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464B9691" w14:textId="77777777" w:rsidR="006A60B5" w:rsidRPr="006A60B5" w:rsidRDefault="006A60B5" w:rsidP="006A60B5">
      <w:pPr>
        <w:keepNext/>
        <w:keepLines/>
        <w:widowControl/>
        <w:pBdr>
          <w:top w:val="single" w:sz="12" w:space="3" w:color="auto"/>
        </w:pBdr>
        <w:spacing w:before="240" w:after="180"/>
        <w:ind w:left="1134" w:hanging="1134"/>
        <w:jc w:val="left"/>
        <w:outlineLvl w:val="0"/>
        <w:rPr>
          <w:rFonts w:ascii="Arial" w:eastAsia="DengXian" w:hAnsi="Arial" w:cs="Times New Roman"/>
          <w:kern w:val="0"/>
          <w:sz w:val="36"/>
          <w:szCs w:val="20"/>
          <w:lang w:val="en-GB" w:eastAsia="en-US"/>
        </w:rPr>
      </w:pPr>
      <w:bookmarkStart w:id="0" w:name="_Toc29065"/>
      <w:bookmarkStart w:id="1" w:name="_Toc141084760"/>
      <w:r w:rsidRPr="006A60B5">
        <w:rPr>
          <w:rFonts w:ascii="Arial" w:eastAsia="DengXian" w:hAnsi="Arial" w:cs="Times New Roman"/>
          <w:kern w:val="0"/>
          <w:sz w:val="36"/>
          <w:szCs w:val="20"/>
          <w:lang w:val="en-GB" w:eastAsia="en-US"/>
        </w:rPr>
        <w:t>B.3</w:t>
      </w:r>
      <w:r w:rsidRPr="006A60B5">
        <w:rPr>
          <w:rFonts w:ascii="Arial" w:eastAsia="DengXian" w:hAnsi="Arial" w:cs="Times New Roman"/>
          <w:kern w:val="0"/>
          <w:sz w:val="36"/>
          <w:szCs w:val="20"/>
          <w:lang w:val="en-GB" w:eastAsia="en-US"/>
        </w:rPr>
        <w:tab/>
        <w:t>System level</w:t>
      </w:r>
      <w:r w:rsidRPr="006A60B5">
        <w:rPr>
          <w:rFonts w:ascii="Arial" w:eastAsia="DengXian" w:hAnsi="Arial" w:cs="Times New Roman" w:hint="eastAsia"/>
          <w:kern w:val="0"/>
          <w:sz w:val="36"/>
          <w:szCs w:val="20"/>
          <w:lang w:val="en-GB"/>
        </w:rPr>
        <w:t xml:space="preserve"> </w:t>
      </w:r>
      <w:r w:rsidRPr="006A60B5">
        <w:rPr>
          <w:rFonts w:ascii="Arial" w:eastAsia="DengXian" w:hAnsi="Arial" w:cs="Times New Roman"/>
          <w:kern w:val="0"/>
          <w:sz w:val="36"/>
          <w:szCs w:val="20"/>
          <w:lang w:val="en-GB"/>
        </w:rPr>
        <w:t xml:space="preserve">simulation results </w:t>
      </w:r>
      <w:bookmarkEnd w:id="0"/>
      <w:r w:rsidRPr="006A60B5">
        <w:rPr>
          <w:rFonts w:ascii="Arial" w:eastAsia="DengXian" w:hAnsi="Arial" w:cs="Times New Roman"/>
          <w:kern w:val="0"/>
          <w:sz w:val="36"/>
          <w:szCs w:val="20"/>
          <w:lang w:val="en-GB"/>
        </w:rPr>
        <w:t>of schemes for SBFD</w:t>
      </w:r>
      <w:bookmarkEnd w:id="1"/>
    </w:p>
    <w:p w14:paraId="5CDC18E2" w14:textId="77777777" w:rsidR="006A60B5" w:rsidRPr="006A60B5" w:rsidRDefault="006A60B5" w:rsidP="006A60B5">
      <w:pPr>
        <w:keepNext/>
        <w:keepLines/>
        <w:widowControl/>
        <w:spacing w:before="180" w:after="180"/>
        <w:ind w:left="1134" w:hanging="1134"/>
        <w:jc w:val="left"/>
        <w:outlineLvl w:val="1"/>
        <w:rPr>
          <w:rFonts w:ascii="Arial" w:eastAsia="DengXian" w:hAnsi="Arial" w:cs="Times New Roman"/>
          <w:kern w:val="0"/>
          <w:sz w:val="32"/>
          <w:szCs w:val="20"/>
          <w:lang w:eastAsia="en-US"/>
        </w:rPr>
      </w:pPr>
      <w:bookmarkStart w:id="2" w:name="_Toc141084761"/>
      <w:r w:rsidRPr="006A60B5">
        <w:rPr>
          <w:rFonts w:ascii="Arial" w:eastAsia="DengXian" w:hAnsi="Arial" w:cs="Times New Roman"/>
          <w:kern w:val="0"/>
          <w:sz w:val="32"/>
          <w:szCs w:val="20"/>
          <w:lang w:eastAsia="en-US"/>
        </w:rPr>
        <w:t>B.3</w:t>
      </w:r>
      <w:r w:rsidRPr="006A60B5">
        <w:rPr>
          <w:rFonts w:ascii="Arial" w:eastAsia="DengXian" w:hAnsi="Arial" w:cs="Times New Roman"/>
          <w:kern w:val="0"/>
          <w:sz w:val="32"/>
          <w:szCs w:val="20"/>
          <w:lang w:val="en-GB" w:eastAsia="en-US"/>
        </w:rPr>
        <w:t>.</w:t>
      </w:r>
      <w:r w:rsidRPr="006A60B5">
        <w:rPr>
          <w:rFonts w:ascii="Arial" w:eastAsia="DengXian" w:hAnsi="Arial" w:cs="Times New Roman"/>
          <w:kern w:val="0"/>
          <w:sz w:val="32"/>
          <w:szCs w:val="20"/>
          <w:lang w:eastAsia="en-US"/>
        </w:rPr>
        <w:t>1</w:t>
      </w:r>
      <w:r w:rsidRPr="006A60B5">
        <w:rPr>
          <w:rFonts w:ascii="Arial" w:eastAsia="DengXian" w:hAnsi="Arial" w:cs="Times New Roman"/>
          <w:kern w:val="0"/>
          <w:sz w:val="32"/>
          <w:szCs w:val="20"/>
          <w:lang w:val="en-GB" w:eastAsia="en-US"/>
        </w:rPr>
        <w:tab/>
      </w:r>
      <w:r w:rsidRPr="006A60B5">
        <w:rPr>
          <w:rFonts w:ascii="Arial" w:eastAsia="DengXian" w:hAnsi="Arial" w:cs="Times New Roman"/>
          <w:kern w:val="0"/>
          <w:sz w:val="32"/>
          <w:szCs w:val="20"/>
          <w:lang w:eastAsia="en-US"/>
        </w:rPr>
        <w:t>SLS results for dynamic SBFD</w:t>
      </w:r>
      <w:bookmarkEnd w:id="2"/>
    </w:p>
    <w:p w14:paraId="02B378A3" w14:textId="77777777" w:rsidR="006A60B5" w:rsidRPr="006A60B5" w:rsidRDefault="006A60B5" w:rsidP="006A60B5">
      <w:pPr>
        <w:widowControl/>
        <w:spacing w:after="180"/>
        <w:jc w:val="left"/>
        <w:rPr>
          <w:rFonts w:ascii="Times New Roman" w:eastAsia="DengXian" w:hAnsi="Times New Roman" w:cs="Times New Roman"/>
          <w:kern w:val="0"/>
          <w:sz w:val="20"/>
          <w:szCs w:val="20"/>
          <w:lang w:val="en-GB"/>
        </w:rPr>
      </w:pPr>
      <w:r w:rsidRPr="006A60B5">
        <w:rPr>
          <w:rFonts w:ascii="Times New Roman" w:eastAsia="DengXian" w:hAnsi="Times New Roman" w:cs="Times New Roman" w:hint="eastAsia"/>
          <w:kern w:val="0"/>
          <w:sz w:val="20"/>
          <w:szCs w:val="20"/>
          <w:lang w:val="en-GB"/>
        </w:rPr>
        <w:t xml:space="preserve">The detailed </w:t>
      </w:r>
      <w:r w:rsidRPr="006A60B5">
        <w:rPr>
          <w:rFonts w:ascii="Times New Roman" w:eastAsia="DengXian" w:hAnsi="Times New Roman" w:cs="Times New Roman"/>
          <w:kern w:val="0"/>
          <w:sz w:val="20"/>
          <w:szCs w:val="20"/>
          <w:lang w:val="en-GB"/>
        </w:rPr>
        <w:t>evaluation</w:t>
      </w:r>
      <w:r w:rsidRPr="006A60B5">
        <w:rPr>
          <w:rFonts w:ascii="Times New Roman" w:eastAsia="DengXian" w:hAnsi="Times New Roman" w:cs="Times New Roman" w:hint="eastAsia"/>
          <w:kern w:val="0"/>
          <w:sz w:val="20"/>
          <w:szCs w:val="20"/>
          <w:lang w:val="en-GB"/>
        </w:rPr>
        <w:t xml:space="preserve"> results for </w:t>
      </w:r>
      <w:r w:rsidRPr="006A60B5">
        <w:rPr>
          <w:rFonts w:ascii="Times New Roman" w:eastAsia="DengXian" w:hAnsi="Times New Roman" w:cs="Times New Roman"/>
          <w:kern w:val="0"/>
          <w:sz w:val="20"/>
          <w:szCs w:val="20"/>
          <w:lang w:val="en-GB"/>
        </w:rPr>
        <w:t>dynamic SBFD</w:t>
      </w:r>
      <w:r w:rsidRPr="006A60B5">
        <w:rPr>
          <w:rFonts w:ascii="Times New Roman" w:eastAsia="DengXian" w:hAnsi="Times New Roman" w:cs="Times New Roman" w:hint="eastAsia"/>
          <w:kern w:val="0"/>
          <w:sz w:val="20"/>
          <w:szCs w:val="20"/>
          <w:lang w:val="en-GB"/>
        </w:rPr>
        <w:t xml:space="preserve"> can be found in the attached document </w:t>
      </w:r>
      <w:r w:rsidRPr="006A60B5">
        <w:rPr>
          <w:rFonts w:ascii="Times New Roman" w:eastAsia="DengXian" w:hAnsi="Times New Roman" w:cs="Times New Roman"/>
          <w:kern w:val="0"/>
          <w:sz w:val="20"/>
          <w:szCs w:val="20"/>
          <w:lang w:val="en-GB"/>
        </w:rPr>
        <w:t>"</w:t>
      </w:r>
      <w:r w:rsidRPr="006A60B5">
        <w:rPr>
          <w:rFonts w:ascii="Times New Roman" w:eastAsia="DengXian" w:hAnsi="Times New Roman" w:cs="Times New Roman"/>
          <w:b/>
          <w:kern w:val="0"/>
          <w:sz w:val="20"/>
          <w:szCs w:val="20"/>
          <w:lang w:val="en-GB"/>
        </w:rPr>
        <w:t>B.3.1_Dynamic SBFD</w:t>
      </w:r>
      <w:r w:rsidRPr="006A60B5">
        <w:rPr>
          <w:rFonts w:ascii="Times New Roman" w:eastAsia="DengXian" w:hAnsi="Times New Roman" w:cs="Times New Roman" w:hint="eastAsia"/>
          <w:b/>
          <w:kern w:val="0"/>
          <w:sz w:val="20"/>
          <w:szCs w:val="20"/>
          <w:lang w:val="en-GB"/>
        </w:rPr>
        <w:t>.zip</w:t>
      </w:r>
      <w:r w:rsidRPr="006A60B5">
        <w:rPr>
          <w:rFonts w:ascii="Times New Roman" w:eastAsia="DengXian" w:hAnsi="Times New Roman" w:cs="Times New Roman"/>
          <w:kern w:val="0"/>
          <w:sz w:val="20"/>
          <w:szCs w:val="20"/>
          <w:lang w:val="en-GB"/>
        </w:rPr>
        <w:t>"</w:t>
      </w:r>
      <w:r w:rsidRPr="006A60B5">
        <w:rPr>
          <w:rFonts w:ascii="Times New Roman" w:eastAsia="DengXian" w:hAnsi="Times New Roman" w:cs="Times New Roman" w:hint="eastAsia"/>
          <w:kern w:val="0"/>
          <w:sz w:val="20"/>
          <w:szCs w:val="20"/>
          <w:lang w:val="en-GB"/>
        </w:rPr>
        <w:t>.</w:t>
      </w:r>
    </w:p>
    <w:p w14:paraId="3A27B339" w14:textId="77777777" w:rsidR="00C82F54" w:rsidRDefault="005D073D" w:rsidP="005D073D">
      <w:pPr>
        <w:keepNext/>
        <w:keepLines/>
        <w:widowControl/>
        <w:spacing w:before="120" w:after="180"/>
        <w:ind w:left="1418" w:hanging="1418"/>
        <w:jc w:val="left"/>
        <w:outlineLvl w:val="3"/>
        <w:rPr>
          <w:rFonts w:ascii="Arial" w:eastAsia="DengXian" w:hAnsi="Arial" w:cs="Times New Roman"/>
          <w:kern w:val="0"/>
          <w:sz w:val="24"/>
          <w:szCs w:val="20"/>
        </w:rPr>
      </w:pPr>
      <w:r w:rsidRPr="005D073D">
        <w:rPr>
          <w:rFonts w:ascii="Arial" w:eastAsia="DengXian" w:hAnsi="Arial" w:cs="Times New Roman"/>
          <w:kern w:val="0"/>
          <w:sz w:val="24"/>
          <w:szCs w:val="20"/>
          <w:lang w:eastAsia="en-US"/>
        </w:rPr>
        <w:t>B.</w:t>
      </w:r>
      <w:r w:rsidR="006A60B5">
        <w:rPr>
          <w:rFonts w:ascii="Arial" w:eastAsia="DengXian" w:hAnsi="Arial" w:cs="Times New Roman" w:hint="eastAsia"/>
          <w:kern w:val="0"/>
          <w:sz w:val="24"/>
          <w:szCs w:val="20"/>
        </w:rPr>
        <w:t>3</w:t>
      </w:r>
      <w:r w:rsidRPr="005D073D">
        <w:rPr>
          <w:rFonts w:ascii="Arial" w:eastAsia="DengXian" w:hAnsi="Arial" w:cs="Times New Roman"/>
          <w:kern w:val="0"/>
          <w:sz w:val="24"/>
          <w:szCs w:val="20"/>
          <w:lang w:eastAsia="en-US"/>
        </w:rPr>
        <w:t>.1.1</w:t>
      </w:r>
      <w:r w:rsidRPr="005D073D">
        <w:rPr>
          <w:rFonts w:ascii="Arial" w:eastAsia="DengXian" w:hAnsi="Arial" w:cs="Times New Roman"/>
          <w:kern w:val="0"/>
          <w:sz w:val="24"/>
          <w:szCs w:val="20"/>
          <w:lang w:eastAsia="en-US"/>
        </w:rPr>
        <w:tab/>
      </w:r>
      <w:r w:rsidR="00C82F54" w:rsidRPr="00C82F54">
        <w:rPr>
          <w:rFonts w:ascii="Arial" w:eastAsia="DengXian" w:hAnsi="Arial" w:cs="Times New Roman"/>
          <w:kern w:val="0"/>
          <w:sz w:val="24"/>
          <w:szCs w:val="20"/>
          <w:lang w:eastAsia="en-US"/>
        </w:rPr>
        <w:t>Indoor office (FR1)</w:t>
      </w:r>
    </w:p>
    <w:p w14:paraId="2013596B" w14:textId="77777777" w:rsidR="00C82F54" w:rsidRPr="005C07D0" w:rsidRDefault="00C82F54" w:rsidP="00C82F54">
      <w:pPr>
        <w:pStyle w:val="Heading5"/>
        <w:rPr>
          <w:lang w:val="en-US"/>
        </w:rPr>
      </w:pPr>
      <w:r>
        <w:rPr>
          <w:lang w:val="en-US"/>
        </w:rPr>
        <w:t>B.</w:t>
      </w:r>
      <w:r>
        <w:rPr>
          <w:rFonts w:hint="eastAsia"/>
          <w:lang w:val="en-US" w:eastAsia="zh-CN"/>
        </w:rPr>
        <w:t>3</w:t>
      </w:r>
      <w:r>
        <w:rPr>
          <w:lang w:val="en-US"/>
        </w:rPr>
        <w:t>.1.1.1</w:t>
      </w:r>
      <w:r w:rsidRPr="005C07D0">
        <w:rPr>
          <w:lang w:val="en-US"/>
        </w:rPr>
        <w:tab/>
      </w:r>
      <w:r w:rsidR="00616550">
        <w:rPr>
          <w:rFonts w:hint="eastAsia"/>
          <w:sz w:val="24"/>
          <w:lang w:eastAsia="zh-CN"/>
        </w:rPr>
        <w:t>D</w:t>
      </w:r>
      <w:r>
        <w:rPr>
          <w:rFonts w:hint="eastAsia"/>
          <w:sz w:val="24"/>
          <w:lang w:eastAsia="zh-CN"/>
        </w:rPr>
        <w:t xml:space="preserve">ynamic SBFD vs. </w:t>
      </w:r>
      <w:r>
        <w:rPr>
          <w:rFonts w:hint="eastAsia"/>
          <w:sz w:val="24"/>
        </w:rPr>
        <w:t>dynamic TDD</w:t>
      </w:r>
    </w:p>
    <w:p w14:paraId="6938ED84" w14:textId="17ECCE2C" w:rsidR="009873E4" w:rsidRDefault="005D073D" w:rsidP="009873E4">
      <w:pPr>
        <w:jc w:val="center"/>
        <w:rPr>
          <w:rFonts w:ascii="Times New Roman" w:eastAsia="DengXian" w:hAnsi="Times New Roman" w:cs="Times New Roman"/>
          <w:b/>
          <w:kern w:val="0"/>
          <w:sz w:val="20"/>
          <w:szCs w:val="20"/>
          <w:lang w:val="en-GB"/>
        </w:rPr>
      </w:pPr>
      <w:r w:rsidRPr="005D073D">
        <w:rPr>
          <w:rFonts w:ascii="Times New Roman" w:eastAsia="DengXian" w:hAnsi="Times New Roman" w:cs="Times New Roman"/>
          <w:b/>
          <w:kern w:val="0"/>
          <w:sz w:val="20"/>
          <w:szCs w:val="20"/>
          <w:lang w:val="en-GB" w:eastAsia="en-US"/>
        </w:rPr>
        <w:t xml:space="preserve">Table </w:t>
      </w:r>
      <w:r w:rsidRPr="005D073D">
        <w:rPr>
          <w:rFonts w:ascii="Times New Roman" w:eastAsia="DengXian" w:hAnsi="Times New Roman" w:cs="Times New Roman" w:hint="eastAsia"/>
          <w:b/>
          <w:kern w:val="0"/>
          <w:sz w:val="20"/>
          <w:szCs w:val="20"/>
          <w:lang w:val="en-GB"/>
        </w:rPr>
        <w:t>B</w:t>
      </w:r>
      <w:r w:rsidRPr="005D073D">
        <w:rPr>
          <w:rFonts w:ascii="Times New Roman" w:eastAsia="DengXian" w:hAnsi="Times New Roman" w:cs="Times New Roman"/>
          <w:b/>
          <w:kern w:val="0"/>
          <w:sz w:val="20"/>
          <w:szCs w:val="20"/>
          <w:lang w:val="en-GB"/>
        </w:rPr>
        <w:t>.</w:t>
      </w:r>
      <w:r w:rsidR="006A60B5">
        <w:rPr>
          <w:rFonts w:ascii="Times New Roman" w:eastAsia="DengXian" w:hAnsi="Times New Roman" w:cs="Times New Roman" w:hint="eastAsia"/>
          <w:b/>
          <w:kern w:val="0"/>
          <w:sz w:val="20"/>
          <w:szCs w:val="20"/>
          <w:lang w:val="en-GB"/>
        </w:rPr>
        <w:t>3</w:t>
      </w:r>
      <w:r w:rsidRPr="005D073D">
        <w:rPr>
          <w:rFonts w:ascii="Times New Roman" w:eastAsia="DengXian" w:hAnsi="Times New Roman" w:cs="Times New Roman"/>
          <w:b/>
          <w:kern w:val="0"/>
          <w:sz w:val="20"/>
          <w:szCs w:val="20"/>
          <w:lang w:val="en-GB"/>
        </w:rPr>
        <w:t>.1.1</w:t>
      </w:r>
      <w:r w:rsidR="00630811">
        <w:rPr>
          <w:rFonts w:ascii="Times New Roman" w:eastAsia="DengXian" w:hAnsi="Times New Roman" w:cs="Times New Roman" w:hint="eastAsia"/>
          <w:b/>
          <w:kern w:val="0"/>
          <w:sz w:val="20"/>
          <w:szCs w:val="20"/>
          <w:lang w:val="en-GB"/>
        </w:rPr>
        <w:t>.1</w:t>
      </w:r>
      <w:r w:rsidR="00976CE5">
        <w:rPr>
          <w:rFonts w:ascii="Times New Roman" w:eastAsia="DengXian" w:hAnsi="Times New Roman" w:cs="Times New Roman" w:hint="eastAsia"/>
          <w:b/>
          <w:kern w:val="0"/>
          <w:sz w:val="20"/>
          <w:szCs w:val="20"/>
          <w:lang w:val="en-GB"/>
        </w:rPr>
        <w:t>-1</w:t>
      </w:r>
      <w:r w:rsidRPr="005D073D">
        <w:rPr>
          <w:rFonts w:ascii="Times New Roman" w:eastAsia="DengXian" w:hAnsi="Times New Roman" w:cs="Times New Roman"/>
          <w:b/>
          <w:kern w:val="0"/>
          <w:sz w:val="20"/>
          <w:szCs w:val="20"/>
          <w:lang w:val="en-GB" w:eastAsia="en-US"/>
        </w:rPr>
        <w:t xml:space="preserve">: </w:t>
      </w:r>
      <w:r w:rsidR="009873E4">
        <w:rPr>
          <w:rFonts w:ascii="Times New Roman" w:eastAsia="DengXian" w:hAnsi="Times New Roman" w:cs="Times New Roman" w:hint="eastAsia"/>
          <w:b/>
          <w:kern w:val="0"/>
          <w:sz w:val="20"/>
          <w:szCs w:val="20"/>
          <w:lang w:val="en-GB"/>
        </w:rPr>
        <w:t>R</w:t>
      </w:r>
      <w:r w:rsidRPr="005D073D">
        <w:rPr>
          <w:rFonts w:ascii="Times New Roman" w:eastAsia="DengXian" w:hAnsi="Times New Roman" w:cs="Times New Roman"/>
          <w:b/>
          <w:kern w:val="0"/>
          <w:sz w:val="20"/>
          <w:szCs w:val="20"/>
          <w:lang w:val="en-GB" w:eastAsia="en-US"/>
        </w:rPr>
        <w:t xml:space="preserve">esults </w:t>
      </w:r>
      <w:r w:rsidR="009873E4">
        <w:rPr>
          <w:rFonts w:ascii="Times New Roman" w:eastAsia="DengXian" w:hAnsi="Times New Roman" w:cs="Times New Roman" w:hint="eastAsia"/>
          <w:b/>
          <w:kern w:val="0"/>
          <w:sz w:val="20"/>
          <w:szCs w:val="20"/>
          <w:lang w:val="en-GB"/>
        </w:rPr>
        <w:t>of</w:t>
      </w:r>
      <w:r>
        <w:rPr>
          <w:rFonts w:ascii="Times New Roman" w:eastAsia="DengXian" w:hAnsi="Times New Roman" w:cs="Times New Roman" w:hint="eastAsia"/>
          <w:b/>
          <w:kern w:val="0"/>
          <w:sz w:val="20"/>
          <w:szCs w:val="20"/>
          <w:lang w:val="en-GB"/>
        </w:rPr>
        <w:t xml:space="preserve"> </w:t>
      </w:r>
      <w:r w:rsidR="009873E4">
        <w:rPr>
          <w:rFonts w:ascii="Times New Roman" w:eastAsia="DengXian" w:hAnsi="Times New Roman" w:cs="Times New Roman" w:hint="eastAsia"/>
          <w:b/>
          <w:kern w:val="0"/>
          <w:sz w:val="20"/>
          <w:szCs w:val="20"/>
          <w:lang w:val="en-GB"/>
        </w:rPr>
        <w:t xml:space="preserve">Indoor (FR1) dynamic SBFD vs. dynamic TDD, </w:t>
      </w:r>
      <w:r w:rsidR="009873E4" w:rsidRPr="005B61E5">
        <w:rPr>
          <w:rFonts w:ascii="Times New Roman" w:eastAsia="DengXian" w:hAnsi="Times New Roman" w:cs="Times New Roman"/>
          <w:b/>
          <w:kern w:val="0"/>
          <w:sz w:val="20"/>
          <w:szCs w:val="20"/>
          <w:lang w:val="en-GB"/>
        </w:rPr>
        <w:t>{XXXXU}</w:t>
      </w:r>
      <w:r w:rsidR="009873E4">
        <w:rPr>
          <w:rFonts w:ascii="Times New Roman" w:eastAsia="DengXian" w:hAnsi="Times New Roman" w:cs="Times New Roman" w:hint="eastAsia"/>
          <w:b/>
          <w:kern w:val="0"/>
          <w:sz w:val="20"/>
          <w:szCs w:val="20"/>
          <w:lang w:val="en-GB"/>
        </w:rPr>
        <w:t xml:space="preserve"> vs. </w:t>
      </w:r>
      <w:r w:rsidR="009873E4" w:rsidRPr="005B61E5">
        <w:rPr>
          <w:rFonts w:ascii="Times New Roman" w:eastAsia="DengXian" w:hAnsi="Times New Roman" w:cs="Times New Roman"/>
          <w:b/>
          <w:kern w:val="0"/>
          <w:sz w:val="20"/>
          <w:szCs w:val="20"/>
          <w:lang w:val="en-GB"/>
        </w:rPr>
        <w:t>{FFFFU}</w:t>
      </w:r>
    </w:p>
    <w:p w14:paraId="215A21D5" w14:textId="49CF9ECB" w:rsidR="00C820E9" w:rsidRDefault="009873E4" w:rsidP="009873E4">
      <w:pPr>
        <w:jc w:val="center"/>
        <w:rPr>
          <w:rFonts w:ascii="Times New Roman" w:eastAsia="DengXian" w:hAnsi="Times New Roman" w:cs="Times New Roman"/>
          <w:b/>
          <w:kern w:val="0"/>
          <w:sz w:val="20"/>
          <w:szCs w:val="20"/>
          <w:lang w:val="en-GB"/>
        </w:rPr>
      </w:pPr>
      <w:r>
        <w:rPr>
          <w:rFonts w:ascii="Times New Roman" w:eastAsia="DengXian" w:hAnsi="Times New Roman" w:cs="Times New Roman" w:hint="eastAsia"/>
          <w:b/>
          <w:kern w:val="0"/>
          <w:sz w:val="20"/>
          <w:szCs w:val="20"/>
          <w:lang w:val="en-GB"/>
        </w:rPr>
        <w:t>(</w:t>
      </w:r>
      <w:proofErr w:type="gramStart"/>
      <w:r>
        <w:rPr>
          <w:rFonts w:ascii="Times New Roman" w:eastAsia="DengXian" w:hAnsi="Times New Roman" w:cs="Times New Roman" w:hint="eastAsia"/>
          <w:b/>
          <w:kern w:val="0"/>
          <w:sz w:val="20"/>
          <w:szCs w:val="20"/>
          <w:lang w:val="en-GB"/>
        </w:rPr>
        <w:t>dynamic</w:t>
      </w:r>
      <w:proofErr w:type="gramEnd"/>
      <w:r>
        <w:rPr>
          <w:rFonts w:ascii="Times New Roman" w:eastAsia="DengXian" w:hAnsi="Times New Roman" w:cs="Times New Roman" w:hint="eastAsia"/>
          <w:b/>
          <w:kern w:val="0"/>
          <w:sz w:val="20"/>
          <w:szCs w:val="20"/>
          <w:lang w:val="en-GB"/>
        </w:rPr>
        <w:t xml:space="preserve"> SBFD Option 2, large packet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0"/>
        <w:gridCol w:w="1844"/>
        <w:gridCol w:w="893"/>
        <w:gridCol w:w="896"/>
        <w:gridCol w:w="1113"/>
        <w:gridCol w:w="968"/>
        <w:gridCol w:w="896"/>
        <w:gridCol w:w="1113"/>
        <w:gridCol w:w="941"/>
      </w:tblGrid>
      <w:tr w:rsidR="009873E4" w:rsidRPr="002F69F6" w14:paraId="01B6D72B" w14:textId="77777777" w:rsidTr="00383D9C">
        <w:trPr>
          <w:trHeight w:val="278"/>
        </w:trPr>
        <w:tc>
          <w:tcPr>
            <w:tcW w:w="0" w:type="auto"/>
            <w:gridSpan w:val="9"/>
          </w:tcPr>
          <w:p w14:paraId="622006EF" w14:textId="570653A9" w:rsidR="009873E4" w:rsidRPr="002F69F6" w:rsidRDefault="009873E4" w:rsidP="002403D0">
            <w:pPr>
              <w:widowControl/>
              <w:jc w:val="center"/>
              <w:rPr>
                <w:rFonts w:ascii="Times New Roman" w:eastAsia="DengXian" w:hAnsi="Times New Roman" w:cs="Times New Roman"/>
                <w:b/>
                <w:i/>
                <w:color w:val="000000"/>
                <w:kern w:val="0"/>
                <w:sz w:val="20"/>
                <w:szCs w:val="20"/>
              </w:rPr>
            </w:pPr>
            <w:r w:rsidRPr="002F69F6">
              <w:rPr>
                <w:rFonts w:ascii="Times New Roman" w:eastAsia="DengXian" w:hAnsi="Times New Roman" w:cs="Times New Roman"/>
                <w:b/>
                <w:i/>
                <w:kern w:val="0"/>
                <w:sz w:val="20"/>
                <w:szCs w:val="20"/>
              </w:rPr>
              <w:t xml:space="preserve">Simple description of key assumptions (RSI based on 1dB </w:t>
            </w:r>
            <w:proofErr w:type="spellStart"/>
            <w:r w:rsidRPr="002F69F6">
              <w:rPr>
                <w:rFonts w:ascii="Times New Roman" w:eastAsia="DengXian" w:hAnsi="Times New Roman" w:cs="Times New Roman"/>
                <w:b/>
                <w:i/>
                <w:kern w:val="0"/>
                <w:sz w:val="20"/>
                <w:szCs w:val="20"/>
              </w:rPr>
              <w:t>desense</w:t>
            </w:r>
            <w:proofErr w:type="spellEnd"/>
            <w:r w:rsidRPr="002F69F6">
              <w:rPr>
                <w:rFonts w:ascii="Times New Roman" w:eastAsia="DengXian" w:hAnsi="Times New Roman" w:cs="Times New Roman"/>
                <w:b/>
                <w:i/>
                <w:kern w:val="0"/>
                <w:sz w:val="20"/>
                <w:szCs w:val="20"/>
              </w:rPr>
              <w:t xml:space="preserve">, </w:t>
            </w:r>
            <w:r w:rsidRPr="002F69F6">
              <w:rPr>
                <w:rFonts w:ascii="Times New Roman" w:hAnsi="Times New Roman" w:cs="Times New Roman"/>
                <w:b/>
                <w:bCs/>
                <w:i/>
                <w:iCs/>
                <w:sz w:val="20"/>
                <w:szCs w:val="20"/>
              </w:rPr>
              <w:t xml:space="preserve">Twice area &amp; same </w:t>
            </w:r>
            <w:proofErr w:type="spellStart"/>
            <w:r w:rsidRPr="002F69F6">
              <w:rPr>
                <w:rFonts w:ascii="Times New Roman" w:hAnsi="Times New Roman" w:cs="Times New Roman"/>
                <w:b/>
                <w:bCs/>
                <w:i/>
                <w:iCs/>
                <w:sz w:val="20"/>
                <w:szCs w:val="20"/>
              </w:rPr>
              <w:t>TxRUs</w:t>
            </w:r>
            <w:proofErr w:type="spellEnd"/>
            <w:r w:rsidRPr="002F69F6">
              <w:rPr>
                <w:rFonts w:ascii="Times New Roman" w:hAnsi="Times New Roman" w:cs="Times New Roman"/>
                <w:b/>
                <w:bCs/>
                <w:i/>
                <w:iCs/>
                <w:sz w:val="20"/>
                <w:szCs w:val="20"/>
              </w:rPr>
              <w:t xml:space="preserve"> (Option 2), dynamic SBFD slot configuration {XXXXU}, dynamic TDD slot configuration {FFFFU},</w:t>
            </w:r>
            <w:r>
              <w:rPr>
                <w:rFonts w:ascii="Times New Roman" w:hAnsi="Times New Roman" w:cs="Times New Roman" w:hint="eastAsia"/>
                <w:b/>
                <w:bCs/>
                <w:i/>
                <w:iCs/>
                <w:sz w:val="20"/>
                <w:szCs w:val="20"/>
              </w:rPr>
              <w:t xml:space="preserve"> </w:t>
            </w:r>
            <w:r w:rsidRPr="002F69F6">
              <w:rPr>
                <w:rFonts w:ascii="Times New Roman" w:hAnsi="Times New Roman" w:cs="Times New Roman"/>
                <w:b/>
                <w:bCs/>
                <w:i/>
                <w:iCs/>
                <w:sz w:val="20"/>
                <w:szCs w:val="20"/>
              </w:rPr>
              <w:t>dynamic SBFD Option 2, DL: 0.5Mbytes, UL: 0.125Mbyte</w:t>
            </w:r>
            <w:r w:rsidRPr="002F69F6">
              <w:rPr>
                <w:rFonts w:ascii="Times New Roman" w:eastAsia="DengXian" w:hAnsi="Times New Roman" w:cs="Times New Roman"/>
                <w:b/>
                <w:i/>
                <w:kern w:val="0"/>
                <w:sz w:val="20"/>
                <w:szCs w:val="20"/>
              </w:rPr>
              <w:t>)</w:t>
            </w:r>
          </w:p>
        </w:tc>
      </w:tr>
      <w:tr w:rsidR="009873E4" w:rsidRPr="002F69F6" w14:paraId="70E93C67" w14:textId="77777777" w:rsidTr="00383D9C">
        <w:trPr>
          <w:trHeight w:val="278"/>
        </w:trPr>
        <w:tc>
          <w:tcPr>
            <w:tcW w:w="0" w:type="auto"/>
            <w:gridSpan w:val="3"/>
            <w:vMerge w:val="restart"/>
          </w:tcPr>
          <w:p w14:paraId="5E694604" w14:textId="12F0E4A8" w:rsidR="009873E4" w:rsidRPr="002F69F6" w:rsidRDefault="009873E4" w:rsidP="002403D0">
            <w:pPr>
              <w:widowControl/>
              <w:jc w:val="center"/>
              <w:rPr>
                <w:rFonts w:ascii="Times New Roman" w:eastAsia="DengXian" w:hAnsi="Times New Roman" w:cs="Times New Roman"/>
                <w:b/>
                <w:bCs/>
                <w:kern w:val="0"/>
                <w:sz w:val="20"/>
                <w:szCs w:val="20"/>
              </w:rPr>
            </w:pPr>
          </w:p>
        </w:tc>
        <w:tc>
          <w:tcPr>
            <w:tcW w:w="0" w:type="auto"/>
            <w:gridSpan w:val="3"/>
            <w:shd w:val="clear" w:color="auto" w:fill="auto"/>
            <w:vAlign w:val="center"/>
          </w:tcPr>
          <w:p w14:paraId="07AFE68B" w14:textId="77777777" w:rsidR="009873E4" w:rsidRPr="002F69F6" w:rsidRDefault="009873E4" w:rsidP="002403D0">
            <w:pPr>
              <w:widowControl/>
              <w:jc w:val="center"/>
              <w:rPr>
                <w:rFonts w:ascii="Times New Roman" w:eastAsia="DengXian" w:hAnsi="Times New Roman" w:cs="Times New Roman"/>
                <w:b/>
                <w:color w:val="000000"/>
                <w:kern w:val="0"/>
                <w:sz w:val="20"/>
                <w:szCs w:val="20"/>
              </w:rPr>
            </w:pPr>
            <w:r w:rsidRPr="002F69F6">
              <w:rPr>
                <w:rFonts w:ascii="Times New Roman" w:eastAsia="DengXian" w:hAnsi="Times New Roman" w:cs="Times New Roman"/>
                <w:b/>
                <w:color w:val="000000"/>
                <w:kern w:val="0"/>
                <w:sz w:val="20"/>
                <w:szCs w:val="20"/>
              </w:rPr>
              <w:t>[Ericsson]</w:t>
            </w:r>
          </w:p>
        </w:tc>
        <w:tc>
          <w:tcPr>
            <w:tcW w:w="0" w:type="auto"/>
            <w:gridSpan w:val="3"/>
            <w:shd w:val="clear" w:color="auto" w:fill="auto"/>
            <w:vAlign w:val="center"/>
          </w:tcPr>
          <w:p w14:paraId="022C19DF" w14:textId="77777777" w:rsidR="009873E4" w:rsidRPr="002F69F6" w:rsidRDefault="009873E4" w:rsidP="002403D0">
            <w:pPr>
              <w:widowControl/>
              <w:jc w:val="center"/>
              <w:rPr>
                <w:rFonts w:ascii="Times New Roman" w:eastAsia="DengXian" w:hAnsi="Times New Roman" w:cs="Times New Roman"/>
                <w:b/>
                <w:color w:val="000000"/>
                <w:kern w:val="0"/>
                <w:sz w:val="20"/>
                <w:szCs w:val="20"/>
              </w:rPr>
            </w:pPr>
            <w:r w:rsidRPr="002F69F6">
              <w:rPr>
                <w:rFonts w:ascii="Times New Roman" w:eastAsia="DengXian" w:hAnsi="Times New Roman" w:cs="Times New Roman"/>
                <w:b/>
                <w:color w:val="000000"/>
                <w:kern w:val="0"/>
                <w:sz w:val="20"/>
                <w:szCs w:val="20"/>
              </w:rPr>
              <w:t>[CATT]</w:t>
            </w:r>
          </w:p>
        </w:tc>
      </w:tr>
      <w:tr w:rsidR="009873E4" w:rsidRPr="002F69F6" w14:paraId="2AAEBF45" w14:textId="77777777" w:rsidTr="00383D9C">
        <w:trPr>
          <w:trHeight w:val="278"/>
        </w:trPr>
        <w:tc>
          <w:tcPr>
            <w:tcW w:w="0" w:type="auto"/>
            <w:gridSpan w:val="3"/>
            <w:vMerge/>
          </w:tcPr>
          <w:p w14:paraId="3EBF24B2" w14:textId="6B2F2A2C" w:rsidR="009873E4" w:rsidRPr="002F69F6" w:rsidRDefault="009873E4" w:rsidP="002403D0">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45EF9303" w14:textId="77777777" w:rsidR="009873E4" w:rsidRPr="002F69F6" w:rsidRDefault="009873E4" w:rsidP="002403D0">
            <w:pPr>
              <w:widowControl/>
              <w:jc w:val="center"/>
              <w:rPr>
                <w:rFonts w:ascii="Times New Roman" w:eastAsia="DengXian" w:hAnsi="Times New Roman" w:cs="Times New Roman"/>
                <w:b/>
                <w:color w:val="000000"/>
                <w:kern w:val="0"/>
                <w:sz w:val="20"/>
                <w:szCs w:val="20"/>
              </w:rPr>
            </w:pPr>
            <w:r w:rsidRPr="002F69F6">
              <w:rPr>
                <w:rFonts w:ascii="Times New Roman" w:eastAsia="DengXian" w:hAnsi="Times New Roman" w:cs="Times New Roman"/>
                <w:b/>
                <w:color w:val="000000"/>
                <w:kern w:val="0"/>
                <w:sz w:val="20"/>
                <w:szCs w:val="20"/>
              </w:rPr>
              <w:t>Low load</w:t>
            </w:r>
          </w:p>
        </w:tc>
        <w:tc>
          <w:tcPr>
            <w:tcW w:w="0" w:type="auto"/>
            <w:shd w:val="clear" w:color="auto" w:fill="auto"/>
            <w:vAlign w:val="center"/>
          </w:tcPr>
          <w:p w14:paraId="12E7A579" w14:textId="77777777" w:rsidR="009873E4" w:rsidRPr="002F69F6" w:rsidRDefault="009873E4" w:rsidP="002403D0">
            <w:pPr>
              <w:widowControl/>
              <w:jc w:val="center"/>
              <w:rPr>
                <w:rFonts w:ascii="Times New Roman" w:eastAsia="DengXian" w:hAnsi="Times New Roman" w:cs="Times New Roman"/>
                <w:b/>
                <w:color w:val="000000"/>
                <w:kern w:val="0"/>
                <w:sz w:val="20"/>
                <w:szCs w:val="20"/>
              </w:rPr>
            </w:pPr>
            <w:r w:rsidRPr="002F69F6">
              <w:rPr>
                <w:rFonts w:ascii="Times New Roman" w:eastAsia="DengXian" w:hAnsi="Times New Roman" w:cs="Times New Roman"/>
                <w:b/>
                <w:color w:val="000000"/>
                <w:kern w:val="0"/>
                <w:sz w:val="20"/>
                <w:szCs w:val="20"/>
              </w:rPr>
              <w:t>Medium load</w:t>
            </w:r>
          </w:p>
        </w:tc>
        <w:tc>
          <w:tcPr>
            <w:tcW w:w="0" w:type="auto"/>
            <w:shd w:val="clear" w:color="auto" w:fill="auto"/>
            <w:vAlign w:val="center"/>
          </w:tcPr>
          <w:p w14:paraId="5BC3BC17" w14:textId="77777777" w:rsidR="009873E4" w:rsidRPr="002F69F6" w:rsidRDefault="009873E4" w:rsidP="002403D0">
            <w:pPr>
              <w:widowControl/>
              <w:jc w:val="center"/>
              <w:rPr>
                <w:rFonts w:ascii="Times New Roman" w:eastAsia="DengXian" w:hAnsi="Times New Roman" w:cs="Times New Roman"/>
                <w:b/>
                <w:color w:val="000000"/>
                <w:kern w:val="0"/>
                <w:sz w:val="20"/>
                <w:szCs w:val="20"/>
              </w:rPr>
            </w:pPr>
            <w:r w:rsidRPr="002F69F6">
              <w:rPr>
                <w:rFonts w:ascii="Times New Roman" w:eastAsia="DengXian" w:hAnsi="Times New Roman" w:cs="Times New Roman"/>
                <w:b/>
                <w:color w:val="000000"/>
                <w:kern w:val="0"/>
                <w:sz w:val="20"/>
                <w:szCs w:val="20"/>
              </w:rPr>
              <w:t>High load</w:t>
            </w:r>
          </w:p>
        </w:tc>
        <w:tc>
          <w:tcPr>
            <w:tcW w:w="0" w:type="auto"/>
            <w:shd w:val="clear" w:color="auto" w:fill="auto"/>
            <w:vAlign w:val="center"/>
          </w:tcPr>
          <w:p w14:paraId="7F13B3D7" w14:textId="77777777" w:rsidR="009873E4" w:rsidRPr="002F69F6" w:rsidRDefault="009873E4" w:rsidP="002403D0">
            <w:pPr>
              <w:widowControl/>
              <w:jc w:val="center"/>
              <w:rPr>
                <w:rFonts w:ascii="Times New Roman" w:eastAsia="DengXian" w:hAnsi="Times New Roman" w:cs="Times New Roman"/>
                <w:b/>
                <w:color w:val="000000"/>
                <w:kern w:val="0"/>
                <w:sz w:val="20"/>
                <w:szCs w:val="20"/>
              </w:rPr>
            </w:pPr>
            <w:r w:rsidRPr="002F69F6">
              <w:rPr>
                <w:rFonts w:ascii="Times New Roman" w:eastAsia="DengXian" w:hAnsi="Times New Roman" w:cs="Times New Roman"/>
                <w:b/>
                <w:color w:val="000000"/>
                <w:kern w:val="0"/>
                <w:sz w:val="20"/>
                <w:szCs w:val="20"/>
              </w:rPr>
              <w:t>Low load</w:t>
            </w:r>
          </w:p>
        </w:tc>
        <w:tc>
          <w:tcPr>
            <w:tcW w:w="0" w:type="auto"/>
            <w:shd w:val="clear" w:color="auto" w:fill="auto"/>
            <w:vAlign w:val="center"/>
          </w:tcPr>
          <w:p w14:paraId="31E7381E" w14:textId="77777777" w:rsidR="009873E4" w:rsidRPr="002F69F6" w:rsidRDefault="009873E4" w:rsidP="002403D0">
            <w:pPr>
              <w:widowControl/>
              <w:jc w:val="center"/>
              <w:rPr>
                <w:rFonts w:ascii="Times New Roman" w:eastAsia="DengXian" w:hAnsi="Times New Roman" w:cs="Times New Roman"/>
                <w:b/>
                <w:color w:val="000000"/>
                <w:kern w:val="0"/>
                <w:sz w:val="20"/>
                <w:szCs w:val="20"/>
              </w:rPr>
            </w:pPr>
            <w:r w:rsidRPr="002F69F6">
              <w:rPr>
                <w:rFonts w:ascii="Times New Roman" w:eastAsia="DengXian" w:hAnsi="Times New Roman" w:cs="Times New Roman"/>
                <w:b/>
                <w:color w:val="000000"/>
                <w:kern w:val="0"/>
                <w:sz w:val="20"/>
                <w:szCs w:val="20"/>
              </w:rPr>
              <w:t>Medium load</w:t>
            </w:r>
          </w:p>
        </w:tc>
        <w:tc>
          <w:tcPr>
            <w:tcW w:w="0" w:type="auto"/>
            <w:shd w:val="clear" w:color="auto" w:fill="auto"/>
            <w:vAlign w:val="center"/>
          </w:tcPr>
          <w:p w14:paraId="0E6097DD" w14:textId="77777777" w:rsidR="009873E4" w:rsidRPr="002F69F6" w:rsidRDefault="009873E4" w:rsidP="002403D0">
            <w:pPr>
              <w:widowControl/>
              <w:jc w:val="center"/>
              <w:rPr>
                <w:rFonts w:ascii="Times New Roman" w:eastAsia="DengXian" w:hAnsi="Times New Roman" w:cs="Times New Roman"/>
                <w:b/>
                <w:color w:val="000000"/>
                <w:kern w:val="0"/>
                <w:sz w:val="20"/>
                <w:szCs w:val="20"/>
              </w:rPr>
            </w:pPr>
            <w:r w:rsidRPr="002F69F6">
              <w:rPr>
                <w:rFonts w:ascii="Times New Roman" w:eastAsia="DengXian" w:hAnsi="Times New Roman" w:cs="Times New Roman"/>
                <w:b/>
                <w:color w:val="000000"/>
                <w:kern w:val="0"/>
                <w:sz w:val="20"/>
                <w:szCs w:val="20"/>
              </w:rPr>
              <w:t>High load</w:t>
            </w:r>
          </w:p>
        </w:tc>
      </w:tr>
      <w:tr w:rsidR="00F968D8" w:rsidRPr="002F69F6" w14:paraId="3255C083" w14:textId="77777777" w:rsidTr="0002622F">
        <w:trPr>
          <w:trHeight w:val="278"/>
        </w:trPr>
        <w:tc>
          <w:tcPr>
            <w:tcW w:w="0" w:type="auto"/>
            <w:vMerge w:val="restart"/>
            <w:vAlign w:val="center"/>
          </w:tcPr>
          <w:p w14:paraId="49F699E4" w14:textId="7CC144AB" w:rsidR="00F968D8" w:rsidRDefault="00F968D8" w:rsidP="00F968D8">
            <w:pPr>
              <w:widowControl/>
              <w:jc w:val="center"/>
              <w:rPr>
                <w:rFonts w:ascii="Times New Roman" w:eastAsia="DengXian" w:hAnsi="Times New Roman" w:cs="Times New Roman"/>
                <w:b/>
                <w:bCs/>
                <w:kern w:val="0"/>
                <w:sz w:val="20"/>
                <w:szCs w:val="20"/>
              </w:rPr>
            </w:pPr>
            <w:r>
              <w:rPr>
                <w:rFonts w:ascii="Times New Roman" w:eastAsia="DengXian" w:hAnsi="Times New Roman" w:cs="Times New Roman" w:hint="eastAsia"/>
                <w:b/>
                <w:bCs/>
                <w:kern w:val="0"/>
                <w:sz w:val="20"/>
                <w:szCs w:val="20"/>
              </w:rPr>
              <w:t>Baseline</w:t>
            </w:r>
          </w:p>
        </w:tc>
        <w:tc>
          <w:tcPr>
            <w:tcW w:w="0" w:type="auto"/>
            <w:vMerge w:val="restart"/>
            <w:shd w:val="clear" w:color="auto" w:fill="auto"/>
            <w:vAlign w:val="center"/>
          </w:tcPr>
          <w:p w14:paraId="0311D820" w14:textId="265C9CC3" w:rsidR="00F968D8" w:rsidRPr="002F69F6" w:rsidRDefault="00F968D8" w:rsidP="00F968D8">
            <w:pPr>
              <w:widowControl/>
              <w:jc w:val="center"/>
              <w:rPr>
                <w:rFonts w:ascii="Times New Roman" w:eastAsia="DengXian" w:hAnsi="Times New Roman" w:cs="Times New Roman"/>
                <w:b/>
                <w:bCs/>
                <w:kern w:val="0"/>
                <w:sz w:val="20"/>
                <w:szCs w:val="20"/>
              </w:rPr>
            </w:pPr>
            <w:r>
              <w:rPr>
                <w:rFonts w:ascii="Times New Roman" w:eastAsia="DengXian" w:hAnsi="Times New Roman" w:cs="Times New Roman" w:hint="eastAsia"/>
                <w:b/>
                <w:bCs/>
                <w:kern w:val="0"/>
                <w:sz w:val="20"/>
                <w:szCs w:val="20"/>
              </w:rPr>
              <w:t>DL RU</w:t>
            </w:r>
          </w:p>
        </w:tc>
        <w:tc>
          <w:tcPr>
            <w:tcW w:w="0" w:type="auto"/>
            <w:shd w:val="clear" w:color="auto" w:fill="auto"/>
            <w:vAlign w:val="center"/>
          </w:tcPr>
          <w:p w14:paraId="5E9CFA52" w14:textId="593A2A0D" w:rsidR="00F968D8" w:rsidRPr="005B61E5" w:rsidRDefault="00F968D8" w:rsidP="00F968D8">
            <w:pPr>
              <w:widowControl/>
              <w:jc w:val="center"/>
              <w:rPr>
                <w:rFonts w:ascii="Times New Roman" w:eastAsia="DengXian" w:hAnsi="Times New Roman" w:cs="Times New Roman"/>
                <w:b/>
                <w:bCs/>
                <w:kern w:val="0"/>
                <w:sz w:val="20"/>
                <w:szCs w:val="20"/>
              </w:rPr>
            </w:pPr>
            <w:r>
              <w:rPr>
                <w:rFonts w:ascii="Times New Roman" w:eastAsia="DengXian" w:hAnsi="Times New Roman" w:cs="Times New Roman" w:hint="eastAsia"/>
                <w:b/>
                <w:bCs/>
                <w:kern w:val="0"/>
                <w:sz w:val="20"/>
                <w:szCs w:val="20"/>
              </w:rPr>
              <w:t>Type-1</w:t>
            </w:r>
          </w:p>
        </w:tc>
        <w:tc>
          <w:tcPr>
            <w:tcW w:w="0" w:type="auto"/>
            <w:shd w:val="clear" w:color="auto" w:fill="auto"/>
          </w:tcPr>
          <w:p w14:paraId="473C0C8F" w14:textId="7B26C731" w:rsidR="00F968D8" w:rsidRPr="00D6293F" w:rsidRDefault="00F968D8" w:rsidP="00F968D8">
            <w:pPr>
              <w:jc w:val="center"/>
              <w:rPr>
                <w:rFonts w:ascii="Times New Roman" w:hAnsi="Times New Roman" w:cs="Times New Roman"/>
                <w:sz w:val="20"/>
                <w:szCs w:val="20"/>
              </w:rPr>
            </w:pPr>
            <w:r w:rsidRPr="002924C7">
              <w:t>3.16%</w:t>
            </w:r>
          </w:p>
        </w:tc>
        <w:tc>
          <w:tcPr>
            <w:tcW w:w="0" w:type="auto"/>
            <w:shd w:val="clear" w:color="auto" w:fill="auto"/>
          </w:tcPr>
          <w:p w14:paraId="65BAA296" w14:textId="19B49B10" w:rsidR="00F968D8" w:rsidRPr="00D6293F" w:rsidRDefault="00F968D8" w:rsidP="00F968D8">
            <w:pPr>
              <w:jc w:val="center"/>
              <w:rPr>
                <w:rFonts w:ascii="Times New Roman" w:hAnsi="Times New Roman" w:cs="Times New Roman"/>
                <w:sz w:val="20"/>
                <w:szCs w:val="20"/>
              </w:rPr>
            </w:pPr>
            <w:r w:rsidRPr="002924C7">
              <w:t>23.45%</w:t>
            </w:r>
          </w:p>
        </w:tc>
        <w:tc>
          <w:tcPr>
            <w:tcW w:w="0" w:type="auto"/>
            <w:shd w:val="clear" w:color="auto" w:fill="auto"/>
          </w:tcPr>
          <w:p w14:paraId="43FC5020" w14:textId="40AD7CD2" w:rsidR="00F968D8" w:rsidRPr="00D6293F" w:rsidRDefault="00F968D8" w:rsidP="00F968D8">
            <w:pPr>
              <w:jc w:val="center"/>
              <w:rPr>
                <w:rFonts w:ascii="Times New Roman" w:hAnsi="Times New Roman" w:cs="Times New Roman"/>
                <w:sz w:val="20"/>
                <w:szCs w:val="20"/>
              </w:rPr>
            </w:pPr>
            <w:r w:rsidRPr="002924C7">
              <w:t>45.01%</w:t>
            </w:r>
          </w:p>
        </w:tc>
        <w:tc>
          <w:tcPr>
            <w:tcW w:w="0" w:type="auto"/>
            <w:shd w:val="clear" w:color="auto" w:fill="auto"/>
            <w:vAlign w:val="center"/>
          </w:tcPr>
          <w:p w14:paraId="419AAA3A" w14:textId="20105582" w:rsidR="00F968D8" w:rsidRPr="00D6293F" w:rsidRDefault="00F968D8" w:rsidP="00F968D8">
            <w:pPr>
              <w:jc w:val="center"/>
              <w:rPr>
                <w:rFonts w:ascii="Times New Roman" w:hAnsi="Times New Roman" w:cs="Times New Roman"/>
                <w:sz w:val="20"/>
                <w:szCs w:val="20"/>
              </w:rPr>
            </w:pPr>
            <w:r>
              <w:rPr>
                <w:rFonts w:ascii="Calibri" w:eastAsia="DengXian" w:hAnsi="Calibri"/>
                <w:color w:val="000000"/>
                <w:sz w:val="20"/>
                <w:szCs w:val="20"/>
              </w:rPr>
              <w:t>4.95%</w:t>
            </w:r>
          </w:p>
        </w:tc>
        <w:tc>
          <w:tcPr>
            <w:tcW w:w="0" w:type="auto"/>
            <w:shd w:val="clear" w:color="auto" w:fill="auto"/>
            <w:vAlign w:val="center"/>
          </w:tcPr>
          <w:p w14:paraId="65813B4D" w14:textId="67AFAAFA" w:rsidR="00F968D8" w:rsidRPr="00D6293F" w:rsidRDefault="00F968D8" w:rsidP="00F968D8">
            <w:pPr>
              <w:jc w:val="center"/>
              <w:rPr>
                <w:rFonts w:ascii="Times New Roman" w:hAnsi="Times New Roman" w:cs="Times New Roman"/>
                <w:sz w:val="20"/>
                <w:szCs w:val="20"/>
              </w:rPr>
            </w:pPr>
            <w:r>
              <w:rPr>
                <w:rFonts w:ascii="Calibri" w:eastAsia="DengXian" w:hAnsi="Calibri"/>
                <w:color w:val="000000"/>
                <w:sz w:val="20"/>
                <w:szCs w:val="20"/>
              </w:rPr>
              <w:t>15.76%</w:t>
            </w:r>
          </w:p>
        </w:tc>
        <w:tc>
          <w:tcPr>
            <w:tcW w:w="0" w:type="auto"/>
            <w:shd w:val="clear" w:color="auto" w:fill="auto"/>
            <w:vAlign w:val="center"/>
          </w:tcPr>
          <w:p w14:paraId="29CCD6B6" w14:textId="66EEEA35" w:rsidR="00F968D8" w:rsidRPr="00D6293F" w:rsidRDefault="00F968D8" w:rsidP="00F968D8">
            <w:pPr>
              <w:jc w:val="center"/>
              <w:rPr>
                <w:rFonts w:ascii="Times New Roman" w:hAnsi="Times New Roman" w:cs="Times New Roman"/>
                <w:sz w:val="20"/>
                <w:szCs w:val="20"/>
              </w:rPr>
            </w:pPr>
            <w:r>
              <w:rPr>
                <w:rFonts w:ascii="Calibri" w:eastAsia="DengXian" w:hAnsi="Calibri"/>
                <w:color w:val="000000"/>
                <w:sz w:val="20"/>
                <w:szCs w:val="20"/>
              </w:rPr>
              <w:t>32.13%</w:t>
            </w:r>
          </w:p>
        </w:tc>
      </w:tr>
      <w:tr w:rsidR="00F968D8" w:rsidRPr="002F69F6" w14:paraId="5B2C7712" w14:textId="77777777" w:rsidTr="0002622F">
        <w:trPr>
          <w:trHeight w:val="278"/>
        </w:trPr>
        <w:tc>
          <w:tcPr>
            <w:tcW w:w="0" w:type="auto"/>
            <w:vMerge/>
            <w:vAlign w:val="center"/>
          </w:tcPr>
          <w:p w14:paraId="3C1BA12D" w14:textId="77777777" w:rsidR="00F968D8" w:rsidRPr="002F69F6" w:rsidRDefault="00F968D8" w:rsidP="00F968D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701B69C9" w14:textId="147A8A62" w:rsidR="00F968D8" w:rsidRPr="002F69F6" w:rsidRDefault="00F968D8" w:rsidP="00F968D8">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66B62533" w14:textId="276C0F8A" w:rsidR="00F968D8" w:rsidRPr="005B61E5" w:rsidRDefault="00F968D8" w:rsidP="00F968D8">
            <w:pPr>
              <w:widowControl/>
              <w:jc w:val="center"/>
              <w:rPr>
                <w:rFonts w:ascii="Times New Roman" w:eastAsia="DengXian" w:hAnsi="Times New Roman" w:cs="Times New Roman"/>
                <w:b/>
                <w:bCs/>
                <w:kern w:val="0"/>
                <w:sz w:val="20"/>
                <w:szCs w:val="20"/>
              </w:rPr>
            </w:pPr>
            <w:r>
              <w:rPr>
                <w:rFonts w:ascii="Times New Roman" w:eastAsia="DengXian" w:hAnsi="Times New Roman" w:cs="Times New Roman" w:hint="eastAsia"/>
                <w:b/>
                <w:bCs/>
                <w:kern w:val="0"/>
                <w:sz w:val="20"/>
                <w:szCs w:val="20"/>
              </w:rPr>
              <w:t>Type-2</w:t>
            </w:r>
          </w:p>
        </w:tc>
        <w:tc>
          <w:tcPr>
            <w:tcW w:w="0" w:type="auto"/>
            <w:shd w:val="clear" w:color="auto" w:fill="auto"/>
          </w:tcPr>
          <w:p w14:paraId="74BE05FE" w14:textId="6C8D6704" w:rsidR="00F968D8" w:rsidRPr="00D6293F" w:rsidRDefault="00F968D8" w:rsidP="00F968D8">
            <w:pPr>
              <w:jc w:val="center"/>
              <w:rPr>
                <w:rFonts w:ascii="Times New Roman" w:hAnsi="Times New Roman" w:cs="Times New Roman"/>
                <w:sz w:val="20"/>
                <w:szCs w:val="20"/>
              </w:rPr>
            </w:pPr>
            <w:r w:rsidRPr="002924C7">
              <w:t xml:space="preserve"> </w:t>
            </w:r>
          </w:p>
        </w:tc>
        <w:tc>
          <w:tcPr>
            <w:tcW w:w="0" w:type="auto"/>
            <w:shd w:val="clear" w:color="auto" w:fill="auto"/>
          </w:tcPr>
          <w:p w14:paraId="38F8D3C4" w14:textId="6942BC5D" w:rsidR="00F968D8" w:rsidRPr="00D6293F" w:rsidRDefault="00F968D8" w:rsidP="00F968D8">
            <w:pPr>
              <w:jc w:val="center"/>
              <w:rPr>
                <w:rFonts w:ascii="Times New Roman" w:hAnsi="Times New Roman" w:cs="Times New Roman"/>
                <w:sz w:val="20"/>
                <w:szCs w:val="20"/>
              </w:rPr>
            </w:pPr>
            <w:r w:rsidRPr="002924C7">
              <w:t xml:space="preserve"> </w:t>
            </w:r>
          </w:p>
        </w:tc>
        <w:tc>
          <w:tcPr>
            <w:tcW w:w="0" w:type="auto"/>
            <w:shd w:val="clear" w:color="auto" w:fill="auto"/>
          </w:tcPr>
          <w:p w14:paraId="3CE0CEA9" w14:textId="20B2D594" w:rsidR="00F968D8" w:rsidRPr="00D6293F" w:rsidRDefault="00F968D8" w:rsidP="00F968D8">
            <w:pPr>
              <w:jc w:val="center"/>
              <w:rPr>
                <w:rFonts w:ascii="Times New Roman" w:hAnsi="Times New Roman" w:cs="Times New Roman"/>
                <w:sz w:val="20"/>
                <w:szCs w:val="20"/>
              </w:rPr>
            </w:pPr>
            <w:r w:rsidRPr="002924C7">
              <w:t xml:space="preserve"> </w:t>
            </w:r>
          </w:p>
        </w:tc>
        <w:tc>
          <w:tcPr>
            <w:tcW w:w="0" w:type="auto"/>
            <w:shd w:val="clear" w:color="auto" w:fill="auto"/>
            <w:vAlign w:val="center"/>
          </w:tcPr>
          <w:p w14:paraId="1764F5AD" w14:textId="584296C3" w:rsidR="00F968D8" w:rsidRPr="00D6293F" w:rsidRDefault="00F968D8" w:rsidP="00F968D8">
            <w:pPr>
              <w:jc w:val="center"/>
              <w:rPr>
                <w:rFonts w:ascii="Times New Roman" w:hAnsi="Times New Roman" w:cs="Times New Roman"/>
                <w:sz w:val="20"/>
                <w:szCs w:val="20"/>
              </w:rPr>
            </w:pPr>
            <w:r>
              <w:rPr>
                <w:rFonts w:ascii="Calibri" w:eastAsia="DengXian" w:hAnsi="Calibri"/>
                <w:color w:val="000000"/>
                <w:sz w:val="20"/>
                <w:szCs w:val="20"/>
              </w:rPr>
              <w:t>8.53%</w:t>
            </w:r>
          </w:p>
        </w:tc>
        <w:tc>
          <w:tcPr>
            <w:tcW w:w="0" w:type="auto"/>
            <w:shd w:val="clear" w:color="auto" w:fill="auto"/>
            <w:vAlign w:val="center"/>
          </w:tcPr>
          <w:p w14:paraId="17319DE1" w14:textId="19491C0E" w:rsidR="00F968D8" w:rsidRPr="00D6293F" w:rsidRDefault="00F968D8" w:rsidP="00F968D8">
            <w:pPr>
              <w:jc w:val="center"/>
              <w:rPr>
                <w:rFonts w:ascii="Times New Roman" w:hAnsi="Times New Roman" w:cs="Times New Roman"/>
                <w:sz w:val="20"/>
                <w:szCs w:val="20"/>
              </w:rPr>
            </w:pPr>
            <w:r>
              <w:rPr>
                <w:rFonts w:ascii="Calibri" w:eastAsia="DengXian" w:hAnsi="Calibri"/>
                <w:color w:val="000000"/>
                <w:sz w:val="20"/>
                <w:szCs w:val="20"/>
              </w:rPr>
              <w:t>27.17%</w:t>
            </w:r>
          </w:p>
        </w:tc>
        <w:tc>
          <w:tcPr>
            <w:tcW w:w="0" w:type="auto"/>
            <w:shd w:val="clear" w:color="auto" w:fill="auto"/>
            <w:vAlign w:val="center"/>
          </w:tcPr>
          <w:p w14:paraId="658284C5" w14:textId="5BF425EE" w:rsidR="00F968D8" w:rsidRPr="00D6293F" w:rsidRDefault="00F968D8" w:rsidP="00F968D8">
            <w:pPr>
              <w:jc w:val="center"/>
              <w:rPr>
                <w:rFonts w:ascii="Times New Roman" w:hAnsi="Times New Roman" w:cs="Times New Roman"/>
                <w:sz w:val="20"/>
                <w:szCs w:val="20"/>
              </w:rPr>
            </w:pPr>
            <w:r>
              <w:rPr>
                <w:rFonts w:ascii="Calibri" w:eastAsia="DengXian" w:hAnsi="Calibri"/>
                <w:color w:val="000000"/>
                <w:sz w:val="20"/>
                <w:szCs w:val="20"/>
              </w:rPr>
              <w:t>55.40%</w:t>
            </w:r>
          </w:p>
        </w:tc>
      </w:tr>
      <w:tr w:rsidR="00F968D8" w:rsidRPr="002F69F6" w14:paraId="048F6E75" w14:textId="77777777" w:rsidTr="0002622F">
        <w:trPr>
          <w:trHeight w:val="278"/>
        </w:trPr>
        <w:tc>
          <w:tcPr>
            <w:tcW w:w="0" w:type="auto"/>
            <w:vMerge/>
            <w:vAlign w:val="center"/>
          </w:tcPr>
          <w:p w14:paraId="0FC0EA94" w14:textId="77777777" w:rsidR="00F968D8" w:rsidRDefault="00F968D8" w:rsidP="00F968D8">
            <w:pPr>
              <w:widowControl/>
              <w:jc w:val="center"/>
              <w:rPr>
                <w:rFonts w:ascii="Times New Roman" w:eastAsia="DengXian" w:hAnsi="Times New Roman" w:cs="Times New Roman"/>
                <w:b/>
                <w:bCs/>
                <w:kern w:val="0"/>
                <w:sz w:val="20"/>
                <w:szCs w:val="20"/>
              </w:rPr>
            </w:pPr>
          </w:p>
        </w:tc>
        <w:tc>
          <w:tcPr>
            <w:tcW w:w="0" w:type="auto"/>
            <w:vMerge w:val="restart"/>
            <w:shd w:val="clear" w:color="auto" w:fill="auto"/>
            <w:vAlign w:val="center"/>
          </w:tcPr>
          <w:p w14:paraId="7783F1F6" w14:textId="0B031172" w:rsidR="00F968D8" w:rsidRPr="002F69F6" w:rsidRDefault="00F968D8" w:rsidP="00F968D8">
            <w:pPr>
              <w:widowControl/>
              <w:jc w:val="center"/>
              <w:rPr>
                <w:rFonts w:ascii="Times New Roman" w:eastAsia="DengXian" w:hAnsi="Times New Roman" w:cs="Times New Roman"/>
                <w:b/>
                <w:bCs/>
                <w:kern w:val="0"/>
                <w:sz w:val="20"/>
                <w:szCs w:val="20"/>
              </w:rPr>
            </w:pPr>
            <w:r>
              <w:rPr>
                <w:rFonts w:ascii="Times New Roman" w:eastAsia="DengXian" w:hAnsi="Times New Roman" w:cs="Times New Roman" w:hint="eastAsia"/>
                <w:b/>
                <w:bCs/>
                <w:kern w:val="0"/>
                <w:sz w:val="20"/>
                <w:szCs w:val="20"/>
              </w:rPr>
              <w:t>UL RU</w:t>
            </w:r>
          </w:p>
        </w:tc>
        <w:tc>
          <w:tcPr>
            <w:tcW w:w="0" w:type="auto"/>
            <w:shd w:val="clear" w:color="auto" w:fill="auto"/>
            <w:vAlign w:val="center"/>
          </w:tcPr>
          <w:p w14:paraId="1BE6543E" w14:textId="576FAC84" w:rsidR="00F968D8" w:rsidRPr="005B61E5" w:rsidRDefault="00F968D8" w:rsidP="00F968D8">
            <w:pPr>
              <w:widowControl/>
              <w:jc w:val="center"/>
              <w:rPr>
                <w:rFonts w:ascii="Times New Roman" w:eastAsia="DengXian" w:hAnsi="Times New Roman" w:cs="Times New Roman"/>
                <w:b/>
                <w:bCs/>
                <w:kern w:val="0"/>
                <w:sz w:val="20"/>
                <w:szCs w:val="20"/>
              </w:rPr>
            </w:pPr>
            <w:r>
              <w:rPr>
                <w:rFonts w:ascii="Times New Roman" w:eastAsia="DengXian" w:hAnsi="Times New Roman" w:cs="Times New Roman" w:hint="eastAsia"/>
                <w:b/>
                <w:bCs/>
                <w:kern w:val="0"/>
                <w:sz w:val="20"/>
                <w:szCs w:val="20"/>
              </w:rPr>
              <w:t>Type-1</w:t>
            </w:r>
          </w:p>
        </w:tc>
        <w:tc>
          <w:tcPr>
            <w:tcW w:w="0" w:type="auto"/>
            <w:shd w:val="clear" w:color="auto" w:fill="auto"/>
          </w:tcPr>
          <w:p w14:paraId="6E3A9B53" w14:textId="07B846D1" w:rsidR="00F968D8" w:rsidRPr="00D6293F" w:rsidRDefault="00F968D8" w:rsidP="00F968D8">
            <w:pPr>
              <w:jc w:val="center"/>
              <w:rPr>
                <w:rFonts w:ascii="Times New Roman" w:hAnsi="Times New Roman" w:cs="Times New Roman"/>
                <w:sz w:val="20"/>
                <w:szCs w:val="20"/>
              </w:rPr>
            </w:pPr>
            <w:r w:rsidRPr="002924C7">
              <w:t>0.95%</w:t>
            </w:r>
          </w:p>
        </w:tc>
        <w:tc>
          <w:tcPr>
            <w:tcW w:w="0" w:type="auto"/>
            <w:shd w:val="clear" w:color="auto" w:fill="auto"/>
          </w:tcPr>
          <w:p w14:paraId="59659FF5" w14:textId="43816E4E" w:rsidR="00F968D8" w:rsidRPr="00D6293F" w:rsidRDefault="00F968D8" w:rsidP="00F968D8">
            <w:pPr>
              <w:jc w:val="center"/>
              <w:rPr>
                <w:rFonts w:ascii="Times New Roman" w:hAnsi="Times New Roman" w:cs="Times New Roman"/>
                <w:sz w:val="20"/>
                <w:szCs w:val="20"/>
              </w:rPr>
            </w:pPr>
            <w:r w:rsidRPr="002924C7">
              <w:t>8.73%</w:t>
            </w:r>
          </w:p>
        </w:tc>
        <w:tc>
          <w:tcPr>
            <w:tcW w:w="0" w:type="auto"/>
            <w:shd w:val="clear" w:color="auto" w:fill="auto"/>
          </w:tcPr>
          <w:p w14:paraId="2AB66DEB" w14:textId="577190E2" w:rsidR="00F968D8" w:rsidRPr="00D6293F" w:rsidRDefault="00F968D8" w:rsidP="00F968D8">
            <w:pPr>
              <w:jc w:val="center"/>
              <w:rPr>
                <w:rFonts w:ascii="Times New Roman" w:hAnsi="Times New Roman" w:cs="Times New Roman"/>
                <w:sz w:val="20"/>
                <w:szCs w:val="20"/>
              </w:rPr>
            </w:pPr>
            <w:r w:rsidRPr="002924C7">
              <w:t>16.16%</w:t>
            </w:r>
          </w:p>
        </w:tc>
        <w:tc>
          <w:tcPr>
            <w:tcW w:w="0" w:type="auto"/>
            <w:shd w:val="clear" w:color="auto" w:fill="auto"/>
            <w:vAlign w:val="center"/>
          </w:tcPr>
          <w:p w14:paraId="33A3AA23" w14:textId="6640C36A" w:rsidR="00F968D8" w:rsidRPr="00D6293F" w:rsidRDefault="00F968D8" w:rsidP="00F968D8">
            <w:pPr>
              <w:jc w:val="center"/>
              <w:rPr>
                <w:rFonts w:ascii="Times New Roman" w:hAnsi="Times New Roman" w:cs="Times New Roman"/>
                <w:sz w:val="20"/>
                <w:szCs w:val="20"/>
              </w:rPr>
            </w:pPr>
            <w:r>
              <w:rPr>
                <w:rFonts w:ascii="Calibri" w:eastAsia="DengXian" w:hAnsi="Calibri"/>
                <w:color w:val="000000"/>
                <w:sz w:val="20"/>
                <w:szCs w:val="20"/>
              </w:rPr>
              <w:t>3.34%</w:t>
            </w:r>
          </w:p>
        </w:tc>
        <w:tc>
          <w:tcPr>
            <w:tcW w:w="0" w:type="auto"/>
            <w:shd w:val="clear" w:color="auto" w:fill="auto"/>
            <w:vAlign w:val="center"/>
          </w:tcPr>
          <w:p w14:paraId="28C2CB6C" w14:textId="4F1D052D" w:rsidR="00F968D8" w:rsidRPr="00D6293F" w:rsidRDefault="00F968D8" w:rsidP="00F968D8">
            <w:pPr>
              <w:jc w:val="center"/>
              <w:rPr>
                <w:rFonts w:ascii="Times New Roman" w:hAnsi="Times New Roman" w:cs="Times New Roman"/>
                <w:sz w:val="20"/>
                <w:szCs w:val="20"/>
              </w:rPr>
            </w:pPr>
            <w:r>
              <w:rPr>
                <w:rFonts w:ascii="Calibri" w:eastAsia="DengXian" w:hAnsi="Calibri"/>
                <w:color w:val="000000"/>
                <w:sz w:val="20"/>
                <w:szCs w:val="20"/>
              </w:rPr>
              <w:t>10.01%</w:t>
            </w:r>
          </w:p>
        </w:tc>
        <w:tc>
          <w:tcPr>
            <w:tcW w:w="0" w:type="auto"/>
            <w:shd w:val="clear" w:color="auto" w:fill="auto"/>
            <w:vAlign w:val="center"/>
          </w:tcPr>
          <w:p w14:paraId="5402A561" w14:textId="1E3973C0" w:rsidR="00F968D8" w:rsidRPr="00D6293F" w:rsidRDefault="00F968D8" w:rsidP="00F968D8">
            <w:pPr>
              <w:jc w:val="center"/>
              <w:rPr>
                <w:rFonts w:ascii="Times New Roman" w:hAnsi="Times New Roman" w:cs="Times New Roman"/>
                <w:sz w:val="20"/>
                <w:szCs w:val="20"/>
              </w:rPr>
            </w:pPr>
            <w:r>
              <w:rPr>
                <w:rFonts w:ascii="Calibri" w:eastAsia="DengXian" w:hAnsi="Calibri"/>
                <w:color w:val="000000"/>
                <w:sz w:val="20"/>
                <w:szCs w:val="20"/>
              </w:rPr>
              <w:t>21.73%</w:t>
            </w:r>
          </w:p>
        </w:tc>
      </w:tr>
      <w:tr w:rsidR="00F968D8" w:rsidRPr="002F69F6" w14:paraId="702EA765" w14:textId="77777777" w:rsidTr="0002622F">
        <w:trPr>
          <w:trHeight w:val="278"/>
        </w:trPr>
        <w:tc>
          <w:tcPr>
            <w:tcW w:w="0" w:type="auto"/>
            <w:vMerge/>
            <w:vAlign w:val="center"/>
          </w:tcPr>
          <w:p w14:paraId="07727B67" w14:textId="77777777" w:rsidR="00F968D8" w:rsidRPr="002F69F6" w:rsidRDefault="00F968D8" w:rsidP="00F968D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69106A7E" w14:textId="76F3F106" w:rsidR="00F968D8" w:rsidRPr="002F69F6" w:rsidRDefault="00F968D8" w:rsidP="00F968D8">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35D26074" w14:textId="723A170C" w:rsidR="00F968D8" w:rsidRPr="005B61E5" w:rsidRDefault="00F968D8" w:rsidP="00F968D8">
            <w:pPr>
              <w:widowControl/>
              <w:jc w:val="center"/>
              <w:rPr>
                <w:rFonts w:ascii="Times New Roman" w:eastAsia="DengXian" w:hAnsi="Times New Roman" w:cs="Times New Roman"/>
                <w:b/>
                <w:bCs/>
                <w:kern w:val="0"/>
                <w:sz w:val="20"/>
                <w:szCs w:val="20"/>
              </w:rPr>
            </w:pPr>
            <w:r>
              <w:rPr>
                <w:rFonts w:ascii="Times New Roman" w:eastAsia="DengXian" w:hAnsi="Times New Roman" w:cs="Times New Roman" w:hint="eastAsia"/>
                <w:b/>
                <w:bCs/>
                <w:kern w:val="0"/>
                <w:sz w:val="20"/>
                <w:szCs w:val="20"/>
              </w:rPr>
              <w:t>Type-2</w:t>
            </w:r>
          </w:p>
        </w:tc>
        <w:tc>
          <w:tcPr>
            <w:tcW w:w="0" w:type="auto"/>
            <w:shd w:val="clear" w:color="auto" w:fill="auto"/>
          </w:tcPr>
          <w:p w14:paraId="62CB2592" w14:textId="5B7CA6D3" w:rsidR="00F968D8" w:rsidRPr="00D6293F" w:rsidRDefault="00F968D8" w:rsidP="00F968D8">
            <w:pPr>
              <w:jc w:val="center"/>
              <w:rPr>
                <w:rFonts w:ascii="Times New Roman" w:hAnsi="Times New Roman" w:cs="Times New Roman"/>
                <w:sz w:val="20"/>
                <w:szCs w:val="20"/>
              </w:rPr>
            </w:pPr>
            <w:r w:rsidRPr="002924C7">
              <w:t xml:space="preserve"> </w:t>
            </w:r>
          </w:p>
        </w:tc>
        <w:tc>
          <w:tcPr>
            <w:tcW w:w="0" w:type="auto"/>
            <w:shd w:val="clear" w:color="auto" w:fill="auto"/>
          </w:tcPr>
          <w:p w14:paraId="266D2D4E" w14:textId="48CBA9B9" w:rsidR="00F968D8" w:rsidRPr="00D6293F" w:rsidRDefault="00F968D8" w:rsidP="00F968D8">
            <w:pPr>
              <w:jc w:val="center"/>
              <w:rPr>
                <w:rFonts w:ascii="Times New Roman" w:hAnsi="Times New Roman" w:cs="Times New Roman"/>
                <w:sz w:val="20"/>
                <w:szCs w:val="20"/>
              </w:rPr>
            </w:pPr>
            <w:r w:rsidRPr="002924C7">
              <w:t xml:space="preserve"> </w:t>
            </w:r>
          </w:p>
        </w:tc>
        <w:tc>
          <w:tcPr>
            <w:tcW w:w="0" w:type="auto"/>
            <w:shd w:val="clear" w:color="auto" w:fill="auto"/>
          </w:tcPr>
          <w:p w14:paraId="456FC5F4" w14:textId="18817F16" w:rsidR="00F968D8" w:rsidRPr="00D6293F" w:rsidRDefault="00F968D8" w:rsidP="00F968D8">
            <w:pPr>
              <w:jc w:val="center"/>
              <w:rPr>
                <w:rFonts w:ascii="Times New Roman" w:hAnsi="Times New Roman" w:cs="Times New Roman"/>
                <w:sz w:val="20"/>
                <w:szCs w:val="20"/>
              </w:rPr>
            </w:pPr>
            <w:r w:rsidRPr="002924C7">
              <w:t xml:space="preserve"> </w:t>
            </w:r>
          </w:p>
        </w:tc>
        <w:tc>
          <w:tcPr>
            <w:tcW w:w="0" w:type="auto"/>
            <w:shd w:val="clear" w:color="auto" w:fill="auto"/>
            <w:vAlign w:val="center"/>
          </w:tcPr>
          <w:p w14:paraId="6C09F974" w14:textId="427C4E67" w:rsidR="00F968D8" w:rsidRPr="00D6293F" w:rsidRDefault="00F968D8" w:rsidP="00F968D8">
            <w:pPr>
              <w:jc w:val="center"/>
              <w:rPr>
                <w:rFonts w:ascii="Times New Roman" w:hAnsi="Times New Roman" w:cs="Times New Roman"/>
                <w:sz w:val="20"/>
                <w:szCs w:val="20"/>
              </w:rPr>
            </w:pPr>
            <w:r>
              <w:rPr>
                <w:rFonts w:ascii="Calibri" w:eastAsia="DengXian" w:hAnsi="Calibri"/>
                <w:color w:val="000000"/>
                <w:sz w:val="20"/>
                <w:szCs w:val="20"/>
              </w:rPr>
              <w:t>7.94%</w:t>
            </w:r>
          </w:p>
        </w:tc>
        <w:tc>
          <w:tcPr>
            <w:tcW w:w="0" w:type="auto"/>
            <w:shd w:val="clear" w:color="auto" w:fill="auto"/>
            <w:vAlign w:val="center"/>
          </w:tcPr>
          <w:p w14:paraId="55B3D2D9" w14:textId="50D5CA7F" w:rsidR="00F968D8" w:rsidRPr="00D6293F" w:rsidRDefault="00F968D8" w:rsidP="00F968D8">
            <w:pPr>
              <w:jc w:val="center"/>
              <w:rPr>
                <w:rFonts w:ascii="Times New Roman" w:hAnsi="Times New Roman" w:cs="Times New Roman"/>
                <w:sz w:val="20"/>
                <w:szCs w:val="20"/>
              </w:rPr>
            </w:pPr>
            <w:r>
              <w:rPr>
                <w:rFonts w:ascii="Calibri" w:eastAsia="DengXian" w:hAnsi="Calibri"/>
                <w:color w:val="000000"/>
                <w:sz w:val="20"/>
                <w:szCs w:val="20"/>
              </w:rPr>
              <w:t>23.84%</w:t>
            </w:r>
          </w:p>
        </w:tc>
        <w:tc>
          <w:tcPr>
            <w:tcW w:w="0" w:type="auto"/>
            <w:shd w:val="clear" w:color="auto" w:fill="auto"/>
            <w:vAlign w:val="center"/>
          </w:tcPr>
          <w:p w14:paraId="6EACA479" w14:textId="3416ABE9" w:rsidR="00F968D8" w:rsidRPr="00D6293F" w:rsidRDefault="00F968D8" w:rsidP="00F968D8">
            <w:pPr>
              <w:jc w:val="center"/>
              <w:rPr>
                <w:rFonts w:ascii="Times New Roman" w:hAnsi="Times New Roman" w:cs="Times New Roman"/>
                <w:sz w:val="20"/>
                <w:szCs w:val="20"/>
              </w:rPr>
            </w:pPr>
            <w:r>
              <w:rPr>
                <w:rFonts w:ascii="Calibri" w:eastAsia="DengXian" w:hAnsi="Calibri"/>
                <w:color w:val="000000"/>
                <w:sz w:val="20"/>
                <w:szCs w:val="20"/>
              </w:rPr>
              <w:t>51.74%</w:t>
            </w:r>
          </w:p>
        </w:tc>
      </w:tr>
      <w:tr w:rsidR="00F968D8" w:rsidRPr="002F69F6" w14:paraId="25680784" w14:textId="77777777" w:rsidTr="0002622F">
        <w:trPr>
          <w:trHeight w:val="278"/>
        </w:trPr>
        <w:tc>
          <w:tcPr>
            <w:tcW w:w="0" w:type="auto"/>
            <w:vMerge w:val="restart"/>
            <w:vAlign w:val="center"/>
          </w:tcPr>
          <w:p w14:paraId="456CC11F" w14:textId="60EF9478" w:rsidR="00F968D8" w:rsidRPr="002F69F6" w:rsidRDefault="00F968D8" w:rsidP="00F968D8">
            <w:pPr>
              <w:widowControl/>
              <w:jc w:val="center"/>
              <w:rPr>
                <w:rFonts w:ascii="Times New Roman" w:eastAsia="DengXian" w:hAnsi="Times New Roman" w:cs="Times New Roman"/>
                <w:b/>
                <w:bCs/>
                <w:kern w:val="0"/>
                <w:sz w:val="20"/>
                <w:szCs w:val="20"/>
              </w:rPr>
            </w:pPr>
            <w:r>
              <w:rPr>
                <w:rFonts w:ascii="Times New Roman" w:eastAsia="DengXian" w:hAnsi="Times New Roman" w:cs="Times New Roman" w:hint="eastAsia"/>
                <w:b/>
                <w:bCs/>
                <w:kern w:val="0"/>
                <w:sz w:val="20"/>
                <w:szCs w:val="20"/>
              </w:rPr>
              <w:t>Dynamic SBFD</w:t>
            </w:r>
          </w:p>
        </w:tc>
        <w:tc>
          <w:tcPr>
            <w:tcW w:w="0" w:type="auto"/>
            <w:vMerge w:val="restart"/>
            <w:shd w:val="clear" w:color="auto" w:fill="auto"/>
            <w:vAlign w:val="center"/>
          </w:tcPr>
          <w:p w14:paraId="2E646335" w14:textId="00A0C8C9" w:rsidR="00F968D8" w:rsidRPr="002F69F6" w:rsidRDefault="00F968D8" w:rsidP="00F968D8">
            <w:pPr>
              <w:widowControl/>
              <w:jc w:val="center"/>
              <w:rPr>
                <w:rFonts w:ascii="Times New Roman" w:eastAsia="DengXian" w:hAnsi="Times New Roman" w:cs="Times New Roman"/>
                <w:b/>
                <w:bCs/>
                <w:kern w:val="0"/>
                <w:sz w:val="20"/>
                <w:szCs w:val="20"/>
              </w:rPr>
            </w:pPr>
            <w:r>
              <w:rPr>
                <w:rFonts w:ascii="Times New Roman" w:eastAsia="DengXian" w:hAnsi="Times New Roman" w:cs="Times New Roman" w:hint="eastAsia"/>
                <w:b/>
                <w:bCs/>
                <w:kern w:val="0"/>
                <w:sz w:val="20"/>
                <w:szCs w:val="20"/>
              </w:rPr>
              <w:t>DL RU</w:t>
            </w:r>
          </w:p>
        </w:tc>
        <w:tc>
          <w:tcPr>
            <w:tcW w:w="0" w:type="auto"/>
            <w:shd w:val="clear" w:color="auto" w:fill="auto"/>
            <w:vAlign w:val="center"/>
          </w:tcPr>
          <w:p w14:paraId="5C3EBF65" w14:textId="33437EEB" w:rsidR="00F968D8" w:rsidRDefault="00F968D8" w:rsidP="00F968D8">
            <w:pPr>
              <w:widowControl/>
              <w:jc w:val="center"/>
              <w:rPr>
                <w:rFonts w:ascii="Times New Roman" w:eastAsia="DengXian" w:hAnsi="Times New Roman" w:cs="Times New Roman"/>
                <w:b/>
                <w:bCs/>
                <w:kern w:val="0"/>
                <w:sz w:val="20"/>
                <w:szCs w:val="20"/>
              </w:rPr>
            </w:pPr>
            <w:r>
              <w:rPr>
                <w:rFonts w:ascii="Times New Roman" w:eastAsia="DengXian" w:hAnsi="Times New Roman" w:cs="Times New Roman" w:hint="eastAsia"/>
                <w:b/>
                <w:bCs/>
                <w:kern w:val="0"/>
                <w:sz w:val="20"/>
                <w:szCs w:val="20"/>
              </w:rPr>
              <w:t>Type-1</w:t>
            </w:r>
          </w:p>
        </w:tc>
        <w:tc>
          <w:tcPr>
            <w:tcW w:w="0" w:type="auto"/>
            <w:shd w:val="clear" w:color="auto" w:fill="auto"/>
          </w:tcPr>
          <w:p w14:paraId="6E41690B" w14:textId="3AF535F3" w:rsidR="00F968D8" w:rsidRPr="00D6293F" w:rsidRDefault="00F968D8" w:rsidP="00F968D8">
            <w:pPr>
              <w:jc w:val="center"/>
              <w:rPr>
                <w:rFonts w:ascii="Times New Roman" w:hAnsi="Times New Roman" w:cs="Times New Roman"/>
                <w:sz w:val="20"/>
                <w:szCs w:val="20"/>
              </w:rPr>
            </w:pPr>
            <w:r w:rsidRPr="002924C7">
              <w:t>2.78%</w:t>
            </w:r>
          </w:p>
        </w:tc>
        <w:tc>
          <w:tcPr>
            <w:tcW w:w="0" w:type="auto"/>
            <w:shd w:val="clear" w:color="auto" w:fill="auto"/>
          </w:tcPr>
          <w:p w14:paraId="5E67C5A7" w14:textId="6C2385A3" w:rsidR="00F968D8" w:rsidRPr="00D6293F" w:rsidRDefault="00F968D8" w:rsidP="00F968D8">
            <w:pPr>
              <w:jc w:val="center"/>
              <w:rPr>
                <w:rFonts w:ascii="Times New Roman" w:hAnsi="Times New Roman" w:cs="Times New Roman"/>
                <w:sz w:val="20"/>
                <w:szCs w:val="20"/>
              </w:rPr>
            </w:pPr>
            <w:r w:rsidRPr="002924C7">
              <w:t>11.69%</w:t>
            </w:r>
          </w:p>
        </w:tc>
        <w:tc>
          <w:tcPr>
            <w:tcW w:w="0" w:type="auto"/>
            <w:shd w:val="clear" w:color="auto" w:fill="auto"/>
          </w:tcPr>
          <w:p w14:paraId="4E167ED8" w14:textId="29CAC0AB" w:rsidR="00F968D8" w:rsidRPr="00D6293F" w:rsidRDefault="00F968D8" w:rsidP="00F968D8">
            <w:pPr>
              <w:jc w:val="center"/>
              <w:rPr>
                <w:rFonts w:ascii="Times New Roman" w:hAnsi="Times New Roman" w:cs="Times New Roman"/>
                <w:sz w:val="20"/>
                <w:szCs w:val="20"/>
              </w:rPr>
            </w:pPr>
            <w:r w:rsidRPr="002924C7">
              <w:t>27.57%</w:t>
            </w:r>
          </w:p>
        </w:tc>
        <w:tc>
          <w:tcPr>
            <w:tcW w:w="0" w:type="auto"/>
            <w:shd w:val="clear" w:color="auto" w:fill="auto"/>
            <w:vAlign w:val="center"/>
          </w:tcPr>
          <w:p w14:paraId="500D02E1" w14:textId="4A1B481B" w:rsidR="00F968D8" w:rsidRPr="00D6293F" w:rsidRDefault="00F968D8" w:rsidP="00F968D8">
            <w:pPr>
              <w:jc w:val="center"/>
              <w:rPr>
                <w:rFonts w:ascii="Times New Roman" w:hAnsi="Times New Roman" w:cs="Times New Roman"/>
                <w:sz w:val="20"/>
                <w:szCs w:val="20"/>
              </w:rPr>
            </w:pPr>
            <w:r>
              <w:rPr>
                <w:rFonts w:ascii="Calibri" w:eastAsia="DengXian" w:hAnsi="Calibri"/>
                <w:color w:val="000000"/>
                <w:sz w:val="20"/>
                <w:szCs w:val="20"/>
              </w:rPr>
              <w:t>5.44%</w:t>
            </w:r>
          </w:p>
        </w:tc>
        <w:tc>
          <w:tcPr>
            <w:tcW w:w="0" w:type="auto"/>
            <w:shd w:val="clear" w:color="auto" w:fill="auto"/>
            <w:vAlign w:val="center"/>
          </w:tcPr>
          <w:p w14:paraId="1E34467C" w14:textId="7FAC1606" w:rsidR="00F968D8" w:rsidRPr="00D6293F" w:rsidRDefault="00F968D8" w:rsidP="00F968D8">
            <w:pPr>
              <w:jc w:val="center"/>
              <w:rPr>
                <w:rFonts w:ascii="Times New Roman" w:hAnsi="Times New Roman" w:cs="Times New Roman"/>
                <w:sz w:val="20"/>
                <w:szCs w:val="20"/>
              </w:rPr>
            </w:pPr>
            <w:r>
              <w:rPr>
                <w:rFonts w:ascii="Calibri" w:eastAsia="DengXian" w:hAnsi="Calibri"/>
                <w:color w:val="000000"/>
                <w:sz w:val="20"/>
                <w:szCs w:val="20"/>
              </w:rPr>
              <w:t>16.64%</w:t>
            </w:r>
          </w:p>
        </w:tc>
        <w:tc>
          <w:tcPr>
            <w:tcW w:w="0" w:type="auto"/>
            <w:shd w:val="clear" w:color="auto" w:fill="auto"/>
            <w:vAlign w:val="center"/>
          </w:tcPr>
          <w:p w14:paraId="5680C73B" w14:textId="3145F0C4" w:rsidR="00F968D8" w:rsidRPr="00D6293F" w:rsidRDefault="00F968D8" w:rsidP="00F968D8">
            <w:pPr>
              <w:jc w:val="center"/>
              <w:rPr>
                <w:rFonts w:ascii="Times New Roman" w:hAnsi="Times New Roman" w:cs="Times New Roman"/>
                <w:sz w:val="20"/>
                <w:szCs w:val="20"/>
              </w:rPr>
            </w:pPr>
            <w:r>
              <w:rPr>
                <w:rFonts w:ascii="Calibri" w:eastAsia="DengXian" w:hAnsi="Calibri"/>
                <w:color w:val="000000"/>
                <w:sz w:val="20"/>
                <w:szCs w:val="20"/>
              </w:rPr>
              <w:t>32.53%</w:t>
            </w:r>
          </w:p>
        </w:tc>
      </w:tr>
      <w:tr w:rsidR="00F968D8" w:rsidRPr="002F69F6" w14:paraId="19C2F71D" w14:textId="77777777" w:rsidTr="0002622F">
        <w:trPr>
          <w:trHeight w:val="278"/>
        </w:trPr>
        <w:tc>
          <w:tcPr>
            <w:tcW w:w="0" w:type="auto"/>
            <w:vMerge/>
          </w:tcPr>
          <w:p w14:paraId="53AAF430" w14:textId="77777777" w:rsidR="00F968D8" w:rsidRPr="002F69F6" w:rsidRDefault="00F968D8" w:rsidP="00F968D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5A9AB989" w14:textId="78399235" w:rsidR="00F968D8" w:rsidRPr="002F69F6" w:rsidRDefault="00F968D8" w:rsidP="00F968D8">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7CCC9F5F" w14:textId="3F68C42E" w:rsidR="00F968D8" w:rsidRDefault="00F968D8" w:rsidP="00F968D8">
            <w:pPr>
              <w:widowControl/>
              <w:jc w:val="center"/>
              <w:rPr>
                <w:rFonts w:ascii="Times New Roman" w:eastAsia="DengXian" w:hAnsi="Times New Roman" w:cs="Times New Roman"/>
                <w:b/>
                <w:bCs/>
                <w:kern w:val="0"/>
                <w:sz w:val="20"/>
                <w:szCs w:val="20"/>
              </w:rPr>
            </w:pPr>
            <w:r>
              <w:rPr>
                <w:rFonts w:ascii="Times New Roman" w:eastAsia="DengXian" w:hAnsi="Times New Roman" w:cs="Times New Roman" w:hint="eastAsia"/>
                <w:b/>
                <w:bCs/>
                <w:kern w:val="0"/>
                <w:sz w:val="20"/>
                <w:szCs w:val="20"/>
              </w:rPr>
              <w:t>Type-2</w:t>
            </w:r>
          </w:p>
        </w:tc>
        <w:tc>
          <w:tcPr>
            <w:tcW w:w="0" w:type="auto"/>
            <w:shd w:val="clear" w:color="auto" w:fill="auto"/>
          </w:tcPr>
          <w:p w14:paraId="510B0136" w14:textId="69B15679" w:rsidR="00F968D8" w:rsidRPr="00D6293F" w:rsidRDefault="00F968D8" w:rsidP="00F968D8">
            <w:pPr>
              <w:jc w:val="center"/>
              <w:rPr>
                <w:rFonts w:ascii="Times New Roman" w:hAnsi="Times New Roman" w:cs="Times New Roman"/>
                <w:sz w:val="20"/>
                <w:szCs w:val="20"/>
              </w:rPr>
            </w:pPr>
            <w:r w:rsidRPr="002924C7">
              <w:t xml:space="preserve"> </w:t>
            </w:r>
          </w:p>
        </w:tc>
        <w:tc>
          <w:tcPr>
            <w:tcW w:w="0" w:type="auto"/>
            <w:shd w:val="clear" w:color="auto" w:fill="auto"/>
          </w:tcPr>
          <w:p w14:paraId="2E3A5EA4" w14:textId="267C5E54" w:rsidR="00F968D8" w:rsidRPr="00D6293F" w:rsidRDefault="00F968D8" w:rsidP="00F968D8">
            <w:pPr>
              <w:jc w:val="center"/>
              <w:rPr>
                <w:rFonts w:ascii="Times New Roman" w:hAnsi="Times New Roman" w:cs="Times New Roman"/>
                <w:sz w:val="20"/>
                <w:szCs w:val="20"/>
              </w:rPr>
            </w:pPr>
            <w:r w:rsidRPr="002924C7">
              <w:t xml:space="preserve"> </w:t>
            </w:r>
          </w:p>
        </w:tc>
        <w:tc>
          <w:tcPr>
            <w:tcW w:w="0" w:type="auto"/>
            <w:shd w:val="clear" w:color="auto" w:fill="auto"/>
          </w:tcPr>
          <w:p w14:paraId="104D943F" w14:textId="61C2583C" w:rsidR="00F968D8" w:rsidRPr="00D6293F" w:rsidRDefault="00F968D8" w:rsidP="00F968D8">
            <w:pPr>
              <w:jc w:val="center"/>
              <w:rPr>
                <w:rFonts w:ascii="Times New Roman" w:hAnsi="Times New Roman" w:cs="Times New Roman"/>
                <w:sz w:val="20"/>
                <w:szCs w:val="20"/>
              </w:rPr>
            </w:pPr>
            <w:r w:rsidRPr="002924C7">
              <w:t xml:space="preserve"> </w:t>
            </w:r>
          </w:p>
        </w:tc>
        <w:tc>
          <w:tcPr>
            <w:tcW w:w="0" w:type="auto"/>
            <w:shd w:val="clear" w:color="auto" w:fill="auto"/>
            <w:vAlign w:val="center"/>
          </w:tcPr>
          <w:p w14:paraId="0B3CE020" w14:textId="5336998A" w:rsidR="00F968D8" w:rsidRPr="00D6293F" w:rsidRDefault="00F968D8" w:rsidP="00F968D8">
            <w:pPr>
              <w:jc w:val="center"/>
              <w:rPr>
                <w:rFonts w:ascii="Times New Roman" w:hAnsi="Times New Roman" w:cs="Times New Roman"/>
                <w:sz w:val="20"/>
                <w:szCs w:val="20"/>
              </w:rPr>
            </w:pPr>
            <w:r>
              <w:rPr>
                <w:rFonts w:ascii="Calibri" w:eastAsia="DengXian" w:hAnsi="Calibri"/>
                <w:color w:val="000000"/>
                <w:sz w:val="20"/>
                <w:szCs w:val="20"/>
              </w:rPr>
              <w:t>8.78%</w:t>
            </w:r>
          </w:p>
        </w:tc>
        <w:tc>
          <w:tcPr>
            <w:tcW w:w="0" w:type="auto"/>
            <w:shd w:val="clear" w:color="auto" w:fill="auto"/>
            <w:vAlign w:val="center"/>
          </w:tcPr>
          <w:p w14:paraId="396ED7AF" w14:textId="3AECFD43" w:rsidR="00F968D8" w:rsidRPr="00D6293F" w:rsidRDefault="00F968D8" w:rsidP="00F968D8">
            <w:pPr>
              <w:jc w:val="center"/>
              <w:rPr>
                <w:rFonts w:ascii="Times New Roman" w:hAnsi="Times New Roman" w:cs="Times New Roman"/>
                <w:sz w:val="20"/>
                <w:szCs w:val="20"/>
              </w:rPr>
            </w:pPr>
            <w:r>
              <w:rPr>
                <w:rFonts w:ascii="Calibri" w:eastAsia="DengXian" w:hAnsi="Calibri"/>
                <w:color w:val="000000"/>
                <w:sz w:val="20"/>
                <w:szCs w:val="20"/>
              </w:rPr>
              <w:t>26.84%</w:t>
            </w:r>
          </w:p>
        </w:tc>
        <w:tc>
          <w:tcPr>
            <w:tcW w:w="0" w:type="auto"/>
            <w:shd w:val="clear" w:color="auto" w:fill="auto"/>
            <w:vAlign w:val="center"/>
          </w:tcPr>
          <w:p w14:paraId="6C5526EB" w14:textId="538E8C9C" w:rsidR="00F968D8" w:rsidRPr="00D6293F" w:rsidRDefault="00F968D8" w:rsidP="00F968D8">
            <w:pPr>
              <w:jc w:val="center"/>
              <w:rPr>
                <w:rFonts w:ascii="Times New Roman" w:hAnsi="Times New Roman" w:cs="Times New Roman"/>
                <w:sz w:val="20"/>
                <w:szCs w:val="20"/>
              </w:rPr>
            </w:pPr>
            <w:r>
              <w:rPr>
                <w:rFonts w:ascii="Calibri" w:eastAsia="DengXian" w:hAnsi="Calibri"/>
                <w:color w:val="000000"/>
                <w:sz w:val="20"/>
                <w:szCs w:val="20"/>
              </w:rPr>
              <w:t>52.46%</w:t>
            </w:r>
          </w:p>
        </w:tc>
      </w:tr>
      <w:tr w:rsidR="00F968D8" w:rsidRPr="002F69F6" w14:paraId="37C4E29B" w14:textId="77777777" w:rsidTr="0002622F">
        <w:trPr>
          <w:trHeight w:val="278"/>
        </w:trPr>
        <w:tc>
          <w:tcPr>
            <w:tcW w:w="0" w:type="auto"/>
            <w:vMerge/>
          </w:tcPr>
          <w:p w14:paraId="5F563D57" w14:textId="77777777" w:rsidR="00F968D8" w:rsidRPr="002F69F6" w:rsidRDefault="00F968D8" w:rsidP="00F968D8">
            <w:pPr>
              <w:widowControl/>
              <w:jc w:val="center"/>
              <w:rPr>
                <w:rFonts w:ascii="Times New Roman" w:eastAsia="DengXian" w:hAnsi="Times New Roman" w:cs="Times New Roman"/>
                <w:b/>
                <w:bCs/>
                <w:kern w:val="0"/>
                <w:sz w:val="20"/>
                <w:szCs w:val="20"/>
              </w:rPr>
            </w:pPr>
          </w:p>
        </w:tc>
        <w:tc>
          <w:tcPr>
            <w:tcW w:w="0" w:type="auto"/>
            <w:vMerge w:val="restart"/>
            <w:shd w:val="clear" w:color="auto" w:fill="auto"/>
            <w:vAlign w:val="center"/>
          </w:tcPr>
          <w:p w14:paraId="622FDA7F" w14:textId="313AF0A4" w:rsidR="00F968D8" w:rsidRPr="002F69F6" w:rsidRDefault="00F968D8" w:rsidP="00F968D8">
            <w:pPr>
              <w:widowControl/>
              <w:jc w:val="center"/>
              <w:rPr>
                <w:rFonts w:ascii="Times New Roman" w:eastAsia="DengXian" w:hAnsi="Times New Roman" w:cs="Times New Roman"/>
                <w:b/>
                <w:bCs/>
                <w:kern w:val="0"/>
                <w:sz w:val="20"/>
                <w:szCs w:val="20"/>
              </w:rPr>
            </w:pPr>
            <w:r>
              <w:rPr>
                <w:rFonts w:ascii="Times New Roman" w:eastAsia="DengXian" w:hAnsi="Times New Roman" w:cs="Times New Roman" w:hint="eastAsia"/>
                <w:b/>
                <w:bCs/>
                <w:kern w:val="0"/>
                <w:sz w:val="20"/>
                <w:szCs w:val="20"/>
              </w:rPr>
              <w:t>UL RU</w:t>
            </w:r>
          </w:p>
        </w:tc>
        <w:tc>
          <w:tcPr>
            <w:tcW w:w="0" w:type="auto"/>
            <w:shd w:val="clear" w:color="auto" w:fill="auto"/>
            <w:vAlign w:val="center"/>
          </w:tcPr>
          <w:p w14:paraId="60DE134D" w14:textId="3D2E903B" w:rsidR="00F968D8" w:rsidRDefault="00F968D8" w:rsidP="00F968D8">
            <w:pPr>
              <w:widowControl/>
              <w:jc w:val="center"/>
              <w:rPr>
                <w:rFonts w:ascii="Times New Roman" w:eastAsia="DengXian" w:hAnsi="Times New Roman" w:cs="Times New Roman"/>
                <w:b/>
                <w:bCs/>
                <w:kern w:val="0"/>
                <w:sz w:val="20"/>
                <w:szCs w:val="20"/>
              </w:rPr>
            </w:pPr>
            <w:r>
              <w:rPr>
                <w:rFonts w:ascii="Times New Roman" w:eastAsia="DengXian" w:hAnsi="Times New Roman" w:cs="Times New Roman" w:hint="eastAsia"/>
                <w:b/>
                <w:bCs/>
                <w:kern w:val="0"/>
                <w:sz w:val="20"/>
                <w:szCs w:val="20"/>
              </w:rPr>
              <w:t>Type-1</w:t>
            </w:r>
          </w:p>
        </w:tc>
        <w:tc>
          <w:tcPr>
            <w:tcW w:w="0" w:type="auto"/>
            <w:shd w:val="clear" w:color="auto" w:fill="auto"/>
          </w:tcPr>
          <w:p w14:paraId="429750A8" w14:textId="77BFD507" w:rsidR="00F968D8" w:rsidRPr="00D6293F" w:rsidRDefault="00F968D8" w:rsidP="00F968D8">
            <w:pPr>
              <w:jc w:val="center"/>
              <w:rPr>
                <w:rFonts w:ascii="Times New Roman" w:hAnsi="Times New Roman" w:cs="Times New Roman"/>
                <w:sz w:val="20"/>
                <w:szCs w:val="20"/>
              </w:rPr>
            </w:pPr>
            <w:r w:rsidRPr="002924C7">
              <w:t>1.56%</w:t>
            </w:r>
          </w:p>
        </w:tc>
        <w:tc>
          <w:tcPr>
            <w:tcW w:w="0" w:type="auto"/>
            <w:shd w:val="clear" w:color="auto" w:fill="auto"/>
          </w:tcPr>
          <w:p w14:paraId="41FE1526" w14:textId="155C6894" w:rsidR="00F968D8" w:rsidRPr="00D6293F" w:rsidRDefault="00F968D8" w:rsidP="00F968D8">
            <w:pPr>
              <w:jc w:val="center"/>
              <w:rPr>
                <w:rFonts w:ascii="Times New Roman" w:hAnsi="Times New Roman" w:cs="Times New Roman"/>
                <w:sz w:val="20"/>
                <w:szCs w:val="20"/>
              </w:rPr>
            </w:pPr>
            <w:r w:rsidRPr="002924C7">
              <w:t>5.64%</w:t>
            </w:r>
          </w:p>
        </w:tc>
        <w:tc>
          <w:tcPr>
            <w:tcW w:w="0" w:type="auto"/>
            <w:shd w:val="clear" w:color="auto" w:fill="auto"/>
          </w:tcPr>
          <w:p w14:paraId="4B7E1DA8" w14:textId="1524B323" w:rsidR="00F968D8" w:rsidRPr="00D6293F" w:rsidRDefault="00F968D8" w:rsidP="00F968D8">
            <w:pPr>
              <w:jc w:val="center"/>
              <w:rPr>
                <w:rFonts w:ascii="Times New Roman" w:hAnsi="Times New Roman" w:cs="Times New Roman"/>
                <w:sz w:val="20"/>
                <w:szCs w:val="20"/>
              </w:rPr>
            </w:pPr>
            <w:r w:rsidRPr="002924C7">
              <w:t>11.81%</w:t>
            </w:r>
          </w:p>
        </w:tc>
        <w:tc>
          <w:tcPr>
            <w:tcW w:w="0" w:type="auto"/>
            <w:shd w:val="clear" w:color="auto" w:fill="auto"/>
            <w:vAlign w:val="center"/>
          </w:tcPr>
          <w:p w14:paraId="4044A17B" w14:textId="5D9150B1" w:rsidR="00F968D8" w:rsidRPr="00D6293F" w:rsidRDefault="00F968D8" w:rsidP="00F968D8">
            <w:pPr>
              <w:jc w:val="center"/>
              <w:rPr>
                <w:rFonts w:ascii="Times New Roman" w:hAnsi="Times New Roman" w:cs="Times New Roman"/>
                <w:sz w:val="20"/>
                <w:szCs w:val="20"/>
              </w:rPr>
            </w:pPr>
            <w:r>
              <w:rPr>
                <w:rFonts w:ascii="Calibri" w:eastAsia="DengXian" w:hAnsi="Calibri"/>
                <w:color w:val="000000"/>
                <w:sz w:val="20"/>
                <w:szCs w:val="20"/>
              </w:rPr>
              <w:t>2.76%</w:t>
            </w:r>
          </w:p>
        </w:tc>
        <w:tc>
          <w:tcPr>
            <w:tcW w:w="0" w:type="auto"/>
            <w:shd w:val="clear" w:color="auto" w:fill="auto"/>
            <w:vAlign w:val="center"/>
          </w:tcPr>
          <w:p w14:paraId="23F3B14B" w14:textId="438DBB4C" w:rsidR="00F968D8" w:rsidRPr="00D6293F" w:rsidRDefault="00F968D8" w:rsidP="00F968D8">
            <w:pPr>
              <w:jc w:val="center"/>
              <w:rPr>
                <w:rFonts w:ascii="Times New Roman" w:hAnsi="Times New Roman" w:cs="Times New Roman"/>
                <w:sz w:val="20"/>
                <w:szCs w:val="20"/>
              </w:rPr>
            </w:pPr>
            <w:r>
              <w:rPr>
                <w:rFonts w:ascii="Calibri" w:eastAsia="DengXian" w:hAnsi="Calibri"/>
                <w:color w:val="000000"/>
                <w:sz w:val="20"/>
                <w:szCs w:val="20"/>
              </w:rPr>
              <w:t>9.26%</w:t>
            </w:r>
          </w:p>
        </w:tc>
        <w:tc>
          <w:tcPr>
            <w:tcW w:w="0" w:type="auto"/>
            <w:shd w:val="clear" w:color="auto" w:fill="auto"/>
            <w:vAlign w:val="center"/>
          </w:tcPr>
          <w:p w14:paraId="56E55A45" w14:textId="3DB5D06F" w:rsidR="00F968D8" w:rsidRPr="00D6293F" w:rsidRDefault="00F968D8" w:rsidP="00F968D8">
            <w:pPr>
              <w:jc w:val="center"/>
              <w:rPr>
                <w:rFonts w:ascii="Times New Roman" w:hAnsi="Times New Roman" w:cs="Times New Roman"/>
                <w:sz w:val="20"/>
                <w:szCs w:val="20"/>
              </w:rPr>
            </w:pPr>
            <w:r>
              <w:rPr>
                <w:rFonts w:ascii="Calibri" w:eastAsia="DengXian" w:hAnsi="Calibri"/>
                <w:color w:val="000000"/>
                <w:sz w:val="20"/>
                <w:szCs w:val="20"/>
              </w:rPr>
              <w:t>19.72%</w:t>
            </w:r>
          </w:p>
        </w:tc>
      </w:tr>
      <w:tr w:rsidR="00F968D8" w:rsidRPr="002F69F6" w14:paraId="1A499483" w14:textId="77777777" w:rsidTr="0002622F">
        <w:trPr>
          <w:trHeight w:val="278"/>
        </w:trPr>
        <w:tc>
          <w:tcPr>
            <w:tcW w:w="0" w:type="auto"/>
            <w:vMerge/>
          </w:tcPr>
          <w:p w14:paraId="5846116C" w14:textId="77777777" w:rsidR="00F968D8" w:rsidRPr="002F69F6" w:rsidRDefault="00F968D8" w:rsidP="00F968D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5683AE0E" w14:textId="0A7C2938" w:rsidR="00F968D8" w:rsidRPr="002F69F6" w:rsidRDefault="00F968D8" w:rsidP="00F968D8">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14B92FF9" w14:textId="3E5FFA4E" w:rsidR="00F968D8" w:rsidRDefault="00F968D8" w:rsidP="00F968D8">
            <w:pPr>
              <w:widowControl/>
              <w:jc w:val="center"/>
              <w:rPr>
                <w:rFonts w:ascii="Times New Roman" w:eastAsia="DengXian" w:hAnsi="Times New Roman" w:cs="Times New Roman"/>
                <w:b/>
                <w:bCs/>
                <w:kern w:val="0"/>
                <w:sz w:val="20"/>
                <w:szCs w:val="20"/>
              </w:rPr>
            </w:pPr>
            <w:r>
              <w:rPr>
                <w:rFonts w:ascii="Times New Roman" w:eastAsia="DengXian" w:hAnsi="Times New Roman" w:cs="Times New Roman" w:hint="eastAsia"/>
                <w:b/>
                <w:bCs/>
                <w:kern w:val="0"/>
                <w:sz w:val="20"/>
                <w:szCs w:val="20"/>
              </w:rPr>
              <w:t>Type-2</w:t>
            </w:r>
          </w:p>
        </w:tc>
        <w:tc>
          <w:tcPr>
            <w:tcW w:w="0" w:type="auto"/>
            <w:shd w:val="clear" w:color="auto" w:fill="auto"/>
          </w:tcPr>
          <w:p w14:paraId="1F72119D" w14:textId="5820CE1F" w:rsidR="00F968D8" w:rsidRPr="00D6293F" w:rsidRDefault="00F968D8" w:rsidP="00F968D8">
            <w:pPr>
              <w:jc w:val="center"/>
              <w:rPr>
                <w:rFonts w:ascii="Times New Roman" w:hAnsi="Times New Roman" w:cs="Times New Roman"/>
                <w:sz w:val="20"/>
                <w:szCs w:val="20"/>
              </w:rPr>
            </w:pPr>
            <w:r w:rsidRPr="002924C7">
              <w:t xml:space="preserve"> </w:t>
            </w:r>
          </w:p>
        </w:tc>
        <w:tc>
          <w:tcPr>
            <w:tcW w:w="0" w:type="auto"/>
            <w:shd w:val="clear" w:color="auto" w:fill="auto"/>
          </w:tcPr>
          <w:p w14:paraId="761A89AD" w14:textId="25097906" w:rsidR="00F968D8" w:rsidRPr="00D6293F" w:rsidRDefault="00F968D8" w:rsidP="00F968D8">
            <w:pPr>
              <w:jc w:val="center"/>
              <w:rPr>
                <w:rFonts w:ascii="Times New Roman" w:hAnsi="Times New Roman" w:cs="Times New Roman"/>
                <w:sz w:val="20"/>
                <w:szCs w:val="20"/>
              </w:rPr>
            </w:pPr>
            <w:r w:rsidRPr="002924C7">
              <w:t xml:space="preserve"> </w:t>
            </w:r>
          </w:p>
        </w:tc>
        <w:tc>
          <w:tcPr>
            <w:tcW w:w="0" w:type="auto"/>
            <w:shd w:val="clear" w:color="auto" w:fill="auto"/>
          </w:tcPr>
          <w:p w14:paraId="7320A349" w14:textId="51D5E38F" w:rsidR="00F968D8" w:rsidRPr="00D6293F" w:rsidRDefault="00F968D8" w:rsidP="00F968D8">
            <w:pPr>
              <w:jc w:val="center"/>
              <w:rPr>
                <w:rFonts w:ascii="Times New Roman" w:hAnsi="Times New Roman" w:cs="Times New Roman"/>
                <w:sz w:val="20"/>
                <w:szCs w:val="20"/>
              </w:rPr>
            </w:pPr>
            <w:r w:rsidRPr="002924C7">
              <w:t xml:space="preserve"> </w:t>
            </w:r>
          </w:p>
        </w:tc>
        <w:tc>
          <w:tcPr>
            <w:tcW w:w="0" w:type="auto"/>
            <w:shd w:val="clear" w:color="auto" w:fill="auto"/>
            <w:vAlign w:val="center"/>
          </w:tcPr>
          <w:p w14:paraId="462527DF" w14:textId="093A71E0" w:rsidR="00F968D8" w:rsidRPr="00D6293F" w:rsidRDefault="00F968D8" w:rsidP="00F968D8">
            <w:pPr>
              <w:jc w:val="center"/>
              <w:rPr>
                <w:rFonts w:ascii="Times New Roman" w:hAnsi="Times New Roman" w:cs="Times New Roman"/>
                <w:sz w:val="20"/>
                <w:szCs w:val="20"/>
              </w:rPr>
            </w:pPr>
            <w:r>
              <w:rPr>
                <w:rFonts w:ascii="Calibri" w:eastAsia="DengXian" w:hAnsi="Calibri"/>
                <w:color w:val="000000"/>
                <w:sz w:val="20"/>
                <w:szCs w:val="20"/>
              </w:rPr>
              <w:t>7.27%</w:t>
            </w:r>
          </w:p>
        </w:tc>
        <w:tc>
          <w:tcPr>
            <w:tcW w:w="0" w:type="auto"/>
            <w:shd w:val="clear" w:color="auto" w:fill="auto"/>
            <w:vAlign w:val="center"/>
          </w:tcPr>
          <w:p w14:paraId="1A7775B3" w14:textId="0C97A78B" w:rsidR="00F968D8" w:rsidRPr="00D6293F" w:rsidRDefault="00F968D8" w:rsidP="00F968D8">
            <w:pPr>
              <w:jc w:val="center"/>
              <w:rPr>
                <w:rFonts w:ascii="Times New Roman" w:hAnsi="Times New Roman" w:cs="Times New Roman"/>
                <w:sz w:val="20"/>
                <w:szCs w:val="20"/>
              </w:rPr>
            </w:pPr>
            <w:r>
              <w:rPr>
                <w:rFonts w:ascii="Calibri" w:eastAsia="DengXian" w:hAnsi="Calibri"/>
                <w:color w:val="000000"/>
                <w:sz w:val="20"/>
                <w:szCs w:val="20"/>
              </w:rPr>
              <w:t>24.36%</w:t>
            </w:r>
          </w:p>
        </w:tc>
        <w:tc>
          <w:tcPr>
            <w:tcW w:w="0" w:type="auto"/>
            <w:shd w:val="clear" w:color="auto" w:fill="auto"/>
            <w:vAlign w:val="center"/>
          </w:tcPr>
          <w:p w14:paraId="73EB05C7" w14:textId="6317C882" w:rsidR="00F968D8" w:rsidRPr="00D6293F" w:rsidRDefault="00F968D8" w:rsidP="00F968D8">
            <w:pPr>
              <w:jc w:val="center"/>
              <w:rPr>
                <w:rFonts w:ascii="Times New Roman" w:hAnsi="Times New Roman" w:cs="Times New Roman"/>
                <w:sz w:val="20"/>
                <w:szCs w:val="20"/>
              </w:rPr>
            </w:pPr>
            <w:r>
              <w:rPr>
                <w:rFonts w:ascii="Calibri" w:eastAsia="DengXian" w:hAnsi="Calibri"/>
                <w:color w:val="000000"/>
                <w:sz w:val="20"/>
                <w:szCs w:val="20"/>
              </w:rPr>
              <w:t>51.89%</w:t>
            </w:r>
          </w:p>
        </w:tc>
      </w:tr>
      <w:tr w:rsidR="00625403" w:rsidRPr="002F69F6" w14:paraId="3EAFC151" w14:textId="77777777" w:rsidTr="00383D9C">
        <w:trPr>
          <w:trHeight w:val="278"/>
        </w:trPr>
        <w:tc>
          <w:tcPr>
            <w:tcW w:w="0" w:type="auto"/>
            <w:vMerge w:val="restart"/>
            <w:vAlign w:val="center"/>
          </w:tcPr>
          <w:p w14:paraId="00C0D7B1" w14:textId="00B3180D" w:rsidR="00625403" w:rsidRPr="002F69F6" w:rsidRDefault="00625403" w:rsidP="00625403">
            <w:pPr>
              <w:widowControl/>
              <w:jc w:val="center"/>
              <w:rPr>
                <w:rFonts w:ascii="Times New Roman" w:eastAsia="DengXian" w:hAnsi="Times New Roman" w:cs="Times New Roman"/>
                <w:b/>
                <w:bCs/>
                <w:kern w:val="0"/>
                <w:sz w:val="20"/>
                <w:szCs w:val="20"/>
              </w:rPr>
            </w:pPr>
            <w:r>
              <w:rPr>
                <w:rFonts w:ascii="Times New Roman" w:eastAsia="DengXian" w:hAnsi="Times New Roman" w:cs="Times New Roman" w:hint="eastAsia"/>
                <w:b/>
                <w:bCs/>
                <w:kern w:val="0"/>
                <w:sz w:val="20"/>
                <w:szCs w:val="20"/>
              </w:rPr>
              <w:t>Baseline</w:t>
            </w:r>
          </w:p>
        </w:tc>
        <w:tc>
          <w:tcPr>
            <w:tcW w:w="0" w:type="auto"/>
            <w:vMerge w:val="restart"/>
            <w:shd w:val="clear" w:color="auto" w:fill="auto"/>
            <w:vAlign w:val="center"/>
          </w:tcPr>
          <w:p w14:paraId="0CEC8692" w14:textId="13175266" w:rsidR="00625403" w:rsidRPr="0051380B" w:rsidRDefault="00625403" w:rsidP="002403D0">
            <w:pPr>
              <w:widowControl/>
              <w:jc w:val="center"/>
              <w:rPr>
                <w:rFonts w:ascii="Times New Roman" w:eastAsia="DengXian" w:hAnsi="Times New Roman" w:cs="Times New Roman"/>
                <w:b/>
                <w:bCs/>
                <w:kern w:val="0"/>
                <w:sz w:val="20"/>
                <w:szCs w:val="20"/>
              </w:rPr>
            </w:pPr>
            <w:r w:rsidRPr="002F69F6">
              <w:rPr>
                <w:rFonts w:ascii="Times New Roman" w:eastAsia="DengXian" w:hAnsi="Times New Roman" w:cs="Times New Roman"/>
                <w:b/>
                <w:bCs/>
                <w:kern w:val="0"/>
                <w:sz w:val="20"/>
                <w:szCs w:val="20"/>
              </w:rPr>
              <w:t>DL a</w:t>
            </w:r>
            <w:r w:rsidRPr="0051380B">
              <w:rPr>
                <w:rFonts w:ascii="Times New Roman" w:eastAsia="DengXian" w:hAnsi="Times New Roman" w:cs="Times New Roman"/>
                <w:b/>
                <w:bCs/>
                <w:kern w:val="0"/>
                <w:sz w:val="20"/>
                <w:szCs w:val="20"/>
              </w:rPr>
              <w:t xml:space="preserve">verage-UPT </w:t>
            </w:r>
            <w:r>
              <w:rPr>
                <w:rFonts w:ascii="Times New Roman" w:eastAsia="DengXian" w:hAnsi="Times New Roman" w:cs="Times New Roman" w:hint="eastAsia"/>
                <w:b/>
                <w:bCs/>
                <w:color w:val="000000"/>
                <w:kern w:val="0"/>
                <w:sz w:val="20"/>
                <w:szCs w:val="20"/>
              </w:rPr>
              <w:t>CDF</w:t>
            </w:r>
          </w:p>
        </w:tc>
        <w:tc>
          <w:tcPr>
            <w:tcW w:w="0" w:type="auto"/>
            <w:shd w:val="clear" w:color="auto" w:fill="auto"/>
            <w:vAlign w:val="center"/>
            <w:hideMark/>
          </w:tcPr>
          <w:p w14:paraId="68F353F9" w14:textId="77777777" w:rsidR="00625403" w:rsidRPr="005B61E5" w:rsidRDefault="00625403" w:rsidP="002403D0">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Mean</w:t>
            </w:r>
          </w:p>
        </w:tc>
        <w:tc>
          <w:tcPr>
            <w:tcW w:w="0" w:type="auto"/>
            <w:shd w:val="clear" w:color="auto" w:fill="auto"/>
            <w:vAlign w:val="center"/>
          </w:tcPr>
          <w:p w14:paraId="59E9557E" w14:textId="56A38824" w:rsidR="00625403" w:rsidRPr="00D6293F" w:rsidRDefault="00625403" w:rsidP="00625403">
            <w:pPr>
              <w:jc w:val="center"/>
              <w:rPr>
                <w:rFonts w:ascii="Times New Roman" w:hAnsi="Times New Roman" w:cs="Times New Roman"/>
                <w:sz w:val="20"/>
                <w:szCs w:val="20"/>
              </w:rPr>
            </w:pPr>
            <w:r>
              <w:rPr>
                <w:rFonts w:ascii="Calibri" w:eastAsia="DengXian" w:hAnsi="Calibri"/>
                <w:color w:val="000000"/>
                <w:sz w:val="20"/>
                <w:szCs w:val="20"/>
              </w:rPr>
              <w:t>608.21</w:t>
            </w:r>
          </w:p>
        </w:tc>
        <w:tc>
          <w:tcPr>
            <w:tcW w:w="0" w:type="auto"/>
            <w:shd w:val="clear" w:color="auto" w:fill="auto"/>
            <w:vAlign w:val="center"/>
          </w:tcPr>
          <w:p w14:paraId="67819B09" w14:textId="602E52E7" w:rsidR="00625403" w:rsidRPr="00D6293F" w:rsidRDefault="00625403" w:rsidP="00625403">
            <w:pPr>
              <w:jc w:val="center"/>
              <w:rPr>
                <w:rFonts w:ascii="Times New Roman" w:hAnsi="Times New Roman" w:cs="Times New Roman"/>
                <w:sz w:val="20"/>
                <w:szCs w:val="20"/>
              </w:rPr>
            </w:pPr>
            <w:r>
              <w:rPr>
                <w:rFonts w:ascii="Calibri" w:eastAsia="DengXian" w:hAnsi="Calibri"/>
                <w:color w:val="000000"/>
                <w:sz w:val="20"/>
                <w:szCs w:val="20"/>
              </w:rPr>
              <w:t>385.84</w:t>
            </w:r>
          </w:p>
        </w:tc>
        <w:tc>
          <w:tcPr>
            <w:tcW w:w="0" w:type="auto"/>
            <w:shd w:val="clear" w:color="auto" w:fill="auto"/>
            <w:vAlign w:val="center"/>
          </w:tcPr>
          <w:p w14:paraId="7225A76C" w14:textId="6F251CAD" w:rsidR="00625403" w:rsidRPr="00D6293F" w:rsidRDefault="00625403" w:rsidP="00625403">
            <w:pPr>
              <w:jc w:val="center"/>
              <w:rPr>
                <w:rFonts w:ascii="Times New Roman" w:hAnsi="Times New Roman" w:cs="Times New Roman"/>
                <w:sz w:val="20"/>
                <w:szCs w:val="20"/>
              </w:rPr>
            </w:pPr>
            <w:r>
              <w:rPr>
                <w:rFonts w:ascii="Calibri" w:eastAsia="DengXian" w:hAnsi="Calibri"/>
                <w:color w:val="000000"/>
                <w:sz w:val="20"/>
                <w:szCs w:val="20"/>
              </w:rPr>
              <w:t>240.26</w:t>
            </w:r>
          </w:p>
        </w:tc>
        <w:tc>
          <w:tcPr>
            <w:tcW w:w="0" w:type="auto"/>
            <w:shd w:val="clear" w:color="auto" w:fill="auto"/>
            <w:vAlign w:val="center"/>
          </w:tcPr>
          <w:p w14:paraId="2994BD71" w14:textId="4B6F6DA5" w:rsidR="00625403" w:rsidRPr="00D6293F" w:rsidRDefault="00625403" w:rsidP="00625403">
            <w:pPr>
              <w:jc w:val="center"/>
              <w:rPr>
                <w:rFonts w:ascii="Times New Roman" w:hAnsi="Times New Roman" w:cs="Times New Roman"/>
                <w:sz w:val="20"/>
                <w:szCs w:val="20"/>
              </w:rPr>
            </w:pPr>
            <w:r>
              <w:rPr>
                <w:rFonts w:ascii="Calibri" w:eastAsia="DengXian" w:hAnsi="Calibri"/>
                <w:color w:val="000000"/>
                <w:sz w:val="20"/>
                <w:szCs w:val="20"/>
              </w:rPr>
              <w:t>303.37</w:t>
            </w:r>
          </w:p>
        </w:tc>
        <w:tc>
          <w:tcPr>
            <w:tcW w:w="0" w:type="auto"/>
            <w:shd w:val="clear" w:color="auto" w:fill="auto"/>
            <w:vAlign w:val="center"/>
          </w:tcPr>
          <w:p w14:paraId="4A345E68" w14:textId="5C314AFC" w:rsidR="00625403" w:rsidRPr="00D6293F" w:rsidRDefault="00625403" w:rsidP="00625403">
            <w:pPr>
              <w:jc w:val="center"/>
              <w:rPr>
                <w:rFonts w:ascii="Times New Roman" w:hAnsi="Times New Roman" w:cs="Times New Roman"/>
                <w:sz w:val="20"/>
                <w:szCs w:val="20"/>
              </w:rPr>
            </w:pPr>
            <w:r>
              <w:rPr>
                <w:rFonts w:ascii="Calibri" w:eastAsia="DengXian" w:hAnsi="Calibri"/>
                <w:color w:val="000000"/>
                <w:sz w:val="20"/>
                <w:szCs w:val="20"/>
              </w:rPr>
              <w:t>205.25</w:t>
            </w:r>
          </w:p>
        </w:tc>
        <w:tc>
          <w:tcPr>
            <w:tcW w:w="0" w:type="auto"/>
            <w:shd w:val="clear" w:color="auto" w:fill="auto"/>
            <w:vAlign w:val="center"/>
          </w:tcPr>
          <w:p w14:paraId="5616AB20" w14:textId="7B4D1434" w:rsidR="00625403" w:rsidRPr="00D6293F" w:rsidRDefault="00625403" w:rsidP="00625403">
            <w:pPr>
              <w:jc w:val="center"/>
              <w:rPr>
                <w:rFonts w:ascii="Times New Roman" w:hAnsi="Times New Roman" w:cs="Times New Roman"/>
                <w:sz w:val="20"/>
                <w:szCs w:val="20"/>
              </w:rPr>
            </w:pPr>
            <w:r>
              <w:rPr>
                <w:rFonts w:ascii="Calibri" w:eastAsia="DengXian" w:hAnsi="Calibri"/>
                <w:color w:val="000000"/>
                <w:sz w:val="20"/>
                <w:szCs w:val="20"/>
              </w:rPr>
              <w:t>81.48</w:t>
            </w:r>
          </w:p>
        </w:tc>
      </w:tr>
      <w:tr w:rsidR="00625403" w:rsidRPr="002F69F6" w14:paraId="08FA1EF9" w14:textId="77777777" w:rsidTr="00383D9C">
        <w:trPr>
          <w:trHeight w:val="278"/>
        </w:trPr>
        <w:tc>
          <w:tcPr>
            <w:tcW w:w="0" w:type="auto"/>
            <w:vMerge/>
            <w:vAlign w:val="center"/>
          </w:tcPr>
          <w:p w14:paraId="2C378E9F" w14:textId="77777777" w:rsidR="00625403" w:rsidRPr="005B61E5" w:rsidRDefault="00625403" w:rsidP="002403D0">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77982055" w14:textId="011F6377" w:rsidR="00625403" w:rsidRPr="005B61E5" w:rsidRDefault="00625403" w:rsidP="002403D0">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221D49E7" w14:textId="77777777" w:rsidR="00625403" w:rsidRPr="005B61E5" w:rsidRDefault="00625403" w:rsidP="002403D0">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5%</w:t>
            </w:r>
          </w:p>
        </w:tc>
        <w:tc>
          <w:tcPr>
            <w:tcW w:w="0" w:type="auto"/>
            <w:shd w:val="clear" w:color="auto" w:fill="auto"/>
            <w:vAlign w:val="center"/>
          </w:tcPr>
          <w:p w14:paraId="58A8E17B" w14:textId="2AACE19B" w:rsidR="00625403" w:rsidRPr="00D6293F" w:rsidRDefault="00625403" w:rsidP="00625403">
            <w:pPr>
              <w:jc w:val="center"/>
              <w:rPr>
                <w:rFonts w:ascii="Times New Roman" w:hAnsi="Times New Roman" w:cs="Times New Roman"/>
                <w:sz w:val="20"/>
                <w:szCs w:val="20"/>
              </w:rPr>
            </w:pPr>
            <w:r>
              <w:rPr>
                <w:rFonts w:ascii="Calibri" w:eastAsia="DengXian" w:hAnsi="Calibri"/>
                <w:color w:val="000000"/>
                <w:sz w:val="20"/>
                <w:szCs w:val="20"/>
              </w:rPr>
              <w:t>562.16</w:t>
            </w:r>
          </w:p>
        </w:tc>
        <w:tc>
          <w:tcPr>
            <w:tcW w:w="0" w:type="auto"/>
            <w:shd w:val="clear" w:color="auto" w:fill="auto"/>
            <w:vAlign w:val="center"/>
          </w:tcPr>
          <w:p w14:paraId="61DF1F39" w14:textId="52BDAA78" w:rsidR="00625403" w:rsidRPr="00D6293F" w:rsidRDefault="00625403" w:rsidP="00625403">
            <w:pPr>
              <w:jc w:val="center"/>
              <w:rPr>
                <w:rFonts w:ascii="Times New Roman" w:hAnsi="Times New Roman" w:cs="Times New Roman"/>
                <w:sz w:val="20"/>
                <w:szCs w:val="20"/>
              </w:rPr>
            </w:pPr>
            <w:r>
              <w:rPr>
                <w:rFonts w:ascii="Calibri" w:eastAsia="DengXian" w:hAnsi="Calibri"/>
                <w:color w:val="000000"/>
                <w:sz w:val="20"/>
                <w:szCs w:val="20"/>
              </w:rPr>
              <w:t>279.01</w:t>
            </w:r>
          </w:p>
        </w:tc>
        <w:tc>
          <w:tcPr>
            <w:tcW w:w="0" w:type="auto"/>
            <w:shd w:val="clear" w:color="auto" w:fill="auto"/>
            <w:vAlign w:val="center"/>
          </w:tcPr>
          <w:p w14:paraId="47BDAAFE" w14:textId="5FB10896" w:rsidR="00625403" w:rsidRPr="00D6293F" w:rsidRDefault="00625403" w:rsidP="00625403">
            <w:pPr>
              <w:jc w:val="center"/>
              <w:rPr>
                <w:rFonts w:ascii="Times New Roman" w:hAnsi="Times New Roman" w:cs="Times New Roman"/>
                <w:sz w:val="20"/>
                <w:szCs w:val="20"/>
              </w:rPr>
            </w:pPr>
            <w:r>
              <w:rPr>
                <w:rFonts w:ascii="Calibri" w:eastAsia="DengXian" w:hAnsi="Calibri"/>
                <w:color w:val="000000"/>
                <w:sz w:val="20"/>
                <w:szCs w:val="20"/>
              </w:rPr>
              <w:t>112.08</w:t>
            </w:r>
          </w:p>
        </w:tc>
        <w:tc>
          <w:tcPr>
            <w:tcW w:w="0" w:type="auto"/>
            <w:shd w:val="clear" w:color="auto" w:fill="auto"/>
            <w:vAlign w:val="center"/>
          </w:tcPr>
          <w:p w14:paraId="5255B195" w14:textId="02C9F4FE" w:rsidR="00625403" w:rsidRPr="00D6293F" w:rsidRDefault="00625403" w:rsidP="00625403">
            <w:pPr>
              <w:jc w:val="center"/>
              <w:rPr>
                <w:rFonts w:ascii="Times New Roman" w:hAnsi="Times New Roman" w:cs="Times New Roman"/>
                <w:sz w:val="20"/>
                <w:szCs w:val="20"/>
              </w:rPr>
            </w:pPr>
            <w:r>
              <w:rPr>
                <w:rFonts w:ascii="Calibri" w:eastAsia="DengXian" w:hAnsi="Calibri"/>
                <w:color w:val="000000"/>
                <w:sz w:val="20"/>
                <w:szCs w:val="20"/>
              </w:rPr>
              <w:t>225.92</w:t>
            </w:r>
          </w:p>
        </w:tc>
        <w:tc>
          <w:tcPr>
            <w:tcW w:w="0" w:type="auto"/>
            <w:shd w:val="clear" w:color="auto" w:fill="auto"/>
            <w:vAlign w:val="center"/>
          </w:tcPr>
          <w:p w14:paraId="3C8A7CC4" w14:textId="5D6049FB" w:rsidR="00625403" w:rsidRPr="00D6293F" w:rsidRDefault="00625403" w:rsidP="00625403">
            <w:pPr>
              <w:jc w:val="center"/>
              <w:rPr>
                <w:rFonts w:ascii="Times New Roman" w:hAnsi="Times New Roman" w:cs="Times New Roman"/>
                <w:sz w:val="20"/>
                <w:szCs w:val="20"/>
              </w:rPr>
            </w:pPr>
            <w:r>
              <w:rPr>
                <w:rFonts w:ascii="Calibri" w:eastAsia="DengXian" w:hAnsi="Calibri"/>
                <w:color w:val="000000"/>
                <w:sz w:val="20"/>
                <w:szCs w:val="20"/>
              </w:rPr>
              <w:t>141.90</w:t>
            </w:r>
          </w:p>
        </w:tc>
        <w:tc>
          <w:tcPr>
            <w:tcW w:w="0" w:type="auto"/>
            <w:shd w:val="clear" w:color="auto" w:fill="auto"/>
            <w:vAlign w:val="center"/>
          </w:tcPr>
          <w:p w14:paraId="27E14AAA" w14:textId="592EF0F8" w:rsidR="00625403" w:rsidRPr="00D6293F" w:rsidRDefault="00625403" w:rsidP="00625403">
            <w:pPr>
              <w:jc w:val="center"/>
              <w:rPr>
                <w:rFonts w:ascii="Times New Roman" w:hAnsi="Times New Roman" w:cs="Times New Roman"/>
                <w:sz w:val="20"/>
                <w:szCs w:val="20"/>
              </w:rPr>
            </w:pPr>
            <w:r>
              <w:rPr>
                <w:rFonts w:ascii="Calibri" w:eastAsia="DengXian" w:hAnsi="Calibri"/>
                <w:color w:val="000000"/>
                <w:sz w:val="20"/>
                <w:szCs w:val="20"/>
              </w:rPr>
              <w:t>60.81</w:t>
            </w:r>
          </w:p>
        </w:tc>
      </w:tr>
      <w:tr w:rsidR="00625403" w:rsidRPr="002F69F6" w14:paraId="2E40FB3D" w14:textId="77777777" w:rsidTr="00383D9C">
        <w:trPr>
          <w:trHeight w:val="278"/>
        </w:trPr>
        <w:tc>
          <w:tcPr>
            <w:tcW w:w="0" w:type="auto"/>
            <w:vMerge/>
            <w:vAlign w:val="center"/>
          </w:tcPr>
          <w:p w14:paraId="1230E861" w14:textId="77777777" w:rsidR="00625403" w:rsidRPr="005B61E5" w:rsidRDefault="00625403" w:rsidP="002403D0">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7E82E74F" w14:textId="6A672630" w:rsidR="00625403" w:rsidRPr="005B61E5" w:rsidRDefault="00625403" w:rsidP="002403D0">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7EF0AC05" w14:textId="77777777" w:rsidR="00625403" w:rsidRPr="005B61E5" w:rsidRDefault="00625403" w:rsidP="002403D0">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50%</w:t>
            </w:r>
          </w:p>
        </w:tc>
        <w:tc>
          <w:tcPr>
            <w:tcW w:w="0" w:type="auto"/>
            <w:shd w:val="clear" w:color="auto" w:fill="auto"/>
            <w:vAlign w:val="center"/>
          </w:tcPr>
          <w:p w14:paraId="7204326D" w14:textId="27989553" w:rsidR="00625403" w:rsidRPr="00D6293F" w:rsidRDefault="00625403" w:rsidP="00625403">
            <w:pPr>
              <w:jc w:val="center"/>
              <w:rPr>
                <w:rFonts w:ascii="Times New Roman" w:hAnsi="Times New Roman" w:cs="Times New Roman"/>
                <w:sz w:val="20"/>
                <w:szCs w:val="20"/>
              </w:rPr>
            </w:pPr>
            <w:r>
              <w:rPr>
                <w:rFonts w:ascii="Calibri" w:eastAsia="DengXian" w:hAnsi="Calibri"/>
                <w:color w:val="000000"/>
                <w:sz w:val="20"/>
                <w:szCs w:val="20"/>
              </w:rPr>
              <w:t>609.12</w:t>
            </w:r>
          </w:p>
        </w:tc>
        <w:tc>
          <w:tcPr>
            <w:tcW w:w="0" w:type="auto"/>
            <w:shd w:val="clear" w:color="auto" w:fill="auto"/>
            <w:vAlign w:val="center"/>
          </w:tcPr>
          <w:p w14:paraId="260F6E1E" w14:textId="1799D6E7" w:rsidR="00625403" w:rsidRPr="00D6293F" w:rsidRDefault="00625403" w:rsidP="00625403">
            <w:pPr>
              <w:jc w:val="center"/>
              <w:rPr>
                <w:rFonts w:ascii="Times New Roman" w:hAnsi="Times New Roman" w:cs="Times New Roman"/>
                <w:sz w:val="20"/>
                <w:szCs w:val="20"/>
              </w:rPr>
            </w:pPr>
            <w:r>
              <w:rPr>
                <w:rFonts w:ascii="Calibri" w:eastAsia="DengXian" w:hAnsi="Calibri"/>
                <w:color w:val="000000"/>
                <w:sz w:val="20"/>
                <w:szCs w:val="20"/>
              </w:rPr>
              <w:t>380.08</w:t>
            </w:r>
          </w:p>
        </w:tc>
        <w:tc>
          <w:tcPr>
            <w:tcW w:w="0" w:type="auto"/>
            <w:shd w:val="clear" w:color="auto" w:fill="auto"/>
            <w:vAlign w:val="center"/>
          </w:tcPr>
          <w:p w14:paraId="39004BBE" w14:textId="47E552AC" w:rsidR="00625403" w:rsidRPr="00D6293F" w:rsidRDefault="00625403" w:rsidP="00625403">
            <w:pPr>
              <w:jc w:val="center"/>
              <w:rPr>
                <w:rFonts w:ascii="Times New Roman" w:hAnsi="Times New Roman" w:cs="Times New Roman"/>
                <w:sz w:val="20"/>
                <w:szCs w:val="20"/>
              </w:rPr>
            </w:pPr>
            <w:r>
              <w:rPr>
                <w:rFonts w:ascii="Calibri" w:eastAsia="DengXian" w:hAnsi="Calibri"/>
                <w:color w:val="000000"/>
                <w:sz w:val="20"/>
                <w:szCs w:val="20"/>
              </w:rPr>
              <w:t>227.00</w:t>
            </w:r>
          </w:p>
        </w:tc>
        <w:tc>
          <w:tcPr>
            <w:tcW w:w="0" w:type="auto"/>
            <w:shd w:val="clear" w:color="auto" w:fill="auto"/>
            <w:vAlign w:val="center"/>
          </w:tcPr>
          <w:p w14:paraId="5B667F81" w14:textId="21539105" w:rsidR="00625403" w:rsidRPr="00D6293F" w:rsidRDefault="00625403" w:rsidP="00625403">
            <w:pPr>
              <w:jc w:val="center"/>
              <w:rPr>
                <w:rFonts w:ascii="Times New Roman" w:hAnsi="Times New Roman" w:cs="Times New Roman"/>
                <w:sz w:val="20"/>
                <w:szCs w:val="20"/>
              </w:rPr>
            </w:pPr>
            <w:r>
              <w:rPr>
                <w:rFonts w:ascii="Calibri" w:eastAsia="DengXian" w:hAnsi="Calibri"/>
                <w:color w:val="000000"/>
                <w:sz w:val="20"/>
                <w:szCs w:val="20"/>
              </w:rPr>
              <w:t>306.31</w:t>
            </w:r>
          </w:p>
        </w:tc>
        <w:tc>
          <w:tcPr>
            <w:tcW w:w="0" w:type="auto"/>
            <w:shd w:val="clear" w:color="auto" w:fill="auto"/>
            <w:vAlign w:val="center"/>
          </w:tcPr>
          <w:p w14:paraId="06365CA5" w14:textId="79663289" w:rsidR="00625403" w:rsidRPr="00D6293F" w:rsidRDefault="00625403" w:rsidP="00625403">
            <w:pPr>
              <w:jc w:val="center"/>
              <w:rPr>
                <w:rFonts w:ascii="Times New Roman" w:hAnsi="Times New Roman" w:cs="Times New Roman"/>
                <w:sz w:val="20"/>
                <w:szCs w:val="20"/>
              </w:rPr>
            </w:pPr>
            <w:r>
              <w:rPr>
                <w:rFonts w:ascii="Calibri" w:eastAsia="DengXian" w:hAnsi="Calibri"/>
                <w:color w:val="000000"/>
                <w:sz w:val="20"/>
                <w:szCs w:val="20"/>
              </w:rPr>
              <w:t>210.01</w:t>
            </w:r>
          </w:p>
        </w:tc>
        <w:tc>
          <w:tcPr>
            <w:tcW w:w="0" w:type="auto"/>
            <w:shd w:val="clear" w:color="auto" w:fill="auto"/>
            <w:vAlign w:val="center"/>
          </w:tcPr>
          <w:p w14:paraId="6E8CE52E" w14:textId="028BAF77" w:rsidR="00625403" w:rsidRPr="00D6293F" w:rsidRDefault="00625403" w:rsidP="00625403">
            <w:pPr>
              <w:jc w:val="center"/>
              <w:rPr>
                <w:rFonts w:ascii="Times New Roman" w:hAnsi="Times New Roman" w:cs="Times New Roman"/>
                <w:sz w:val="20"/>
                <w:szCs w:val="20"/>
              </w:rPr>
            </w:pPr>
            <w:r>
              <w:rPr>
                <w:rFonts w:ascii="Calibri" w:eastAsia="DengXian" w:hAnsi="Calibri"/>
                <w:color w:val="000000"/>
                <w:sz w:val="20"/>
                <w:szCs w:val="20"/>
              </w:rPr>
              <w:t>83.13</w:t>
            </w:r>
          </w:p>
        </w:tc>
      </w:tr>
      <w:tr w:rsidR="00625403" w:rsidRPr="002F69F6" w14:paraId="3D6402BD" w14:textId="77777777" w:rsidTr="00383D9C">
        <w:trPr>
          <w:trHeight w:val="278"/>
        </w:trPr>
        <w:tc>
          <w:tcPr>
            <w:tcW w:w="0" w:type="auto"/>
            <w:vMerge/>
            <w:vAlign w:val="center"/>
          </w:tcPr>
          <w:p w14:paraId="79FF5985" w14:textId="77777777" w:rsidR="00625403" w:rsidRPr="005B61E5" w:rsidRDefault="00625403" w:rsidP="002403D0">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0DF331CC" w14:textId="794F8071" w:rsidR="00625403" w:rsidRPr="005B61E5" w:rsidRDefault="00625403" w:rsidP="002403D0">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45CA2265" w14:textId="77777777" w:rsidR="00625403" w:rsidRPr="005B61E5" w:rsidRDefault="00625403" w:rsidP="002403D0">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95%</w:t>
            </w:r>
          </w:p>
        </w:tc>
        <w:tc>
          <w:tcPr>
            <w:tcW w:w="0" w:type="auto"/>
            <w:shd w:val="clear" w:color="auto" w:fill="auto"/>
            <w:vAlign w:val="center"/>
          </w:tcPr>
          <w:p w14:paraId="76965AE0" w14:textId="308506F4" w:rsidR="00625403" w:rsidRPr="00D6293F" w:rsidRDefault="00625403" w:rsidP="00625403">
            <w:pPr>
              <w:jc w:val="center"/>
              <w:rPr>
                <w:rFonts w:ascii="Times New Roman" w:hAnsi="Times New Roman" w:cs="Times New Roman"/>
                <w:sz w:val="20"/>
                <w:szCs w:val="20"/>
              </w:rPr>
            </w:pPr>
            <w:r>
              <w:rPr>
                <w:rFonts w:ascii="Calibri" w:eastAsia="DengXian" w:hAnsi="Calibri"/>
                <w:color w:val="000000"/>
                <w:sz w:val="20"/>
                <w:szCs w:val="20"/>
              </w:rPr>
              <w:t>653.78</w:t>
            </w:r>
          </w:p>
        </w:tc>
        <w:tc>
          <w:tcPr>
            <w:tcW w:w="0" w:type="auto"/>
            <w:shd w:val="clear" w:color="auto" w:fill="auto"/>
            <w:vAlign w:val="center"/>
          </w:tcPr>
          <w:p w14:paraId="01292995" w14:textId="16615E61" w:rsidR="00625403" w:rsidRPr="00D6293F" w:rsidRDefault="00625403" w:rsidP="00625403">
            <w:pPr>
              <w:jc w:val="center"/>
              <w:rPr>
                <w:rFonts w:ascii="Times New Roman" w:hAnsi="Times New Roman" w:cs="Times New Roman"/>
                <w:sz w:val="20"/>
                <w:szCs w:val="20"/>
              </w:rPr>
            </w:pPr>
            <w:r>
              <w:rPr>
                <w:rFonts w:ascii="Calibri" w:eastAsia="DengXian" w:hAnsi="Calibri"/>
                <w:color w:val="000000"/>
                <w:sz w:val="20"/>
                <w:szCs w:val="20"/>
              </w:rPr>
              <w:t>520.68</w:t>
            </w:r>
          </w:p>
        </w:tc>
        <w:tc>
          <w:tcPr>
            <w:tcW w:w="0" w:type="auto"/>
            <w:shd w:val="clear" w:color="auto" w:fill="auto"/>
            <w:vAlign w:val="center"/>
          </w:tcPr>
          <w:p w14:paraId="232CE351" w14:textId="19153264" w:rsidR="00625403" w:rsidRPr="00D6293F" w:rsidRDefault="00625403" w:rsidP="00625403">
            <w:pPr>
              <w:jc w:val="center"/>
              <w:rPr>
                <w:rFonts w:ascii="Times New Roman" w:hAnsi="Times New Roman" w:cs="Times New Roman"/>
                <w:sz w:val="20"/>
                <w:szCs w:val="20"/>
              </w:rPr>
            </w:pPr>
            <w:r>
              <w:rPr>
                <w:rFonts w:ascii="Calibri" w:eastAsia="DengXian" w:hAnsi="Calibri"/>
                <w:color w:val="000000"/>
                <w:sz w:val="20"/>
                <w:szCs w:val="20"/>
              </w:rPr>
              <w:t>420.67</w:t>
            </w:r>
          </w:p>
        </w:tc>
        <w:tc>
          <w:tcPr>
            <w:tcW w:w="0" w:type="auto"/>
            <w:shd w:val="clear" w:color="auto" w:fill="auto"/>
            <w:vAlign w:val="center"/>
          </w:tcPr>
          <w:p w14:paraId="0C195806" w14:textId="39549C62" w:rsidR="00625403" w:rsidRPr="00D6293F" w:rsidRDefault="00625403" w:rsidP="00625403">
            <w:pPr>
              <w:jc w:val="center"/>
              <w:rPr>
                <w:rFonts w:ascii="Times New Roman" w:hAnsi="Times New Roman" w:cs="Times New Roman"/>
                <w:sz w:val="20"/>
                <w:szCs w:val="20"/>
              </w:rPr>
            </w:pPr>
            <w:r>
              <w:rPr>
                <w:rFonts w:ascii="Calibri" w:eastAsia="DengXian" w:hAnsi="Calibri"/>
                <w:color w:val="000000"/>
                <w:sz w:val="20"/>
                <w:szCs w:val="20"/>
              </w:rPr>
              <w:t>377.35</w:t>
            </w:r>
          </w:p>
        </w:tc>
        <w:tc>
          <w:tcPr>
            <w:tcW w:w="0" w:type="auto"/>
            <w:shd w:val="clear" w:color="auto" w:fill="auto"/>
            <w:vAlign w:val="center"/>
          </w:tcPr>
          <w:p w14:paraId="435282A2" w14:textId="68120D1A" w:rsidR="00625403" w:rsidRPr="00D6293F" w:rsidRDefault="00625403" w:rsidP="00625403">
            <w:pPr>
              <w:jc w:val="center"/>
              <w:rPr>
                <w:rFonts w:ascii="Times New Roman" w:hAnsi="Times New Roman" w:cs="Times New Roman"/>
                <w:sz w:val="20"/>
                <w:szCs w:val="20"/>
              </w:rPr>
            </w:pPr>
            <w:r>
              <w:rPr>
                <w:rFonts w:ascii="Calibri" w:eastAsia="DengXian" w:hAnsi="Calibri"/>
                <w:color w:val="000000"/>
                <w:sz w:val="20"/>
                <w:szCs w:val="20"/>
              </w:rPr>
              <w:t>258.92</w:t>
            </w:r>
          </w:p>
        </w:tc>
        <w:tc>
          <w:tcPr>
            <w:tcW w:w="0" w:type="auto"/>
            <w:shd w:val="clear" w:color="auto" w:fill="auto"/>
            <w:vAlign w:val="center"/>
          </w:tcPr>
          <w:p w14:paraId="4F6A55A2" w14:textId="2BD5FCF7" w:rsidR="00625403" w:rsidRPr="00D6293F" w:rsidRDefault="00625403" w:rsidP="00625403">
            <w:pPr>
              <w:jc w:val="center"/>
              <w:rPr>
                <w:rFonts w:ascii="Times New Roman" w:hAnsi="Times New Roman" w:cs="Times New Roman"/>
                <w:sz w:val="20"/>
                <w:szCs w:val="20"/>
              </w:rPr>
            </w:pPr>
            <w:r>
              <w:rPr>
                <w:rFonts w:ascii="Calibri" w:eastAsia="DengXian" w:hAnsi="Calibri"/>
                <w:color w:val="000000"/>
                <w:sz w:val="20"/>
                <w:szCs w:val="20"/>
              </w:rPr>
              <w:t>97.25</w:t>
            </w:r>
          </w:p>
        </w:tc>
      </w:tr>
      <w:tr w:rsidR="00625403" w:rsidRPr="002F69F6" w14:paraId="3F546EC2" w14:textId="77777777" w:rsidTr="00383D9C">
        <w:trPr>
          <w:trHeight w:val="278"/>
        </w:trPr>
        <w:tc>
          <w:tcPr>
            <w:tcW w:w="0" w:type="auto"/>
            <w:vMerge/>
            <w:vAlign w:val="center"/>
          </w:tcPr>
          <w:p w14:paraId="0F43CF91" w14:textId="77777777" w:rsidR="00625403" w:rsidRPr="002F69F6" w:rsidRDefault="00625403" w:rsidP="002403D0">
            <w:pPr>
              <w:widowControl/>
              <w:jc w:val="center"/>
              <w:rPr>
                <w:rFonts w:ascii="Times New Roman" w:eastAsia="DengXian" w:hAnsi="Times New Roman" w:cs="Times New Roman"/>
                <w:b/>
                <w:bCs/>
                <w:kern w:val="0"/>
                <w:sz w:val="20"/>
                <w:szCs w:val="20"/>
              </w:rPr>
            </w:pPr>
          </w:p>
        </w:tc>
        <w:tc>
          <w:tcPr>
            <w:tcW w:w="0" w:type="auto"/>
            <w:vMerge w:val="restart"/>
            <w:shd w:val="clear" w:color="auto" w:fill="auto"/>
            <w:vAlign w:val="center"/>
          </w:tcPr>
          <w:p w14:paraId="40C9F32A" w14:textId="541A47DD" w:rsidR="00625403" w:rsidRPr="0051380B" w:rsidRDefault="00625403" w:rsidP="002403D0">
            <w:pPr>
              <w:widowControl/>
              <w:jc w:val="center"/>
              <w:rPr>
                <w:rFonts w:ascii="Times New Roman" w:eastAsia="DengXian" w:hAnsi="Times New Roman" w:cs="Times New Roman"/>
                <w:b/>
                <w:bCs/>
                <w:kern w:val="0"/>
                <w:sz w:val="20"/>
                <w:szCs w:val="20"/>
              </w:rPr>
            </w:pPr>
            <w:r w:rsidRPr="002F69F6">
              <w:rPr>
                <w:rFonts w:ascii="Times New Roman" w:eastAsia="DengXian" w:hAnsi="Times New Roman" w:cs="Times New Roman"/>
                <w:b/>
                <w:bCs/>
                <w:kern w:val="0"/>
                <w:sz w:val="20"/>
                <w:szCs w:val="20"/>
              </w:rPr>
              <w:t>UL a</w:t>
            </w:r>
            <w:r w:rsidRPr="0051380B">
              <w:rPr>
                <w:rFonts w:ascii="Times New Roman" w:eastAsia="DengXian" w:hAnsi="Times New Roman" w:cs="Times New Roman"/>
                <w:b/>
                <w:bCs/>
                <w:kern w:val="0"/>
                <w:sz w:val="20"/>
                <w:szCs w:val="20"/>
              </w:rPr>
              <w:t xml:space="preserve">verage-UPT </w:t>
            </w:r>
            <w:r>
              <w:rPr>
                <w:rFonts w:ascii="Times New Roman" w:eastAsia="DengXian" w:hAnsi="Times New Roman" w:cs="Times New Roman" w:hint="eastAsia"/>
                <w:b/>
                <w:bCs/>
                <w:color w:val="000000"/>
                <w:kern w:val="0"/>
                <w:sz w:val="20"/>
                <w:szCs w:val="20"/>
              </w:rPr>
              <w:t>CDF</w:t>
            </w:r>
          </w:p>
        </w:tc>
        <w:tc>
          <w:tcPr>
            <w:tcW w:w="0" w:type="auto"/>
            <w:shd w:val="clear" w:color="auto" w:fill="auto"/>
            <w:vAlign w:val="center"/>
            <w:hideMark/>
          </w:tcPr>
          <w:p w14:paraId="1E825851" w14:textId="77777777" w:rsidR="00625403" w:rsidRPr="005B61E5" w:rsidRDefault="00625403" w:rsidP="002403D0">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Mean</w:t>
            </w:r>
          </w:p>
        </w:tc>
        <w:tc>
          <w:tcPr>
            <w:tcW w:w="0" w:type="auto"/>
            <w:shd w:val="clear" w:color="auto" w:fill="auto"/>
            <w:vAlign w:val="center"/>
          </w:tcPr>
          <w:p w14:paraId="0982EEE6" w14:textId="4B736ADA" w:rsidR="00625403" w:rsidRPr="00D6293F" w:rsidRDefault="00625403" w:rsidP="00625403">
            <w:pPr>
              <w:jc w:val="center"/>
              <w:rPr>
                <w:rFonts w:ascii="Times New Roman" w:hAnsi="Times New Roman" w:cs="Times New Roman"/>
                <w:sz w:val="20"/>
                <w:szCs w:val="20"/>
              </w:rPr>
            </w:pPr>
            <w:r>
              <w:rPr>
                <w:rFonts w:ascii="Calibri" w:eastAsia="DengXian" w:hAnsi="Calibri"/>
                <w:color w:val="000000"/>
                <w:sz w:val="20"/>
                <w:szCs w:val="20"/>
              </w:rPr>
              <w:t>259.40</w:t>
            </w:r>
          </w:p>
        </w:tc>
        <w:tc>
          <w:tcPr>
            <w:tcW w:w="0" w:type="auto"/>
            <w:shd w:val="clear" w:color="auto" w:fill="auto"/>
            <w:vAlign w:val="center"/>
          </w:tcPr>
          <w:p w14:paraId="7F13AE5D" w14:textId="448EFD71" w:rsidR="00625403" w:rsidRPr="00D6293F" w:rsidRDefault="00625403" w:rsidP="00625403">
            <w:pPr>
              <w:jc w:val="center"/>
              <w:rPr>
                <w:rFonts w:ascii="Times New Roman" w:hAnsi="Times New Roman" w:cs="Times New Roman"/>
                <w:sz w:val="20"/>
                <w:szCs w:val="20"/>
              </w:rPr>
            </w:pPr>
            <w:r>
              <w:rPr>
                <w:rFonts w:ascii="Calibri" w:eastAsia="DengXian" w:hAnsi="Calibri"/>
                <w:color w:val="000000"/>
                <w:sz w:val="20"/>
                <w:szCs w:val="20"/>
              </w:rPr>
              <w:t>134.81</w:t>
            </w:r>
          </w:p>
        </w:tc>
        <w:tc>
          <w:tcPr>
            <w:tcW w:w="0" w:type="auto"/>
            <w:shd w:val="clear" w:color="auto" w:fill="auto"/>
            <w:vAlign w:val="center"/>
          </w:tcPr>
          <w:p w14:paraId="31152A8F" w14:textId="0A003B05" w:rsidR="00625403" w:rsidRPr="00D6293F" w:rsidRDefault="00625403" w:rsidP="00625403">
            <w:pPr>
              <w:jc w:val="center"/>
              <w:rPr>
                <w:rFonts w:ascii="Times New Roman" w:hAnsi="Times New Roman" w:cs="Times New Roman"/>
                <w:sz w:val="20"/>
                <w:szCs w:val="20"/>
              </w:rPr>
            </w:pPr>
            <w:r>
              <w:rPr>
                <w:rFonts w:ascii="Calibri" w:eastAsia="DengXian" w:hAnsi="Calibri"/>
                <w:color w:val="000000"/>
                <w:sz w:val="20"/>
                <w:szCs w:val="20"/>
              </w:rPr>
              <w:t>71.42</w:t>
            </w:r>
          </w:p>
        </w:tc>
        <w:tc>
          <w:tcPr>
            <w:tcW w:w="0" w:type="auto"/>
            <w:shd w:val="clear" w:color="auto" w:fill="auto"/>
            <w:vAlign w:val="center"/>
          </w:tcPr>
          <w:p w14:paraId="140E84B2" w14:textId="788AEBC3" w:rsidR="00625403" w:rsidRPr="00D6293F" w:rsidRDefault="00625403" w:rsidP="00625403">
            <w:pPr>
              <w:jc w:val="center"/>
              <w:rPr>
                <w:rFonts w:ascii="Times New Roman" w:hAnsi="Times New Roman" w:cs="Times New Roman"/>
                <w:sz w:val="20"/>
                <w:szCs w:val="20"/>
              </w:rPr>
            </w:pPr>
            <w:r>
              <w:rPr>
                <w:rFonts w:ascii="Calibri" w:eastAsia="DengXian" w:hAnsi="Calibri"/>
                <w:color w:val="000000"/>
                <w:sz w:val="20"/>
                <w:szCs w:val="20"/>
              </w:rPr>
              <w:t>171.77</w:t>
            </w:r>
          </w:p>
        </w:tc>
        <w:tc>
          <w:tcPr>
            <w:tcW w:w="0" w:type="auto"/>
            <w:shd w:val="clear" w:color="auto" w:fill="auto"/>
            <w:vAlign w:val="center"/>
          </w:tcPr>
          <w:p w14:paraId="0C0564DA" w14:textId="43B25AAE" w:rsidR="00625403" w:rsidRPr="00D6293F" w:rsidRDefault="00625403" w:rsidP="00625403">
            <w:pPr>
              <w:jc w:val="center"/>
              <w:rPr>
                <w:rFonts w:ascii="Times New Roman" w:hAnsi="Times New Roman" w:cs="Times New Roman"/>
                <w:sz w:val="20"/>
                <w:szCs w:val="20"/>
              </w:rPr>
            </w:pPr>
            <w:r>
              <w:rPr>
                <w:rFonts w:ascii="Calibri" w:eastAsia="DengXian" w:hAnsi="Calibri"/>
                <w:color w:val="000000"/>
                <w:sz w:val="20"/>
                <w:szCs w:val="20"/>
              </w:rPr>
              <w:t>121.72</w:t>
            </w:r>
          </w:p>
        </w:tc>
        <w:tc>
          <w:tcPr>
            <w:tcW w:w="0" w:type="auto"/>
            <w:shd w:val="clear" w:color="auto" w:fill="auto"/>
            <w:vAlign w:val="center"/>
          </w:tcPr>
          <w:p w14:paraId="45FABDE9" w14:textId="37E73263" w:rsidR="00625403" w:rsidRPr="00D6293F" w:rsidRDefault="00625403" w:rsidP="00625403">
            <w:pPr>
              <w:jc w:val="center"/>
              <w:rPr>
                <w:rFonts w:ascii="Times New Roman" w:hAnsi="Times New Roman" w:cs="Times New Roman"/>
                <w:sz w:val="20"/>
                <w:szCs w:val="20"/>
              </w:rPr>
            </w:pPr>
            <w:r>
              <w:rPr>
                <w:rFonts w:ascii="Calibri" w:eastAsia="DengXian" w:hAnsi="Calibri"/>
                <w:color w:val="000000"/>
                <w:sz w:val="20"/>
                <w:szCs w:val="20"/>
              </w:rPr>
              <w:t>40.31</w:t>
            </w:r>
          </w:p>
        </w:tc>
      </w:tr>
      <w:tr w:rsidR="00625403" w:rsidRPr="002F69F6" w14:paraId="0A45FE4F" w14:textId="77777777" w:rsidTr="002403D0">
        <w:trPr>
          <w:trHeight w:val="278"/>
        </w:trPr>
        <w:tc>
          <w:tcPr>
            <w:tcW w:w="0" w:type="auto"/>
            <w:vMerge/>
          </w:tcPr>
          <w:p w14:paraId="0FA00ADA" w14:textId="77777777" w:rsidR="00625403" w:rsidRPr="005B61E5" w:rsidRDefault="00625403" w:rsidP="002403D0">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2529DD86" w14:textId="377E9ED4" w:rsidR="00625403" w:rsidRPr="005B61E5" w:rsidRDefault="00625403" w:rsidP="002403D0">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52241760" w14:textId="77777777" w:rsidR="00625403" w:rsidRPr="005B61E5" w:rsidRDefault="00625403" w:rsidP="002403D0">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5%</w:t>
            </w:r>
          </w:p>
        </w:tc>
        <w:tc>
          <w:tcPr>
            <w:tcW w:w="0" w:type="auto"/>
            <w:shd w:val="clear" w:color="auto" w:fill="auto"/>
            <w:vAlign w:val="center"/>
          </w:tcPr>
          <w:p w14:paraId="4DA19278" w14:textId="7353DD9E" w:rsidR="00625403" w:rsidRPr="00D6293F" w:rsidRDefault="00625403" w:rsidP="00625403">
            <w:pPr>
              <w:jc w:val="center"/>
              <w:rPr>
                <w:rFonts w:ascii="Times New Roman" w:hAnsi="Times New Roman" w:cs="Times New Roman"/>
                <w:sz w:val="20"/>
                <w:szCs w:val="20"/>
              </w:rPr>
            </w:pPr>
            <w:r>
              <w:rPr>
                <w:rFonts w:ascii="Calibri" w:eastAsia="DengXian" w:hAnsi="Calibri"/>
                <w:color w:val="000000"/>
                <w:sz w:val="20"/>
                <w:szCs w:val="20"/>
              </w:rPr>
              <w:t>235.27</w:t>
            </w:r>
          </w:p>
        </w:tc>
        <w:tc>
          <w:tcPr>
            <w:tcW w:w="0" w:type="auto"/>
            <w:shd w:val="clear" w:color="auto" w:fill="auto"/>
            <w:vAlign w:val="center"/>
          </w:tcPr>
          <w:p w14:paraId="4A7CE234" w14:textId="3FE788FE" w:rsidR="00625403" w:rsidRPr="00D6293F" w:rsidRDefault="00625403" w:rsidP="00625403">
            <w:pPr>
              <w:jc w:val="center"/>
              <w:rPr>
                <w:rFonts w:ascii="Times New Roman" w:hAnsi="Times New Roman" w:cs="Times New Roman"/>
                <w:sz w:val="20"/>
                <w:szCs w:val="20"/>
              </w:rPr>
            </w:pPr>
            <w:r>
              <w:rPr>
                <w:rFonts w:ascii="Calibri" w:eastAsia="DengXian" w:hAnsi="Calibri"/>
                <w:color w:val="000000"/>
                <w:sz w:val="20"/>
                <w:szCs w:val="20"/>
              </w:rPr>
              <w:t>96.27</w:t>
            </w:r>
          </w:p>
        </w:tc>
        <w:tc>
          <w:tcPr>
            <w:tcW w:w="0" w:type="auto"/>
            <w:shd w:val="clear" w:color="auto" w:fill="auto"/>
            <w:vAlign w:val="center"/>
          </w:tcPr>
          <w:p w14:paraId="33FED236" w14:textId="1FB1B1E2" w:rsidR="00625403" w:rsidRPr="00D6293F" w:rsidRDefault="00625403" w:rsidP="00625403">
            <w:pPr>
              <w:jc w:val="center"/>
              <w:rPr>
                <w:rFonts w:ascii="Times New Roman" w:hAnsi="Times New Roman" w:cs="Times New Roman"/>
                <w:sz w:val="20"/>
                <w:szCs w:val="20"/>
              </w:rPr>
            </w:pPr>
            <w:r>
              <w:rPr>
                <w:rFonts w:ascii="Calibri" w:eastAsia="DengXian" w:hAnsi="Calibri"/>
                <w:color w:val="000000"/>
                <w:sz w:val="20"/>
                <w:szCs w:val="20"/>
              </w:rPr>
              <w:t>37.28</w:t>
            </w:r>
          </w:p>
        </w:tc>
        <w:tc>
          <w:tcPr>
            <w:tcW w:w="0" w:type="auto"/>
            <w:shd w:val="clear" w:color="auto" w:fill="auto"/>
            <w:vAlign w:val="center"/>
          </w:tcPr>
          <w:p w14:paraId="51D33BFB" w14:textId="061521D2" w:rsidR="00625403" w:rsidRPr="00D6293F" w:rsidRDefault="00625403" w:rsidP="00625403">
            <w:pPr>
              <w:jc w:val="center"/>
              <w:rPr>
                <w:rFonts w:ascii="Times New Roman" w:hAnsi="Times New Roman" w:cs="Times New Roman"/>
                <w:sz w:val="20"/>
                <w:szCs w:val="20"/>
              </w:rPr>
            </w:pPr>
            <w:r>
              <w:rPr>
                <w:rFonts w:ascii="Calibri" w:eastAsia="DengXian" w:hAnsi="Calibri"/>
                <w:color w:val="000000"/>
                <w:sz w:val="20"/>
                <w:szCs w:val="20"/>
              </w:rPr>
              <w:t>139.99</w:t>
            </w:r>
          </w:p>
        </w:tc>
        <w:tc>
          <w:tcPr>
            <w:tcW w:w="0" w:type="auto"/>
            <w:shd w:val="clear" w:color="auto" w:fill="auto"/>
            <w:vAlign w:val="center"/>
          </w:tcPr>
          <w:p w14:paraId="2FB0E846" w14:textId="076EFA2C" w:rsidR="00625403" w:rsidRPr="00D6293F" w:rsidRDefault="00625403" w:rsidP="00625403">
            <w:pPr>
              <w:jc w:val="center"/>
              <w:rPr>
                <w:rFonts w:ascii="Times New Roman" w:hAnsi="Times New Roman" w:cs="Times New Roman"/>
                <w:sz w:val="20"/>
                <w:szCs w:val="20"/>
              </w:rPr>
            </w:pPr>
            <w:r>
              <w:rPr>
                <w:rFonts w:ascii="Calibri" w:eastAsia="DengXian" w:hAnsi="Calibri"/>
                <w:color w:val="000000"/>
                <w:sz w:val="20"/>
                <w:szCs w:val="20"/>
              </w:rPr>
              <w:t>97.71</w:t>
            </w:r>
          </w:p>
        </w:tc>
        <w:tc>
          <w:tcPr>
            <w:tcW w:w="0" w:type="auto"/>
            <w:shd w:val="clear" w:color="auto" w:fill="auto"/>
            <w:vAlign w:val="center"/>
          </w:tcPr>
          <w:p w14:paraId="30CB81F9" w14:textId="19530567" w:rsidR="00625403" w:rsidRPr="00D6293F" w:rsidRDefault="00625403" w:rsidP="00625403">
            <w:pPr>
              <w:jc w:val="center"/>
              <w:rPr>
                <w:rFonts w:ascii="Times New Roman" w:hAnsi="Times New Roman" w:cs="Times New Roman"/>
                <w:sz w:val="20"/>
                <w:szCs w:val="20"/>
              </w:rPr>
            </w:pPr>
            <w:r>
              <w:rPr>
                <w:rFonts w:ascii="Calibri" w:eastAsia="DengXian" w:hAnsi="Calibri"/>
                <w:color w:val="000000"/>
                <w:sz w:val="20"/>
                <w:szCs w:val="20"/>
              </w:rPr>
              <w:t>33.12</w:t>
            </w:r>
          </w:p>
        </w:tc>
      </w:tr>
      <w:tr w:rsidR="00625403" w:rsidRPr="002F69F6" w14:paraId="2CE12BD0" w14:textId="77777777" w:rsidTr="002403D0">
        <w:trPr>
          <w:trHeight w:val="278"/>
        </w:trPr>
        <w:tc>
          <w:tcPr>
            <w:tcW w:w="0" w:type="auto"/>
            <w:vMerge/>
          </w:tcPr>
          <w:p w14:paraId="1A742314" w14:textId="77777777" w:rsidR="00625403" w:rsidRPr="005B61E5" w:rsidRDefault="00625403" w:rsidP="002403D0">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3A39CFCD" w14:textId="09CD0CE3" w:rsidR="00625403" w:rsidRPr="005B61E5" w:rsidRDefault="00625403" w:rsidP="002403D0">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56E5C0AA" w14:textId="77777777" w:rsidR="00625403" w:rsidRPr="005B61E5" w:rsidRDefault="00625403" w:rsidP="002403D0">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50%</w:t>
            </w:r>
          </w:p>
        </w:tc>
        <w:tc>
          <w:tcPr>
            <w:tcW w:w="0" w:type="auto"/>
            <w:shd w:val="clear" w:color="auto" w:fill="auto"/>
            <w:vAlign w:val="center"/>
          </w:tcPr>
          <w:p w14:paraId="471D27C1" w14:textId="0C7E0566" w:rsidR="00625403" w:rsidRPr="00D6293F" w:rsidRDefault="00625403" w:rsidP="00625403">
            <w:pPr>
              <w:jc w:val="center"/>
              <w:rPr>
                <w:rFonts w:ascii="Times New Roman" w:hAnsi="Times New Roman" w:cs="Times New Roman"/>
                <w:sz w:val="20"/>
                <w:szCs w:val="20"/>
              </w:rPr>
            </w:pPr>
            <w:r>
              <w:rPr>
                <w:rFonts w:ascii="Calibri" w:eastAsia="DengXian" w:hAnsi="Calibri"/>
                <w:color w:val="000000"/>
                <w:sz w:val="20"/>
                <w:szCs w:val="20"/>
              </w:rPr>
              <w:t>259.97</w:t>
            </w:r>
          </w:p>
        </w:tc>
        <w:tc>
          <w:tcPr>
            <w:tcW w:w="0" w:type="auto"/>
            <w:shd w:val="clear" w:color="auto" w:fill="auto"/>
            <w:vAlign w:val="center"/>
          </w:tcPr>
          <w:p w14:paraId="448AE377" w14:textId="2D964041" w:rsidR="00625403" w:rsidRPr="00D6293F" w:rsidRDefault="00625403" w:rsidP="00625403">
            <w:pPr>
              <w:jc w:val="center"/>
              <w:rPr>
                <w:rFonts w:ascii="Times New Roman" w:hAnsi="Times New Roman" w:cs="Times New Roman"/>
                <w:sz w:val="20"/>
                <w:szCs w:val="20"/>
              </w:rPr>
            </w:pPr>
            <w:r>
              <w:rPr>
                <w:rFonts w:ascii="Calibri" w:eastAsia="DengXian" w:hAnsi="Calibri"/>
                <w:color w:val="000000"/>
                <w:sz w:val="20"/>
                <w:szCs w:val="20"/>
              </w:rPr>
              <w:t>133.12</w:t>
            </w:r>
          </w:p>
        </w:tc>
        <w:tc>
          <w:tcPr>
            <w:tcW w:w="0" w:type="auto"/>
            <w:shd w:val="clear" w:color="auto" w:fill="auto"/>
            <w:vAlign w:val="center"/>
          </w:tcPr>
          <w:p w14:paraId="1F452998" w14:textId="437F9FA0" w:rsidR="00625403" w:rsidRPr="00D6293F" w:rsidRDefault="00625403" w:rsidP="00625403">
            <w:pPr>
              <w:jc w:val="center"/>
              <w:rPr>
                <w:rFonts w:ascii="Times New Roman" w:hAnsi="Times New Roman" w:cs="Times New Roman"/>
                <w:sz w:val="20"/>
                <w:szCs w:val="20"/>
              </w:rPr>
            </w:pPr>
            <w:r>
              <w:rPr>
                <w:rFonts w:ascii="Calibri" w:eastAsia="DengXian" w:hAnsi="Calibri"/>
                <w:color w:val="000000"/>
                <w:sz w:val="20"/>
                <w:szCs w:val="20"/>
              </w:rPr>
              <w:t>67.94</w:t>
            </w:r>
          </w:p>
        </w:tc>
        <w:tc>
          <w:tcPr>
            <w:tcW w:w="0" w:type="auto"/>
            <w:shd w:val="clear" w:color="auto" w:fill="auto"/>
            <w:vAlign w:val="center"/>
          </w:tcPr>
          <w:p w14:paraId="3B596C22" w14:textId="47365682" w:rsidR="00625403" w:rsidRPr="00D6293F" w:rsidRDefault="00625403" w:rsidP="00625403">
            <w:pPr>
              <w:jc w:val="center"/>
              <w:rPr>
                <w:rFonts w:ascii="Times New Roman" w:hAnsi="Times New Roman" w:cs="Times New Roman"/>
                <w:sz w:val="20"/>
                <w:szCs w:val="20"/>
              </w:rPr>
            </w:pPr>
            <w:r>
              <w:rPr>
                <w:rFonts w:ascii="Calibri" w:eastAsia="DengXian" w:hAnsi="Calibri"/>
                <w:color w:val="000000"/>
                <w:sz w:val="20"/>
                <w:szCs w:val="20"/>
              </w:rPr>
              <w:t>170.64</w:t>
            </w:r>
          </w:p>
        </w:tc>
        <w:tc>
          <w:tcPr>
            <w:tcW w:w="0" w:type="auto"/>
            <w:shd w:val="clear" w:color="auto" w:fill="auto"/>
            <w:vAlign w:val="center"/>
          </w:tcPr>
          <w:p w14:paraId="70962BDD" w14:textId="7115A18E" w:rsidR="00625403" w:rsidRPr="00D6293F" w:rsidRDefault="00625403" w:rsidP="00625403">
            <w:pPr>
              <w:jc w:val="center"/>
              <w:rPr>
                <w:rFonts w:ascii="Times New Roman" w:hAnsi="Times New Roman" w:cs="Times New Roman"/>
                <w:sz w:val="20"/>
                <w:szCs w:val="20"/>
              </w:rPr>
            </w:pPr>
            <w:r>
              <w:rPr>
                <w:rFonts w:ascii="Calibri" w:eastAsia="DengXian" w:hAnsi="Calibri"/>
                <w:color w:val="000000"/>
                <w:sz w:val="20"/>
                <w:szCs w:val="20"/>
              </w:rPr>
              <w:t>118.47</w:t>
            </w:r>
          </w:p>
        </w:tc>
        <w:tc>
          <w:tcPr>
            <w:tcW w:w="0" w:type="auto"/>
            <w:shd w:val="clear" w:color="auto" w:fill="auto"/>
            <w:vAlign w:val="center"/>
          </w:tcPr>
          <w:p w14:paraId="4C1DC37B" w14:textId="6D0FD5FE" w:rsidR="00625403" w:rsidRPr="00D6293F" w:rsidRDefault="00625403" w:rsidP="00625403">
            <w:pPr>
              <w:jc w:val="center"/>
              <w:rPr>
                <w:rFonts w:ascii="Times New Roman" w:hAnsi="Times New Roman" w:cs="Times New Roman"/>
                <w:sz w:val="20"/>
                <w:szCs w:val="20"/>
              </w:rPr>
            </w:pPr>
            <w:r>
              <w:rPr>
                <w:rFonts w:ascii="Calibri" w:eastAsia="DengXian" w:hAnsi="Calibri"/>
                <w:color w:val="000000"/>
                <w:sz w:val="20"/>
                <w:szCs w:val="20"/>
              </w:rPr>
              <w:t>39.61</w:t>
            </w:r>
          </w:p>
        </w:tc>
      </w:tr>
      <w:tr w:rsidR="00625403" w:rsidRPr="002F69F6" w14:paraId="1776FE51" w14:textId="77777777" w:rsidTr="002403D0">
        <w:trPr>
          <w:trHeight w:val="278"/>
        </w:trPr>
        <w:tc>
          <w:tcPr>
            <w:tcW w:w="0" w:type="auto"/>
            <w:vMerge/>
          </w:tcPr>
          <w:p w14:paraId="670FB002" w14:textId="77777777" w:rsidR="00625403" w:rsidRPr="005B61E5" w:rsidRDefault="00625403" w:rsidP="002403D0">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555A9424" w14:textId="74727C19" w:rsidR="00625403" w:rsidRPr="005B61E5" w:rsidRDefault="00625403" w:rsidP="002403D0">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0EF21128" w14:textId="77777777" w:rsidR="00625403" w:rsidRPr="005B61E5" w:rsidRDefault="00625403" w:rsidP="002403D0">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95%</w:t>
            </w:r>
          </w:p>
        </w:tc>
        <w:tc>
          <w:tcPr>
            <w:tcW w:w="0" w:type="auto"/>
            <w:shd w:val="clear" w:color="auto" w:fill="auto"/>
            <w:vAlign w:val="center"/>
          </w:tcPr>
          <w:p w14:paraId="7788EA78" w14:textId="4917FC67" w:rsidR="00625403" w:rsidRPr="00D6293F" w:rsidRDefault="00625403" w:rsidP="00625403">
            <w:pPr>
              <w:jc w:val="center"/>
              <w:rPr>
                <w:rFonts w:ascii="Times New Roman" w:hAnsi="Times New Roman" w:cs="Times New Roman"/>
                <w:sz w:val="20"/>
                <w:szCs w:val="20"/>
              </w:rPr>
            </w:pPr>
            <w:r>
              <w:rPr>
                <w:rFonts w:ascii="Calibri" w:eastAsia="DengXian" w:hAnsi="Calibri"/>
                <w:color w:val="000000"/>
                <w:sz w:val="20"/>
                <w:szCs w:val="20"/>
              </w:rPr>
              <w:t>281.33</w:t>
            </w:r>
          </w:p>
        </w:tc>
        <w:tc>
          <w:tcPr>
            <w:tcW w:w="0" w:type="auto"/>
            <w:shd w:val="clear" w:color="auto" w:fill="auto"/>
            <w:vAlign w:val="center"/>
          </w:tcPr>
          <w:p w14:paraId="5A97ED9C" w14:textId="461C5F3E" w:rsidR="00625403" w:rsidRPr="00D6293F" w:rsidRDefault="00625403" w:rsidP="00625403">
            <w:pPr>
              <w:jc w:val="center"/>
              <w:rPr>
                <w:rFonts w:ascii="Times New Roman" w:hAnsi="Times New Roman" w:cs="Times New Roman"/>
                <w:sz w:val="20"/>
                <w:szCs w:val="20"/>
              </w:rPr>
            </w:pPr>
            <w:r>
              <w:rPr>
                <w:rFonts w:ascii="Calibri" w:eastAsia="DengXian" w:hAnsi="Calibri"/>
                <w:color w:val="000000"/>
                <w:sz w:val="20"/>
                <w:szCs w:val="20"/>
              </w:rPr>
              <w:t>179.33</w:t>
            </w:r>
          </w:p>
        </w:tc>
        <w:tc>
          <w:tcPr>
            <w:tcW w:w="0" w:type="auto"/>
            <w:shd w:val="clear" w:color="auto" w:fill="auto"/>
            <w:vAlign w:val="center"/>
          </w:tcPr>
          <w:p w14:paraId="118368CB" w14:textId="1849AA98" w:rsidR="00625403" w:rsidRPr="00D6293F" w:rsidRDefault="00625403" w:rsidP="00625403">
            <w:pPr>
              <w:jc w:val="center"/>
              <w:rPr>
                <w:rFonts w:ascii="Times New Roman" w:hAnsi="Times New Roman" w:cs="Times New Roman"/>
                <w:sz w:val="20"/>
                <w:szCs w:val="20"/>
              </w:rPr>
            </w:pPr>
            <w:r>
              <w:rPr>
                <w:rFonts w:ascii="Calibri" w:eastAsia="DengXian" w:hAnsi="Calibri"/>
                <w:color w:val="000000"/>
                <w:sz w:val="20"/>
                <w:szCs w:val="20"/>
              </w:rPr>
              <w:t>115.81</w:t>
            </w:r>
          </w:p>
        </w:tc>
        <w:tc>
          <w:tcPr>
            <w:tcW w:w="0" w:type="auto"/>
            <w:shd w:val="clear" w:color="auto" w:fill="auto"/>
            <w:vAlign w:val="center"/>
          </w:tcPr>
          <w:p w14:paraId="7957F588" w14:textId="0599292D" w:rsidR="00625403" w:rsidRPr="00D6293F" w:rsidRDefault="00625403" w:rsidP="00625403">
            <w:pPr>
              <w:jc w:val="center"/>
              <w:rPr>
                <w:rFonts w:ascii="Times New Roman" w:hAnsi="Times New Roman" w:cs="Times New Roman"/>
                <w:sz w:val="20"/>
                <w:szCs w:val="20"/>
              </w:rPr>
            </w:pPr>
            <w:r>
              <w:rPr>
                <w:rFonts w:ascii="Calibri" w:eastAsia="DengXian" w:hAnsi="Calibri"/>
                <w:color w:val="000000"/>
                <w:sz w:val="20"/>
                <w:szCs w:val="20"/>
              </w:rPr>
              <w:t>208.79</w:t>
            </w:r>
          </w:p>
        </w:tc>
        <w:tc>
          <w:tcPr>
            <w:tcW w:w="0" w:type="auto"/>
            <w:shd w:val="clear" w:color="auto" w:fill="auto"/>
            <w:vAlign w:val="center"/>
          </w:tcPr>
          <w:p w14:paraId="3E734EAE" w14:textId="63A84CE6" w:rsidR="00625403" w:rsidRPr="00D6293F" w:rsidRDefault="00625403" w:rsidP="00625403">
            <w:pPr>
              <w:jc w:val="center"/>
              <w:rPr>
                <w:rFonts w:ascii="Times New Roman" w:hAnsi="Times New Roman" w:cs="Times New Roman"/>
                <w:sz w:val="20"/>
                <w:szCs w:val="20"/>
              </w:rPr>
            </w:pPr>
            <w:r>
              <w:rPr>
                <w:rFonts w:ascii="Calibri" w:eastAsia="DengXian" w:hAnsi="Calibri"/>
                <w:color w:val="000000"/>
                <w:sz w:val="20"/>
                <w:szCs w:val="20"/>
              </w:rPr>
              <w:t>151.93</w:t>
            </w:r>
          </w:p>
        </w:tc>
        <w:tc>
          <w:tcPr>
            <w:tcW w:w="0" w:type="auto"/>
            <w:shd w:val="clear" w:color="auto" w:fill="auto"/>
            <w:vAlign w:val="center"/>
          </w:tcPr>
          <w:p w14:paraId="689E2ED1" w14:textId="393537F4" w:rsidR="00625403" w:rsidRPr="00D6293F" w:rsidRDefault="00625403" w:rsidP="00625403">
            <w:pPr>
              <w:jc w:val="center"/>
              <w:rPr>
                <w:rFonts w:ascii="Times New Roman" w:hAnsi="Times New Roman" w:cs="Times New Roman"/>
                <w:sz w:val="20"/>
                <w:szCs w:val="20"/>
              </w:rPr>
            </w:pPr>
            <w:r>
              <w:rPr>
                <w:rFonts w:ascii="Calibri" w:eastAsia="DengXian" w:hAnsi="Calibri"/>
                <w:color w:val="000000"/>
                <w:sz w:val="20"/>
                <w:szCs w:val="20"/>
              </w:rPr>
              <w:t>50.45</w:t>
            </w:r>
          </w:p>
        </w:tc>
      </w:tr>
      <w:tr w:rsidR="00625403" w:rsidRPr="002F69F6" w14:paraId="6B04CC19" w14:textId="77777777" w:rsidTr="00383D9C">
        <w:trPr>
          <w:trHeight w:val="278"/>
        </w:trPr>
        <w:tc>
          <w:tcPr>
            <w:tcW w:w="0" w:type="auto"/>
            <w:vMerge w:val="restart"/>
            <w:vAlign w:val="center"/>
          </w:tcPr>
          <w:p w14:paraId="685CF40C" w14:textId="31FDFA11" w:rsidR="00625403" w:rsidRPr="005B61E5" w:rsidRDefault="00625403" w:rsidP="002403D0">
            <w:pPr>
              <w:widowControl/>
              <w:jc w:val="center"/>
              <w:rPr>
                <w:rFonts w:ascii="Times New Roman" w:eastAsia="DengXian" w:hAnsi="Times New Roman" w:cs="Times New Roman"/>
                <w:b/>
                <w:bCs/>
                <w:kern w:val="0"/>
                <w:sz w:val="20"/>
                <w:szCs w:val="20"/>
              </w:rPr>
            </w:pPr>
            <w:r>
              <w:rPr>
                <w:rFonts w:ascii="Times New Roman" w:eastAsia="DengXian" w:hAnsi="Times New Roman" w:cs="Times New Roman" w:hint="eastAsia"/>
                <w:b/>
                <w:bCs/>
                <w:kern w:val="0"/>
                <w:sz w:val="20"/>
                <w:szCs w:val="20"/>
              </w:rPr>
              <w:t>Dynamic SBFD</w:t>
            </w:r>
          </w:p>
        </w:tc>
        <w:tc>
          <w:tcPr>
            <w:tcW w:w="0" w:type="auto"/>
            <w:vMerge w:val="restart"/>
            <w:shd w:val="clear" w:color="auto" w:fill="auto"/>
            <w:vAlign w:val="center"/>
          </w:tcPr>
          <w:p w14:paraId="510B65C5" w14:textId="30E222F1" w:rsidR="00625403" w:rsidRPr="005B61E5" w:rsidRDefault="00625403" w:rsidP="002403D0">
            <w:pPr>
              <w:widowControl/>
              <w:jc w:val="center"/>
              <w:rPr>
                <w:rFonts w:ascii="Times New Roman" w:eastAsia="DengXian" w:hAnsi="Times New Roman" w:cs="Times New Roman"/>
                <w:b/>
                <w:bCs/>
                <w:kern w:val="0"/>
                <w:sz w:val="20"/>
                <w:szCs w:val="20"/>
              </w:rPr>
            </w:pPr>
            <w:r w:rsidRPr="002F69F6">
              <w:rPr>
                <w:rFonts w:ascii="Times New Roman" w:eastAsia="DengXian" w:hAnsi="Times New Roman" w:cs="Times New Roman"/>
                <w:b/>
                <w:bCs/>
                <w:kern w:val="0"/>
                <w:sz w:val="20"/>
                <w:szCs w:val="20"/>
              </w:rPr>
              <w:t>DL a</w:t>
            </w:r>
            <w:r w:rsidRPr="0051380B">
              <w:rPr>
                <w:rFonts w:ascii="Times New Roman" w:eastAsia="DengXian" w:hAnsi="Times New Roman" w:cs="Times New Roman"/>
                <w:b/>
                <w:bCs/>
                <w:kern w:val="0"/>
                <w:sz w:val="20"/>
                <w:szCs w:val="20"/>
              </w:rPr>
              <w:t xml:space="preserve">verage-UPT </w:t>
            </w:r>
            <w:r>
              <w:rPr>
                <w:rFonts w:ascii="Times New Roman" w:eastAsia="DengXian" w:hAnsi="Times New Roman" w:cs="Times New Roman" w:hint="eastAsia"/>
                <w:b/>
                <w:bCs/>
                <w:color w:val="000000"/>
                <w:kern w:val="0"/>
                <w:sz w:val="20"/>
                <w:szCs w:val="20"/>
              </w:rPr>
              <w:t>CDF</w:t>
            </w:r>
          </w:p>
        </w:tc>
        <w:tc>
          <w:tcPr>
            <w:tcW w:w="0" w:type="auto"/>
            <w:shd w:val="clear" w:color="auto" w:fill="auto"/>
            <w:vAlign w:val="center"/>
          </w:tcPr>
          <w:p w14:paraId="3D4C289C" w14:textId="6E6349E5" w:rsidR="00625403" w:rsidRPr="005B61E5" w:rsidRDefault="00625403" w:rsidP="002403D0">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Mean</w:t>
            </w:r>
          </w:p>
        </w:tc>
        <w:tc>
          <w:tcPr>
            <w:tcW w:w="0" w:type="auto"/>
            <w:shd w:val="clear" w:color="auto" w:fill="auto"/>
            <w:vAlign w:val="center"/>
          </w:tcPr>
          <w:p w14:paraId="2DBEADAF" w14:textId="0D072A52" w:rsidR="00625403" w:rsidRPr="00D6293F" w:rsidRDefault="00625403" w:rsidP="00625403">
            <w:pPr>
              <w:jc w:val="center"/>
              <w:rPr>
                <w:rFonts w:ascii="Times New Roman" w:hAnsi="Times New Roman" w:cs="Times New Roman"/>
                <w:sz w:val="20"/>
                <w:szCs w:val="20"/>
              </w:rPr>
            </w:pPr>
            <w:r>
              <w:rPr>
                <w:rFonts w:ascii="Calibri" w:eastAsia="DengXian" w:hAnsi="Calibri"/>
                <w:color w:val="000000"/>
                <w:sz w:val="20"/>
                <w:szCs w:val="20"/>
              </w:rPr>
              <w:t>600.27</w:t>
            </w:r>
          </w:p>
        </w:tc>
        <w:tc>
          <w:tcPr>
            <w:tcW w:w="0" w:type="auto"/>
            <w:shd w:val="clear" w:color="auto" w:fill="auto"/>
            <w:vAlign w:val="center"/>
          </w:tcPr>
          <w:p w14:paraId="0719D138" w14:textId="01BFD7DF" w:rsidR="00625403" w:rsidRPr="00D6293F" w:rsidRDefault="00625403" w:rsidP="00625403">
            <w:pPr>
              <w:jc w:val="center"/>
              <w:rPr>
                <w:rFonts w:ascii="Times New Roman" w:hAnsi="Times New Roman" w:cs="Times New Roman"/>
                <w:sz w:val="20"/>
                <w:szCs w:val="20"/>
              </w:rPr>
            </w:pPr>
            <w:r>
              <w:rPr>
                <w:rFonts w:ascii="Calibri" w:eastAsia="DengXian" w:hAnsi="Calibri"/>
                <w:color w:val="000000"/>
                <w:sz w:val="20"/>
                <w:szCs w:val="20"/>
              </w:rPr>
              <w:t>339.02</w:t>
            </w:r>
          </w:p>
        </w:tc>
        <w:tc>
          <w:tcPr>
            <w:tcW w:w="0" w:type="auto"/>
            <w:shd w:val="clear" w:color="auto" w:fill="auto"/>
            <w:vAlign w:val="center"/>
          </w:tcPr>
          <w:p w14:paraId="047BFF21" w14:textId="3FB1CAEF" w:rsidR="00625403" w:rsidRPr="00D6293F" w:rsidRDefault="00625403" w:rsidP="00625403">
            <w:pPr>
              <w:jc w:val="center"/>
              <w:rPr>
                <w:rFonts w:ascii="Times New Roman" w:hAnsi="Times New Roman" w:cs="Times New Roman"/>
                <w:sz w:val="20"/>
                <w:szCs w:val="20"/>
              </w:rPr>
            </w:pPr>
            <w:r>
              <w:rPr>
                <w:rFonts w:ascii="Calibri" w:eastAsia="DengXian" w:hAnsi="Calibri"/>
                <w:color w:val="000000"/>
                <w:sz w:val="20"/>
                <w:szCs w:val="20"/>
              </w:rPr>
              <w:t>153.37</w:t>
            </w:r>
          </w:p>
        </w:tc>
        <w:tc>
          <w:tcPr>
            <w:tcW w:w="0" w:type="auto"/>
            <w:shd w:val="clear" w:color="auto" w:fill="auto"/>
            <w:vAlign w:val="center"/>
          </w:tcPr>
          <w:p w14:paraId="23F747CB" w14:textId="31DA8FA3" w:rsidR="00625403" w:rsidRPr="00D6293F" w:rsidRDefault="00625403" w:rsidP="00625403">
            <w:pPr>
              <w:jc w:val="center"/>
              <w:rPr>
                <w:rFonts w:ascii="Times New Roman" w:hAnsi="Times New Roman" w:cs="Times New Roman"/>
                <w:sz w:val="20"/>
                <w:szCs w:val="20"/>
              </w:rPr>
            </w:pPr>
            <w:r>
              <w:rPr>
                <w:rFonts w:ascii="Calibri" w:eastAsia="DengXian" w:hAnsi="Calibri"/>
                <w:color w:val="000000"/>
                <w:sz w:val="20"/>
                <w:szCs w:val="20"/>
              </w:rPr>
              <w:t>321.38</w:t>
            </w:r>
          </w:p>
        </w:tc>
        <w:tc>
          <w:tcPr>
            <w:tcW w:w="0" w:type="auto"/>
            <w:shd w:val="clear" w:color="auto" w:fill="auto"/>
            <w:vAlign w:val="center"/>
          </w:tcPr>
          <w:p w14:paraId="6089F011" w14:textId="2CD8F03B" w:rsidR="00625403" w:rsidRPr="00D6293F" w:rsidRDefault="00625403" w:rsidP="00625403">
            <w:pPr>
              <w:jc w:val="center"/>
              <w:rPr>
                <w:rFonts w:ascii="Times New Roman" w:hAnsi="Times New Roman" w:cs="Times New Roman"/>
                <w:sz w:val="20"/>
                <w:szCs w:val="20"/>
              </w:rPr>
            </w:pPr>
            <w:r>
              <w:rPr>
                <w:rFonts w:ascii="Calibri" w:eastAsia="DengXian" w:hAnsi="Calibri"/>
                <w:color w:val="000000"/>
                <w:sz w:val="20"/>
                <w:szCs w:val="20"/>
              </w:rPr>
              <w:t>215.23</w:t>
            </w:r>
          </w:p>
        </w:tc>
        <w:tc>
          <w:tcPr>
            <w:tcW w:w="0" w:type="auto"/>
            <w:shd w:val="clear" w:color="auto" w:fill="auto"/>
            <w:vAlign w:val="center"/>
          </w:tcPr>
          <w:p w14:paraId="26CB944B" w14:textId="18479D2D" w:rsidR="00625403" w:rsidRPr="00D6293F" w:rsidRDefault="00625403" w:rsidP="00625403">
            <w:pPr>
              <w:jc w:val="center"/>
              <w:rPr>
                <w:rFonts w:ascii="Times New Roman" w:hAnsi="Times New Roman" w:cs="Times New Roman"/>
                <w:sz w:val="20"/>
                <w:szCs w:val="20"/>
              </w:rPr>
            </w:pPr>
            <w:r>
              <w:rPr>
                <w:rFonts w:ascii="Calibri" w:eastAsia="DengXian" w:hAnsi="Calibri"/>
                <w:color w:val="000000"/>
                <w:sz w:val="20"/>
                <w:szCs w:val="20"/>
              </w:rPr>
              <w:t>84.08</w:t>
            </w:r>
          </w:p>
        </w:tc>
      </w:tr>
      <w:tr w:rsidR="00625403" w:rsidRPr="002F69F6" w14:paraId="77DE64F8" w14:textId="77777777" w:rsidTr="002403D0">
        <w:trPr>
          <w:trHeight w:val="278"/>
        </w:trPr>
        <w:tc>
          <w:tcPr>
            <w:tcW w:w="0" w:type="auto"/>
            <w:vMerge/>
          </w:tcPr>
          <w:p w14:paraId="0FD5CFD6" w14:textId="77777777" w:rsidR="00625403" w:rsidRPr="005B61E5" w:rsidRDefault="00625403" w:rsidP="002403D0">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18930F73" w14:textId="77777777" w:rsidR="00625403" w:rsidRPr="005B61E5" w:rsidRDefault="00625403" w:rsidP="002403D0">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5CC465EC" w14:textId="7216C7EE" w:rsidR="00625403" w:rsidRPr="005B61E5" w:rsidRDefault="00625403" w:rsidP="002403D0">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5%</w:t>
            </w:r>
          </w:p>
        </w:tc>
        <w:tc>
          <w:tcPr>
            <w:tcW w:w="0" w:type="auto"/>
            <w:shd w:val="clear" w:color="auto" w:fill="auto"/>
            <w:vAlign w:val="center"/>
          </w:tcPr>
          <w:p w14:paraId="758702F2" w14:textId="671CF733" w:rsidR="00625403" w:rsidRPr="00D6293F" w:rsidRDefault="00625403" w:rsidP="00625403">
            <w:pPr>
              <w:jc w:val="center"/>
              <w:rPr>
                <w:rFonts w:ascii="Times New Roman" w:hAnsi="Times New Roman" w:cs="Times New Roman"/>
                <w:sz w:val="20"/>
                <w:szCs w:val="20"/>
              </w:rPr>
            </w:pPr>
            <w:r>
              <w:rPr>
                <w:rFonts w:ascii="Calibri" w:eastAsia="DengXian" w:hAnsi="Calibri"/>
                <w:color w:val="000000"/>
                <w:sz w:val="20"/>
                <w:szCs w:val="20"/>
              </w:rPr>
              <w:t>552.83</w:t>
            </w:r>
          </w:p>
        </w:tc>
        <w:tc>
          <w:tcPr>
            <w:tcW w:w="0" w:type="auto"/>
            <w:shd w:val="clear" w:color="auto" w:fill="auto"/>
            <w:vAlign w:val="center"/>
          </w:tcPr>
          <w:p w14:paraId="5788F38D" w14:textId="21A96B29" w:rsidR="00625403" w:rsidRPr="00D6293F" w:rsidRDefault="00625403" w:rsidP="00625403">
            <w:pPr>
              <w:jc w:val="center"/>
              <w:rPr>
                <w:rFonts w:ascii="Times New Roman" w:hAnsi="Times New Roman" w:cs="Times New Roman"/>
                <w:sz w:val="20"/>
                <w:szCs w:val="20"/>
              </w:rPr>
            </w:pPr>
            <w:r>
              <w:rPr>
                <w:rFonts w:ascii="Calibri" w:eastAsia="DengXian" w:hAnsi="Calibri"/>
                <w:color w:val="000000"/>
                <w:sz w:val="20"/>
                <w:szCs w:val="20"/>
              </w:rPr>
              <w:t>229.14</w:t>
            </w:r>
          </w:p>
        </w:tc>
        <w:tc>
          <w:tcPr>
            <w:tcW w:w="0" w:type="auto"/>
            <w:shd w:val="clear" w:color="auto" w:fill="auto"/>
            <w:vAlign w:val="center"/>
          </w:tcPr>
          <w:p w14:paraId="3BF448CE" w14:textId="1846184D" w:rsidR="00625403" w:rsidRPr="00D6293F" w:rsidRDefault="00625403" w:rsidP="00625403">
            <w:pPr>
              <w:jc w:val="center"/>
              <w:rPr>
                <w:rFonts w:ascii="Times New Roman" w:hAnsi="Times New Roman" w:cs="Times New Roman"/>
                <w:sz w:val="20"/>
                <w:szCs w:val="20"/>
              </w:rPr>
            </w:pPr>
            <w:r>
              <w:rPr>
                <w:rFonts w:ascii="Calibri" w:eastAsia="DengXian" w:hAnsi="Calibri"/>
                <w:color w:val="000000"/>
                <w:sz w:val="20"/>
                <w:szCs w:val="20"/>
              </w:rPr>
              <w:t>16.15</w:t>
            </w:r>
          </w:p>
        </w:tc>
        <w:tc>
          <w:tcPr>
            <w:tcW w:w="0" w:type="auto"/>
            <w:shd w:val="clear" w:color="auto" w:fill="auto"/>
            <w:vAlign w:val="center"/>
          </w:tcPr>
          <w:p w14:paraId="2599E5D9" w14:textId="44EE751A" w:rsidR="00625403" w:rsidRPr="00D6293F" w:rsidRDefault="00625403" w:rsidP="00625403">
            <w:pPr>
              <w:jc w:val="center"/>
              <w:rPr>
                <w:rFonts w:ascii="Times New Roman" w:hAnsi="Times New Roman" w:cs="Times New Roman"/>
                <w:sz w:val="20"/>
                <w:szCs w:val="20"/>
              </w:rPr>
            </w:pPr>
            <w:r>
              <w:rPr>
                <w:rFonts w:ascii="Calibri" w:eastAsia="DengXian" w:hAnsi="Calibri"/>
                <w:color w:val="000000"/>
                <w:sz w:val="20"/>
                <w:szCs w:val="20"/>
              </w:rPr>
              <w:t>233.13</w:t>
            </w:r>
          </w:p>
        </w:tc>
        <w:tc>
          <w:tcPr>
            <w:tcW w:w="0" w:type="auto"/>
            <w:shd w:val="clear" w:color="auto" w:fill="auto"/>
            <w:vAlign w:val="center"/>
          </w:tcPr>
          <w:p w14:paraId="1C137599" w14:textId="62C04696" w:rsidR="00625403" w:rsidRPr="00D6293F" w:rsidRDefault="00625403" w:rsidP="00625403">
            <w:pPr>
              <w:jc w:val="center"/>
              <w:rPr>
                <w:rFonts w:ascii="Times New Roman" w:hAnsi="Times New Roman" w:cs="Times New Roman"/>
                <w:sz w:val="20"/>
                <w:szCs w:val="20"/>
              </w:rPr>
            </w:pPr>
            <w:r>
              <w:rPr>
                <w:rFonts w:ascii="Calibri" w:eastAsia="DengXian" w:hAnsi="Calibri"/>
                <w:color w:val="000000"/>
                <w:sz w:val="20"/>
                <w:szCs w:val="20"/>
              </w:rPr>
              <w:t>145.89</w:t>
            </w:r>
          </w:p>
        </w:tc>
        <w:tc>
          <w:tcPr>
            <w:tcW w:w="0" w:type="auto"/>
            <w:shd w:val="clear" w:color="auto" w:fill="auto"/>
            <w:vAlign w:val="center"/>
          </w:tcPr>
          <w:p w14:paraId="3193382A" w14:textId="6FBADE21" w:rsidR="00625403" w:rsidRPr="00D6293F" w:rsidRDefault="00625403" w:rsidP="00625403">
            <w:pPr>
              <w:jc w:val="center"/>
              <w:rPr>
                <w:rFonts w:ascii="Times New Roman" w:hAnsi="Times New Roman" w:cs="Times New Roman"/>
                <w:sz w:val="20"/>
                <w:szCs w:val="20"/>
              </w:rPr>
            </w:pPr>
            <w:r>
              <w:rPr>
                <w:rFonts w:ascii="Calibri" w:eastAsia="DengXian" w:hAnsi="Calibri"/>
                <w:color w:val="000000"/>
                <w:sz w:val="20"/>
                <w:szCs w:val="20"/>
              </w:rPr>
              <w:t>62.17</w:t>
            </w:r>
          </w:p>
        </w:tc>
      </w:tr>
      <w:tr w:rsidR="00625403" w:rsidRPr="002F69F6" w14:paraId="55684702" w14:textId="77777777" w:rsidTr="002403D0">
        <w:trPr>
          <w:trHeight w:val="278"/>
        </w:trPr>
        <w:tc>
          <w:tcPr>
            <w:tcW w:w="0" w:type="auto"/>
            <w:vMerge/>
          </w:tcPr>
          <w:p w14:paraId="0EE840FD" w14:textId="77777777" w:rsidR="00625403" w:rsidRPr="005B61E5" w:rsidRDefault="00625403" w:rsidP="002403D0">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7F11D4B1" w14:textId="77777777" w:rsidR="00625403" w:rsidRPr="005B61E5" w:rsidRDefault="00625403" w:rsidP="002403D0">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6A197FA3" w14:textId="6F00EB52" w:rsidR="00625403" w:rsidRPr="005B61E5" w:rsidRDefault="00625403" w:rsidP="002403D0">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50%</w:t>
            </w:r>
          </w:p>
        </w:tc>
        <w:tc>
          <w:tcPr>
            <w:tcW w:w="0" w:type="auto"/>
            <w:shd w:val="clear" w:color="auto" w:fill="auto"/>
            <w:vAlign w:val="center"/>
          </w:tcPr>
          <w:p w14:paraId="6F427B49" w14:textId="6AB931D7" w:rsidR="00625403" w:rsidRPr="00D6293F" w:rsidRDefault="00625403" w:rsidP="00625403">
            <w:pPr>
              <w:jc w:val="center"/>
              <w:rPr>
                <w:rFonts w:ascii="Times New Roman" w:hAnsi="Times New Roman" w:cs="Times New Roman"/>
                <w:sz w:val="20"/>
                <w:szCs w:val="20"/>
              </w:rPr>
            </w:pPr>
            <w:r>
              <w:rPr>
                <w:rFonts w:ascii="Calibri" w:eastAsia="DengXian" w:hAnsi="Calibri"/>
                <w:color w:val="000000"/>
                <w:sz w:val="20"/>
                <w:szCs w:val="20"/>
              </w:rPr>
              <w:t>601.23</w:t>
            </w:r>
          </w:p>
        </w:tc>
        <w:tc>
          <w:tcPr>
            <w:tcW w:w="0" w:type="auto"/>
            <w:shd w:val="clear" w:color="auto" w:fill="auto"/>
            <w:vAlign w:val="center"/>
          </w:tcPr>
          <w:p w14:paraId="64808F03" w14:textId="42BB4CC5" w:rsidR="00625403" w:rsidRPr="00D6293F" w:rsidRDefault="00625403" w:rsidP="00625403">
            <w:pPr>
              <w:jc w:val="center"/>
              <w:rPr>
                <w:rFonts w:ascii="Times New Roman" w:hAnsi="Times New Roman" w:cs="Times New Roman"/>
                <w:sz w:val="20"/>
                <w:szCs w:val="20"/>
              </w:rPr>
            </w:pPr>
            <w:r>
              <w:rPr>
                <w:rFonts w:ascii="Calibri" w:eastAsia="DengXian" w:hAnsi="Calibri"/>
                <w:color w:val="000000"/>
                <w:sz w:val="20"/>
                <w:szCs w:val="20"/>
              </w:rPr>
              <w:t>332.28</w:t>
            </w:r>
          </w:p>
        </w:tc>
        <w:tc>
          <w:tcPr>
            <w:tcW w:w="0" w:type="auto"/>
            <w:shd w:val="clear" w:color="auto" w:fill="auto"/>
            <w:vAlign w:val="center"/>
          </w:tcPr>
          <w:p w14:paraId="32FB4AB8" w14:textId="245B0FBB" w:rsidR="00625403" w:rsidRPr="00D6293F" w:rsidRDefault="00625403" w:rsidP="00625403">
            <w:pPr>
              <w:jc w:val="center"/>
              <w:rPr>
                <w:rFonts w:ascii="Times New Roman" w:hAnsi="Times New Roman" w:cs="Times New Roman"/>
                <w:sz w:val="20"/>
                <w:szCs w:val="20"/>
              </w:rPr>
            </w:pPr>
            <w:r>
              <w:rPr>
                <w:rFonts w:ascii="Calibri" w:eastAsia="DengXian" w:hAnsi="Calibri"/>
                <w:color w:val="000000"/>
                <w:sz w:val="20"/>
                <w:szCs w:val="20"/>
              </w:rPr>
              <w:t>143.75</w:t>
            </w:r>
          </w:p>
        </w:tc>
        <w:tc>
          <w:tcPr>
            <w:tcW w:w="0" w:type="auto"/>
            <w:shd w:val="clear" w:color="auto" w:fill="auto"/>
            <w:vAlign w:val="center"/>
          </w:tcPr>
          <w:p w14:paraId="6D6E4C82" w14:textId="7D3FAF2C" w:rsidR="00625403" w:rsidRPr="00D6293F" w:rsidRDefault="00625403" w:rsidP="00625403">
            <w:pPr>
              <w:jc w:val="center"/>
              <w:rPr>
                <w:rFonts w:ascii="Times New Roman" w:hAnsi="Times New Roman" w:cs="Times New Roman"/>
                <w:sz w:val="20"/>
                <w:szCs w:val="20"/>
              </w:rPr>
            </w:pPr>
            <w:r>
              <w:rPr>
                <w:rFonts w:ascii="Calibri" w:eastAsia="DengXian" w:hAnsi="Calibri"/>
                <w:color w:val="000000"/>
                <w:sz w:val="20"/>
                <w:szCs w:val="20"/>
              </w:rPr>
              <w:t>329.31</w:t>
            </w:r>
          </w:p>
        </w:tc>
        <w:tc>
          <w:tcPr>
            <w:tcW w:w="0" w:type="auto"/>
            <w:shd w:val="clear" w:color="auto" w:fill="auto"/>
            <w:vAlign w:val="center"/>
          </w:tcPr>
          <w:p w14:paraId="3B7A04FF" w14:textId="4526AB7F" w:rsidR="00625403" w:rsidRPr="00D6293F" w:rsidRDefault="00625403" w:rsidP="00625403">
            <w:pPr>
              <w:jc w:val="center"/>
              <w:rPr>
                <w:rFonts w:ascii="Times New Roman" w:hAnsi="Times New Roman" w:cs="Times New Roman"/>
                <w:sz w:val="20"/>
                <w:szCs w:val="20"/>
              </w:rPr>
            </w:pPr>
            <w:r>
              <w:rPr>
                <w:rFonts w:ascii="Calibri" w:eastAsia="DengXian" w:hAnsi="Calibri"/>
                <w:color w:val="000000"/>
                <w:sz w:val="20"/>
                <w:szCs w:val="20"/>
              </w:rPr>
              <w:t>221.87</w:t>
            </w:r>
          </w:p>
        </w:tc>
        <w:tc>
          <w:tcPr>
            <w:tcW w:w="0" w:type="auto"/>
            <w:shd w:val="clear" w:color="auto" w:fill="auto"/>
            <w:vAlign w:val="center"/>
          </w:tcPr>
          <w:p w14:paraId="531E8885" w14:textId="1D3B6ED5" w:rsidR="00625403" w:rsidRPr="00D6293F" w:rsidRDefault="00625403" w:rsidP="00625403">
            <w:pPr>
              <w:jc w:val="center"/>
              <w:rPr>
                <w:rFonts w:ascii="Times New Roman" w:hAnsi="Times New Roman" w:cs="Times New Roman"/>
                <w:sz w:val="20"/>
                <w:szCs w:val="20"/>
              </w:rPr>
            </w:pPr>
            <w:r>
              <w:rPr>
                <w:rFonts w:ascii="Calibri" w:eastAsia="DengXian" w:hAnsi="Calibri"/>
                <w:color w:val="000000"/>
                <w:sz w:val="20"/>
                <w:szCs w:val="20"/>
              </w:rPr>
              <w:t>86.66</w:t>
            </w:r>
          </w:p>
        </w:tc>
      </w:tr>
      <w:tr w:rsidR="00625403" w:rsidRPr="002F69F6" w14:paraId="13830D3C" w14:textId="77777777" w:rsidTr="002403D0">
        <w:trPr>
          <w:trHeight w:val="278"/>
        </w:trPr>
        <w:tc>
          <w:tcPr>
            <w:tcW w:w="0" w:type="auto"/>
            <w:vMerge/>
          </w:tcPr>
          <w:p w14:paraId="2E020E1E" w14:textId="77777777" w:rsidR="00625403" w:rsidRPr="005B61E5" w:rsidRDefault="00625403" w:rsidP="002403D0">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1FE462E7" w14:textId="77777777" w:rsidR="00625403" w:rsidRPr="005B61E5" w:rsidRDefault="00625403" w:rsidP="002403D0">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17B2EEC5" w14:textId="11509E5B" w:rsidR="00625403" w:rsidRPr="005B61E5" w:rsidRDefault="00625403" w:rsidP="002403D0">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95%</w:t>
            </w:r>
          </w:p>
        </w:tc>
        <w:tc>
          <w:tcPr>
            <w:tcW w:w="0" w:type="auto"/>
            <w:shd w:val="clear" w:color="auto" w:fill="auto"/>
            <w:vAlign w:val="center"/>
          </w:tcPr>
          <w:p w14:paraId="467EAD8B" w14:textId="012C166C" w:rsidR="00625403" w:rsidRPr="00D6293F" w:rsidRDefault="00625403" w:rsidP="00625403">
            <w:pPr>
              <w:jc w:val="center"/>
              <w:rPr>
                <w:rFonts w:ascii="Times New Roman" w:hAnsi="Times New Roman" w:cs="Times New Roman"/>
                <w:sz w:val="20"/>
                <w:szCs w:val="20"/>
              </w:rPr>
            </w:pPr>
            <w:r>
              <w:rPr>
                <w:rFonts w:ascii="Calibri" w:eastAsia="DengXian" w:hAnsi="Calibri"/>
                <w:color w:val="000000"/>
                <w:sz w:val="20"/>
                <w:szCs w:val="20"/>
              </w:rPr>
              <w:t>643.08</w:t>
            </w:r>
          </w:p>
        </w:tc>
        <w:tc>
          <w:tcPr>
            <w:tcW w:w="0" w:type="auto"/>
            <w:shd w:val="clear" w:color="auto" w:fill="auto"/>
            <w:vAlign w:val="center"/>
          </w:tcPr>
          <w:p w14:paraId="04D48D42" w14:textId="202FF63E" w:rsidR="00625403" w:rsidRPr="00D6293F" w:rsidRDefault="00625403" w:rsidP="00625403">
            <w:pPr>
              <w:jc w:val="center"/>
              <w:rPr>
                <w:rFonts w:ascii="Times New Roman" w:hAnsi="Times New Roman" w:cs="Times New Roman"/>
                <w:sz w:val="20"/>
                <w:szCs w:val="20"/>
              </w:rPr>
            </w:pPr>
            <w:r>
              <w:rPr>
                <w:rFonts w:ascii="Calibri" w:eastAsia="DengXian" w:hAnsi="Calibri"/>
                <w:color w:val="000000"/>
                <w:sz w:val="20"/>
                <w:szCs w:val="20"/>
              </w:rPr>
              <w:t>477.88</w:t>
            </w:r>
          </w:p>
        </w:tc>
        <w:tc>
          <w:tcPr>
            <w:tcW w:w="0" w:type="auto"/>
            <w:shd w:val="clear" w:color="auto" w:fill="auto"/>
            <w:vAlign w:val="center"/>
          </w:tcPr>
          <w:p w14:paraId="693BD5B2" w14:textId="6E02CDBC" w:rsidR="00625403" w:rsidRPr="00D6293F" w:rsidRDefault="00625403" w:rsidP="00625403">
            <w:pPr>
              <w:jc w:val="center"/>
              <w:rPr>
                <w:rFonts w:ascii="Times New Roman" w:hAnsi="Times New Roman" w:cs="Times New Roman"/>
                <w:sz w:val="20"/>
                <w:szCs w:val="20"/>
              </w:rPr>
            </w:pPr>
            <w:r>
              <w:rPr>
                <w:rFonts w:ascii="Calibri" w:eastAsia="DengXian" w:hAnsi="Calibri"/>
                <w:color w:val="000000"/>
                <w:sz w:val="20"/>
                <w:szCs w:val="20"/>
              </w:rPr>
              <w:t>335.57</w:t>
            </w:r>
          </w:p>
        </w:tc>
        <w:tc>
          <w:tcPr>
            <w:tcW w:w="0" w:type="auto"/>
            <w:shd w:val="clear" w:color="auto" w:fill="auto"/>
            <w:vAlign w:val="center"/>
          </w:tcPr>
          <w:p w14:paraId="3781FAC3" w14:textId="77884F82" w:rsidR="00625403" w:rsidRPr="00D6293F" w:rsidRDefault="00625403" w:rsidP="00625403">
            <w:pPr>
              <w:jc w:val="center"/>
              <w:rPr>
                <w:rFonts w:ascii="Times New Roman" w:hAnsi="Times New Roman" w:cs="Times New Roman"/>
                <w:sz w:val="20"/>
                <w:szCs w:val="20"/>
              </w:rPr>
            </w:pPr>
            <w:r>
              <w:rPr>
                <w:rFonts w:ascii="Calibri" w:eastAsia="DengXian" w:hAnsi="Calibri"/>
                <w:color w:val="000000"/>
                <w:sz w:val="20"/>
                <w:szCs w:val="20"/>
              </w:rPr>
              <w:t>392.73</w:t>
            </w:r>
          </w:p>
        </w:tc>
        <w:tc>
          <w:tcPr>
            <w:tcW w:w="0" w:type="auto"/>
            <w:shd w:val="clear" w:color="auto" w:fill="auto"/>
            <w:vAlign w:val="center"/>
          </w:tcPr>
          <w:p w14:paraId="107DD04D" w14:textId="318B717E" w:rsidR="00625403" w:rsidRPr="00D6293F" w:rsidRDefault="00625403" w:rsidP="00625403">
            <w:pPr>
              <w:jc w:val="center"/>
              <w:rPr>
                <w:rFonts w:ascii="Times New Roman" w:hAnsi="Times New Roman" w:cs="Times New Roman"/>
                <w:sz w:val="20"/>
                <w:szCs w:val="20"/>
              </w:rPr>
            </w:pPr>
            <w:r>
              <w:rPr>
                <w:rFonts w:ascii="Calibri" w:eastAsia="DengXian" w:hAnsi="Calibri"/>
                <w:color w:val="000000"/>
                <w:sz w:val="20"/>
                <w:szCs w:val="20"/>
              </w:rPr>
              <w:t>278.89</w:t>
            </w:r>
          </w:p>
        </w:tc>
        <w:tc>
          <w:tcPr>
            <w:tcW w:w="0" w:type="auto"/>
            <w:shd w:val="clear" w:color="auto" w:fill="auto"/>
            <w:vAlign w:val="center"/>
          </w:tcPr>
          <w:p w14:paraId="45ACDC0F" w14:textId="4EB895DC" w:rsidR="00625403" w:rsidRPr="00D6293F" w:rsidRDefault="00625403" w:rsidP="00625403">
            <w:pPr>
              <w:jc w:val="center"/>
              <w:rPr>
                <w:rFonts w:ascii="Times New Roman" w:hAnsi="Times New Roman" w:cs="Times New Roman"/>
                <w:sz w:val="20"/>
                <w:szCs w:val="20"/>
              </w:rPr>
            </w:pPr>
            <w:r>
              <w:rPr>
                <w:rFonts w:ascii="Calibri" w:eastAsia="DengXian" w:hAnsi="Calibri"/>
                <w:color w:val="000000"/>
                <w:sz w:val="20"/>
                <w:szCs w:val="20"/>
              </w:rPr>
              <w:t>100.23</w:t>
            </w:r>
          </w:p>
        </w:tc>
      </w:tr>
      <w:tr w:rsidR="00625403" w:rsidRPr="002F69F6" w14:paraId="32F8C5A2" w14:textId="77777777" w:rsidTr="002403D0">
        <w:trPr>
          <w:trHeight w:val="278"/>
        </w:trPr>
        <w:tc>
          <w:tcPr>
            <w:tcW w:w="0" w:type="auto"/>
            <w:vMerge/>
          </w:tcPr>
          <w:p w14:paraId="3F098B46" w14:textId="77777777" w:rsidR="00625403" w:rsidRPr="005B61E5" w:rsidRDefault="00625403" w:rsidP="002403D0">
            <w:pPr>
              <w:widowControl/>
              <w:jc w:val="center"/>
              <w:rPr>
                <w:rFonts w:ascii="Times New Roman" w:eastAsia="DengXian" w:hAnsi="Times New Roman" w:cs="Times New Roman"/>
                <w:b/>
                <w:bCs/>
                <w:kern w:val="0"/>
                <w:sz w:val="20"/>
                <w:szCs w:val="20"/>
              </w:rPr>
            </w:pPr>
          </w:p>
        </w:tc>
        <w:tc>
          <w:tcPr>
            <w:tcW w:w="0" w:type="auto"/>
            <w:vMerge w:val="restart"/>
            <w:shd w:val="clear" w:color="auto" w:fill="auto"/>
            <w:vAlign w:val="center"/>
          </w:tcPr>
          <w:p w14:paraId="6C30CEEC" w14:textId="5CD7BC62" w:rsidR="00625403" w:rsidRPr="005B61E5" w:rsidRDefault="00625403" w:rsidP="002403D0">
            <w:pPr>
              <w:widowControl/>
              <w:jc w:val="center"/>
              <w:rPr>
                <w:rFonts w:ascii="Times New Roman" w:eastAsia="DengXian" w:hAnsi="Times New Roman" w:cs="Times New Roman"/>
                <w:b/>
                <w:bCs/>
                <w:kern w:val="0"/>
                <w:sz w:val="20"/>
                <w:szCs w:val="20"/>
              </w:rPr>
            </w:pPr>
            <w:r w:rsidRPr="002F69F6">
              <w:rPr>
                <w:rFonts w:ascii="Times New Roman" w:eastAsia="DengXian" w:hAnsi="Times New Roman" w:cs="Times New Roman"/>
                <w:b/>
                <w:bCs/>
                <w:kern w:val="0"/>
                <w:sz w:val="20"/>
                <w:szCs w:val="20"/>
              </w:rPr>
              <w:t>UL a</w:t>
            </w:r>
            <w:r w:rsidRPr="0051380B">
              <w:rPr>
                <w:rFonts w:ascii="Times New Roman" w:eastAsia="DengXian" w:hAnsi="Times New Roman" w:cs="Times New Roman"/>
                <w:b/>
                <w:bCs/>
                <w:kern w:val="0"/>
                <w:sz w:val="20"/>
                <w:szCs w:val="20"/>
              </w:rPr>
              <w:t xml:space="preserve">verage-UPT </w:t>
            </w:r>
            <w:r>
              <w:rPr>
                <w:rFonts w:ascii="Times New Roman" w:eastAsia="DengXian" w:hAnsi="Times New Roman" w:cs="Times New Roman" w:hint="eastAsia"/>
                <w:b/>
                <w:bCs/>
                <w:color w:val="000000"/>
                <w:kern w:val="0"/>
                <w:sz w:val="20"/>
                <w:szCs w:val="20"/>
              </w:rPr>
              <w:t>CDF</w:t>
            </w:r>
          </w:p>
        </w:tc>
        <w:tc>
          <w:tcPr>
            <w:tcW w:w="0" w:type="auto"/>
            <w:shd w:val="clear" w:color="auto" w:fill="auto"/>
            <w:vAlign w:val="center"/>
          </w:tcPr>
          <w:p w14:paraId="277F336A" w14:textId="5B62E5B3" w:rsidR="00625403" w:rsidRPr="005B61E5" w:rsidRDefault="00625403" w:rsidP="002403D0">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Mean</w:t>
            </w:r>
          </w:p>
        </w:tc>
        <w:tc>
          <w:tcPr>
            <w:tcW w:w="0" w:type="auto"/>
            <w:shd w:val="clear" w:color="auto" w:fill="auto"/>
            <w:vAlign w:val="center"/>
          </w:tcPr>
          <w:p w14:paraId="55E430C3" w14:textId="088F0B55" w:rsidR="00625403" w:rsidRPr="00D6293F" w:rsidRDefault="00625403" w:rsidP="00625403">
            <w:pPr>
              <w:jc w:val="center"/>
              <w:rPr>
                <w:rFonts w:ascii="Times New Roman" w:hAnsi="Times New Roman" w:cs="Times New Roman"/>
                <w:sz w:val="20"/>
                <w:szCs w:val="20"/>
              </w:rPr>
            </w:pPr>
            <w:r>
              <w:rPr>
                <w:rFonts w:ascii="Calibri" w:eastAsia="DengXian" w:hAnsi="Calibri"/>
                <w:color w:val="000000"/>
                <w:sz w:val="20"/>
                <w:szCs w:val="20"/>
              </w:rPr>
              <w:t>156.54</w:t>
            </w:r>
          </w:p>
        </w:tc>
        <w:tc>
          <w:tcPr>
            <w:tcW w:w="0" w:type="auto"/>
            <w:shd w:val="clear" w:color="auto" w:fill="auto"/>
            <w:vAlign w:val="center"/>
          </w:tcPr>
          <w:p w14:paraId="2E2F9F14" w14:textId="447A8FCE" w:rsidR="00625403" w:rsidRPr="00D6293F" w:rsidRDefault="00625403" w:rsidP="00625403">
            <w:pPr>
              <w:jc w:val="center"/>
              <w:rPr>
                <w:rFonts w:ascii="Times New Roman" w:hAnsi="Times New Roman" w:cs="Times New Roman"/>
                <w:sz w:val="20"/>
                <w:szCs w:val="20"/>
              </w:rPr>
            </w:pPr>
            <w:r>
              <w:rPr>
                <w:rFonts w:ascii="Calibri" w:eastAsia="DengXian" w:hAnsi="Calibri"/>
                <w:color w:val="000000"/>
                <w:sz w:val="20"/>
                <w:szCs w:val="20"/>
              </w:rPr>
              <w:t>95.91</w:t>
            </w:r>
          </w:p>
        </w:tc>
        <w:tc>
          <w:tcPr>
            <w:tcW w:w="0" w:type="auto"/>
            <w:shd w:val="clear" w:color="auto" w:fill="auto"/>
            <w:vAlign w:val="center"/>
          </w:tcPr>
          <w:p w14:paraId="73F68DDE" w14:textId="68D255C2" w:rsidR="00625403" w:rsidRPr="00D6293F" w:rsidRDefault="00625403" w:rsidP="00625403">
            <w:pPr>
              <w:jc w:val="center"/>
              <w:rPr>
                <w:rFonts w:ascii="Times New Roman" w:hAnsi="Times New Roman" w:cs="Times New Roman"/>
                <w:sz w:val="20"/>
                <w:szCs w:val="20"/>
              </w:rPr>
            </w:pPr>
            <w:r>
              <w:rPr>
                <w:rFonts w:ascii="Calibri" w:eastAsia="DengXian" w:hAnsi="Calibri"/>
                <w:color w:val="000000"/>
                <w:sz w:val="20"/>
                <w:szCs w:val="20"/>
              </w:rPr>
              <w:t>66.30</w:t>
            </w:r>
          </w:p>
        </w:tc>
        <w:tc>
          <w:tcPr>
            <w:tcW w:w="0" w:type="auto"/>
            <w:shd w:val="clear" w:color="auto" w:fill="auto"/>
            <w:vAlign w:val="center"/>
          </w:tcPr>
          <w:p w14:paraId="54AD620D" w14:textId="36608A25" w:rsidR="00625403" w:rsidRPr="00D6293F" w:rsidRDefault="00625403" w:rsidP="00625403">
            <w:pPr>
              <w:jc w:val="center"/>
              <w:rPr>
                <w:rFonts w:ascii="Times New Roman" w:hAnsi="Times New Roman" w:cs="Times New Roman"/>
                <w:sz w:val="20"/>
                <w:szCs w:val="20"/>
              </w:rPr>
            </w:pPr>
            <w:r>
              <w:rPr>
                <w:rFonts w:ascii="Calibri" w:eastAsia="DengXian" w:hAnsi="Calibri"/>
                <w:color w:val="000000"/>
                <w:sz w:val="20"/>
                <w:szCs w:val="20"/>
              </w:rPr>
              <w:t>180.66</w:t>
            </w:r>
          </w:p>
        </w:tc>
        <w:tc>
          <w:tcPr>
            <w:tcW w:w="0" w:type="auto"/>
            <w:shd w:val="clear" w:color="auto" w:fill="auto"/>
            <w:vAlign w:val="center"/>
          </w:tcPr>
          <w:p w14:paraId="1A9775DA" w14:textId="1A2A9E8E" w:rsidR="00625403" w:rsidRPr="00D6293F" w:rsidRDefault="00625403" w:rsidP="00625403">
            <w:pPr>
              <w:jc w:val="center"/>
              <w:rPr>
                <w:rFonts w:ascii="Times New Roman" w:hAnsi="Times New Roman" w:cs="Times New Roman"/>
                <w:sz w:val="20"/>
                <w:szCs w:val="20"/>
              </w:rPr>
            </w:pPr>
            <w:r>
              <w:rPr>
                <w:rFonts w:ascii="Calibri" w:eastAsia="DengXian" w:hAnsi="Calibri"/>
                <w:color w:val="000000"/>
                <w:sz w:val="20"/>
                <w:szCs w:val="20"/>
              </w:rPr>
              <w:t>128.23</w:t>
            </w:r>
          </w:p>
        </w:tc>
        <w:tc>
          <w:tcPr>
            <w:tcW w:w="0" w:type="auto"/>
            <w:shd w:val="clear" w:color="auto" w:fill="auto"/>
            <w:vAlign w:val="center"/>
          </w:tcPr>
          <w:p w14:paraId="3F90D99A" w14:textId="666C2CFB" w:rsidR="00625403" w:rsidRPr="00D6293F" w:rsidRDefault="00625403" w:rsidP="00625403">
            <w:pPr>
              <w:jc w:val="center"/>
              <w:rPr>
                <w:rFonts w:ascii="Times New Roman" w:hAnsi="Times New Roman" w:cs="Times New Roman"/>
                <w:sz w:val="20"/>
                <w:szCs w:val="20"/>
              </w:rPr>
            </w:pPr>
            <w:r>
              <w:rPr>
                <w:rFonts w:ascii="Calibri" w:eastAsia="DengXian" w:hAnsi="Calibri"/>
                <w:color w:val="000000"/>
                <w:sz w:val="20"/>
                <w:szCs w:val="20"/>
              </w:rPr>
              <w:t>41.84</w:t>
            </w:r>
          </w:p>
        </w:tc>
      </w:tr>
      <w:tr w:rsidR="00625403" w:rsidRPr="002F69F6" w14:paraId="0BC2E8B1" w14:textId="77777777" w:rsidTr="002403D0">
        <w:trPr>
          <w:trHeight w:val="278"/>
        </w:trPr>
        <w:tc>
          <w:tcPr>
            <w:tcW w:w="0" w:type="auto"/>
            <w:vMerge/>
          </w:tcPr>
          <w:p w14:paraId="0D873084" w14:textId="77777777" w:rsidR="00625403" w:rsidRPr="005B61E5" w:rsidRDefault="00625403" w:rsidP="002403D0">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165CE776" w14:textId="77777777" w:rsidR="00625403" w:rsidRPr="005B61E5" w:rsidRDefault="00625403" w:rsidP="002403D0">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0528537E" w14:textId="7C12E5A8" w:rsidR="00625403" w:rsidRPr="005B61E5" w:rsidRDefault="00625403" w:rsidP="002403D0">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5%</w:t>
            </w:r>
          </w:p>
        </w:tc>
        <w:tc>
          <w:tcPr>
            <w:tcW w:w="0" w:type="auto"/>
            <w:shd w:val="clear" w:color="auto" w:fill="auto"/>
            <w:vAlign w:val="center"/>
          </w:tcPr>
          <w:p w14:paraId="7717B008" w14:textId="19D2CCAD" w:rsidR="00625403" w:rsidRPr="00D6293F" w:rsidRDefault="00625403" w:rsidP="00625403">
            <w:pPr>
              <w:jc w:val="center"/>
              <w:rPr>
                <w:rFonts w:ascii="Times New Roman" w:hAnsi="Times New Roman" w:cs="Times New Roman"/>
                <w:sz w:val="20"/>
                <w:szCs w:val="20"/>
              </w:rPr>
            </w:pPr>
            <w:r>
              <w:rPr>
                <w:rFonts w:ascii="Calibri" w:eastAsia="DengXian" w:hAnsi="Calibri"/>
                <w:color w:val="000000"/>
                <w:sz w:val="20"/>
                <w:szCs w:val="20"/>
              </w:rPr>
              <w:t>141.52</w:t>
            </w:r>
          </w:p>
        </w:tc>
        <w:tc>
          <w:tcPr>
            <w:tcW w:w="0" w:type="auto"/>
            <w:shd w:val="clear" w:color="auto" w:fill="auto"/>
            <w:vAlign w:val="center"/>
          </w:tcPr>
          <w:p w14:paraId="62C92A00" w14:textId="50C5B964" w:rsidR="00625403" w:rsidRPr="00D6293F" w:rsidRDefault="00625403" w:rsidP="00625403">
            <w:pPr>
              <w:jc w:val="center"/>
              <w:rPr>
                <w:rFonts w:ascii="Times New Roman" w:hAnsi="Times New Roman" w:cs="Times New Roman"/>
                <w:sz w:val="20"/>
                <w:szCs w:val="20"/>
              </w:rPr>
            </w:pPr>
            <w:r>
              <w:rPr>
                <w:rFonts w:ascii="Calibri" w:eastAsia="DengXian" w:hAnsi="Calibri"/>
                <w:color w:val="000000"/>
                <w:sz w:val="20"/>
                <w:szCs w:val="20"/>
              </w:rPr>
              <w:t>72.59</w:t>
            </w:r>
          </w:p>
        </w:tc>
        <w:tc>
          <w:tcPr>
            <w:tcW w:w="0" w:type="auto"/>
            <w:shd w:val="clear" w:color="auto" w:fill="auto"/>
            <w:vAlign w:val="center"/>
          </w:tcPr>
          <w:p w14:paraId="5A5D2F05" w14:textId="01DE4143" w:rsidR="00625403" w:rsidRPr="00D6293F" w:rsidRDefault="00625403" w:rsidP="00625403">
            <w:pPr>
              <w:jc w:val="center"/>
              <w:rPr>
                <w:rFonts w:ascii="Times New Roman" w:hAnsi="Times New Roman" w:cs="Times New Roman"/>
                <w:sz w:val="20"/>
                <w:szCs w:val="20"/>
              </w:rPr>
            </w:pPr>
            <w:r>
              <w:rPr>
                <w:rFonts w:ascii="Calibri" w:eastAsia="DengXian" w:hAnsi="Calibri"/>
                <w:color w:val="000000"/>
                <w:sz w:val="20"/>
                <w:szCs w:val="20"/>
              </w:rPr>
              <w:t>37.67</w:t>
            </w:r>
          </w:p>
        </w:tc>
        <w:tc>
          <w:tcPr>
            <w:tcW w:w="0" w:type="auto"/>
            <w:shd w:val="clear" w:color="auto" w:fill="auto"/>
            <w:vAlign w:val="center"/>
          </w:tcPr>
          <w:p w14:paraId="43E1B7AC" w14:textId="5FB88D10" w:rsidR="00625403" w:rsidRPr="00D6293F" w:rsidRDefault="00625403" w:rsidP="00625403">
            <w:pPr>
              <w:jc w:val="center"/>
              <w:rPr>
                <w:rFonts w:ascii="Times New Roman" w:hAnsi="Times New Roman" w:cs="Times New Roman"/>
                <w:sz w:val="20"/>
                <w:szCs w:val="20"/>
              </w:rPr>
            </w:pPr>
            <w:r>
              <w:rPr>
                <w:rFonts w:ascii="Calibri" w:eastAsia="DengXian" w:hAnsi="Calibri"/>
                <w:color w:val="000000"/>
                <w:sz w:val="20"/>
                <w:szCs w:val="20"/>
              </w:rPr>
              <w:t>148.89</w:t>
            </w:r>
          </w:p>
        </w:tc>
        <w:tc>
          <w:tcPr>
            <w:tcW w:w="0" w:type="auto"/>
            <w:shd w:val="clear" w:color="auto" w:fill="auto"/>
            <w:vAlign w:val="center"/>
          </w:tcPr>
          <w:p w14:paraId="455007B1" w14:textId="50E66F5C" w:rsidR="00625403" w:rsidRPr="00D6293F" w:rsidRDefault="00625403" w:rsidP="00625403">
            <w:pPr>
              <w:jc w:val="center"/>
              <w:rPr>
                <w:rFonts w:ascii="Times New Roman" w:hAnsi="Times New Roman" w:cs="Times New Roman"/>
                <w:sz w:val="20"/>
                <w:szCs w:val="20"/>
              </w:rPr>
            </w:pPr>
            <w:r>
              <w:rPr>
                <w:rFonts w:ascii="Calibri" w:eastAsia="DengXian" w:hAnsi="Calibri"/>
                <w:color w:val="000000"/>
                <w:sz w:val="20"/>
                <w:szCs w:val="20"/>
              </w:rPr>
              <w:t>104.97</w:t>
            </w:r>
          </w:p>
        </w:tc>
        <w:tc>
          <w:tcPr>
            <w:tcW w:w="0" w:type="auto"/>
            <w:shd w:val="clear" w:color="auto" w:fill="auto"/>
            <w:vAlign w:val="center"/>
          </w:tcPr>
          <w:p w14:paraId="2A43F2B6" w14:textId="6142F291" w:rsidR="00625403" w:rsidRPr="00D6293F" w:rsidRDefault="00625403" w:rsidP="00625403">
            <w:pPr>
              <w:jc w:val="center"/>
              <w:rPr>
                <w:rFonts w:ascii="Times New Roman" w:hAnsi="Times New Roman" w:cs="Times New Roman"/>
                <w:sz w:val="20"/>
                <w:szCs w:val="20"/>
              </w:rPr>
            </w:pPr>
            <w:r>
              <w:rPr>
                <w:rFonts w:ascii="Calibri" w:eastAsia="DengXian" w:hAnsi="Calibri"/>
                <w:color w:val="000000"/>
                <w:sz w:val="20"/>
                <w:szCs w:val="20"/>
              </w:rPr>
              <w:t>34.25</w:t>
            </w:r>
          </w:p>
        </w:tc>
      </w:tr>
      <w:tr w:rsidR="00625403" w:rsidRPr="002F69F6" w14:paraId="25E06761" w14:textId="77777777" w:rsidTr="002403D0">
        <w:trPr>
          <w:trHeight w:val="278"/>
        </w:trPr>
        <w:tc>
          <w:tcPr>
            <w:tcW w:w="0" w:type="auto"/>
            <w:vMerge/>
          </w:tcPr>
          <w:p w14:paraId="617F9099" w14:textId="77777777" w:rsidR="00625403" w:rsidRPr="005B61E5" w:rsidRDefault="00625403" w:rsidP="002403D0">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75DB19F7" w14:textId="77777777" w:rsidR="00625403" w:rsidRPr="005B61E5" w:rsidRDefault="00625403" w:rsidP="002403D0">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71801782" w14:textId="7C0151DE" w:rsidR="00625403" w:rsidRPr="005B61E5" w:rsidRDefault="00625403" w:rsidP="002403D0">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50%</w:t>
            </w:r>
          </w:p>
        </w:tc>
        <w:tc>
          <w:tcPr>
            <w:tcW w:w="0" w:type="auto"/>
            <w:shd w:val="clear" w:color="auto" w:fill="auto"/>
            <w:vAlign w:val="center"/>
          </w:tcPr>
          <w:p w14:paraId="5A12BCF4" w14:textId="722CF0C0" w:rsidR="00625403" w:rsidRPr="00D6293F" w:rsidRDefault="00625403" w:rsidP="00625403">
            <w:pPr>
              <w:jc w:val="center"/>
              <w:rPr>
                <w:rFonts w:ascii="Times New Roman" w:hAnsi="Times New Roman" w:cs="Times New Roman"/>
                <w:sz w:val="20"/>
                <w:szCs w:val="20"/>
              </w:rPr>
            </w:pPr>
            <w:r>
              <w:rPr>
                <w:rFonts w:ascii="Calibri" w:eastAsia="DengXian" w:hAnsi="Calibri"/>
                <w:color w:val="000000"/>
                <w:sz w:val="20"/>
                <w:szCs w:val="20"/>
              </w:rPr>
              <w:t>156.47</w:t>
            </w:r>
          </w:p>
        </w:tc>
        <w:tc>
          <w:tcPr>
            <w:tcW w:w="0" w:type="auto"/>
            <w:shd w:val="clear" w:color="auto" w:fill="auto"/>
            <w:vAlign w:val="center"/>
          </w:tcPr>
          <w:p w14:paraId="1BE7B7AE" w14:textId="0CFADB80" w:rsidR="00625403" w:rsidRPr="00D6293F" w:rsidRDefault="00625403" w:rsidP="00625403">
            <w:pPr>
              <w:jc w:val="center"/>
              <w:rPr>
                <w:rFonts w:ascii="Times New Roman" w:hAnsi="Times New Roman" w:cs="Times New Roman"/>
                <w:sz w:val="20"/>
                <w:szCs w:val="20"/>
              </w:rPr>
            </w:pPr>
            <w:r>
              <w:rPr>
                <w:rFonts w:ascii="Calibri" w:eastAsia="DengXian" w:hAnsi="Calibri"/>
                <w:color w:val="000000"/>
                <w:sz w:val="20"/>
                <w:szCs w:val="20"/>
              </w:rPr>
              <w:t>94.65</w:t>
            </w:r>
          </w:p>
        </w:tc>
        <w:tc>
          <w:tcPr>
            <w:tcW w:w="0" w:type="auto"/>
            <w:shd w:val="clear" w:color="auto" w:fill="auto"/>
            <w:vAlign w:val="center"/>
          </w:tcPr>
          <w:p w14:paraId="237E5C4A" w14:textId="7B421372" w:rsidR="00625403" w:rsidRPr="00D6293F" w:rsidRDefault="00625403" w:rsidP="00625403">
            <w:pPr>
              <w:jc w:val="center"/>
              <w:rPr>
                <w:rFonts w:ascii="Times New Roman" w:hAnsi="Times New Roman" w:cs="Times New Roman"/>
                <w:sz w:val="20"/>
                <w:szCs w:val="20"/>
              </w:rPr>
            </w:pPr>
            <w:r>
              <w:rPr>
                <w:rFonts w:ascii="Calibri" w:eastAsia="DengXian" w:hAnsi="Calibri"/>
                <w:color w:val="000000"/>
                <w:sz w:val="20"/>
                <w:szCs w:val="20"/>
              </w:rPr>
              <w:t>64.93</w:t>
            </w:r>
          </w:p>
        </w:tc>
        <w:tc>
          <w:tcPr>
            <w:tcW w:w="0" w:type="auto"/>
            <w:shd w:val="clear" w:color="auto" w:fill="auto"/>
            <w:vAlign w:val="center"/>
          </w:tcPr>
          <w:p w14:paraId="41A740B3" w14:textId="26EFF865" w:rsidR="00625403" w:rsidRPr="00D6293F" w:rsidRDefault="00625403" w:rsidP="00625403">
            <w:pPr>
              <w:jc w:val="center"/>
              <w:rPr>
                <w:rFonts w:ascii="Times New Roman" w:hAnsi="Times New Roman" w:cs="Times New Roman"/>
                <w:sz w:val="20"/>
                <w:szCs w:val="20"/>
              </w:rPr>
            </w:pPr>
            <w:r>
              <w:rPr>
                <w:rFonts w:ascii="Calibri" w:eastAsia="DengXian" w:hAnsi="Calibri"/>
                <w:color w:val="000000"/>
                <w:sz w:val="20"/>
                <w:szCs w:val="20"/>
              </w:rPr>
              <w:t>180.56</w:t>
            </w:r>
          </w:p>
        </w:tc>
        <w:tc>
          <w:tcPr>
            <w:tcW w:w="0" w:type="auto"/>
            <w:shd w:val="clear" w:color="auto" w:fill="auto"/>
            <w:vAlign w:val="center"/>
          </w:tcPr>
          <w:p w14:paraId="4869E73F" w14:textId="5AC355CD" w:rsidR="00625403" w:rsidRPr="00D6293F" w:rsidRDefault="00625403" w:rsidP="00625403">
            <w:pPr>
              <w:jc w:val="center"/>
              <w:rPr>
                <w:rFonts w:ascii="Times New Roman" w:hAnsi="Times New Roman" w:cs="Times New Roman"/>
                <w:sz w:val="20"/>
                <w:szCs w:val="20"/>
              </w:rPr>
            </w:pPr>
            <w:r>
              <w:rPr>
                <w:rFonts w:ascii="Calibri" w:eastAsia="DengXian" w:hAnsi="Calibri"/>
                <w:color w:val="000000"/>
                <w:sz w:val="20"/>
                <w:szCs w:val="20"/>
              </w:rPr>
              <w:t>124.50</w:t>
            </w:r>
          </w:p>
        </w:tc>
        <w:tc>
          <w:tcPr>
            <w:tcW w:w="0" w:type="auto"/>
            <w:shd w:val="clear" w:color="auto" w:fill="auto"/>
            <w:vAlign w:val="center"/>
          </w:tcPr>
          <w:p w14:paraId="21D93C06" w14:textId="5638EFEA" w:rsidR="00625403" w:rsidRPr="00D6293F" w:rsidRDefault="00625403" w:rsidP="00625403">
            <w:pPr>
              <w:jc w:val="center"/>
              <w:rPr>
                <w:rFonts w:ascii="Times New Roman" w:hAnsi="Times New Roman" w:cs="Times New Roman"/>
                <w:sz w:val="20"/>
                <w:szCs w:val="20"/>
              </w:rPr>
            </w:pPr>
            <w:r>
              <w:rPr>
                <w:rFonts w:ascii="Calibri" w:eastAsia="DengXian" w:hAnsi="Calibri"/>
                <w:color w:val="000000"/>
                <w:sz w:val="20"/>
                <w:szCs w:val="20"/>
              </w:rPr>
              <w:t>40.97</w:t>
            </w:r>
          </w:p>
        </w:tc>
      </w:tr>
      <w:tr w:rsidR="00625403" w:rsidRPr="002F69F6" w14:paraId="73848CD9" w14:textId="77777777" w:rsidTr="002403D0">
        <w:trPr>
          <w:trHeight w:val="278"/>
        </w:trPr>
        <w:tc>
          <w:tcPr>
            <w:tcW w:w="0" w:type="auto"/>
            <w:vMerge/>
          </w:tcPr>
          <w:p w14:paraId="4DCEDDC6" w14:textId="77777777" w:rsidR="00625403" w:rsidRPr="005B61E5" w:rsidRDefault="00625403" w:rsidP="002403D0">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141EDB23" w14:textId="77777777" w:rsidR="00625403" w:rsidRPr="005B61E5" w:rsidRDefault="00625403" w:rsidP="002403D0">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7EC977E5" w14:textId="59AEAACE" w:rsidR="00625403" w:rsidRPr="005B61E5" w:rsidRDefault="00625403" w:rsidP="002403D0">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95%</w:t>
            </w:r>
          </w:p>
        </w:tc>
        <w:tc>
          <w:tcPr>
            <w:tcW w:w="0" w:type="auto"/>
            <w:shd w:val="clear" w:color="auto" w:fill="auto"/>
            <w:vAlign w:val="center"/>
          </w:tcPr>
          <w:p w14:paraId="12099683" w14:textId="255B154A" w:rsidR="00625403" w:rsidRPr="00D6293F" w:rsidRDefault="00625403" w:rsidP="00625403">
            <w:pPr>
              <w:jc w:val="center"/>
              <w:rPr>
                <w:rFonts w:ascii="Times New Roman" w:hAnsi="Times New Roman" w:cs="Times New Roman"/>
                <w:sz w:val="20"/>
                <w:szCs w:val="20"/>
              </w:rPr>
            </w:pPr>
            <w:r>
              <w:rPr>
                <w:rFonts w:ascii="Calibri" w:eastAsia="DengXian" w:hAnsi="Calibri"/>
                <w:color w:val="000000"/>
                <w:sz w:val="20"/>
                <w:szCs w:val="20"/>
              </w:rPr>
              <w:t>170.59</w:t>
            </w:r>
          </w:p>
        </w:tc>
        <w:tc>
          <w:tcPr>
            <w:tcW w:w="0" w:type="auto"/>
            <w:shd w:val="clear" w:color="auto" w:fill="auto"/>
            <w:vAlign w:val="center"/>
          </w:tcPr>
          <w:p w14:paraId="14DFDEE8" w14:textId="3BA238DC" w:rsidR="00625403" w:rsidRPr="00D6293F" w:rsidRDefault="00625403" w:rsidP="00625403">
            <w:pPr>
              <w:jc w:val="center"/>
              <w:rPr>
                <w:rFonts w:ascii="Times New Roman" w:hAnsi="Times New Roman" w:cs="Times New Roman"/>
                <w:sz w:val="20"/>
                <w:szCs w:val="20"/>
              </w:rPr>
            </w:pPr>
            <w:r>
              <w:rPr>
                <w:rFonts w:ascii="Calibri" w:eastAsia="DengXian" w:hAnsi="Calibri"/>
                <w:color w:val="000000"/>
                <w:sz w:val="20"/>
                <w:szCs w:val="20"/>
              </w:rPr>
              <w:t>123.74</w:t>
            </w:r>
          </w:p>
        </w:tc>
        <w:tc>
          <w:tcPr>
            <w:tcW w:w="0" w:type="auto"/>
            <w:shd w:val="clear" w:color="auto" w:fill="auto"/>
            <w:vAlign w:val="center"/>
          </w:tcPr>
          <w:p w14:paraId="6B773069" w14:textId="21FBB883" w:rsidR="00625403" w:rsidRPr="00D6293F" w:rsidRDefault="00625403" w:rsidP="00625403">
            <w:pPr>
              <w:jc w:val="center"/>
              <w:rPr>
                <w:rFonts w:ascii="Times New Roman" w:hAnsi="Times New Roman" w:cs="Times New Roman"/>
                <w:sz w:val="20"/>
                <w:szCs w:val="20"/>
              </w:rPr>
            </w:pPr>
            <w:r>
              <w:rPr>
                <w:rFonts w:ascii="Calibri" w:eastAsia="DengXian" w:hAnsi="Calibri"/>
                <w:color w:val="000000"/>
                <w:sz w:val="20"/>
                <w:szCs w:val="20"/>
              </w:rPr>
              <w:t>97.27</w:t>
            </w:r>
          </w:p>
        </w:tc>
        <w:tc>
          <w:tcPr>
            <w:tcW w:w="0" w:type="auto"/>
            <w:shd w:val="clear" w:color="auto" w:fill="auto"/>
            <w:vAlign w:val="center"/>
          </w:tcPr>
          <w:p w14:paraId="56892CF2" w14:textId="10241423" w:rsidR="00625403" w:rsidRPr="00D6293F" w:rsidRDefault="00625403" w:rsidP="00625403">
            <w:pPr>
              <w:jc w:val="center"/>
              <w:rPr>
                <w:rFonts w:ascii="Times New Roman" w:hAnsi="Times New Roman" w:cs="Times New Roman"/>
                <w:sz w:val="20"/>
                <w:szCs w:val="20"/>
              </w:rPr>
            </w:pPr>
            <w:r>
              <w:rPr>
                <w:rFonts w:ascii="Calibri" w:eastAsia="DengXian" w:hAnsi="Calibri"/>
                <w:color w:val="000000"/>
                <w:sz w:val="20"/>
                <w:szCs w:val="20"/>
              </w:rPr>
              <w:t>225.85</w:t>
            </w:r>
          </w:p>
        </w:tc>
        <w:tc>
          <w:tcPr>
            <w:tcW w:w="0" w:type="auto"/>
            <w:shd w:val="clear" w:color="auto" w:fill="auto"/>
            <w:vAlign w:val="center"/>
          </w:tcPr>
          <w:p w14:paraId="678E230B" w14:textId="5412F930" w:rsidR="00625403" w:rsidRPr="00D6293F" w:rsidRDefault="00625403" w:rsidP="00625403">
            <w:pPr>
              <w:jc w:val="center"/>
              <w:rPr>
                <w:rFonts w:ascii="Times New Roman" w:hAnsi="Times New Roman" w:cs="Times New Roman"/>
                <w:sz w:val="20"/>
                <w:szCs w:val="20"/>
              </w:rPr>
            </w:pPr>
            <w:r>
              <w:rPr>
                <w:rFonts w:ascii="Calibri" w:eastAsia="DengXian" w:hAnsi="Calibri"/>
                <w:color w:val="000000"/>
                <w:sz w:val="20"/>
                <w:szCs w:val="20"/>
              </w:rPr>
              <w:t>165.89</w:t>
            </w:r>
          </w:p>
        </w:tc>
        <w:tc>
          <w:tcPr>
            <w:tcW w:w="0" w:type="auto"/>
            <w:shd w:val="clear" w:color="auto" w:fill="auto"/>
            <w:vAlign w:val="center"/>
          </w:tcPr>
          <w:p w14:paraId="52E342BF" w14:textId="3AC9A6C7" w:rsidR="00625403" w:rsidRPr="00D6293F" w:rsidRDefault="00625403" w:rsidP="00625403">
            <w:pPr>
              <w:jc w:val="center"/>
              <w:rPr>
                <w:rFonts w:ascii="Times New Roman" w:hAnsi="Times New Roman" w:cs="Times New Roman"/>
                <w:sz w:val="20"/>
                <w:szCs w:val="20"/>
              </w:rPr>
            </w:pPr>
            <w:r>
              <w:rPr>
                <w:rFonts w:ascii="Calibri" w:eastAsia="DengXian" w:hAnsi="Calibri"/>
                <w:color w:val="000000"/>
                <w:sz w:val="20"/>
                <w:szCs w:val="20"/>
              </w:rPr>
              <w:t>52.61</w:t>
            </w:r>
          </w:p>
        </w:tc>
      </w:tr>
      <w:tr w:rsidR="00625403" w:rsidRPr="002F69F6" w14:paraId="0A28857F" w14:textId="77777777" w:rsidTr="00383D9C">
        <w:trPr>
          <w:trHeight w:val="278"/>
        </w:trPr>
        <w:tc>
          <w:tcPr>
            <w:tcW w:w="0" w:type="auto"/>
            <w:vMerge w:val="restart"/>
            <w:vAlign w:val="center"/>
          </w:tcPr>
          <w:p w14:paraId="36AB5DDC" w14:textId="47BCEF15" w:rsidR="00625403" w:rsidRPr="002F69F6" w:rsidRDefault="00625403" w:rsidP="002403D0">
            <w:pPr>
              <w:widowControl/>
              <w:jc w:val="center"/>
              <w:rPr>
                <w:rFonts w:ascii="Times New Roman" w:eastAsia="DengXian" w:hAnsi="Times New Roman" w:cs="Times New Roman"/>
                <w:b/>
                <w:bCs/>
                <w:kern w:val="0"/>
                <w:sz w:val="20"/>
                <w:szCs w:val="20"/>
              </w:rPr>
            </w:pPr>
            <w:r>
              <w:rPr>
                <w:rFonts w:ascii="Times New Roman" w:eastAsia="DengXian" w:hAnsi="Times New Roman" w:cs="Times New Roman" w:hint="eastAsia"/>
                <w:b/>
                <w:bCs/>
                <w:kern w:val="0"/>
                <w:sz w:val="20"/>
                <w:szCs w:val="20"/>
              </w:rPr>
              <w:t>Baseline</w:t>
            </w:r>
          </w:p>
        </w:tc>
        <w:tc>
          <w:tcPr>
            <w:tcW w:w="0" w:type="auto"/>
            <w:vMerge w:val="restart"/>
            <w:shd w:val="clear" w:color="auto" w:fill="auto"/>
            <w:vAlign w:val="center"/>
          </w:tcPr>
          <w:p w14:paraId="4B071C9A" w14:textId="5FE03057" w:rsidR="00625403" w:rsidRPr="0051380B" w:rsidRDefault="00625403" w:rsidP="002403D0">
            <w:pPr>
              <w:widowControl/>
              <w:jc w:val="center"/>
              <w:rPr>
                <w:rFonts w:ascii="Times New Roman" w:eastAsia="DengXian" w:hAnsi="Times New Roman" w:cs="Times New Roman"/>
                <w:b/>
                <w:bCs/>
                <w:kern w:val="0"/>
                <w:sz w:val="20"/>
                <w:szCs w:val="20"/>
              </w:rPr>
            </w:pPr>
            <w:r w:rsidRPr="002F69F6">
              <w:rPr>
                <w:rFonts w:ascii="Times New Roman" w:eastAsia="DengXian" w:hAnsi="Times New Roman" w:cs="Times New Roman"/>
                <w:b/>
                <w:bCs/>
                <w:kern w:val="0"/>
                <w:sz w:val="20"/>
                <w:szCs w:val="20"/>
              </w:rPr>
              <w:t xml:space="preserve">DL </w:t>
            </w:r>
            <w:r w:rsidRPr="002F69F6">
              <w:rPr>
                <w:rFonts w:ascii="Times New Roman" w:eastAsia="DengXian" w:hAnsi="Times New Roman" w:cs="Times New Roman"/>
                <w:b/>
                <w:bCs/>
                <w:kern w:val="0"/>
                <w:sz w:val="20"/>
                <w:szCs w:val="20"/>
              </w:rPr>
              <w:lastRenderedPageBreak/>
              <w:t>p</w:t>
            </w:r>
            <w:r w:rsidRPr="0051380B">
              <w:rPr>
                <w:rFonts w:ascii="Times New Roman" w:eastAsia="DengXian" w:hAnsi="Times New Roman" w:cs="Times New Roman"/>
                <w:b/>
                <w:bCs/>
                <w:kern w:val="0"/>
                <w:sz w:val="20"/>
                <w:szCs w:val="20"/>
              </w:rPr>
              <w:t xml:space="preserve">acket-Latency </w:t>
            </w:r>
            <w:r>
              <w:rPr>
                <w:rFonts w:ascii="Times New Roman" w:eastAsia="DengXian" w:hAnsi="Times New Roman" w:cs="Times New Roman" w:hint="eastAsia"/>
                <w:b/>
                <w:bCs/>
                <w:color w:val="000000"/>
                <w:kern w:val="0"/>
                <w:sz w:val="20"/>
                <w:szCs w:val="20"/>
              </w:rPr>
              <w:t>CDF</w:t>
            </w:r>
          </w:p>
        </w:tc>
        <w:tc>
          <w:tcPr>
            <w:tcW w:w="0" w:type="auto"/>
            <w:shd w:val="clear" w:color="auto" w:fill="auto"/>
            <w:vAlign w:val="center"/>
            <w:hideMark/>
          </w:tcPr>
          <w:p w14:paraId="6AE11C1B" w14:textId="77777777" w:rsidR="00625403" w:rsidRPr="005B61E5" w:rsidRDefault="00625403" w:rsidP="002403D0">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lastRenderedPageBreak/>
              <w:t>Mean</w:t>
            </w:r>
          </w:p>
        </w:tc>
        <w:tc>
          <w:tcPr>
            <w:tcW w:w="0" w:type="auto"/>
            <w:shd w:val="clear" w:color="auto" w:fill="auto"/>
            <w:vAlign w:val="center"/>
          </w:tcPr>
          <w:p w14:paraId="590021AE" w14:textId="32322E0F" w:rsidR="00625403" w:rsidRPr="00D6293F" w:rsidRDefault="00625403" w:rsidP="00625403">
            <w:pPr>
              <w:jc w:val="center"/>
              <w:rPr>
                <w:rFonts w:ascii="Times New Roman" w:hAnsi="Times New Roman" w:cs="Times New Roman"/>
                <w:sz w:val="20"/>
                <w:szCs w:val="20"/>
              </w:rPr>
            </w:pPr>
            <w:r>
              <w:rPr>
                <w:rFonts w:ascii="Calibri" w:eastAsia="DengXian" w:hAnsi="Calibri"/>
                <w:color w:val="000000"/>
                <w:sz w:val="20"/>
                <w:szCs w:val="20"/>
              </w:rPr>
              <w:t>6.88</w:t>
            </w:r>
          </w:p>
        </w:tc>
        <w:tc>
          <w:tcPr>
            <w:tcW w:w="0" w:type="auto"/>
            <w:shd w:val="clear" w:color="auto" w:fill="auto"/>
            <w:vAlign w:val="center"/>
          </w:tcPr>
          <w:p w14:paraId="7519035F" w14:textId="711F8429" w:rsidR="00625403" w:rsidRPr="00D6293F" w:rsidRDefault="00625403" w:rsidP="00625403">
            <w:pPr>
              <w:jc w:val="center"/>
              <w:rPr>
                <w:rFonts w:ascii="Times New Roman" w:hAnsi="Times New Roman" w:cs="Times New Roman"/>
                <w:sz w:val="20"/>
                <w:szCs w:val="20"/>
              </w:rPr>
            </w:pPr>
            <w:r>
              <w:rPr>
                <w:rFonts w:ascii="Calibri" w:eastAsia="DengXian" w:hAnsi="Calibri"/>
                <w:color w:val="000000"/>
                <w:sz w:val="20"/>
                <w:szCs w:val="20"/>
              </w:rPr>
              <w:t>12.96</w:t>
            </w:r>
          </w:p>
        </w:tc>
        <w:tc>
          <w:tcPr>
            <w:tcW w:w="0" w:type="auto"/>
            <w:shd w:val="clear" w:color="auto" w:fill="auto"/>
            <w:vAlign w:val="center"/>
          </w:tcPr>
          <w:p w14:paraId="5BA35AAE" w14:textId="5917B873" w:rsidR="00625403" w:rsidRPr="00D6293F" w:rsidRDefault="00625403" w:rsidP="00625403">
            <w:pPr>
              <w:jc w:val="center"/>
              <w:rPr>
                <w:rFonts w:ascii="Times New Roman" w:hAnsi="Times New Roman" w:cs="Times New Roman"/>
                <w:sz w:val="20"/>
                <w:szCs w:val="20"/>
              </w:rPr>
            </w:pPr>
            <w:r>
              <w:rPr>
                <w:rFonts w:ascii="Calibri" w:eastAsia="DengXian" w:hAnsi="Calibri"/>
                <w:color w:val="000000"/>
                <w:sz w:val="20"/>
                <w:szCs w:val="20"/>
              </w:rPr>
              <w:t>36.66</w:t>
            </w:r>
          </w:p>
        </w:tc>
        <w:tc>
          <w:tcPr>
            <w:tcW w:w="0" w:type="auto"/>
            <w:shd w:val="clear" w:color="auto" w:fill="auto"/>
            <w:vAlign w:val="center"/>
          </w:tcPr>
          <w:p w14:paraId="24DAB921" w14:textId="2E538DC8" w:rsidR="00625403" w:rsidRPr="00D6293F" w:rsidRDefault="00625403" w:rsidP="00625403">
            <w:pPr>
              <w:jc w:val="center"/>
              <w:rPr>
                <w:rFonts w:ascii="Times New Roman" w:hAnsi="Times New Roman" w:cs="Times New Roman"/>
                <w:sz w:val="20"/>
                <w:szCs w:val="20"/>
              </w:rPr>
            </w:pPr>
            <w:r>
              <w:rPr>
                <w:rFonts w:ascii="Calibri" w:eastAsia="DengXian" w:hAnsi="Calibri"/>
                <w:color w:val="000000"/>
                <w:sz w:val="20"/>
                <w:szCs w:val="20"/>
              </w:rPr>
              <w:t>13.31</w:t>
            </w:r>
          </w:p>
        </w:tc>
        <w:tc>
          <w:tcPr>
            <w:tcW w:w="0" w:type="auto"/>
            <w:shd w:val="clear" w:color="auto" w:fill="auto"/>
            <w:vAlign w:val="center"/>
          </w:tcPr>
          <w:p w14:paraId="75FCDA63" w14:textId="15C3A1DD" w:rsidR="00625403" w:rsidRPr="00D6293F" w:rsidRDefault="00625403" w:rsidP="00625403">
            <w:pPr>
              <w:jc w:val="center"/>
              <w:rPr>
                <w:rFonts w:ascii="Times New Roman" w:hAnsi="Times New Roman" w:cs="Times New Roman"/>
                <w:sz w:val="20"/>
                <w:szCs w:val="20"/>
              </w:rPr>
            </w:pPr>
            <w:r>
              <w:rPr>
                <w:rFonts w:ascii="Calibri" w:eastAsia="DengXian" w:hAnsi="Calibri"/>
                <w:color w:val="000000"/>
                <w:sz w:val="20"/>
                <w:szCs w:val="20"/>
              </w:rPr>
              <w:t>19.26</w:t>
            </w:r>
          </w:p>
        </w:tc>
        <w:tc>
          <w:tcPr>
            <w:tcW w:w="0" w:type="auto"/>
            <w:shd w:val="clear" w:color="auto" w:fill="auto"/>
            <w:vAlign w:val="center"/>
          </w:tcPr>
          <w:p w14:paraId="0052F909" w14:textId="6E36BEE2" w:rsidR="00625403" w:rsidRPr="00D6293F" w:rsidRDefault="00625403" w:rsidP="00625403">
            <w:pPr>
              <w:jc w:val="center"/>
              <w:rPr>
                <w:rFonts w:ascii="Times New Roman" w:hAnsi="Times New Roman" w:cs="Times New Roman"/>
                <w:sz w:val="20"/>
                <w:szCs w:val="20"/>
              </w:rPr>
            </w:pPr>
            <w:r>
              <w:rPr>
                <w:rFonts w:ascii="Calibri" w:eastAsia="DengXian" w:hAnsi="Calibri"/>
                <w:color w:val="000000"/>
                <w:sz w:val="20"/>
                <w:szCs w:val="20"/>
              </w:rPr>
              <w:t>50.12</w:t>
            </w:r>
          </w:p>
        </w:tc>
      </w:tr>
      <w:tr w:rsidR="00625403" w:rsidRPr="002F69F6" w14:paraId="7F89FA44" w14:textId="77777777" w:rsidTr="00383D9C">
        <w:trPr>
          <w:trHeight w:val="278"/>
        </w:trPr>
        <w:tc>
          <w:tcPr>
            <w:tcW w:w="0" w:type="auto"/>
            <w:vMerge/>
            <w:vAlign w:val="center"/>
          </w:tcPr>
          <w:p w14:paraId="1B3DBA30" w14:textId="77777777" w:rsidR="00625403" w:rsidRPr="005B61E5" w:rsidRDefault="00625403" w:rsidP="002403D0">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4F960798" w14:textId="673C9C1C" w:rsidR="00625403" w:rsidRPr="005B61E5" w:rsidRDefault="00625403" w:rsidP="002403D0">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49AE2BC0" w14:textId="77777777" w:rsidR="00625403" w:rsidRPr="005B61E5" w:rsidRDefault="00625403" w:rsidP="002403D0">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5%</w:t>
            </w:r>
          </w:p>
        </w:tc>
        <w:tc>
          <w:tcPr>
            <w:tcW w:w="0" w:type="auto"/>
            <w:shd w:val="clear" w:color="auto" w:fill="auto"/>
            <w:vAlign w:val="center"/>
          </w:tcPr>
          <w:p w14:paraId="39D131A1" w14:textId="25AA9234" w:rsidR="00625403" w:rsidRPr="00D6293F" w:rsidRDefault="00625403" w:rsidP="00625403">
            <w:pPr>
              <w:jc w:val="center"/>
              <w:rPr>
                <w:rFonts w:ascii="Times New Roman" w:hAnsi="Times New Roman" w:cs="Times New Roman"/>
                <w:sz w:val="20"/>
                <w:szCs w:val="20"/>
              </w:rPr>
            </w:pPr>
            <w:r>
              <w:rPr>
                <w:rFonts w:ascii="Calibri" w:eastAsia="DengXian" w:hAnsi="Calibri"/>
                <w:color w:val="000000"/>
                <w:sz w:val="20"/>
                <w:szCs w:val="20"/>
              </w:rPr>
              <w:t>5.21</w:t>
            </w:r>
          </w:p>
        </w:tc>
        <w:tc>
          <w:tcPr>
            <w:tcW w:w="0" w:type="auto"/>
            <w:shd w:val="clear" w:color="auto" w:fill="auto"/>
            <w:vAlign w:val="center"/>
          </w:tcPr>
          <w:p w14:paraId="2969AEE7" w14:textId="70697118" w:rsidR="00625403" w:rsidRPr="00D6293F" w:rsidRDefault="00625403" w:rsidP="00625403">
            <w:pPr>
              <w:jc w:val="center"/>
              <w:rPr>
                <w:rFonts w:ascii="Times New Roman" w:hAnsi="Times New Roman" w:cs="Times New Roman"/>
                <w:sz w:val="20"/>
                <w:szCs w:val="20"/>
              </w:rPr>
            </w:pPr>
            <w:r>
              <w:rPr>
                <w:rFonts w:ascii="Calibri" w:eastAsia="DengXian" w:hAnsi="Calibri"/>
                <w:color w:val="000000"/>
                <w:sz w:val="20"/>
                <w:szCs w:val="20"/>
              </w:rPr>
              <w:t>6.13</w:t>
            </w:r>
          </w:p>
        </w:tc>
        <w:tc>
          <w:tcPr>
            <w:tcW w:w="0" w:type="auto"/>
            <w:shd w:val="clear" w:color="auto" w:fill="auto"/>
            <w:vAlign w:val="center"/>
          </w:tcPr>
          <w:p w14:paraId="56679D59" w14:textId="505A47C7" w:rsidR="00625403" w:rsidRPr="00D6293F" w:rsidRDefault="00625403" w:rsidP="00625403">
            <w:pPr>
              <w:jc w:val="center"/>
              <w:rPr>
                <w:rFonts w:ascii="Times New Roman" w:hAnsi="Times New Roman" w:cs="Times New Roman"/>
                <w:sz w:val="20"/>
                <w:szCs w:val="20"/>
              </w:rPr>
            </w:pPr>
            <w:r>
              <w:rPr>
                <w:rFonts w:ascii="Calibri" w:eastAsia="DengXian" w:hAnsi="Calibri"/>
                <w:color w:val="000000"/>
                <w:sz w:val="20"/>
                <w:szCs w:val="20"/>
              </w:rPr>
              <w:t>7.54</w:t>
            </w:r>
          </w:p>
        </w:tc>
        <w:tc>
          <w:tcPr>
            <w:tcW w:w="0" w:type="auto"/>
            <w:shd w:val="clear" w:color="auto" w:fill="auto"/>
            <w:vAlign w:val="center"/>
          </w:tcPr>
          <w:p w14:paraId="600C3978" w14:textId="060AFDA8" w:rsidR="00625403" w:rsidRPr="00D6293F" w:rsidRDefault="00625403" w:rsidP="00625403">
            <w:pPr>
              <w:jc w:val="center"/>
              <w:rPr>
                <w:rFonts w:ascii="Times New Roman" w:hAnsi="Times New Roman" w:cs="Times New Roman"/>
                <w:sz w:val="20"/>
                <w:szCs w:val="20"/>
              </w:rPr>
            </w:pPr>
            <w:r>
              <w:rPr>
                <w:rFonts w:ascii="Calibri" w:eastAsia="DengXian" w:hAnsi="Calibri"/>
                <w:color w:val="000000"/>
                <w:sz w:val="20"/>
                <w:szCs w:val="20"/>
              </w:rPr>
              <w:t>9.12</w:t>
            </w:r>
          </w:p>
        </w:tc>
        <w:tc>
          <w:tcPr>
            <w:tcW w:w="0" w:type="auto"/>
            <w:shd w:val="clear" w:color="auto" w:fill="auto"/>
            <w:vAlign w:val="center"/>
          </w:tcPr>
          <w:p w14:paraId="50059E23" w14:textId="34C5FAD3" w:rsidR="00625403" w:rsidRPr="00D6293F" w:rsidRDefault="00625403" w:rsidP="00625403">
            <w:pPr>
              <w:jc w:val="center"/>
              <w:rPr>
                <w:rFonts w:ascii="Times New Roman" w:hAnsi="Times New Roman" w:cs="Times New Roman"/>
                <w:sz w:val="20"/>
                <w:szCs w:val="20"/>
              </w:rPr>
            </w:pPr>
            <w:r>
              <w:rPr>
                <w:rFonts w:ascii="Calibri" w:eastAsia="DengXian" w:hAnsi="Calibri"/>
                <w:color w:val="000000"/>
                <w:sz w:val="20"/>
                <w:szCs w:val="20"/>
              </w:rPr>
              <w:t>13.87</w:t>
            </w:r>
          </w:p>
        </w:tc>
        <w:tc>
          <w:tcPr>
            <w:tcW w:w="0" w:type="auto"/>
            <w:shd w:val="clear" w:color="auto" w:fill="auto"/>
            <w:vAlign w:val="center"/>
          </w:tcPr>
          <w:p w14:paraId="029093FD" w14:textId="2FAAFD05" w:rsidR="00625403" w:rsidRPr="00D6293F" w:rsidRDefault="00625403" w:rsidP="00625403">
            <w:pPr>
              <w:jc w:val="center"/>
              <w:rPr>
                <w:rFonts w:ascii="Times New Roman" w:hAnsi="Times New Roman" w:cs="Times New Roman"/>
                <w:sz w:val="20"/>
                <w:szCs w:val="20"/>
              </w:rPr>
            </w:pPr>
            <w:r>
              <w:rPr>
                <w:rFonts w:ascii="Calibri" w:eastAsia="DengXian" w:hAnsi="Calibri"/>
                <w:color w:val="000000"/>
                <w:sz w:val="20"/>
                <w:szCs w:val="20"/>
              </w:rPr>
              <w:t>39.07</w:t>
            </w:r>
          </w:p>
        </w:tc>
      </w:tr>
      <w:tr w:rsidR="00625403" w:rsidRPr="002F69F6" w14:paraId="4AFCCF4A" w14:textId="77777777" w:rsidTr="00383D9C">
        <w:trPr>
          <w:trHeight w:val="278"/>
        </w:trPr>
        <w:tc>
          <w:tcPr>
            <w:tcW w:w="0" w:type="auto"/>
            <w:vMerge/>
            <w:vAlign w:val="center"/>
          </w:tcPr>
          <w:p w14:paraId="215B3D10" w14:textId="77777777" w:rsidR="00625403" w:rsidRPr="005B61E5" w:rsidRDefault="00625403" w:rsidP="002403D0">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6B530D18" w14:textId="2A1C7903" w:rsidR="00625403" w:rsidRPr="005B61E5" w:rsidRDefault="00625403" w:rsidP="002403D0">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6C2A555E" w14:textId="77777777" w:rsidR="00625403" w:rsidRPr="005B61E5" w:rsidRDefault="00625403" w:rsidP="002403D0">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50%</w:t>
            </w:r>
          </w:p>
        </w:tc>
        <w:tc>
          <w:tcPr>
            <w:tcW w:w="0" w:type="auto"/>
            <w:shd w:val="clear" w:color="auto" w:fill="auto"/>
            <w:vAlign w:val="center"/>
          </w:tcPr>
          <w:p w14:paraId="2F19D689" w14:textId="60074203" w:rsidR="00625403" w:rsidRPr="00D6293F" w:rsidRDefault="00625403" w:rsidP="00625403">
            <w:pPr>
              <w:jc w:val="center"/>
              <w:rPr>
                <w:rFonts w:ascii="Times New Roman" w:hAnsi="Times New Roman" w:cs="Times New Roman"/>
                <w:sz w:val="20"/>
                <w:szCs w:val="20"/>
              </w:rPr>
            </w:pPr>
            <w:r>
              <w:rPr>
                <w:rFonts w:ascii="Calibri" w:eastAsia="DengXian" w:hAnsi="Calibri"/>
                <w:color w:val="000000"/>
                <w:sz w:val="20"/>
                <w:szCs w:val="20"/>
              </w:rPr>
              <w:t>6.37</w:t>
            </w:r>
          </w:p>
        </w:tc>
        <w:tc>
          <w:tcPr>
            <w:tcW w:w="0" w:type="auto"/>
            <w:shd w:val="clear" w:color="auto" w:fill="auto"/>
            <w:vAlign w:val="center"/>
          </w:tcPr>
          <w:p w14:paraId="0D480217" w14:textId="6BE17A48" w:rsidR="00625403" w:rsidRPr="00D6293F" w:rsidRDefault="00625403" w:rsidP="00625403">
            <w:pPr>
              <w:jc w:val="center"/>
              <w:rPr>
                <w:rFonts w:ascii="Times New Roman" w:hAnsi="Times New Roman" w:cs="Times New Roman"/>
                <w:sz w:val="20"/>
                <w:szCs w:val="20"/>
              </w:rPr>
            </w:pPr>
            <w:r>
              <w:rPr>
                <w:rFonts w:ascii="Calibri" w:eastAsia="DengXian" w:hAnsi="Calibri"/>
                <w:color w:val="000000"/>
                <w:sz w:val="20"/>
                <w:szCs w:val="20"/>
              </w:rPr>
              <w:t>10.64</w:t>
            </w:r>
          </w:p>
        </w:tc>
        <w:tc>
          <w:tcPr>
            <w:tcW w:w="0" w:type="auto"/>
            <w:shd w:val="clear" w:color="auto" w:fill="auto"/>
            <w:vAlign w:val="center"/>
          </w:tcPr>
          <w:p w14:paraId="1E84E84D" w14:textId="277A7959" w:rsidR="00625403" w:rsidRPr="00D6293F" w:rsidRDefault="00625403" w:rsidP="00625403">
            <w:pPr>
              <w:jc w:val="center"/>
              <w:rPr>
                <w:rFonts w:ascii="Times New Roman" w:hAnsi="Times New Roman" w:cs="Times New Roman"/>
                <w:sz w:val="20"/>
                <w:szCs w:val="20"/>
              </w:rPr>
            </w:pPr>
            <w:r>
              <w:rPr>
                <w:rFonts w:ascii="Calibri" w:eastAsia="DengXian" w:hAnsi="Calibri"/>
                <w:color w:val="000000"/>
                <w:sz w:val="20"/>
                <w:szCs w:val="20"/>
              </w:rPr>
              <w:t>19.11</w:t>
            </w:r>
          </w:p>
        </w:tc>
        <w:tc>
          <w:tcPr>
            <w:tcW w:w="0" w:type="auto"/>
            <w:shd w:val="clear" w:color="auto" w:fill="auto"/>
            <w:vAlign w:val="center"/>
          </w:tcPr>
          <w:p w14:paraId="6BD0916F" w14:textId="0757849E" w:rsidR="00625403" w:rsidRPr="00D6293F" w:rsidRDefault="00625403" w:rsidP="00625403">
            <w:pPr>
              <w:jc w:val="center"/>
              <w:rPr>
                <w:rFonts w:ascii="Times New Roman" w:hAnsi="Times New Roman" w:cs="Times New Roman"/>
                <w:sz w:val="20"/>
                <w:szCs w:val="20"/>
              </w:rPr>
            </w:pPr>
            <w:r>
              <w:rPr>
                <w:rFonts w:ascii="Calibri" w:eastAsia="DengXian" w:hAnsi="Calibri"/>
                <w:color w:val="000000"/>
                <w:sz w:val="20"/>
                <w:szCs w:val="20"/>
              </w:rPr>
              <w:t>12.82</w:t>
            </w:r>
          </w:p>
        </w:tc>
        <w:tc>
          <w:tcPr>
            <w:tcW w:w="0" w:type="auto"/>
            <w:shd w:val="clear" w:color="auto" w:fill="auto"/>
            <w:vAlign w:val="center"/>
          </w:tcPr>
          <w:p w14:paraId="3B6849C2" w14:textId="3B4E35D9" w:rsidR="00625403" w:rsidRPr="00D6293F" w:rsidRDefault="00625403" w:rsidP="00625403">
            <w:pPr>
              <w:jc w:val="center"/>
              <w:rPr>
                <w:rFonts w:ascii="Times New Roman" w:hAnsi="Times New Roman" w:cs="Times New Roman"/>
                <w:sz w:val="20"/>
                <w:szCs w:val="20"/>
              </w:rPr>
            </w:pPr>
            <w:r>
              <w:rPr>
                <w:rFonts w:ascii="Calibri" w:eastAsia="DengXian" w:hAnsi="Calibri"/>
                <w:color w:val="000000"/>
                <w:sz w:val="20"/>
                <w:szCs w:val="20"/>
              </w:rPr>
              <w:t>18.23</w:t>
            </w:r>
          </w:p>
        </w:tc>
        <w:tc>
          <w:tcPr>
            <w:tcW w:w="0" w:type="auto"/>
            <w:shd w:val="clear" w:color="auto" w:fill="auto"/>
            <w:vAlign w:val="center"/>
          </w:tcPr>
          <w:p w14:paraId="2AE269AD" w14:textId="0D668EF2" w:rsidR="00625403" w:rsidRPr="00D6293F" w:rsidRDefault="00625403" w:rsidP="00625403">
            <w:pPr>
              <w:jc w:val="center"/>
              <w:rPr>
                <w:rFonts w:ascii="Times New Roman" w:hAnsi="Times New Roman" w:cs="Times New Roman"/>
                <w:sz w:val="20"/>
                <w:szCs w:val="20"/>
              </w:rPr>
            </w:pPr>
            <w:r>
              <w:rPr>
                <w:rFonts w:ascii="Calibri" w:eastAsia="DengXian" w:hAnsi="Calibri"/>
                <w:color w:val="000000"/>
                <w:sz w:val="20"/>
                <w:szCs w:val="20"/>
              </w:rPr>
              <w:t>47.90</w:t>
            </w:r>
          </w:p>
        </w:tc>
      </w:tr>
      <w:tr w:rsidR="00625403" w:rsidRPr="002F69F6" w14:paraId="3E1C746A" w14:textId="77777777" w:rsidTr="00383D9C">
        <w:trPr>
          <w:trHeight w:val="278"/>
        </w:trPr>
        <w:tc>
          <w:tcPr>
            <w:tcW w:w="0" w:type="auto"/>
            <w:vMerge/>
            <w:vAlign w:val="center"/>
          </w:tcPr>
          <w:p w14:paraId="3CD923D9" w14:textId="77777777" w:rsidR="00625403" w:rsidRPr="005B61E5" w:rsidRDefault="00625403" w:rsidP="002403D0">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5FA9219F" w14:textId="4442418A" w:rsidR="00625403" w:rsidRPr="005B61E5" w:rsidRDefault="00625403" w:rsidP="002403D0">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767BC57F" w14:textId="77777777" w:rsidR="00625403" w:rsidRPr="005B61E5" w:rsidRDefault="00625403" w:rsidP="002403D0">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95%</w:t>
            </w:r>
          </w:p>
        </w:tc>
        <w:tc>
          <w:tcPr>
            <w:tcW w:w="0" w:type="auto"/>
            <w:shd w:val="clear" w:color="auto" w:fill="auto"/>
            <w:vAlign w:val="center"/>
          </w:tcPr>
          <w:p w14:paraId="05549931" w14:textId="715ACAEF" w:rsidR="00625403" w:rsidRPr="00D6293F" w:rsidRDefault="00625403" w:rsidP="00625403">
            <w:pPr>
              <w:jc w:val="center"/>
              <w:rPr>
                <w:rFonts w:ascii="Times New Roman" w:hAnsi="Times New Roman" w:cs="Times New Roman"/>
                <w:sz w:val="20"/>
                <w:szCs w:val="20"/>
              </w:rPr>
            </w:pPr>
            <w:r>
              <w:rPr>
                <w:rFonts w:ascii="Calibri" w:eastAsia="DengXian" w:hAnsi="Calibri"/>
                <w:color w:val="000000"/>
                <w:sz w:val="20"/>
                <w:szCs w:val="20"/>
              </w:rPr>
              <w:t>10.30</w:t>
            </w:r>
          </w:p>
        </w:tc>
        <w:tc>
          <w:tcPr>
            <w:tcW w:w="0" w:type="auto"/>
            <w:shd w:val="clear" w:color="auto" w:fill="auto"/>
            <w:vAlign w:val="center"/>
          </w:tcPr>
          <w:p w14:paraId="1985B09D" w14:textId="76601A8D" w:rsidR="00625403" w:rsidRPr="00D6293F" w:rsidRDefault="00625403" w:rsidP="00625403">
            <w:pPr>
              <w:jc w:val="center"/>
              <w:rPr>
                <w:rFonts w:ascii="Times New Roman" w:hAnsi="Times New Roman" w:cs="Times New Roman"/>
                <w:sz w:val="20"/>
                <w:szCs w:val="20"/>
              </w:rPr>
            </w:pPr>
            <w:r>
              <w:rPr>
                <w:rFonts w:ascii="Calibri" w:eastAsia="DengXian" w:hAnsi="Calibri"/>
                <w:color w:val="000000"/>
                <w:sz w:val="20"/>
                <w:szCs w:val="20"/>
              </w:rPr>
              <w:t>27.30</w:t>
            </w:r>
          </w:p>
        </w:tc>
        <w:tc>
          <w:tcPr>
            <w:tcW w:w="0" w:type="auto"/>
            <w:shd w:val="clear" w:color="auto" w:fill="auto"/>
            <w:vAlign w:val="center"/>
          </w:tcPr>
          <w:p w14:paraId="38D53946" w14:textId="50690148" w:rsidR="00625403" w:rsidRPr="00D6293F" w:rsidRDefault="00625403" w:rsidP="00625403">
            <w:pPr>
              <w:jc w:val="center"/>
              <w:rPr>
                <w:rFonts w:ascii="Times New Roman" w:hAnsi="Times New Roman" w:cs="Times New Roman"/>
                <w:sz w:val="20"/>
                <w:szCs w:val="20"/>
              </w:rPr>
            </w:pPr>
            <w:r>
              <w:rPr>
                <w:rFonts w:ascii="Calibri" w:eastAsia="DengXian" w:hAnsi="Calibri"/>
                <w:color w:val="000000"/>
                <w:sz w:val="20"/>
                <w:szCs w:val="20"/>
              </w:rPr>
              <w:t>77.54</w:t>
            </w:r>
          </w:p>
        </w:tc>
        <w:tc>
          <w:tcPr>
            <w:tcW w:w="0" w:type="auto"/>
            <w:shd w:val="clear" w:color="auto" w:fill="auto"/>
            <w:vAlign w:val="center"/>
          </w:tcPr>
          <w:p w14:paraId="6702FBC8" w14:textId="5AE536EC" w:rsidR="00625403" w:rsidRPr="00D6293F" w:rsidRDefault="00625403" w:rsidP="00625403">
            <w:pPr>
              <w:jc w:val="center"/>
              <w:rPr>
                <w:rFonts w:ascii="Times New Roman" w:hAnsi="Times New Roman" w:cs="Times New Roman"/>
                <w:sz w:val="20"/>
                <w:szCs w:val="20"/>
              </w:rPr>
            </w:pPr>
            <w:r>
              <w:rPr>
                <w:rFonts w:ascii="Calibri" w:eastAsia="DengXian" w:hAnsi="Calibri"/>
                <w:color w:val="000000"/>
                <w:sz w:val="20"/>
                <w:szCs w:val="20"/>
              </w:rPr>
              <w:t>18.68</w:t>
            </w:r>
          </w:p>
        </w:tc>
        <w:tc>
          <w:tcPr>
            <w:tcW w:w="0" w:type="auto"/>
            <w:shd w:val="clear" w:color="auto" w:fill="auto"/>
            <w:vAlign w:val="center"/>
          </w:tcPr>
          <w:p w14:paraId="78822130" w14:textId="056111AC" w:rsidR="00625403" w:rsidRPr="00D6293F" w:rsidRDefault="00625403" w:rsidP="00625403">
            <w:pPr>
              <w:jc w:val="center"/>
              <w:rPr>
                <w:rFonts w:ascii="Times New Roman" w:hAnsi="Times New Roman" w:cs="Times New Roman"/>
                <w:sz w:val="20"/>
                <w:szCs w:val="20"/>
              </w:rPr>
            </w:pPr>
            <w:r>
              <w:rPr>
                <w:rFonts w:ascii="Calibri" w:eastAsia="DengXian" w:hAnsi="Calibri"/>
                <w:color w:val="000000"/>
                <w:sz w:val="20"/>
                <w:szCs w:val="20"/>
              </w:rPr>
              <w:t>27.11</w:t>
            </w:r>
          </w:p>
        </w:tc>
        <w:tc>
          <w:tcPr>
            <w:tcW w:w="0" w:type="auto"/>
            <w:shd w:val="clear" w:color="auto" w:fill="auto"/>
            <w:vAlign w:val="center"/>
          </w:tcPr>
          <w:p w14:paraId="3340201B" w14:textId="3FED9CA7" w:rsidR="00625403" w:rsidRPr="00D6293F" w:rsidRDefault="00625403" w:rsidP="00625403">
            <w:pPr>
              <w:jc w:val="center"/>
              <w:rPr>
                <w:rFonts w:ascii="Times New Roman" w:hAnsi="Times New Roman" w:cs="Times New Roman"/>
                <w:sz w:val="20"/>
                <w:szCs w:val="20"/>
              </w:rPr>
            </w:pPr>
            <w:r>
              <w:rPr>
                <w:rFonts w:ascii="Calibri" w:eastAsia="DengXian" w:hAnsi="Calibri"/>
                <w:color w:val="000000"/>
                <w:sz w:val="20"/>
                <w:szCs w:val="20"/>
              </w:rPr>
              <w:t>67.92</w:t>
            </w:r>
          </w:p>
        </w:tc>
      </w:tr>
      <w:tr w:rsidR="00625403" w:rsidRPr="002F69F6" w14:paraId="2A8E7163" w14:textId="77777777" w:rsidTr="00383D9C">
        <w:trPr>
          <w:trHeight w:val="278"/>
        </w:trPr>
        <w:tc>
          <w:tcPr>
            <w:tcW w:w="0" w:type="auto"/>
            <w:vMerge/>
            <w:vAlign w:val="center"/>
          </w:tcPr>
          <w:p w14:paraId="69453504" w14:textId="77777777" w:rsidR="00625403" w:rsidRPr="002F69F6" w:rsidRDefault="00625403" w:rsidP="002403D0">
            <w:pPr>
              <w:widowControl/>
              <w:jc w:val="center"/>
              <w:rPr>
                <w:rFonts w:ascii="Times New Roman" w:eastAsia="DengXian" w:hAnsi="Times New Roman" w:cs="Times New Roman"/>
                <w:b/>
                <w:bCs/>
                <w:kern w:val="0"/>
                <w:sz w:val="20"/>
                <w:szCs w:val="20"/>
              </w:rPr>
            </w:pPr>
          </w:p>
        </w:tc>
        <w:tc>
          <w:tcPr>
            <w:tcW w:w="0" w:type="auto"/>
            <w:vMerge w:val="restart"/>
            <w:shd w:val="clear" w:color="auto" w:fill="auto"/>
            <w:vAlign w:val="center"/>
          </w:tcPr>
          <w:p w14:paraId="64AAE0B8" w14:textId="71411811" w:rsidR="00625403" w:rsidRPr="0051380B" w:rsidRDefault="00625403" w:rsidP="002403D0">
            <w:pPr>
              <w:widowControl/>
              <w:jc w:val="center"/>
              <w:rPr>
                <w:rFonts w:ascii="Times New Roman" w:eastAsia="DengXian" w:hAnsi="Times New Roman" w:cs="Times New Roman"/>
                <w:b/>
                <w:bCs/>
                <w:kern w:val="0"/>
                <w:sz w:val="20"/>
                <w:szCs w:val="20"/>
              </w:rPr>
            </w:pPr>
            <w:r w:rsidRPr="002F69F6">
              <w:rPr>
                <w:rFonts w:ascii="Times New Roman" w:eastAsia="DengXian" w:hAnsi="Times New Roman" w:cs="Times New Roman"/>
                <w:b/>
                <w:bCs/>
                <w:kern w:val="0"/>
                <w:sz w:val="20"/>
                <w:szCs w:val="20"/>
              </w:rPr>
              <w:t>UL p</w:t>
            </w:r>
            <w:r w:rsidRPr="0051380B">
              <w:rPr>
                <w:rFonts w:ascii="Times New Roman" w:eastAsia="DengXian" w:hAnsi="Times New Roman" w:cs="Times New Roman"/>
                <w:b/>
                <w:bCs/>
                <w:kern w:val="0"/>
                <w:sz w:val="20"/>
                <w:szCs w:val="20"/>
              </w:rPr>
              <w:t xml:space="preserve">acket-Latency </w:t>
            </w:r>
            <w:r>
              <w:rPr>
                <w:rFonts w:ascii="Times New Roman" w:eastAsia="DengXian" w:hAnsi="Times New Roman" w:cs="Times New Roman" w:hint="eastAsia"/>
                <w:b/>
                <w:bCs/>
                <w:color w:val="000000"/>
                <w:kern w:val="0"/>
                <w:sz w:val="20"/>
                <w:szCs w:val="20"/>
              </w:rPr>
              <w:t>CDF</w:t>
            </w:r>
          </w:p>
        </w:tc>
        <w:tc>
          <w:tcPr>
            <w:tcW w:w="0" w:type="auto"/>
            <w:shd w:val="clear" w:color="auto" w:fill="auto"/>
            <w:vAlign w:val="center"/>
            <w:hideMark/>
          </w:tcPr>
          <w:p w14:paraId="0A7BE75C" w14:textId="77777777" w:rsidR="00625403" w:rsidRPr="005B61E5" w:rsidRDefault="00625403" w:rsidP="002403D0">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Mean</w:t>
            </w:r>
          </w:p>
        </w:tc>
        <w:tc>
          <w:tcPr>
            <w:tcW w:w="0" w:type="auto"/>
            <w:shd w:val="clear" w:color="auto" w:fill="auto"/>
            <w:vAlign w:val="center"/>
          </w:tcPr>
          <w:p w14:paraId="4E677935" w14:textId="16F57EE3" w:rsidR="00625403" w:rsidRPr="00D6293F" w:rsidRDefault="00625403" w:rsidP="00625403">
            <w:pPr>
              <w:jc w:val="center"/>
              <w:rPr>
                <w:rFonts w:ascii="Times New Roman" w:hAnsi="Times New Roman" w:cs="Times New Roman"/>
                <w:sz w:val="20"/>
                <w:szCs w:val="20"/>
              </w:rPr>
            </w:pPr>
            <w:r>
              <w:rPr>
                <w:rFonts w:ascii="Calibri" w:eastAsia="DengXian" w:hAnsi="Calibri"/>
                <w:color w:val="000000"/>
                <w:sz w:val="20"/>
                <w:szCs w:val="20"/>
              </w:rPr>
              <w:t>4.14</w:t>
            </w:r>
          </w:p>
        </w:tc>
        <w:tc>
          <w:tcPr>
            <w:tcW w:w="0" w:type="auto"/>
            <w:shd w:val="clear" w:color="auto" w:fill="auto"/>
            <w:vAlign w:val="center"/>
          </w:tcPr>
          <w:p w14:paraId="72A1B659" w14:textId="328947AC" w:rsidR="00625403" w:rsidRPr="00D6293F" w:rsidRDefault="00625403" w:rsidP="00625403">
            <w:pPr>
              <w:jc w:val="center"/>
              <w:rPr>
                <w:rFonts w:ascii="Times New Roman" w:hAnsi="Times New Roman" w:cs="Times New Roman"/>
                <w:sz w:val="20"/>
                <w:szCs w:val="20"/>
              </w:rPr>
            </w:pPr>
            <w:r>
              <w:rPr>
                <w:rFonts w:ascii="Calibri" w:eastAsia="DengXian" w:hAnsi="Calibri"/>
                <w:color w:val="000000"/>
                <w:sz w:val="20"/>
                <w:szCs w:val="20"/>
              </w:rPr>
              <w:t>9.49</w:t>
            </w:r>
          </w:p>
        </w:tc>
        <w:tc>
          <w:tcPr>
            <w:tcW w:w="0" w:type="auto"/>
            <w:shd w:val="clear" w:color="auto" w:fill="auto"/>
            <w:vAlign w:val="center"/>
          </w:tcPr>
          <w:p w14:paraId="40DD7B34" w14:textId="2FB41343" w:rsidR="00625403" w:rsidRPr="00D6293F" w:rsidRDefault="00625403" w:rsidP="00625403">
            <w:pPr>
              <w:jc w:val="center"/>
              <w:rPr>
                <w:rFonts w:ascii="Times New Roman" w:hAnsi="Times New Roman" w:cs="Times New Roman"/>
                <w:sz w:val="20"/>
                <w:szCs w:val="20"/>
              </w:rPr>
            </w:pPr>
            <w:r>
              <w:rPr>
                <w:rFonts w:ascii="Calibri" w:eastAsia="DengXian" w:hAnsi="Calibri"/>
                <w:color w:val="000000"/>
                <w:sz w:val="20"/>
                <w:szCs w:val="20"/>
              </w:rPr>
              <w:t>22.92</w:t>
            </w:r>
          </w:p>
        </w:tc>
        <w:tc>
          <w:tcPr>
            <w:tcW w:w="0" w:type="auto"/>
            <w:shd w:val="clear" w:color="auto" w:fill="auto"/>
            <w:vAlign w:val="center"/>
          </w:tcPr>
          <w:p w14:paraId="0BCC51EF" w14:textId="6AF9FD24" w:rsidR="00625403" w:rsidRPr="00D6293F" w:rsidRDefault="00625403" w:rsidP="00625403">
            <w:pPr>
              <w:jc w:val="center"/>
              <w:rPr>
                <w:rFonts w:ascii="Times New Roman" w:hAnsi="Times New Roman" w:cs="Times New Roman"/>
                <w:sz w:val="20"/>
                <w:szCs w:val="20"/>
              </w:rPr>
            </w:pPr>
            <w:r>
              <w:rPr>
                <w:rFonts w:ascii="Calibri" w:eastAsia="DengXian" w:hAnsi="Calibri"/>
                <w:color w:val="000000"/>
                <w:sz w:val="20"/>
                <w:szCs w:val="20"/>
              </w:rPr>
              <w:t>5.75</w:t>
            </w:r>
          </w:p>
        </w:tc>
        <w:tc>
          <w:tcPr>
            <w:tcW w:w="0" w:type="auto"/>
            <w:shd w:val="clear" w:color="auto" w:fill="auto"/>
            <w:vAlign w:val="center"/>
          </w:tcPr>
          <w:p w14:paraId="387001B6" w14:textId="79935768" w:rsidR="00625403" w:rsidRPr="00D6293F" w:rsidRDefault="00625403" w:rsidP="00625403">
            <w:pPr>
              <w:jc w:val="center"/>
              <w:rPr>
                <w:rFonts w:ascii="Times New Roman" w:hAnsi="Times New Roman" w:cs="Times New Roman"/>
                <w:sz w:val="20"/>
                <w:szCs w:val="20"/>
              </w:rPr>
            </w:pPr>
            <w:r>
              <w:rPr>
                <w:rFonts w:ascii="Calibri" w:eastAsia="DengXian" w:hAnsi="Calibri"/>
                <w:color w:val="000000"/>
                <w:sz w:val="20"/>
                <w:szCs w:val="20"/>
              </w:rPr>
              <w:t>8.70</w:t>
            </w:r>
          </w:p>
        </w:tc>
        <w:tc>
          <w:tcPr>
            <w:tcW w:w="0" w:type="auto"/>
            <w:shd w:val="clear" w:color="auto" w:fill="auto"/>
            <w:vAlign w:val="center"/>
          </w:tcPr>
          <w:p w14:paraId="3BFE6C53" w14:textId="53B79218" w:rsidR="00625403" w:rsidRPr="00D6293F" w:rsidRDefault="00625403" w:rsidP="00625403">
            <w:pPr>
              <w:jc w:val="center"/>
              <w:rPr>
                <w:rFonts w:ascii="Times New Roman" w:hAnsi="Times New Roman" w:cs="Times New Roman"/>
                <w:sz w:val="20"/>
                <w:szCs w:val="20"/>
              </w:rPr>
            </w:pPr>
            <w:r>
              <w:rPr>
                <w:rFonts w:ascii="Calibri" w:eastAsia="DengXian" w:hAnsi="Calibri"/>
                <w:color w:val="000000"/>
                <w:sz w:val="20"/>
                <w:szCs w:val="20"/>
              </w:rPr>
              <w:t>25.75</w:t>
            </w:r>
          </w:p>
        </w:tc>
      </w:tr>
      <w:tr w:rsidR="00625403" w:rsidRPr="002F69F6" w14:paraId="26F82DDF" w14:textId="77777777" w:rsidTr="002403D0">
        <w:trPr>
          <w:trHeight w:val="278"/>
        </w:trPr>
        <w:tc>
          <w:tcPr>
            <w:tcW w:w="0" w:type="auto"/>
            <w:vMerge/>
          </w:tcPr>
          <w:p w14:paraId="3BAF0E73" w14:textId="77777777" w:rsidR="00625403" w:rsidRPr="005B61E5" w:rsidRDefault="00625403" w:rsidP="002403D0">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35A0B683" w14:textId="1F0FC96D" w:rsidR="00625403" w:rsidRPr="005B61E5" w:rsidRDefault="00625403" w:rsidP="002403D0">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7186875E" w14:textId="77777777" w:rsidR="00625403" w:rsidRPr="005B61E5" w:rsidRDefault="00625403" w:rsidP="002403D0">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5%</w:t>
            </w:r>
          </w:p>
        </w:tc>
        <w:tc>
          <w:tcPr>
            <w:tcW w:w="0" w:type="auto"/>
            <w:shd w:val="clear" w:color="auto" w:fill="auto"/>
            <w:vAlign w:val="center"/>
          </w:tcPr>
          <w:p w14:paraId="510421CD" w14:textId="12775A2A" w:rsidR="00625403" w:rsidRPr="00D6293F" w:rsidRDefault="00625403" w:rsidP="00625403">
            <w:pPr>
              <w:jc w:val="center"/>
              <w:rPr>
                <w:rFonts w:ascii="Times New Roman" w:hAnsi="Times New Roman" w:cs="Times New Roman"/>
                <w:sz w:val="20"/>
                <w:szCs w:val="20"/>
              </w:rPr>
            </w:pPr>
            <w:r>
              <w:rPr>
                <w:rFonts w:ascii="Calibri" w:eastAsia="DengXian" w:hAnsi="Calibri"/>
                <w:color w:val="000000"/>
                <w:sz w:val="20"/>
                <w:szCs w:val="20"/>
              </w:rPr>
              <w:t>3.06</w:t>
            </w:r>
          </w:p>
        </w:tc>
        <w:tc>
          <w:tcPr>
            <w:tcW w:w="0" w:type="auto"/>
            <w:shd w:val="clear" w:color="auto" w:fill="auto"/>
            <w:vAlign w:val="center"/>
          </w:tcPr>
          <w:p w14:paraId="26918AAB" w14:textId="08B6ADC5" w:rsidR="00625403" w:rsidRPr="00D6293F" w:rsidRDefault="00625403" w:rsidP="00625403">
            <w:pPr>
              <w:jc w:val="center"/>
              <w:rPr>
                <w:rFonts w:ascii="Times New Roman" w:hAnsi="Times New Roman" w:cs="Times New Roman"/>
                <w:sz w:val="20"/>
                <w:szCs w:val="20"/>
              </w:rPr>
            </w:pPr>
            <w:r>
              <w:rPr>
                <w:rFonts w:ascii="Calibri" w:eastAsia="DengXian" w:hAnsi="Calibri"/>
                <w:color w:val="000000"/>
                <w:sz w:val="20"/>
                <w:szCs w:val="20"/>
              </w:rPr>
              <w:t>3.74</w:t>
            </w:r>
          </w:p>
        </w:tc>
        <w:tc>
          <w:tcPr>
            <w:tcW w:w="0" w:type="auto"/>
            <w:shd w:val="clear" w:color="auto" w:fill="auto"/>
            <w:vAlign w:val="center"/>
          </w:tcPr>
          <w:p w14:paraId="388189C1" w14:textId="076391C4" w:rsidR="00625403" w:rsidRPr="00D6293F" w:rsidRDefault="00625403" w:rsidP="00625403">
            <w:pPr>
              <w:jc w:val="center"/>
              <w:rPr>
                <w:rFonts w:ascii="Times New Roman" w:hAnsi="Times New Roman" w:cs="Times New Roman"/>
                <w:sz w:val="20"/>
                <w:szCs w:val="20"/>
              </w:rPr>
            </w:pPr>
            <w:r>
              <w:rPr>
                <w:rFonts w:ascii="Calibri" w:eastAsia="DengXian" w:hAnsi="Calibri"/>
                <w:color w:val="000000"/>
                <w:sz w:val="20"/>
                <w:szCs w:val="20"/>
              </w:rPr>
              <w:t>6.37</w:t>
            </w:r>
          </w:p>
        </w:tc>
        <w:tc>
          <w:tcPr>
            <w:tcW w:w="0" w:type="auto"/>
            <w:shd w:val="clear" w:color="auto" w:fill="auto"/>
            <w:vAlign w:val="center"/>
          </w:tcPr>
          <w:p w14:paraId="5C8E7D77" w14:textId="350AB6C2" w:rsidR="00625403" w:rsidRPr="00D6293F" w:rsidRDefault="00625403" w:rsidP="00625403">
            <w:pPr>
              <w:jc w:val="center"/>
              <w:rPr>
                <w:rFonts w:ascii="Times New Roman" w:hAnsi="Times New Roman" w:cs="Times New Roman"/>
                <w:sz w:val="20"/>
                <w:szCs w:val="20"/>
              </w:rPr>
            </w:pPr>
            <w:r>
              <w:rPr>
                <w:rFonts w:ascii="Calibri" w:eastAsia="DengXian" w:hAnsi="Calibri"/>
                <w:color w:val="000000"/>
                <w:sz w:val="20"/>
                <w:szCs w:val="20"/>
              </w:rPr>
              <w:t>2.73</w:t>
            </w:r>
          </w:p>
        </w:tc>
        <w:tc>
          <w:tcPr>
            <w:tcW w:w="0" w:type="auto"/>
            <w:shd w:val="clear" w:color="auto" w:fill="auto"/>
            <w:vAlign w:val="center"/>
          </w:tcPr>
          <w:p w14:paraId="61701B97" w14:textId="0659E2AF" w:rsidR="00625403" w:rsidRPr="00D6293F" w:rsidRDefault="00625403" w:rsidP="00625403">
            <w:pPr>
              <w:jc w:val="center"/>
              <w:rPr>
                <w:rFonts w:ascii="Times New Roman" w:hAnsi="Times New Roman" w:cs="Times New Roman"/>
                <w:sz w:val="20"/>
                <w:szCs w:val="20"/>
              </w:rPr>
            </w:pPr>
            <w:r>
              <w:rPr>
                <w:rFonts w:ascii="Calibri" w:eastAsia="DengXian" w:hAnsi="Calibri"/>
                <w:color w:val="000000"/>
                <w:sz w:val="20"/>
                <w:szCs w:val="20"/>
              </w:rPr>
              <w:t>4.18</w:t>
            </w:r>
          </w:p>
        </w:tc>
        <w:tc>
          <w:tcPr>
            <w:tcW w:w="0" w:type="auto"/>
            <w:shd w:val="clear" w:color="auto" w:fill="auto"/>
            <w:vAlign w:val="center"/>
          </w:tcPr>
          <w:p w14:paraId="24DF5622" w14:textId="36E702B9" w:rsidR="00625403" w:rsidRPr="00D6293F" w:rsidRDefault="00625403" w:rsidP="00625403">
            <w:pPr>
              <w:jc w:val="center"/>
              <w:rPr>
                <w:rFonts w:ascii="Times New Roman" w:hAnsi="Times New Roman" w:cs="Times New Roman"/>
                <w:sz w:val="20"/>
                <w:szCs w:val="20"/>
              </w:rPr>
            </w:pPr>
            <w:r>
              <w:rPr>
                <w:rFonts w:ascii="Calibri" w:eastAsia="DengXian" w:hAnsi="Calibri"/>
                <w:color w:val="000000"/>
                <w:sz w:val="20"/>
                <w:szCs w:val="20"/>
              </w:rPr>
              <w:t>16.39</w:t>
            </w:r>
          </w:p>
        </w:tc>
      </w:tr>
      <w:tr w:rsidR="00625403" w:rsidRPr="002F69F6" w14:paraId="5A2831DD" w14:textId="77777777" w:rsidTr="002403D0">
        <w:trPr>
          <w:trHeight w:val="278"/>
        </w:trPr>
        <w:tc>
          <w:tcPr>
            <w:tcW w:w="0" w:type="auto"/>
            <w:vMerge/>
          </w:tcPr>
          <w:p w14:paraId="7637B23E" w14:textId="77777777" w:rsidR="00625403" w:rsidRPr="005B61E5" w:rsidRDefault="00625403" w:rsidP="002403D0">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1A047D7C" w14:textId="45CA1FED" w:rsidR="00625403" w:rsidRPr="005B61E5" w:rsidRDefault="00625403" w:rsidP="002403D0">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394EBDBD" w14:textId="77777777" w:rsidR="00625403" w:rsidRPr="005B61E5" w:rsidRDefault="00625403" w:rsidP="002403D0">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50%</w:t>
            </w:r>
          </w:p>
        </w:tc>
        <w:tc>
          <w:tcPr>
            <w:tcW w:w="0" w:type="auto"/>
            <w:shd w:val="clear" w:color="auto" w:fill="auto"/>
            <w:vAlign w:val="center"/>
          </w:tcPr>
          <w:p w14:paraId="1CD1BE46" w14:textId="215F3ABA" w:rsidR="00625403" w:rsidRPr="00D6293F" w:rsidRDefault="00625403" w:rsidP="00625403">
            <w:pPr>
              <w:jc w:val="center"/>
              <w:rPr>
                <w:rFonts w:ascii="Times New Roman" w:hAnsi="Times New Roman" w:cs="Times New Roman"/>
                <w:sz w:val="20"/>
                <w:szCs w:val="20"/>
              </w:rPr>
            </w:pPr>
            <w:r>
              <w:rPr>
                <w:rFonts w:ascii="Calibri" w:eastAsia="DengXian" w:hAnsi="Calibri"/>
                <w:color w:val="000000"/>
                <w:sz w:val="20"/>
                <w:szCs w:val="20"/>
              </w:rPr>
              <w:t>3.55</w:t>
            </w:r>
          </w:p>
        </w:tc>
        <w:tc>
          <w:tcPr>
            <w:tcW w:w="0" w:type="auto"/>
            <w:shd w:val="clear" w:color="auto" w:fill="auto"/>
            <w:vAlign w:val="center"/>
          </w:tcPr>
          <w:p w14:paraId="357D4944" w14:textId="49DDA4DF" w:rsidR="00625403" w:rsidRPr="00D6293F" w:rsidRDefault="00625403" w:rsidP="00625403">
            <w:pPr>
              <w:jc w:val="center"/>
              <w:rPr>
                <w:rFonts w:ascii="Times New Roman" w:hAnsi="Times New Roman" w:cs="Times New Roman"/>
                <w:sz w:val="20"/>
                <w:szCs w:val="20"/>
              </w:rPr>
            </w:pPr>
            <w:r>
              <w:rPr>
                <w:rFonts w:ascii="Calibri" w:eastAsia="DengXian" w:hAnsi="Calibri"/>
                <w:color w:val="000000"/>
                <w:sz w:val="20"/>
                <w:szCs w:val="20"/>
              </w:rPr>
              <w:t>8.23</w:t>
            </w:r>
          </w:p>
        </w:tc>
        <w:tc>
          <w:tcPr>
            <w:tcW w:w="0" w:type="auto"/>
            <w:shd w:val="clear" w:color="auto" w:fill="auto"/>
            <w:vAlign w:val="center"/>
          </w:tcPr>
          <w:p w14:paraId="22707445" w14:textId="55FFF6EF" w:rsidR="00625403" w:rsidRPr="00D6293F" w:rsidRDefault="00625403" w:rsidP="00625403">
            <w:pPr>
              <w:jc w:val="center"/>
              <w:rPr>
                <w:rFonts w:ascii="Times New Roman" w:hAnsi="Times New Roman" w:cs="Times New Roman"/>
                <w:sz w:val="20"/>
                <w:szCs w:val="20"/>
              </w:rPr>
            </w:pPr>
            <w:r>
              <w:rPr>
                <w:rFonts w:ascii="Calibri" w:eastAsia="DengXian" w:hAnsi="Calibri"/>
                <w:color w:val="000000"/>
                <w:sz w:val="20"/>
                <w:szCs w:val="20"/>
              </w:rPr>
              <w:t>16.10</w:t>
            </w:r>
          </w:p>
        </w:tc>
        <w:tc>
          <w:tcPr>
            <w:tcW w:w="0" w:type="auto"/>
            <w:shd w:val="clear" w:color="auto" w:fill="auto"/>
            <w:vAlign w:val="center"/>
          </w:tcPr>
          <w:p w14:paraId="4F29483E" w14:textId="41B6C49D" w:rsidR="00625403" w:rsidRPr="00D6293F" w:rsidRDefault="00625403" w:rsidP="00625403">
            <w:pPr>
              <w:jc w:val="center"/>
              <w:rPr>
                <w:rFonts w:ascii="Times New Roman" w:hAnsi="Times New Roman" w:cs="Times New Roman"/>
                <w:sz w:val="20"/>
                <w:szCs w:val="20"/>
              </w:rPr>
            </w:pPr>
            <w:r>
              <w:rPr>
                <w:rFonts w:ascii="Calibri" w:eastAsia="DengXian" w:hAnsi="Calibri"/>
                <w:color w:val="000000"/>
                <w:sz w:val="20"/>
                <w:szCs w:val="20"/>
              </w:rPr>
              <w:t>5.80</w:t>
            </w:r>
          </w:p>
        </w:tc>
        <w:tc>
          <w:tcPr>
            <w:tcW w:w="0" w:type="auto"/>
            <w:shd w:val="clear" w:color="auto" w:fill="auto"/>
            <w:vAlign w:val="center"/>
          </w:tcPr>
          <w:p w14:paraId="7DC54FCE" w14:textId="216EA053" w:rsidR="00625403" w:rsidRPr="00D6293F" w:rsidRDefault="00625403" w:rsidP="00625403">
            <w:pPr>
              <w:jc w:val="center"/>
              <w:rPr>
                <w:rFonts w:ascii="Times New Roman" w:hAnsi="Times New Roman" w:cs="Times New Roman"/>
                <w:sz w:val="20"/>
                <w:szCs w:val="20"/>
              </w:rPr>
            </w:pPr>
            <w:r>
              <w:rPr>
                <w:rFonts w:ascii="Calibri" w:eastAsia="DengXian" w:hAnsi="Calibri"/>
                <w:color w:val="000000"/>
                <w:sz w:val="20"/>
                <w:szCs w:val="20"/>
              </w:rPr>
              <w:t>8.81</w:t>
            </w:r>
          </w:p>
        </w:tc>
        <w:tc>
          <w:tcPr>
            <w:tcW w:w="0" w:type="auto"/>
            <w:shd w:val="clear" w:color="auto" w:fill="auto"/>
            <w:vAlign w:val="center"/>
          </w:tcPr>
          <w:p w14:paraId="15939783" w14:textId="7CC46E84" w:rsidR="00625403" w:rsidRPr="00D6293F" w:rsidRDefault="00625403" w:rsidP="00625403">
            <w:pPr>
              <w:jc w:val="center"/>
              <w:rPr>
                <w:rFonts w:ascii="Times New Roman" w:hAnsi="Times New Roman" w:cs="Times New Roman"/>
                <w:sz w:val="20"/>
                <w:szCs w:val="20"/>
              </w:rPr>
            </w:pPr>
            <w:r>
              <w:rPr>
                <w:rFonts w:ascii="Calibri" w:eastAsia="DengXian" w:hAnsi="Calibri"/>
                <w:color w:val="000000"/>
                <w:sz w:val="20"/>
                <w:szCs w:val="20"/>
              </w:rPr>
              <w:t>25.35</w:t>
            </w:r>
          </w:p>
        </w:tc>
      </w:tr>
      <w:tr w:rsidR="00625403" w:rsidRPr="002F69F6" w14:paraId="535E1076" w14:textId="77777777" w:rsidTr="002403D0">
        <w:trPr>
          <w:trHeight w:val="278"/>
        </w:trPr>
        <w:tc>
          <w:tcPr>
            <w:tcW w:w="0" w:type="auto"/>
            <w:vMerge/>
          </w:tcPr>
          <w:p w14:paraId="7DECA620" w14:textId="77777777" w:rsidR="00625403" w:rsidRPr="005B61E5" w:rsidRDefault="00625403" w:rsidP="002403D0">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530DCABE" w14:textId="51BDEAFC" w:rsidR="00625403" w:rsidRPr="005B61E5" w:rsidRDefault="00625403" w:rsidP="002403D0">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5327C499" w14:textId="77777777" w:rsidR="00625403" w:rsidRPr="005B61E5" w:rsidRDefault="00625403" w:rsidP="002403D0">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95%</w:t>
            </w:r>
          </w:p>
        </w:tc>
        <w:tc>
          <w:tcPr>
            <w:tcW w:w="0" w:type="auto"/>
            <w:shd w:val="clear" w:color="auto" w:fill="auto"/>
            <w:vAlign w:val="center"/>
          </w:tcPr>
          <w:p w14:paraId="37ADF8CD" w14:textId="604CDF96" w:rsidR="00625403" w:rsidRPr="00D6293F" w:rsidRDefault="00625403" w:rsidP="00625403">
            <w:pPr>
              <w:jc w:val="center"/>
              <w:rPr>
                <w:rFonts w:ascii="Times New Roman" w:hAnsi="Times New Roman" w:cs="Times New Roman"/>
                <w:sz w:val="20"/>
                <w:szCs w:val="20"/>
              </w:rPr>
            </w:pPr>
            <w:r>
              <w:rPr>
                <w:rFonts w:ascii="Calibri" w:eastAsia="DengXian" w:hAnsi="Calibri"/>
                <w:color w:val="000000"/>
                <w:sz w:val="20"/>
                <w:szCs w:val="20"/>
              </w:rPr>
              <w:t>6.95</w:t>
            </w:r>
          </w:p>
        </w:tc>
        <w:tc>
          <w:tcPr>
            <w:tcW w:w="0" w:type="auto"/>
            <w:shd w:val="clear" w:color="auto" w:fill="auto"/>
            <w:vAlign w:val="center"/>
          </w:tcPr>
          <w:p w14:paraId="282E946F" w14:textId="78980DAB" w:rsidR="00625403" w:rsidRPr="00D6293F" w:rsidRDefault="00625403" w:rsidP="00625403">
            <w:pPr>
              <w:jc w:val="center"/>
              <w:rPr>
                <w:rFonts w:ascii="Times New Roman" w:hAnsi="Times New Roman" w:cs="Times New Roman"/>
                <w:sz w:val="20"/>
                <w:szCs w:val="20"/>
              </w:rPr>
            </w:pPr>
            <w:r>
              <w:rPr>
                <w:rFonts w:ascii="Calibri" w:eastAsia="DengXian" w:hAnsi="Calibri"/>
                <w:color w:val="000000"/>
                <w:sz w:val="20"/>
                <w:szCs w:val="20"/>
              </w:rPr>
              <w:t>19.65</w:t>
            </w:r>
          </w:p>
        </w:tc>
        <w:tc>
          <w:tcPr>
            <w:tcW w:w="0" w:type="auto"/>
            <w:shd w:val="clear" w:color="auto" w:fill="auto"/>
            <w:vAlign w:val="center"/>
          </w:tcPr>
          <w:p w14:paraId="1E013680" w14:textId="594F7487" w:rsidR="00625403" w:rsidRPr="00D6293F" w:rsidRDefault="00625403" w:rsidP="00625403">
            <w:pPr>
              <w:jc w:val="center"/>
              <w:rPr>
                <w:rFonts w:ascii="Times New Roman" w:hAnsi="Times New Roman" w:cs="Times New Roman"/>
                <w:sz w:val="20"/>
                <w:szCs w:val="20"/>
              </w:rPr>
            </w:pPr>
            <w:r>
              <w:rPr>
                <w:rFonts w:ascii="Calibri" w:eastAsia="DengXian" w:hAnsi="Calibri"/>
                <w:color w:val="000000"/>
                <w:sz w:val="20"/>
                <w:szCs w:val="20"/>
              </w:rPr>
              <w:t>56.66</w:t>
            </w:r>
          </w:p>
        </w:tc>
        <w:tc>
          <w:tcPr>
            <w:tcW w:w="0" w:type="auto"/>
            <w:shd w:val="clear" w:color="auto" w:fill="auto"/>
            <w:vAlign w:val="center"/>
          </w:tcPr>
          <w:p w14:paraId="2F948D9D" w14:textId="333C8742" w:rsidR="00625403" w:rsidRPr="00D6293F" w:rsidRDefault="00625403" w:rsidP="00625403">
            <w:pPr>
              <w:jc w:val="center"/>
              <w:rPr>
                <w:rFonts w:ascii="Times New Roman" w:hAnsi="Times New Roman" w:cs="Times New Roman"/>
                <w:sz w:val="20"/>
                <w:szCs w:val="20"/>
              </w:rPr>
            </w:pPr>
            <w:r>
              <w:rPr>
                <w:rFonts w:ascii="Calibri" w:eastAsia="DengXian" w:hAnsi="Calibri"/>
                <w:color w:val="000000"/>
                <w:sz w:val="20"/>
                <w:szCs w:val="20"/>
              </w:rPr>
              <w:t>7.82</w:t>
            </w:r>
          </w:p>
        </w:tc>
        <w:tc>
          <w:tcPr>
            <w:tcW w:w="0" w:type="auto"/>
            <w:shd w:val="clear" w:color="auto" w:fill="auto"/>
            <w:vAlign w:val="center"/>
          </w:tcPr>
          <w:p w14:paraId="710993F4" w14:textId="732428D3" w:rsidR="00625403" w:rsidRPr="00D6293F" w:rsidRDefault="00625403" w:rsidP="00625403">
            <w:pPr>
              <w:jc w:val="center"/>
              <w:rPr>
                <w:rFonts w:ascii="Times New Roman" w:hAnsi="Times New Roman" w:cs="Times New Roman"/>
                <w:sz w:val="20"/>
                <w:szCs w:val="20"/>
              </w:rPr>
            </w:pPr>
            <w:r>
              <w:rPr>
                <w:rFonts w:ascii="Calibri" w:eastAsia="DengXian" w:hAnsi="Calibri"/>
                <w:color w:val="000000"/>
                <w:sz w:val="20"/>
                <w:szCs w:val="20"/>
              </w:rPr>
              <w:t>11.88</w:t>
            </w:r>
          </w:p>
        </w:tc>
        <w:tc>
          <w:tcPr>
            <w:tcW w:w="0" w:type="auto"/>
            <w:shd w:val="clear" w:color="auto" w:fill="auto"/>
            <w:vAlign w:val="center"/>
          </w:tcPr>
          <w:p w14:paraId="177DE244" w14:textId="0689A1F0" w:rsidR="00625403" w:rsidRPr="00D6293F" w:rsidRDefault="00625403" w:rsidP="00625403">
            <w:pPr>
              <w:jc w:val="center"/>
              <w:rPr>
                <w:rFonts w:ascii="Times New Roman" w:hAnsi="Times New Roman" w:cs="Times New Roman"/>
                <w:sz w:val="20"/>
                <w:szCs w:val="20"/>
              </w:rPr>
            </w:pPr>
            <w:r>
              <w:rPr>
                <w:rFonts w:ascii="Calibri" w:eastAsia="DengXian" w:hAnsi="Calibri"/>
                <w:color w:val="000000"/>
                <w:sz w:val="20"/>
                <w:szCs w:val="20"/>
              </w:rPr>
              <w:t>32.59</w:t>
            </w:r>
          </w:p>
        </w:tc>
      </w:tr>
      <w:tr w:rsidR="00625403" w:rsidRPr="002F69F6" w14:paraId="33C318A2" w14:textId="77777777" w:rsidTr="00383D9C">
        <w:trPr>
          <w:trHeight w:val="278"/>
        </w:trPr>
        <w:tc>
          <w:tcPr>
            <w:tcW w:w="0" w:type="auto"/>
            <w:vMerge w:val="restart"/>
            <w:vAlign w:val="center"/>
          </w:tcPr>
          <w:p w14:paraId="55C0329C" w14:textId="591369E1" w:rsidR="00625403" w:rsidRPr="005B61E5" w:rsidRDefault="00625403" w:rsidP="002403D0">
            <w:pPr>
              <w:widowControl/>
              <w:jc w:val="center"/>
              <w:rPr>
                <w:rFonts w:ascii="Times New Roman" w:eastAsia="DengXian" w:hAnsi="Times New Roman" w:cs="Times New Roman"/>
                <w:b/>
                <w:bCs/>
                <w:kern w:val="0"/>
                <w:sz w:val="20"/>
                <w:szCs w:val="20"/>
              </w:rPr>
            </w:pPr>
            <w:r>
              <w:rPr>
                <w:rFonts w:ascii="Times New Roman" w:eastAsia="DengXian" w:hAnsi="Times New Roman" w:cs="Times New Roman" w:hint="eastAsia"/>
                <w:b/>
                <w:bCs/>
                <w:kern w:val="0"/>
                <w:sz w:val="20"/>
                <w:szCs w:val="20"/>
              </w:rPr>
              <w:t>Dynamic SBFD</w:t>
            </w:r>
          </w:p>
        </w:tc>
        <w:tc>
          <w:tcPr>
            <w:tcW w:w="0" w:type="auto"/>
            <w:vMerge w:val="restart"/>
            <w:shd w:val="clear" w:color="auto" w:fill="auto"/>
            <w:vAlign w:val="center"/>
          </w:tcPr>
          <w:p w14:paraId="49627419" w14:textId="61432498" w:rsidR="00625403" w:rsidRPr="005B61E5" w:rsidRDefault="00625403" w:rsidP="002403D0">
            <w:pPr>
              <w:widowControl/>
              <w:jc w:val="center"/>
              <w:rPr>
                <w:rFonts w:ascii="Times New Roman" w:eastAsia="DengXian" w:hAnsi="Times New Roman" w:cs="Times New Roman"/>
                <w:b/>
                <w:bCs/>
                <w:kern w:val="0"/>
                <w:sz w:val="20"/>
                <w:szCs w:val="20"/>
              </w:rPr>
            </w:pPr>
            <w:r w:rsidRPr="002F69F6">
              <w:rPr>
                <w:rFonts w:ascii="Times New Roman" w:eastAsia="DengXian" w:hAnsi="Times New Roman" w:cs="Times New Roman"/>
                <w:b/>
                <w:bCs/>
                <w:kern w:val="0"/>
                <w:sz w:val="20"/>
                <w:szCs w:val="20"/>
              </w:rPr>
              <w:t>DL p</w:t>
            </w:r>
            <w:r w:rsidRPr="0051380B">
              <w:rPr>
                <w:rFonts w:ascii="Times New Roman" w:eastAsia="DengXian" w:hAnsi="Times New Roman" w:cs="Times New Roman"/>
                <w:b/>
                <w:bCs/>
                <w:kern w:val="0"/>
                <w:sz w:val="20"/>
                <w:szCs w:val="20"/>
              </w:rPr>
              <w:t xml:space="preserve">acket-Latency </w:t>
            </w:r>
            <w:r>
              <w:rPr>
                <w:rFonts w:ascii="Times New Roman" w:eastAsia="DengXian" w:hAnsi="Times New Roman" w:cs="Times New Roman" w:hint="eastAsia"/>
                <w:b/>
                <w:bCs/>
                <w:color w:val="000000"/>
                <w:kern w:val="0"/>
                <w:sz w:val="20"/>
                <w:szCs w:val="20"/>
              </w:rPr>
              <w:t>CDF</w:t>
            </w:r>
          </w:p>
        </w:tc>
        <w:tc>
          <w:tcPr>
            <w:tcW w:w="0" w:type="auto"/>
            <w:shd w:val="clear" w:color="auto" w:fill="auto"/>
            <w:vAlign w:val="center"/>
          </w:tcPr>
          <w:p w14:paraId="610CAC5C" w14:textId="6DBBB405" w:rsidR="00625403" w:rsidRPr="005B61E5" w:rsidRDefault="00625403" w:rsidP="002403D0">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Mean</w:t>
            </w:r>
          </w:p>
        </w:tc>
        <w:tc>
          <w:tcPr>
            <w:tcW w:w="0" w:type="auto"/>
            <w:shd w:val="clear" w:color="auto" w:fill="auto"/>
            <w:vAlign w:val="center"/>
          </w:tcPr>
          <w:p w14:paraId="3E3D37FD" w14:textId="691616CD" w:rsidR="00625403" w:rsidRDefault="00625403" w:rsidP="00625403">
            <w:pPr>
              <w:jc w:val="center"/>
              <w:rPr>
                <w:rFonts w:ascii="Calibri" w:eastAsia="DengXian" w:hAnsi="Calibri"/>
                <w:color w:val="000000"/>
                <w:sz w:val="20"/>
                <w:szCs w:val="20"/>
              </w:rPr>
            </w:pPr>
            <w:r>
              <w:rPr>
                <w:rFonts w:ascii="Calibri" w:eastAsia="DengXian" w:hAnsi="Calibri"/>
                <w:color w:val="000000"/>
                <w:sz w:val="20"/>
                <w:szCs w:val="20"/>
              </w:rPr>
              <w:t>6.99</w:t>
            </w:r>
          </w:p>
        </w:tc>
        <w:tc>
          <w:tcPr>
            <w:tcW w:w="0" w:type="auto"/>
            <w:shd w:val="clear" w:color="auto" w:fill="auto"/>
            <w:vAlign w:val="center"/>
          </w:tcPr>
          <w:p w14:paraId="4D99B455" w14:textId="0F75B388" w:rsidR="00625403" w:rsidRDefault="00625403" w:rsidP="00625403">
            <w:pPr>
              <w:jc w:val="center"/>
              <w:rPr>
                <w:rFonts w:ascii="Calibri" w:eastAsia="DengXian" w:hAnsi="Calibri"/>
                <w:color w:val="000000"/>
                <w:sz w:val="20"/>
                <w:szCs w:val="20"/>
              </w:rPr>
            </w:pPr>
            <w:r>
              <w:rPr>
                <w:rFonts w:ascii="Calibri" w:eastAsia="DengXian" w:hAnsi="Calibri"/>
                <w:color w:val="000000"/>
                <w:sz w:val="20"/>
                <w:szCs w:val="20"/>
              </w:rPr>
              <w:t>15.60</w:t>
            </w:r>
          </w:p>
        </w:tc>
        <w:tc>
          <w:tcPr>
            <w:tcW w:w="0" w:type="auto"/>
            <w:shd w:val="clear" w:color="auto" w:fill="auto"/>
            <w:vAlign w:val="center"/>
          </w:tcPr>
          <w:p w14:paraId="1CA80F67" w14:textId="317521F4" w:rsidR="00625403" w:rsidRDefault="00625403" w:rsidP="00625403">
            <w:pPr>
              <w:jc w:val="center"/>
              <w:rPr>
                <w:rFonts w:ascii="Calibri" w:eastAsia="DengXian" w:hAnsi="Calibri"/>
                <w:color w:val="000000"/>
                <w:sz w:val="20"/>
                <w:szCs w:val="20"/>
              </w:rPr>
            </w:pPr>
            <w:r>
              <w:rPr>
                <w:rFonts w:ascii="Calibri" w:eastAsia="DengXian" w:hAnsi="Calibri"/>
                <w:color w:val="000000"/>
                <w:sz w:val="20"/>
                <w:szCs w:val="20"/>
              </w:rPr>
              <w:t>126.59</w:t>
            </w:r>
          </w:p>
        </w:tc>
        <w:tc>
          <w:tcPr>
            <w:tcW w:w="0" w:type="auto"/>
            <w:shd w:val="clear" w:color="auto" w:fill="auto"/>
            <w:vAlign w:val="center"/>
          </w:tcPr>
          <w:p w14:paraId="766392D2" w14:textId="75A4544C" w:rsidR="00625403" w:rsidRDefault="00625403" w:rsidP="00625403">
            <w:pPr>
              <w:jc w:val="center"/>
              <w:rPr>
                <w:rFonts w:ascii="Calibri" w:eastAsia="DengXian" w:hAnsi="Calibri"/>
                <w:color w:val="000000"/>
                <w:sz w:val="20"/>
                <w:szCs w:val="20"/>
              </w:rPr>
            </w:pPr>
            <w:r>
              <w:rPr>
                <w:rFonts w:ascii="Calibri" w:eastAsia="DengXian" w:hAnsi="Calibri"/>
                <w:color w:val="000000"/>
                <w:sz w:val="20"/>
                <w:szCs w:val="20"/>
              </w:rPr>
              <w:t>12.39</w:t>
            </w:r>
          </w:p>
        </w:tc>
        <w:tc>
          <w:tcPr>
            <w:tcW w:w="0" w:type="auto"/>
            <w:shd w:val="clear" w:color="auto" w:fill="auto"/>
            <w:vAlign w:val="center"/>
          </w:tcPr>
          <w:p w14:paraId="6504692A" w14:textId="3C42CC77" w:rsidR="00625403" w:rsidRDefault="00625403" w:rsidP="00625403">
            <w:pPr>
              <w:jc w:val="center"/>
              <w:rPr>
                <w:rFonts w:ascii="Calibri" w:eastAsia="DengXian" w:hAnsi="Calibri"/>
                <w:color w:val="000000"/>
                <w:sz w:val="20"/>
                <w:szCs w:val="20"/>
              </w:rPr>
            </w:pPr>
            <w:r>
              <w:rPr>
                <w:rFonts w:ascii="Calibri" w:eastAsia="DengXian" w:hAnsi="Calibri"/>
                <w:color w:val="000000"/>
                <w:sz w:val="20"/>
                <w:szCs w:val="20"/>
              </w:rPr>
              <w:t>18.29</w:t>
            </w:r>
          </w:p>
        </w:tc>
        <w:tc>
          <w:tcPr>
            <w:tcW w:w="0" w:type="auto"/>
            <w:shd w:val="clear" w:color="auto" w:fill="auto"/>
            <w:vAlign w:val="center"/>
          </w:tcPr>
          <w:p w14:paraId="7543593B" w14:textId="69AAB770" w:rsidR="00625403" w:rsidRDefault="00625403" w:rsidP="00625403">
            <w:pPr>
              <w:jc w:val="center"/>
              <w:rPr>
                <w:rFonts w:ascii="Calibri" w:eastAsia="DengXian" w:hAnsi="Calibri"/>
                <w:color w:val="000000"/>
                <w:sz w:val="20"/>
                <w:szCs w:val="20"/>
              </w:rPr>
            </w:pPr>
            <w:r>
              <w:rPr>
                <w:rFonts w:ascii="Calibri" w:eastAsia="DengXian" w:hAnsi="Calibri"/>
                <w:color w:val="000000"/>
                <w:sz w:val="20"/>
                <w:szCs w:val="20"/>
              </w:rPr>
              <w:t>47.93</w:t>
            </w:r>
          </w:p>
        </w:tc>
      </w:tr>
      <w:tr w:rsidR="00625403" w:rsidRPr="002F69F6" w14:paraId="253DAD67" w14:textId="77777777" w:rsidTr="002403D0">
        <w:trPr>
          <w:trHeight w:val="278"/>
        </w:trPr>
        <w:tc>
          <w:tcPr>
            <w:tcW w:w="0" w:type="auto"/>
            <w:vMerge/>
          </w:tcPr>
          <w:p w14:paraId="7E497E0D" w14:textId="77777777" w:rsidR="00625403" w:rsidRPr="005B61E5" w:rsidRDefault="00625403" w:rsidP="002403D0">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6475B733" w14:textId="77777777" w:rsidR="00625403" w:rsidRPr="005B61E5" w:rsidRDefault="00625403" w:rsidP="002403D0">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130210BF" w14:textId="54F604EC" w:rsidR="00625403" w:rsidRPr="005B61E5" w:rsidRDefault="00625403" w:rsidP="002403D0">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5%</w:t>
            </w:r>
          </w:p>
        </w:tc>
        <w:tc>
          <w:tcPr>
            <w:tcW w:w="0" w:type="auto"/>
            <w:shd w:val="clear" w:color="auto" w:fill="auto"/>
            <w:vAlign w:val="center"/>
          </w:tcPr>
          <w:p w14:paraId="51493478" w14:textId="554C2518" w:rsidR="00625403" w:rsidRDefault="00625403" w:rsidP="00625403">
            <w:pPr>
              <w:jc w:val="center"/>
              <w:rPr>
                <w:rFonts w:ascii="Calibri" w:eastAsia="DengXian" w:hAnsi="Calibri"/>
                <w:color w:val="000000"/>
                <w:sz w:val="20"/>
                <w:szCs w:val="20"/>
              </w:rPr>
            </w:pPr>
            <w:r>
              <w:rPr>
                <w:rFonts w:ascii="Calibri" w:eastAsia="DengXian" w:hAnsi="Calibri"/>
                <w:color w:val="000000"/>
                <w:sz w:val="20"/>
                <w:szCs w:val="20"/>
              </w:rPr>
              <w:t>5.24</w:t>
            </w:r>
          </w:p>
        </w:tc>
        <w:tc>
          <w:tcPr>
            <w:tcW w:w="0" w:type="auto"/>
            <w:shd w:val="clear" w:color="auto" w:fill="auto"/>
            <w:vAlign w:val="center"/>
          </w:tcPr>
          <w:p w14:paraId="006ECB92" w14:textId="6537E8A7" w:rsidR="00625403" w:rsidRDefault="00625403" w:rsidP="00625403">
            <w:pPr>
              <w:jc w:val="center"/>
              <w:rPr>
                <w:rFonts w:ascii="Calibri" w:eastAsia="DengXian" w:hAnsi="Calibri"/>
                <w:color w:val="000000"/>
                <w:sz w:val="20"/>
                <w:szCs w:val="20"/>
              </w:rPr>
            </w:pPr>
            <w:r>
              <w:rPr>
                <w:rFonts w:ascii="Calibri" w:eastAsia="DengXian" w:hAnsi="Calibri"/>
                <w:color w:val="000000"/>
                <w:sz w:val="20"/>
                <w:szCs w:val="20"/>
              </w:rPr>
              <w:t>6.53</w:t>
            </w:r>
          </w:p>
        </w:tc>
        <w:tc>
          <w:tcPr>
            <w:tcW w:w="0" w:type="auto"/>
            <w:shd w:val="clear" w:color="auto" w:fill="auto"/>
            <w:vAlign w:val="center"/>
          </w:tcPr>
          <w:p w14:paraId="358449B3" w14:textId="2CE52DD4" w:rsidR="00625403" w:rsidRDefault="00625403" w:rsidP="00625403">
            <w:pPr>
              <w:jc w:val="center"/>
              <w:rPr>
                <w:rFonts w:ascii="Calibri" w:eastAsia="DengXian" w:hAnsi="Calibri"/>
                <w:color w:val="000000"/>
                <w:sz w:val="20"/>
                <w:szCs w:val="20"/>
              </w:rPr>
            </w:pPr>
            <w:r>
              <w:rPr>
                <w:rFonts w:ascii="Calibri" w:eastAsia="DengXian" w:hAnsi="Calibri"/>
                <w:color w:val="000000"/>
                <w:sz w:val="20"/>
                <w:szCs w:val="20"/>
              </w:rPr>
              <w:t>9.32</w:t>
            </w:r>
          </w:p>
        </w:tc>
        <w:tc>
          <w:tcPr>
            <w:tcW w:w="0" w:type="auto"/>
            <w:shd w:val="clear" w:color="auto" w:fill="auto"/>
            <w:vAlign w:val="center"/>
          </w:tcPr>
          <w:p w14:paraId="2F0C3192" w14:textId="6F1BEBB7" w:rsidR="00625403" w:rsidRDefault="00625403" w:rsidP="00625403">
            <w:pPr>
              <w:jc w:val="center"/>
              <w:rPr>
                <w:rFonts w:ascii="Calibri" w:eastAsia="DengXian" w:hAnsi="Calibri"/>
                <w:color w:val="000000"/>
                <w:sz w:val="20"/>
                <w:szCs w:val="20"/>
              </w:rPr>
            </w:pPr>
            <w:r>
              <w:rPr>
                <w:rFonts w:ascii="Calibri" w:eastAsia="DengXian" w:hAnsi="Calibri"/>
                <w:color w:val="000000"/>
                <w:sz w:val="20"/>
                <w:szCs w:val="20"/>
              </w:rPr>
              <w:t>8.76</w:t>
            </w:r>
          </w:p>
        </w:tc>
        <w:tc>
          <w:tcPr>
            <w:tcW w:w="0" w:type="auto"/>
            <w:shd w:val="clear" w:color="auto" w:fill="auto"/>
            <w:vAlign w:val="center"/>
          </w:tcPr>
          <w:p w14:paraId="01D66F4E" w14:textId="1D2EB32F" w:rsidR="00625403" w:rsidRDefault="00625403" w:rsidP="00625403">
            <w:pPr>
              <w:jc w:val="center"/>
              <w:rPr>
                <w:rFonts w:ascii="Calibri" w:eastAsia="DengXian" w:hAnsi="Calibri"/>
                <w:color w:val="000000"/>
                <w:sz w:val="20"/>
                <w:szCs w:val="20"/>
              </w:rPr>
            </w:pPr>
            <w:r>
              <w:rPr>
                <w:rFonts w:ascii="Calibri" w:eastAsia="DengXian" w:hAnsi="Calibri"/>
                <w:color w:val="000000"/>
                <w:sz w:val="20"/>
                <w:szCs w:val="20"/>
              </w:rPr>
              <w:t>13.33</w:t>
            </w:r>
          </w:p>
        </w:tc>
        <w:tc>
          <w:tcPr>
            <w:tcW w:w="0" w:type="auto"/>
            <w:shd w:val="clear" w:color="auto" w:fill="auto"/>
            <w:vAlign w:val="center"/>
          </w:tcPr>
          <w:p w14:paraId="1A78BED5" w14:textId="239CD48A" w:rsidR="00625403" w:rsidRDefault="00625403" w:rsidP="00625403">
            <w:pPr>
              <w:jc w:val="center"/>
              <w:rPr>
                <w:rFonts w:ascii="Calibri" w:eastAsia="DengXian" w:hAnsi="Calibri"/>
                <w:color w:val="000000"/>
                <w:sz w:val="20"/>
                <w:szCs w:val="20"/>
              </w:rPr>
            </w:pPr>
            <w:r>
              <w:rPr>
                <w:rFonts w:ascii="Calibri" w:eastAsia="DengXian" w:hAnsi="Calibri"/>
                <w:color w:val="000000"/>
                <w:sz w:val="20"/>
                <w:szCs w:val="20"/>
              </w:rPr>
              <w:t>37.13</w:t>
            </w:r>
          </w:p>
        </w:tc>
      </w:tr>
      <w:tr w:rsidR="00625403" w:rsidRPr="002F69F6" w14:paraId="61E71E9B" w14:textId="77777777" w:rsidTr="002403D0">
        <w:trPr>
          <w:trHeight w:val="278"/>
        </w:trPr>
        <w:tc>
          <w:tcPr>
            <w:tcW w:w="0" w:type="auto"/>
            <w:vMerge/>
          </w:tcPr>
          <w:p w14:paraId="0944B2AC" w14:textId="77777777" w:rsidR="00625403" w:rsidRPr="005B61E5" w:rsidRDefault="00625403" w:rsidP="002403D0">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2B872F5A" w14:textId="77777777" w:rsidR="00625403" w:rsidRPr="005B61E5" w:rsidRDefault="00625403" w:rsidP="002403D0">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7C305261" w14:textId="7D27BB28" w:rsidR="00625403" w:rsidRPr="005B61E5" w:rsidRDefault="00625403" w:rsidP="002403D0">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50%</w:t>
            </w:r>
          </w:p>
        </w:tc>
        <w:tc>
          <w:tcPr>
            <w:tcW w:w="0" w:type="auto"/>
            <w:shd w:val="clear" w:color="auto" w:fill="auto"/>
            <w:vAlign w:val="center"/>
          </w:tcPr>
          <w:p w14:paraId="64D54667" w14:textId="52926A07" w:rsidR="00625403" w:rsidRDefault="00625403" w:rsidP="00625403">
            <w:pPr>
              <w:jc w:val="center"/>
              <w:rPr>
                <w:rFonts w:ascii="Calibri" w:eastAsia="DengXian" w:hAnsi="Calibri"/>
                <w:color w:val="000000"/>
                <w:sz w:val="20"/>
                <w:szCs w:val="20"/>
              </w:rPr>
            </w:pPr>
            <w:r>
              <w:rPr>
                <w:rFonts w:ascii="Calibri" w:eastAsia="DengXian" w:hAnsi="Calibri"/>
                <w:color w:val="000000"/>
                <w:sz w:val="20"/>
                <w:szCs w:val="20"/>
              </w:rPr>
              <w:t>6.47</w:t>
            </w:r>
          </w:p>
        </w:tc>
        <w:tc>
          <w:tcPr>
            <w:tcW w:w="0" w:type="auto"/>
            <w:shd w:val="clear" w:color="auto" w:fill="auto"/>
            <w:vAlign w:val="center"/>
          </w:tcPr>
          <w:p w14:paraId="64FABE4C" w14:textId="55FA7BB6" w:rsidR="00625403" w:rsidRDefault="00625403" w:rsidP="00625403">
            <w:pPr>
              <w:jc w:val="center"/>
              <w:rPr>
                <w:rFonts w:ascii="Calibri" w:eastAsia="DengXian" w:hAnsi="Calibri"/>
                <w:color w:val="000000"/>
                <w:sz w:val="20"/>
                <w:szCs w:val="20"/>
              </w:rPr>
            </w:pPr>
            <w:r>
              <w:rPr>
                <w:rFonts w:ascii="Calibri" w:eastAsia="DengXian" w:hAnsi="Calibri"/>
                <w:color w:val="000000"/>
                <w:sz w:val="20"/>
                <w:szCs w:val="20"/>
              </w:rPr>
              <w:t>12.39</w:t>
            </w:r>
          </w:p>
        </w:tc>
        <w:tc>
          <w:tcPr>
            <w:tcW w:w="0" w:type="auto"/>
            <w:shd w:val="clear" w:color="auto" w:fill="auto"/>
            <w:vAlign w:val="center"/>
          </w:tcPr>
          <w:p w14:paraId="0263647F" w14:textId="0568E7E9" w:rsidR="00625403" w:rsidRDefault="00625403" w:rsidP="00625403">
            <w:pPr>
              <w:jc w:val="center"/>
              <w:rPr>
                <w:rFonts w:ascii="Calibri" w:eastAsia="DengXian" w:hAnsi="Calibri"/>
                <w:color w:val="000000"/>
                <w:sz w:val="20"/>
                <w:szCs w:val="20"/>
              </w:rPr>
            </w:pPr>
            <w:r>
              <w:rPr>
                <w:rFonts w:ascii="Calibri" w:eastAsia="DengXian" w:hAnsi="Calibri"/>
                <w:color w:val="000000"/>
                <w:sz w:val="20"/>
                <w:szCs w:val="20"/>
              </w:rPr>
              <w:t>33.64</w:t>
            </w:r>
          </w:p>
        </w:tc>
        <w:tc>
          <w:tcPr>
            <w:tcW w:w="0" w:type="auto"/>
            <w:shd w:val="clear" w:color="auto" w:fill="auto"/>
            <w:vAlign w:val="center"/>
          </w:tcPr>
          <w:p w14:paraId="3A130B6B" w14:textId="2495939D" w:rsidR="00625403" w:rsidRDefault="00625403" w:rsidP="00625403">
            <w:pPr>
              <w:jc w:val="center"/>
              <w:rPr>
                <w:rFonts w:ascii="Calibri" w:eastAsia="DengXian" w:hAnsi="Calibri"/>
                <w:color w:val="000000"/>
                <w:sz w:val="20"/>
                <w:szCs w:val="20"/>
              </w:rPr>
            </w:pPr>
            <w:r>
              <w:rPr>
                <w:rFonts w:ascii="Calibri" w:eastAsia="DengXian" w:hAnsi="Calibri"/>
                <w:color w:val="000000"/>
                <w:sz w:val="20"/>
                <w:szCs w:val="20"/>
              </w:rPr>
              <w:t>12.15</w:t>
            </w:r>
          </w:p>
        </w:tc>
        <w:tc>
          <w:tcPr>
            <w:tcW w:w="0" w:type="auto"/>
            <w:shd w:val="clear" w:color="auto" w:fill="auto"/>
            <w:vAlign w:val="center"/>
          </w:tcPr>
          <w:p w14:paraId="07A9D2F5" w14:textId="194CA9D5" w:rsidR="00625403" w:rsidRDefault="00625403" w:rsidP="00625403">
            <w:pPr>
              <w:jc w:val="center"/>
              <w:rPr>
                <w:rFonts w:ascii="Calibri" w:eastAsia="DengXian" w:hAnsi="Calibri"/>
                <w:color w:val="000000"/>
                <w:sz w:val="20"/>
                <w:szCs w:val="20"/>
              </w:rPr>
            </w:pPr>
            <w:r>
              <w:rPr>
                <w:rFonts w:ascii="Calibri" w:eastAsia="DengXian" w:hAnsi="Calibri"/>
                <w:color w:val="000000"/>
                <w:sz w:val="20"/>
                <w:szCs w:val="20"/>
              </w:rPr>
              <w:t>17.25</w:t>
            </w:r>
          </w:p>
        </w:tc>
        <w:tc>
          <w:tcPr>
            <w:tcW w:w="0" w:type="auto"/>
            <w:shd w:val="clear" w:color="auto" w:fill="auto"/>
            <w:vAlign w:val="center"/>
          </w:tcPr>
          <w:p w14:paraId="190EA546" w14:textId="2D1C01E8" w:rsidR="00625403" w:rsidRDefault="00625403" w:rsidP="00625403">
            <w:pPr>
              <w:jc w:val="center"/>
              <w:rPr>
                <w:rFonts w:ascii="Calibri" w:eastAsia="DengXian" w:hAnsi="Calibri"/>
                <w:color w:val="000000"/>
                <w:sz w:val="20"/>
                <w:szCs w:val="20"/>
              </w:rPr>
            </w:pPr>
            <w:r>
              <w:rPr>
                <w:rFonts w:ascii="Calibri" w:eastAsia="DengXian" w:hAnsi="Calibri"/>
                <w:color w:val="000000"/>
                <w:sz w:val="20"/>
                <w:szCs w:val="20"/>
              </w:rPr>
              <w:t>45.93</w:t>
            </w:r>
          </w:p>
        </w:tc>
      </w:tr>
      <w:tr w:rsidR="00625403" w:rsidRPr="002F69F6" w14:paraId="35F7F8FD" w14:textId="77777777" w:rsidTr="002403D0">
        <w:trPr>
          <w:trHeight w:val="278"/>
        </w:trPr>
        <w:tc>
          <w:tcPr>
            <w:tcW w:w="0" w:type="auto"/>
            <w:vMerge/>
          </w:tcPr>
          <w:p w14:paraId="719BCBB8" w14:textId="77777777" w:rsidR="00625403" w:rsidRPr="005B61E5" w:rsidRDefault="00625403" w:rsidP="002403D0">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00E33D98" w14:textId="77777777" w:rsidR="00625403" w:rsidRPr="005B61E5" w:rsidRDefault="00625403" w:rsidP="002403D0">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28BEAB57" w14:textId="7843DD2C" w:rsidR="00625403" w:rsidRPr="005B61E5" w:rsidRDefault="00625403" w:rsidP="002403D0">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95%</w:t>
            </w:r>
          </w:p>
        </w:tc>
        <w:tc>
          <w:tcPr>
            <w:tcW w:w="0" w:type="auto"/>
            <w:shd w:val="clear" w:color="auto" w:fill="auto"/>
            <w:vAlign w:val="center"/>
          </w:tcPr>
          <w:p w14:paraId="35BFE826" w14:textId="2681FD98" w:rsidR="00625403" w:rsidRDefault="00625403" w:rsidP="00625403">
            <w:pPr>
              <w:jc w:val="center"/>
              <w:rPr>
                <w:rFonts w:ascii="Calibri" w:eastAsia="DengXian" w:hAnsi="Calibri"/>
                <w:color w:val="000000"/>
                <w:sz w:val="20"/>
                <w:szCs w:val="20"/>
              </w:rPr>
            </w:pPr>
            <w:r>
              <w:rPr>
                <w:rFonts w:ascii="Calibri" w:eastAsia="DengXian" w:hAnsi="Calibri"/>
                <w:color w:val="000000"/>
                <w:sz w:val="20"/>
                <w:szCs w:val="20"/>
              </w:rPr>
              <w:t>10.47</w:t>
            </w:r>
          </w:p>
        </w:tc>
        <w:tc>
          <w:tcPr>
            <w:tcW w:w="0" w:type="auto"/>
            <w:shd w:val="clear" w:color="auto" w:fill="auto"/>
            <w:vAlign w:val="center"/>
          </w:tcPr>
          <w:p w14:paraId="1E39B9FC" w14:textId="63EA81AA" w:rsidR="00625403" w:rsidRDefault="00625403" w:rsidP="00625403">
            <w:pPr>
              <w:jc w:val="center"/>
              <w:rPr>
                <w:rFonts w:ascii="Calibri" w:eastAsia="DengXian" w:hAnsi="Calibri"/>
                <w:color w:val="000000"/>
                <w:sz w:val="20"/>
                <w:szCs w:val="20"/>
              </w:rPr>
            </w:pPr>
            <w:r>
              <w:rPr>
                <w:rFonts w:ascii="Calibri" w:eastAsia="DengXian" w:hAnsi="Calibri"/>
                <w:color w:val="000000"/>
                <w:sz w:val="20"/>
                <w:szCs w:val="20"/>
              </w:rPr>
              <w:t>35.11</w:t>
            </w:r>
          </w:p>
        </w:tc>
        <w:tc>
          <w:tcPr>
            <w:tcW w:w="0" w:type="auto"/>
            <w:shd w:val="clear" w:color="auto" w:fill="auto"/>
            <w:vAlign w:val="center"/>
          </w:tcPr>
          <w:p w14:paraId="27A0AEF2" w14:textId="367D419B" w:rsidR="00625403" w:rsidRDefault="00625403" w:rsidP="00625403">
            <w:pPr>
              <w:jc w:val="center"/>
              <w:rPr>
                <w:rFonts w:ascii="Calibri" w:eastAsia="DengXian" w:hAnsi="Calibri"/>
                <w:color w:val="000000"/>
                <w:sz w:val="20"/>
                <w:szCs w:val="20"/>
              </w:rPr>
            </w:pPr>
            <w:r>
              <w:rPr>
                <w:rFonts w:ascii="Calibri" w:eastAsia="DengXian" w:hAnsi="Calibri"/>
                <w:color w:val="000000"/>
                <w:sz w:val="20"/>
                <w:szCs w:val="20"/>
              </w:rPr>
              <w:t>419.15</w:t>
            </w:r>
          </w:p>
        </w:tc>
        <w:tc>
          <w:tcPr>
            <w:tcW w:w="0" w:type="auto"/>
            <w:shd w:val="clear" w:color="auto" w:fill="auto"/>
            <w:vAlign w:val="center"/>
          </w:tcPr>
          <w:p w14:paraId="5A644ECE" w14:textId="7E4AB1E5" w:rsidR="00625403" w:rsidRDefault="00625403" w:rsidP="00625403">
            <w:pPr>
              <w:jc w:val="center"/>
              <w:rPr>
                <w:rFonts w:ascii="Calibri" w:eastAsia="DengXian" w:hAnsi="Calibri"/>
                <w:color w:val="000000"/>
                <w:sz w:val="20"/>
                <w:szCs w:val="20"/>
              </w:rPr>
            </w:pPr>
            <w:r>
              <w:rPr>
                <w:rFonts w:ascii="Calibri" w:eastAsia="DengXian" w:hAnsi="Calibri"/>
                <w:color w:val="000000"/>
                <w:sz w:val="20"/>
                <w:szCs w:val="20"/>
              </w:rPr>
              <w:t>16.99</w:t>
            </w:r>
          </w:p>
        </w:tc>
        <w:tc>
          <w:tcPr>
            <w:tcW w:w="0" w:type="auto"/>
            <w:shd w:val="clear" w:color="auto" w:fill="auto"/>
            <w:vAlign w:val="center"/>
          </w:tcPr>
          <w:p w14:paraId="55302D52" w14:textId="12978F30" w:rsidR="00625403" w:rsidRDefault="00625403" w:rsidP="00625403">
            <w:pPr>
              <w:jc w:val="center"/>
              <w:rPr>
                <w:rFonts w:ascii="Calibri" w:eastAsia="DengXian" w:hAnsi="Calibri"/>
                <w:color w:val="000000"/>
                <w:sz w:val="20"/>
                <w:szCs w:val="20"/>
              </w:rPr>
            </w:pPr>
            <w:r>
              <w:rPr>
                <w:rFonts w:ascii="Calibri" w:eastAsia="DengXian" w:hAnsi="Calibri"/>
                <w:color w:val="000000"/>
                <w:sz w:val="20"/>
                <w:szCs w:val="20"/>
              </w:rPr>
              <w:t>25.96</w:t>
            </w:r>
          </w:p>
        </w:tc>
        <w:tc>
          <w:tcPr>
            <w:tcW w:w="0" w:type="auto"/>
            <w:shd w:val="clear" w:color="auto" w:fill="auto"/>
            <w:vAlign w:val="center"/>
          </w:tcPr>
          <w:p w14:paraId="34477FA0" w14:textId="5B5CD49D" w:rsidR="00625403" w:rsidRDefault="00625403" w:rsidP="00625403">
            <w:pPr>
              <w:jc w:val="center"/>
              <w:rPr>
                <w:rFonts w:ascii="Calibri" w:eastAsia="DengXian" w:hAnsi="Calibri"/>
                <w:color w:val="000000"/>
                <w:sz w:val="20"/>
                <w:szCs w:val="20"/>
              </w:rPr>
            </w:pPr>
            <w:r>
              <w:rPr>
                <w:rFonts w:ascii="Calibri" w:eastAsia="DengXian" w:hAnsi="Calibri"/>
                <w:color w:val="000000"/>
                <w:sz w:val="20"/>
                <w:szCs w:val="20"/>
              </w:rPr>
              <w:t>65.10</w:t>
            </w:r>
          </w:p>
        </w:tc>
      </w:tr>
      <w:tr w:rsidR="00625403" w:rsidRPr="002F69F6" w14:paraId="5C07CC24" w14:textId="77777777" w:rsidTr="002403D0">
        <w:trPr>
          <w:trHeight w:val="278"/>
        </w:trPr>
        <w:tc>
          <w:tcPr>
            <w:tcW w:w="0" w:type="auto"/>
            <w:vMerge/>
          </w:tcPr>
          <w:p w14:paraId="2FEB2E77" w14:textId="77777777" w:rsidR="00625403" w:rsidRPr="005B61E5" w:rsidRDefault="00625403" w:rsidP="002403D0">
            <w:pPr>
              <w:widowControl/>
              <w:jc w:val="center"/>
              <w:rPr>
                <w:rFonts w:ascii="Times New Roman" w:eastAsia="DengXian" w:hAnsi="Times New Roman" w:cs="Times New Roman"/>
                <w:b/>
                <w:bCs/>
                <w:kern w:val="0"/>
                <w:sz w:val="20"/>
                <w:szCs w:val="20"/>
              </w:rPr>
            </w:pPr>
          </w:p>
        </w:tc>
        <w:tc>
          <w:tcPr>
            <w:tcW w:w="0" w:type="auto"/>
            <w:vMerge w:val="restart"/>
            <w:shd w:val="clear" w:color="auto" w:fill="auto"/>
            <w:vAlign w:val="center"/>
          </w:tcPr>
          <w:p w14:paraId="6C626A89" w14:textId="67DFCEE8" w:rsidR="00625403" w:rsidRPr="005B61E5" w:rsidRDefault="00625403" w:rsidP="002403D0">
            <w:pPr>
              <w:widowControl/>
              <w:jc w:val="center"/>
              <w:rPr>
                <w:rFonts w:ascii="Times New Roman" w:eastAsia="DengXian" w:hAnsi="Times New Roman" w:cs="Times New Roman"/>
                <w:b/>
                <w:bCs/>
                <w:kern w:val="0"/>
                <w:sz w:val="20"/>
                <w:szCs w:val="20"/>
              </w:rPr>
            </w:pPr>
            <w:r w:rsidRPr="002F69F6">
              <w:rPr>
                <w:rFonts w:ascii="Times New Roman" w:eastAsia="DengXian" w:hAnsi="Times New Roman" w:cs="Times New Roman"/>
                <w:b/>
                <w:bCs/>
                <w:kern w:val="0"/>
                <w:sz w:val="20"/>
                <w:szCs w:val="20"/>
              </w:rPr>
              <w:t>UL p</w:t>
            </w:r>
            <w:r w:rsidRPr="0051380B">
              <w:rPr>
                <w:rFonts w:ascii="Times New Roman" w:eastAsia="DengXian" w:hAnsi="Times New Roman" w:cs="Times New Roman"/>
                <w:b/>
                <w:bCs/>
                <w:kern w:val="0"/>
                <w:sz w:val="20"/>
                <w:szCs w:val="20"/>
              </w:rPr>
              <w:t xml:space="preserve">acket-Latency </w:t>
            </w:r>
            <w:r>
              <w:rPr>
                <w:rFonts w:ascii="Times New Roman" w:eastAsia="DengXian" w:hAnsi="Times New Roman" w:cs="Times New Roman" w:hint="eastAsia"/>
                <w:b/>
                <w:bCs/>
                <w:color w:val="000000"/>
                <w:kern w:val="0"/>
                <w:sz w:val="20"/>
                <w:szCs w:val="20"/>
              </w:rPr>
              <w:t>CDF</w:t>
            </w:r>
          </w:p>
        </w:tc>
        <w:tc>
          <w:tcPr>
            <w:tcW w:w="0" w:type="auto"/>
            <w:shd w:val="clear" w:color="auto" w:fill="auto"/>
            <w:vAlign w:val="center"/>
          </w:tcPr>
          <w:p w14:paraId="169E0BC6" w14:textId="5E88D38C" w:rsidR="00625403" w:rsidRPr="005B61E5" w:rsidRDefault="00625403" w:rsidP="002403D0">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Mean</w:t>
            </w:r>
          </w:p>
        </w:tc>
        <w:tc>
          <w:tcPr>
            <w:tcW w:w="0" w:type="auto"/>
            <w:shd w:val="clear" w:color="auto" w:fill="auto"/>
            <w:vAlign w:val="center"/>
          </w:tcPr>
          <w:p w14:paraId="4836641A" w14:textId="1355835F" w:rsidR="00625403" w:rsidRDefault="00625403" w:rsidP="00625403">
            <w:pPr>
              <w:jc w:val="center"/>
              <w:rPr>
                <w:rFonts w:ascii="Calibri" w:eastAsia="DengXian" w:hAnsi="Calibri"/>
                <w:color w:val="000000"/>
                <w:sz w:val="20"/>
                <w:szCs w:val="20"/>
              </w:rPr>
            </w:pPr>
            <w:r>
              <w:rPr>
                <w:rFonts w:ascii="Calibri" w:eastAsia="DengXian" w:hAnsi="Calibri"/>
                <w:color w:val="000000"/>
                <w:sz w:val="20"/>
                <w:szCs w:val="20"/>
              </w:rPr>
              <w:t>6.68</w:t>
            </w:r>
          </w:p>
        </w:tc>
        <w:tc>
          <w:tcPr>
            <w:tcW w:w="0" w:type="auto"/>
            <w:shd w:val="clear" w:color="auto" w:fill="auto"/>
            <w:vAlign w:val="center"/>
          </w:tcPr>
          <w:p w14:paraId="69AB039F" w14:textId="529DA269" w:rsidR="00625403" w:rsidRDefault="00625403" w:rsidP="00625403">
            <w:pPr>
              <w:jc w:val="center"/>
              <w:rPr>
                <w:rFonts w:ascii="Calibri" w:eastAsia="DengXian" w:hAnsi="Calibri"/>
                <w:color w:val="000000"/>
                <w:sz w:val="20"/>
                <w:szCs w:val="20"/>
              </w:rPr>
            </w:pPr>
            <w:r>
              <w:rPr>
                <w:rFonts w:ascii="Calibri" w:eastAsia="DengXian" w:hAnsi="Calibri"/>
                <w:color w:val="000000"/>
                <w:sz w:val="20"/>
                <w:szCs w:val="20"/>
              </w:rPr>
              <w:t>12.43</w:t>
            </w:r>
          </w:p>
        </w:tc>
        <w:tc>
          <w:tcPr>
            <w:tcW w:w="0" w:type="auto"/>
            <w:shd w:val="clear" w:color="auto" w:fill="auto"/>
            <w:vAlign w:val="center"/>
          </w:tcPr>
          <w:p w14:paraId="60B6E438" w14:textId="046C7A41" w:rsidR="00625403" w:rsidRDefault="00625403" w:rsidP="00625403">
            <w:pPr>
              <w:jc w:val="center"/>
              <w:rPr>
                <w:rFonts w:ascii="Calibri" w:eastAsia="DengXian" w:hAnsi="Calibri"/>
                <w:color w:val="000000"/>
                <w:sz w:val="20"/>
                <w:szCs w:val="20"/>
              </w:rPr>
            </w:pPr>
            <w:r>
              <w:rPr>
                <w:rFonts w:ascii="Calibri" w:eastAsia="DengXian" w:hAnsi="Calibri"/>
                <w:color w:val="000000"/>
                <w:sz w:val="20"/>
                <w:szCs w:val="20"/>
              </w:rPr>
              <w:t>21.64</w:t>
            </w:r>
          </w:p>
        </w:tc>
        <w:tc>
          <w:tcPr>
            <w:tcW w:w="0" w:type="auto"/>
            <w:shd w:val="clear" w:color="auto" w:fill="auto"/>
            <w:vAlign w:val="center"/>
          </w:tcPr>
          <w:p w14:paraId="635E230A" w14:textId="509AB680" w:rsidR="00625403" w:rsidRDefault="00625403" w:rsidP="00625403">
            <w:pPr>
              <w:jc w:val="center"/>
              <w:rPr>
                <w:rFonts w:ascii="Calibri" w:eastAsia="DengXian" w:hAnsi="Calibri"/>
                <w:color w:val="000000"/>
                <w:sz w:val="20"/>
                <w:szCs w:val="20"/>
              </w:rPr>
            </w:pPr>
            <w:r>
              <w:rPr>
                <w:rFonts w:ascii="Calibri" w:eastAsia="DengXian" w:hAnsi="Calibri"/>
                <w:color w:val="000000"/>
                <w:sz w:val="20"/>
                <w:szCs w:val="20"/>
              </w:rPr>
              <w:t>5.51</w:t>
            </w:r>
          </w:p>
        </w:tc>
        <w:tc>
          <w:tcPr>
            <w:tcW w:w="0" w:type="auto"/>
            <w:shd w:val="clear" w:color="auto" w:fill="auto"/>
            <w:vAlign w:val="center"/>
          </w:tcPr>
          <w:p w14:paraId="2D7329A6" w14:textId="5A5830C1" w:rsidR="00625403" w:rsidRDefault="00625403" w:rsidP="00625403">
            <w:pPr>
              <w:jc w:val="center"/>
              <w:rPr>
                <w:rFonts w:ascii="Calibri" w:eastAsia="DengXian" w:hAnsi="Calibri"/>
                <w:color w:val="000000"/>
                <w:sz w:val="20"/>
                <w:szCs w:val="20"/>
              </w:rPr>
            </w:pPr>
            <w:r>
              <w:rPr>
                <w:rFonts w:ascii="Calibri" w:eastAsia="DengXian" w:hAnsi="Calibri"/>
                <w:color w:val="000000"/>
                <w:sz w:val="20"/>
                <w:szCs w:val="20"/>
              </w:rPr>
              <w:t>8.30</w:t>
            </w:r>
          </w:p>
        </w:tc>
        <w:tc>
          <w:tcPr>
            <w:tcW w:w="0" w:type="auto"/>
            <w:shd w:val="clear" w:color="auto" w:fill="auto"/>
            <w:vAlign w:val="center"/>
          </w:tcPr>
          <w:p w14:paraId="3611982D" w14:textId="0453374E" w:rsidR="00625403" w:rsidRDefault="00625403" w:rsidP="00625403">
            <w:pPr>
              <w:jc w:val="center"/>
              <w:rPr>
                <w:rFonts w:ascii="Calibri" w:eastAsia="DengXian" w:hAnsi="Calibri"/>
                <w:color w:val="000000"/>
                <w:sz w:val="20"/>
                <w:szCs w:val="20"/>
              </w:rPr>
            </w:pPr>
            <w:r>
              <w:rPr>
                <w:rFonts w:ascii="Calibri" w:eastAsia="DengXian" w:hAnsi="Calibri"/>
                <w:color w:val="000000"/>
                <w:sz w:val="20"/>
                <w:szCs w:val="20"/>
              </w:rPr>
              <w:t>24.98</w:t>
            </w:r>
          </w:p>
        </w:tc>
      </w:tr>
      <w:tr w:rsidR="00625403" w:rsidRPr="002F69F6" w14:paraId="4131DAB0" w14:textId="77777777" w:rsidTr="002403D0">
        <w:trPr>
          <w:trHeight w:val="278"/>
        </w:trPr>
        <w:tc>
          <w:tcPr>
            <w:tcW w:w="0" w:type="auto"/>
            <w:vMerge/>
          </w:tcPr>
          <w:p w14:paraId="2E207832" w14:textId="77777777" w:rsidR="00625403" w:rsidRPr="005B61E5" w:rsidRDefault="00625403" w:rsidP="002403D0">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2EAFD33B" w14:textId="77777777" w:rsidR="00625403" w:rsidRPr="005B61E5" w:rsidRDefault="00625403" w:rsidP="002403D0">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2A4759B3" w14:textId="422897B9" w:rsidR="00625403" w:rsidRPr="005B61E5" w:rsidRDefault="00625403" w:rsidP="002403D0">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5%</w:t>
            </w:r>
          </w:p>
        </w:tc>
        <w:tc>
          <w:tcPr>
            <w:tcW w:w="0" w:type="auto"/>
            <w:shd w:val="clear" w:color="auto" w:fill="auto"/>
            <w:vAlign w:val="center"/>
          </w:tcPr>
          <w:p w14:paraId="0E48E4A6" w14:textId="077D60FD" w:rsidR="00625403" w:rsidRDefault="00625403" w:rsidP="00625403">
            <w:pPr>
              <w:jc w:val="center"/>
              <w:rPr>
                <w:rFonts w:ascii="Calibri" w:eastAsia="DengXian" w:hAnsi="Calibri"/>
                <w:color w:val="000000"/>
                <w:sz w:val="20"/>
                <w:szCs w:val="20"/>
              </w:rPr>
            </w:pPr>
            <w:r>
              <w:rPr>
                <w:rFonts w:ascii="Calibri" w:eastAsia="DengXian" w:hAnsi="Calibri"/>
                <w:color w:val="000000"/>
                <w:sz w:val="20"/>
                <w:szCs w:val="20"/>
              </w:rPr>
              <w:t>4.78</w:t>
            </w:r>
          </w:p>
        </w:tc>
        <w:tc>
          <w:tcPr>
            <w:tcW w:w="0" w:type="auto"/>
            <w:shd w:val="clear" w:color="auto" w:fill="auto"/>
            <w:vAlign w:val="center"/>
          </w:tcPr>
          <w:p w14:paraId="1D7865C3" w14:textId="6FFE7F7B" w:rsidR="00625403" w:rsidRDefault="00625403" w:rsidP="00625403">
            <w:pPr>
              <w:jc w:val="center"/>
              <w:rPr>
                <w:rFonts w:ascii="Calibri" w:eastAsia="DengXian" w:hAnsi="Calibri"/>
                <w:color w:val="000000"/>
                <w:sz w:val="20"/>
                <w:szCs w:val="20"/>
              </w:rPr>
            </w:pPr>
            <w:r>
              <w:rPr>
                <w:rFonts w:ascii="Calibri" w:eastAsia="DengXian" w:hAnsi="Calibri"/>
                <w:color w:val="000000"/>
                <w:sz w:val="20"/>
                <w:szCs w:val="20"/>
              </w:rPr>
              <w:t>6.24</w:t>
            </w:r>
          </w:p>
        </w:tc>
        <w:tc>
          <w:tcPr>
            <w:tcW w:w="0" w:type="auto"/>
            <w:shd w:val="clear" w:color="auto" w:fill="auto"/>
            <w:vAlign w:val="center"/>
          </w:tcPr>
          <w:p w14:paraId="2EE498D2" w14:textId="116D8D05" w:rsidR="00625403" w:rsidRDefault="00625403" w:rsidP="00625403">
            <w:pPr>
              <w:jc w:val="center"/>
              <w:rPr>
                <w:rFonts w:ascii="Calibri" w:eastAsia="DengXian" w:hAnsi="Calibri"/>
                <w:color w:val="000000"/>
                <w:sz w:val="20"/>
                <w:szCs w:val="20"/>
              </w:rPr>
            </w:pPr>
            <w:r>
              <w:rPr>
                <w:rFonts w:ascii="Calibri" w:eastAsia="DengXian" w:hAnsi="Calibri"/>
                <w:color w:val="000000"/>
                <w:sz w:val="20"/>
                <w:szCs w:val="20"/>
              </w:rPr>
              <w:t>7.81</w:t>
            </w:r>
          </w:p>
        </w:tc>
        <w:tc>
          <w:tcPr>
            <w:tcW w:w="0" w:type="auto"/>
            <w:shd w:val="clear" w:color="auto" w:fill="auto"/>
            <w:vAlign w:val="center"/>
          </w:tcPr>
          <w:p w14:paraId="12C785DC" w14:textId="32C7AB8B" w:rsidR="00625403" w:rsidRDefault="00625403" w:rsidP="00625403">
            <w:pPr>
              <w:jc w:val="center"/>
              <w:rPr>
                <w:rFonts w:ascii="Calibri" w:eastAsia="DengXian" w:hAnsi="Calibri"/>
                <w:color w:val="000000"/>
                <w:sz w:val="20"/>
                <w:szCs w:val="20"/>
              </w:rPr>
            </w:pPr>
            <w:r>
              <w:rPr>
                <w:rFonts w:ascii="Calibri" w:eastAsia="DengXian" w:hAnsi="Calibri"/>
                <w:color w:val="000000"/>
                <w:sz w:val="20"/>
                <w:szCs w:val="20"/>
              </w:rPr>
              <w:t>3.33</w:t>
            </w:r>
          </w:p>
        </w:tc>
        <w:tc>
          <w:tcPr>
            <w:tcW w:w="0" w:type="auto"/>
            <w:shd w:val="clear" w:color="auto" w:fill="auto"/>
            <w:vAlign w:val="center"/>
          </w:tcPr>
          <w:p w14:paraId="0B670D09" w14:textId="310CCC36" w:rsidR="00625403" w:rsidRDefault="00625403" w:rsidP="00625403">
            <w:pPr>
              <w:jc w:val="center"/>
              <w:rPr>
                <w:rFonts w:ascii="Calibri" w:eastAsia="DengXian" w:hAnsi="Calibri"/>
                <w:color w:val="000000"/>
                <w:sz w:val="20"/>
                <w:szCs w:val="20"/>
              </w:rPr>
            </w:pPr>
            <w:r>
              <w:rPr>
                <w:rFonts w:ascii="Calibri" w:eastAsia="DengXian" w:hAnsi="Calibri"/>
                <w:color w:val="000000"/>
                <w:sz w:val="20"/>
                <w:szCs w:val="20"/>
              </w:rPr>
              <w:t>5.16</w:t>
            </w:r>
          </w:p>
        </w:tc>
        <w:tc>
          <w:tcPr>
            <w:tcW w:w="0" w:type="auto"/>
            <w:shd w:val="clear" w:color="auto" w:fill="auto"/>
            <w:vAlign w:val="center"/>
          </w:tcPr>
          <w:p w14:paraId="0B6BCA05" w14:textId="53030FDA" w:rsidR="00625403" w:rsidRDefault="00625403" w:rsidP="00625403">
            <w:pPr>
              <w:jc w:val="center"/>
              <w:rPr>
                <w:rFonts w:ascii="Calibri" w:eastAsia="DengXian" w:hAnsi="Calibri"/>
                <w:color w:val="000000"/>
                <w:sz w:val="20"/>
                <w:szCs w:val="20"/>
              </w:rPr>
            </w:pPr>
            <w:r>
              <w:rPr>
                <w:rFonts w:ascii="Calibri" w:eastAsia="DengXian" w:hAnsi="Calibri"/>
                <w:color w:val="000000"/>
                <w:sz w:val="20"/>
                <w:szCs w:val="20"/>
              </w:rPr>
              <w:t>18.08</w:t>
            </w:r>
          </w:p>
        </w:tc>
      </w:tr>
      <w:tr w:rsidR="00625403" w:rsidRPr="002F69F6" w14:paraId="04459AEF" w14:textId="77777777" w:rsidTr="002403D0">
        <w:trPr>
          <w:trHeight w:val="278"/>
        </w:trPr>
        <w:tc>
          <w:tcPr>
            <w:tcW w:w="0" w:type="auto"/>
            <w:vMerge/>
          </w:tcPr>
          <w:p w14:paraId="2F83000B" w14:textId="77777777" w:rsidR="00625403" w:rsidRPr="005B61E5" w:rsidRDefault="00625403" w:rsidP="002403D0">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4FA56709" w14:textId="77777777" w:rsidR="00625403" w:rsidRPr="005B61E5" w:rsidRDefault="00625403" w:rsidP="002403D0">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176E9139" w14:textId="2A516355" w:rsidR="00625403" w:rsidRPr="005B61E5" w:rsidRDefault="00625403" w:rsidP="002403D0">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50%</w:t>
            </w:r>
          </w:p>
        </w:tc>
        <w:tc>
          <w:tcPr>
            <w:tcW w:w="0" w:type="auto"/>
            <w:shd w:val="clear" w:color="auto" w:fill="auto"/>
            <w:vAlign w:val="center"/>
          </w:tcPr>
          <w:p w14:paraId="07C60017" w14:textId="37840F0A" w:rsidR="00625403" w:rsidRDefault="00625403" w:rsidP="00625403">
            <w:pPr>
              <w:jc w:val="center"/>
              <w:rPr>
                <w:rFonts w:ascii="Calibri" w:eastAsia="DengXian" w:hAnsi="Calibri"/>
                <w:color w:val="000000"/>
                <w:sz w:val="20"/>
                <w:szCs w:val="20"/>
              </w:rPr>
            </w:pPr>
            <w:r>
              <w:rPr>
                <w:rFonts w:ascii="Calibri" w:eastAsia="DengXian" w:hAnsi="Calibri"/>
                <w:color w:val="000000"/>
                <w:sz w:val="20"/>
                <w:szCs w:val="20"/>
              </w:rPr>
              <w:t>6.38</w:t>
            </w:r>
          </w:p>
        </w:tc>
        <w:tc>
          <w:tcPr>
            <w:tcW w:w="0" w:type="auto"/>
            <w:shd w:val="clear" w:color="auto" w:fill="auto"/>
            <w:vAlign w:val="center"/>
          </w:tcPr>
          <w:p w14:paraId="51FE37AA" w14:textId="6041BB3D" w:rsidR="00625403" w:rsidRDefault="00625403" w:rsidP="00625403">
            <w:pPr>
              <w:jc w:val="center"/>
              <w:rPr>
                <w:rFonts w:ascii="Calibri" w:eastAsia="DengXian" w:hAnsi="Calibri"/>
                <w:color w:val="000000"/>
                <w:sz w:val="20"/>
                <w:szCs w:val="20"/>
              </w:rPr>
            </w:pPr>
            <w:r>
              <w:rPr>
                <w:rFonts w:ascii="Calibri" w:eastAsia="DengXian" w:hAnsi="Calibri"/>
                <w:color w:val="000000"/>
                <w:sz w:val="20"/>
                <w:szCs w:val="20"/>
              </w:rPr>
              <w:t>10.70</w:t>
            </w:r>
          </w:p>
        </w:tc>
        <w:tc>
          <w:tcPr>
            <w:tcW w:w="0" w:type="auto"/>
            <w:shd w:val="clear" w:color="auto" w:fill="auto"/>
            <w:vAlign w:val="center"/>
          </w:tcPr>
          <w:p w14:paraId="20AA4F46" w14:textId="54B8ED5F" w:rsidR="00625403" w:rsidRDefault="00625403" w:rsidP="00625403">
            <w:pPr>
              <w:jc w:val="center"/>
              <w:rPr>
                <w:rFonts w:ascii="Calibri" w:eastAsia="DengXian" w:hAnsi="Calibri"/>
                <w:color w:val="000000"/>
                <w:sz w:val="20"/>
                <w:szCs w:val="20"/>
              </w:rPr>
            </w:pPr>
            <w:r>
              <w:rPr>
                <w:rFonts w:ascii="Calibri" w:eastAsia="DengXian" w:hAnsi="Calibri"/>
                <w:color w:val="000000"/>
                <w:sz w:val="20"/>
                <w:szCs w:val="20"/>
              </w:rPr>
              <w:t>16.20</w:t>
            </w:r>
          </w:p>
        </w:tc>
        <w:tc>
          <w:tcPr>
            <w:tcW w:w="0" w:type="auto"/>
            <w:shd w:val="clear" w:color="auto" w:fill="auto"/>
            <w:vAlign w:val="center"/>
          </w:tcPr>
          <w:p w14:paraId="40AFF417" w14:textId="55774A06" w:rsidR="00625403" w:rsidRDefault="00625403" w:rsidP="00625403">
            <w:pPr>
              <w:jc w:val="center"/>
              <w:rPr>
                <w:rFonts w:ascii="Calibri" w:eastAsia="DengXian" w:hAnsi="Calibri"/>
                <w:color w:val="000000"/>
                <w:sz w:val="20"/>
                <w:szCs w:val="20"/>
              </w:rPr>
            </w:pPr>
            <w:r>
              <w:rPr>
                <w:rFonts w:ascii="Calibri" w:eastAsia="DengXian" w:hAnsi="Calibri"/>
                <w:color w:val="000000"/>
                <w:sz w:val="20"/>
                <w:szCs w:val="20"/>
              </w:rPr>
              <w:t>5.49</w:t>
            </w:r>
          </w:p>
        </w:tc>
        <w:tc>
          <w:tcPr>
            <w:tcW w:w="0" w:type="auto"/>
            <w:shd w:val="clear" w:color="auto" w:fill="auto"/>
            <w:vAlign w:val="center"/>
          </w:tcPr>
          <w:p w14:paraId="3933F105" w14:textId="5C5FB353" w:rsidR="00625403" w:rsidRDefault="00625403" w:rsidP="00625403">
            <w:pPr>
              <w:jc w:val="center"/>
              <w:rPr>
                <w:rFonts w:ascii="Calibri" w:eastAsia="DengXian" w:hAnsi="Calibri"/>
                <w:color w:val="000000"/>
                <w:sz w:val="20"/>
                <w:szCs w:val="20"/>
              </w:rPr>
            </w:pPr>
            <w:r>
              <w:rPr>
                <w:rFonts w:ascii="Calibri" w:eastAsia="DengXian" w:hAnsi="Calibri"/>
                <w:color w:val="000000"/>
                <w:sz w:val="20"/>
                <w:szCs w:val="20"/>
              </w:rPr>
              <w:t>8.12</w:t>
            </w:r>
          </w:p>
        </w:tc>
        <w:tc>
          <w:tcPr>
            <w:tcW w:w="0" w:type="auto"/>
            <w:shd w:val="clear" w:color="auto" w:fill="auto"/>
            <w:vAlign w:val="center"/>
          </w:tcPr>
          <w:p w14:paraId="18B21E6B" w14:textId="5E6F6D9D" w:rsidR="00625403" w:rsidRDefault="00625403" w:rsidP="00625403">
            <w:pPr>
              <w:jc w:val="center"/>
              <w:rPr>
                <w:rFonts w:ascii="Calibri" w:eastAsia="DengXian" w:hAnsi="Calibri"/>
                <w:color w:val="000000"/>
                <w:sz w:val="20"/>
                <w:szCs w:val="20"/>
              </w:rPr>
            </w:pPr>
            <w:r>
              <w:rPr>
                <w:rFonts w:ascii="Calibri" w:eastAsia="DengXian" w:hAnsi="Calibri"/>
                <w:color w:val="000000"/>
                <w:sz w:val="20"/>
                <w:szCs w:val="20"/>
              </w:rPr>
              <w:t>24.11</w:t>
            </w:r>
          </w:p>
        </w:tc>
      </w:tr>
      <w:tr w:rsidR="00625403" w:rsidRPr="002F69F6" w14:paraId="192AC099" w14:textId="77777777" w:rsidTr="002403D0">
        <w:trPr>
          <w:trHeight w:val="278"/>
        </w:trPr>
        <w:tc>
          <w:tcPr>
            <w:tcW w:w="0" w:type="auto"/>
            <w:vMerge/>
          </w:tcPr>
          <w:p w14:paraId="1149F0BC" w14:textId="77777777" w:rsidR="00625403" w:rsidRPr="005B61E5" w:rsidRDefault="00625403" w:rsidP="002403D0">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5CA522CE" w14:textId="77777777" w:rsidR="00625403" w:rsidRPr="005B61E5" w:rsidRDefault="00625403" w:rsidP="002403D0">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46350FC1" w14:textId="0F5C8687" w:rsidR="00625403" w:rsidRPr="005B61E5" w:rsidRDefault="00625403" w:rsidP="002403D0">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95%</w:t>
            </w:r>
          </w:p>
        </w:tc>
        <w:tc>
          <w:tcPr>
            <w:tcW w:w="0" w:type="auto"/>
            <w:shd w:val="clear" w:color="auto" w:fill="auto"/>
            <w:vAlign w:val="center"/>
          </w:tcPr>
          <w:p w14:paraId="7CAA2D8F" w14:textId="73CD008A" w:rsidR="00625403" w:rsidRDefault="00625403" w:rsidP="00625403">
            <w:pPr>
              <w:jc w:val="center"/>
              <w:rPr>
                <w:rFonts w:ascii="Calibri" w:eastAsia="DengXian" w:hAnsi="Calibri"/>
                <w:color w:val="000000"/>
                <w:sz w:val="20"/>
                <w:szCs w:val="20"/>
              </w:rPr>
            </w:pPr>
            <w:r>
              <w:rPr>
                <w:rFonts w:ascii="Calibri" w:eastAsia="DengXian" w:hAnsi="Calibri"/>
                <w:color w:val="000000"/>
                <w:sz w:val="20"/>
                <w:szCs w:val="20"/>
              </w:rPr>
              <w:t>9.51</w:t>
            </w:r>
          </w:p>
        </w:tc>
        <w:tc>
          <w:tcPr>
            <w:tcW w:w="0" w:type="auto"/>
            <w:shd w:val="clear" w:color="auto" w:fill="auto"/>
            <w:vAlign w:val="center"/>
          </w:tcPr>
          <w:p w14:paraId="27A2CDF9" w14:textId="1A9AAC8A" w:rsidR="00625403" w:rsidRDefault="00625403" w:rsidP="00625403">
            <w:pPr>
              <w:jc w:val="center"/>
              <w:rPr>
                <w:rFonts w:ascii="Calibri" w:eastAsia="DengXian" w:hAnsi="Calibri"/>
                <w:color w:val="000000"/>
                <w:sz w:val="20"/>
                <w:szCs w:val="20"/>
              </w:rPr>
            </w:pPr>
            <w:r>
              <w:rPr>
                <w:rFonts w:ascii="Calibri" w:eastAsia="DengXian" w:hAnsi="Calibri"/>
                <w:color w:val="000000"/>
                <w:sz w:val="20"/>
                <w:szCs w:val="20"/>
              </w:rPr>
              <w:t>24.39</w:t>
            </w:r>
          </w:p>
        </w:tc>
        <w:tc>
          <w:tcPr>
            <w:tcW w:w="0" w:type="auto"/>
            <w:shd w:val="clear" w:color="auto" w:fill="auto"/>
            <w:vAlign w:val="center"/>
          </w:tcPr>
          <w:p w14:paraId="2BC48913" w14:textId="3AD9EE18" w:rsidR="00625403" w:rsidRDefault="00625403" w:rsidP="00625403">
            <w:pPr>
              <w:jc w:val="center"/>
              <w:rPr>
                <w:rFonts w:ascii="Calibri" w:eastAsia="DengXian" w:hAnsi="Calibri"/>
                <w:color w:val="000000"/>
                <w:sz w:val="20"/>
                <w:szCs w:val="20"/>
              </w:rPr>
            </w:pPr>
            <w:r>
              <w:rPr>
                <w:rFonts w:ascii="Calibri" w:eastAsia="DengXian" w:hAnsi="Calibri"/>
                <w:color w:val="000000"/>
                <w:sz w:val="20"/>
                <w:szCs w:val="20"/>
              </w:rPr>
              <w:t>51.33</w:t>
            </w:r>
          </w:p>
        </w:tc>
        <w:tc>
          <w:tcPr>
            <w:tcW w:w="0" w:type="auto"/>
            <w:shd w:val="clear" w:color="auto" w:fill="auto"/>
            <w:vAlign w:val="center"/>
          </w:tcPr>
          <w:p w14:paraId="2DCB598C" w14:textId="558FDEE4" w:rsidR="00625403" w:rsidRDefault="00625403" w:rsidP="00625403">
            <w:pPr>
              <w:jc w:val="center"/>
              <w:rPr>
                <w:rFonts w:ascii="Calibri" w:eastAsia="DengXian" w:hAnsi="Calibri"/>
                <w:color w:val="000000"/>
                <w:sz w:val="20"/>
                <w:szCs w:val="20"/>
              </w:rPr>
            </w:pPr>
            <w:r>
              <w:rPr>
                <w:rFonts w:ascii="Calibri" w:eastAsia="DengXian" w:hAnsi="Calibri"/>
                <w:color w:val="000000"/>
                <w:sz w:val="20"/>
                <w:szCs w:val="20"/>
              </w:rPr>
              <w:t>7.26</w:t>
            </w:r>
          </w:p>
        </w:tc>
        <w:tc>
          <w:tcPr>
            <w:tcW w:w="0" w:type="auto"/>
            <w:shd w:val="clear" w:color="auto" w:fill="auto"/>
            <w:vAlign w:val="center"/>
          </w:tcPr>
          <w:p w14:paraId="6D3719D0" w14:textId="0B66B84F" w:rsidR="00625403" w:rsidRDefault="00625403" w:rsidP="00625403">
            <w:pPr>
              <w:jc w:val="center"/>
              <w:rPr>
                <w:rFonts w:ascii="Calibri" w:eastAsia="DengXian" w:hAnsi="Calibri"/>
                <w:color w:val="000000"/>
                <w:sz w:val="20"/>
                <w:szCs w:val="20"/>
              </w:rPr>
            </w:pPr>
            <w:r>
              <w:rPr>
                <w:rFonts w:ascii="Calibri" w:eastAsia="DengXian" w:hAnsi="Calibri"/>
                <w:color w:val="000000"/>
                <w:sz w:val="20"/>
                <w:szCs w:val="20"/>
              </w:rPr>
              <w:t>10.86</w:t>
            </w:r>
          </w:p>
        </w:tc>
        <w:tc>
          <w:tcPr>
            <w:tcW w:w="0" w:type="auto"/>
            <w:shd w:val="clear" w:color="auto" w:fill="auto"/>
            <w:vAlign w:val="center"/>
          </w:tcPr>
          <w:p w14:paraId="75E6251D" w14:textId="7EB95C41" w:rsidR="00625403" w:rsidRDefault="00625403" w:rsidP="00625403">
            <w:pPr>
              <w:jc w:val="center"/>
              <w:rPr>
                <w:rFonts w:ascii="Calibri" w:eastAsia="DengXian" w:hAnsi="Calibri"/>
                <w:color w:val="000000"/>
                <w:sz w:val="20"/>
                <w:szCs w:val="20"/>
              </w:rPr>
            </w:pPr>
            <w:r>
              <w:rPr>
                <w:rFonts w:ascii="Calibri" w:eastAsia="DengXian" w:hAnsi="Calibri"/>
                <w:color w:val="000000"/>
                <w:sz w:val="20"/>
                <w:szCs w:val="20"/>
              </w:rPr>
              <w:t>30.85</w:t>
            </w:r>
          </w:p>
        </w:tc>
      </w:tr>
    </w:tbl>
    <w:p w14:paraId="45F47BA4" w14:textId="77777777" w:rsidR="002403D0" w:rsidRDefault="002403D0" w:rsidP="005D073D">
      <w:pPr>
        <w:jc w:val="center"/>
        <w:rPr>
          <w:rFonts w:ascii="Times New Roman" w:eastAsia="DengXian" w:hAnsi="Times New Roman" w:cs="Times New Roman"/>
          <w:b/>
          <w:kern w:val="0"/>
          <w:sz w:val="20"/>
          <w:szCs w:val="20"/>
          <w:lang w:val="en-GB"/>
        </w:rPr>
      </w:pPr>
    </w:p>
    <w:p w14:paraId="4F381E71" w14:textId="77777777" w:rsidR="002403D0" w:rsidRDefault="002403D0" w:rsidP="005D073D">
      <w:pPr>
        <w:jc w:val="center"/>
        <w:rPr>
          <w:rFonts w:ascii="Times New Roman" w:eastAsia="DengXian" w:hAnsi="Times New Roman" w:cs="Times New Roman"/>
          <w:b/>
          <w:kern w:val="0"/>
          <w:sz w:val="20"/>
          <w:szCs w:val="20"/>
          <w:lang w:val="en-GB"/>
        </w:rPr>
      </w:pPr>
    </w:p>
    <w:p w14:paraId="4156505B" w14:textId="20ABF36E" w:rsidR="009873E4" w:rsidRDefault="009873E4" w:rsidP="009873E4">
      <w:pPr>
        <w:jc w:val="center"/>
        <w:rPr>
          <w:rFonts w:ascii="Times New Roman" w:eastAsia="DengXian" w:hAnsi="Times New Roman" w:cs="Times New Roman"/>
          <w:b/>
          <w:kern w:val="0"/>
          <w:sz w:val="20"/>
          <w:szCs w:val="20"/>
          <w:lang w:val="en-GB"/>
        </w:rPr>
      </w:pPr>
      <w:r w:rsidRPr="005D073D">
        <w:rPr>
          <w:rFonts w:ascii="Times New Roman" w:eastAsia="DengXian" w:hAnsi="Times New Roman" w:cs="Times New Roman"/>
          <w:b/>
          <w:kern w:val="0"/>
          <w:sz w:val="20"/>
          <w:szCs w:val="20"/>
          <w:lang w:val="en-GB" w:eastAsia="en-US"/>
        </w:rPr>
        <w:t xml:space="preserve">Table </w:t>
      </w:r>
      <w:r w:rsidRPr="005D073D">
        <w:rPr>
          <w:rFonts w:ascii="Times New Roman" w:eastAsia="DengXian" w:hAnsi="Times New Roman" w:cs="Times New Roman" w:hint="eastAsia"/>
          <w:b/>
          <w:kern w:val="0"/>
          <w:sz w:val="20"/>
          <w:szCs w:val="20"/>
          <w:lang w:val="en-GB"/>
        </w:rPr>
        <w:t>B</w:t>
      </w:r>
      <w:r w:rsidRPr="005D073D">
        <w:rPr>
          <w:rFonts w:ascii="Times New Roman" w:eastAsia="DengXian" w:hAnsi="Times New Roman" w:cs="Times New Roman"/>
          <w:b/>
          <w:kern w:val="0"/>
          <w:sz w:val="20"/>
          <w:szCs w:val="20"/>
          <w:lang w:val="en-GB"/>
        </w:rPr>
        <w:t>.</w:t>
      </w:r>
      <w:r>
        <w:rPr>
          <w:rFonts w:ascii="Times New Roman" w:eastAsia="DengXian" w:hAnsi="Times New Roman" w:cs="Times New Roman" w:hint="eastAsia"/>
          <w:b/>
          <w:kern w:val="0"/>
          <w:sz w:val="20"/>
          <w:szCs w:val="20"/>
          <w:lang w:val="en-GB"/>
        </w:rPr>
        <w:t>3</w:t>
      </w:r>
      <w:r w:rsidRPr="005D073D">
        <w:rPr>
          <w:rFonts w:ascii="Times New Roman" w:eastAsia="DengXian" w:hAnsi="Times New Roman" w:cs="Times New Roman"/>
          <w:b/>
          <w:kern w:val="0"/>
          <w:sz w:val="20"/>
          <w:szCs w:val="20"/>
          <w:lang w:val="en-GB"/>
        </w:rPr>
        <w:t>.1.1</w:t>
      </w:r>
      <w:r>
        <w:rPr>
          <w:rFonts w:ascii="Times New Roman" w:eastAsia="DengXian" w:hAnsi="Times New Roman" w:cs="Times New Roman" w:hint="eastAsia"/>
          <w:b/>
          <w:kern w:val="0"/>
          <w:sz w:val="20"/>
          <w:szCs w:val="20"/>
          <w:lang w:val="en-GB"/>
        </w:rPr>
        <w:t>.1-2</w:t>
      </w:r>
      <w:r w:rsidRPr="005D073D">
        <w:rPr>
          <w:rFonts w:ascii="Times New Roman" w:eastAsia="DengXian" w:hAnsi="Times New Roman" w:cs="Times New Roman"/>
          <w:b/>
          <w:kern w:val="0"/>
          <w:sz w:val="20"/>
          <w:szCs w:val="20"/>
          <w:lang w:val="en-GB" w:eastAsia="en-US"/>
        </w:rPr>
        <w:t xml:space="preserve">: </w:t>
      </w:r>
      <w:r>
        <w:rPr>
          <w:rFonts w:ascii="Times New Roman" w:eastAsia="DengXian" w:hAnsi="Times New Roman" w:cs="Times New Roman" w:hint="eastAsia"/>
          <w:b/>
          <w:kern w:val="0"/>
          <w:sz w:val="20"/>
          <w:szCs w:val="20"/>
          <w:lang w:val="en-GB"/>
        </w:rPr>
        <w:t>R</w:t>
      </w:r>
      <w:r w:rsidRPr="005D073D">
        <w:rPr>
          <w:rFonts w:ascii="Times New Roman" w:eastAsia="DengXian" w:hAnsi="Times New Roman" w:cs="Times New Roman"/>
          <w:b/>
          <w:kern w:val="0"/>
          <w:sz w:val="20"/>
          <w:szCs w:val="20"/>
          <w:lang w:val="en-GB" w:eastAsia="en-US"/>
        </w:rPr>
        <w:t xml:space="preserve">esults </w:t>
      </w:r>
      <w:r>
        <w:rPr>
          <w:rFonts w:ascii="Times New Roman" w:eastAsia="DengXian" w:hAnsi="Times New Roman" w:cs="Times New Roman" w:hint="eastAsia"/>
          <w:b/>
          <w:kern w:val="0"/>
          <w:sz w:val="20"/>
          <w:szCs w:val="20"/>
          <w:lang w:val="en-GB"/>
        </w:rPr>
        <w:t xml:space="preserve">of Indoor (FR1) dynamic SBFD vs. dynamic TDD, </w:t>
      </w:r>
      <w:r w:rsidRPr="005B61E5">
        <w:rPr>
          <w:rFonts w:ascii="Times New Roman" w:eastAsia="DengXian" w:hAnsi="Times New Roman" w:cs="Times New Roman"/>
          <w:b/>
          <w:kern w:val="0"/>
          <w:sz w:val="20"/>
          <w:szCs w:val="20"/>
          <w:lang w:val="en-GB"/>
        </w:rPr>
        <w:t>{XXXXU}</w:t>
      </w:r>
      <w:r>
        <w:rPr>
          <w:rFonts w:ascii="Times New Roman" w:eastAsia="DengXian" w:hAnsi="Times New Roman" w:cs="Times New Roman" w:hint="eastAsia"/>
          <w:b/>
          <w:kern w:val="0"/>
          <w:sz w:val="20"/>
          <w:szCs w:val="20"/>
          <w:lang w:val="en-GB"/>
        </w:rPr>
        <w:t xml:space="preserve"> vs. </w:t>
      </w:r>
      <w:r w:rsidRPr="005B61E5">
        <w:rPr>
          <w:rFonts w:ascii="Times New Roman" w:eastAsia="DengXian" w:hAnsi="Times New Roman" w:cs="Times New Roman"/>
          <w:b/>
          <w:kern w:val="0"/>
          <w:sz w:val="20"/>
          <w:szCs w:val="20"/>
          <w:lang w:val="en-GB"/>
        </w:rPr>
        <w:t>{FFFFU}</w:t>
      </w:r>
    </w:p>
    <w:p w14:paraId="27559238" w14:textId="77777777" w:rsidR="009873E4" w:rsidRPr="005B61E5" w:rsidRDefault="009873E4" w:rsidP="009873E4">
      <w:pPr>
        <w:jc w:val="center"/>
        <w:rPr>
          <w:rFonts w:ascii="Times New Roman" w:eastAsia="DengXian" w:hAnsi="Times New Roman" w:cs="Times New Roman"/>
          <w:b/>
          <w:kern w:val="0"/>
          <w:sz w:val="20"/>
          <w:szCs w:val="20"/>
          <w:lang w:val="en-GB"/>
        </w:rPr>
      </w:pPr>
      <w:r>
        <w:rPr>
          <w:rFonts w:ascii="Times New Roman" w:eastAsia="DengXian" w:hAnsi="Times New Roman" w:cs="Times New Roman" w:hint="eastAsia"/>
          <w:b/>
          <w:kern w:val="0"/>
          <w:sz w:val="20"/>
          <w:szCs w:val="20"/>
          <w:lang w:val="en-GB"/>
        </w:rPr>
        <w:t>(</w:t>
      </w:r>
      <w:proofErr w:type="gramStart"/>
      <w:r>
        <w:rPr>
          <w:rFonts w:ascii="Times New Roman" w:eastAsia="DengXian" w:hAnsi="Times New Roman" w:cs="Times New Roman" w:hint="eastAsia"/>
          <w:b/>
          <w:kern w:val="0"/>
          <w:sz w:val="20"/>
          <w:szCs w:val="20"/>
          <w:lang w:val="en-GB"/>
        </w:rPr>
        <w:t>dynamic</w:t>
      </w:r>
      <w:proofErr w:type="gramEnd"/>
      <w:r>
        <w:rPr>
          <w:rFonts w:ascii="Times New Roman" w:eastAsia="DengXian" w:hAnsi="Times New Roman" w:cs="Times New Roman" w:hint="eastAsia"/>
          <w:b/>
          <w:kern w:val="0"/>
          <w:sz w:val="20"/>
          <w:szCs w:val="20"/>
          <w:lang w:val="en-GB"/>
        </w:rPr>
        <w:t xml:space="preserve"> SBFD Option 3, large packet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59"/>
        <w:gridCol w:w="850"/>
        <w:gridCol w:w="851"/>
        <w:gridCol w:w="684"/>
        <w:gridCol w:w="770"/>
        <w:gridCol w:w="689"/>
        <w:gridCol w:w="791"/>
        <w:gridCol w:w="770"/>
        <w:gridCol w:w="714"/>
        <w:gridCol w:w="826"/>
        <w:gridCol w:w="1090"/>
        <w:gridCol w:w="860"/>
      </w:tblGrid>
      <w:tr w:rsidR="006F6D43" w:rsidRPr="006F6D43" w14:paraId="142759B3" w14:textId="77777777" w:rsidTr="00151AB4">
        <w:trPr>
          <w:trHeight w:val="113"/>
        </w:trPr>
        <w:tc>
          <w:tcPr>
            <w:tcW w:w="9854" w:type="dxa"/>
            <w:gridSpan w:val="12"/>
            <w:shd w:val="clear" w:color="auto" w:fill="FFFFFF" w:themeFill="background1"/>
          </w:tcPr>
          <w:p w14:paraId="18D73C0C" w14:textId="2C602A49" w:rsidR="006F6D43" w:rsidRPr="006F6D43" w:rsidRDefault="006F6D43" w:rsidP="00383D9C">
            <w:pPr>
              <w:widowControl/>
              <w:jc w:val="center"/>
              <w:rPr>
                <w:rFonts w:ascii="Times New Roman" w:eastAsia="DengXian" w:hAnsi="Times New Roman" w:cs="Times New Roman"/>
                <w:color w:val="000000"/>
                <w:kern w:val="0"/>
                <w:sz w:val="18"/>
                <w:szCs w:val="18"/>
              </w:rPr>
            </w:pPr>
            <w:r w:rsidRPr="006F6D43">
              <w:rPr>
                <w:rFonts w:ascii="Times New Roman" w:eastAsia="DengXian" w:hAnsi="Times New Roman" w:cs="Times New Roman"/>
                <w:b/>
                <w:i/>
                <w:kern w:val="0"/>
                <w:sz w:val="18"/>
                <w:szCs w:val="18"/>
              </w:rPr>
              <w:t xml:space="preserve">Simple description of key assumptions (RSI based on 1dB </w:t>
            </w:r>
            <w:proofErr w:type="spellStart"/>
            <w:r w:rsidRPr="006F6D43">
              <w:rPr>
                <w:rFonts w:ascii="Times New Roman" w:eastAsia="DengXian" w:hAnsi="Times New Roman" w:cs="Times New Roman"/>
                <w:b/>
                <w:i/>
                <w:kern w:val="0"/>
                <w:sz w:val="18"/>
                <w:szCs w:val="18"/>
              </w:rPr>
              <w:t>desense</w:t>
            </w:r>
            <w:proofErr w:type="spellEnd"/>
            <w:r w:rsidRPr="006F6D43">
              <w:rPr>
                <w:rFonts w:ascii="Times New Roman" w:eastAsia="DengXian" w:hAnsi="Times New Roman" w:cs="Times New Roman"/>
                <w:b/>
                <w:i/>
                <w:kern w:val="0"/>
                <w:sz w:val="18"/>
                <w:szCs w:val="18"/>
              </w:rPr>
              <w:t xml:space="preserve">, </w:t>
            </w:r>
            <w:r w:rsidRPr="006F6D43">
              <w:rPr>
                <w:rFonts w:ascii="Times New Roman" w:hAnsi="Times New Roman" w:cs="Times New Roman"/>
                <w:b/>
                <w:bCs/>
                <w:i/>
                <w:iCs/>
                <w:sz w:val="18"/>
                <w:szCs w:val="18"/>
              </w:rPr>
              <w:t xml:space="preserve">Twice area &amp; same </w:t>
            </w:r>
            <w:proofErr w:type="spellStart"/>
            <w:r w:rsidRPr="006F6D43">
              <w:rPr>
                <w:rFonts w:ascii="Times New Roman" w:hAnsi="Times New Roman" w:cs="Times New Roman"/>
                <w:b/>
                <w:bCs/>
                <w:i/>
                <w:iCs/>
                <w:sz w:val="18"/>
                <w:szCs w:val="18"/>
              </w:rPr>
              <w:t>TxRUs</w:t>
            </w:r>
            <w:proofErr w:type="spellEnd"/>
            <w:r w:rsidRPr="006F6D43">
              <w:rPr>
                <w:rFonts w:ascii="Times New Roman" w:hAnsi="Times New Roman" w:cs="Times New Roman"/>
                <w:b/>
                <w:bCs/>
                <w:i/>
                <w:iCs/>
                <w:sz w:val="18"/>
                <w:szCs w:val="18"/>
              </w:rPr>
              <w:t xml:space="preserve"> (Option 2), dynamic SBFD slot configuration {XXXXU}, dynamic TDD slot configuration {FFFFU}, dynamic SBFD Option 3, DL: 0.5Mbytes, UL: 0.125Mbyte</w:t>
            </w:r>
            <w:r w:rsidRPr="006F6D43">
              <w:rPr>
                <w:rFonts w:ascii="Times New Roman" w:eastAsia="DengXian" w:hAnsi="Times New Roman" w:cs="Times New Roman"/>
                <w:b/>
                <w:i/>
                <w:kern w:val="0"/>
                <w:sz w:val="18"/>
                <w:szCs w:val="18"/>
              </w:rPr>
              <w:t>)</w:t>
            </w:r>
          </w:p>
        </w:tc>
      </w:tr>
      <w:tr w:rsidR="006F6D43" w:rsidRPr="006F6D43" w14:paraId="14C8ABD1" w14:textId="77777777" w:rsidTr="00151AB4">
        <w:trPr>
          <w:trHeight w:val="113"/>
        </w:trPr>
        <w:tc>
          <w:tcPr>
            <w:tcW w:w="2660" w:type="dxa"/>
            <w:gridSpan w:val="3"/>
            <w:vMerge w:val="restart"/>
            <w:shd w:val="clear" w:color="auto" w:fill="FFFFFF" w:themeFill="background1"/>
          </w:tcPr>
          <w:p w14:paraId="44A8EA7D" w14:textId="259A49FA" w:rsidR="006F6D43" w:rsidRPr="006F6D43" w:rsidRDefault="006F6D43" w:rsidP="00383D9C">
            <w:pPr>
              <w:widowControl/>
              <w:jc w:val="center"/>
              <w:rPr>
                <w:rFonts w:ascii="Times New Roman" w:eastAsia="DengXian" w:hAnsi="Times New Roman" w:cs="Times New Roman"/>
                <w:b/>
                <w:bCs/>
                <w:kern w:val="0"/>
                <w:sz w:val="18"/>
                <w:szCs w:val="18"/>
              </w:rPr>
            </w:pPr>
          </w:p>
        </w:tc>
        <w:tc>
          <w:tcPr>
            <w:tcW w:w="2143" w:type="dxa"/>
            <w:gridSpan w:val="3"/>
            <w:shd w:val="clear" w:color="auto" w:fill="FFFFFF" w:themeFill="background1"/>
            <w:vAlign w:val="center"/>
          </w:tcPr>
          <w:p w14:paraId="1F389BAC" w14:textId="77777777" w:rsidR="006F6D43" w:rsidRPr="006F6D43" w:rsidRDefault="006F6D43" w:rsidP="00383D9C">
            <w:pPr>
              <w:widowControl/>
              <w:jc w:val="center"/>
              <w:rPr>
                <w:rFonts w:ascii="Times New Roman" w:eastAsia="DengXian" w:hAnsi="Times New Roman" w:cs="Times New Roman"/>
                <w:b/>
                <w:color w:val="000000"/>
                <w:kern w:val="0"/>
                <w:sz w:val="18"/>
                <w:szCs w:val="18"/>
              </w:rPr>
            </w:pPr>
            <w:r w:rsidRPr="006F6D43">
              <w:rPr>
                <w:rFonts w:ascii="Times New Roman" w:eastAsia="DengXian" w:hAnsi="Times New Roman" w:cs="Times New Roman"/>
                <w:b/>
                <w:color w:val="000000"/>
                <w:kern w:val="0"/>
                <w:sz w:val="18"/>
                <w:szCs w:val="18"/>
              </w:rPr>
              <w:t>[Ericsson]</w:t>
            </w:r>
          </w:p>
        </w:tc>
        <w:tc>
          <w:tcPr>
            <w:tcW w:w="2275" w:type="dxa"/>
            <w:gridSpan w:val="3"/>
            <w:shd w:val="clear" w:color="auto" w:fill="FFFFFF" w:themeFill="background1"/>
            <w:vAlign w:val="center"/>
          </w:tcPr>
          <w:p w14:paraId="59B8DC4A" w14:textId="77777777" w:rsidR="006F6D43" w:rsidRPr="006F6D43" w:rsidRDefault="006F6D43" w:rsidP="00383D9C">
            <w:pPr>
              <w:widowControl/>
              <w:jc w:val="center"/>
              <w:rPr>
                <w:rFonts w:ascii="Times New Roman" w:eastAsia="DengXian" w:hAnsi="Times New Roman" w:cs="Times New Roman"/>
                <w:b/>
                <w:color w:val="000000"/>
                <w:kern w:val="0"/>
                <w:sz w:val="18"/>
                <w:szCs w:val="18"/>
              </w:rPr>
            </w:pPr>
            <w:r w:rsidRPr="006F6D43">
              <w:rPr>
                <w:rFonts w:ascii="Times New Roman" w:eastAsia="DengXian" w:hAnsi="Times New Roman" w:cs="Times New Roman"/>
                <w:b/>
                <w:color w:val="000000"/>
                <w:kern w:val="0"/>
                <w:sz w:val="18"/>
                <w:szCs w:val="18"/>
              </w:rPr>
              <w:t>[CATT]</w:t>
            </w:r>
          </w:p>
        </w:tc>
        <w:tc>
          <w:tcPr>
            <w:tcW w:w="2776" w:type="dxa"/>
            <w:gridSpan w:val="3"/>
            <w:shd w:val="clear" w:color="auto" w:fill="FFFFFF" w:themeFill="background1"/>
            <w:noWrap/>
            <w:vAlign w:val="center"/>
          </w:tcPr>
          <w:p w14:paraId="23E7F5AD" w14:textId="77777777" w:rsidR="006F6D43" w:rsidRPr="006F6D43" w:rsidRDefault="006F6D43" w:rsidP="00383D9C">
            <w:pPr>
              <w:widowControl/>
              <w:jc w:val="center"/>
              <w:rPr>
                <w:rFonts w:ascii="Times New Roman" w:eastAsia="DengXian" w:hAnsi="Times New Roman" w:cs="Times New Roman"/>
                <w:b/>
                <w:color w:val="000000"/>
                <w:kern w:val="0"/>
                <w:sz w:val="18"/>
                <w:szCs w:val="18"/>
              </w:rPr>
            </w:pPr>
            <w:r w:rsidRPr="006F6D43">
              <w:rPr>
                <w:rFonts w:ascii="Times New Roman" w:eastAsia="DengXian" w:hAnsi="Times New Roman" w:cs="Times New Roman"/>
                <w:b/>
                <w:color w:val="000000"/>
                <w:kern w:val="0"/>
                <w:sz w:val="18"/>
                <w:szCs w:val="18"/>
              </w:rPr>
              <w:t>[vivo]</w:t>
            </w:r>
          </w:p>
        </w:tc>
      </w:tr>
      <w:tr w:rsidR="006F6D43" w:rsidRPr="006F6D43" w14:paraId="6B2F35A7" w14:textId="77777777" w:rsidTr="00151AB4">
        <w:trPr>
          <w:trHeight w:val="113"/>
        </w:trPr>
        <w:tc>
          <w:tcPr>
            <w:tcW w:w="2660" w:type="dxa"/>
            <w:gridSpan w:val="3"/>
            <w:vMerge/>
            <w:shd w:val="clear" w:color="auto" w:fill="FFFFFF" w:themeFill="background1"/>
          </w:tcPr>
          <w:p w14:paraId="71742CB7" w14:textId="5772AA2E" w:rsidR="006F6D43" w:rsidRPr="006F6D43" w:rsidRDefault="006F6D43" w:rsidP="00383D9C">
            <w:pPr>
              <w:widowControl/>
              <w:jc w:val="center"/>
              <w:rPr>
                <w:rFonts w:ascii="Times New Roman" w:eastAsia="DengXian" w:hAnsi="Times New Roman" w:cs="Times New Roman"/>
                <w:b/>
                <w:bCs/>
                <w:kern w:val="0"/>
                <w:sz w:val="18"/>
                <w:szCs w:val="18"/>
              </w:rPr>
            </w:pPr>
          </w:p>
        </w:tc>
        <w:tc>
          <w:tcPr>
            <w:tcW w:w="684" w:type="dxa"/>
            <w:shd w:val="clear" w:color="auto" w:fill="FFFFFF" w:themeFill="background1"/>
            <w:vAlign w:val="center"/>
          </w:tcPr>
          <w:p w14:paraId="10E466BD" w14:textId="77777777" w:rsidR="006F6D43" w:rsidRPr="006F6D43" w:rsidRDefault="006F6D43" w:rsidP="00383D9C">
            <w:pPr>
              <w:widowControl/>
              <w:jc w:val="center"/>
              <w:rPr>
                <w:rFonts w:ascii="Times New Roman" w:eastAsia="DengXian" w:hAnsi="Times New Roman" w:cs="Times New Roman"/>
                <w:b/>
                <w:color w:val="000000"/>
                <w:kern w:val="0"/>
                <w:sz w:val="18"/>
                <w:szCs w:val="18"/>
              </w:rPr>
            </w:pPr>
            <w:r w:rsidRPr="006F6D43">
              <w:rPr>
                <w:rFonts w:ascii="Times New Roman" w:eastAsia="DengXian" w:hAnsi="Times New Roman" w:cs="Times New Roman"/>
                <w:b/>
                <w:color w:val="000000"/>
                <w:kern w:val="0"/>
                <w:sz w:val="18"/>
                <w:szCs w:val="18"/>
              </w:rPr>
              <w:t>Low load</w:t>
            </w:r>
          </w:p>
        </w:tc>
        <w:tc>
          <w:tcPr>
            <w:tcW w:w="770" w:type="dxa"/>
            <w:shd w:val="clear" w:color="auto" w:fill="FFFFFF" w:themeFill="background1"/>
            <w:vAlign w:val="center"/>
          </w:tcPr>
          <w:p w14:paraId="254616AF" w14:textId="77777777" w:rsidR="006F6D43" w:rsidRPr="006F6D43" w:rsidRDefault="006F6D43" w:rsidP="00383D9C">
            <w:pPr>
              <w:widowControl/>
              <w:jc w:val="center"/>
              <w:rPr>
                <w:rFonts w:ascii="Times New Roman" w:eastAsia="DengXian" w:hAnsi="Times New Roman" w:cs="Times New Roman"/>
                <w:b/>
                <w:color w:val="000000"/>
                <w:kern w:val="0"/>
                <w:sz w:val="18"/>
                <w:szCs w:val="18"/>
              </w:rPr>
            </w:pPr>
            <w:r w:rsidRPr="006F6D43">
              <w:rPr>
                <w:rFonts w:ascii="Times New Roman" w:eastAsia="DengXian" w:hAnsi="Times New Roman" w:cs="Times New Roman"/>
                <w:b/>
                <w:color w:val="000000"/>
                <w:kern w:val="0"/>
                <w:sz w:val="18"/>
                <w:szCs w:val="18"/>
              </w:rPr>
              <w:t>Medium load</w:t>
            </w:r>
          </w:p>
        </w:tc>
        <w:tc>
          <w:tcPr>
            <w:tcW w:w="689" w:type="dxa"/>
            <w:shd w:val="clear" w:color="auto" w:fill="FFFFFF" w:themeFill="background1"/>
            <w:vAlign w:val="center"/>
          </w:tcPr>
          <w:p w14:paraId="0CE10FFE" w14:textId="77777777" w:rsidR="006F6D43" w:rsidRPr="006F6D43" w:rsidRDefault="006F6D43" w:rsidP="00383D9C">
            <w:pPr>
              <w:widowControl/>
              <w:jc w:val="center"/>
              <w:rPr>
                <w:rFonts w:ascii="Times New Roman" w:eastAsia="DengXian" w:hAnsi="Times New Roman" w:cs="Times New Roman"/>
                <w:b/>
                <w:color w:val="000000"/>
                <w:kern w:val="0"/>
                <w:sz w:val="18"/>
                <w:szCs w:val="18"/>
              </w:rPr>
            </w:pPr>
            <w:r w:rsidRPr="006F6D43">
              <w:rPr>
                <w:rFonts w:ascii="Times New Roman" w:eastAsia="DengXian" w:hAnsi="Times New Roman" w:cs="Times New Roman"/>
                <w:b/>
                <w:color w:val="000000"/>
                <w:kern w:val="0"/>
                <w:sz w:val="18"/>
                <w:szCs w:val="18"/>
              </w:rPr>
              <w:t>High load</w:t>
            </w:r>
          </w:p>
        </w:tc>
        <w:tc>
          <w:tcPr>
            <w:tcW w:w="791" w:type="dxa"/>
            <w:shd w:val="clear" w:color="auto" w:fill="FFFFFF" w:themeFill="background1"/>
            <w:vAlign w:val="center"/>
          </w:tcPr>
          <w:p w14:paraId="312F43A3" w14:textId="77777777" w:rsidR="006F6D43" w:rsidRPr="006F6D43" w:rsidRDefault="006F6D43" w:rsidP="00383D9C">
            <w:pPr>
              <w:widowControl/>
              <w:jc w:val="center"/>
              <w:rPr>
                <w:rFonts w:ascii="Times New Roman" w:eastAsia="DengXian" w:hAnsi="Times New Roman" w:cs="Times New Roman"/>
                <w:b/>
                <w:color w:val="000000"/>
                <w:kern w:val="0"/>
                <w:sz w:val="18"/>
                <w:szCs w:val="18"/>
              </w:rPr>
            </w:pPr>
            <w:r w:rsidRPr="006F6D43">
              <w:rPr>
                <w:rFonts w:ascii="Times New Roman" w:eastAsia="DengXian" w:hAnsi="Times New Roman" w:cs="Times New Roman"/>
                <w:b/>
                <w:color w:val="000000"/>
                <w:kern w:val="0"/>
                <w:sz w:val="18"/>
                <w:szCs w:val="18"/>
              </w:rPr>
              <w:t>Low load</w:t>
            </w:r>
          </w:p>
        </w:tc>
        <w:tc>
          <w:tcPr>
            <w:tcW w:w="770" w:type="dxa"/>
            <w:shd w:val="clear" w:color="auto" w:fill="FFFFFF" w:themeFill="background1"/>
            <w:vAlign w:val="center"/>
          </w:tcPr>
          <w:p w14:paraId="7D429F2D" w14:textId="77777777" w:rsidR="006F6D43" w:rsidRPr="006F6D43" w:rsidRDefault="006F6D43" w:rsidP="00383D9C">
            <w:pPr>
              <w:widowControl/>
              <w:jc w:val="center"/>
              <w:rPr>
                <w:rFonts w:ascii="Times New Roman" w:eastAsia="DengXian" w:hAnsi="Times New Roman" w:cs="Times New Roman"/>
                <w:b/>
                <w:color w:val="000000"/>
                <w:kern w:val="0"/>
                <w:sz w:val="18"/>
                <w:szCs w:val="18"/>
              </w:rPr>
            </w:pPr>
            <w:r w:rsidRPr="006F6D43">
              <w:rPr>
                <w:rFonts w:ascii="Times New Roman" w:eastAsia="DengXian" w:hAnsi="Times New Roman" w:cs="Times New Roman"/>
                <w:b/>
                <w:color w:val="000000"/>
                <w:kern w:val="0"/>
                <w:sz w:val="18"/>
                <w:szCs w:val="18"/>
              </w:rPr>
              <w:t>Medium load</w:t>
            </w:r>
          </w:p>
        </w:tc>
        <w:tc>
          <w:tcPr>
            <w:tcW w:w="714" w:type="dxa"/>
            <w:shd w:val="clear" w:color="auto" w:fill="FFFFFF" w:themeFill="background1"/>
            <w:vAlign w:val="center"/>
          </w:tcPr>
          <w:p w14:paraId="7FE16ED0" w14:textId="77777777" w:rsidR="006F6D43" w:rsidRPr="006F6D43" w:rsidRDefault="006F6D43" w:rsidP="00383D9C">
            <w:pPr>
              <w:widowControl/>
              <w:jc w:val="center"/>
              <w:rPr>
                <w:rFonts w:ascii="Times New Roman" w:eastAsia="DengXian" w:hAnsi="Times New Roman" w:cs="Times New Roman"/>
                <w:b/>
                <w:color w:val="000000"/>
                <w:kern w:val="0"/>
                <w:sz w:val="18"/>
                <w:szCs w:val="18"/>
              </w:rPr>
            </w:pPr>
            <w:r w:rsidRPr="006F6D43">
              <w:rPr>
                <w:rFonts w:ascii="Times New Roman" w:eastAsia="DengXian" w:hAnsi="Times New Roman" w:cs="Times New Roman"/>
                <w:b/>
                <w:color w:val="000000"/>
                <w:kern w:val="0"/>
                <w:sz w:val="18"/>
                <w:szCs w:val="18"/>
              </w:rPr>
              <w:t>High load</w:t>
            </w:r>
          </w:p>
        </w:tc>
        <w:tc>
          <w:tcPr>
            <w:tcW w:w="826" w:type="dxa"/>
            <w:shd w:val="clear" w:color="auto" w:fill="FFFFFF" w:themeFill="background1"/>
            <w:noWrap/>
            <w:vAlign w:val="center"/>
          </w:tcPr>
          <w:p w14:paraId="0665304E" w14:textId="77777777" w:rsidR="006F6D43" w:rsidRPr="006F6D43" w:rsidRDefault="006F6D43" w:rsidP="00383D9C">
            <w:pPr>
              <w:widowControl/>
              <w:jc w:val="center"/>
              <w:rPr>
                <w:rFonts w:ascii="Times New Roman" w:eastAsia="DengXian" w:hAnsi="Times New Roman" w:cs="Times New Roman"/>
                <w:b/>
                <w:color w:val="000000"/>
                <w:kern w:val="0"/>
                <w:sz w:val="18"/>
                <w:szCs w:val="18"/>
              </w:rPr>
            </w:pPr>
            <w:r w:rsidRPr="006F6D43">
              <w:rPr>
                <w:rFonts w:ascii="Times New Roman" w:eastAsia="DengXian" w:hAnsi="Times New Roman" w:cs="Times New Roman"/>
                <w:b/>
                <w:color w:val="000000"/>
                <w:kern w:val="0"/>
                <w:sz w:val="18"/>
                <w:szCs w:val="18"/>
              </w:rPr>
              <w:t>Low load</w:t>
            </w:r>
          </w:p>
        </w:tc>
        <w:tc>
          <w:tcPr>
            <w:tcW w:w="1090" w:type="dxa"/>
            <w:shd w:val="clear" w:color="auto" w:fill="FFFFFF" w:themeFill="background1"/>
            <w:noWrap/>
            <w:vAlign w:val="center"/>
          </w:tcPr>
          <w:p w14:paraId="72FAD4DC" w14:textId="77777777" w:rsidR="006F6D43" w:rsidRPr="006F6D43" w:rsidRDefault="006F6D43" w:rsidP="00383D9C">
            <w:pPr>
              <w:widowControl/>
              <w:jc w:val="center"/>
              <w:rPr>
                <w:rFonts w:ascii="Times New Roman" w:eastAsia="DengXian" w:hAnsi="Times New Roman" w:cs="Times New Roman"/>
                <w:b/>
                <w:color w:val="000000"/>
                <w:kern w:val="0"/>
                <w:sz w:val="18"/>
                <w:szCs w:val="18"/>
              </w:rPr>
            </w:pPr>
            <w:r w:rsidRPr="006F6D43">
              <w:rPr>
                <w:rFonts w:ascii="Times New Roman" w:eastAsia="DengXian" w:hAnsi="Times New Roman" w:cs="Times New Roman"/>
                <w:b/>
                <w:color w:val="000000"/>
                <w:kern w:val="0"/>
                <w:sz w:val="18"/>
                <w:szCs w:val="18"/>
              </w:rPr>
              <w:t>Medium load</w:t>
            </w:r>
          </w:p>
        </w:tc>
        <w:tc>
          <w:tcPr>
            <w:tcW w:w="860" w:type="dxa"/>
            <w:shd w:val="clear" w:color="auto" w:fill="FFFFFF" w:themeFill="background1"/>
            <w:noWrap/>
            <w:vAlign w:val="center"/>
          </w:tcPr>
          <w:p w14:paraId="1BC4E26D" w14:textId="77777777" w:rsidR="006F6D43" w:rsidRPr="006F6D43" w:rsidRDefault="006F6D43" w:rsidP="00383D9C">
            <w:pPr>
              <w:widowControl/>
              <w:jc w:val="center"/>
              <w:rPr>
                <w:rFonts w:ascii="Times New Roman" w:eastAsia="DengXian" w:hAnsi="Times New Roman" w:cs="Times New Roman"/>
                <w:b/>
                <w:color w:val="000000"/>
                <w:kern w:val="0"/>
                <w:sz w:val="18"/>
                <w:szCs w:val="18"/>
              </w:rPr>
            </w:pPr>
            <w:r w:rsidRPr="006F6D43">
              <w:rPr>
                <w:rFonts w:ascii="Times New Roman" w:eastAsia="DengXian" w:hAnsi="Times New Roman" w:cs="Times New Roman"/>
                <w:b/>
                <w:color w:val="000000"/>
                <w:kern w:val="0"/>
                <w:sz w:val="18"/>
                <w:szCs w:val="18"/>
              </w:rPr>
              <w:t>High load</w:t>
            </w:r>
          </w:p>
        </w:tc>
      </w:tr>
      <w:tr w:rsidR="00F968D8" w:rsidRPr="006F6D43" w14:paraId="73F6FECB" w14:textId="77777777" w:rsidTr="00151AB4">
        <w:trPr>
          <w:trHeight w:val="113"/>
        </w:trPr>
        <w:tc>
          <w:tcPr>
            <w:tcW w:w="959" w:type="dxa"/>
            <w:vMerge w:val="restart"/>
            <w:shd w:val="clear" w:color="auto" w:fill="FFFFFF" w:themeFill="background1"/>
            <w:vAlign w:val="center"/>
          </w:tcPr>
          <w:p w14:paraId="2F9C8D9D" w14:textId="29E2C8B5" w:rsidR="00F968D8" w:rsidRPr="006F6D43" w:rsidRDefault="00F968D8" w:rsidP="00F968D8">
            <w:pPr>
              <w:widowControl/>
              <w:jc w:val="center"/>
              <w:rPr>
                <w:rFonts w:ascii="Times New Roman" w:eastAsia="DengXian" w:hAnsi="Times New Roman" w:cs="Times New Roman"/>
                <w:b/>
                <w:bCs/>
                <w:kern w:val="0"/>
                <w:sz w:val="18"/>
                <w:szCs w:val="18"/>
              </w:rPr>
            </w:pPr>
            <w:r w:rsidRPr="006F6D43">
              <w:rPr>
                <w:rFonts w:ascii="Times New Roman" w:eastAsia="DengXian" w:hAnsi="Times New Roman" w:cs="Times New Roman"/>
                <w:b/>
                <w:bCs/>
                <w:kern w:val="0"/>
                <w:sz w:val="18"/>
                <w:szCs w:val="18"/>
              </w:rPr>
              <w:t>Baseline</w:t>
            </w:r>
          </w:p>
        </w:tc>
        <w:tc>
          <w:tcPr>
            <w:tcW w:w="850" w:type="dxa"/>
            <w:vMerge w:val="restart"/>
            <w:shd w:val="clear" w:color="auto" w:fill="FFFFFF" w:themeFill="background1"/>
            <w:vAlign w:val="center"/>
          </w:tcPr>
          <w:p w14:paraId="475E739E" w14:textId="15B3D8F9" w:rsidR="00F968D8" w:rsidRPr="006F6D43" w:rsidRDefault="00F968D8" w:rsidP="00F968D8">
            <w:pPr>
              <w:widowControl/>
              <w:jc w:val="center"/>
              <w:rPr>
                <w:rFonts w:ascii="Times New Roman" w:eastAsia="DengXian" w:hAnsi="Times New Roman" w:cs="Times New Roman"/>
                <w:b/>
                <w:bCs/>
                <w:kern w:val="0"/>
                <w:sz w:val="18"/>
                <w:szCs w:val="18"/>
              </w:rPr>
            </w:pPr>
            <w:r w:rsidRPr="006F6D43">
              <w:rPr>
                <w:rFonts w:ascii="Times New Roman" w:eastAsia="DengXian" w:hAnsi="Times New Roman" w:cs="Times New Roman"/>
                <w:b/>
                <w:bCs/>
                <w:kern w:val="0"/>
                <w:sz w:val="18"/>
                <w:szCs w:val="18"/>
              </w:rPr>
              <w:t>DL RU</w:t>
            </w:r>
          </w:p>
        </w:tc>
        <w:tc>
          <w:tcPr>
            <w:tcW w:w="851" w:type="dxa"/>
            <w:shd w:val="clear" w:color="auto" w:fill="FFFFFF" w:themeFill="background1"/>
            <w:vAlign w:val="center"/>
          </w:tcPr>
          <w:p w14:paraId="0D865476" w14:textId="495DADFF" w:rsidR="00F968D8" w:rsidRPr="006F6D43" w:rsidRDefault="00F968D8" w:rsidP="00F968D8">
            <w:pPr>
              <w:widowControl/>
              <w:jc w:val="center"/>
              <w:rPr>
                <w:rFonts w:ascii="Times New Roman" w:eastAsia="DengXian" w:hAnsi="Times New Roman" w:cs="Times New Roman"/>
                <w:b/>
                <w:bCs/>
                <w:kern w:val="0"/>
                <w:sz w:val="18"/>
                <w:szCs w:val="18"/>
              </w:rPr>
            </w:pPr>
            <w:r w:rsidRPr="006F6D43">
              <w:rPr>
                <w:rFonts w:ascii="Times New Roman" w:eastAsia="DengXian" w:hAnsi="Times New Roman" w:cs="Times New Roman"/>
                <w:b/>
                <w:bCs/>
                <w:kern w:val="0"/>
                <w:sz w:val="18"/>
                <w:szCs w:val="18"/>
              </w:rPr>
              <w:t>Type-1</w:t>
            </w:r>
          </w:p>
        </w:tc>
        <w:tc>
          <w:tcPr>
            <w:tcW w:w="684" w:type="dxa"/>
            <w:shd w:val="clear" w:color="auto" w:fill="FFFFFF" w:themeFill="background1"/>
            <w:vAlign w:val="center"/>
          </w:tcPr>
          <w:p w14:paraId="7562E118" w14:textId="358FB3BB" w:rsidR="00F968D8" w:rsidRPr="00F968D8" w:rsidRDefault="00F968D8" w:rsidP="00F968D8">
            <w:pPr>
              <w:jc w:val="center"/>
              <w:rPr>
                <w:rFonts w:ascii="Times New Roman" w:hAnsi="Times New Roman" w:cs="Times New Roman"/>
                <w:sz w:val="18"/>
                <w:szCs w:val="18"/>
              </w:rPr>
            </w:pPr>
            <w:r w:rsidRPr="00F606DA">
              <w:rPr>
                <w:rFonts w:ascii="Times New Roman" w:eastAsia="Times New Roman" w:hAnsi="Times New Roman" w:cs="Times New Roman"/>
                <w:sz w:val="18"/>
                <w:szCs w:val="18"/>
              </w:rPr>
              <w:t>3.16%</w:t>
            </w:r>
          </w:p>
        </w:tc>
        <w:tc>
          <w:tcPr>
            <w:tcW w:w="770" w:type="dxa"/>
            <w:shd w:val="clear" w:color="auto" w:fill="FFFFFF" w:themeFill="background1"/>
            <w:vAlign w:val="center"/>
          </w:tcPr>
          <w:p w14:paraId="6D6258B1" w14:textId="64EECE45" w:rsidR="00F968D8" w:rsidRPr="00F968D8" w:rsidRDefault="00F968D8" w:rsidP="00F968D8">
            <w:pPr>
              <w:jc w:val="center"/>
              <w:rPr>
                <w:rFonts w:ascii="Times New Roman" w:hAnsi="Times New Roman" w:cs="Times New Roman"/>
                <w:sz w:val="18"/>
                <w:szCs w:val="18"/>
              </w:rPr>
            </w:pPr>
            <w:r w:rsidRPr="00F606DA">
              <w:rPr>
                <w:rFonts w:ascii="Times New Roman" w:eastAsia="Times New Roman" w:hAnsi="Times New Roman" w:cs="Times New Roman"/>
                <w:sz w:val="18"/>
                <w:szCs w:val="18"/>
              </w:rPr>
              <w:t>23.45%</w:t>
            </w:r>
          </w:p>
        </w:tc>
        <w:tc>
          <w:tcPr>
            <w:tcW w:w="689" w:type="dxa"/>
            <w:shd w:val="clear" w:color="auto" w:fill="FFFFFF" w:themeFill="background1"/>
            <w:vAlign w:val="center"/>
          </w:tcPr>
          <w:p w14:paraId="70F16B9E" w14:textId="386C15E4" w:rsidR="00F968D8" w:rsidRPr="00F968D8" w:rsidRDefault="00F968D8" w:rsidP="00F968D8">
            <w:pPr>
              <w:jc w:val="center"/>
              <w:rPr>
                <w:rFonts w:ascii="Times New Roman" w:hAnsi="Times New Roman" w:cs="Times New Roman"/>
                <w:sz w:val="18"/>
                <w:szCs w:val="18"/>
              </w:rPr>
            </w:pPr>
            <w:r w:rsidRPr="00F606DA">
              <w:rPr>
                <w:rFonts w:ascii="Times New Roman" w:eastAsia="Times New Roman" w:hAnsi="Times New Roman" w:cs="Times New Roman"/>
                <w:sz w:val="18"/>
                <w:szCs w:val="18"/>
              </w:rPr>
              <w:t>45.01%</w:t>
            </w:r>
          </w:p>
        </w:tc>
        <w:tc>
          <w:tcPr>
            <w:tcW w:w="791" w:type="dxa"/>
            <w:shd w:val="clear" w:color="auto" w:fill="FFFFFF" w:themeFill="background1"/>
            <w:vAlign w:val="center"/>
          </w:tcPr>
          <w:p w14:paraId="78BA8D32" w14:textId="721049CE" w:rsidR="00F968D8" w:rsidRPr="006F6D43" w:rsidRDefault="00F968D8" w:rsidP="00F968D8">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4.95%</w:t>
            </w:r>
          </w:p>
        </w:tc>
        <w:tc>
          <w:tcPr>
            <w:tcW w:w="770" w:type="dxa"/>
            <w:shd w:val="clear" w:color="auto" w:fill="FFFFFF" w:themeFill="background1"/>
            <w:vAlign w:val="center"/>
          </w:tcPr>
          <w:p w14:paraId="27C7C0A9" w14:textId="75EC5CFE" w:rsidR="00F968D8" w:rsidRPr="006F6D43" w:rsidRDefault="00F968D8" w:rsidP="00F968D8">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15.76%</w:t>
            </w:r>
          </w:p>
        </w:tc>
        <w:tc>
          <w:tcPr>
            <w:tcW w:w="714" w:type="dxa"/>
            <w:shd w:val="clear" w:color="auto" w:fill="FFFFFF" w:themeFill="background1"/>
            <w:vAlign w:val="center"/>
          </w:tcPr>
          <w:p w14:paraId="3536D2DC" w14:textId="07B8718A" w:rsidR="00F968D8" w:rsidRPr="006F6D43" w:rsidRDefault="00F968D8" w:rsidP="00F968D8">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32.13%</w:t>
            </w:r>
          </w:p>
        </w:tc>
        <w:tc>
          <w:tcPr>
            <w:tcW w:w="826" w:type="dxa"/>
            <w:shd w:val="clear" w:color="auto" w:fill="FFFFFF" w:themeFill="background1"/>
            <w:noWrap/>
            <w:vAlign w:val="center"/>
          </w:tcPr>
          <w:p w14:paraId="134415FF" w14:textId="49E878F3" w:rsidR="00F968D8" w:rsidRPr="006F6D43" w:rsidRDefault="00F968D8" w:rsidP="00F968D8">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7.61%</w:t>
            </w:r>
          </w:p>
        </w:tc>
        <w:tc>
          <w:tcPr>
            <w:tcW w:w="1090" w:type="dxa"/>
            <w:shd w:val="clear" w:color="auto" w:fill="FFFFFF" w:themeFill="background1"/>
            <w:noWrap/>
            <w:vAlign w:val="center"/>
          </w:tcPr>
          <w:p w14:paraId="360C8379" w14:textId="7674D67E" w:rsidR="00F968D8" w:rsidRPr="006F6D43" w:rsidRDefault="00F968D8" w:rsidP="00F968D8">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23.12%</w:t>
            </w:r>
          </w:p>
        </w:tc>
        <w:tc>
          <w:tcPr>
            <w:tcW w:w="860" w:type="dxa"/>
            <w:shd w:val="clear" w:color="auto" w:fill="FFFFFF" w:themeFill="background1"/>
            <w:noWrap/>
            <w:vAlign w:val="center"/>
          </w:tcPr>
          <w:p w14:paraId="191C7667" w14:textId="7B55A644" w:rsidR="00F968D8" w:rsidRPr="006F6D43" w:rsidRDefault="00F968D8" w:rsidP="00F968D8">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54.89%</w:t>
            </w:r>
          </w:p>
        </w:tc>
      </w:tr>
      <w:tr w:rsidR="00F968D8" w:rsidRPr="006F6D43" w14:paraId="4134E612" w14:textId="77777777" w:rsidTr="00151AB4">
        <w:trPr>
          <w:trHeight w:val="113"/>
        </w:trPr>
        <w:tc>
          <w:tcPr>
            <w:tcW w:w="959" w:type="dxa"/>
            <w:vMerge/>
            <w:shd w:val="clear" w:color="auto" w:fill="FFFFFF" w:themeFill="background1"/>
            <w:vAlign w:val="center"/>
          </w:tcPr>
          <w:p w14:paraId="025649D7" w14:textId="77777777" w:rsidR="00F968D8" w:rsidRPr="006F6D43" w:rsidRDefault="00F968D8" w:rsidP="00F968D8">
            <w:pPr>
              <w:widowControl/>
              <w:jc w:val="center"/>
              <w:rPr>
                <w:rFonts w:ascii="Times New Roman" w:eastAsia="DengXian" w:hAnsi="Times New Roman" w:cs="Times New Roman"/>
                <w:b/>
                <w:bCs/>
                <w:kern w:val="0"/>
                <w:sz w:val="18"/>
                <w:szCs w:val="18"/>
              </w:rPr>
            </w:pPr>
          </w:p>
        </w:tc>
        <w:tc>
          <w:tcPr>
            <w:tcW w:w="850" w:type="dxa"/>
            <w:vMerge/>
            <w:shd w:val="clear" w:color="auto" w:fill="FFFFFF" w:themeFill="background1"/>
            <w:vAlign w:val="center"/>
          </w:tcPr>
          <w:p w14:paraId="22E4B023" w14:textId="23F17D07" w:rsidR="00F968D8" w:rsidRPr="006F6D43" w:rsidRDefault="00F968D8" w:rsidP="00F968D8">
            <w:pPr>
              <w:widowControl/>
              <w:jc w:val="center"/>
              <w:rPr>
                <w:rFonts w:ascii="Times New Roman" w:eastAsia="DengXian" w:hAnsi="Times New Roman" w:cs="Times New Roman"/>
                <w:b/>
                <w:bCs/>
                <w:kern w:val="0"/>
                <w:sz w:val="18"/>
                <w:szCs w:val="18"/>
              </w:rPr>
            </w:pPr>
          </w:p>
        </w:tc>
        <w:tc>
          <w:tcPr>
            <w:tcW w:w="851" w:type="dxa"/>
            <w:shd w:val="clear" w:color="auto" w:fill="FFFFFF" w:themeFill="background1"/>
            <w:vAlign w:val="center"/>
          </w:tcPr>
          <w:p w14:paraId="3A45F00E" w14:textId="29E8DF83" w:rsidR="00F968D8" w:rsidRPr="006F6D43" w:rsidRDefault="00F968D8" w:rsidP="00F968D8">
            <w:pPr>
              <w:widowControl/>
              <w:jc w:val="center"/>
              <w:rPr>
                <w:rFonts w:ascii="Times New Roman" w:eastAsia="DengXian" w:hAnsi="Times New Roman" w:cs="Times New Roman"/>
                <w:b/>
                <w:bCs/>
                <w:kern w:val="0"/>
                <w:sz w:val="18"/>
                <w:szCs w:val="18"/>
              </w:rPr>
            </w:pPr>
            <w:r w:rsidRPr="006F6D43">
              <w:rPr>
                <w:rFonts w:ascii="Times New Roman" w:eastAsia="DengXian" w:hAnsi="Times New Roman" w:cs="Times New Roman"/>
                <w:b/>
                <w:bCs/>
                <w:kern w:val="0"/>
                <w:sz w:val="18"/>
                <w:szCs w:val="18"/>
              </w:rPr>
              <w:t>Type-2</w:t>
            </w:r>
          </w:p>
        </w:tc>
        <w:tc>
          <w:tcPr>
            <w:tcW w:w="684" w:type="dxa"/>
            <w:shd w:val="clear" w:color="auto" w:fill="FFFFFF" w:themeFill="background1"/>
            <w:vAlign w:val="center"/>
          </w:tcPr>
          <w:p w14:paraId="28170B8D" w14:textId="39D9FB2A" w:rsidR="00F968D8" w:rsidRPr="00F968D8" w:rsidRDefault="00F968D8" w:rsidP="00F968D8">
            <w:pPr>
              <w:jc w:val="center"/>
              <w:rPr>
                <w:rFonts w:ascii="Times New Roman" w:hAnsi="Times New Roman" w:cs="Times New Roman"/>
                <w:sz w:val="18"/>
                <w:szCs w:val="18"/>
              </w:rPr>
            </w:pPr>
            <w:r w:rsidRPr="00F606DA">
              <w:rPr>
                <w:rFonts w:ascii="Times New Roman" w:eastAsia="Times New Roman" w:hAnsi="Times New Roman" w:cs="Times New Roman"/>
                <w:sz w:val="18"/>
                <w:szCs w:val="18"/>
              </w:rPr>
              <w:t> </w:t>
            </w:r>
          </w:p>
        </w:tc>
        <w:tc>
          <w:tcPr>
            <w:tcW w:w="770" w:type="dxa"/>
            <w:shd w:val="clear" w:color="auto" w:fill="FFFFFF" w:themeFill="background1"/>
            <w:vAlign w:val="center"/>
          </w:tcPr>
          <w:p w14:paraId="1722D81F" w14:textId="65F58BE7" w:rsidR="00F968D8" w:rsidRPr="00F968D8" w:rsidRDefault="00F968D8" w:rsidP="00F968D8">
            <w:pPr>
              <w:jc w:val="center"/>
              <w:rPr>
                <w:rFonts w:ascii="Times New Roman" w:hAnsi="Times New Roman" w:cs="Times New Roman"/>
                <w:sz w:val="18"/>
                <w:szCs w:val="18"/>
              </w:rPr>
            </w:pPr>
            <w:r w:rsidRPr="00F606DA">
              <w:rPr>
                <w:rFonts w:ascii="Times New Roman" w:eastAsia="Times New Roman" w:hAnsi="Times New Roman" w:cs="Times New Roman"/>
                <w:sz w:val="18"/>
                <w:szCs w:val="18"/>
              </w:rPr>
              <w:t> </w:t>
            </w:r>
          </w:p>
        </w:tc>
        <w:tc>
          <w:tcPr>
            <w:tcW w:w="689" w:type="dxa"/>
            <w:shd w:val="clear" w:color="auto" w:fill="FFFFFF" w:themeFill="background1"/>
            <w:vAlign w:val="center"/>
          </w:tcPr>
          <w:p w14:paraId="2EC9E412" w14:textId="12BD33AB" w:rsidR="00F968D8" w:rsidRPr="00F968D8" w:rsidRDefault="00F968D8" w:rsidP="00F968D8">
            <w:pPr>
              <w:jc w:val="center"/>
              <w:rPr>
                <w:rFonts w:ascii="Times New Roman" w:hAnsi="Times New Roman" w:cs="Times New Roman"/>
                <w:sz w:val="18"/>
                <w:szCs w:val="18"/>
              </w:rPr>
            </w:pPr>
            <w:r w:rsidRPr="00F606DA">
              <w:rPr>
                <w:rFonts w:ascii="Times New Roman" w:eastAsia="Times New Roman" w:hAnsi="Times New Roman" w:cs="Times New Roman"/>
                <w:sz w:val="18"/>
                <w:szCs w:val="18"/>
              </w:rPr>
              <w:t> </w:t>
            </w:r>
          </w:p>
        </w:tc>
        <w:tc>
          <w:tcPr>
            <w:tcW w:w="791" w:type="dxa"/>
            <w:shd w:val="clear" w:color="auto" w:fill="FFFFFF" w:themeFill="background1"/>
            <w:vAlign w:val="center"/>
          </w:tcPr>
          <w:p w14:paraId="123F52F8" w14:textId="4F32E4E3" w:rsidR="00F968D8" w:rsidRPr="006F6D43" w:rsidRDefault="00F968D8" w:rsidP="00F968D8">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8.53%</w:t>
            </w:r>
          </w:p>
        </w:tc>
        <w:tc>
          <w:tcPr>
            <w:tcW w:w="770" w:type="dxa"/>
            <w:shd w:val="clear" w:color="auto" w:fill="FFFFFF" w:themeFill="background1"/>
            <w:vAlign w:val="center"/>
          </w:tcPr>
          <w:p w14:paraId="225EB210" w14:textId="6E83C329" w:rsidR="00F968D8" w:rsidRPr="006F6D43" w:rsidRDefault="00F968D8" w:rsidP="00F968D8">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27.17%</w:t>
            </w:r>
          </w:p>
        </w:tc>
        <w:tc>
          <w:tcPr>
            <w:tcW w:w="714" w:type="dxa"/>
            <w:shd w:val="clear" w:color="auto" w:fill="FFFFFF" w:themeFill="background1"/>
            <w:vAlign w:val="center"/>
          </w:tcPr>
          <w:p w14:paraId="25E1CB9B" w14:textId="4FE2EEE9" w:rsidR="00F968D8" w:rsidRPr="006F6D43" w:rsidRDefault="00F968D8" w:rsidP="00F968D8">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55.40%</w:t>
            </w:r>
          </w:p>
        </w:tc>
        <w:tc>
          <w:tcPr>
            <w:tcW w:w="826" w:type="dxa"/>
            <w:shd w:val="clear" w:color="auto" w:fill="FFFFFF" w:themeFill="background1"/>
            <w:noWrap/>
            <w:vAlign w:val="center"/>
          </w:tcPr>
          <w:p w14:paraId="624CD133" w14:textId="4FF43397" w:rsidR="00F968D8" w:rsidRPr="006F6D43" w:rsidRDefault="00F968D8" w:rsidP="00F968D8">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11.57%</w:t>
            </w:r>
          </w:p>
        </w:tc>
        <w:tc>
          <w:tcPr>
            <w:tcW w:w="1090" w:type="dxa"/>
            <w:shd w:val="clear" w:color="auto" w:fill="FFFFFF" w:themeFill="background1"/>
            <w:noWrap/>
            <w:vAlign w:val="center"/>
          </w:tcPr>
          <w:p w14:paraId="38026DD7" w14:textId="666C049D" w:rsidR="00F968D8" w:rsidRPr="006F6D43" w:rsidRDefault="00F968D8" w:rsidP="00F968D8">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35.40%</w:t>
            </w:r>
          </w:p>
        </w:tc>
        <w:tc>
          <w:tcPr>
            <w:tcW w:w="860" w:type="dxa"/>
            <w:shd w:val="clear" w:color="auto" w:fill="FFFFFF" w:themeFill="background1"/>
            <w:noWrap/>
            <w:vAlign w:val="center"/>
          </w:tcPr>
          <w:p w14:paraId="503CA28D" w14:textId="58F9F64A" w:rsidR="00F968D8" w:rsidRPr="006F6D43" w:rsidRDefault="00F968D8" w:rsidP="00F968D8">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81.38%</w:t>
            </w:r>
          </w:p>
        </w:tc>
      </w:tr>
      <w:tr w:rsidR="00F968D8" w:rsidRPr="006F6D43" w14:paraId="422DA824" w14:textId="77777777" w:rsidTr="00151AB4">
        <w:trPr>
          <w:trHeight w:val="113"/>
        </w:trPr>
        <w:tc>
          <w:tcPr>
            <w:tcW w:w="959" w:type="dxa"/>
            <w:vMerge/>
            <w:shd w:val="clear" w:color="auto" w:fill="FFFFFF" w:themeFill="background1"/>
            <w:vAlign w:val="center"/>
          </w:tcPr>
          <w:p w14:paraId="27F79EEA" w14:textId="77777777" w:rsidR="00F968D8" w:rsidRPr="006F6D43" w:rsidRDefault="00F968D8" w:rsidP="00F968D8">
            <w:pPr>
              <w:widowControl/>
              <w:jc w:val="center"/>
              <w:rPr>
                <w:rFonts w:ascii="Times New Roman" w:eastAsia="DengXian" w:hAnsi="Times New Roman" w:cs="Times New Roman"/>
                <w:b/>
                <w:bCs/>
                <w:kern w:val="0"/>
                <w:sz w:val="18"/>
                <w:szCs w:val="18"/>
              </w:rPr>
            </w:pPr>
          </w:p>
        </w:tc>
        <w:tc>
          <w:tcPr>
            <w:tcW w:w="850" w:type="dxa"/>
            <w:vMerge w:val="restart"/>
            <w:shd w:val="clear" w:color="auto" w:fill="FFFFFF" w:themeFill="background1"/>
            <w:vAlign w:val="center"/>
          </w:tcPr>
          <w:p w14:paraId="4BC65F96" w14:textId="2F978141" w:rsidR="00F968D8" w:rsidRPr="006F6D43" w:rsidRDefault="00F968D8" w:rsidP="00F968D8">
            <w:pPr>
              <w:widowControl/>
              <w:jc w:val="center"/>
              <w:rPr>
                <w:rFonts w:ascii="Times New Roman" w:eastAsia="DengXian" w:hAnsi="Times New Roman" w:cs="Times New Roman"/>
                <w:b/>
                <w:bCs/>
                <w:kern w:val="0"/>
                <w:sz w:val="18"/>
                <w:szCs w:val="18"/>
              </w:rPr>
            </w:pPr>
            <w:r w:rsidRPr="006F6D43">
              <w:rPr>
                <w:rFonts w:ascii="Times New Roman" w:eastAsia="DengXian" w:hAnsi="Times New Roman" w:cs="Times New Roman"/>
                <w:b/>
                <w:bCs/>
                <w:kern w:val="0"/>
                <w:sz w:val="18"/>
                <w:szCs w:val="18"/>
              </w:rPr>
              <w:t>UL RU</w:t>
            </w:r>
          </w:p>
        </w:tc>
        <w:tc>
          <w:tcPr>
            <w:tcW w:w="851" w:type="dxa"/>
            <w:shd w:val="clear" w:color="auto" w:fill="FFFFFF" w:themeFill="background1"/>
            <w:vAlign w:val="center"/>
          </w:tcPr>
          <w:p w14:paraId="144DD084" w14:textId="65D37031" w:rsidR="00F968D8" w:rsidRPr="006F6D43" w:rsidRDefault="00F968D8" w:rsidP="00F968D8">
            <w:pPr>
              <w:widowControl/>
              <w:jc w:val="center"/>
              <w:rPr>
                <w:rFonts w:ascii="Times New Roman" w:eastAsia="DengXian" w:hAnsi="Times New Roman" w:cs="Times New Roman"/>
                <w:b/>
                <w:bCs/>
                <w:kern w:val="0"/>
                <w:sz w:val="18"/>
                <w:szCs w:val="18"/>
              </w:rPr>
            </w:pPr>
            <w:r w:rsidRPr="006F6D43">
              <w:rPr>
                <w:rFonts w:ascii="Times New Roman" w:eastAsia="DengXian" w:hAnsi="Times New Roman" w:cs="Times New Roman"/>
                <w:b/>
                <w:bCs/>
                <w:kern w:val="0"/>
                <w:sz w:val="18"/>
                <w:szCs w:val="18"/>
              </w:rPr>
              <w:t>Type-1</w:t>
            </w:r>
          </w:p>
        </w:tc>
        <w:tc>
          <w:tcPr>
            <w:tcW w:w="684" w:type="dxa"/>
            <w:shd w:val="clear" w:color="auto" w:fill="FFFFFF" w:themeFill="background1"/>
            <w:vAlign w:val="center"/>
          </w:tcPr>
          <w:p w14:paraId="08451553" w14:textId="7F73D8F2" w:rsidR="00F968D8" w:rsidRPr="00F968D8" w:rsidRDefault="00F968D8" w:rsidP="00F968D8">
            <w:pPr>
              <w:jc w:val="center"/>
              <w:rPr>
                <w:rFonts w:ascii="Times New Roman" w:hAnsi="Times New Roman" w:cs="Times New Roman"/>
                <w:sz w:val="18"/>
                <w:szCs w:val="18"/>
              </w:rPr>
            </w:pPr>
            <w:r w:rsidRPr="00F606DA">
              <w:rPr>
                <w:rFonts w:ascii="Times New Roman" w:eastAsia="Times New Roman" w:hAnsi="Times New Roman" w:cs="Times New Roman"/>
                <w:sz w:val="18"/>
                <w:szCs w:val="18"/>
              </w:rPr>
              <w:t>0.95%</w:t>
            </w:r>
          </w:p>
        </w:tc>
        <w:tc>
          <w:tcPr>
            <w:tcW w:w="770" w:type="dxa"/>
            <w:shd w:val="clear" w:color="auto" w:fill="FFFFFF" w:themeFill="background1"/>
            <w:vAlign w:val="center"/>
          </w:tcPr>
          <w:p w14:paraId="5D4FBB8F" w14:textId="1A56B41A" w:rsidR="00F968D8" w:rsidRPr="00F968D8" w:rsidRDefault="00F968D8" w:rsidP="00F968D8">
            <w:pPr>
              <w:jc w:val="center"/>
              <w:rPr>
                <w:rFonts w:ascii="Times New Roman" w:hAnsi="Times New Roman" w:cs="Times New Roman"/>
                <w:sz w:val="18"/>
                <w:szCs w:val="18"/>
              </w:rPr>
            </w:pPr>
            <w:r w:rsidRPr="00F606DA">
              <w:rPr>
                <w:rFonts w:ascii="Times New Roman" w:eastAsia="Times New Roman" w:hAnsi="Times New Roman" w:cs="Times New Roman"/>
                <w:sz w:val="18"/>
                <w:szCs w:val="18"/>
              </w:rPr>
              <w:t>8.73%</w:t>
            </w:r>
          </w:p>
        </w:tc>
        <w:tc>
          <w:tcPr>
            <w:tcW w:w="689" w:type="dxa"/>
            <w:shd w:val="clear" w:color="auto" w:fill="FFFFFF" w:themeFill="background1"/>
            <w:vAlign w:val="center"/>
          </w:tcPr>
          <w:p w14:paraId="56DB55CF" w14:textId="0B480A69" w:rsidR="00F968D8" w:rsidRPr="00F968D8" w:rsidRDefault="00F968D8" w:rsidP="00F968D8">
            <w:pPr>
              <w:jc w:val="center"/>
              <w:rPr>
                <w:rFonts w:ascii="Times New Roman" w:hAnsi="Times New Roman" w:cs="Times New Roman"/>
                <w:sz w:val="18"/>
                <w:szCs w:val="18"/>
              </w:rPr>
            </w:pPr>
            <w:r w:rsidRPr="00F606DA">
              <w:rPr>
                <w:rFonts w:ascii="Times New Roman" w:eastAsia="Times New Roman" w:hAnsi="Times New Roman" w:cs="Times New Roman"/>
                <w:sz w:val="18"/>
                <w:szCs w:val="18"/>
              </w:rPr>
              <w:t>16.16%</w:t>
            </w:r>
          </w:p>
        </w:tc>
        <w:tc>
          <w:tcPr>
            <w:tcW w:w="791" w:type="dxa"/>
            <w:shd w:val="clear" w:color="auto" w:fill="FFFFFF" w:themeFill="background1"/>
            <w:vAlign w:val="center"/>
          </w:tcPr>
          <w:p w14:paraId="3777BF84" w14:textId="61287025" w:rsidR="00F968D8" w:rsidRPr="006F6D43" w:rsidRDefault="00F968D8" w:rsidP="00F968D8">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3.34%</w:t>
            </w:r>
          </w:p>
        </w:tc>
        <w:tc>
          <w:tcPr>
            <w:tcW w:w="770" w:type="dxa"/>
            <w:shd w:val="clear" w:color="auto" w:fill="FFFFFF" w:themeFill="background1"/>
            <w:vAlign w:val="center"/>
          </w:tcPr>
          <w:p w14:paraId="07FAF237" w14:textId="676318BA" w:rsidR="00F968D8" w:rsidRPr="006F6D43" w:rsidRDefault="00F968D8" w:rsidP="00F968D8">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10.01%</w:t>
            </w:r>
          </w:p>
        </w:tc>
        <w:tc>
          <w:tcPr>
            <w:tcW w:w="714" w:type="dxa"/>
            <w:shd w:val="clear" w:color="auto" w:fill="FFFFFF" w:themeFill="background1"/>
            <w:vAlign w:val="center"/>
          </w:tcPr>
          <w:p w14:paraId="412AD17E" w14:textId="5FB876E1" w:rsidR="00F968D8" w:rsidRPr="006F6D43" w:rsidRDefault="00F968D8" w:rsidP="00F968D8">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21.73%</w:t>
            </w:r>
          </w:p>
        </w:tc>
        <w:tc>
          <w:tcPr>
            <w:tcW w:w="826" w:type="dxa"/>
            <w:shd w:val="clear" w:color="auto" w:fill="FFFFFF" w:themeFill="background1"/>
            <w:noWrap/>
            <w:vAlign w:val="center"/>
          </w:tcPr>
          <w:p w14:paraId="22B39A61" w14:textId="42B57160" w:rsidR="00F968D8" w:rsidRPr="006F6D43" w:rsidRDefault="00F968D8" w:rsidP="00F968D8">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1.79%</w:t>
            </w:r>
          </w:p>
        </w:tc>
        <w:tc>
          <w:tcPr>
            <w:tcW w:w="1090" w:type="dxa"/>
            <w:shd w:val="clear" w:color="auto" w:fill="FFFFFF" w:themeFill="background1"/>
            <w:noWrap/>
            <w:vAlign w:val="center"/>
          </w:tcPr>
          <w:p w14:paraId="5F363947" w14:textId="45CB4F55" w:rsidR="00F968D8" w:rsidRPr="006F6D43" w:rsidRDefault="00F968D8" w:rsidP="00F968D8">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4.59%</w:t>
            </w:r>
          </w:p>
        </w:tc>
        <w:tc>
          <w:tcPr>
            <w:tcW w:w="860" w:type="dxa"/>
            <w:shd w:val="clear" w:color="auto" w:fill="FFFFFF" w:themeFill="background1"/>
            <w:noWrap/>
            <w:vAlign w:val="center"/>
          </w:tcPr>
          <w:p w14:paraId="3E4041EB" w14:textId="23AF5974" w:rsidR="00F968D8" w:rsidRPr="006F6D43" w:rsidRDefault="00F968D8" w:rsidP="00F968D8">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10.41%</w:t>
            </w:r>
          </w:p>
        </w:tc>
      </w:tr>
      <w:tr w:rsidR="00F968D8" w:rsidRPr="006F6D43" w14:paraId="2262FD18" w14:textId="77777777" w:rsidTr="00151AB4">
        <w:trPr>
          <w:trHeight w:val="113"/>
        </w:trPr>
        <w:tc>
          <w:tcPr>
            <w:tcW w:w="959" w:type="dxa"/>
            <w:vMerge/>
            <w:shd w:val="clear" w:color="auto" w:fill="FFFFFF" w:themeFill="background1"/>
            <w:vAlign w:val="center"/>
          </w:tcPr>
          <w:p w14:paraId="28EFC2B3" w14:textId="77777777" w:rsidR="00F968D8" w:rsidRPr="006F6D43" w:rsidRDefault="00F968D8" w:rsidP="00F968D8">
            <w:pPr>
              <w:widowControl/>
              <w:jc w:val="center"/>
              <w:rPr>
                <w:rFonts w:ascii="Times New Roman" w:eastAsia="DengXian" w:hAnsi="Times New Roman" w:cs="Times New Roman"/>
                <w:b/>
                <w:bCs/>
                <w:kern w:val="0"/>
                <w:sz w:val="18"/>
                <w:szCs w:val="18"/>
              </w:rPr>
            </w:pPr>
          </w:p>
        </w:tc>
        <w:tc>
          <w:tcPr>
            <w:tcW w:w="850" w:type="dxa"/>
            <w:vMerge/>
            <w:shd w:val="clear" w:color="auto" w:fill="FFFFFF" w:themeFill="background1"/>
            <w:vAlign w:val="center"/>
          </w:tcPr>
          <w:p w14:paraId="7761F1FE" w14:textId="61984083" w:rsidR="00F968D8" w:rsidRPr="006F6D43" w:rsidRDefault="00F968D8" w:rsidP="00F968D8">
            <w:pPr>
              <w:widowControl/>
              <w:jc w:val="center"/>
              <w:rPr>
                <w:rFonts w:ascii="Times New Roman" w:eastAsia="DengXian" w:hAnsi="Times New Roman" w:cs="Times New Roman"/>
                <w:b/>
                <w:bCs/>
                <w:kern w:val="0"/>
                <w:sz w:val="18"/>
                <w:szCs w:val="18"/>
              </w:rPr>
            </w:pPr>
          </w:p>
        </w:tc>
        <w:tc>
          <w:tcPr>
            <w:tcW w:w="851" w:type="dxa"/>
            <w:shd w:val="clear" w:color="auto" w:fill="FFFFFF" w:themeFill="background1"/>
            <w:vAlign w:val="center"/>
          </w:tcPr>
          <w:p w14:paraId="038DA2E0" w14:textId="7B83EC34" w:rsidR="00F968D8" w:rsidRPr="006F6D43" w:rsidRDefault="00F968D8" w:rsidP="00F968D8">
            <w:pPr>
              <w:widowControl/>
              <w:jc w:val="center"/>
              <w:rPr>
                <w:rFonts w:ascii="Times New Roman" w:eastAsia="DengXian" w:hAnsi="Times New Roman" w:cs="Times New Roman"/>
                <w:b/>
                <w:bCs/>
                <w:kern w:val="0"/>
                <w:sz w:val="18"/>
                <w:szCs w:val="18"/>
              </w:rPr>
            </w:pPr>
            <w:r w:rsidRPr="006F6D43">
              <w:rPr>
                <w:rFonts w:ascii="Times New Roman" w:eastAsia="DengXian" w:hAnsi="Times New Roman" w:cs="Times New Roman"/>
                <w:b/>
                <w:bCs/>
                <w:kern w:val="0"/>
                <w:sz w:val="18"/>
                <w:szCs w:val="18"/>
              </w:rPr>
              <w:t>Type-2</w:t>
            </w:r>
          </w:p>
        </w:tc>
        <w:tc>
          <w:tcPr>
            <w:tcW w:w="684" w:type="dxa"/>
            <w:shd w:val="clear" w:color="auto" w:fill="FFFFFF" w:themeFill="background1"/>
            <w:vAlign w:val="center"/>
          </w:tcPr>
          <w:p w14:paraId="6BAE19C1" w14:textId="30AAD27E" w:rsidR="00F968D8" w:rsidRPr="00F968D8" w:rsidRDefault="00F968D8" w:rsidP="00F968D8">
            <w:pPr>
              <w:jc w:val="center"/>
              <w:rPr>
                <w:rFonts w:ascii="Times New Roman" w:hAnsi="Times New Roman" w:cs="Times New Roman"/>
                <w:sz w:val="18"/>
                <w:szCs w:val="18"/>
              </w:rPr>
            </w:pPr>
            <w:r w:rsidRPr="00F606DA">
              <w:rPr>
                <w:rFonts w:ascii="Times New Roman" w:eastAsia="Times New Roman" w:hAnsi="Times New Roman" w:cs="Times New Roman"/>
                <w:sz w:val="18"/>
                <w:szCs w:val="18"/>
              </w:rPr>
              <w:t> </w:t>
            </w:r>
          </w:p>
        </w:tc>
        <w:tc>
          <w:tcPr>
            <w:tcW w:w="770" w:type="dxa"/>
            <w:shd w:val="clear" w:color="auto" w:fill="FFFFFF" w:themeFill="background1"/>
            <w:vAlign w:val="center"/>
          </w:tcPr>
          <w:p w14:paraId="111EEBAA" w14:textId="29742DCA" w:rsidR="00F968D8" w:rsidRPr="00F968D8" w:rsidRDefault="00F968D8" w:rsidP="00F968D8">
            <w:pPr>
              <w:jc w:val="center"/>
              <w:rPr>
                <w:rFonts w:ascii="Times New Roman" w:hAnsi="Times New Roman" w:cs="Times New Roman"/>
                <w:sz w:val="18"/>
                <w:szCs w:val="18"/>
              </w:rPr>
            </w:pPr>
            <w:r w:rsidRPr="00F606DA">
              <w:rPr>
                <w:rFonts w:ascii="Times New Roman" w:eastAsia="Times New Roman" w:hAnsi="Times New Roman" w:cs="Times New Roman"/>
                <w:sz w:val="18"/>
                <w:szCs w:val="18"/>
              </w:rPr>
              <w:t> </w:t>
            </w:r>
          </w:p>
        </w:tc>
        <w:tc>
          <w:tcPr>
            <w:tcW w:w="689" w:type="dxa"/>
            <w:shd w:val="clear" w:color="auto" w:fill="FFFFFF" w:themeFill="background1"/>
            <w:vAlign w:val="center"/>
          </w:tcPr>
          <w:p w14:paraId="6A439778" w14:textId="448D9718" w:rsidR="00F968D8" w:rsidRPr="00F968D8" w:rsidRDefault="00F968D8" w:rsidP="00F968D8">
            <w:pPr>
              <w:jc w:val="center"/>
              <w:rPr>
                <w:rFonts w:ascii="Times New Roman" w:hAnsi="Times New Roman" w:cs="Times New Roman"/>
                <w:sz w:val="18"/>
                <w:szCs w:val="18"/>
              </w:rPr>
            </w:pPr>
            <w:r w:rsidRPr="00F606DA">
              <w:rPr>
                <w:rFonts w:ascii="Times New Roman" w:eastAsia="Times New Roman" w:hAnsi="Times New Roman" w:cs="Times New Roman"/>
                <w:sz w:val="18"/>
                <w:szCs w:val="18"/>
              </w:rPr>
              <w:t> </w:t>
            </w:r>
          </w:p>
        </w:tc>
        <w:tc>
          <w:tcPr>
            <w:tcW w:w="791" w:type="dxa"/>
            <w:shd w:val="clear" w:color="auto" w:fill="FFFFFF" w:themeFill="background1"/>
            <w:vAlign w:val="center"/>
          </w:tcPr>
          <w:p w14:paraId="3E16D812" w14:textId="0C093169" w:rsidR="00F968D8" w:rsidRPr="006F6D43" w:rsidRDefault="00F968D8" w:rsidP="00F968D8">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7.94%</w:t>
            </w:r>
          </w:p>
        </w:tc>
        <w:tc>
          <w:tcPr>
            <w:tcW w:w="770" w:type="dxa"/>
            <w:shd w:val="clear" w:color="auto" w:fill="FFFFFF" w:themeFill="background1"/>
            <w:vAlign w:val="center"/>
          </w:tcPr>
          <w:p w14:paraId="0D6BFF96" w14:textId="57B936B3" w:rsidR="00F968D8" w:rsidRPr="006F6D43" w:rsidRDefault="00F968D8" w:rsidP="00F968D8">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23.84%</w:t>
            </w:r>
          </w:p>
        </w:tc>
        <w:tc>
          <w:tcPr>
            <w:tcW w:w="714" w:type="dxa"/>
            <w:shd w:val="clear" w:color="auto" w:fill="FFFFFF" w:themeFill="background1"/>
            <w:vAlign w:val="center"/>
          </w:tcPr>
          <w:p w14:paraId="0338D731" w14:textId="77745BA6" w:rsidR="00F968D8" w:rsidRPr="006F6D43" w:rsidRDefault="00F968D8" w:rsidP="00F968D8">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51.74%</w:t>
            </w:r>
          </w:p>
        </w:tc>
        <w:tc>
          <w:tcPr>
            <w:tcW w:w="826" w:type="dxa"/>
            <w:shd w:val="clear" w:color="auto" w:fill="FFFFFF" w:themeFill="background1"/>
            <w:noWrap/>
            <w:vAlign w:val="center"/>
          </w:tcPr>
          <w:p w14:paraId="36A42108" w14:textId="45ECDB5A" w:rsidR="00F968D8" w:rsidRPr="006F6D43" w:rsidRDefault="00F968D8" w:rsidP="00F968D8">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5.70%</w:t>
            </w:r>
          </w:p>
        </w:tc>
        <w:tc>
          <w:tcPr>
            <w:tcW w:w="1090" w:type="dxa"/>
            <w:shd w:val="clear" w:color="auto" w:fill="FFFFFF" w:themeFill="background1"/>
            <w:noWrap/>
            <w:vAlign w:val="center"/>
          </w:tcPr>
          <w:p w14:paraId="51940C85" w14:textId="2AA7E2B0" w:rsidR="00F968D8" w:rsidRPr="006F6D43" w:rsidRDefault="00F968D8" w:rsidP="00F968D8">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14.40%</w:t>
            </w:r>
          </w:p>
        </w:tc>
        <w:tc>
          <w:tcPr>
            <w:tcW w:w="860" w:type="dxa"/>
            <w:shd w:val="clear" w:color="auto" w:fill="FFFFFF" w:themeFill="background1"/>
            <w:noWrap/>
            <w:vAlign w:val="center"/>
          </w:tcPr>
          <w:p w14:paraId="37B12847" w14:textId="05B04F5C" w:rsidR="00F968D8" w:rsidRPr="006F6D43" w:rsidRDefault="00F968D8" w:rsidP="00F968D8">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35.05%</w:t>
            </w:r>
          </w:p>
        </w:tc>
      </w:tr>
      <w:tr w:rsidR="00F968D8" w:rsidRPr="006F6D43" w14:paraId="611746FC" w14:textId="77777777" w:rsidTr="00151AB4">
        <w:trPr>
          <w:trHeight w:val="113"/>
        </w:trPr>
        <w:tc>
          <w:tcPr>
            <w:tcW w:w="959" w:type="dxa"/>
            <w:vMerge w:val="restart"/>
            <w:shd w:val="clear" w:color="auto" w:fill="FFFFFF" w:themeFill="background1"/>
            <w:vAlign w:val="center"/>
          </w:tcPr>
          <w:p w14:paraId="3D2F0BA3" w14:textId="7C3A81D2" w:rsidR="00F968D8" w:rsidRPr="006F6D43" w:rsidRDefault="00F968D8" w:rsidP="00F968D8">
            <w:pPr>
              <w:widowControl/>
              <w:jc w:val="center"/>
              <w:rPr>
                <w:rFonts w:ascii="Times New Roman" w:eastAsia="DengXian" w:hAnsi="Times New Roman" w:cs="Times New Roman"/>
                <w:b/>
                <w:bCs/>
                <w:kern w:val="0"/>
                <w:sz w:val="18"/>
                <w:szCs w:val="18"/>
              </w:rPr>
            </w:pPr>
            <w:r w:rsidRPr="006F6D43">
              <w:rPr>
                <w:rFonts w:ascii="Times New Roman" w:eastAsia="DengXian" w:hAnsi="Times New Roman" w:cs="Times New Roman"/>
                <w:b/>
                <w:bCs/>
                <w:kern w:val="0"/>
                <w:sz w:val="18"/>
                <w:szCs w:val="18"/>
              </w:rPr>
              <w:t>Dynamic SBFD</w:t>
            </w:r>
          </w:p>
        </w:tc>
        <w:tc>
          <w:tcPr>
            <w:tcW w:w="850" w:type="dxa"/>
            <w:vMerge w:val="restart"/>
            <w:shd w:val="clear" w:color="auto" w:fill="FFFFFF" w:themeFill="background1"/>
            <w:vAlign w:val="center"/>
          </w:tcPr>
          <w:p w14:paraId="1AE2E8FF" w14:textId="62466850" w:rsidR="00F968D8" w:rsidRPr="006F6D43" w:rsidRDefault="00F968D8" w:rsidP="00F968D8">
            <w:pPr>
              <w:widowControl/>
              <w:jc w:val="center"/>
              <w:rPr>
                <w:rFonts w:ascii="Times New Roman" w:eastAsia="DengXian" w:hAnsi="Times New Roman" w:cs="Times New Roman"/>
                <w:b/>
                <w:bCs/>
                <w:kern w:val="0"/>
                <w:sz w:val="18"/>
                <w:szCs w:val="18"/>
              </w:rPr>
            </w:pPr>
            <w:r w:rsidRPr="006F6D43">
              <w:rPr>
                <w:rFonts w:ascii="Times New Roman" w:eastAsia="DengXian" w:hAnsi="Times New Roman" w:cs="Times New Roman"/>
                <w:b/>
                <w:bCs/>
                <w:kern w:val="0"/>
                <w:sz w:val="18"/>
                <w:szCs w:val="18"/>
              </w:rPr>
              <w:t>DL RU</w:t>
            </w:r>
          </w:p>
        </w:tc>
        <w:tc>
          <w:tcPr>
            <w:tcW w:w="851" w:type="dxa"/>
            <w:shd w:val="clear" w:color="auto" w:fill="FFFFFF" w:themeFill="background1"/>
            <w:vAlign w:val="center"/>
          </w:tcPr>
          <w:p w14:paraId="0E114DD7" w14:textId="0F097005" w:rsidR="00F968D8" w:rsidRPr="006F6D43" w:rsidRDefault="00F968D8" w:rsidP="00F968D8">
            <w:pPr>
              <w:widowControl/>
              <w:jc w:val="center"/>
              <w:rPr>
                <w:rFonts w:ascii="Times New Roman" w:eastAsia="DengXian" w:hAnsi="Times New Roman" w:cs="Times New Roman"/>
                <w:b/>
                <w:bCs/>
                <w:kern w:val="0"/>
                <w:sz w:val="18"/>
                <w:szCs w:val="18"/>
              </w:rPr>
            </w:pPr>
            <w:r w:rsidRPr="006F6D43">
              <w:rPr>
                <w:rFonts w:ascii="Times New Roman" w:eastAsia="DengXian" w:hAnsi="Times New Roman" w:cs="Times New Roman"/>
                <w:b/>
                <w:bCs/>
                <w:kern w:val="0"/>
                <w:sz w:val="18"/>
                <w:szCs w:val="18"/>
              </w:rPr>
              <w:t>Type-1</w:t>
            </w:r>
          </w:p>
        </w:tc>
        <w:tc>
          <w:tcPr>
            <w:tcW w:w="684" w:type="dxa"/>
            <w:shd w:val="clear" w:color="auto" w:fill="FFFFFF" w:themeFill="background1"/>
            <w:vAlign w:val="center"/>
          </w:tcPr>
          <w:p w14:paraId="48E3E45B" w14:textId="06EA56ED" w:rsidR="00F968D8" w:rsidRPr="00F968D8" w:rsidRDefault="00F968D8" w:rsidP="00F968D8">
            <w:pPr>
              <w:jc w:val="center"/>
              <w:rPr>
                <w:rFonts w:ascii="Times New Roman" w:hAnsi="Times New Roman" w:cs="Times New Roman"/>
                <w:sz w:val="18"/>
                <w:szCs w:val="18"/>
              </w:rPr>
            </w:pPr>
            <w:r w:rsidRPr="00F606DA">
              <w:rPr>
                <w:rFonts w:ascii="Times New Roman" w:eastAsia="Times New Roman" w:hAnsi="Times New Roman" w:cs="Times New Roman"/>
                <w:sz w:val="18"/>
                <w:szCs w:val="18"/>
              </w:rPr>
              <w:t>2.75%</w:t>
            </w:r>
          </w:p>
        </w:tc>
        <w:tc>
          <w:tcPr>
            <w:tcW w:w="770" w:type="dxa"/>
            <w:shd w:val="clear" w:color="auto" w:fill="FFFFFF" w:themeFill="background1"/>
            <w:vAlign w:val="center"/>
          </w:tcPr>
          <w:p w14:paraId="69BC5A30" w14:textId="67158874" w:rsidR="00F968D8" w:rsidRPr="00F968D8" w:rsidRDefault="00F968D8" w:rsidP="00F968D8">
            <w:pPr>
              <w:jc w:val="center"/>
              <w:rPr>
                <w:rFonts w:ascii="Times New Roman" w:hAnsi="Times New Roman" w:cs="Times New Roman"/>
                <w:sz w:val="18"/>
                <w:szCs w:val="18"/>
              </w:rPr>
            </w:pPr>
            <w:r w:rsidRPr="00F606DA">
              <w:rPr>
                <w:rFonts w:ascii="Times New Roman" w:eastAsia="Times New Roman" w:hAnsi="Times New Roman" w:cs="Times New Roman"/>
                <w:sz w:val="18"/>
                <w:szCs w:val="18"/>
              </w:rPr>
              <w:t>11.27%</w:t>
            </w:r>
          </w:p>
        </w:tc>
        <w:tc>
          <w:tcPr>
            <w:tcW w:w="689" w:type="dxa"/>
            <w:shd w:val="clear" w:color="auto" w:fill="FFFFFF" w:themeFill="background1"/>
            <w:vAlign w:val="center"/>
          </w:tcPr>
          <w:p w14:paraId="79DCC930" w14:textId="4020B97C" w:rsidR="00F968D8" w:rsidRPr="00F968D8" w:rsidRDefault="00F968D8" w:rsidP="00F968D8">
            <w:pPr>
              <w:jc w:val="center"/>
              <w:rPr>
                <w:rFonts w:ascii="Times New Roman" w:hAnsi="Times New Roman" w:cs="Times New Roman"/>
                <w:sz w:val="18"/>
                <w:szCs w:val="18"/>
              </w:rPr>
            </w:pPr>
            <w:r w:rsidRPr="00F606DA">
              <w:rPr>
                <w:rFonts w:ascii="Times New Roman" w:eastAsia="Times New Roman" w:hAnsi="Times New Roman" w:cs="Times New Roman"/>
                <w:sz w:val="18"/>
                <w:szCs w:val="18"/>
              </w:rPr>
              <w:t>26.93%</w:t>
            </w:r>
          </w:p>
        </w:tc>
        <w:tc>
          <w:tcPr>
            <w:tcW w:w="791" w:type="dxa"/>
            <w:shd w:val="clear" w:color="auto" w:fill="FFFFFF" w:themeFill="background1"/>
            <w:vAlign w:val="center"/>
          </w:tcPr>
          <w:p w14:paraId="261F29E7" w14:textId="344C2278" w:rsidR="00F968D8" w:rsidRPr="006F6D43" w:rsidRDefault="00F968D8" w:rsidP="00F968D8">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4.70%</w:t>
            </w:r>
          </w:p>
        </w:tc>
        <w:tc>
          <w:tcPr>
            <w:tcW w:w="770" w:type="dxa"/>
            <w:shd w:val="clear" w:color="auto" w:fill="FFFFFF" w:themeFill="background1"/>
            <w:vAlign w:val="center"/>
          </w:tcPr>
          <w:p w14:paraId="14975950" w14:textId="67D31CA0" w:rsidR="00F968D8" w:rsidRPr="006F6D43" w:rsidRDefault="00F968D8" w:rsidP="00F968D8">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16.29%</w:t>
            </w:r>
          </w:p>
        </w:tc>
        <w:tc>
          <w:tcPr>
            <w:tcW w:w="714" w:type="dxa"/>
            <w:shd w:val="clear" w:color="auto" w:fill="FFFFFF" w:themeFill="background1"/>
            <w:vAlign w:val="center"/>
          </w:tcPr>
          <w:p w14:paraId="0D4A161A" w14:textId="28FE0775" w:rsidR="00F968D8" w:rsidRPr="006F6D43" w:rsidRDefault="00F968D8" w:rsidP="00F968D8">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35.09%</w:t>
            </w:r>
          </w:p>
        </w:tc>
        <w:tc>
          <w:tcPr>
            <w:tcW w:w="826" w:type="dxa"/>
            <w:shd w:val="clear" w:color="auto" w:fill="FFFFFF" w:themeFill="background1"/>
            <w:noWrap/>
            <w:vAlign w:val="center"/>
          </w:tcPr>
          <w:p w14:paraId="6E3E9439" w14:textId="3470EB79" w:rsidR="00F968D8" w:rsidRPr="006F6D43" w:rsidRDefault="00F968D8" w:rsidP="00F968D8">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7.31%</w:t>
            </w:r>
          </w:p>
        </w:tc>
        <w:tc>
          <w:tcPr>
            <w:tcW w:w="1090" w:type="dxa"/>
            <w:shd w:val="clear" w:color="auto" w:fill="FFFFFF" w:themeFill="background1"/>
            <w:noWrap/>
            <w:vAlign w:val="center"/>
          </w:tcPr>
          <w:p w14:paraId="71C9320F" w14:textId="6B063DDF" w:rsidR="00F968D8" w:rsidRPr="006F6D43" w:rsidRDefault="00F968D8" w:rsidP="00F968D8">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21.30%</w:t>
            </w:r>
          </w:p>
        </w:tc>
        <w:tc>
          <w:tcPr>
            <w:tcW w:w="860" w:type="dxa"/>
            <w:shd w:val="clear" w:color="auto" w:fill="FFFFFF" w:themeFill="background1"/>
            <w:noWrap/>
            <w:vAlign w:val="center"/>
          </w:tcPr>
          <w:p w14:paraId="4E92641B" w14:textId="698087B3" w:rsidR="00F968D8" w:rsidRPr="006F6D43" w:rsidRDefault="00F968D8" w:rsidP="00F968D8">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52.44%</w:t>
            </w:r>
          </w:p>
        </w:tc>
      </w:tr>
      <w:tr w:rsidR="00F968D8" w:rsidRPr="006F6D43" w14:paraId="7D14D0CC" w14:textId="77777777" w:rsidTr="00151AB4">
        <w:trPr>
          <w:trHeight w:val="113"/>
        </w:trPr>
        <w:tc>
          <w:tcPr>
            <w:tcW w:w="959" w:type="dxa"/>
            <w:vMerge/>
            <w:shd w:val="clear" w:color="auto" w:fill="FFFFFF" w:themeFill="background1"/>
          </w:tcPr>
          <w:p w14:paraId="7827304B" w14:textId="77777777" w:rsidR="00F968D8" w:rsidRPr="006F6D43" w:rsidRDefault="00F968D8" w:rsidP="00F968D8">
            <w:pPr>
              <w:widowControl/>
              <w:jc w:val="center"/>
              <w:rPr>
                <w:rFonts w:ascii="Times New Roman" w:eastAsia="DengXian" w:hAnsi="Times New Roman" w:cs="Times New Roman"/>
                <w:b/>
                <w:bCs/>
                <w:kern w:val="0"/>
                <w:sz w:val="18"/>
                <w:szCs w:val="18"/>
              </w:rPr>
            </w:pPr>
          </w:p>
        </w:tc>
        <w:tc>
          <w:tcPr>
            <w:tcW w:w="850" w:type="dxa"/>
            <w:vMerge/>
            <w:shd w:val="clear" w:color="auto" w:fill="FFFFFF" w:themeFill="background1"/>
            <w:vAlign w:val="center"/>
          </w:tcPr>
          <w:p w14:paraId="300102C7" w14:textId="50DE386B" w:rsidR="00F968D8" w:rsidRPr="006F6D43" w:rsidRDefault="00F968D8" w:rsidP="00F968D8">
            <w:pPr>
              <w:widowControl/>
              <w:jc w:val="center"/>
              <w:rPr>
                <w:rFonts w:ascii="Times New Roman" w:eastAsia="DengXian" w:hAnsi="Times New Roman" w:cs="Times New Roman"/>
                <w:b/>
                <w:bCs/>
                <w:kern w:val="0"/>
                <w:sz w:val="18"/>
                <w:szCs w:val="18"/>
              </w:rPr>
            </w:pPr>
          </w:p>
        </w:tc>
        <w:tc>
          <w:tcPr>
            <w:tcW w:w="851" w:type="dxa"/>
            <w:shd w:val="clear" w:color="auto" w:fill="FFFFFF" w:themeFill="background1"/>
            <w:vAlign w:val="center"/>
          </w:tcPr>
          <w:p w14:paraId="31D4549A" w14:textId="781B1D4B" w:rsidR="00F968D8" w:rsidRPr="006F6D43" w:rsidRDefault="00F968D8" w:rsidP="00F968D8">
            <w:pPr>
              <w:widowControl/>
              <w:jc w:val="center"/>
              <w:rPr>
                <w:rFonts w:ascii="Times New Roman" w:eastAsia="DengXian" w:hAnsi="Times New Roman" w:cs="Times New Roman"/>
                <w:b/>
                <w:bCs/>
                <w:kern w:val="0"/>
                <w:sz w:val="18"/>
                <w:szCs w:val="18"/>
              </w:rPr>
            </w:pPr>
            <w:r w:rsidRPr="006F6D43">
              <w:rPr>
                <w:rFonts w:ascii="Times New Roman" w:eastAsia="DengXian" w:hAnsi="Times New Roman" w:cs="Times New Roman"/>
                <w:b/>
                <w:bCs/>
                <w:kern w:val="0"/>
                <w:sz w:val="18"/>
                <w:szCs w:val="18"/>
              </w:rPr>
              <w:t>Type-2</w:t>
            </w:r>
          </w:p>
        </w:tc>
        <w:tc>
          <w:tcPr>
            <w:tcW w:w="684" w:type="dxa"/>
            <w:shd w:val="clear" w:color="auto" w:fill="FFFFFF" w:themeFill="background1"/>
            <w:vAlign w:val="center"/>
          </w:tcPr>
          <w:p w14:paraId="39BE5649" w14:textId="28BB5292" w:rsidR="00F968D8" w:rsidRPr="00F968D8" w:rsidRDefault="00F968D8" w:rsidP="00F968D8">
            <w:pPr>
              <w:jc w:val="center"/>
              <w:rPr>
                <w:rFonts w:ascii="Times New Roman" w:hAnsi="Times New Roman" w:cs="Times New Roman"/>
                <w:sz w:val="18"/>
                <w:szCs w:val="18"/>
              </w:rPr>
            </w:pPr>
            <w:r w:rsidRPr="00F606DA">
              <w:rPr>
                <w:rFonts w:ascii="Times New Roman" w:eastAsia="Times New Roman" w:hAnsi="Times New Roman" w:cs="Times New Roman"/>
                <w:sz w:val="18"/>
                <w:szCs w:val="18"/>
              </w:rPr>
              <w:t> </w:t>
            </w:r>
          </w:p>
        </w:tc>
        <w:tc>
          <w:tcPr>
            <w:tcW w:w="770" w:type="dxa"/>
            <w:shd w:val="clear" w:color="auto" w:fill="FFFFFF" w:themeFill="background1"/>
            <w:vAlign w:val="center"/>
          </w:tcPr>
          <w:p w14:paraId="56010D27" w14:textId="10259E85" w:rsidR="00F968D8" w:rsidRPr="00F968D8" w:rsidRDefault="00F968D8" w:rsidP="00F968D8">
            <w:pPr>
              <w:jc w:val="center"/>
              <w:rPr>
                <w:rFonts w:ascii="Times New Roman" w:hAnsi="Times New Roman" w:cs="Times New Roman"/>
                <w:sz w:val="18"/>
                <w:szCs w:val="18"/>
              </w:rPr>
            </w:pPr>
            <w:r w:rsidRPr="00F606DA">
              <w:rPr>
                <w:rFonts w:ascii="Times New Roman" w:eastAsia="Times New Roman" w:hAnsi="Times New Roman" w:cs="Times New Roman"/>
                <w:sz w:val="18"/>
                <w:szCs w:val="18"/>
              </w:rPr>
              <w:t> </w:t>
            </w:r>
          </w:p>
        </w:tc>
        <w:tc>
          <w:tcPr>
            <w:tcW w:w="689" w:type="dxa"/>
            <w:shd w:val="clear" w:color="auto" w:fill="FFFFFF" w:themeFill="background1"/>
            <w:vAlign w:val="center"/>
          </w:tcPr>
          <w:p w14:paraId="01627AD2" w14:textId="25E96817" w:rsidR="00F968D8" w:rsidRPr="00F968D8" w:rsidRDefault="00F968D8" w:rsidP="00F968D8">
            <w:pPr>
              <w:jc w:val="center"/>
              <w:rPr>
                <w:rFonts w:ascii="Times New Roman" w:hAnsi="Times New Roman" w:cs="Times New Roman"/>
                <w:sz w:val="18"/>
                <w:szCs w:val="18"/>
              </w:rPr>
            </w:pPr>
            <w:r w:rsidRPr="00F606DA">
              <w:rPr>
                <w:rFonts w:ascii="Times New Roman" w:eastAsia="Times New Roman" w:hAnsi="Times New Roman" w:cs="Times New Roman"/>
                <w:sz w:val="18"/>
                <w:szCs w:val="18"/>
              </w:rPr>
              <w:t> </w:t>
            </w:r>
          </w:p>
        </w:tc>
        <w:tc>
          <w:tcPr>
            <w:tcW w:w="791" w:type="dxa"/>
            <w:shd w:val="clear" w:color="auto" w:fill="FFFFFF" w:themeFill="background1"/>
            <w:vAlign w:val="center"/>
          </w:tcPr>
          <w:p w14:paraId="3A0E821D" w14:textId="756308FA" w:rsidR="00F968D8" w:rsidRPr="006F6D43" w:rsidRDefault="00F968D8" w:rsidP="00F968D8">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7.11%</w:t>
            </w:r>
          </w:p>
        </w:tc>
        <w:tc>
          <w:tcPr>
            <w:tcW w:w="770" w:type="dxa"/>
            <w:shd w:val="clear" w:color="auto" w:fill="FFFFFF" w:themeFill="background1"/>
            <w:vAlign w:val="center"/>
          </w:tcPr>
          <w:p w14:paraId="59A25260" w14:textId="735C62EB" w:rsidR="00F968D8" w:rsidRPr="006F6D43" w:rsidRDefault="00F968D8" w:rsidP="00F968D8">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24.69%</w:t>
            </w:r>
          </w:p>
        </w:tc>
        <w:tc>
          <w:tcPr>
            <w:tcW w:w="714" w:type="dxa"/>
            <w:shd w:val="clear" w:color="auto" w:fill="FFFFFF" w:themeFill="background1"/>
            <w:vAlign w:val="center"/>
          </w:tcPr>
          <w:p w14:paraId="433F08E3" w14:textId="3A4BB434" w:rsidR="00F968D8" w:rsidRPr="006F6D43" w:rsidRDefault="00F968D8" w:rsidP="00F968D8">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53.17%</w:t>
            </w:r>
          </w:p>
        </w:tc>
        <w:tc>
          <w:tcPr>
            <w:tcW w:w="826" w:type="dxa"/>
            <w:shd w:val="clear" w:color="auto" w:fill="FFFFFF" w:themeFill="background1"/>
            <w:noWrap/>
            <w:vAlign w:val="center"/>
          </w:tcPr>
          <w:p w14:paraId="6444C866" w14:textId="054CF8D9" w:rsidR="00F968D8" w:rsidRPr="006F6D43" w:rsidRDefault="00F968D8" w:rsidP="00F968D8">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10.25%</w:t>
            </w:r>
          </w:p>
        </w:tc>
        <w:tc>
          <w:tcPr>
            <w:tcW w:w="1090" w:type="dxa"/>
            <w:shd w:val="clear" w:color="auto" w:fill="FFFFFF" w:themeFill="background1"/>
            <w:noWrap/>
            <w:vAlign w:val="center"/>
          </w:tcPr>
          <w:p w14:paraId="3DC8EC63" w14:textId="74F35B05" w:rsidR="00F968D8" w:rsidRPr="006F6D43" w:rsidRDefault="00F968D8" w:rsidP="00F968D8">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30.53%</w:t>
            </w:r>
          </w:p>
        </w:tc>
        <w:tc>
          <w:tcPr>
            <w:tcW w:w="860" w:type="dxa"/>
            <w:shd w:val="clear" w:color="auto" w:fill="FFFFFF" w:themeFill="background1"/>
            <w:noWrap/>
            <w:vAlign w:val="center"/>
          </w:tcPr>
          <w:p w14:paraId="60216B0E" w14:textId="36F7C5E1" w:rsidR="00F968D8" w:rsidRPr="006F6D43" w:rsidRDefault="00F968D8" w:rsidP="00F968D8">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73.65%</w:t>
            </w:r>
          </w:p>
        </w:tc>
      </w:tr>
      <w:tr w:rsidR="00F968D8" w:rsidRPr="006F6D43" w14:paraId="55B7EDAE" w14:textId="77777777" w:rsidTr="00151AB4">
        <w:trPr>
          <w:trHeight w:val="113"/>
        </w:trPr>
        <w:tc>
          <w:tcPr>
            <w:tcW w:w="959" w:type="dxa"/>
            <w:vMerge/>
            <w:shd w:val="clear" w:color="auto" w:fill="FFFFFF" w:themeFill="background1"/>
          </w:tcPr>
          <w:p w14:paraId="1E88850C" w14:textId="77777777" w:rsidR="00F968D8" w:rsidRPr="006F6D43" w:rsidRDefault="00F968D8" w:rsidP="00F968D8">
            <w:pPr>
              <w:widowControl/>
              <w:jc w:val="center"/>
              <w:rPr>
                <w:rFonts w:ascii="Times New Roman" w:eastAsia="DengXian" w:hAnsi="Times New Roman" w:cs="Times New Roman"/>
                <w:b/>
                <w:bCs/>
                <w:kern w:val="0"/>
                <w:sz w:val="18"/>
                <w:szCs w:val="18"/>
              </w:rPr>
            </w:pPr>
          </w:p>
        </w:tc>
        <w:tc>
          <w:tcPr>
            <w:tcW w:w="850" w:type="dxa"/>
            <w:vMerge w:val="restart"/>
            <w:shd w:val="clear" w:color="auto" w:fill="FFFFFF" w:themeFill="background1"/>
            <w:vAlign w:val="center"/>
          </w:tcPr>
          <w:p w14:paraId="75436AEF" w14:textId="421CACC3" w:rsidR="00F968D8" w:rsidRPr="006F6D43" w:rsidRDefault="00F968D8" w:rsidP="00F968D8">
            <w:pPr>
              <w:widowControl/>
              <w:jc w:val="center"/>
              <w:rPr>
                <w:rFonts w:ascii="Times New Roman" w:eastAsia="DengXian" w:hAnsi="Times New Roman" w:cs="Times New Roman"/>
                <w:b/>
                <w:bCs/>
                <w:kern w:val="0"/>
                <w:sz w:val="18"/>
                <w:szCs w:val="18"/>
              </w:rPr>
            </w:pPr>
            <w:r w:rsidRPr="006F6D43">
              <w:rPr>
                <w:rFonts w:ascii="Times New Roman" w:eastAsia="DengXian" w:hAnsi="Times New Roman" w:cs="Times New Roman"/>
                <w:b/>
                <w:bCs/>
                <w:kern w:val="0"/>
                <w:sz w:val="18"/>
                <w:szCs w:val="18"/>
              </w:rPr>
              <w:t>UL RU</w:t>
            </w:r>
          </w:p>
        </w:tc>
        <w:tc>
          <w:tcPr>
            <w:tcW w:w="851" w:type="dxa"/>
            <w:shd w:val="clear" w:color="auto" w:fill="FFFFFF" w:themeFill="background1"/>
            <w:vAlign w:val="center"/>
          </w:tcPr>
          <w:p w14:paraId="366A4684" w14:textId="433FD044" w:rsidR="00F968D8" w:rsidRPr="006F6D43" w:rsidRDefault="00F968D8" w:rsidP="00F968D8">
            <w:pPr>
              <w:widowControl/>
              <w:jc w:val="center"/>
              <w:rPr>
                <w:rFonts w:ascii="Times New Roman" w:eastAsia="DengXian" w:hAnsi="Times New Roman" w:cs="Times New Roman"/>
                <w:b/>
                <w:bCs/>
                <w:kern w:val="0"/>
                <w:sz w:val="18"/>
                <w:szCs w:val="18"/>
              </w:rPr>
            </w:pPr>
            <w:r w:rsidRPr="006F6D43">
              <w:rPr>
                <w:rFonts w:ascii="Times New Roman" w:eastAsia="DengXian" w:hAnsi="Times New Roman" w:cs="Times New Roman"/>
                <w:b/>
                <w:bCs/>
                <w:kern w:val="0"/>
                <w:sz w:val="18"/>
                <w:szCs w:val="18"/>
              </w:rPr>
              <w:t>Type-1</w:t>
            </w:r>
          </w:p>
        </w:tc>
        <w:tc>
          <w:tcPr>
            <w:tcW w:w="684" w:type="dxa"/>
            <w:shd w:val="clear" w:color="auto" w:fill="FFFFFF" w:themeFill="background1"/>
            <w:vAlign w:val="center"/>
          </w:tcPr>
          <w:p w14:paraId="261FFAD0" w14:textId="064AF2EE" w:rsidR="00F968D8" w:rsidRPr="00F968D8" w:rsidRDefault="00F968D8" w:rsidP="00F968D8">
            <w:pPr>
              <w:jc w:val="center"/>
              <w:rPr>
                <w:rFonts w:ascii="Times New Roman" w:hAnsi="Times New Roman" w:cs="Times New Roman"/>
                <w:sz w:val="18"/>
                <w:szCs w:val="18"/>
              </w:rPr>
            </w:pPr>
            <w:r w:rsidRPr="00F606DA">
              <w:rPr>
                <w:rFonts w:ascii="Times New Roman" w:eastAsia="Times New Roman" w:hAnsi="Times New Roman" w:cs="Times New Roman"/>
                <w:sz w:val="18"/>
                <w:szCs w:val="18"/>
              </w:rPr>
              <w:t>1.61%</w:t>
            </w:r>
          </w:p>
        </w:tc>
        <w:tc>
          <w:tcPr>
            <w:tcW w:w="770" w:type="dxa"/>
            <w:shd w:val="clear" w:color="auto" w:fill="FFFFFF" w:themeFill="background1"/>
            <w:vAlign w:val="center"/>
          </w:tcPr>
          <w:p w14:paraId="33E5D4A1" w14:textId="04564D43" w:rsidR="00F968D8" w:rsidRPr="00F968D8" w:rsidRDefault="00F968D8" w:rsidP="00F968D8">
            <w:pPr>
              <w:jc w:val="center"/>
              <w:rPr>
                <w:rFonts w:ascii="Times New Roman" w:hAnsi="Times New Roman" w:cs="Times New Roman"/>
                <w:sz w:val="18"/>
                <w:szCs w:val="18"/>
              </w:rPr>
            </w:pPr>
            <w:r w:rsidRPr="00F606DA">
              <w:rPr>
                <w:rFonts w:ascii="Times New Roman" w:eastAsia="Times New Roman" w:hAnsi="Times New Roman" w:cs="Times New Roman"/>
                <w:sz w:val="18"/>
                <w:szCs w:val="18"/>
              </w:rPr>
              <w:t>6.64%</w:t>
            </w:r>
          </w:p>
        </w:tc>
        <w:tc>
          <w:tcPr>
            <w:tcW w:w="689" w:type="dxa"/>
            <w:shd w:val="clear" w:color="auto" w:fill="FFFFFF" w:themeFill="background1"/>
            <w:vAlign w:val="center"/>
          </w:tcPr>
          <w:p w14:paraId="131B00E1" w14:textId="7DDEAAAC" w:rsidR="00F968D8" w:rsidRPr="00F968D8" w:rsidRDefault="00F968D8" w:rsidP="00F968D8">
            <w:pPr>
              <w:jc w:val="center"/>
              <w:rPr>
                <w:rFonts w:ascii="Times New Roman" w:hAnsi="Times New Roman" w:cs="Times New Roman"/>
                <w:sz w:val="18"/>
                <w:szCs w:val="18"/>
              </w:rPr>
            </w:pPr>
            <w:r w:rsidRPr="00F606DA">
              <w:rPr>
                <w:rFonts w:ascii="Times New Roman" w:eastAsia="Times New Roman" w:hAnsi="Times New Roman" w:cs="Times New Roman"/>
                <w:sz w:val="18"/>
                <w:szCs w:val="18"/>
              </w:rPr>
              <w:t>13.96%</w:t>
            </w:r>
          </w:p>
        </w:tc>
        <w:tc>
          <w:tcPr>
            <w:tcW w:w="791" w:type="dxa"/>
            <w:shd w:val="clear" w:color="auto" w:fill="FFFFFF" w:themeFill="background1"/>
            <w:vAlign w:val="center"/>
          </w:tcPr>
          <w:p w14:paraId="0DFD69CB" w14:textId="6AB5020A" w:rsidR="00F968D8" w:rsidRPr="006F6D43" w:rsidRDefault="00F968D8" w:rsidP="00F968D8">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2.78%</w:t>
            </w:r>
          </w:p>
        </w:tc>
        <w:tc>
          <w:tcPr>
            <w:tcW w:w="770" w:type="dxa"/>
            <w:shd w:val="clear" w:color="auto" w:fill="FFFFFF" w:themeFill="background1"/>
            <w:vAlign w:val="center"/>
          </w:tcPr>
          <w:p w14:paraId="4DD0511C" w14:textId="3D1C1D4A" w:rsidR="00F968D8" w:rsidRPr="006F6D43" w:rsidRDefault="00F968D8" w:rsidP="00F968D8">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9.07%</w:t>
            </w:r>
          </w:p>
        </w:tc>
        <w:tc>
          <w:tcPr>
            <w:tcW w:w="714" w:type="dxa"/>
            <w:shd w:val="clear" w:color="auto" w:fill="FFFFFF" w:themeFill="background1"/>
            <w:vAlign w:val="center"/>
          </w:tcPr>
          <w:p w14:paraId="4BC47A22" w14:textId="7A9C69AF" w:rsidR="00F968D8" w:rsidRPr="006F6D43" w:rsidRDefault="00F968D8" w:rsidP="00F968D8">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18.30%</w:t>
            </w:r>
          </w:p>
        </w:tc>
        <w:tc>
          <w:tcPr>
            <w:tcW w:w="826" w:type="dxa"/>
            <w:shd w:val="clear" w:color="auto" w:fill="FFFFFF" w:themeFill="background1"/>
            <w:noWrap/>
            <w:vAlign w:val="center"/>
          </w:tcPr>
          <w:p w14:paraId="4B8E57D2" w14:textId="5D8F5B8E" w:rsidR="00F968D8" w:rsidRPr="006F6D43" w:rsidRDefault="00F968D8" w:rsidP="00F968D8">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1.77%</w:t>
            </w:r>
          </w:p>
        </w:tc>
        <w:tc>
          <w:tcPr>
            <w:tcW w:w="1090" w:type="dxa"/>
            <w:shd w:val="clear" w:color="auto" w:fill="FFFFFF" w:themeFill="background1"/>
            <w:noWrap/>
            <w:vAlign w:val="center"/>
          </w:tcPr>
          <w:p w14:paraId="2ECBFB97" w14:textId="5FB82F86" w:rsidR="00F968D8" w:rsidRPr="006F6D43" w:rsidRDefault="00F968D8" w:rsidP="00F968D8">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4.55%</w:t>
            </w:r>
          </w:p>
        </w:tc>
        <w:tc>
          <w:tcPr>
            <w:tcW w:w="860" w:type="dxa"/>
            <w:shd w:val="clear" w:color="auto" w:fill="FFFFFF" w:themeFill="background1"/>
            <w:noWrap/>
            <w:vAlign w:val="center"/>
          </w:tcPr>
          <w:p w14:paraId="627FA3B3" w14:textId="380418D2" w:rsidR="00F968D8" w:rsidRPr="006F6D43" w:rsidRDefault="00F968D8" w:rsidP="00F968D8">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10.50%</w:t>
            </w:r>
          </w:p>
        </w:tc>
      </w:tr>
      <w:tr w:rsidR="00F968D8" w:rsidRPr="006F6D43" w14:paraId="7DAE4A17" w14:textId="77777777" w:rsidTr="00151AB4">
        <w:trPr>
          <w:trHeight w:val="113"/>
        </w:trPr>
        <w:tc>
          <w:tcPr>
            <w:tcW w:w="959" w:type="dxa"/>
            <w:vMerge/>
            <w:shd w:val="clear" w:color="auto" w:fill="FFFFFF" w:themeFill="background1"/>
          </w:tcPr>
          <w:p w14:paraId="17ABF0E3" w14:textId="77777777" w:rsidR="00F968D8" w:rsidRPr="006F6D43" w:rsidRDefault="00F968D8" w:rsidP="00F968D8">
            <w:pPr>
              <w:widowControl/>
              <w:jc w:val="center"/>
              <w:rPr>
                <w:rFonts w:ascii="Times New Roman" w:eastAsia="DengXian" w:hAnsi="Times New Roman" w:cs="Times New Roman"/>
                <w:b/>
                <w:bCs/>
                <w:kern w:val="0"/>
                <w:sz w:val="18"/>
                <w:szCs w:val="18"/>
              </w:rPr>
            </w:pPr>
          </w:p>
        </w:tc>
        <w:tc>
          <w:tcPr>
            <w:tcW w:w="850" w:type="dxa"/>
            <w:vMerge/>
            <w:shd w:val="clear" w:color="auto" w:fill="FFFFFF" w:themeFill="background1"/>
            <w:vAlign w:val="center"/>
          </w:tcPr>
          <w:p w14:paraId="4549AB63" w14:textId="7664E4D7" w:rsidR="00F968D8" w:rsidRPr="006F6D43" w:rsidRDefault="00F968D8" w:rsidP="00F968D8">
            <w:pPr>
              <w:widowControl/>
              <w:jc w:val="center"/>
              <w:rPr>
                <w:rFonts w:ascii="Times New Roman" w:eastAsia="DengXian" w:hAnsi="Times New Roman" w:cs="Times New Roman"/>
                <w:b/>
                <w:bCs/>
                <w:kern w:val="0"/>
                <w:sz w:val="18"/>
                <w:szCs w:val="18"/>
              </w:rPr>
            </w:pPr>
          </w:p>
        </w:tc>
        <w:tc>
          <w:tcPr>
            <w:tcW w:w="851" w:type="dxa"/>
            <w:shd w:val="clear" w:color="auto" w:fill="FFFFFF" w:themeFill="background1"/>
            <w:vAlign w:val="center"/>
          </w:tcPr>
          <w:p w14:paraId="3640CCDB" w14:textId="02258A83" w:rsidR="00F968D8" w:rsidRPr="006F6D43" w:rsidRDefault="00F968D8" w:rsidP="00F968D8">
            <w:pPr>
              <w:widowControl/>
              <w:jc w:val="center"/>
              <w:rPr>
                <w:rFonts w:ascii="Times New Roman" w:eastAsia="DengXian" w:hAnsi="Times New Roman" w:cs="Times New Roman"/>
                <w:b/>
                <w:bCs/>
                <w:kern w:val="0"/>
                <w:sz w:val="18"/>
                <w:szCs w:val="18"/>
              </w:rPr>
            </w:pPr>
            <w:r w:rsidRPr="006F6D43">
              <w:rPr>
                <w:rFonts w:ascii="Times New Roman" w:eastAsia="DengXian" w:hAnsi="Times New Roman" w:cs="Times New Roman"/>
                <w:b/>
                <w:bCs/>
                <w:kern w:val="0"/>
                <w:sz w:val="18"/>
                <w:szCs w:val="18"/>
              </w:rPr>
              <w:t>Type-2</w:t>
            </w:r>
          </w:p>
        </w:tc>
        <w:tc>
          <w:tcPr>
            <w:tcW w:w="684" w:type="dxa"/>
            <w:shd w:val="clear" w:color="auto" w:fill="FFFFFF" w:themeFill="background1"/>
            <w:vAlign w:val="center"/>
          </w:tcPr>
          <w:p w14:paraId="6EFFC9DE" w14:textId="490A61AF" w:rsidR="00F968D8" w:rsidRPr="00F968D8" w:rsidRDefault="00F968D8" w:rsidP="00F968D8">
            <w:pPr>
              <w:jc w:val="center"/>
              <w:rPr>
                <w:rFonts w:ascii="Times New Roman" w:hAnsi="Times New Roman" w:cs="Times New Roman"/>
                <w:sz w:val="18"/>
                <w:szCs w:val="18"/>
              </w:rPr>
            </w:pPr>
            <w:r w:rsidRPr="00F606DA">
              <w:rPr>
                <w:rFonts w:ascii="Times New Roman" w:eastAsia="Times New Roman" w:hAnsi="Times New Roman" w:cs="Times New Roman"/>
                <w:color w:val="000000"/>
                <w:sz w:val="18"/>
                <w:szCs w:val="18"/>
              </w:rPr>
              <w:t> </w:t>
            </w:r>
          </w:p>
        </w:tc>
        <w:tc>
          <w:tcPr>
            <w:tcW w:w="770" w:type="dxa"/>
            <w:shd w:val="clear" w:color="auto" w:fill="FFFFFF" w:themeFill="background1"/>
            <w:vAlign w:val="center"/>
          </w:tcPr>
          <w:p w14:paraId="65F04175" w14:textId="278D5C8D" w:rsidR="00F968D8" w:rsidRPr="00F968D8" w:rsidRDefault="00F968D8" w:rsidP="00F968D8">
            <w:pPr>
              <w:jc w:val="center"/>
              <w:rPr>
                <w:rFonts w:ascii="Times New Roman" w:hAnsi="Times New Roman" w:cs="Times New Roman"/>
                <w:sz w:val="18"/>
                <w:szCs w:val="18"/>
              </w:rPr>
            </w:pPr>
            <w:r w:rsidRPr="00F606DA">
              <w:rPr>
                <w:rFonts w:ascii="Times New Roman" w:eastAsia="Times New Roman" w:hAnsi="Times New Roman" w:cs="Times New Roman"/>
                <w:color w:val="000000"/>
                <w:sz w:val="18"/>
                <w:szCs w:val="18"/>
              </w:rPr>
              <w:t> </w:t>
            </w:r>
          </w:p>
        </w:tc>
        <w:tc>
          <w:tcPr>
            <w:tcW w:w="689" w:type="dxa"/>
            <w:shd w:val="clear" w:color="auto" w:fill="FFFFFF" w:themeFill="background1"/>
            <w:vAlign w:val="center"/>
          </w:tcPr>
          <w:p w14:paraId="4D0C106D" w14:textId="0E9019A3" w:rsidR="00F968D8" w:rsidRPr="00F968D8" w:rsidRDefault="00F968D8" w:rsidP="00F968D8">
            <w:pPr>
              <w:jc w:val="center"/>
              <w:rPr>
                <w:rFonts w:ascii="Times New Roman" w:hAnsi="Times New Roman" w:cs="Times New Roman"/>
                <w:sz w:val="18"/>
                <w:szCs w:val="18"/>
              </w:rPr>
            </w:pPr>
            <w:r w:rsidRPr="00F606DA">
              <w:rPr>
                <w:rFonts w:ascii="Times New Roman" w:eastAsia="Times New Roman" w:hAnsi="Times New Roman" w:cs="Times New Roman"/>
                <w:color w:val="000000"/>
                <w:sz w:val="18"/>
                <w:szCs w:val="18"/>
              </w:rPr>
              <w:t> </w:t>
            </w:r>
          </w:p>
        </w:tc>
        <w:tc>
          <w:tcPr>
            <w:tcW w:w="791" w:type="dxa"/>
            <w:shd w:val="clear" w:color="auto" w:fill="FFFFFF" w:themeFill="background1"/>
            <w:vAlign w:val="center"/>
          </w:tcPr>
          <w:p w14:paraId="62DF0727" w14:textId="70BBB31C" w:rsidR="00F968D8" w:rsidRPr="006F6D43" w:rsidRDefault="00F968D8" w:rsidP="00F968D8">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8.19%</w:t>
            </w:r>
          </w:p>
        </w:tc>
        <w:tc>
          <w:tcPr>
            <w:tcW w:w="770" w:type="dxa"/>
            <w:shd w:val="clear" w:color="auto" w:fill="FFFFFF" w:themeFill="background1"/>
            <w:vAlign w:val="center"/>
          </w:tcPr>
          <w:p w14:paraId="2122500A" w14:textId="6BD330E8" w:rsidR="00F968D8" w:rsidRPr="006F6D43" w:rsidRDefault="00F968D8" w:rsidP="00F968D8">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26.66%</w:t>
            </w:r>
          </w:p>
        </w:tc>
        <w:tc>
          <w:tcPr>
            <w:tcW w:w="714" w:type="dxa"/>
            <w:shd w:val="clear" w:color="auto" w:fill="FFFFFF" w:themeFill="background1"/>
            <w:vAlign w:val="center"/>
          </w:tcPr>
          <w:p w14:paraId="3C65668D" w14:textId="2008182A" w:rsidR="00F968D8" w:rsidRPr="006F6D43" w:rsidRDefault="00F968D8" w:rsidP="00F968D8">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53.84%</w:t>
            </w:r>
          </w:p>
        </w:tc>
        <w:tc>
          <w:tcPr>
            <w:tcW w:w="826" w:type="dxa"/>
            <w:shd w:val="clear" w:color="auto" w:fill="FFFFFF" w:themeFill="background1"/>
            <w:noWrap/>
            <w:vAlign w:val="center"/>
          </w:tcPr>
          <w:p w14:paraId="191BFDAD" w14:textId="7193BBAD" w:rsidR="00F968D8" w:rsidRPr="006F6D43" w:rsidRDefault="00F968D8" w:rsidP="00F968D8">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6.83%</w:t>
            </w:r>
          </w:p>
        </w:tc>
        <w:tc>
          <w:tcPr>
            <w:tcW w:w="1090" w:type="dxa"/>
            <w:shd w:val="clear" w:color="auto" w:fill="FFFFFF" w:themeFill="background1"/>
            <w:noWrap/>
            <w:vAlign w:val="center"/>
          </w:tcPr>
          <w:p w14:paraId="61DF9024" w14:textId="4B93D36F" w:rsidR="00F968D8" w:rsidRPr="006F6D43" w:rsidRDefault="00F968D8" w:rsidP="00F968D8">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16.45%</w:t>
            </w:r>
          </w:p>
        </w:tc>
        <w:tc>
          <w:tcPr>
            <w:tcW w:w="860" w:type="dxa"/>
            <w:shd w:val="clear" w:color="auto" w:fill="FFFFFF" w:themeFill="background1"/>
            <w:noWrap/>
            <w:vAlign w:val="center"/>
          </w:tcPr>
          <w:p w14:paraId="58A99B0E" w14:textId="01231F45" w:rsidR="00F968D8" w:rsidRPr="006F6D43" w:rsidRDefault="00F968D8" w:rsidP="00F968D8">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39.91%</w:t>
            </w:r>
          </w:p>
        </w:tc>
      </w:tr>
      <w:tr w:rsidR="006F6D43" w:rsidRPr="006F6D43" w14:paraId="03BD20E7" w14:textId="77777777" w:rsidTr="00151AB4">
        <w:trPr>
          <w:trHeight w:val="113"/>
        </w:trPr>
        <w:tc>
          <w:tcPr>
            <w:tcW w:w="959" w:type="dxa"/>
            <w:vMerge w:val="restart"/>
            <w:shd w:val="clear" w:color="auto" w:fill="FFFFFF" w:themeFill="background1"/>
            <w:vAlign w:val="center"/>
          </w:tcPr>
          <w:p w14:paraId="024905CB" w14:textId="6B934CB9" w:rsidR="006F6D43" w:rsidRPr="006F6D43" w:rsidRDefault="006F6D43" w:rsidP="00383D9C">
            <w:pPr>
              <w:widowControl/>
              <w:jc w:val="center"/>
              <w:rPr>
                <w:rFonts w:ascii="Times New Roman" w:eastAsia="DengXian" w:hAnsi="Times New Roman" w:cs="Times New Roman"/>
                <w:b/>
                <w:bCs/>
                <w:kern w:val="0"/>
                <w:sz w:val="18"/>
                <w:szCs w:val="18"/>
              </w:rPr>
            </w:pPr>
            <w:r w:rsidRPr="006F6D43">
              <w:rPr>
                <w:rFonts w:ascii="Times New Roman" w:eastAsia="DengXian" w:hAnsi="Times New Roman" w:cs="Times New Roman"/>
                <w:b/>
                <w:bCs/>
                <w:kern w:val="0"/>
                <w:sz w:val="18"/>
                <w:szCs w:val="18"/>
              </w:rPr>
              <w:t>Baseline</w:t>
            </w:r>
          </w:p>
        </w:tc>
        <w:tc>
          <w:tcPr>
            <w:tcW w:w="850" w:type="dxa"/>
            <w:vMerge w:val="restart"/>
            <w:shd w:val="clear" w:color="auto" w:fill="FFFFFF" w:themeFill="background1"/>
            <w:vAlign w:val="center"/>
            <w:hideMark/>
          </w:tcPr>
          <w:p w14:paraId="0D2A4181" w14:textId="21D96105" w:rsidR="006F6D43" w:rsidRPr="006F6D43" w:rsidRDefault="006F6D43" w:rsidP="00383D9C">
            <w:pPr>
              <w:widowControl/>
              <w:jc w:val="center"/>
              <w:rPr>
                <w:rFonts w:ascii="Times New Roman" w:eastAsia="DengXian" w:hAnsi="Times New Roman" w:cs="Times New Roman"/>
                <w:b/>
                <w:bCs/>
                <w:kern w:val="0"/>
                <w:sz w:val="18"/>
                <w:szCs w:val="18"/>
              </w:rPr>
            </w:pPr>
            <w:r w:rsidRPr="006F6D43">
              <w:rPr>
                <w:rFonts w:ascii="Times New Roman" w:eastAsia="DengXian" w:hAnsi="Times New Roman" w:cs="Times New Roman"/>
                <w:b/>
                <w:bCs/>
                <w:kern w:val="0"/>
                <w:sz w:val="18"/>
                <w:szCs w:val="18"/>
              </w:rPr>
              <w:t xml:space="preserve">DL average-UPT </w:t>
            </w:r>
            <w:r w:rsidRPr="006F6D43">
              <w:rPr>
                <w:rFonts w:ascii="Times New Roman" w:eastAsia="DengXian" w:hAnsi="Times New Roman" w:cs="Times New Roman"/>
                <w:b/>
                <w:bCs/>
                <w:color w:val="000000"/>
                <w:kern w:val="0"/>
                <w:sz w:val="18"/>
                <w:szCs w:val="18"/>
              </w:rPr>
              <w:t>CDF</w:t>
            </w:r>
          </w:p>
        </w:tc>
        <w:tc>
          <w:tcPr>
            <w:tcW w:w="851" w:type="dxa"/>
            <w:shd w:val="clear" w:color="auto" w:fill="FFFFFF" w:themeFill="background1"/>
            <w:vAlign w:val="center"/>
            <w:hideMark/>
          </w:tcPr>
          <w:p w14:paraId="291FB2AE" w14:textId="77777777" w:rsidR="006F6D43" w:rsidRPr="006F6D43" w:rsidRDefault="006F6D43" w:rsidP="00383D9C">
            <w:pPr>
              <w:widowControl/>
              <w:jc w:val="center"/>
              <w:rPr>
                <w:rFonts w:ascii="Times New Roman" w:eastAsia="DengXian" w:hAnsi="Times New Roman" w:cs="Times New Roman"/>
                <w:b/>
                <w:bCs/>
                <w:kern w:val="0"/>
                <w:sz w:val="18"/>
                <w:szCs w:val="18"/>
              </w:rPr>
            </w:pPr>
            <w:r w:rsidRPr="006F6D43">
              <w:rPr>
                <w:rFonts w:ascii="Times New Roman" w:eastAsia="DengXian" w:hAnsi="Times New Roman" w:cs="Times New Roman"/>
                <w:b/>
                <w:bCs/>
                <w:kern w:val="0"/>
                <w:sz w:val="18"/>
                <w:szCs w:val="18"/>
              </w:rPr>
              <w:t>Mean</w:t>
            </w:r>
          </w:p>
        </w:tc>
        <w:tc>
          <w:tcPr>
            <w:tcW w:w="684" w:type="dxa"/>
            <w:shd w:val="clear" w:color="auto" w:fill="FFFFFF" w:themeFill="background1"/>
            <w:vAlign w:val="center"/>
          </w:tcPr>
          <w:p w14:paraId="40167542" w14:textId="3B735AA8"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608.21</w:t>
            </w:r>
          </w:p>
        </w:tc>
        <w:tc>
          <w:tcPr>
            <w:tcW w:w="770" w:type="dxa"/>
            <w:shd w:val="clear" w:color="auto" w:fill="FFFFFF" w:themeFill="background1"/>
            <w:vAlign w:val="center"/>
          </w:tcPr>
          <w:p w14:paraId="389D39B9" w14:textId="5369A889"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385.84</w:t>
            </w:r>
          </w:p>
        </w:tc>
        <w:tc>
          <w:tcPr>
            <w:tcW w:w="689" w:type="dxa"/>
            <w:shd w:val="clear" w:color="auto" w:fill="FFFFFF" w:themeFill="background1"/>
            <w:vAlign w:val="center"/>
          </w:tcPr>
          <w:p w14:paraId="02BC3265" w14:textId="17737C58"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240.26</w:t>
            </w:r>
          </w:p>
        </w:tc>
        <w:tc>
          <w:tcPr>
            <w:tcW w:w="791" w:type="dxa"/>
            <w:shd w:val="clear" w:color="auto" w:fill="FFFFFF" w:themeFill="background1"/>
            <w:vAlign w:val="center"/>
          </w:tcPr>
          <w:p w14:paraId="08E60B69" w14:textId="4475F703"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303.37</w:t>
            </w:r>
          </w:p>
        </w:tc>
        <w:tc>
          <w:tcPr>
            <w:tcW w:w="770" w:type="dxa"/>
            <w:shd w:val="clear" w:color="auto" w:fill="FFFFFF" w:themeFill="background1"/>
            <w:vAlign w:val="center"/>
          </w:tcPr>
          <w:p w14:paraId="7C506FE5" w14:textId="7C920D05"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205.25</w:t>
            </w:r>
          </w:p>
        </w:tc>
        <w:tc>
          <w:tcPr>
            <w:tcW w:w="714" w:type="dxa"/>
            <w:shd w:val="clear" w:color="auto" w:fill="FFFFFF" w:themeFill="background1"/>
            <w:vAlign w:val="center"/>
          </w:tcPr>
          <w:p w14:paraId="34E1903B" w14:textId="0A0A7E58"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81.48</w:t>
            </w:r>
          </w:p>
        </w:tc>
        <w:tc>
          <w:tcPr>
            <w:tcW w:w="826" w:type="dxa"/>
            <w:shd w:val="clear" w:color="auto" w:fill="FFFFFF" w:themeFill="background1"/>
            <w:noWrap/>
            <w:vAlign w:val="center"/>
          </w:tcPr>
          <w:p w14:paraId="4C66EF24" w14:textId="371508C6"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523.29</w:t>
            </w:r>
          </w:p>
        </w:tc>
        <w:tc>
          <w:tcPr>
            <w:tcW w:w="1090" w:type="dxa"/>
            <w:shd w:val="clear" w:color="auto" w:fill="FFFFFF" w:themeFill="background1"/>
            <w:noWrap/>
            <w:vAlign w:val="center"/>
          </w:tcPr>
          <w:p w14:paraId="23F10B67" w14:textId="3CFE654D"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396.08</w:t>
            </w:r>
          </w:p>
        </w:tc>
        <w:tc>
          <w:tcPr>
            <w:tcW w:w="860" w:type="dxa"/>
            <w:shd w:val="clear" w:color="auto" w:fill="FFFFFF" w:themeFill="background1"/>
            <w:noWrap/>
            <w:vAlign w:val="center"/>
          </w:tcPr>
          <w:p w14:paraId="714F214B" w14:textId="06811EDB"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256.13</w:t>
            </w:r>
          </w:p>
        </w:tc>
      </w:tr>
      <w:tr w:rsidR="006F6D43" w:rsidRPr="006F6D43" w14:paraId="33158500" w14:textId="77777777" w:rsidTr="00151AB4">
        <w:trPr>
          <w:trHeight w:val="113"/>
        </w:trPr>
        <w:tc>
          <w:tcPr>
            <w:tcW w:w="959" w:type="dxa"/>
            <w:vMerge/>
            <w:shd w:val="clear" w:color="auto" w:fill="FFFFFF" w:themeFill="background1"/>
            <w:vAlign w:val="center"/>
          </w:tcPr>
          <w:p w14:paraId="4F768B59" w14:textId="77777777" w:rsidR="006F6D43" w:rsidRPr="006F6D43" w:rsidRDefault="006F6D43" w:rsidP="00383D9C">
            <w:pPr>
              <w:widowControl/>
              <w:jc w:val="center"/>
              <w:rPr>
                <w:rFonts w:ascii="Times New Roman" w:eastAsia="DengXian" w:hAnsi="Times New Roman" w:cs="Times New Roman"/>
                <w:b/>
                <w:bCs/>
                <w:kern w:val="0"/>
                <w:sz w:val="18"/>
                <w:szCs w:val="18"/>
              </w:rPr>
            </w:pPr>
          </w:p>
        </w:tc>
        <w:tc>
          <w:tcPr>
            <w:tcW w:w="850" w:type="dxa"/>
            <w:vMerge/>
            <w:shd w:val="clear" w:color="auto" w:fill="FFFFFF" w:themeFill="background1"/>
            <w:vAlign w:val="center"/>
            <w:hideMark/>
          </w:tcPr>
          <w:p w14:paraId="09A3EB8E" w14:textId="466FF0D2" w:rsidR="006F6D43" w:rsidRPr="006F6D43" w:rsidRDefault="006F6D43" w:rsidP="00383D9C">
            <w:pPr>
              <w:widowControl/>
              <w:jc w:val="center"/>
              <w:rPr>
                <w:rFonts w:ascii="Times New Roman" w:eastAsia="DengXian" w:hAnsi="Times New Roman" w:cs="Times New Roman"/>
                <w:b/>
                <w:bCs/>
                <w:kern w:val="0"/>
                <w:sz w:val="18"/>
                <w:szCs w:val="18"/>
              </w:rPr>
            </w:pPr>
          </w:p>
        </w:tc>
        <w:tc>
          <w:tcPr>
            <w:tcW w:w="851" w:type="dxa"/>
            <w:shd w:val="clear" w:color="auto" w:fill="FFFFFF" w:themeFill="background1"/>
            <w:vAlign w:val="center"/>
            <w:hideMark/>
          </w:tcPr>
          <w:p w14:paraId="70904B73" w14:textId="77777777" w:rsidR="006F6D43" w:rsidRPr="006F6D43" w:rsidRDefault="006F6D43" w:rsidP="00383D9C">
            <w:pPr>
              <w:widowControl/>
              <w:jc w:val="center"/>
              <w:rPr>
                <w:rFonts w:ascii="Times New Roman" w:eastAsia="DengXian" w:hAnsi="Times New Roman" w:cs="Times New Roman"/>
                <w:b/>
                <w:bCs/>
                <w:kern w:val="0"/>
                <w:sz w:val="18"/>
                <w:szCs w:val="18"/>
              </w:rPr>
            </w:pPr>
            <w:r w:rsidRPr="006F6D43">
              <w:rPr>
                <w:rFonts w:ascii="Times New Roman" w:eastAsia="DengXian" w:hAnsi="Times New Roman" w:cs="Times New Roman"/>
                <w:b/>
                <w:bCs/>
                <w:kern w:val="0"/>
                <w:sz w:val="18"/>
                <w:szCs w:val="18"/>
              </w:rPr>
              <w:t>5%</w:t>
            </w:r>
          </w:p>
        </w:tc>
        <w:tc>
          <w:tcPr>
            <w:tcW w:w="684" w:type="dxa"/>
            <w:shd w:val="clear" w:color="auto" w:fill="FFFFFF" w:themeFill="background1"/>
            <w:vAlign w:val="center"/>
          </w:tcPr>
          <w:p w14:paraId="6AAB62B3" w14:textId="7B4DDA0D"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562.16</w:t>
            </w:r>
          </w:p>
        </w:tc>
        <w:tc>
          <w:tcPr>
            <w:tcW w:w="770" w:type="dxa"/>
            <w:shd w:val="clear" w:color="auto" w:fill="FFFFFF" w:themeFill="background1"/>
            <w:vAlign w:val="center"/>
          </w:tcPr>
          <w:p w14:paraId="4BF66AD5" w14:textId="74B318DC"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279.01</w:t>
            </w:r>
          </w:p>
        </w:tc>
        <w:tc>
          <w:tcPr>
            <w:tcW w:w="689" w:type="dxa"/>
            <w:shd w:val="clear" w:color="auto" w:fill="FFFFFF" w:themeFill="background1"/>
            <w:vAlign w:val="center"/>
          </w:tcPr>
          <w:p w14:paraId="476D463E" w14:textId="15CD9E98"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112.08</w:t>
            </w:r>
          </w:p>
        </w:tc>
        <w:tc>
          <w:tcPr>
            <w:tcW w:w="791" w:type="dxa"/>
            <w:shd w:val="clear" w:color="auto" w:fill="FFFFFF" w:themeFill="background1"/>
            <w:vAlign w:val="center"/>
          </w:tcPr>
          <w:p w14:paraId="462CA2B2" w14:textId="0C49EBA3"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225.92</w:t>
            </w:r>
          </w:p>
        </w:tc>
        <w:tc>
          <w:tcPr>
            <w:tcW w:w="770" w:type="dxa"/>
            <w:shd w:val="clear" w:color="auto" w:fill="FFFFFF" w:themeFill="background1"/>
            <w:vAlign w:val="center"/>
          </w:tcPr>
          <w:p w14:paraId="396A6F44" w14:textId="0AE18B75"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141.90</w:t>
            </w:r>
          </w:p>
        </w:tc>
        <w:tc>
          <w:tcPr>
            <w:tcW w:w="714" w:type="dxa"/>
            <w:shd w:val="clear" w:color="auto" w:fill="FFFFFF" w:themeFill="background1"/>
            <w:vAlign w:val="center"/>
          </w:tcPr>
          <w:p w14:paraId="433B4D0F" w14:textId="09AFC6AC"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60.81</w:t>
            </w:r>
          </w:p>
        </w:tc>
        <w:tc>
          <w:tcPr>
            <w:tcW w:w="826" w:type="dxa"/>
            <w:shd w:val="clear" w:color="auto" w:fill="FFFFFF" w:themeFill="background1"/>
            <w:noWrap/>
            <w:vAlign w:val="center"/>
          </w:tcPr>
          <w:p w14:paraId="55080B9E" w14:textId="22896FE8"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352.19</w:t>
            </w:r>
          </w:p>
        </w:tc>
        <w:tc>
          <w:tcPr>
            <w:tcW w:w="1090" w:type="dxa"/>
            <w:shd w:val="clear" w:color="auto" w:fill="FFFFFF" w:themeFill="background1"/>
            <w:noWrap/>
            <w:vAlign w:val="center"/>
          </w:tcPr>
          <w:p w14:paraId="30B29E11" w14:textId="0D96E18A"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215.81</w:t>
            </w:r>
          </w:p>
        </w:tc>
        <w:tc>
          <w:tcPr>
            <w:tcW w:w="860" w:type="dxa"/>
            <w:shd w:val="clear" w:color="auto" w:fill="FFFFFF" w:themeFill="background1"/>
            <w:noWrap/>
            <w:vAlign w:val="center"/>
          </w:tcPr>
          <w:p w14:paraId="4F66BAB5" w14:textId="70571ED5"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62.26</w:t>
            </w:r>
          </w:p>
        </w:tc>
      </w:tr>
      <w:tr w:rsidR="006F6D43" w:rsidRPr="006F6D43" w14:paraId="53068073" w14:textId="77777777" w:rsidTr="00151AB4">
        <w:trPr>
          <w:trHeight w:val="113"/>
        </w:trPr>
        <w:tc>
          <w:tcPr>
            <w:tcW w:w="959" w:type="dxa"/>
            <w:vMerge/>
            <w:shd w:val="clear" w:color="auto" w:fill="FFFFFF" w:themeFill="background1"/>
            <w:vAlign w:val="center"/>
          </w:tcPr>
          <w:p w14:paraId="72D96EA1" w14:textId="77777777" w:rsidR="006F6D43" w:rsidRPr="006F6D43" w:rsidRDefault="006F6D43" w:rsidP="00383D9C">
            <w:pPr>
              <w:widowControl/>
              <w:jc w:val="center"/>
              <w:rPr>
                <w:rFonts w:ascii="Times New Roman" w:eastAsia="DengXian" w:hAnsi="Times New Roman" w:cs="Times New Roman"/>
                <w:b/>
                <w:bCs/>
                <w:kern w:val="0"/>
                <w:sz w:val="18"/>
                <w:szCs w:val="18"/>
              </w:rPr>
            </w:pPr>
          </w:p>
        </w:tc>
        <w:tc>
          <w:tcPr>
            <w:tcW w:w="850" w:type="dxa"/>
            <w:vMerge/>
            <w:shd w:val="clear" w:color="auto" w:fill="FFFFFF" w:themeFill="background1"/>
            <w:vAlign w:val="center"/>
            <w:hideMark/>
          </w:tcPr>
          <w:p w14:paraId="5B9C2345" w14:textId="11CCA4C2" w:rsidR="006F6D43" w:rsidRPr="006F6D43" w:rsidRDefault="006F6D43" w:rsidP="00383D9C">
            <w:pPr>
              <w:widowControl/>
              <w:jc w:val="center"/>
              <w:rPr>
                <w:rFonts w:ascii="Times New Roman" w:eastAsia="DengXian" w:hAnsi="Times New Roman" w:cs="Times New Roman"/>
                <w:b/>
                <w:bCs/>
                <w:kern w:val="0"/>
                <w:sz w:val="18"/>
                <w:szCs w:val="18"/>
              </w:rPr>
            </w:pPr>
          </w:p>
        </w:tc>
        <w:tc>
          <w:tcPr>
            <w:tcW w:w="851" w:type="dxa"/>
            <w:shd w:val="clear" w:color="auto" w:fill="FFFFFF" w:themeFill="background1"/>
            <w:vAlign w:val="center"/>
            <w:hideMark/>
          </w:tcPr>
          <w:p w14:paraId="1001F8D8" w14:textId="77777777" w:rsidR="006F6D43" w:rsidRPr="006F6D43" w:rsidRDefault="006F6D43" w:rsidP="00383D9C">
            <w:pPr>
              <w:widowControl/>
              <w:jc w:val="center"/>
              <w:rPr>
                <w:rFonts w:ascii="Times New Roman" w:eastAsia="DengXian" w:hAnsi="Times New Roman" w:cs="Times New Roman"/>
                <w:b/>
                <w:bCs/>
                <w:kern w:val="0"/>
                <w:sz w:val="18"/>
                <w:szCs w:val="18"/>
              </w:rPr>
            </w:pPr>
            <w:r w:rsidRPr="006F6D43">
              <w:rPr>
                <w:rFonts w:ascii="Times New Roman" w:eastAsia="DengXian" w:hAnsi="Times New Roman" w:cs="Times New Roman"/>
                <w:b/>
                <w:bCs/>
                <w:kern w:val="0"/>
                <w:sz w:val="18"/>
                <w:szCs w:val="18"/>
              </w:rPr>
              <w:t>50%</w:t>
            </w:r>
          </w:p>
        </w:tc>
        <w:tc>
          <w:tcPr>
            <w:tcW w:w="684" w:type="dxa"/>
            <w:shd w:val="clear" w:color="auto" w:fill="FFFFFF" w:themeFill="background1"/>
            <w:vAlign w:val="center"/>
          </w:tcPr>
          <w:p w14:paraId="36B423BA" w14:textId="2BEA302E"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609.12</w:t>
            </w:r>
          </w:p>
        </w:tc>
        <w:tc>
          <w:tcPr>
            <w:tcW w:w="770" w:type="dxa"/>
            <w:shd w:val="clear" w:color="auto" w:fill="FFFFFF" w:themeFill="background1"/>
            <w:vAlign w:val="center"/>
          </w:tcPr>
          <w:p w14:paraId="37CB6552" w14:textId="524728C8"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380.08</w:t>
            </w:r>
          </w:p>
        </w:tc>
        <w:tc>
          <w:tcPr>
            <w:tcW w:w="689" w:type="dxa"/>
            <w:shd w:val="clear" w:color="auto" w:fill="FFFFFF" w:themeFill="background1"/>
            <w:vAlign w:val="center"/>
          </w:tcPr>
          <w:p w14:paraId="10FAD0F6" w14:textId="0EF452DB"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227.00</w:t>
            </w:r>
          </w:p>
        </w:tc>
        <w:tc>
          <w:tcPr>
            <w:tcW w:w="791" w:type="dxa"/>
            <w:shd w:val="clear" w:color="auto" w:fill="FFFFFF" w:themeFill="background1"/>
            <w:vAlign w:val="center"/>
          </w:tcPr>
          <w:p w14:paraId="012F1C80" w14:textId="4E1B5900"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306.31</w:t>
            </w:r>
          </w:p>
        </w:tc>
        <w:tc>
          <w:tcPr>
            <w:tcW w:w="770" w:type="dxa"/>
            <w:shd w:val="clear" w:color="auto" w:fill="FFFFFF" w:themeFill="background1"/>
            <w:vAlign w:val="center"/>
          </w:tcPr>
          <w:p w14:paraId="076517A5" w14:textId="0A322CBF"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210.01</w:t>
            </w:r>
          </w:p>
        </w:tc>
        <w:tc>
          <w:tcPr>
            <w:tcW w:w="714" w:type="dxa"/>
            <w:shd w:val="clear" w:color="auto" w:fill="FFFFFF" w:themeFill="background1"/>
            <w:vAlign w:val="center"/>
          </w:tcPr>
          <w:p w14:paraId="4C48D0CF" w14:textId="41EB4366"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83.13</w:t>
            </w:r>
          </w:p>
        </w:tc>
        <w:tc>
          <w:tcPr>
            <w:tcW w:w="826" w:type="dxa"/>
            <w:shd w:val="clear" w:color="auto" w:fill="FFFFFF" w:themeFill="background1"/>
            <w:noWrap/>
            <w:vAlign w:val="center"/>
          </w:tcPr>
          <w:p w14:paraId="207F7F90" w14:textId="5946B7F4"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533.84</w:t>
            </w:r>
          </w:p>
        </w:tc>
        <w:tc>
          <w:tcPr>
            <w:tcW w:w="1090" w:type="dxa"/>
            <w:shd w:val="clear" w:color="auto" w:fill="FFFFFF" w:themeFill="background1"/>
            <w:noWrap/>
            <w:vAlign w:val="center"/>
          </w:tcPr>
          <w:p w14:paraId="564D77D3" w14:textId="090BFF1C"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392.70</w:t>
            </w:r>
          </w:p>
        </w:tc>
        <w:tc>
          <w:tcPr>
            <w:tcW w:w="860" w:type="dxa"/>
            <w:shd w:val="clear" w:color="auto" w:fill="FFFFFF" w:themeFill="background1"/>
            <w:noWrap/>
            <w:vAlign w:val="center"/>
          </w:tcPr>
          <w:p w14:paraId="74FAC28D" w14:textId="2C468521"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231.76</w:t>
            </w:r>
          </w:p>
        </w:tc>
      </w:tr>
      <w:tr w:rsidR="006F6D43" w:rsidRPr="006F6D43" w14:paraId="202E7802" w14:textId="77777777" w:rsidTr="00151AB4">
        <w:trPr>
          <w:trHeight w:val="113"/>
        </w:trPr>
        <w:tc>
          <w:tcPr>
            <w:tcW w:w="959" w:type="dxa"/>
            <w:vMerge/>
            <w:shd w:val="clear" w:color="auto" w:fill="FFFFFF" w:themeFill="background1"/>
            <w:vAlign w:val="center"/>
          </w:tcPr>
          <w:p w14:paraId="3EDB7B46" w14:textId="77777777" w:rsidR="006F6D43" w:rsidRPr="006F6D43" w:rsidRDefault="006F6D43" w:rsidP="00383D9C">
            <w:pPr>
              <w:widowControl/>
              <w:jc w:val="center"/>
              <w:rPr>
                <w:rFonts w:ascii="Times New Roman" w:eastAsia="DengXian" w:hAnsi="Times New Roman" w:cs="Times New Roman"/>
                <w:b/>
                <w:bCs/>
                <w:kern w:val="0"/>
                <w:sz w:val="18"/>
                <w:szCs w:val="18"/>
              </w:rPr>
            </w:pPr>
          </w:p>
        </w:tc>
        <w:tc>
          <w:tcPr>
            <w:tcW w:w="850" w:type="dxa"/>
            <w:vMerge/>
            <w:shd w:val="clear" w:color="auto" w:fill="FFFFFF" w:themeFill="background1"/>
            <w:vAlign w:val="center"/>
            <w:hideMark/>
          </w:tcPr>
          <w:p w14:paraId="3B7AA4E7" w14:textId="1A76139F" w:rsidR="006F6D43" w:rsidRPr="006F6D43" w:rsidRDefault="006F6D43" w:rsidP="00383D9C">
            <w:pPr>
              <w:widowControl/>
              <w:jc w:val="center"/>
              <w:rPr>
                <w:rFonts w:ascii="Times New Roman" w:eastAsia="DengXian" w:hAnsi="Times New Roman" w:cs="Times New Roman"/>
                <w:b/>
                <w:bCs/>
                <w:kern w:val="0"/>
                <w:sz w:val="18"/>
                <w:szCs w:val="18"/>
              </w:rPr>
            </w:pPr>
          </w:p>
        </w:tc>
        <w:tc>
          <w:tcPr>
            <w:tcW w:w="851" w:type="dxa"/>
            <w:shd w:val="clear" w:color="auto" w:fill="FFFFFF" w:themeFill="background1"/>
            <w:vAlign w:val="center"/>
            <w:hideMark/>
          </w:tcPr>
          <w:p w14:paraId="6B1505AF" w14:textId="77777777" w:rsidR="006F6D43" w:rsidRPr="006F6D43" w:rsidRDefault="006F6D43" w:rsidP="00383D9C">
            <w:pPr>
              <w:widowControl/>
              <w:jc w:val="center"/>
              <w:rPr>
                <w:rFonts w:ascii="Times New Roman" w:eastAsia="DengXian" w:hAnsi="Times New Roman" w:cs="Times New Roman"/>
                <w:b/>
                <w:bCs/>
                <w:kern w:val="0"/>
                <w:sz w:val="18"/>
                <w:szCs w:val="18"/>
              </w:rPr>
            </w:pPr>
            <w:r w:rsidRPr="006F6D43">
              <w:rPr>
                <w:rFonts w:ascii="Times New Roman" w:eastAsia="DengXian" w:hAnsi="Times New Roman" w:cs="Times New Roman"/>
                <w:b/>
                <w:bCs/>
                <w:kern w:val="0"/>
                <w:sz w:val="18"/>
                <w:szCs w:val="18"/>
              </w:rPr>
              <w:t>95%</w:t>
            </w:r>
          </w:p>
        </w:tc>
        <w:tc>
          <w:tcPr>
            <w:tcW w:w="684" w:type="dxa"/>
            <w:shd w:val="clear" w:color="auto" w:fill="FFFFFF" w:themeFill="background1"/>
            <w:vAlign w:val="center"/>
          </w:tcPr>
          <w:p w14:paraId="20880DA0" w14:textId="2A29E4AB"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653.78</w:t>
            </w:r>
          </w:p>
        </w:tc>
        <w:tc>
          <w:tcPr>
            <w:tcW w:w="770" w:type="dxa"/>
            <w:shd w:val="clear" w:color="auto" w:fill="FFFFFF" w:themeFill="background1"/>
            <w:vAlign w:val="center"/>
          </w:tcPr>
          <w:p w14:paraId="1E7F8121" w14:textId="243646EB"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520.68</w:t>
            </w:r>
          </w:p>
        </w:tc>
        <w:tc>
          <w:tcPr>
            <w:tcW w:w="689" w:type="dxa"/>
            <w:shd w:val="clear" w:color="auto" w:fill="FFFFFF" w:themeFill="background1"/>
            <w:vAlign w:val="center"/>
          </w:tcPr>
          <w:p w14:paraId="1C8985D7" w14:textId="514B7432"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420.67</w:t>
            </w:r>
          </w:p>
        </w:tc>
        <w:tc>
          <w:tcPr>
            <w:tcW w:w="791" w:type="dxa"/>
            <w:shd w:val="clear" w:color="auto" w:fill="FFFFFF" w:themeFill="background1"/>
            <w:vAlign w:val="center"/>
          </w:tcPr>
          <w:p w14:paraId="62E03B15" w14:textId="56B57F4D"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377.35</w:t>
            </w:r>
          </w:p>
        </w:tc>
        <w:tc>
          <w:tcPr>
            <w:tcW w:w="770" w:type="dxa"/>
            <w:shd w:val="clear" w:color="auto" w:fill="FFFFFF" w:themeFill="background1"/>
            <w:vAlign w:val="center"/>
          </w:tcPr>
          <w:p w14:paraId="4F477463" w14:textId="0BE17E59"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258.92</w:t>
            </w:r>
          </w:p>
        </w:tc>
        <w:tc>
          <w:tcPr>
            <w:tcW w:w="714" w:type="dxa"/>
            <w:shd w:val="clear" w:color="auto" w:fill="FFFFFF" w:themeFill="background1"/>
            <w:vAlign w:val="center"/>
          </w:tcPr>
          <w:p w14:paraId="0348D90E" w14:textId="64B8D9D9"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97.25</w:t>
            </w:r>
          </w:p>
        </w:tc>
        <w:tc>
          <w:tcPr>
            <w:tcW w:w="826" w:type="dxa"/>
            <w:shd w:val="clear" w:color="auto" w:fill="FFFFFF" w:themeFill="background1"/>
            <w:noWrap/>
            <w:vAlign w:val="center"/>
          </w:tcPr>
          <w:p w14:paraId="1CBB8E75" w14:textId="286E000E"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628.38</w:t>
            </w:r>
          </w:p>
        </w:tc>
        <w:tc>
          <w:tcPr>
            <w:tcW w:w="1090" w:type="dxa"/>
            <w:shd w:val="clear" w:color="auto" w:fill="FFFFFF" w:themeFill="background1"/>
            <w:noWrap/>
            <w:vAlign w:val="center"/>
          </w:tcPr>
          <w:p w14:paraId="6254E3F7" w14:textId="1F04F45A"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576.58</w:t>
            </w:r>
          </w:p>
        </w:tc>
        <w:tc>
          <w:tcPr>
            <w:tcW w:w="860" w:type="dxa"/>
            <w:shd w:val="clear" w:color="auto" w:fill="FFFFFF" w:themeFill="background1"/>
            <w:noWrap/>
            <w:vAlign w:val="center"/>
          </w:tcPr>
          <w:p w14:paraId="6DBA53D1" w14:textId="1C1EDD51"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518.81</w:t>
            </w:r>
          </w:p>
        </w:tc>
      </w:tr>
      <w:tr w:rsidR="006F6D43" w:rsidRPr="006F6D43" w14:paraId="49B86804" w14:textId="77777777" w:rsidTr="00151AB4">
        <w:trPr>
          <w:trHeight w:val="113"/>
        </w:trPr>
        <w:tc>
          <w:tcPr>
            <w:tcW w:w="959" w:type="dxa"/>
            <w:vMerge/>
            <w:shd w:val="clear" w:color="auto" w:fill="FFFFFF" w:themeFill="background1"/>
            <w:vAlign w:val="center"/>
          </w:tcPr>
          <w:p w14:paraId="14E01CBF" w14:textId="77777777" w:rsidR="006F6D43" w:rsidRPr="006F6D43" w:rsidRDefault="006F6D43" w:rsidP="00383D9C">
            <w:pPr>
              <w:widowControl/>
              <w:jc w:val="center"/>
              <w:rPr>
                <w:rFonts w:ascii="Times New Roman" w:eastAsia="DengXian" w:hAnsi="Times New Roman" w:cs="Times New Roman"/>
                <w:b/>
                <w:bCs/>
                <w:kern w:val="0"/>
                <w:sz w:val="18"/>
                <w:szCs w:val="18"/>
              </w:rPr>
            </w:pPr>
          </w:p>
        </w:tc>
        <w:tc>
          <w:tcPr>
            <w:tcW w:w="850" w:type="dxa"/>
            <w:vMerge w:val="restart"/>
            <w:shd w:val="clear" w:color="auto" w:fill="FFFFFF" w:themeFill="background1"/>
            <w:vAlign w:val="center"/>
            <w:hideMark/>
          </w:tcPr>
          <w:p w14:paraId="31BE9A9A" w14:textId="603C9D8D" w:rsidR="006F6D43" w:rsidRPr="006F6D43" w:rsidRDefault="006F6D43" w:rsidP="00383D9C">
            <w:pPr>
              <w:widowControl/>
              <w:jc w:val="center"/>
              <w:rPr>
                <w:rFonts w:ascii="Times New Roman" w:eastAsia="DengXian" w:hAnsi="Times New Roman" w:cs="Times New Roman"/>
                <w:b/>
                <w:bCs/>
                <w:kern w:val="0"/>
                <w:sz w:val="18"/>
                <w:szCs w:val="18"/>
              </w:rPr>
            </w:pPr>
            <w:r w:rsidRPr="006F6D43">
              <w:rPr>
                <w:rFonts w:ascii="Times New Roman" w:eastAsia="DengXian" w:hAnsi="Times New Roman" w:cs="Times New Roman"/>
                <w:b/>
                <w:bCs/>
                <w:kern w:val="0"/>
                <w:sz w:val="18"/>
                <w:szCs w:val="18"/>
              </w:rPr>
              <w:t xml:space="preserve">UL average-UPT </w:t>
            </w:r>
            <w:r w:rsidRPr="006F6D43">
              <w:rPr>
                <w:rFonts w:ascii="Times New Roman" w:eastAsia="DengXian" w:hAnsi="Times New Roman" w:cs="Times New Roman"/>
                <w:b/>
                <w:bCs/>
                <w:color w:val="000000"/>
                <w:kern w:val="0"/>
                <w:sz w:val="18"/>
                <w:szCs w:val="18"/>
              </w:rPr>
              <w:t>CDF</w:t>
            </w:r>
          </w:p>
        </w:tc>
        <w:tc>
          <w:tcPr>
            <w:tcW w:w="851" w:type="dxa"/>
            <w:shd w:val="clear" w:color="auto" w:fill="FFFFFF" w:themeFill="background1"/>
            <w:vAlign w:val="center"/>
            <w:hideMark/>
          </w:tcPr>
          <w:p w14:paraId="783DD06C" w14:textId="77777777" w:rsidR="006F6D43" w:rsidRPr="006F6D43" w:rsidRDefault="006F6D43" w:rsidP="00383D9C">
            <w:pPr>
              <w:widowControl/>
              <w:jc w:val="center"/>
              <w:rPr>
                <w:rFonts w:ascii="Times New Roman" w:eastAsia="DengXian" w:hAnsi="Times New Roman" w:cs="Times New Roman"/>
                <w:b/>
                <w:bCs/>
                <w:kern w:val="0"/>
                <w:sz w:val="18"/>
                <w:szCs w:val="18"/>
              </w:rPr>
            </w:pPr>
            <w:r w:rsidRPr="006F6D43">
              <w:rPr>
                <w:rFonts w:ascii="Times New Roman" w:eastAsia="DengXian" w:hAnsi="Times New Roman" w:cs="Times New Roman"/>
                <w:b/>
                <w:bCs/>
                <w:kern w:val="0"/>
                <w:sz w:val="18"/>
                <w:szCs w:val="18"/>
              </w:rPr>
              <w:t>Mean</w:t>
            </w:r>
          </w:p>
        </w:tc>
        <w:tc>
          <w:tcPr>
            <w:tcW w:w="684" w:type="dxa"/>
            <w:shd w:val="clear" w:color="auto" w:fill="FFFFFF" w:themeFill="background1"/>
            <w:vAlign w:val="center"/>
          </w:tcPr>
          <w:p w14:paraId="7671AE33" w14:textId="7862FB23"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259.40</w:t>
            </w:r>
          </w:p>
        </w:tc>
        <w:tc>
          <w:tcPr>
            <w:tcW w:w="770" w:type="dxa"/>
            <w:shd w:val="clear" w:color="auto" w:fill="FFFFFF" w:themeFill="background1"/>
            <w:vAlign w:val="center"/>
          </w:tcPr>
          <w:p w14:paraId="0234DB2F" w14:textId="0849611C"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134.81</w:t>
            </w:r>
          </w:p>
        </w:tc>
        <w:tc>
          <w:tcPr>
            <w:tcW w:w="689" w:type="dxa"/>
            <w:shd w:val="clear" w:color="auto" w:fill="FFFFFF" w:themeFill="background1"/>
            <w:vAlign w:val="center"/>
          </w:tcPr>
          <w:p w14:paraId="40C948E8" w14:textId="021F1829"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71.42</w:t>
            </w:r>
          </w:p>
        </w:tc>
        <w:tc>
          <w:tcPr>
            <w:tcW w:w="791" w:type="dxa"/>
            <w:shd w:val="clear" w:color="auto" w:fill="FFFFFF" w:themeFill="background1"/>
            <w:vAlign w:val="center"/>
          </w:tcPr>
          <w:p w14:paraId="04FEB3EB" w14:textId="7DEE9E14"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171.77</w:t>
            </w:r>
          </w:p>
        </w:tc>
        <w:tc>
          <w:tcPr>
            <w:tcW w:w="770" w:type="dxa"/>
            <w:shd w:val="clear" w:color="auto" w:fill="FFFFFF" w:themeFill="background1"/>
            <w:vAlign w:val="center"/>
          </w:tcPr>
          <w:p w14:paraId="3A48FB5D" w14:textId="46336685"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121.72</w:t>
            </w:r>
          </w:p>
        </w:tc>
        <w:tc>
          <w:tcPr>
            <w:tcW w:w="714" w:type="dxa"/>
            <w:shd w:val="clear" w:color="auto" w:fill="FFFFFF" w:themeFill="background1"/>
            <w:vAlign w:val="center"/>
          </w:tcPr>
          <w:p w14:paraId="1CDFF315" w14:textId="3CF0D375"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40.31</w:t>
            </w:r>
          </w:p>
        </w:tc>
        <w:tc>
          <w:tcPr>
            <w:tcW w:w="826" w:type="dxa"/>
            <w:shd w:val="clear" w:color="auto" w:fill="FFFFFF" w:themeFill="background1"/>
            <w:noWrap/>
            <w:vAlign w:val="center"/>
          </w:tcPr>
          <w:p w14:paraId="567D2D5E" w14:textId="671D1DE0"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338.46</w:t>
            </w:r>
          </w:p>
        </w:tc>
        <w:tc>
          <w:tcPr>
            <w:tcW w:w="1090" w:type="dxa"/>
            <w:shd w:val="clear" w:color="auto" w:fill="FFFFFF" w:themeFill="background1"/>
            <w:noWrap/>
            <w:vAlign w:val="center"/>
          </w:tcPr>
          <w:p w14:paraId="1B424698" w14:textId="63101614"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246.14</w:t>
            </w:r>
          </w:p>
        </w:tc>
        <w:tc>
          <w:tcPr>
            <w:tcW w:w="860" w:type="dxa"/>
            <w:shd w:val="clear" w:color="auto" w:fill="FFFFFF" w:themeFill="background1"/>
            <w:noWrap/>
            <w:vAlign w:val="center"/>
          </w:tcPr>
          <w:p w14:paraId="589AE7B8" w14:textId="7B2BF932"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156.22</w:t>
            </w:r>
          </w:p>
        </w:tc>
      </w:tr>
      <w:tr w:rsidR="006F6D43" w:rsidRPr="006F6D43" w14:paraId="1FA319B2" w14:textId="77777777" w:rsidTr="00151AB4">
        <w:trPr>
          <w:trHeight w:val="113"/>
        </w:trPr>
        <w:tc>
          <w:tcPr>
            <w:tcW w:w="959" w:type="dxa"/>
            <w:vMerge/>
            <w:shd w:val="clear" w:color="auto" w:fill="FFFFFF" w:themeFill="background1"/>
          </w:tcPr>
          <w:p w14:paraId="5A463BB4" w14:textId="77777777" w:rsidR="006F6D43" w:rsidRPr="006F6D43" w:rsidRDefault="006F6D43" w:rsidP="00383D9C">
            <w:pPr>
              <w:widowControl/>
              <w:jc w:val="center"/>
              <w:rPr>
                <w:rFonts w:ascii="Times New Roman" w:eastAsia="DengXian" w:hAnsi="Times New Roman" w:cs="Times New Roman"/>
                <w:b/>
                <w:bCs/>
                <w:kern w:val="0"/>
                <w:sz w:val="18"/>
                <w:szCs w:val="18"/>
              </w:rPr>
            </w:pPr>
          </w:p>
        </w:tc>
        <w:tc>
          <w:tcPr>
            <w:tcW w:w="850" w:type="dxa"/>
            <w:vMerge/>
            <w:shd w:val="clear" w:color="auto" w:fill="FFFFFF" w:themeFill="background1"/>
            <w:vAlign w:val="center"/>
            <w:hideMark/>
          </w:tcPr>
          <w:p w14:paraId="427B4A0E" w14:textId="74BB8E12" w:rsidR="006F6D43" w:rsidRPr="006F6D43" w:rsidRDefault="006F6D43" w:rsidP="00383D9C">
            <w:pPr>
              <w:widowControl/>
              <w:jc w:val="center"/>
              <w:rPr>
                <w:rFonts w:ascii="Times New Roman" w:eastAsia="DengXian" w:hAnsi="Times New Roman" w:cs="Times New Roman"/>
                <w:b/>
                <w:bCs/>
                <w:kern w:val="0"/>
                <w:sz w:val="18"/>
                <w:szCs w:val="18"/>
              </w:rPr>
            </w:pPr>
          </w:p>
        </w:tc>
        <w:tc>
          <w:tcPr>
            <w:tcW w:w="851" w:type="dxa"/>
            <w:shd w:val="clear" w:color="auto" w:fill="FFFFFF" w:themeFill="background1"/>
            <w:vAlign w:val="center"/>
            <w:hideMark/>
          </w:tcPr>
          <w:p w14:paraId="0ED4C472" w14:textId="77777777" w:rsidR="006F6D43" w:rsidRPr="006F6D43" w:rsidRDefault="006F6D43" w:rsidP="00383D9C">
            <w:pPr>
              <w:widowControl/>
              <w:jc w:val="center"/>
              <w:rPr>
                <w:rFonts w:ascii="Times New Roman" w:eastAsia="DengXian" w:hAnsi="Times New Roman" w:cs="Times New Roman"/>
                <w:b/>
                <w:bCs/>
                <w:kern w:val="0"/>
                <w:sz w:val="18"/>
                <w:szCs w:val="18"/>
              </w:rPr>
            </w:pPr>
            <w:r w:rsidRPr="006F6D43">
              <w:rPr>
                <w:rFonts w:ascii="Times New Roman" w:eastAsia="DengXian" w:hAnsi="Times New Roman" w:cs="Times New Roman"/>
                <w:b/>
                <w:bCs/>
                <w:kern w:val="0"/>
                <w:sz w:val="18"/>
                <w:szCs w:val="18"/>
              </w:rPr>
              <w:t>5%</w:t>
            </w:r>
          </w:p>
        </w:tc>
        <w:tc>
          <w:tcPr>
            <w:tcW w:w="684" w:type="dxa"/>
            <w:shd w:val="clear" w:color="auto" w:fill="FFFFFF" w:themeFill="background1"/>
            <w:vAlign w:val="center"/>
          </w:tcPr>
          <w:p w14:paraId="1380F639" w14:textId="7181D3F0"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235.27</w:t>
            </w:r>
          </w:p>
        </w:tc>
        <w:tc>
          <w:tcPr>
            <w:tcW w:w="770" w:type="dxa"/>
            <w:shd w:val="clear" w:color="auto" w:fill="FFFFFF" w:themeFill="background1"/>
            <w:vAlign w:val="center"/>
          </w:tcPr>
          <w:p w14:paraId="5572B402" w14:textId="1CAC994C"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96.27</w:t>
            </w:r>
          </w:p>
        </w:tc>
        <w:tc>
          <w:tcPr>
            <w:tcW w:w="689" w:type="dxa"/>
            <w:shd w:val="clear" w:color="auto" w:fill="FFFFFF" w:themeFill="background1"/>
            <w:vAlign w:val="center"/>
          </w:tcPr>
          <w:p w14:paraId="2C709F9F" w14:textId="2481BCDF"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37.28</w:t>
            </w:r>
          </w:p>
        </w:tc>
        <w:tc>
          <w:tcPr>
            <w:tcW w:w="791" w:type="dxa"/>
            <w:shd w:val="clear" w:color="auto" w:fill="FFFFFF" w:themeFill="background1"/>
            <w:vAlign w:val="center"/>
          </w:tcPr>
          <w:p w14:paraId="77A86A01" w14:textId="20377CB3"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139.99</w:t>
            </w:r>
          </w:p>
        </w:tc>
        <w:tc>
          <w:tcPr>
            <w:tcW w:w="770" w:type="dxa"/>
            <w:shd w:val="clear" w:color="auto" w:fill="FFFFFF" w:themeFill="background1"/>
            <w:vAlign w:val="center"/>
          </w:tcPr>
          <w:p w14:paraId="12F7A100" w14:textId="0BB78FA9"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97.71</w:t>
            </w:r>
          </w:p>
        </w:tc>
        <w:tc>
          <w:tcPr>
            <w:tcW w:w="714" w:type="dxa"/>
            <w:shd w:val="clear" w:color="auto" w:fill="FFFFFF" w:themeFill="background1"/>
            <w:vAlign w:val="center"/>
          </w:tcPr>
          <w:p w14:paraId="40E84169" w14:textId="1C0EF574"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33.12</w:t>
            </w:r>
          </w:p>
        </w:tc>
        <w:tc>
          <w:tcPr>
            <w:tcW w:w="826" w:type="dxa"/>
            <w:shd w:val="clear" w:color="auto" w:fill="FFFFFF" w:themeFill="background1"/>
            <w:noWrap/>
            <w:vAlign w:val="center"/>
          </w:tcPr>
          <w:p w14:paraId="29222CC4" w14:textId="6103DDA3"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297.23</w:t>
            </w:r>
          </w:p>
        </w:tc>
        <w:tc>
          <w:tcPr>
            <w:tcW w:w="1090" w:type="dxa"/>
            <w:shd w:val="clear" w:color="auto" w:fill="FFFFFF" w:themeFill="background1"/>
            <w:noWrap/>
            <w:vAlign w:val="center"/>
          </w:tcPr>
          <w:p w14:paraId="1F1C29F5" w14:textId="6C5A9466"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218.19</w:t>
            </w:r>
          </w:p>
        </w:tc>
        <w:tc>
          <w:tcPr>
            <w:tcW w:w="860" w:type="dxa"/>
            <w:shd w:val="clear" w:color="auto" w:fill="FFFFFF" w:themeFill="background1"/>
            <w:noWrap/>
            <w:vAlign w:val="center"/>
          </w:tcPr>
          <w:p w14:paraId="16824BD0" w14:textId="69FBF341"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125.96</w:t>
            </w:r>
          </w:p>
        </w:tc>
      </w:tr>
      <w:tr w:rsidR="006F6D43" w:rsidRPr="006F6D43" w14:paraId="2CD181C2" w14:textId="77777777" w:rsidTr="00151AB4">
        <w:trPr>
          <w:trHeight w:val="113"/>
        </w:trPr>
        <w:tc>
          <w:tcPr>
            <w:tcW w:w="959" w:type="dxa"/>
            <w:vMerge/>
            <w:shd w:val="clear" w:color="auto" w:fill="FFFFFF" w:themeFill="background1"/>
          </w:tcPr>
          <w:p w14:paraId="22A0D6F3" w14:textId="77777777" w:rsidR="006F6D43" w:rsidRPr="006F6D43" w:rsidRDefault="006F6D43" w:rsidP="00383D9C">
            <w:pPr>
              <w:widowControl/>
              <w:jc w:val="center"/>
              <w:rPr>
                <w:rFonts w:ascii="Times New Roman" w:eastAsia="DengXian" w:hAnsi="Times New Roman" w:cs="Times New Roman"/>
                <w:b/>
                <w:bCs/>
                <w:kern w:val="0"/>
                <w:sz w:val="18"/>
                <w:szCs w:val="18"/>
              </w:rPr>
            </w:pPr>
          </w:p>
        </w:tc>
        <w:tc>
          <w:tcPr>
            <w:tcW w:w="850" w:type="dxa"/>
            <w:vMerge/>
            <w:shd w:val="clear" w:color="auto" w:fill="FFFFFF" w:themeFill="background1"/>
            <w:vAlign w:val="center"/>
            <w:hideMark/>
          </w:tcPr>
          <w:p w14:paraId="4F1D7ECE" w14:textId="536D4946" w:rsidR="006F6D43" w:rsidRPr="006F6D43" w:rsidRDefault="006F6D43" w:rsidP="00383D9C">
            <w:pPr>
              <w:widowControl/>
              <w:jc w:val="center"/>
              <w:rPr>
                <w:rFonts w:ascii="Times New Roman" w:eastAsia="DengXian" w:hAnsi="Times New Roman" w:cs="Times New Roman"/>
                <w:b/>
                <w:bCs/>
                <w:kern w:val="0"/>
                <w:sz w:val="18"/>
                <w:szCs w:val="18"/>
              </w:rPr>
            </w:pPr>
          </w:p>
        </w:tc>
        <w:tc>
          <w:tcPr>
            <w:tcW w:w="851" w:type="dxa"/>
            <w:shd w:val="clear" w:color="auto" w:fill="FFFFFF" w:themeFill="background1"/>
            <w:vAlign w:val="center"/>
            <w:hideMark/>
          </w:tcPr>
          <w:p w14:paraId="39968711" w14:textId="77777777" w:rsidR="006F6D43" w:rsidRPr="006F6D43" w:rsidRDefault="006F6D43" w:rsidP="00383D9C">
            <w:pPr>
              <w:widowControl/>
              <w:jc w:val="center"/>
              <w:rPr>
                <w:rFonts w:ascii="Times New Roman" w:eastAsia="DengXian" w:hAnsi="Times New Roman" w:cs="Times New Roman"/>
                <w:b/>
                <w:bCs/>
                <w:kern w:val="0"/>
                <w:sz w:val="18"/>
                <w:szCs w:val="18"/>
              </w:rPr>
            </w:pPr>
            <w:r w:rsidRPr="006F6D43">
              <w:rPr>
                <w:rFonts w:ascii="Times New Roman" w:eastAsia="DengXian" w:hAnsi="Times New Roman" w:cs="Times New Roman"/>
                <w:b/>
                <w:bCs/>
                <w:kern w:val="0"/>
                <w:sz w:val="18"/>
                <w:szCs w:val="18"/>
              </w:rPr>
              <w:t>50%</w:t>
            </w:r>
          </w:p>
        </w:tc>
        <w:tc>
          <w:tcPr>
            <w:tcW w:w="684" w:type="dxa"/>
            <w:shd w:val="clear" w:color="auto" w:fill="FFFFFF" w:themeFill="background1"/>
            <w:vAlign w:val="center"/>
          </w:tcPr>
          <w:p w14:paraId="5EC87609" w14:textId="1B6563FD"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259.97</w:t>
            </w:r>
          </w:p>
        </w:tc>
        <w:tc>
          <w:tcPr>
            <w:tcW w:w="770" w:type="dxa"/>
            <w:shd w:val="clear" w:color="auto" w:fill="FFFFFF" w:themeFill="background1"/>
            <w:vAlign w:val="center"/>
          </w:tcPr>
          <w:p w14:paraId="4B650F76" w14:textId="1BB9A0FA"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133.12</w:t>
            </w:r>
          </w:p>
        </w:tc>
        <w:tc>
          <w:tcPr>
            <w:tcW w:w="689" w:type="dxa"/>
            <w:shd w:val="clear" w:color="auto" w:fill="FFFFFF" w:themeFill="background1"/>
            <w:vAlign w:val="center"/>
          </w:tcPr>
          <w:p w14:paraId="7F0EF3AF" w14:textId="3B6155E9"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67.94</w:t>
            </w:r>
          </w:p>
        </w:tc>
        <w:tc>
          <w:tcPr>
            <w:tcW w:w="791" w:type="dxa"/>
            <w:shd w:val="clear" w:color="auto" w:fill="FFFFFF" w:themeFill="background1"/>
            <w:vAlign w:val="center"/>
          </w:tcPr>
          <w:p w14:paraId="7BA78E43" w14:textId="2029A33D"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170.64</w:t>
            </w:r>
          </w:p>
        </w:tc>
        <w:tc>
          <w:tcPr>
            <w:tcW w:w="770" w:type="dxa"/>
            <w:shd w:val="clear" w:color="auto" w:fill="FFFFFF" w:themeFill="background1"/>
            <w:vAlign w:val="center"/>
          </w:tcPr>
          <w:p w14:paraId="66098CC2" w14:textId="78681B98"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118.47</w:t>
            </w:r>
          </w:p>
        </w:tc>
        <w:tc>
          <w:tcPr>
            <w:tcW w:w="714" w:type="dxa"/>
            <w:shd w:val="clear" w:color="auto" w:fill="FFFFFF" w:themeFill="background1"/>
            <w:vAlign w:val="center"/>
          </w:tcPr>
          <w:p w14:paraId="1769E863" w14:textId="4CF79E83"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39.61</w:t>
            </w:r>
          </w:p>
        </w:tc>
        <w:tc>
          <w:tcPr>
            <w:tcW w:w="826" w:type="dxa"/>
            <w:shd w:val="clear" w:color="auto" w:fill="FFFFFF" w:themeFill="background1"/>
            <w:noWrap/>
            <w:vAlign w:val="center"/>
          </w:tcPr>
          <w:p w14:paraId="5504E5BF" w14:textId="01AFFB87"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340.54</w:t>
            </w:r>
          </w:p>
        </w:tc>
        <w:tc>
          <w:tcPr>
            <w:tcW w:w="1090" w:type="dxa"/>
            <w:shd w:val="clear" w:color="auto" w:fill="FFFFFF" w:themeFill="background1"/>
            <w:noWrap/>
            <w:vAlign w:val="center"/>
          </w:tcPr>
          <w:p w14:paraId="37EEAAAD" w14:textId="575127A2"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247.10</w:t>
            </w:r>
          </w:p>
        </w:tc>
        <w:tc>
          <w:tcPr>
            <w:tcW w:w="860" w:type="dxa"/>
            <w:shd w:val="clear" w:color="auto" w:fill="FFFFFF" w:themeFill="background1"/>
            <w:noWrap/>
            <w:vAlign w:val="center"/>
          </w:tcPr>
          <w:p w14:paraId="5A1683F7" w14:textId="5F6A5788"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156.77</w:t>
            </w:r>
          </w:p>
        </w:tc>
      </w:tr>
      <w:tr w:rsidR="006F6D43" w:rsidRPr="006F6D43" w14:paraId="4A68C257" w14:textId="77777777" w:rsidTr="00151AB4">
        <w:trPr>
          <w:trHeight w:val="113"/>
        </w:trPr>
        <w:tc>
          <w:tcPr>
            <w:tcW w:w="959" w:type="dxa"/>
            <w:vMerge/>
            <w:shd w:val="clear" w:color="auto" w:fill="FFFFFF" w:themeFill="background1"/>
          </w:tcPr>
          <w:p w14:paraId="63B411D0" w14:textId="77777777" w:rsidR="006F6D43" w:rsidRPr="006F6D43" w:rsidRDefault="006F6D43" w:rsidP="00383D9C">
            <w:pPr>
              <w:widowControl/>
              <w:jc w:val="center"/>
              <w:rPr>
                <w:rFonts w:ascii="Times New Roman" w:eastAsia="DengXian" w:hAnsi="Times New Roman" w:cs="Times New Roman"/>
                <w:b/>
                <w:bCs/>
                <w:kern w:val="0"/>
                <w:sz w:val="18"/>
                <w:szCs w:val="18"/>
              </w:rPr>
            </w:pPr>
          </w:p>
        </w:tc>
        <w:tc>
          <w:tcPr>
            <w:tcW w:w="850" w:type="dxa"/>
            <w:vMerge/>
            <w:shd w:val="clear" w:color="auto" w:fill="FFFFFF" w:themeFill="background1"/>
            <w:vAlign w:val="center"/>
            <w:hideMark/>
          </w:tcPr>
          <w:p w14:paraId="7C6BBFF2" w14:textId="0F62FDEC" w:rsidR="006F6D43" w:rsidRPr="006F6D43" w:rsidRDefault="006F6D43" w:rsidP="00383D9C">
            <w:pPr>
              <w:widowControl/>
              <w:jc w:val="center"/>
              <w:rPr>
                <w:rFonts w:ascii="Times New Roman" w:eastAsia="DengXian" w:hAnsi="Times New Roman" w:cs="Times New Roman"/>
                <w:b/>
                <w:bCs/>
                <w:kern w:val="0"/>
                <w:sz w:val="18"/>
                <w:szCs w:val="18"/>
              </w:rPr>
            </w:pPr>
          </w:p>
        </w:tc>
        <w:tc>
          <w:tcPr>
            <w:tcW w:w="851" w:type="dxa"/>
            <w:shd w:val="clear" w:color="auto" w:fill="FFFFFF" w:themeFill="background1"/>
            <w:vAlign w:val="center"/>
            <w:hideMark/>
          </w:tcPr>
          <w:p w14:paraId="4CAFAA43" w14:textId="77777777" w:rsidR="006F6D43" w:rsidRPr="006F6D43" w:rsidRDefault="006F6D43" w:rsidP="00383D9C">
            <w:pPr>
              <w:widowControl/>
              <w:jc w:val="center"/>
              <w:rPr>
                <w:rFonts w:ascii="Times New Roman" w:eastAsia="DengXian" w:hAnsi="Times New Roman" w:cs="Times New Roman"/>
                <w:b/>
                <w:bCs/>
                <w:kern w:val="0"/>
                <w:sz w:val="18"/>
                <w:szCs w:val="18"/>
              </w:rPr>
            </w:pPr>
            <w:r w:rsidRPr="006F6D43">
              <w:rPr>
                <w:rFonts w:ascii="Times New Roman" w:eastAsia="DengXian" w:hAnsi="Times New Roman" w:cs="Times New Roman"/>
                <w:b/>
                <w:bCs/>
                <w:kern w:val="0"/>
                <w:sz w:val="18"/>
                <w:szCs w:val="18"/>
              </w:rPr>
              <w:t>95%</w:t>
            </w:r>
          </w:p>
        </w:tc>
        <w:tc>
          <w:tcPr>
            <w:tcW w:w="684" w:type="dxa"/>
            <w:shd w:val="clear" w:color="auto" w:fill="FFFFFF" w:themeFill="background1"/>
            <w:vAlign w:val="center"/>
          </w:tcPr>
          <w:p w14:paraId="0A23B638" w14:textId="06A2BCEE"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281.33</w:t>
            </w:r>
          </w:p>
        </w:tc>
        <w:tc>
          <w:tcPr>
            <w:tcW w:w="770" w:type="dxa"/>
            <w:shd w:val="clear" w:color="auto" w:fill="FFFFFF" w:themeFill="background1"/>
            <w:vAlign w:val="center"/>
          </w:tcPr>
          <w:p w14:paraId="171228B6" w14:textId="2C369841"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179.33</w:t>
            </w:r>
          </w:p>
        </w:tc>
        <w:tc>
          <w:tcPr>
            <w:tcW w:w="689" w:type="dxa"/>
            <w:shd w:val="clear" w:color="auto" w:fill="FFFFFF" w:themeFill="background1"/>
            <w:vAlign w:val="center"/>
          </w:tcPr>
          <w:p w14:paraId="2EB08198" w14:textId="457BCC61"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115.81</w:t>
            </w:r>
          </w:p>
        </w:tc>
        <w:tc>
          <w:tcPr>
            <w:tcW w:w="791" w:type="dxa"/>
            <w:shd w:val="clear" w:color="auto" w:fill="FFFFFF" w:themeFill="background1"/>
            <w:vAlign w:val="center"/>
          </w:tcPr>
          <w:p w14:paraId="446875E4" w14:textId="395C8C1E"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208.79</w:t>
            </w:r>
          </w:p>
        </w:tc>
        <w:tc>
          <w:tcPr>
            <w:tcW w:w="770" w:type="dxa"/>
            <w:shd w:val="clear" w:color="auto" w:fill="FFFFFF" w:themeFill="background1"/>
            <w:vAlign w:val="center"/>
          </w:tcPr>
          <w:p w14:paraId="767F8537" w14:textId="2E781D70"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151.93</w:t>
            </w:r>
          </w:p>
        </w:tc>
        <w:tc>
          <w:tcPr>
            <w:tcW w:w="714" w:type="dxa"/>
            <w:shd w:val="clear" w:color="auto" w:fill="FFFFFF" w:themeFill="background1"/>
            <w:vAlign w:val="center"/>
          </w:tcPr>
          <w:p w14:paraId="15268392" w14:textId="510E108D"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50.45</w:t>
            </w:r>
          </w:p>
        </w:tc>
        <w:tc>
          <w:tcPr>
            <w:tcW w:w="826" w:type="dxa"/>
            <w:shd w:val="clear" w:color="auto" w:fill="FFFFFF" w:themeFill="background1"/>
            <w:noWrap/>
            <w:vAlign w:val="center"/>
          </w:tcPr>
          <w:p w14:paraId="019243CC" w14:textId="0DACD98C"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363.79</w:t>
            </w:r>
          </w:p>
        </w:tc>
        <w:tc>
          <w:tcPr>
            <w:tcW w:w="1090" w:type="dxa"/>
            <w:shd w:val="clear" w:color="auto" w:fill="FFFFFF" w:themeFill="background1"/>
            <w:noWrap/>
            <w:vAlign w:val="center"/>
          </w:tcPr>
          <w:p w14:paraId="633F8EB9" w14:textId="3B227ADE"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271.19</w:t>
            </w:r>
          </w:p>
        </w:tc>
        <w:tc>
          <w:tcPr>
            <w:tcW w:w="860" w:type="dxa"/>
            <w:shd w:val="clear" w:color="auto" w:fill="FFFFFF" w:themeFill="background1"/>
            <w:noWrap/>
            <w:vAlign w:val="center"/>
          </w:tcPr>
          <w:p w14:paraId="18533018" w14:textId="34D07A87"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186.47</w:t>
            </w:r>
          </w:p>
        </w:tc>
      </w:tr>
      <w:tr w:rsidR="006F6D43" w:rsidRPr="006F6D43" w14:paraId="3704900B" w14:textId="77777777" w:rsidTr="00151AB4">
        <w:trPr>
          <w:trHeight w:val="113"/>
        </w:trPr>
        <w:tc>
          <w:tcPr>
            <w:tcW w:w="959" w:type="dxa"/>
            <w:vMerge w:val="restart"/>
            <w:shd w:val="clear" w:color="auto" w:fill="FFFFFF" w:themeFill="background1"/>
            <w:vAlign w:val="center"/>
          </w:tcPr>
          <w:p w14:paraId="29E74B49" w14:textId="0CF34394" w:rsidR="006F6D43" w:rsidRPr="006F6D43" w:rsidRDefault="006F6D43" w:rsidP="00383D9C">
            <w:pPr>
              <w:widowControl/>
              <w:jc w:val="center"/>
              <w:rPr>
                <w:rFonts w:ascii="Times New Roman" w:eastAsia="DengXian" w:hAnsi="Times New Roman" w:cs="Times New Roman"/>
                <w:b/>
                <w:bCs/>
                <w:kern w:val="0"/>
                <w:sz w:val="18"/>
                <w:szCs w:val="18"/>
              </w:rPr>
            </w:pPr>
            <w:r w:rsidRPr="006F6D43">
              <w:rPr>
                <w:rFonts w:ascii="Times New Roman" w:eastAsia="DengXian" w:hAnsi="Times New Roman" w:cs="Times New Roman"/>
                <w:b/>
                <w:bCs/>
                <w:kern w:val="0"/>
                <w:sz w:val="18"/>
                <w:szCs w:val="18"/>
              </w:rPr>
              <w:t>Dynamic SBFD</w:t>
            </w:r>
          </w:p>
        </w:tc>
        <w:tc>
          <w:tcPr>
            <w:tcW w:w="850" w:type="dxa"/>
            <w:vMerge w:val="restart"/>
            <w:shd w:val="clear" w:color="auto" w:fill="FFFFFF" w:themeFill="background1"/>
            <w:vAlign w:val="center"/>
          </w:tcPr>
          <w:p w14:paraId="293FF7FA" w14:textId="10750E8E" w:rsidR="006F6D43" w:rsidRPr="006F6D43" w:rsidRDefault="006F6D43" w:rsidP="00383D9C">
            <w:pPr>
              <w:widowControl/>
              <w:jc w:val="center"/>
              <w:rPr>
                <w:rFonts w:ascii="Times New Roman" w:eastAsia="DengXian" w:hAnsi="Times New Roman" w:cs="Times New Roman"/>
                <w:b/>
                <w:bCs/>
                <w:kern w:val="0"/>
                <w:sz w:val="18"/>
                <w:szCs w:val="18"/>
              </w:rPr>
            </w:pPr>
            <w:r w:rsidRPr="006F6D43">
              <w:rPr>
                <w:rFonts w:ascii="Times New Roman" w:eastAsia="DengXian" w:hAnsi="Times New Roman" w:cs="Times New Roman"/>
                <w:b/>
                <w:bCs/>
                <w:kern w:val="0"/>
                <w:sz w:val="18"/>
                <w:szCs w:val="18"/>
              </w:rPr>
              <w:t xml:space="preserve">DL average-UPT </w:t>
            </w:r>
            <w:r w:rsidRPr="006F6D43">
              <w:rPr>
                <w:rFonts w:ascii="Times New Roman" w:eastAsia="DengXian" w:hAnsi="Times New Roman" w:cs="Times New Roman"/>
                <w:b/>
                <w:bCs/>
                <w:color w:val="000000"/>
                <w:kern w:val="0"/>
                <w:sz w:val="18"/>
                <w:szCs w:val="18"/>
              </w:rPr>
              <w:t>CDF</w:t>
            </w:r>
          </w:p>
        </w:tc>
        <w:tc>
          <w:tcPr>
            <w:tcW w:w="851" w:type="dxa"/>
            <w:shd w:val="clear" w:color="auto" w:fill="FFFFFF" w:themeFill="background1"/>
            <w:vAlign w:val="center"/>
          </w:tcPr>
          <w:p w14:paraId="1618FE1A" w14:textId="7D330534" w:rsidR="006F6D43" w:rsidRPr="006F6D43" w:rsidRDefault="006F6D43" w:rsidP="00383D9C">
            <w:pPr>
              <w:widowControl/>
              <w:jc w:val="center"/>
              <w:rPr>
                <w:rFonts w:ascii="Times New Roman" w:eastAsia="DengXian" w:hAnsi="Times New Roman" w:cs="Times New Roman"/>
                <w:b/>
                <w:bCs/>
                <w:kern w:val="0"/>
                <w:sz w:val="18"/>
                <w:szCs w:val="18"/>
              </w:rPr>
            </w:pPr>
            <w:r w:rsidRPr="006F6D43">
              <w:rPr>
                <w:rFonts w:ascii="Times New Roman" w:eastAsia="DengXian" w:hAnsi="Times New Roman" w:cs="Times New Roman"/>
                <w:b/>
                <w:bCs/>
                <w:kern w:val="0"/>
                <w:sz w:val="18"/>
                <w:szCs w:val="18"/>
              </w:rPr>
              <w:t>Mean</w:t>
            </w:r>
          </w:p>
        </w:tc>
        <w:tc>
          <w:tcPr>
            <w:tcW w:w="684" w:type="dxa"/>
            <w:shd w:val="clear" w:color="auto" w:fill="FFFFFF" w:themeFill="background1"/>
            <w:vAlign w:val="center"/>
          </w:tcPr>
          <w:p w14:paraId="57D8DB79" w14:textId="0A9A4C14"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602.93</w:t>
            </w:r>
          </w:p>
        </w:tc>
        <w:tc>
          <w:tcPr>
            <w:tcW w:w="770" w:type="dxa"/>
            <w:shd w:val="clear" w:color="auto" w:fill="FFFFFF" w:themeFill="background1"/>
            <w:vAlign w:val="center"/>
          </w:tcPr>
          <w:p w14:paraId="35689B5B" w14:textId="5C654EAA"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348.36</w:t>
            </w:r>
          </w:p>
        </w:tc>
        <w:tc>
          <w:tcPr>
            <w:tcW w:w="689" w:type="dxa"/>
            <w:shd w:val="clear" w:color="auto" w:fill="FFFFFF" w:themeFill="background1"/>
            <w:vAlign w:val="center"/>
          </w:tcPr>
          <w:p w14:paraId="091CC934" w14:textId="3587C0D3"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162.59</w:t>
            </w:r>
          </w:p>
        </w:tc>
        <w:tc>
          <w:tcPr>
            <w:tcW w:w="791" w:type="dxa"/>
            <w:shd w:val="clear" w:color="auto" w:fill="FFFFFF" w:themeFill="background1"/>
            <w:vAlign w:val="center"/>
          </w:tcPr>
          <w:p w14:paraId="305F8CE2" w14:textId="33FD3C2A"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293.1457</w:t>
            </w:r>
          </w:p>
        </w:tc>
        <w:tc>
          <w:tcPr>
            <w:tcW w:w="770" w:type="dxa"/>
            <w:shd w:val="clear" w:color="auto" w:fill="FFFFFF" w:themeFill="background1"/>
            <w:vAlign w:val="center"/>
          </w:tcPr>
          <w:p w14:paraId="5CAC8E65" w14:textId="14F9E51C"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197.68</w:t>
            </w:r>
          </w:p>
        </w:tc>
        <w:tc>
          <w:tcPr>
            <w:tcW w:w="714" w:type="dxa"/>
            <w:shd w:val="clear" w:color="auto" w:fill="FFFFFF" w:themeFill="background1"/>
            <w:vAlign w:val="center"/>
          </w:tcPr>
          <w:p w14:paraId="62DF9FCA" w14:textId="51D73272"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80.59</w:t>
            </w:r>
          </w:p>
        </w:tc>
        <w:tc>
          <w:tcPr>
            <w:tcW w:w="826" w:type="dxa"/>
            <w:shd w:val="clear" w:color="auto" w:fill="FFFFFF" w:themeFill="background1"/>
            <w:noWrap/>
            <w:vAlign w:val="center"/>
          </w:tcPr>
          <w:p w14:paraId="38020630" w14:textId="3CF96BC1"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617.36</w:t>
            </w:r>
          </w:p>
        </w:tc>
        <w:tc>
          <w:tcPr>
            <w:tcW w:w="1090" w:type="dxa"/>
            <w:shd w:val="clear" w:color="auto" w:fill="FFFFFF" w:themeFill="background1"/>
            <w:noWrap/>
            <w:vAlign w:val="center"/>
          </w:tcPr>
          <w:p w14:paraId="40B4384E" w14:textId="47A7955E"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473.57</w:t>
            </w:r>
          </w:p>
        </w:tc>
        <w:tc>
          <w:tcPr>
            <w:tcW w:w="860" w:type="dxa"/>
            <w:shd w:val="clear" w:color="auto" w:fill="FFFFFF" w:themeFill="background1"/>
            <w:noWrap/>
            <w:vAlign w:val="center"/>
          </w:tcPr>
          <w:p w14:paraId="5CE0CC25" w14:textId="031A1137"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312.35</w:t>
            </w:r>
          </w:p>
        </w:tc>
      </w:tr>
      <w:tr w:rsidR="006F6D43" w:rsidRPr="006F6D43" w14:paraId="4312393F" w14:textId="77777777" w:rsidTr="00151AB4">
        <w:trPr>
          <w:trHeight w:val="113"/>
        </w:trPr>
        <w:tc>
          <w:tcPr>
            <w:tcW w:w="959" w:type="dxa"/>
            <w:vMerge/>
            <w:shd w:val="clear" w:color="auto" w:fill="FFFFFF" w:themeFill="background1"/>
          </w:tcPr>
          <w:p w14:paraId="5AA3AC29" w14:textId="77777777" w:rsidR="006F6D43" w:rsidRPr="006F6D43" w:rsidRDefault="006F6D43" w:rsidP="00383D9C">
            <w:pPr>
              <w:widowControl/>
              <w:jc w:val="center"/>
              <w:rPr>
                <w:rFonts w:ascii="Times New Roman" w:eastAsia="DengXian" w:hAnsi="Times New Roman" w:cs="Times New Roman"/>
                <w:b/>
                <w:bCs/>
                <w:kern w:val="0"/>
                <w:sz w:val="18"/>
                <w:szCs w:val="18"/>
              </w:rPr>
            </w:pPr>
          </w:p>
        </w:tc>
        <w:tc>
          <w:tcPr>
            <w:tcW w:w="850" w:type="dxa"/>
            <w:vMerge/>
            <w:shd w:val="clear" w:color="auto" w:fill="FFFFFF" w:themeFill="background1"/>
            <w:vAlign w:val="center"/>
          </w:tcPr>
          <w:p w14:paraId="5410775C" w14:textId="77777777" w:rsidR="006F6D43" w:rsidRPr="006F6D43" w:rsidRDefault="006F6D43" w:rsidP="00383D9C">
            <w:pPr>
              <w:widowControl/>
              <w:jc w:val="center"/>
              <w:rPr>
                <w:rFonts w:ascii="Times New Roman" w:eastAsia="DengXian" w:hAnsi="Times New Roman" w:cs="Times New Roman"/>
                <w:b/>
                <w:bCs/>
                <w:kern w:val="0"/>
                <w:sz w:val="18"/>
                <w:szCs w:val="18"/>
              </w:rPr>
            </w:pPr>
          </w:p>
        </w:tc>
        <w:tc>
          <w:tcPr>
            <w:tcW w:w="851" w:type="dxa"/>
            <w:shd w:val="clear" w:color="auto" w:fill="FFFFFF" w:themeFill="background1"/>
            <w:vAlign w:val="center"/>
          </w:tcPr>
          <w:p w14:paraId="16BFF5CB" w14:textId="295B8C0F" w:rsidR="006F6D43" w:rsidRPr="006F6D43" w:rsidRDefault="006F6D43" w:rsidP="00383D9C">
            <w:pPr>
              <w:widowControl/>
              <w:jc w:val="center"/>
              <w:rPr>
                <w:rFonts w:ascii="Times New Roman" w:eastAsia="DengXian" w:hAnsi="Times New Roman" w:cs="Times New Roman"/>
                <w:b/>
                <w:bCs/>
                <w:kern w:val="0"/>
                <w:sz w:val="18"/>
                <w:szCs w:val="18"/>
              </w:rPr>
            </w:pPr>
            <w:r w:rsidRPr="006F6D43">
              <w:rPr>
                <w:rFonts w:ascii="Times New Roman" w:eastAsia="DengXian" w:hAnsi="Times New Roman" w:cs="Times New Roman"/>
                <w:b/>
                <w:bCs/>
                <w:kern w:val="0"/>
                <w:sz w:val="18"/>
                <w:szCs w:val="18"/>
              </w:rPr>
              <w:t>5%</w:t>
            </w:r>
          </w:p>
        </w:tc>
        <w:tc>
          <w:tcPr>
            <w:tcW w:w="684" w:type="dxa"/>
            <w:shd w:val="clear" w:color="auto" w:fill="FFFFFF" w:themeFill="background1"/>
            <w:vAlign w:val="center"/>
          </w:tcPr>
          <w:p w14:paraId="5D451967" w14:textId="4DE2B41E"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558.63</w:t>
            </w:r>
          </w:p>
        </w:tc>
        <w:tc>
          <w:tcPr>
            <w:tcW w:w="770" w:type="dxa"/>
            <w:shd w:val="clear" w:color="auto" w:fill="FFFFFF" w:themeFill="background1"/>
            <w:vAlign w:val="center"/>
          </w:tcPr>
          <w:p w14:paraId="3EEC6826" w14:textId="0D24CAFA"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238.37</w:t>
            </w:r>
          </w:p>
        </w:tc>
        <w:tc>
          <w:tcPr>
            <w:tcW w:w="689" w:type="dxa"/>
            <w:shd w:val="clear" w:color="auto" w:fill="FFFFFF" w:themeFill="background1"/>
            <w:vAlign w:val="center"/>
          </w:tcPr>
          <w:p w14:paraId="0E644A95" w14:textId="578B97C2"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20.34</w:t>
            </w:r>
          </w:p>
        </w:tc>
        <w:tc>
          <w:tcPr>
            <w:tcW w:w="791" w:type="dxa"/>
            <w:shd w:val="clear" w:color="auto" w:fill="FFFFFF" w:themeFill="background1"/>
            <w:vAlign w:val="center"/>
          </w:tcPr>
          <w:p w14:paraId="388DE243" w14:textId="2149DD7F"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217.1864</w:t>
            </w:r>
          </w:p>
        </w:tc>
        <w:tc>
          <w:tcPr>
            <w:tcW w:w="770" w:type="dxa"/>
            <w:shd w:val="clear" w:color="auto" w:fill="FFFFFF" w:themeFill="background1"/>
            <w:vAlign w:val="center"/>
          </w:tcPr>
          <w:p w14:paraId="362DFDA8" w14:textId="29C319D2"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135.57</w:t>
            </w:r>
          </w:p>
        </w:tc>
        <w:tc>
          <w:tcPr>
            <w:tcW w:w="714" w:type="dxa"/>
            <w:shd w:val="clear" w:color="auto" w:fill="FFFFFF" w:themeFill="background1"/>
            <w:vAlign w:val="center"/>
          </w:tcPr>
          <w:p w14:paraId="1D68DD4A" w14:textId="3CC2481C"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59.93</w:t>
            </w:r>
          </w:p>
        </w:tc>
        <w:tc>
          <w:tcPr>
            <w:tcW w:w="826" w:type="dxa"/>
            <w:shd w:val="clear" w:color="auto" w:fill="FFFFFF" w:themeFill="background1"/>
            <w:noWrap/>
            <w:vAlign w:val="center"/>
          </w:tcPr>
          <w:p w14:paraId="5AFE2FC1" w14:textId="1A132B32"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405.50</w:t>
            </w:r>
          </w:p>
        </w:tc>
        <w:tc>
          <w:tcPr>
            <w:tcW w:w="1090" w:type="dxa"/>
            <w:shd w:val="clear" w:color="auto" w:fill="FFFFFF" w:themeFill="background1"/>
            <w:noWrap/>
            <w:vAlign w:val="center"/>
          </w:tcPr>
          <w:p w14:paraId="647AF114" w14:textId="6C6CEA31"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257.50</w:t>
            </w:r>
          </w:p>
        </w:tc>
        <w:tc>
          <w:tcPr>
            <w:tcW w:w="860" w:type="dxa"/>
            <w:shd w:val="clear" w:color="auto" w:fill="FFFFFF" w:themeFill="background1"/>
            <w:noWrap/>
            <w:vAlign w:val="center"/>
          </w:tcPr>
          <w:p w14:paraId="5B7F70AB" w14:textId="29614028"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102.17</w:t>
            </w:r>
          </w:p>
        </w:tc>
      </w:tr>
      <w:tr w:rsidR="006F6D43" w:rsidRPr="006F6D43" w14:paraId="3C49A9C5" w14:textId="77777777" w:rsidTr="00151AB4">
        <w:trPr>
          <w:trHeight w:val="113"/>
        </w:trPr>
        <w:tc>
          <w:tcPr>
            <w:tcW w:w="959" w:type="dxa"/>
            <w:vMerge/>
            <w:shd w:val="clear" w:color="auto" w:fill="FFFFFF" w:themeFill="background1"/>
          </w:tcPr>
          <w:p w14:paraId="769EA9CA" w14:textId="77777777" w:rsidR="006F6D43" w:rsidRPr="006F6D43" w:rsidRDefault="006F6D43" w:rsidP="00383D9C">
            <w:pPr>
              <w:widowControl/>
              <w:jc w:val="center"/>
              <w:rPr>
                <w:rFonts w:ascii="Times New Roman" w:eastAsia="DengXian" w:hAnsi="Times New Roman" w:cs="Times New Roman"/>
                <w:b/>
                <w:bCs/>
                <w:kern w:val="0"/>
                <w:sz w:val="18"/>
                <w:szCs w:val="18"/>
              </w:rPr>
            </w:pPr>
          </w:p>
        </w:tc>
        <w:tc>
          <w:tcPr>
            <w:tcW w:w="850" w:type="dxa"/>
            <w:vMerge/>
            <w:shd w:val="clear" w:color="auto" w:fill="FFFFFF" w:themeFill="background1"/>
            <w:vAlign w:val="center"/>
          </w:tcPr>
          <w:p w14:paraId="3FE49F1F" w14:textId="77777777" w:rsidR="006F6D43" w:rsidRPr="006F6D43" w:rsidRDefault="006F6D43" w:rsidP="00383D9C">
            <w:pPr>
              <w:widowControl/>
              <w:jc w:val="center"/>
              <w:rPr>
                <w:rFonts w:ascii="Times New Roman" w:eastAsia="DengXian" w:hAnsi="Times New Roman" w:cs="Times New Roman"/>
                <w:b/>
                <w:bCs/>
                <w:kern w:val="0"/>
                <w:sz w:val="18"/>
                <w:szCs w:val="18"/>
              </w:rPr>
            </w:pPr>
          </w:p>
        </w:tc>
        <w:tc>
          <w:tcPr>
            <w:tcW w:w="851" w:type="dxa"/>
            <w:shd w:val="clear" w:color="auto" w:fill="FFFFFF" w:themeFill="background1"/>
            <w:vAlign w:val="center"/>
          </w:tcPr>
          <w:p w14:paraId="40B941F3" w14:textId="3818F224" w:rsidR="006F6D43" w:rsidRPr="006F6D43" w:rsidRDefault="006F6D43" w:rsidP="00383D9C">
            <w:pPr>
              <w:widowControl/>
              <w:jc w:val="center"/>
              <w:rPr>
                <w:rFonts w:ascii="Times New Roman" w:eastAsia="DengXian" w:hAnsi="Times New Roman" w:cs="Times New Roman"/>
                <w:b/>
                <w:bCs/>
                <w:kern w:val="0"/>
                <w:sz w:val="18"/>
                <w:szCs w:val="18"/>
              </w:rPr>
            </w:pPr>
            <w:r w:rsidRPr="006F6D43">
              <w:rPr>
                <w:rFonts w:ascii="Times New Roman" w:eastAsia="DengXian" w:hAnsi="Times New Roman" w:cs="Times New Roman"/>
                <w:b/>
                <w:bCs/>
                <w:kern w:val="0"/>
                <w:sz w:val="18"/>
                <w:szCs w:val="18"/>
              </w:rPr>
              <w:t>50%</w:t>
            </w:r>
          </w:p>
        </w:tc>
        <w:tc>
          <w:tcPr>
            <w:tcW w:w="684" w:type="dxa"/>
            <w:shd w:val="clear" w:color="auto" w:fill="FFFFFF" w:themeFill="background1"/>
            <w:vAlign w:val="center"/>
          </w:tcPr>
          <w:p w14:paraId="1E23F161" w14:textId="470C7CE0"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603.09</w:t>
            </w:r>
          </w:p>
        </w:tc>
        <w:tc>
          <w:tcPr>
            <w:tcW w:w="770" w:type="dxa"/>
            <w:shd w:val="clear" w:color="auto" w:fill="FFFFFF" w:themeFill="background1"/>
            <w:vAlign w:val="center"/>
          </w:tcPr>
          <w:p w14:paraId="63EFD181" w14:textId="451F774A"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341.71</w:t>
            </w:r>
          </w:p>
        </w:tc>
        <w:tc>
          <w:tcPr>
            <w:tcW w:w="689" w:type="dxa"/>
            <w:shd w:val="clear" w:color="auto" w:fill="FFFFFF" w:themeFill="background1"/>
            <w:vAlign w:val="center"/>
          </w:tcPr>
          <w:p w14:paraId="024535B5" w14:textId="63302A85"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152.33</w:t>
            </w:r>
          </w:p>
        </w:tc>
        <w:tc>
          <w:tcPr>
            <w:tcW w:w="791" w:type="dxa"/>
            <w:shd w:val="clear" w:color="auto" w:fill="FFFFFF" w:themeFill="background1"/>
            <w:vAlign w:val="center"/>
          </w:tcPr>
          <w:p w14:paraId="342A0D30" w14:textId="49DC2BF3"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297.4999</w:t>
            </w:r>
          </w:p>
        </w:tc>
        <w:tc>
          <w:tcPr>
            <w:tcW w:w="770" w:type="dxa"/>
            <w:shd w:val="clear" w:color="auto" w:fill="FFFFFF" w:themeFill="background1"/>
            <w:vAlign w:val="center"/>
          </w:tcPr>
          <w:p w14:paraId="4C48B944" w14:textId="1E8ED7E1"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203.00</w:t>
            </w:r>
          </w:p>
        </w:tc>
        <w:tc>
          <w:tcPr>
            <w:tcW w:w="714" w:type="dxa"/>
            <w:shd w:val="clear" w:color="auto" w:fill="FFFFFF" w:themeFill="background1"/>
            <w:vAlign w:val="center"/>
          </w:tcPr>
          <w:p w14:paraId="1CF8337B" w14:textId="68FC9AF8"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82.93</w:t>
            </w:r>
          </w:p>
        </w:tc>
        <w:tc>
          <w:tcPr>
            <w:tcW w:w="826" w:type="dxa"/>
            <w:shd w:val="clear" w:color="auto" w:fill="FFFFFF" w:themeFill="background1"/>
            <w:noWrap/>
            <w:vAlign w:val="center"/>
          </w:tcPr>
          <w:p w14:paraId="78DBBDFC" w14:textId="12E6F6A8"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642.59</w:t>
            </w:r>
          </w:p>
        </w:tc>
        <w:tc>
          <w:tcPr>
            <w:tcW w:w="1090" w:type="dxa"/>
            <w:shd w:val="clear" w:color="auto" w:fill="FFFFFF" w:themeFill="background1"/>
            <w:noWrap/>
            <w:vAlign w:val="center"/>
          </w:tcPr>
          <w:p w14:paraId="2114779E" w14:textId="41914061"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451.63</w:t>
            </w:r>
          </w:p>
        </w:tc>
        <w:tc>
          <w:tcPr>
            <w:tcW w:w="860" w:type="dxa"/>
            <w:shd w:val="clear" w:color="auto" w:fill="FFFFFF" w:themeFill="background1"/>
            <w:noWrap/>
            <w:vAlign w:val="center"/>
          </w:tcPr>
          <w:p w14:paraId="293DA0AC" w14:textId="7C5FAFA9"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287.45</w:t>
            </w:r>
          </w:p>
        </w:tc>
      </w:tr>
      <w:tr w:rsidR="006F6D43" w:rsidRPr="006F6D43" w14:paraId="022ECDF2" w14:textId="77777777" w:rsidTr="00151AB4">
        <w:trPr>
          <w:trHeight w:val="113"/>
        </w:trPr>
        <w:tc>
          <w:tcPr>
            <w:tcW w:w="959" w:type="dxa"/>
            <w:vMerge/>
            <w:shd w:val="clear" w:color="auto" w:fill="FFFFFF" w:themeFill="background1"/>
          </w:tcPr>
          <w:p w14:paraId="6C96D6CD" w14:textId="77777777" w:rsidR="006F6D43" w:rsidRPr="006F6D43" w:rsidRDefault="006F6D43" w:rsidP="00383D9C">
            <w:pPr>
              <w:widowControl/>
              <w:jc w:val="center"/>
              <w:rPr>
                <w:rFonts w:ascii="Times New Roman" w:eastAsia="DengXian" w:hAnsi="Times New Roman" w:cs="Times New Roman"/>
                <w:b/>
                <w:bCs/>
                <w:kern w:val="0"/>
                <w:sz w:val="18"/>
                <w:szCs w:val="18"/>
              </w:rPr>
            </w:pPr>
          </w:p>
        </w:tc>
        <w:tc>
          <w:tcPr>
            <w:tcW w:w="850" w:type="dxa"/>
            <w:vMerge/>
            <w:shd w:val="clear" w:color="auto" w:fill="FFFFFF" w:themeFill="background1"/>
            <w:vAlign w:val="center"/>
          </w:tcPr>
          <w:p w14:paraId="71BB5734" w14:textId="77777777" w:rsidR="006F6D43" w:rsidRPr="006F6D43" w:rsidRDefault="006F6D43" w:rsidP="00383D9C">
            <w:pPr>
              <w:widowControl/>
              <w:jc w:val="center"/>
              <w:rPr>
                <w:rFonts w:ascii="Times New Roman" w:eastAsia="DengXian" w:hAnsi="Times New Roman" w:cs="Times New Roman"/>
                <w:b/>
                <w:bCs/>
                <w:kern w:val="0"/>
                <w:sz w:val="18"/>
                <w:szCs w:val="18"/>
              </w:rPr>
            </w:pPr>
          </w:p>
        </w:tc>
        <w:tc>
          <w:tcPr>
            <w:tcW w:w="851" w:type="dxa"/>
            <w:shd w:val="clear" w:color="auto" w:fill="FFFFFF" w:themeFill="background1"/>
            <w:vAlign w:val="center"/>
          </w:tcPr>
          <w:p w14:paraId="3B0D52E9" w14:textId="300E2EFD" w:rsidR="006F6D43" w:rsidRPr="006F6D43" w:rsidRDefault="006F6D43" w:rsidP="00383D9C">
            <w:pPr>
              <w:widowControl/>
              <w:jc w:val="center"/>
              <w:rPr>
                <w:rFonts w:ascii="Times New Roman" w:eastAsia="DengXian" w:hAnsi="Times New Roman" w:cs="Times New Roman"/>
                <w:b/>
                <w:bCs/>
                <w:kern w:val="0"/>
                <w:sz w:val="18"/>
                <w:szCs w:val="18"/>
              </w:rPr>
            </w:pPr>
            <w:r w:rsidRPr="006F6D43">
              <w:rPr>
                <w:rFonts w:ascii="Times New Roman" w:eastAsia="DengXian" w:hAnsi="Times New Roman" w:cs="Times New Roman"/>
                <w:b/>
                <w:bCs/>
                <w:kern w:val="0"/>
                <w:sz w:val="18"/>
                <w:szCs w:val="18"/>
              </w:rPr>
              <w:t>95%</w:t>
            </w:r>
          </w:p>
        </w:tc>
        <w:tc>
          <w:tcPr>
            <w:tcW w:w="684" w:type="dxa"/>
            <w:shd w:val="clear" w:color="auto" w:fill="FFFFFF" w:themeFill="background1"/>
            <w:vAlign w:val="center"/>
          </w:tcPr>
          <w:p w14:paraId="09329994" w14:textId="26E70BD0"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645.22</w:t>
            </w:r>
          </w:p>
        </w:tc>
        <w:tc>
          <w:tcPr>
            <w:tcW w:w="770" w:type="dxa"/>
            <w:shd w:val="clear" w:color="auto" w:fill="FFFFFF" w:themeFill="background1"/>
            <w:vAlign w:val="center"/>
          </w:tcPr>
          <w:p w14:paraId="753A6993" w14:textId="08BCFF03"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485.78</w:t>
            </w:r>
          </w:p>
        </w:tc>
        <w:tc>
          <w:tcPr>
            <w:tcW w:w="689" w:type="dxa"/>
            <w:shd w:val="clear" w:color="auto" w:fill="FFFFFF" w:themeFill="background1"/>
            <w:vAlign w:val="center"/>
          </w:tcPr>
          <w:p w14:paraId="5CF1300D" w14:textId="558FBE66"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344.86</w:t>
            </w:r>
          </w:p>
        </w:tc>
        <w:tc>
          <w:tcPr>
            <w:tcW w:w="791" w:type="dxa"/>
            <w:shd w:val="clear" w:color="auto" w:fill="FFFFFF" w:themeFill="background1"/>
            <w:vAlign w:val="center"/>
          </w:tcPr>
          <w:p w14:paraId="2BCD421C" w14:textId="0688449F"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372.0556</w:t>
            </w:r>
          </w:p>
        </w:tc>
        <w:tc>
          <w:tcPr>
            <w:tcW w:w="770" w:type="dxa"/>
            <w:shd w:val="clear" w:color="auto" w:fill="FFFFFF" w:themeFill="background1"/>
            <w:vAlign w:val="center"/>
          </w:tcPr>
          <w:p w14:paraId="7C6DE869" w14:textId="34BD3B04"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248.77</w:t>
            </w:r>
          </w:p>
        </w:tc>
        <w:tc>
          <w:tcPr>
            <w:tcW w:w="714" w:type="dxa"/>
            <w:shd w:val="clear" w:color="auto" w:fill="FFFFFF" w:themeFill="background1"/>
            <w:vAlign w:val="center"/>
          </w:tcPr>
          <w:p w14:paraId="1F7A05D9" w14:textId="5A8DC538"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95.52</w:t>
            </w:r>
          </w:p>
        </w:tc>
        <w:tc>
          <w:tcPr>
            <w:tcW w:w="826" w:type="dxa"/>
            <w:shd w:val="clear" w:color="auto" w:fill="FFFFFF" w:themeFill="background1"/>
            <w:noWrap/>
            <w:vAlign w:val="center"/>
          </w:tcPr>
          <w:p w14:paraId="273F197E" w14:textId="7DE2F235"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744.08</w:t>
            </w:r>
          </w:p>
        </w:tc>
        <w:tc>
          <w:tcPr>
            <w:tcW w:w="1090" w:type="dxa"/>
            <w:shd w:val="clear" w:color="auto" w:fill="FFFFFF" w:themeFill="background1"/>
            <w:noWrap/>
            <w:vAlign w:val="center"/>
          </w:tcPr>
          <w:p w14:paraId="3AC1D170" w14:textId="0672D936"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694.07</w:t>
            </w:r>
          </w:p>
        </w:tc>
        <w:tc>
          <w:tcPr>
            <w:tcW w:w="860" w:type="dxa"/>
            <w:shd w:val="clear" w:color="auto" w:fill="FFFFFF" w:themeFill="background1"/>
            <w:noWrap/>
            <w:vAlign w:val="center"/>
          </w:tcPr>
          <w:p w14:paraId="388C8749" w14:textId="7F03AD20"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617.45</w:t>
            </w:r>
          </w:p>
        </w:tc>
      </w:tr>
      <w:tr w:rsidR="006F6D43" w:rsidRPr="006F6D43" w14:paraId="45CF6C44" w14:textId="77777777" w:rsidTr="00151AB4">
        <w:trPr>
          <w:trHeight w:val="113"/>
        </w:trPr>
        <w:tc>
          <w:tcPr>
            <w:tcW w:w="959" w:type="dxa"/>
            <w:vMerge/>
            <w:shd w:val="clear" w:color="auto" w:fill="FFFFFF" w:themeFill="background1"/>
          </w:tcPr>
          <w:p w14:paraId="0D7C467F" w14:textId="77777777" w:rsidR="006F6D43" w:rsidRPr="006F6D43" w:rsidRDefault="006F6D43" w:rsidP="00383D9C">
            <w:pPr>
              <w:widowControl/>
              <w:jc w:val="center"/>
              <w:rPr>
                <w:rFonts w:ascii="Times New Roman" w:eastAsia="DengXian" w:hAnsi="Times New Roman" w:cs="Times New Roman"/>
                <w:b/>
                <w:bCs/>
                <w:kern w:val="0"/>
                <w:sz w:val="18"/>
                <w:szCs w:val="18"/>
              </w:rPr>
            </w:pPr>
          </w:p>
        </w:tc>
        <w:tc>
          <w:tcPr>
            <w:tcW w:w="850" w:type="dxa"/>
            <w:vMerge w:val="restart"/>
            <w:shd w:val="clear" w:color="auto" w:fill="FFFFFF" w:themeFill="background1"/>
            <w:vAlign w:val="center"/>
          </w:tcPr>
          <w:p w14:paraId="73A924BD" w14:textId="75BC1960" w:rsidR="006F6D43" w:rsidRPr="006F6D43" w:rsidRDefault="006F6D43" w:rsidP="00383D9C">
            <w:pPr>
              <w:widowControl/>
              <w:jc w:val="center"/>
              <w:rPr>
                <w:rFonts w:ascii="Times New Roman" w:eastAsia="DengXian" w:hAnsi="Times New Roman" w:cs="Times New Roman"/>
                <w:b/>
                <w:bCs/>
                <w:kern w:val="0"/>
                <w:sz w:val="18"/>
                <w:szCs w:val="18"/>
              </w:rPr>
            </w:pPr>
            <w:r w:rsidRPr="006F6D43">
              <w:rPr>
                <w:rFonts w:ascii="Times New Roman" w:eastAsia="DengXian" w:hAnsi="Times New Roman" w:cs="Times New Roman"/>
                <w:b/>
                <w:bCs/>
                <w:kern w:val="0"/>
                <w:sz w:val="18"/>
                <w:szCs w:val="18"/>
              </w:rPr>
              <w:t xml:space="preserve">UL average-UPT </w:t>
            </w:r>
            <w:r w:rsidRPr="006F6D43">
              <w:rPr>
                <w:rFonts w:ascii="Times New Roman" w:eastAsia="DengXian" w:hAnsi="Times New Roman" w:cs="Times New Roman"/>
                <w:b/>
                <w:bCs/>
                <w:color w:val="000000"/>
                <w:kern w:val="0"/>
                <w:sz w:val="18"/>
                <w:szCs w:val="18"/>
              </w:rPr>
              <w:t>CDF</w:t>
            </w:r>
          </w:p>
        </w:tc>
        <w:tc>
          <w:tcPr>
            <w:tcW w:w="851" w:type="dxa"/>
            <w:shd w:val="clear" w:color="auto" w:fill="FFFFFF" w:themeFill="background1"/>
            <w:vAlign w:val="center"/>
          </w:tcPr>
          <w:p w14:paraId="3AF3661D" w14:textId="239995FD" w:rsidR="006F6D43" w:rsidRPr="006F6D43" w:rsidRDefault="006F6D43" w:rsidP="00383D9C">
            <w:pPr>
              <w:widowControl/>
              <w:jc w:val="center"/>
              <w:rPr>
                <w:rFonts w:ascii="Times New Roman" w:eastAsia="DengXian" w:hAnsi="Times New Roman" w:cs="Times New Roman"/>
                <w:b/>
                <w:bCs/>
                <w:kern w:val="0"/>
                <w:sz w:val="18"/>
                <w:szCs w:val="18"/>
              </w:rPr>
            </w:pPr>
            <w:r w:rsidRPr="006F6D43">
              <w:rPr>
                <w:rFonts w:ascii="Times New Roman" w:eastAsia="DengXian" w:hAnsi="Times New Roman" w:cs="Times New Roman"/>
                <w:b/>
                <w:bCs/>
                <w:kern w:val="0"/>
                <w:sz w:val="18"/>
                <w:szCs w:val="18"/>
              </w:rPr>
              <w:t>Mean</w:t>
            </w:r>
          </w:p>
        </w:tc>
        <w:tc>
          <w:tcPr>
            <w:tcW w:w="684" w:type="dxa"/>
            <w:shd w:val="clear" w:color="auto" w:fill="FFFFFF" w:themeFill="background1"/>
            <w:vAlign w:val="center"/>
          </w:tcPr>
          <w:p w14:paraId="26A13F54" w14:textId="0F4FCFC3"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259.62</w:t>
            </w:r>
          </w:p>
        </w:tc>
        <w:tc>
          <w:tcPr>
            <w:tcW w:w="770" w:type="dxa"/>
            <w:shd w:val="clear" w:color="auto" w:fill="FFFFFF" w:themeFill="background1"/>
            <w:vAlign w:val="center"/>
          </w:tcPr>
          <w:p w14:paraId="1307365C" w14:textId="03E220D1"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133.72</w:t>
            </w:r>
          </w:p>
        </w:tc>
        <w:tc>
          <w:tcPr>
            <w:tcW w:w="689" w:type="dxa"/>
            <w:shd w:val="clear" w:color="auto" w:fill="FFFFFF" w:themeFill="background1"/>
            <w:vAlign w:val="center"/>
          </w:tcPr>
          <w:p w14:paraId="16BD2DC8" w14:textId="1511B584"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77.20</w:t>
            </w:r>
          </w:p>
        </w:tc>
        <w:tc>
          <w:tcPr>
            <w:tcW w:w="791" w:type="dxa"/>
            <w:shd w:val="clear" w:color="auto" w:fill="FFFFFF" w:themeFill="background1"/>
            <w:vAlign w:val="center"/>
          </w:tcPr>
          <w:p w14:paraId="72921AA2" w14:textId="636D3648"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182.8996</w:t>
            </w:r>
          </w:p>
        </w:tc>
        <w:tc>
          <w:tcPr>
            <w:tcW w:w="770" w:type="dxa"/>
            <w:shd w:val="clear" w:color="auto" w:fill="FFFFFF" w:themeFill="background1"/>
            <w:vAlign w:val="center"/>
          </w:tcPr>
          <w:p w14:paraId="6A14B5E8" w14:textId="6FC8643C"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129.92</w:t>
            </w:r>
          </w:p>
        </w:tc>
        <w:tc>
          <w:tcPr>
            <w:tcW w:w="714" w:type="dxa"/>
            <w:shd w:val="clear" w:color="auto" w:fill="FFFFFF" w:themeFill="background1"/>
            <w:vAlign w:val="center"/>
          </w:tcPr>
          <w:p w14:paraId="37936544" w14:textId="75BA4A34"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42.34</w:t>
            </w:r>
          </w:p>
        </w:tc>
        <w:tc>
          <w:tcPr>
            <w:tcW w:w="826" w:type="dxa"/>
            <w:shd w:val="clear" w:color="auto" w:fill="FFFFFF" w:themeFill="background1"/>
            <w:noWrap/>
            <w:vAlign w:val="center"/>
          </w:tcPr>
          <w:p w14:paraId="2CA0AF55" w14:textId="4B15B3E3"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347.74</w:t>
            </w:r>
          </w:p>
        </w:tc>
        <w:tc>
          <w:tcPr>
            <w:tcW w:w="1090" w:type="dxa"/>
            <w:shd w:val="clear" w:color="auto" w:fill="FFFFFF" w:themeFill="background1"/>
            <w:noWrap/>
            <w:vAlign w:val="center"/>
          </w:tcPr>
          <w:p w14:paraId="2B730A40" w14:textId="1AA2F0B2"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258.88</w:t>
            </w:r>
          </w:p>
        </w:tc>
        <w:tc>
          <w:tcPr>
            <w:tcW w:w="860" w:type="dxa"/>
            <w:shd w:val="clear" w:color="auto" w:fill="FFFFFF" w:themeFill="background1"/>
            <w:noWrap/>
            <w:vAlign w:val="center"/>
          </w:tcPr>
          <w:p w14:paraId="775CFFD4" w14:textId="77F89F59"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154.82</w:t>
            </w:r>
          </w:p>
        </w:tc>
      </w:tr>
      <w:tr w:rsidR="006F6D43" w:rsidRPr="006F6D43" w14:paraId="01F12110" w14:textId="77777777" w:rsidTr="00151AB4">
        <w:trPr>
          <w:trHeight w:val="113"/>
        </w:trPr>
        <w:tc>
          <w:tcPr>
            <w:tcW w:w="959" w:type="dxa"/>
            <w:vMerge/>
            <w:shd w:val="clear" w:color="auto" w:fill="FFFFFF" w:themeFill="background1"/>
          </w:tcPr>
          <w:p w14:paraId="65EC864E" w14:textId="77777777" w:rsidR="006F6D43" w:rsidRPr="006F6D43" w:rsidRDefault="006F6D43" w:rsidP="00383D9C">
            <w:pPr>
              <w:widowControl/>
              <w:jc w:val="center"/>
              <w:rPr>
                <w:rFonts w:ascii="Times New Roman" w:eastAsia="DengXian" w:hAnsi="Times New Roman" w:cs="Times New Roman"/>
                <w:b/>
                <w:bCs/>
                <w:kern w:val="0"/>
                <w:sz w:val="18"/>
                <w:szCs w:val="18"/>
              </w:rPr>
            </w:pPr>
          </w:p>
        </w:tc>
        <w:tc>
          <w:tcPr>
            <w:tcW w:w="850" w:type="dxa"/>
            <w:vMerge/>
            <w:shd w:val="clear" w:color="auto" w:fill="FFFFFF" w:themeFill="background1"/>
            <w:vAlign w:val="center"/>
          </w:tcPr>
          <w:p w14:paraId="3DE94AD5" w14:textId="77777777" w:rsidR="006F6D43" w:rsidRPr="006F6D43" w:rsidRDefault="006F6D43" w:rsidP="00383D9C">
            <w:pPr>
              <w:widowControl/>
              <w:jc w:val="center"/>
              <w:rPr>
                <w:rFonts w:ascii="Times New Roman" w:eastAsia="DengXian" w:hAnsi="Times New Roman" w:cs="Times New Roman"/>
                <w:b/>
                <w:bCs/>
                <w:kern w:val="0"/>
                <w:sz w:val="18"/>
                <w:szCs w:val="18"/>
              </w:rPr>
            </w:pPr>
          </w:p>
        </w:tc>
        <w:tc>
          <w:tcPr>
            <w:tcW w:w="851" w:type="dxa"/>
            <w:shd w:val="clear" w:color="auto" w:fill="FFFFFF" w:themeFill="background1"/>
            <w:vAlign w:val="center"/>
          </w:tcPr>
          <w:p w14:paraId="39E8A7D1" w14:textId="561BC3B4" w:rsidR="006F6D43" w:rsidRPr="006F6D43" w:rsidRDefault="006F6D43" w:rsidP="00383D9C">
            <w:pPr>
              <w:widowControl/>
              <w:jc w:val="center"/>
              <w:rPr>
                <w:rFonts w:ascii="Times New Roman" w:eastAsia="DengXian" w:hAnsi="Times New Roman" w:cs="Times New Roman"/>
                <w:b/>
                <w:bCs/>
                <w:kern w:val="0"/>
                <w:sz w:val="18"/>
                <w:szCs w:val="18"/>
              </w:rPr>
            </w:pPr>
            <w:r w:rsidRPr="006F6D43">
              <w:rPr>
                <w:rFonts w:ascii="Times New Roman" w:eastAsia="DengXian" w:hAnsi="Times New Roman" w:cs="Times New Roman"/>
                <w:b/>
                <w:bCs/>
                <w:kern w:val="0"/>
                <w:sz w:val="18"/>
                <w:szCs w:val="18"/>
              </w:rPr>
              <w:t>5%</w:t>
            </w:r>
          </w:p>
        </w:tc>
        <w:tc>
          <w:tcPr>
            <w:tcW w:w="684" w:type="dxa"/>
            <w:shd w:val="clear" w:color="auto" w:fill="FFFFFF" w:themeFill="background1"/>
            <w:vAlign w:val="center"/>
          </w:tcPr>
          <w:p w14:paraId="2D7ADFFC" w14:textId="34AA7C6B"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234.63</w:t>
            </w:r>
          </w:p>
        </w:tc>
        <w:tc>
          <w:tcPr>
            <w:tcW w:w="770" w:type="dxa"/>
            <w:shd w:val="clear" w:color="auto" w:fill="FFFFFF" w:themeFill="background1"/>
            <w:vAlign w:val="center"/>
          </w:tcPr>
          <w:p w14:paraId="5DEF7EF7" w14:textId="0B73D84F"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96.19</w:t>
            </w:r>
          </w:p>
        </w:tc>
        <w:tc>
          <w:tcPr>
            <w:tcW w:w="689" w:type="dxa"/>
            <w:shd w:val="clear" w:color="auto" w:fill="FFFFFF" w:themeFill="background1"/>
            <w:vAlign w:val="center"/>
          </w:tcPr>
          <w:p w14:paraId="47E6C151" w14:textId="763E1474"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44.93</w:t>
            </w:r>
          </w:p>
        </w:tc>
        <w:tc>
          <w:tcPr>
            <w:tcW w:w="791" w:type="dxa"/>
            <w:shd w:val="clear" w:color="auto" w:fill="FFFFFF" w:themeFill="background1"/>
            <w:vAlign w:val="center"/>
          </w:tcPr>
          <w:p w14:paraId="7A93165E" w14:textId="46A3AA77"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153.2426</w:t>
            </w:r>
          </w:p>
        </w:tc>
        <w:tc>
          <w:tcPr>
            <w:tcW w:w="770" w:type="dxa"/>
            <w:shd w:val="clear" w:color="auto" w:fill="FFFFFF" w:themeFill="background1"/>
            <w:vAlign w:val="center"/>
          </w:tcPr>
          <w:p w14:paraId="77CDFB19" w14:textId="0FCF6888"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108.00</w:t>
            </w:r>
          </w:p>
        </w:tc>
        <w:tc>
          <w:tcPr>
            <w:tcW w:w="714" w:type="dxa"/>
            <w:shd w:val="clear" w:color="auto" w:fill="FFFFFF" w:themeFill="background1"/>
            <w:vAlign w:val="center"/>
          </w:tcPr>
          <w:p w14:paraId="3426DDF3" w14:textId="22E9DFF5"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35.78</w:t>
            </w:r>
          </w:p>
        </w:tc>
        <w:tc>
          <w:tcPr>
            <w:tcW w:w="826" w:type="dxa"/>
            <w:shd w:val="clear" w:color="auto" w:fill="FFFFFF" w:themeFill="background1"/>
            <w:noWrap/>
            <w:vAlign w:val="center"/>
          </w:tcPr>
          <w:p w14:paraId="521D9475" w14:textId="18060C80"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326.69</w:t>
            </w:r>
          </w:p>
        </w:tc>
        <w:tc>
          <w:tcPr>
            <w:tcW w:w="1090" w:type="dxa"/>
            <w:shd w:val="clear" w:color="auto" w:fill="FFFFFF" w:themeFill="background1"/>
            <w:noWrap/>
            <w:vAlign w:val="center"/>
          </w:tcPr>
          <w:p w14:paraId="53D53CE5" w14:textId="3B1A4505"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230.26</w:t>
            </w:r>
          </w:p>
        </w:tc>
        <w:tc>
          <w:tcPr>
            <w:tcW w:w="860" w:type="dxa"/>
            <w:shd w:val="clear" w:color="auto" w:fill="FFFFFF" w:themeFill="background1"/>
            <w:noWrap/>
            <w:vAlign w:val="center"/>
          </w:tcPr>
          <w:p w14:paraId="368E08B7" w14:textId="79D6A555"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105.60</w:t>
            </w:r>
          </w:p>
        </w:tc>
      </w:tr>
      <w:tr w:rsidR="006F6D43" w:rsidRPr="006F6D43" w14:paraId="3AAEB39A" w14:textId="77777777" w:rsidTr="00151AB4">
        <w:trPr>
          <w:trHeight w:val="113"/>
        </w:trPr>
        <w:tc>
          <w:tcPr>
            <w:tcW w:w="959" w:type="dxa"/>
            <w:vMerge/>
            <w:shd w:val="clear" w:color="auto" w:fill="FFFFFF" w:themeFill="background1"/>
          </w:tcPr>
          <w:p w14:paraId="03C1C66F" w14:textId="77777777" w:rsidR="006F6D43" w:rsidRPr="006F6D43" w:rsidRDefault="006F6D43" w:rsidP="00383D9C">
            <w:pPr>
              <w:widowControl/>
              <w:jc w:val="center"/>
              <w:rPr>
                <w:rFonts w:ascii="Times New Roman" w:eastAsia="DengXian" w:hAnsi="Times New Roman" w:cs="Times New Roman"/>
                <w:b/>
                <w:bCs/>
                <w:kern w:val="0"/>
                <w:sz w:val="18"/>
                <w:szCs w:val="18"/>
              </w:rPr>
            </w:pPr>
          </w:p>
        </w:tc>
        <w:tc>
          <w:tcPr>
            <w:tcW w:w="850" w:type="dxa"/>
            <w:vMerge/>
            <w:shd w:val="clear" w:color="auto" w:fill="FFFFFF" w:themeFill="background1"/>
            <w:vAlign w:val="center"/>
          </w:tcPr>
          <w:p w14:paraId="3BE63E7B" w14:textId="77777777" w:rsidR="006F6D43" w:rsidRPr="006F6D43" w:rsidRDefault="006F6D43" w:rsidP="00383D9C">
            <w:pPr>
              <w:widowControl/>
              <w:jc w:val="center"/>
              <w:rPr>
                <w:rFonts w:ascii="Times New Roman" w:eastAsia="DengXian" w:hAnsi="Times New Roman" w:cs="Times New Roman"/>
                <w:b/>
                <w:bCs/>
                <w:kern w:val="0"/>
                <w:sz w:val="18"/>
                <w:szCs w:val="18"/>
              </w:rPr>
            </w:pPr>
          </w:p>
        </w:tc>
        <w:tc>
          <w:tcPr>
            <w:tcW w:w="851" w:type="dxa"/>
            <w:shd w:val="clear" w:color="auto" w:fill="FFFFFF" w:themeFill="background1"/>
            <w:vAlign w:val="center"/>
          </w:tcPr>
          <w:p w14:paraId="0AF7CA55" w14:textId="022FC475" w:rsidR="006F6D43" w:rsidRPr="006F6D43" w:rsidRDefault="006F6D43" w:rsidP="00383D9C">
            <w:pPr>
              <w:widowControl/>
              <w:jc w:val="center"/>
              <w:rPr>
                <w:rFonts w:ascii="Times New Roman" w:eastAsia="DengXian" w:hAnsi="Times New Roman" w:cs="Times New Roman"/>
                <w:b/>
                <w:bCs/>
                <w:kern w:val="0"/>
                <w:sz w:val="18"/>
                <w:szCs w:val="18"/>
              </w:rPr>
            </w:pPr>
            <w:r w:rsidRPr="006F6D43">
              <w:rPr>
                <w:rFonts w:ascii="Times New Roman" w:eastAsia="DengXian" w:hAnsi="Times New Roman" w:cs="Times New Roman"/>
                <w:b/>
                <w:bCs/>
                <w:kern w:val="0"/>
                <w:sz w:val="18"/>
                <w:szCs w:val="18"/>
              </w:rPr>
              <w:t>50%</w:t>
            </w:r>
          </w:p>
        </w:tc>
        <w:tc>
          <w:tcPr>
            <w:tcW w:w="684" w:type="dxa"/>
            <w:shd w:val="clear" w:color="auto" w:fill="FFFFFF" w:themeFill="background1"/>
            <w:vAlign w:val="center"/>
          </w:tcPr>
          <w:p w14:paraId="5F19C398" w14:textId="06231ACD"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260.77</w:t>
            </w:r>
          </w:p>
        </w:tc>
        <w:tc>
          <w:tcPr>
            <w:tcW w:w="770" w:type="dxa"/>
            <w:shd w:val="clear" w:color="auto" w:fill="FFFFFF" w:themeFill="background1"/>
            <w:vAlign w:val="center"/>
          </w:tcPr>
          <w:p w14:paraId="7A717834" w14:textId="0BC7ED9D"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132.26</w:t>
            </w:r>
          </w:p>
        </w:tc>
        <w:tc>
          <w:tcPr>
            <w:tcW w:w="689" w:type="dxa"/>
            <w:shd w:val="clear" w:color="auto" w:fill="FFFFFF" w:themeFill="background1"/>
            <w:vAlign w:val="center"/>
          </w:tcPr>
          <w:p w14:paraId="6E1D68DC" w14:textId="0FF349EC"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75.16</w:t>
            </w:r>
          </w:p>
        </w:tc>
        <w:tc>
          <w:tcPr>
            <w:tcW w:w="791" w:type="dxa"/>
            <w:shd w:val="clear" w:color="auto" w:fill="FFFFFF" w:themeFill="background1"/>
            <w:vAlign w:val="center"/>
          </w:tcPr>
          <w:p w14:paraId="794CB76E" w14:textId="0367AAD2"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182.8024</w:t>
            </w:r>
          </w:p>
        </w:tc>
        <w:tc>
          <w:tcPr>
            <w:tcW w:w="770" w:type="dxa"/>
            <w:shd w:val="clear" w:color="auto" w:fill="FFFFFF" w:themeFill="background1"/>
            <w:vAlign w:val="center"/>
          </w:tcPr>
          <w:p w14:paraId="0F25EC60" w14:textId="3B10E3BA"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125.05</w:t>
            </w:r>
          </w:p>
        </w:tc>
        <w:tc>
          <w:tcPr>
            <w:tcW w:w="714" w:type="dxa"/>
            <w:shd w:val="clear" w:color="auto" w:fill="FFFFFF" w:themeFill="background1"/>
            <w:vAlign w:val="center"/>
          </w:tcPr>
          <w:p w14:paraId="3CE9EAA1" w14:textId="11FD1B35"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41.78</w:t>
            </w:r>
          </w:p>
        </w:tc>
        <w:tc>
          <w:tcPr>
            <w:tcW w:w="826" w:type="dxa"/>
            <w:shd w:val="clear" w:color="auto" w:fill="FFFFFF" w:themeFill="background1"/>
            <w:noWrap/>
            <w:vAlign w:val="center"/>
          </w:tcPr>
          <w:p w14:paraId="74DAEE76" w14:textId="3A91A9E3"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348.23</w:t>
            </w:r>
          </w:p>
        </w:tc>
        <w:tc>
          <w:tcPr>
            <w:tcW w:w="1090" w:type="dxa"/>
            <w:shd w:val="clear" w:color="auto" w:fill="FFFFFF" w:themeFill="background1"/>
            <w:noWrap/>
            <w:vAlign w:val="center"/>
          </w:tcPr>
          <w:p w14:paraId="0DFB2C1E" w14:textId="012F349F"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259.25</w:t>
            </w:r>
          </w:p>
        </w:tc>
        <w:tc>
          <w:tcPr>
            <w:tcW w:w="860" w:type="dxa"/>
            <w:shd w:val="clear" w:color="auto" w:fill="FFFFFF" w:themeFill="background1"/>
            <w:noWrap/>
            <w:vAlign w:val="center"/>
          </w:tcPr>
          <w:p w14:paraId="77D82920" w14:textId="0B02725C"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157.76</w:t>
            </w:r>
          </w:p>
        </w:tc>
      </w:tr>
      <w:tr w:rsidR="006F6D43" w:rsidRPr="006F6D43" w14:paraId="3C327356" w14:textId="77777777" w:rsidTr="00151AB4">
        <w:trPr>
          <w:trHeight w:val="113"/>
        </w:trPr>
        <w:tc>
          <w:tcPr>
            <w:tcW w:w="959" w:type="dxa"/>
            <w:vMerge/>
            <w:shd w:val="clear" w:color="auto" w:fill="FFFFFF" w:themeFill="background1"/>
          </w:tcPr>
          <w:p w14:paraId="6648F584" w14:textId="77777777" w:rsidR="006F6D43" w:rsidRPr="006F6D43" w:rsidRDefault="006F6D43" w:rsidP="00383D9C">
            <w:pPr>
              <w:widowControl/>
              <w:jc w:val="center"/>
              <w:rPr>
                <w:rFonts w:ascii="Times New Roman" w:eastAsia="DengXian" w:hAnsi="Times New Roman" w:cs="Times New Roman"/>
                <w:b/>
                <w:bCs/>
                <w:kern w:val="0"/>
                <w:sz w:val="18"/>
                <w:szCs w:val="18"/>
              </w:rPr>
            </w:pPr>
          </w:p>
        </w:tc>
        <w:tc>
          <w:tcPr>
            <w:tcW w:w="850" w:type="dxa"/>
            <w:vMerge/>
            <w:shd w:val="clear" w:color="auto" w:fill="FFFFFF" w:themeFill="background1"/>
            <w:vAlign w:val="center"/>
          </w:tcPr>
          <w:p w14:paraId="17FFB0E2" w14:textId="77777777" w:rsidR="006F6D43" w:rsidRPr="006F6D43" w:rsidRDefault="006F6D43" w:rsidP="00383D9C">
            <w:pPr>
              <w:widowControl/>
              <w:jc w:val="center"/>
              <w:rPr>
                <w:rFonts w:ascii="Times New Roman" w:eastAsia="DengXian" w:hAnsi="Times New Roman" w:cs="Times New Roman"/>
                <w:b/>
                <w:bCs/>
                <w:kern w:val="0"/>
                <w:sz w:val="18"/>
                <w:szCs w:val="18"/>
              </w:rPr>
            </w:pPr>
          </w:p>
        </w:tc>
        <w:tc>
          <w:tcPr>
            <w:tcW w:w="851" w:type="dxa"/>
            <w:shd w:val="clear" w:color="auto" w:fill="FFFFFF" w:themeFill="background1"/>
            <w:vAlign w:val="center"/>
          </w:tcPr>
          <w:p w14:paraId="47317F1B" w14:textId="7D907DD7" w:rsidR="006F6D43" w:rsidRPr="006F6D43" w:rsidRDefault="006F6D43" w:rsidP="00383D9C">
            <w:pPr>
              <w:widowControl/>
              <w:jc w:val="center"/>
              <w:rPr>
                <w:rFonts w:ascii="Times New Roman" w:eastAsia="DengXian" w:hAnsi="Times New Roman" w:cs="Times New Roman"/>
                <w:b/>
                <w:bCs/>
                <w:kern w:val="0"/>
                <w:sz w:val="18"/>
                <w:szCs w:val="18"/>
              </w:rPr>
            </w:pPr>
            <w:r w:rsidRPr="006F6D43">
              <w:rPr>
                <w:rFonts w:ascii="Times New Roman" w:eastAsia="DengXian" w:hAnsi="Times New Roman" w:cs="Times New Roman"/>
                <w:b/>
                <w:bCs/>
                <w:kern w:val="0"/>
                <w:sz w:val="18"/>
                <w:szCs w:val="18"/>
              </w:rPr>
              <w:t>95%</w:t>
            </w:r>
          </w:p>
        </w:tc>
        <w:tc>
          <w:tcPr>
            <w:tcW w:w="684" w:type="dxa"/>
            <w:shd w:val="clear" w:color="auto" w:fill="FFFFFF" w:themeFill="background1"/>
            <w:vAlign w:val="center"/>
          </w:tcPr>
          <w:p w14:paraId="50E600B4" w14:textId="7454FDFE"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281.68</w:t>
            </w:r>
          </w:p>
        </w:tc>
        <w:tc>
          <w:tcPr>
            <w:tcW w:w="770" w:type="dxa"/>
            <w:shd w:val="clear" w:color="auto" w:fill="FFFFFF" w:themeFill="background1"/>
            <w:vAlign w:val="center"/>
          </w:tcPr>
          <w:p w14:paraId="22B5E7B0" w14:textId="7BA0EBB0"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177.52</w:t>
            </w:r>
          </w:p>
        </w:tc>
        <w:tc>
          <w:tcPr>
            <w:tcW w:w="689" w:type="dxa"/>
            <w:shd w:val="clear" w:color="auto" w:fill="FFFFFF" w:themeFill="background1"/>
            <w:vAlign w:val="center"/>
          </w:tcPr>
          <w:p w14:paraId="37860CCD" w14:textId="677EA6DC"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119.73</w:t>
            </w:r>
          </w:p>
        </w:tc>
        <w:tc>
          <w:tcPr>
            <w:tcW w:w="791" w:type="dxa"/>
            <w:shd w:val="clear" w:color="auto" w:fill="FFFFFF" w:themeFill="background1"/>
            <w:vAlign w:val="center"/>
          </w:tcPr>
          <w:p w14:paraId="2CA5E15A" w14:textId="00D443BB"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232.5812</w:t>
            </w:r>
          </w:p>
        </w:tc>
        <w:tc>
          <w:tcPr>
            <w:tcW w:w="770" w:type="dxa"/>
            <w:shd w:val="clear" w:color="auto" w:fill="FFFFFF" w:themeFill="background1"/>
            <w:vAlign w:val="center"/>
          </w:tcPr>
          <w:p w14:paraId="72C2FB1B" w14:textId="6A370F6F"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169.78</w:t>
            </w:r>
          </w:p>
        </w:tc>
        <w:tc>
          <w:tcPr>
            <w:tcW w:w="714" w:type="dxa"/>
            <w:shd w:val="clear" w:color="auto" w:fill="FFFFFF" w:themeFill="background1"/>
            <w:vAlign w:val="center"/>
          </w:tcPr>
          <w:p w14:paraId="3D282A9A" w14:textId="5D57FF7F"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54.71</w:t>
            </w:r>
          </w:p>
        </w:tc>
        <w:tc>
          <w:tcPr>
            <w:tcW w:w="826" w:type="dxa"/>
            <w:shd w:val="clear" w:color="auto" w:fill="FFFFFF" w:themeFill="background1"/>
            <w:noWrap/>
            <w:vAlign w:val="center"/>
          </w:tcPr>
          <w:p w14:paraId="48F73015" w14:textId="77E9E88B"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365.87</w:t>
            </w:r>
          </w:p>
        </w:tc>
        <w:tc>
          <w:tcPr>
            <w:tcW w:w="1090" w:type="dxa"/>
            <w:shd w:val="clear" w:color="auto" w:fill="FFFFFF" w:themeFill="background1"/>
            <w:noWrap/>
            <w:vAlign w:val="center"/>
          </w:tcPr>
          <w:p w14:paraId="4DFC832C" w14:textId="638B1FE2"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285.52</w:t>
            </w:r>
          </w:p>
        </w:tc>
        <w:tc>
          <w:tcPr>
            <w:tcW w:w="860" w:type="dxa"/>
            <w:shd w:val="clear" w:color="auto" w:fill="FFFFFF" w:themeFill="background1"/>
            <w:noWrap/>
            <w:vAlign w:val="center"/>
          </w:tcPr>
          <w:p w14:paraId="6B411E40" w14:textId="6B52FB3D"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196.30</w:t>
            </w:r>
          </w:p>
        </w:tc>
      </w:tr>
      <w:tr w:rsidR="006F6D43" w:rsidRPr="006F6D43" w14:paraId="577B6705" w14:textId="77777777" w:rsidTr="00151AB4">
        <w:trPr>
          <w:trHeight w:val="113"/>
        </w:trPr>
        <w:tc>
          <w:tcPr>
            <w:tcW w:w="959" w:type="dxa"/>
            <w:vMerge w:val="restart"/>
            <w:shd w:val="clear" w:color="auto" w:fill="FFFFFF" w:themeFill="background1"/>
            <w:vAlign w:val="center"/>
          </w:tcPr>
          <w:p w14:paraId="6ACC2AD4" w14:textId="6B744DAB" w:rsidR="006F6D43" w:rsidRPr="006F6D43" w:rsidRDefault="006F6D43" w:rsidP="00383D9C">
            <w:pPr>
              <w:widowControl/>
              <w:jc w:val="center"/>
              <w:rPr>
                <w:rFonts w:ascii="Times New Roman" w:eastAsia="DengXian" w:hAnsi="Times New Roman" w:cs="Times New Roman"/>
                <w:b/>
                <w:bCs/>
                <w:kern w:val="0"/>
                <w:sz w:val="18"/>
                <w:szCs w:val="18"/>
              </w:rPr>
            </w:pPr>
            <w:r w:rsidRPr="006F6D43">
              <w:rPr>
                <w:rFonts w:ascii="Times New Roman" w:eastAsia="DengXian" w:hAnsi="Times New Roman" w:cs="Times New Roman"/>
                <w:b/>
                <w:bCs/>
                <w:kern w:val="0"/>
                <w:sz w:val="18"/>
                <w:szCs w:val="18"/>
              </w:rPr>
              <w:t>Baseline</w:t>
            </w:r>
          </w:p>
        </w:tc>
        <w:tc>
          <w:tcPr>
            <w:tcW w:w="850" w:type="dxa"/>
            <w:vMerge w:val="restart"/>
            <w:shd w:val="clear" w:color="auto" w:fill="FFFFFF" w:themeFill="background1"/>
            <w:vAlign w:val="center"/>
            <w:hideMark/>
          </w:tcPr>
          <w:p w14:paraId="2FF4513C" w14:textId="7A8EAC5F" w:rsidR="006F6D43" w:rsidRPr="006F6D43" w:rsidRDefault="006F6D43" w:rsidP="00383D9C">
            <w:pPr>
              <w:widowControl/>
              <w:jc w:val="center"/>
              <w:rPr>
                <w:rFonts w:ascii="Times New Roman" w:eastAsia="DengXian" w:hAnsi="Times New Roman" w:cs="Times New Roman"/>
                <w:b/>
                <w:bCs/>
                <w:kern w:val="0"/>
                <w:sz w:val="18"/>
                <w:szCs w:val="18"/>
              </w:rPr>
            </w:pPr>
            <w:r w:rsidRPr="006F6D43">
              <w:rPr>
                <w:rFonts w:ascii="Times New Roman" w:eastAsia="DengXian" w:hAnsi="Times New Roman" w:cs="Times New Roman"/>
                <w:b/>
                <w:bCs/>
                <w:kern w:val="0"/>
                <w:sz w:val="18"/>
                <w:szCs w:val="18"/>
              </w:rPr>
              <w:t xml:space="preserve">DL packet-Latency </w:t>
            </w:r>
            <w:r w:rsidRPr="006F6D43">
              <w:rPr>
                <w:rFonts w:ascii="Times New Roman" w:eastAsia="DengXian" w:hAnsi="Times New Roman" w:cs="Times New Roman"/>
                <w:b/>
                <w:bCs/>
                <w:color w:val="000000"/>
                <w:kern w:val="0"/>
                <w:sz w:val="18"/>
                <w:szCs w:val="18"/>
              </w:rPr>
              <w:t>CDF</w:t>
            </w:r>
          </w:p>
        </w:tc>
        <w:tc>
          <w:tcPr>
            <w:tcW w:w="851" w:type="dxa"/>
            <w:shd w:val="clear" w:color="auto" w:fill="FFFFFF" w:themeFill="background1"/>
            <w:vAlign w:val="center"/>
            <w:hideMark/>
          </w:tcPr>
          <w:p w14:paraId="4ADD252A" w14:textId="77777777" w:rsidR="006F6D43" w:rsidRPr="006F6D43" w:rsidRDefault="006F6D43" w:rsidP="00383D9C">
            <w:pPr>
              <w:widowControl/>
              <w:jc w:val="center"/>
              <w:rPr>
                <w:rFonts w:ascii="Times New Roman" w:eastAsia="DengXian" w:hAnsi="Times New Roman" w:cs="Times New Roman"/>
                <w:b/>
                <w:bCs/>
                <w:kern w:val="0"/>
                <w:sz w:val="18"/>
                <w:szCs w:val="18"/>
              </w:rPr>
            </w:pPr>
            <w:r w:rsidRPr="006F6D43">
              <w:rPr>
                <w:rFonts w:ascii="Times New Roman" w:eastAsia="DengXian" w:hAnsi="Times New Roman" w:cs="Times New Roman"/>
                <w:b/>
                <w:bCs/>
                <w:kern w:val="0"/>
                <w:sz w:val="18"/>
                <w:szCs w:val="18"/>
              </w:rPr>
              <w:t>Mean</w:t>
            </w:r>
          </w:p>
        </w:tc>
        <w:tc>
          <w:tcPr>
            <w:tcW w:w="684" w:type="dxa"/>
            <w:shd w:val="clear" w:color="auto" w:fill="FFFFFF" w:themeFill="background1"/>
            <w:vAlign w:val="center"/>
          </w:tcPr>
          <w:p w14:paraId="20E7A935" w14:textId="3E2BCB74"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6.88</w:t>
            </w:r>
          </w:p>
        </w:tc>
        <w:tc>
          <w:tcPr>
            <w:tcW w:w="770" w:type="dxa"/>
            <w:shd w:val="clear" w:color="auto" w:fill="FFFFFF" w:themeFill="background1"/>
            <w:vAlign w:val="center"/>
          </w:tcPr>
          <w:p w14:paraId="72530DC6" w14:textId="3128E7F3"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12.96</w:t>
            </w:r>
          </w:p>
        </w:tc>
        <w:tc>
          <w:tcPr>
            <w:tcW w:w="689" w:type="dxa"/>
            <w:shd w:val="clear" w:color="auto" w:fill="FFFFFF" w:themeFill="background1"/>
            <w:vAlign w:val="center"/>
          </w:tcPr>
          <w:p w14:paraId="7744559E" w14:textId="095721B5"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36.66</w:t>
            </w:r>
          </w:p>
        </w:tc>
        <w:tc>
          <w:tcPr>
            <w:tcW w:w="791" w:type="dxa"/>
            <w:shd w:val="clear" w:color="auto" w:fill="FFFFFF" w:themeFill="background1"/>
            <w:vAlign w:val="center"/>
          </w:tcPr>
          <w:p w14:paraId="139595CC" w14:textId="6EB4DAB8"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13.31</w:t>
            </w:r>
          </w:p>
        </w:tc>
        <w:tc>
          <w:tcPr>
            <w:tcW w:w="770" w:type="dxa"/>
            <w:shd w:val="clear" w:color="auto" w:fill="FFFFFF" w:themeFill="background1"/>
            <w:vAlign w:val="center"/>
          </w:tcPr>
          <w:p w14:paraId="6CA06F46" w14:textId="2B37A700"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19.26</w:t>
            </w:r>
          </w:p>
        </w:tc>
        <w:tc>
          <w:tcPr>
            <w:tcW w:w="714" w:type="dxa"/>
            <w:shd w:val="clear" w:color="auto" w:fill="FFFFFF" w:themeFill="background1"/>
            <w:vAlign w:val="center"/>
          </w:tcPr>
          <w:p w14:paraId="61D9CB29" w14:textId="110E82E5"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50.12</w:t>
            </w:r>
          </w:p>
        </w:tc>
        <w:tc>
          <w:tcPr>
            <w:tcW w:w="826" w:type="dxa"/>
            <w:shd w:val="clear" w:color="auto" w:fill="FFFFFF" w:themeFill="background1"/>
            <w:noWrap/>
            <w:vAlign w:val="center"/>
          </w:tcPr>
          <w:p w14:paraId="7B53D1F6" w14:textId="697D40B4"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8.59</w:t>
            </w:r>
          </w:p>
        </w:tc>
        <w:tc>
          <w:tcPr>
            <w:tcW w:w="1090" w:type="dxa"/>
            <w:shd w:val="clear" w:color="auto" w:fill="FFFFFF" w:themeFill="background1"/>
            <w:noWrap/>
            <w:vAlign w:val="center"/>
          </w:tcPr>
          <w:p w14:paraId="59AAC40D" w14:textId="052828AA"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13.79</w:t>
            </w:r>
          </w:p>
        </w:tc>
        <w:tc>
          <w:tcPr>
            <w:tcW w:w="860" w:type="dxa"/>
            <w:shd w:val="clear" w:color="auto" w:fill="FFFFFF" w:themeFill="background1"/>
            <w:noWrap/>
            <w:vAlign w:val="center"/>
          </w:tcPr>
          <w:p w14:paraId="072FFFF7" w14:textId="70ACAB1E"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55.32</w:t>
            </w:r>
          </w:p>
        </w:tc>
      </w:tr>
      <w:tr w:rsidR="006F6D43" w:rsidRPr="006F6D43" w14:paraId="6DBA6969" w14:textId="77777777" w:rsidTr="00151AB4">
        <w:trPr>
          <w:trHeight w:val="113"/>
        </w:trPr>
        <w:tc>
          <w:tcPr>
            <w:tcW w:w="959" w:type="dxa"/>
            <w:vMerge/>
            <w:shd w:val="clear" w:color="auto" w:fill="FFFFFF" w:themeFill="background1"/>
            <w:vAlign w:val="center"/>
          </w:tcPr>
          <w:p w14:paraId="09985019" w14:textId="77777777" w:rsidR="006F6D43" w:rsidRPr="006F6D43" w:rsidRDefault="006F6D43" w:rsidP="00383D9C">
            <w:pPr>
              <w:widowControl/>
              <w:jc w:val="center"/>
              <w:rPr>
                <w:rFonts w:ascii="Times New Roman" w:eastAsia="DengXian" w:hAnsi="Times New Roman" w:cs="Times New Roman"/>
                <w:b/>
                <w:bCs/>
                <w:kern w:val="0"/>
                <w:sz w:val="18"/>
                <w:szCs w:val="18"/>
              </w:rPr>
            </w:pPr>
          </w:p>
        </w:tc>
        <w:tc>
          <w:tcPr>
            <w:tcW w:w="850" w:type="dxa"/>
            <w:vMerge/>
            <w:shd w:val="clear" w:color="auto" w:fill="FFFFFF" w:themeFill="background1"/>
            <w:vAlign w:val="center"/>
            <w:hideMark/>
          </w:tcPr>
          <w:p w14:paraId="342BFED0" w14:textId="3593FE87" w:rsidR="006F6D43" w:rsidRPr="006F6D43" w:rsidRDefault="006F6D43" w:rsidP="00383D9C">
            <w:pPr>
              <w:widowControl/>
              <w:jc w:val="center"/>
              <w:rPr>
                <w:rFonts w:ascii="Times New Roman" w:eastAsia="DengXian" w:hAnsi="Times New Roman" w:cs="Times New Roman"/>
                <w:b/>
                <w:bCs/>
                <w:kern w:val="0"/>
                <w:sz w:val="18"/>
                <w:szCs w:val="18"/>
              </w:rPr>
            </w:pPr>
          </w:p>
        </w:tc>
        <w:tc>
          <w:tcPr>
            <w:tcW w:w="851" w:type="dxa"/>
            <w:shd w:val="clear" w:color="auto" w:fill="FFFFFF" w:themeFill="background1"/>
            <w:vAlign w:val="center"/>
            <w:hideMark/>
          </w:tcPr>
          <w:p w14:paraId="16DB3CCB" w14:textId="77777777" w:rsidR="006F6D43" w:rsidRPr="006F6D43" w:rsidRDefault="006F6D43" w:rsidP="00383D9C">
            <w:pPr>
              <w:widowControl/>
              <w:jc w:val="center"/>
              <w:rPr>
                <w:rFonts w:ascii="Times New Roman" w:eastAsia="DengXian" w:hAnsi="Times New Roman" w:cs="Times New Roman"/>
                <w:b/>
                <w:bCs/>
                <w:kern w:val="0"/>
                <w:sz w:val="18"/>
                <w:szCs w:val="18"/>
              </w:rPr>
            </w:pPr>
            <w:r w:rsidRPr="006F6D43">
              <w:rPr>
                <w:rFonts w:ascii="Times New Roman" w:eastAsia="DengXian" w:hAnsi="Times New Roman" w:cs="Times New Roman"/>
                <w:b/>
                <w:bCs/>
                <w:kern w:val="0"/>
                <w:sz w:val="18"/>
                <w:szCs w:val="18"/>
              </w:rPr>
              <w:t>5%</w:t>
            </w:r>
          </w:p>
        </w:tc>
        <w:tc>
          <w:tcPr>
            <w:tcW w:w="684" w:type="dxa"/>
            <w:shd w:val="clear" w:color="auto" w:fill="FFFFFF" w:themeFill="background1"/>
            <w:vAlign w:val="center"/>
          </w:tcPr>
          <w:p w14:paraId="73B7F94E" w14:textId="66AE4380"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5.21</w:t>
            </w:r>
          </w:p>
        </w:tc>
        <w:tc>
          <w:tcPr>
            <w:tcW w:w="770" w:type="dxa"/>
            <w:shd w:val="clear" w:color="auto" w:fill="FFFFFF" w:themeFill="background1"/>
            <w:vAlign w:val="center"/>
          </w:tcPr>
          <w:p w14:paraId="73E42310" w14:textId="4660725F"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6.13</w:t>
            </w:r>
          </w:p>
        </w:tc>
        <w:tc>
          <w:tcPr>
            <w:tcW w:w="689" w:type="dxa"/>
            <w:shd w:val="clear" w:color="auto" w:fill="FFFFFF" w:themeFill="background1"/>
            <w:vAlign w:val="center"/>
          </w:tcPr>
          <w:p w14:paraId="12221513" w14:textId="7D107D6D"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7.54</w:t>
            </w:r>
          </w:p>
        </w:tc>
        <w:tc>
          <w:tcPr>
            <w:tcW w:w="791" w:type="dxa"/>
            <w:shd w:val="clear" w:color="auto" w:fill="FFFFFF" w:themeFill="background1"/>
            <w:vAlign w:val="center"/>
          </w:tcPr>
          <w:p w14:paraId="408F41E9" w14:textId="7CA8B368"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9.12</w:t>
            </w:r>
          </w:p>
        </w:tc>
        <w:tc>
          <w:tcPr>
            <w:tcW w:w="770" w:type="dxa"/>
            <w:shd w:val="clear" w:color="auto" w:fill="FFFFFF" w:themeFill="background1"/>
            <w:vAlign w:val="center"/>
          </w:tcPr>
          <w:p w14:paraId="52E05079" w14:textId="6EF7A3E0"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13.87</w:t>
            </w:r>
          </w:p>
        </w:tc>
        <w:tc>
          <w:tcPr>
            <w:tcW w:w="714" w:type="dxa"/>
            <w:shd w:val="clear" w:color="auto" w:fill="FFFFFF" w:themeFill="background1"/>
            <w:vAlign w:val="center"/>
          </w:tcPr>
          <w:p w14:paraId="027C2114" w14:textId="2D56B566"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39.07</w:t>
            </w:r>
          </w:p>
        </w:tc>
        <w:tc>
          <w:tcPr>
            <w:tcW w:w="826" w:type="dxa"/>
            <w:shd w:val="clear" w:color="auto" w:fill="FFFFFF" w:themeFill="background1"/>
            <w:noWrap/>
            <w:vAlign w:val="center"/>
          </w:tcPr>
          <w:p w14:paraId="6F0DBE0D" w14:textId="2B2D81EE"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5.61</w:t>
            </w:r>
          </w:p>
        </w:tc>
        <w:tc>
          <w:tcPr>
            <w:tcW w:w="1090" w:type="dxa"/>
            <w:shd w:val="clear" w:color="auto" w:fill="FFFFFF" w:themeFill="background1"/>
            <w:noWrap/>
            <w:vAlign w:val="center"/>
          </w:tcPr>
          <w:p w14:paraId="7D40E4FE" w14:textId="0BDE4DD2"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5.79</w:t>
            </w:r>
          </w:p>
        </w:tc>
        <w:tc>
          <w:tcPr>
            <w:tcW w:w="860" w:type="dxa"/>
            <w:shd w:val="clear" w:color="auto" w:fill="FFFFFF" w:themeFill="background1"/>
            <w:noWrap/>
            <w:vAlign w:val="center"/>
          </w:tcPr>
          <w:p w14:paraId="3D9DE72C" w14:textId="6A5C3A44"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6.17</w:t>
            </w:r>
          </w:p>
        </w:tc>
      </w:tr>
      <w:tr w:rsidR="006F6D43" w:rsidRPr="006F6D43" w14:paraId="5281C418" w14:textId="77777777" w:rsidTr="00151AB4">
        <w:trPr>
          <w:trHeight w:val="113"/>
        </w:trPr>
        <w:tc>
          <w:tcPr>
            <w:tcW w:w="959" w:type="dxa"/>
            <w:vMerge/>
            <w:shd w:val="clear" w:color="auto" w:fill="FFFFFF" w:themeFill="background1"/>
            <w:vAlign w:val="center"/>
          </w:tcPr>
          <w:p w14:paraId="0A8F3211" w14:textId="77777777" w:rsidR="006F6D43" w:rsidRPr="006F6D43" w:rsidRDefault="006F6D43" w:rsidP="00383D9C">
            <w:pPr>
              <w:widowControl/>
              <w:jc w:val="center"/>
              <w:rPr>
                <w:rFonts w:ascii="Times New Roman" w:eastAsia="DengXian" w:hAnsi="Times New Roman" w:cs="Times New Roman"/>
                <w:b/>
                <w:bCs/>
                <w:kern w:val="0"/>
                <w:sz w:val="18"/>
                <w:szCs w:val="18"/>
              </w:rPr>
            </w:pPr>
          </w:p>
        </w:tc>
        <w:tc>
          <w:tcPr>
            <w:tcW w:w="850" w:type="dxa"/>
            <w:vMerge/>
            <w:shd w:val="clear" w:color="auto" w:fill="FFFFFF" w:themeFill="background1"/>
            <w:vAlign w:val="center"/>
            <w:hideMark/>
          </w:tcPr>
          <w:p w14:paraId="236AC699" w14:textId="33457466" w:rsidR="006F6D43" w:rsidRPr="006F6D43" w:rsidRDefault="006F6D43" w:rsidP="00383D9C">
            <w:pPr>
              <w:widowControl/>
              <w:jc w:val="center"/>
              <w:rPr>
                <w:rFonts w:ascii="Times New Roman" w:eastAsia="DengXian" w:hAnsi="Times New Roman" w:cs="Times New Roman"/>
                <w:b/>
                <w:bCs/>
                <w:kern w:val="0"/>
                <w:sz w:val="18"/>
                <w:szCs w:val="18"/>
              </w:rPr>
            </w:pPr>
          </w:p>
        </w:tc>
        <w:tc>
          <w:tcPr>
            <w:tcW w:w="851" w:type="dxa"/>
            <w:shd w:val="clear" w:color="auto" w:fill="FFFFFF" w:themeFill="background1"/>
            <w:vAlign w:val="center"/>
            <w:hideMark/>
          </w:tcPr>
          <w:p w14:paraId="5251B32C" w14:textId="77777777" w:rsidR="006F6D43" w:rsidRPr="006F6D43" w:rsidRDefault="006F6D43" w:rsidP="00383D9C">
            <w:pPr>
              <w:widowControl/>
              <w:jc w:val="center"/>
              <w:rPr>
                <w:rFonts w:ascii="Times New Roman" w:eastAsia="DengXian" w:hAnsi="Times New Roman" w:cs="Times New Roman"/>
                <w:b/>
                <w:bCs/>
                <w:kern w:val="0"/>
                <w:sz w:val="18"/>
                <w:szCs w:val="18"/>
              </w:rPr>
            </w:pPr>
            <w:r w:rsidRPr="006F6D43">
              <w:rPr>
                <w:rFonts w:ascii="Times New Roman" w:eastAsia="DengXian" w:hAnsi="Times New Roman" w:cs="Times New Roman"/>
                <w:b/>
                <w:bCs/>
                <w:kern w:val="0"/>
                <w:sz w:val="18"/>
                <w:szCs w:val="18"/>
              </w:rPr>
              <w:t>50%</w:t>
            </w:r>
          </w:p>
        </w:tc>
        <w:tc>
          <w:tcPr>
            <w:tcW w:w="684" w:type="dxa"/>
            <w:shd w:val="clear" w:color="auto" w:fill="FFFFFF" w:themeFill="background1"/>
            <w:vAlign w:val="center"/>
          </w:tcPr>
          <w:p w14:paraId="235385CA" w14:textId="2DD68D44"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6.37</w:t>
            </w:r>
          </w:p>
        </w:tc>
        <w:tc>
          <w:tcPr>
            <w:tcW w:w="770" w:type="dxa"/>
            <w:shd w:val="clear" w:color="auto" w:fill="FFFFFF" w:themeFill="background1"/>
            <w:vAlign w:val="center"/>
          </w:tcPr>
          <w:p w14:paraId="564051F3" w14:textId="1AF64558"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10.64</w:t>
            </w:r>
          </w:p>
        </w:tc>
        <w:tc>
          <w:tcPr>
            <w:tcW w:w="689" w:type="dxa"/>
            <w:shd w:val="clear" w:color="auto" w:fill="FFFFFF" w:themeFill="background1"/>
            <w:vAlign w:val="center"/>
          </w:tcPr>
          <w:p w14:paraId="7C94C0A0" w14:textId="74CEFA10"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19.11</w:t>
            </w:r>
          </w:p>
        </w:tc>
        <w:tc>
          <w:tcPr>
            <w:tcW w:w="791" w:type="dxa"/>
            <w:shd w:val="clear" w:color="auto" w:fill="FFFFFF" w:themeFill="background1"/>
            <w:vAlign w:val="center"/>
          </w:tcPr>
          <w:p w14:paraId="71AEA2CC" w14:textId="435C2163"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12.82</w:t>
            </w:r>
          </w:p>
        </w:tc>
        <w:tc>
          <w:tcPr>
            <w:tcW w:w="770" w:type="dxa"/>
            <w:shd w:val="clear" w:color="auto" w:fill="FFFFFF" w:themeFill="background1"/>
            <w:vAlign w:val="center"/>
          </w:tcPr>
          <w:p w14:paraId="53A862DF" w14:textId="4079AA42"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18.23</w:t>
            </w:r>
          </w:p>
        </w:tc>
        <w:tc>
          <w:tcPr>
            <w:tcW w:w="714" w:type="dxa"/>
            <w:shd w:val="clear" w:color="auto" w:fill="FFFFFF" w:themeFill="background1"/>
            <w:vAlign w:val="center"/>
          </w:tcPr>
          <w:p w14:paraId="7DE5DB1A" w14:textId="168570E8"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47.90</w:t>
            </w:r>
          </w:p>
        </w:tc>
        <w:tc>
          <w:tcPr>
            <w:tcW w:w="826" w:type="dxa"/>
            <w:shd w:val="clear" w:color="auto" w:fill="FFFFFF" w:themeFill="background1"/>
            <w:noWrap/>
            <w:vAlign w:val="center"/>
          </w:tcPr>
          <w:p w14:paraId="76136955" w14:textId="6F343FC2"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7.17</w:t>
            </w:r>
          </w:p>
        </w:tc>
        <w:tc>
          <w:tcPr>
            <w:tcW w:w="1090" w:type="dxa"/>
            <w:shd w:val="clear" w:color="auto" w:fill="FFFFFF" w:themeFill="background1"/>
            <w:noWrap/>
            <w:vAlign w:val="center"/>
          </w:tcPr>
          <w:p w14:paraId="61BCC981" w14:textId="427ED563"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10.40</w:t>
            </w:r>
          </w:p>
        </w:tc>
        <w:tc>
          <w:tcPr>
            <w:tcW w:w="860" w:type="dxa"/>
            <w:shd w:val="clear" w:color="auto" w:fill="FFFFFF" w:themeFill="background1"/>
            <w:noWrap/>
            <w:vAlign w:val="center"/>
          </w:tcPr>
          <w:p w14:paraId="228B3BCC" w14:textId="16CCFDA0"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19.29</w:t>
            </w:r>
          </w:p>
        </w:tc>
      </w:tr>
      <w:tr w:rsidR="006F6D43" w:rsidRPr="006F6D43" w14:paraId="1B63B7FF" w14:textId="77777777" w:rsidTr="00151AB4">
        <w:trPr>
          <w:trHeight w:val="113"/>
        </w:trPr>
        <w:tc>
          <w:tcPr>
            <w:tcW w:w="959" w:type="dxa"/>
            <w:vMerge/>
            <w:shd w:val="clear" w:color="auto" w:fill="FFFFFF" w:themeFill="background1"/>
            <w:vAlign w:val="center"/>
          </w:tcPr>
          <w:p w14:paraId="050E4A13" w14:textId="77777777" w:rsidR="006F6D43" w:rsidRPr="006F6D43" w:rsidRDefault="006F6D43" w:rsidP="00383D9C">
            <w:pPr>
              <w:widowControl/>
              <w:jc w:val="center"/>
              <w:rPr>
                <w:rFonts w:ascii="Times New Roman" w:eastAsia="DengXian" w:hAnsi="Times New Roman" w:cs="Times New Roman"/>
                <w:b/>
                <w:bCs/>
                <w:kern w:val="0"/>
                <w:sz w:val="18"/>
                <w:szCs w:val="18"/>
              </w:rPr>
            </w:pPr>
          </w:p>
        </w:tc>
        <w:tc>
          <w:tcPr>
            <w:tcW w:w="850" w:type="dxa"/>
            <w:vMerge/>
            <w:shd w:val="clear" w:color="auto" w:fill="FFFFFF" w:themeFill="background1"/>
            <w:vAlign w:val="center"/>
            <w:hideMark/>
          </w:tcPr>
          <w:p w14:paraId="574CB564" w14:textId="328074D1" w:rsidR="006F6D43" w:rsidRPr="006F6D43" w:rsidRDefault="006F6D43" w:rsidP="00383D9C">
            <w:pPr>
              <w:widowControl/>
              <w:jc w:val="center"/>
              <w:rPr>
                <w:rFonts w:ascii="Times New Roman" w:eastAsia="DengXian" w:hAnsi="Times New Roman" w:cs="Times New Roman"/>
                <w:b/>
                <w:bCs/>
                <w:kern w:val="0"/>
                <w:sz w:val="18"/>
                <w:szCs w:val="18"/>
              </w:rPr>
            </w:pPr>
          </w:p>
        </w:tc>
        <w:tc>
          <w:tcPr>
            <w:tcW w:w="851" w:type="dxa"/>
            <w:shd w:val="clear" w:color="auto" w:fill="FFFFFF" w:themeFill="background1"/>
            <w:vAlign w:val="center"/>
            <w:hideMark/>
          </w:tcPr>
          <w:p w14:paraId="34D7B404" w14:textId="77777777" w:rsidR="006F6D43" w:rsidRPr="006F6D43" w:rsidRDefault="006F6D43" w:rsidP="00383D9C">
            <w:pPr>
              <w:widowControl/>
              <w:jc w:val="center"/>
              <w:rPr>
                <w:rFonts w:ascii="Times New Roman" w:eastAsia="DengXian" w:hAnsi="Times New Roman" w:cs="Times New Roman"/>
                <w:b/>
                <w:bCs/>
                <w:kern w:val="0"/>
                <w:sz w:val="18"/>
                <w:szCs w:val="18"/>
              </w:rPr>
            </w:pPr>
            <w:r w:rsidRPr="006F6D43">
              <w:rPr>
                <w:rFonts w:ascii="Times New Roman" w:eastAsia="DengXian" w:hAnsi="Times New Roman" w:cs="Times New Roman"/>
                <w:b/>
                <w:bCs/>
                <w:kern w:val="0"/>
                <w:sz w:val="18"/>
                <w:szCs w:val="18"/>
              </w:rPr>
              <w:t>95%</w:t>
            </w:r>
          </w:p>
        </w:tc>
        <w:tc>
          <w:tcPr>
            <w:tcW w:w="684" w:type="dxa"/>
            <w:shd w:val="clear" w:color="auto" w:fill="FFFFFF" w:themeFill="background1"/>
            <w:vAlign w:val="center"/>
          </w:tcPr>
          <w:p w14:paraId="5221CC80" w14:textId="0D5754E6"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10.30</w:t>
            </w:r>
          </w:p>
        </w:tc>
        <w:tc>
          <w:tcPr>
            <w:tcW w:w="770" w:type="dxa"/>
            <w:shd w:val="clear" w:color="auto" w:fill="FFFFFF" w:themeFill="background1"/>
            <w:vAlign w:val="center"/>
          </w:tcPr>
          <w:p w14:paraId="75AF3C8A" w14:textId="6A60C31C"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27.30</w:t>
            </w:r>
          </w:p>
        </w:tc>
        <w:tc>
          <w:tcPr>
            <w:tcW w:w="689" w:type="dxa"/>
            <w:shd w:val="clear" w:color="auto" w:fill="FFFFFF" w:themeFill="background1"/>
            <w:vAlign w:val="center"/>
          </w:tcPr>
          <w:p w14:paraId="5EB26581" w14:textId="1D29F4EC"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77.54</w:t>
            </w:r>
          </w:p>
        </w:tc>
        <w:tc>
          <w:tcPr>
            <w:tcW w:w="791" w:type="dxa"/>
            <w:shd w:val="clear" w:color="auto" w:fill="FFFFFF" w:themeFill="background1"/>
            <w:vAlign w:val="center"/>
          </w:tcPr>
          <w:p w14:paraId="7CECEAF0" w14:textId="6DA5BCDA"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18.68</w:t>
            </w:r>
          </w:p>
        </w:tc>
        <w:tc>
          <w:tcPr>
            <w:tcW w:w="770" w:type="dxa"/>
            <w:shd w:val="clear" w:color="auto" w:fill="FFFFFF" w:themeFill="background1"/>
            <w:vAlign w:val="center"/>
          </w:tcPr>
          <w:p w14:paraId="27FDFAAA" w14:textId="0A4ADD1A"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27.11</w:t>
            </w:r>
          </w:p>
        </w:tc>
        <w:tc>
          <w:tcPr>
            <w:tcW w:w="714" w:type="dxa"/>
            <w:shd w:val="clear" w:color="auto" w:fill="FFFFFF" w:themeFill="background1"/>
            <w:vAlign w:val="center"/>
          </w:tcPr>
          <w:p w14:paraId="558620CD" w14:textId="7510E31E"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67.92</w:t>
            </w:r>
          </w:p>
        </w:tc>
        <w:tc>
          <w:tcPr>
            <w:tcW w:w="826" w:type="dxa"/>
            <w:shd w:val="clear" w:color="auto" w:fill="FFFFFF" w:themeFill="background1"/>
            <w:noWrap/>
            <w:vAlign w:val="center"/>
          </w:tcPr>
          <w:p w14:paraId="15A53889" w14:textId="512AA19D"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22.97</w:t>
            </w:r>
          </w:p>
        </w:tc>
        <w:tc>
          <w:tcPr>
            <w:tcW w:w="1090" w:type="dxa"/>
            <w:shd w:val="clear" w:color="auto" w:fill="FFFFFF" w:themeFill="background1"/>
            <w:noWrap/>
            <w:vAlign w:val="center"/>
          </w:tcPr>
          <w:p w14:paraId="7E768DFF" w14:textId="6B86F09B"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55.03</w:t>
            </w:r>
          </w:p>
        </w:tc>
        <w:tc>
          <w:tcPr>
            <w:tcW w:w="860" w:type="dxa"/>
            <w:shd w:val="clear" w:color="auto" w:fill="FFFFFF" w:themeFill="background1"/>
            <w:noWrap/>
            <w:vAlign w:val="center"/>
          </w:tcPr>
          <w:p w14:paraId="2532729D" w14:textId="32C94BB7"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680.83</w:t>
            </w:r>
          </w:p>
        </w:tc>
      </w:tr>
      <w:tr w:rsidR="006F6D43" w:rsidRPr="006F6D43" w14:paraId="20B70C02" w14:textId="77777777" w:rsidTr="00151AB4">
        <w:trPr>
          <w:trHeight w:val="113"/>
        </w:trPr>
        <w:tc>
          <w:tcPr>
            <w:tcW w:w="959" w:type="dxa"/>
            <w:vMerge/>
            <w:shd w:val="clear" w:color="auto" w:fill="FFFFFF" w:themeFill="background1"/>
            <w:vAlign w:val="center"/>
          </w:tcPr>
          <w:p w14:paraId="79497212" w14:textId="77777777" w:rsidR="006F6D43" w:rsidRPr="006F6D43" w:rsidRDefault="006F6D43" w:rsidP="00383D9C">
            <w:pPr>
              <w:widowControl/>
              <w:jc w:val="center"/>
              <w:rPr>
                <w:rFonts w:ascii="Times New Roman" w:eastAsia="DengXian" w:hAnsi="Times New Roman" w:cs="Times New Roman"/>
                <w:b/>
                <w:bCs/>
                <w:kern w:val="0"/>
                <w:sz w:val="18"/>
                <w:szCs w:val="18"/>
              </w:rPr>
            </w:pPr>
          </w:p>
        </w:tc>
        <w:tc>
          <w:tcPr>
            <w:tcW w:w="850" w:type="dxa"/>
            <w:vMerge w:val="restart"/>
            <w:shd w:val="clear" w:color="auto" w:fill="FFFFFF" w:themeFill="background1"/>
            <w:vAlign w:val="center"/>
            <w:hideMark/>
          </w:tcPr>
          <w:p w14:paraId="5B9665A3" w14:textId="61BF789C" w:rsidR="006F6D43" w:rsidRPr="006F6D43" w:rsidRDefault="006F6D43" w:rsidP="00383D9C">
            <w:pPr>
              <w:widowControl/>
              <w:jc w:val="center"/>
              <w:rPr>
                <w:rFonts w:ascii="Times New Roman" w:eastAsia="DengXian" w:hAnsi="Times New Roman" w:cs="Times New Roman"/>
                <w:b/>
                <w:bCs/>
                <w:kern w:val="0"/>
                <w:sz w:val="18"/>
                <w:szCs w:val="18"/>
              </w:rPr>
            </w:pPr>
            <w:r w:rsidRPr="006F6D43">
              <w:rPr>
                <w:rFonts w:ascii="Times New Roman" w:eastAsia="DengXian" w:hAnsi="Times New Roman" w:cs="Times New Roman"/>
                <w:b/>
                <w:bCs/>
                <w:kern w:val="0"/>
                <w:sz w:val="18"/>
                <w:szCs w:val="18"/>
              </w:rPr>
              <w:t xml:space="preserve">UL packet-Latency </w:t>
            </w:r>
            <w:r w:rsidRPr="006F6D43">
              <w:rPr>
                <w:rFonts w:ascii="Times New Roman" w:eastAsia="DengXian" w:hAnsi="Times New Roman" w:cs="Times New Roman"/>
                <w:b/>
                <w:bCs/>
                <w:color w:val="000000"/>
                <w:kern w:val="0"/>
                <w:sz w:val="18"/>
                <w:szCs w:val="18"/>
              </w:rPr>
              <w:t>CDF</w:t>
            </w:r>
          </w:p>
        </w:tc>
        <w:tc>
          <w:tcPr>
            <w:tcW w:w="851" w:type="dxa"/>
            <w:shd w:val="clear" w:color="auto" w:fill="FFFFFF" w:themeFill="background1"/>
            <w:vAlign w:val="center"/>
            <w:hideMark/>
          </w:tcPr>
          <w:p w14:paraId="33C5FA4E" w14:textId="77777777" w:rsidR="006F6D43" w:rsidRPr="006F6D43" w:rsidRDefault="006F6D43" w:rsidP="00383D9C">
            <w:pPr>
              <w:widowControl/>
              <w:jc w:val="center"/>
              <w:rPr>
                <w:rFonts w:ascii="Times New Roman" w:eastAsia="DengXian" w:hAnsi="Times New Roman" w:cs="Times New Roman"/>
                <w:b/>
                <w:bCs/>
                <w:kern w:val="0"/>
                <w:sz w:val="18"/>
                <w:szCs w:val="18"/>
              </w:rPr>
            </w:pPr>
            <w:r w:rsidRPr="006F6D43">
              <w:rPr>
                <w:rFonts w:ascii="Times New Roman" w:eastAsia="DengXian" w:hAnsi="Times New Roman" w:cs="Times New Roman"/>
                <w:b/>
                <w:bCs/>
                <w:kern w:val="0"/>
                <w:sz w:val="18"/>
                <w:szCs w:val="18"/>
              </w:rPr>
              <w:t>Mean</w:t>
            </w:r>
          </w:p>
        </w:tc>
        <w:tc>
          <w:tcPr>
            <w:tcW w:w="684" w:type="dxa"/>
            <w:shd w:val="clear" w:color="auto" w:fill="FFFFFF" w:themeFill="background1"/>
            <w:vAlign w:val="center"/>
          </w:tcPr>
          <w:p w14:paraId="4D203EE1" w14:textId="3B902A46"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4.14</w:t>
            </w:r>
          </w:p>
        </w:tc>
        <w:tc>
          <w:tcPr>
            <w:tcW w:w="770" w:type="dxa"/>
            <w:shd w:val="clear" w:color="auto" w:fill="FFFFFF" w:themeFill="background1"/>
            <w:vAlign w:val="center"/>
          </w:tcPr>
          <w:p w14:paraId="69190E95" w14:textId="24B29AFE"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9.49</w:t>
            </w:r>
          </w:p>
        </w:tc>
        <w:tc>
          <w:tcPr>
            <w:tcW w:w="689" w:type="dxa"/>
            <w:shd w:val="clear" w:color="auto" w:fill="FFFFFF" w:themeFill="background1"/>
            <w:vAlign w:val="center"/>
          </w:tcPr>
          <w:p w14:paraId="015169F6" w14:textId="72F0DAC3"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22.92</w:t>
            </w:r>
          </w:p>
        </w:tc>
        <w:tc>
          <w:tcPr>
            <w:tcW w:w="791" w:type="dxa"/>
            <w:shd w:val="clear" w:color="auto" w:fill="FFFFFF" w:themeFill="background1"/>
            <w:vAlign w:val="center"/>
          </w:tcPr>
          <w:p w14:paraId="2B5AB133" w14:textId="1D05588A"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5.75</w:t>
            </w:r>
          </w:p>
        </w:tc>
        <w:tc>
          <w:tcPr>
            <w:tcW w:w="770" w:type="dxa"/>
            <w:shd w:val="clear" w:color="auto" w:fill="FFFFFF" w:themeFill="background1"/>
            <w:vAlign w:val="center"/>
          </w:tcPr>
          <w:p w14:paraId="514CB929" w14:textId="7122569C"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8.70</w:t>
            </w:r>
          </w:p>
        </w:tc>
        <w:tc>
          <w:tcPr>
            <w:tcW w:w="714" w:type="dxa"/>
            <w:shd w:val="clear" w:color="auto" w:fill="FFFFFF" w:themeFill="background1"/>
            <w:vAlign w:val="center"/>
          </w:tcPr>
          <w:p w14:paraId="076831C0" w14:textId="4D618C84"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25.75</w:t>
            </w:r>
          </w:p>
        </w:tc>
        <w:tc>
          <w:tcPr>
            <w:tcW w:w="826" w:type="dxa"/>
            <w:shd w:val="clear" w:color="auto" w:fill="FFFFFF" w:themeFill="background1"/>
            <w:noWrap/>
            <w:vAlign w:val="center"/>
          </w:tcPr>
          <w:p w14:paraId="4349586F" w14:textId="6F6A8A69"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3.38</w:t>
            </w:r>
          </w:p>
        </w:tc>
        <w:tc>
          <w:tcPr>
            <w:tcW w:w="1090" w:type="dxa"/>
            <w:shd w:val="clear" w:color="auto" w:fill="FFFFFF" w:themeFill="background1"/>
            <w:noWrap/>
            <w:vAlign w:val="center"/>
          </w:tcPr>
          <w:p w14:paraId="6FD27150" w14:textId="654CE3AA"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4.70</w:t>
            </w:r>
          </w:p>
        </w:tc>
        <w:tc>
          <w:tcPr>
            <w:tcW w:w="860" w:type="dxa"/>
            <w:shd w:val="clear" w:color="auto" w:fill="FFFFFF" w:themeFill="background1"/>
            <w:noWrap/>
            <w:vAlign w:val="center"/>
          </w:tcPr>
          <w:p w14:paraId="775205D7" w14:textId="51C6E4D2"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7.65</w:t>
            </w:r>
          </w:p>
        </w:tc>
      </w:tr>
      <w:tr w:rsidR="006F6D43" w:rsidRPr="006F6D43" w14:paraId="41F3D768" w14:textId="77777777" w:rsidTr="00151AB4">
        <w:trPr>
          <w:trHeight w:val="113"/>
        </w:trPr>
        <w:tc>
          <w:tcPr>
            <w:tcW w:w="959" w:type="dxa"/>
            <w:vMerge/>
            <w:shd w:val="clear" w:color="auto" w:fill="FFFFFF" w:themeFill="background1"/>
          </w:tcPr>
          <w:p w14:paraId="45DB59AB" w14:textId="77777777" w:rsidR="006F6D43" w:rsidRPr="006F6D43" w:rsidRDefault="006F6D43" w:rsidP="00383D9C">
            <w:pPr>
              <w:widowControl/>
              <w:jc w:val="center"/>
              <w:rPr>
                <w:rFonts w:ascii="Times New Roman" w:eastAsia="DengXian" w:hAnsi="Times New Roman" w:cs="Times New Roman"/>
                <w:b/>
                <w:bCs/>
                <w:kern w:val="0"/>
                <w:sz w:val="18"/>
                <w:szCs w:val="18"/>
              </w:rPr>
            </w:pPr>
          </w:p>
        </w:tc>
        <w:tc>
          <w:tcPr>
            <w:tcW w:w="850" w:type="dxa"/>
            <w:vMerge/>
            <w:shd w:val="clear" w:color="auto" w:fill="FFFFFF" w:themeFill="background1"/>
            <w:vAlign w:val="center"/>
            <w:hideMark/>
          </w:tcPr>
          <w:p w14:paraId="295468CB" w14:textId="11AA1B05" w:rsidR="006F6D43" w:rsidRPr="006F6D43" w:rsidRDefault="006F6D43" w:rsidP="00383D9C">
            <w:pPr>
              <w:widowControl/>
              <w:jc w:val="center"/>
              <w:rPr>
                <w:rFonts w:ascii="Times New Roman" w:eastAsia="DengXian" w:hAnsi="Times New Roman" w:cs="Times New Roman"/>
                <w:b/>
                <w:bCs/>
                <w:kern w:val="0"/>
                <w:sz w:val="18"/>
                <w:szCs w:val="18"/>
              </w:rPr>
            </w:pPr>
          </w:p>
        </w:tc>
        <w:tc>
          <w:tcPr>
            <w:tcW w:w="851" w:type="dxa"/>
            <w:shd w:val="clear" w:color="auto" w:fill="FFFFFF" w:themeFill="background1"/>
            <w:vAlign w:val="center"/>
            <w:hideMark/>
          </w:tcPr>
          <w:p w14:paraId="2644F2D6" w14:textId="77777777" w:rsidR="006F6D43" w:rsidRPr="006F6D43" w:rsidRDefault="006F6D43" w:rsidP="00383D9C">
            <w:pPr>
              <w:widowControl/>
              <w:jc w:val="center"/>
              <w:rPr>
                <w:rFonts w:ascii="Times New Roman" w:eastAsia="DengXian" w:hAnsi="Times New Roman" w:cs="Times New Roman"/>
                <w:b/>
                <w:bCs/>
                <w:kern w:val="0"/>
                <w:sz w:val="18"/>
                <w:szCs w:val="18"/>
              </w:rPr>
            </w:pPr>
            <w:r w:rsidRPr="006F6D43">
              <w:rPr>
                <w:rFonts w:ascii="Times New Roman" w:eastAsia="DengXian" w:hAnsi="Times New Roman" w:cs="Times New Roman"/>
                <w:b/>
                <w:bCs/>
                <w:kern w:val="0"/>
                <w:sz w:val="18"/>
                <w:szCs w:val="18"/>
              </w:rPr>
              <w:t>5%</w:t>
            </w:r>
          </w:p>
        </w:tc>
        <w:tc>
          <w:tcPr>
            <w:tcW w:w="684" w:type="dxa"/>
            <w:shd w:val="clear" w:color="auto" w:fill="FFFFFF" w:themeFill="background1"/>
            <w:vAlign w:val="center"/>
          </w:tcPr>
          <w:p w14:paraId="3E24D355" w14:textId="0805062C"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3.06</w:t>
            </w:r>
          </w:p>
        </w:tc>
        <w:tc>
          <w:tcPr>
            <w:tcW w:w="770" w:type="dxa"/>
            <w:shd w:val="clear" w:color="auto" w:fill="FFFFFF" w:themeFill="background1"/>
            <w:vAlign w:val="center"/>
          </w:tcPr>
          <w:p w14:paraId="25CC4AAF" w14:textId="43CA824D"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3.74</w:t>
            </w:r>
          </w:p>
        </w:tc>
        <w:tc>
          <w:tcPr>
            <w:tcW w:w="689" w:type="dxa"/>
            <w:shd w:val="clear" w:color="auto" w:fill="FFFFFF" w:themeFill="background1"/>
            <w:vAlign w:val="center"/>
          </w:tcPr>
          <w:p w14:paraId="2959D725" w14:textId="4AF5A647"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6.37</w:t>
            </w:r>
          </w:p>
        </w:tc>
        <w:tc>
          <w:tcPr>
            <w:tcW w:w="791" w:type="dxa"/>
            <w:shd w:val="clear" w:color="auto" w:fill="FFFFFF" w:themeFill="background1"/>
            <w:vAlign w:val="center"/>
          </w:tcPr>
          <w:p w14:paraId="769F696D" w14:textId="4CF8D79F"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2.73</w:t>
            </w:r>
          </w:p>
        </w:tc>
        <w:tc>
          <w:tcPr>
            <w:tcW w:w="770" w:type="dxa"/>
            <w:shd w:val="clear" w:color="auto" w:fill="FFFFFF" w:themeFill="background1"/>
            <w:vAlign w:val="center"/>
          </w:tcPr>
          <w:p w14:paraId="5C9C6345" w14:textId="0174C2D6"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4.18</w:t>
            </w:r>
          </w:p>
        </w:tc>
        <w:tc>
          <w:tcPr>
            <w:tcW w:w="714" w:type="dxa"/>
            <w:shd w:val="clear" w:color="auto" w:fill="FFFFFF" w:themeFill="background1"/>
            <w:vAlign w:val="center"/>
          </w:tcPr>
          <w:p w14:paraId="769944D3" w14:textId="77633792"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16.39</w:t>
            </w:r>
          </w:p>
        </w:tc>
        <w:tc>
          <w:tcPr>
            <w:tcW w:w="826" w:type="dxa"/>
            <w:shd w:val="clear" w:color="auto" w:fill="FFFFFF" w:themeFill="background1"/>
            <w:noWrap/>
            <w:vAlign w:val="center"/>
          </w:tcPr>
          <w:p w14:paraId="70F24F08" w14:textId="564533FD"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1.75</w:t>
            </w:r>
          </w:p>
        </w:tc>
        <w:tc>
          <w:tcPr>
            <w:tcW w:w="1090" w:type="dxa"/>
            <w:shd w:val="clear" w:color="auto" w:fill="FFFFFF" w:themeFill="background1"/>
            <w:noWrap/>
            <w:vAlign w:val="center"/>
          </w:tcPr>
          <w:p w14:paraId="1ACED3D4" w14:textId="37E859BC"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2.36</w:t>
            </w:r>
          </w:p>
        </w:tc>
        <w:tc>
          <w:tcPr>
            <w:tcW w:w="860" w:type="dxa"/>
            <w:shd w:val="clear" w:color="auto" w:fill="FFFFFF" w:themeFill="background1"/>
            <w:noWrap/>
            <w:vAlign w:val="center"/>
          </w:tcPr>
          <w:p w14:paraId="0BA1317A" w14:textId="67C75F8E"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3.47</w:t>
            </w:r>
          </w:p>
        </w:tc>
      </w:tr>
      <w:tr w:rsidR="006F6D43" w:rsidRPr="006F6D43" w14:paraId="22E1E4F7" w14:textId="77777777" w:rsidTr="00151AB4">
        <w:trPr>
          <w:trHeight w:val="113"/>
        </w:trPr>
        <w:tc>
          <w:tcPr>
            <w:tcW w:w="959" w:type="dxa"/>
            <w:vMerge/>
            <w:shd w:val="clear" w:color="auto" w:fill="FFFFFF" w:themeFill="background1"/>
          </w:tcPr>
          <w:p w14:paraId="61B306A5" w14:textId="77777777" w:rsidR="006F6D43" w:rsidRPr="006F6D43" w:rsidRDefault="006F6D43" w:rsidP="00383D9C">
            <w:pPr>
              <w:widowControl/>
              <w:jc w:val="center"/>
              <w:rPr>
                <w:rFonts w:ascii="Times New Roman" w:eastAsia="DengXian" w:hAnsi="Times New Roman" w:cs="Times New Roman"/>
                <w:b/>
                <w:bCs/>
                <w:kern w:val="0"/>
                <w:sz w:val="18"/>
                <w:szCs w:val="18"/>
              </w:rPr>
            </w:pPr>
          </w:p>
        </w:tc>
        <w:tc>
          <w:tcPr>
            <w:tcW w:w="850" w:type="dxa"/>
            <w:vMerge/>
            <w:shd w:val="clear" w:color="auto" w:fill="FFFFFF" w:themeFill="background1"/>
            <w:vAlign w:val="center"/>
            <w:hideMark/>
          </w:tcPr>
          <w:p w14:paraId="429B9290" w14:textId="0B0BE092" w:rsidR="006F6D43" w:rsidRPr="006F6D43" w:rsidRDefault="006F6D43" w:rsidP="00383D9C">
            <w:pPr>
              <w:widowControl/>
              <w:jc w:val="center"/>
              <w:rPr>
                <w:rFonts w:ascii="Times New Roman" w:eastAsia="DengXian" w:hAnsi="Times New Roman" w:cs="Times New Roman"/>
                <w:b/>
                <w:bCs/>
                <w:kern w:val="0"/>
                <w:sz w:val="18"/>
                <w:szCs w:val="18"/>
              </w:rPr>
            </w:pPr>
          </w:p>
        </w:tc>
        <w:tc>
          <w:tcPr>
            <w:tcW w:w="851" w:type="dxa"/>
            <w:shd w:val="clear" w:color="auto" w:fill="FFFFFF" w:themeFill="background1"/>
            <w:vAlign w:val="center"/>
            <w:hideMark/>
          </w:tcPr>
          <w:p w14:paraId="655279B9" w14:textId="77777777" w:rsidR="006F6D43" w:rsidRPr="006F6D43" w:rsidRDefault="006F6D43" w:rsidP="00383D9C">
            <w:pPr>
              <w:widowControl/>
              <w:jc w:val="center"/>
              <w:rPr>
                <w:rFonts w:ascii="Times New Roman" w:eastAsia="DengXian" w:hAnsi="Times New Roman" w:cs="Times New Roman"/>
                <w:b/>
                <w:bCs/>
                <w:kern w:val="0"/>
                <w:sz w:val="18"/>
                <w:szCs w:val="18"/>
              </w:rPr>
            </w:pPr>
            <w:r w:rsidRPr="006F6D43">
              <w:rPr>
                <w:rFonts w:ascii="Times New Roman" w:eastAsia="DengXian" w:hAnsi="Times New Roman" w:cs="Times New Roman"/>
                <w:b/>
                <w:bCs/>
                <w:kern w:val="0"/>
                <w:sz w:val="18"/>
                <w:szCs w:val="18"/>
              </w:rPr>
              <w:t>50%</w:t>
            </w:r>
          </w:p>
        </w:tc>
        <w:tc>
          <w:tcPr>
            <w:tcW w:w="684" w:type="dxa"/>
            <w:shd w:val="clear" w:color="auto" w:fill="FFFFFF" w:themeFill="background1"/>
            <w:vAlign w:val="center"/>
          </w:tcPr>
          <w:p w14:paraId="28149F20" w14:textId="7C1056F0"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3.55</w:t>
            </w:r>
          </w:p>
        </w:tc>
        <w:tc>
          <w:tcPr>
            <w:tcW w:w="770" w:type="dxa"/>
            <w:shd w:val="clear" w:color="auto" w:fill="FFFFFF" w:themeFill="background1"/>
            <w:vAlign w:val="center"/>
          </w:tcPr>
          <w:p w14:paraId="3A295E33" w14:textId="19E4329F"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8.23</w:t>
            </w:r>
          </w:p>
        </w:tc>
        <w:tc>
          <w:tcPr>
            <w:tcW w:w="689" w:type="dxa"/>
            <w:shd w:val="clear" w:color="auto" w:fill="FFFFFF" w:themeFill="background1"/>
            <w:vAlign w:val="center"/>
          </w:tcPr>
          <w:p w14:paraId="600FA09E" w14:textId="6276B3C9"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16.10</w:t>
            </w:r>
          </w:p>
        </w:tc>
        <w:tc>
          <w:tcPr>
            <w:tcW w:w="791" w:type="dxa"/>
            <w:shd w:val="clear" w:color="auto" w:fill="FFFFFF" w:themeFill="background1"/>
            <w:vAlign w:val="center"/>
          </w:tcPr>
          <w:p w14:paraId="5291C249" w14:textId="7EDBFE6E"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5.80</w:t>
            </w:r>
          </w:p>
        </w:tc>
        <w:tc>
          <w:tcPr>
            <w:tcW w:w="770" w:type="dxa"/>
            <w:shd w:val="clear" w:color="auto" w:fill="FFFFFF" w:themeFill="background1"/>
            <w:vAlign w:val="center"/>
          </w:tcPr>
          <w:p w14:paraId="3CD75225" w14:textId="58BCCF0D"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8.81</w:t>
            </w:r>
          </w:p>
        </w:tc>
        <w:tc>
          <w:tcPr>
            <w:tcW w:w="714" w:type="dxa"/>
            <w:shd w:val="clear" w:color="auto" w:fill="FFFFFF" w:themeFill="background1"/>
            <w:vAlign w:val="center"/>
          </w:tcPr>
          <w:p w14:paraId="2B77374D" w14:textId="5E6000C2"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25.35</w:t>
            </w:r>
          </w:p>
        </w:tc>
        <w:tc>
          <w:tcPr>
            <w:tcW w:w="826" w:type="dxa"/>
            <w:shd w:val="clear" w:color="auto" w:fill="FFFFFF" w:themeFill="background1"/>
            <w:noWrap/>
            <w:vAlign w:val="center"/>
          </w:tcPr>
          <w:p w14:paraId="179140FE" w14:textId="66A9B7C1"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3.16</w:t>
            </w:r>
          </w:p>
        </w:tc>
        <w:tc>
          <w:tcPr>
            <w:tcW w:w="1090" w:type="dxa"/>
            <w:shd w:val="clear" w:color="auto" w:fill="FFFFFF" w:themeFill="background1"/>
            <w:noWrap/>
            <w:vAlign w:val="center"/>
          </w:tcPr>
          <w:p w14:paraId="3A7716B5" w14:textId="17FB59E8"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4.31</w:t>
            </w:r>
          </w:p>
        </w:tc>
        <w:tc>
          <w:tcPr>
            <w:tcW w:w="860" w:type="dxa"/>
            <w:shd w:val="clear" w:color="auto" w:fill="FFFFFF" w:themeFill="background1"/>
            <w:noWrap/>
            <w:vAlign w:val="center"/>
          </w:tcPr>
          <w:p w14:paraId="05AEEDB5" w14:textId="20B4D740"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6.68</w:t>
            </w:r>
          </w:p>
        </w:tc>
      </w:tr>
      <w:tr w:rsidR="006F6D43" w:rsidRPr="006F6D43" w14:paraId="5616624B" w14:textId="77777777" w:rsidTr="00151AB4">
        <w:trPr>
          <w:trHeight w:val="113"/>
        </w:trPr>
        <w:tc>
          <w:tcPr>
            <w:tcW w:w="959" w:type="dxa"/>
            <w:vMerge/>
            <w:shd w:val="clear" w:color="auto" w:fill="FFFFFF" w:themeFill="background1"/>
          </w:tcPr>
          <w:p w14:paraId="6AE8160D" w14:textId="77777777" w:rsidR="006F6D43" w:rsidRPr="006F6D43" w:rsidRDefault="006F6D43" w:rsidP="00383D9C">
            <w:pPr>
              <w:widowControl/>
              <w:jc w:val="center"/>
              <w:rPr>
                <w:rFonts w:ascii="Times New Roman" w:eastAsia="DengXian" w:hAnsi="Times New Roman" w:cs="Times New Roman"/>
                <w:b/>
                <w:bCs/>
                <w:kern w:val="0"/>
                <w:sz w:val="18"/>
                <w:szCs w:val="18"/>
              </w:rPr>
            </w:pPr>
          </w:p>
        </w:tc>
        <w:tc>
          <w:tcPr>
            <w:tcW w:w="850" w:type="dxa"/>
            <w:vMerge/>
            <w:shd w:val="clear" w:color="auto" w:fill="FFFFFF" w:themeFill="background1"/>
            <w:vAlign w:val="center"/>
            <w:hideMark/>
          </w:tcPr>
          <w:p w14:paraId="4F1991A6" w14:textId="2C12DE54" w:rsidR="006F6D43" w:rsidRPr="006F6D43" w:rsidRDefault="006F6D43" w:rsidP="00383D9C">
            <w:pPr>
              <w:widowControl/>
              <w:jc w:val="center"/>
              <w:rPr>
                <w:rFonts w:ascii="Times New Roman" w:eastAsia="DengXian" w:hAnsi="Times New Roman" w:cs="Times New Roman"/>
                <w:b/>
                <w:bCs/>
                <w:kern w:val="0"/>
                <w:sz w:val="18"/>
                <w:szCs w:val="18"/>
              </w:rPr>
            </w:pPr>
          </w:p>
        </w:tc>
        <w:tc>
          <w:tcPr>
            <w:tcW w:w="851" w:type="dxa"/>
            <w:shd w:val="clear" w:color="auto" w:fill="FFFFFF" w:themeFill="background1"/>
            <w:vAlign w:val="center"/>
            <w:hideMark/>
          </w:tcPr>
          <w:p w14:paraId="22F576CE" w14:textId="77777777" w:rsidR="006F6D43" w:rsidRPr="006F6D43" w:rsidRDefault="006F6D43" w:rsidP="00383D9C">
            <w:pPr>
              <w:widowControl/>
              <w:jc w:val="center"/>
              <w:rPr>
                <w:rFonts w:ascii="Times New Roman" w:eastAsia="DengXian" w:hAnsi="Times New Roman" w:cs="Times New Roman"/>
                <w:b/>
                <w:bCs/>
                <w:kern w:val="0"/>
                <w:sz w:val="18"/>
                <w:szCs w:val="18"/>
              </w:rPr>
            </w:pPr>
            <w:r w:rsidRPr="006F6D43">
              <w:rPr>
                <w:rFonts w:ascii="Times New Roman" w:eastAsia="DengXian" w:hAnsi="Times New Roman" w:cs="Times New Roman"/>
                <w:b/>
                <w:bCs/>
                <w:kern w:val="0"/>
                <w:sz w:val="18"/>
                <w:szCs w:val="18"/>
              </w:rPr>
              <w:t>95%</w:t>
            </w:r>
          </w:p>
        </w:tc>
        <w:tc>
          <w:tcPr>
            <w:tcW w:w="684" w:type="dxa"/>
            <w:shd w:val="clear" w:color="auto" w:fill="FFFFFF" w:themeFill="background1"/>
            <w:vAlign w:val="center"/>
          </w:tcPr>
          <w:p w14:paraId="3DDB8D16" w14:textId="70945929"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6.95</w:t>
            </w:r>
          </w:p>
        </w:tc>
        <w:tc>
          <w:tcPr>
            <w:tcW w:w="770" w:type="dxa"/>
            <w:shd w:val="clear" w:color="auto" w:fill="FFFFFF" w:themeFill="background1"/>
            <w:vAlign w:val="center"/>
          </w:tcPr>
          <w:p w14:paraId="2AC04D13" w14:textId="062D7BD3"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19.65</w:t>
            </w:r>
          </w:p>
        </w:tc>
        <w:tc>
          <w:tcPr>
            <w:tcW w:w="689" w:type="dxa"/>
            <w:shd w:val="clear" w:color="auto" w:fill="FFFFFF" w:themeFill="background1"/>
            <w:vAlign w:val="center"/>
          </w:tcPr>
          <w:p w14:paraId="2E59A1B4" w14:textId="19F3FFC8"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56.66</w:t>
            </w:r>
          </w:p>
        </w:tc>
        <w:tc>
          <w:tcPr>
            <w:tcW w:w="791" w:type="dxa"/>
            <w:shd w:val="clear" w:color="auto" w:fill="FFFFFF" w:themeFill="background1"/>
            <w:vAlign w:val="center"/>
          </w:tcPr>
          <w:p w14:paraId="3F9D3B06" w14:textId="40A862FD"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7.82</w:t>
            </w:r>
          </w:p>
        </w:tc>
        <w:tc>
          <w:tcPr>
            <w:tcW w:w="770" w:type="dxa"/>
            <w:shd w:val="clear" w:color="auto" w:fill="FFFFFF" w:themeFill="background1"/>
            <w:vAlign w:val="center"/>
          </w:tcPr>
          <w:p w14:paraId="0DEE3DB5" w14:textId="16EA5AC1"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11.88</w:t>
            </w:r>
          </w:p>
        </w:tc>
        <w:tc>
          <w:tcPr>
            <w:tcW w:w="714" w:type="dxa"/>
            <w:shd w:val="clear" w:color="auto" w:fill="FFFFFF" w:themeFill="background1"/>
            <w:vAlign w:val="center"/>
          </w:tcPr>
          <w:p w14:paraId="07C20B25" w14:textId="37A86599"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32.59</w:t>
            </w:r>
          </w:p>
        </w:tc>
        <w:tc>
          <w:tcPr>
            <w:tcW w:w="826" w:type="dxa"/>
            <w:shd w:val="clear" w:color="auto" w:fill="FFFFFF" w:themeFill="background1"/>
            <w:noWrap/>
            <w:vAlign w:val="center"/>
          </w:tcPr>
          <w:p w14:paraId="3A323B5F" w14:textId="54B26E0B"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7.53</w:t>
            </w:r>
          </w:p>
        </w:tc>
        <w:tc>
          <w:tcPr>
            <w:tcW w:w="1090" w:type="dxa"/>
            <w:shd w:val="clear" w:color="auto" w:fill="FFFFFF" w:themeFill="background1"/>
            <w:noWrap/>
            <w:vAlign w:val="center"/>
          </w:tcPr>
          <w:p w14:paraId="341C7671" w14:textId="5C3473E3"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11.09</w:t>
            </w:r>
          </w:p>
        </w:tc>
        <w:tc>
          <w:tcPr>
            <w:tcW w:w="860" w:type="dxa"/>
            <w:shd w:val="clear" w:color="auto" w:fill="FFFFFF" w:themeFill="background1"/>
            <w:noWrap/>
            <w:vAlign w:val="center"/>
          </w:tcPr>
          <w:p w14:paraId="42F8991A" w14:textId="634EA7C6"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22.71</w:t>
            </w:r>
          </w:p>
        </w:tc>
      </w:tr>
      <w:tr w:rsidR="006F6D43" w:rsidRPr="006F6D43" w14:paraId="7DCBCE29" w14:textId="77777777" w:rsidTr="00151AB4">
        <w:trPr>
          <w:trHeight w:val="113"/>
        </w:trPr>
        <w:tc>
          <w:tcPr>
            <w:tcW w:w="959" w:type="dxa"/>
            <w:vMerge w:val="restart"/>
            <w:shd w:val="clear" w:color="auto" w:fill="FFFFFF" w:themeFill="background1"/>
            <w:vAlign w:val="center"/>
          </w:tcPr>
          <w:p w14:paraId="101EC585" w14:textId="67D48F35" w:rsidR="006F6D43" w:rsidRPr="006F6D43" w:rsidRDefault="006F6D43" w:rsidP="00383D9C">
            <w:pPr>
              <w:widowControl/>
              <w:jc w:val="center"/>
              <w:rPr>
                <w:rFonts w:ascii="Times New Roman" w:eastAsia="DengXian" w:hAnsi="Times New Roman" w:cs="Times New Roman"/>
                <w:b/>
                <w:bCs/>
                <w:kern w:val="0"/>
                <w:sz w:val="18"/>
                <w:szCs w:val="18"/>
              </w:rPr>
            </w:pPr>
            <w:r w:rsidRPr="006F6D43">
              <w:rPr>
                <w:rFonts w:ascii="Times New Roman" w:eastAsia="DengXian" w:hAnsi="Times New Roman" w:cs="Times New Roman"/>
                <w:b/>
                <w:bCs/>
                <w:kern w:val="0"/>
                <w:sz w:val="18"/>
                <w:szCs w:val="18"/>
              </w:rPr>
              <w:t>Dynamic SBFD</w:t>
            </w:r>
          </w:p>
        </w:tc>
        <w:tc>
          <w:tcPr>
            <w:tcW w:w="850" w:type="dxa"/>
            <w:vMerge w:val="restart"/>
            <w:shd w:val="clear" w:color="auto" w:fill="FFFFFF" w:themeFill="background1"/>
            <w:vAlign w:val="center"/>
          </w:tcPr>
          <w:p w14:paraId="078C3951" w14:textId="7AFDDB52" w:rsidR="006F6D43" w:rsidRPr="006F6D43" w:rsidRDefault="006F6D43" w:rsidP="00383D9C">
            <w:pPr>
              <w:widowControl/>
              <w:jc w:val="center"/>
              <w:rPr>
                <w:rFonts w:ascii="Times New Roman" w:eastAsia="DengXian" w:hAnsi="Times New Roman" w:cs="Times New Roman"/>
                <w:b/>
                <w:bCs/>
                <w:kern w:val="0"/>
                <w:sz w:val="18"/>
                <w:szCs w:val="18"/>
              </w:rPr>
            </w:pPr>
            <w:r w:rsidRPr="006F6D43">
              <w:rPr>
                <w:rFonts w:ascii="Times New Roman" w:eastAsia="DengXian" w:hAnsi="Times New Roman" w:cs="Times New Roman"/>
                <w:b/>
                <w:bCs/>
                <w:kern w:val="0"/>
                <w:sz w:val="18"/>
                <w:szCs w:val="18"/>
              </w:rPr>
              <w:t xml:space="preserve">DL packet-Latency </w:t>
            </w:r>
            <w:r w:rsidRPr="006F6D43">
              <w:rPr>
                <w:rFonts w:ascii="Times New Roman" w:eastAsia="DengXian" w:hAnsi="Times New Roman" w:cs="Times New Roman"/>
                <w:b/>
                <w:bCs/>
                <w:color w:val="000000"/>
                <w:kern w:val="0"/>
                <w:sz w:val="18"/>
                <w:szCs w:val="18"/>
              </w:rPr>
              <w:t>CDF</w:t>
            </w:r>
          </w:p>
        </w:tc>
        <w:tc>
          <w:tcPr>
            <w:tcW w:w="851" w:type="dxa"/>
            <w:shd w:val="clear" w:color="auto" w:fill="FFFFFF" w:themeFill="background1"/>
            <w:vAlign w:val="center"/>
          </w:tcPr>
          <w:p w14:paraId="297F7C2B" w14:textId="6411C0E0" w:rsidR="006F6D43" w:rsidRPr="006F6D43" w:rsidRDefault="006F6D43" w:rsidP="00383D9C">
            <w:pPr>
              <w:widowControl/>
              <w:jc w:val="center"/>
              <w:rPr>
                <w:rFonts w:ascii="Times New Roman" w:eastAsia="DengXian" w:hAnsi="Times New Roman" w:cs="Times New Roman"/>
                <w:b/>
                <w:bCs/>
                <w:kern w:val="0"/>
                <w:sz w:val="18"/>
                <w:szCs w:val="18"/>
              </w:rPr>
            </w:pPr>
            <w:r w:rsidRPr="006F6D43">
              <w:rPr>
                <w:rFonts w:ascii="Times New Roman" w:eastAsia="DengXian" w:hAnsi="Times New Roman" w:cs="Times New Roman"/>
                <w:b/>
                <w:bCs/>
                <w:kern w:val="0"/>
                <w:sz w:val="18"/>
                <w:szCs w:val="18"/>
              </w:rPr>
              <w:t>Mean</w:t>
            </w:r>
          </w:p>
        </w:tc>
        <w:tc>
          <w:tcPr>
            <w:tcW w:w="684" w:type="dxa"/>
            <w:shd w:val="clear" w:color="auto" w:fill="FFFFFF" w:themeFill="background1"/>
            <w:vAlign w:val="center"/>
          </w:tcPr>
          <w:p w14:paraId="1ACB49C0" w14:textId="59B34B7F"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6.96</w:t>
            </w:r>
          </w:p>
        </w:tc>
        <w:tc>
          <w:tcPr>
            <w:tcW w:w="770" w:type="dxa"/>
            <w:shd w:val="clear" w:color="auto" w:fill="FFFFFF" w:themeFill="background1"/>
            <w:vAlign w:val="center"/>
          </w:tcPr>
          <w:p w14:paraId="03D91336" w14:textId="4E6429D1"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15.07</w:t>
            </w:r>
          </w:p>
        </w:tc>
        <w:tc>
          <w:tcPr>
            <w:tcW w:w="689" w:type="dxa"/>
            <w:shd w:val="clear" w:color="auto" w:fill="FFFFFF" w:themeFill="background1"/>
            <w:vAlign w:val="center"/>
          </w:tcPr>
          <w:p w14:paraId="39C2A488" w14:textId="73A5193B"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110.60</w:t>
            </w:r>
          </w:p>
        </w:tc>
        <w:tc>
          <w:tcPr>
            <w:tcW w:w="791" w:type="dxa"/>
            <w:shd w:val="clear" w:color="auto" w:fill="FFFFFF" w:themeFill="background1"/>
            <w:vAlign w:val="center"/>
          </w:tcPr>
          <w:p w14:paraId="7B2ECBCC" w14:textId="1FC5D243"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13.5668</w:t>
            </w:r>
          </w:p>
        </w:tc>
        <w:tc>
          <w:tcPr>
            <w:tcW w:w="770" w:type="dxa"/>
            <w:shd w:val="clear" w:color="auto" w:fill="FFFFFF" w:themeFill="background1"/>
            <w:vAlign w:val="center"/>
          </w:tcPr>
          <w:p w14:paraId="4D4D3B82" w14:textId="0320287D"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20.045</w:t>
            </w:r>
          </w:p>
        </w:tc>
        <w:tc>
          <w:tcPr>
            <w:tcW w:w="714" w:type="dxa"/>
            <w:shd w:val="clear" w:color="auto" w:fill="FFFFFF" w:themeFill="background1"/>
            <w:vAlign w:val="center"/>
          </w:tcPr>
          <w:p w14:paraId="26F0C15F" w14:textId="03BDF637"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51.1411</w:t>
            </w:r>
          </w:p>
        </w:tc>
        <w:tc>
          <w:tcPr>
            <w:tcW w:w="826" w:type="dxa"/>
            <w:shd w:val="clear" w:color="auto" w:fill="FFFFFF" w:themeFill="background1"/>
            <w:noWrap/>
            <w:vAlign w:val="center"/>
          </w:tcPr>
          <w:p w14:paraId="7D371680" w14:textId="5B874EBD"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7.33</w:t>
            </w:r>
          </w:p>
        </w:tc>
        <w:tc>
          <w:tcPr>
            <w:tcW w:w="1090" w:type="dxa"/>
            <w:shd w:val="clear" w:color="auto" w:fill="FFFFFF" w:themeFill="background1"/>
            <w:noWrap/>
            <w:vAlign w:val="center"/>
          </w:tcPr>
          <w:p w14:paraId="45672728" w14:textId="70E49381"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11.04</w:t>
            </w:r>
          </w:p>
        </w:tc>
        <w:tc>
          <w:tcPr>
            <w:tcW w:w="860" w:type="dxa"/>
            <w:shd w:val="clear" w:color="auto" w:fill="FFFFFF" w:themeFill="background1"/>
            <w:noWrap/>
            <w:vAlign w:val="center"/>
          </w:tcPr>
          <w:p w14:paraId="215610B6" w14:textId="0BFBBCD2"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29.60</w:t>
            </w:r>
          </w:p>
        </w:tc>
      </w:tr>
      <w:tr w:rsidR="006F6D43" w:rsidRPr="006F6D43" w14:paraId="55873374" w14:textId="77777777" w:rsidTr="00151AB4">
        <w:trPr>
          <w:trHeight w:val="113"/>
        </w:trPr>
        <w:tc>
          <w:tcPr>
            <w:tcW w:w="959" w:type="dxa"/>
            <w:vMerge/>
            <w:shd w:val="clear" w:color="auto" w:fill="FFFFFF" w:themeFill="background1"/>
          </w:tcPr>
          <w:p w14:paraId="1609917F" w14:textId="77777777" w:rsidR="006F6D43" w:rsidRPr="006F6D43" w:rsidRDefault="006F6D43" w:rsidP="00383D9C">
            <w:pPr>
              <w:widowControl/>
              <w:jc w:val="center"/>
              <w:rPr>
                <w:rFonts w:ascii="Times New Roman" w:eastAsia="DengXian" w:hAnsi="Times New Roman" w:cs="Times New Roman"/>
                <w:b/>
                <w:bCs/>
                <w:kern w:val="0"/>
                <w:sz w:val="18"/>
                <w:szCs w:val="18"/>
              </w:rPr>
            </w:pPr>
          </w:p>
        </w:tc>
        <w:tc>
          <w:tcPr>
            <w:tcW w:w="850" w:type="dxa"/>
            <w:vMerge/>
            <w:shd w:val="clear" w:color="auto" w:fill="FFFFFF" w:themeFill="background1"/>
            <w:vAlign w:val="center"/>
          </w:tcPr>
          <w:p w14:paraId="081F70B5" w14:textId="77777777" w:rsidR="006F6D43" w:rsidRPr="006F6D43" w:rsidRDefault="006F6D43" w:rsidP="00383D9C">
            <w:pPr>
              <w:widowControl/>
              <w:jc w:val="center"/>
              <w:rPr>
                <w:rFonts w:ascii="Times New Roman" w:eastAsia="DengXian" w:hAnsi="Times New Roman" w:cs="Times New Roman"/>
                <w:b/>
                <w:bCs/>
                <w:kern w:val="0"/>
                <w:sz w:val="18"/>
                <w:szCs w:val="18"/>
              </w:rPr>
            </w:pPr>
          </w:p>
        </w:tc>
        <w:tc>
          <w:tcPr>
            <w:tcW w:w="851" w:type="dxa"/>
            <w:shd w:val="clear" w:color="auto" w:fill="FFFFFF" w:themeFill="background1"/>
            <w:vAlign w:val="center"/>
          </w:tcPr>
          <w:p w14:paraId="393392BE" w14:textId="18213149" w:rsidR="006F6D43" w:rsidRPr="006F6D43" w:rsidRDefault="006F6D43" w:rsidP="00383D9C">
            <w:pPr>
              <w:widowControl/>
              <w:jc w:val="center"/>
              <w:rPr>
                <w:rFonts w:ascii="Times New Roman" w:eastAsia="DengXian" w:hAnsi="Times New Roman" w:cs="Times New Roman"/>
                <w:b/>
                <w:bCs/>
                <w:kern w:val="0"/>
                <w:sz w:val="18"/>
                <w:szCs w:val="18"/>
              </w:rPr>
            </w:pPr>
            <w:r w:rsidRPr="006F6D43">
              <w:rPr>
                <w:rFonts w:ascii="Times New Roman" w:eastAsia="DengXian" w:hAnsi="Times New Roman" w:cs="Times New Roman"/>
                <w:b/>
                <w:bCs/>
                <w:kern w:val="0"/>
                <w:sz w:val="18"/>
                <w:szCs w:val="18"/>
              </w:rPr>
              <w:t>5%</w:t>
            </w:r>
          </w:p>
        </w:tc>
        <w:tc>
          <w:tcPr>
            <w:tcW w:w="684" w:type="dxa"/>
            <w:shd w:val="clear" w:color="auto" w:fill="FFFFFF" w:themeFill="background1"/>
            <w:vAlign w:val="center"/>
          </w:tcPr>
          <w:p w14:paraId="0A914557" w14:textId="2E84AC8B"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5.23</w:t>
            </w:r>
          </w:p>
        </w:tc>
        <w:tc>
          <w:tcPr>
            <w:tcW w:w="770" w:type="dxa"/>
            <w:shd w:val="clear" w:color="auto" w:fill="FFFFFF" w:themeFill="background1"/>
            <w:vAlign w:val="center"/>
          </w:tcPr>
          <w:p w14:paraId="021DC492" w14:textId="32DC1462"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6.41</w:t>
            </w:r>
          </w:p>
        </w:tc>
        <w:tc>
          <w:tcPr>
            <w:tcW w:w="689" w:type="dxa"/>
            <w:shd w:val="clear" w:color="auto" w:fill="FFFFFF" w:themeFill="background1"/>
            <w:vAlign w:val="center"/>
          </w:tcPr>
          <w:p w14:paraId="4B0ABDBA" w14:textId="4006BCCF"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9.03</w:t>
            </w:r>
          </w:p>
        </w:tc>
        <w:tc>
          <w:tcPr>
            <w:tcW w:w="791" w:type="dxa"/>
            <w:shd w:val="clear" w:color="auto" w:fill="FFFFFF" w:themeFill="background1"/>
            <w:vAlign w:val="center"/>
          </w:tcPr>
          <w:p w14:paraId="761D543F" w14:textId="5D86166E"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9.5954</w:t>
            </w:r>
          </w:p>
        </w:tc>
        <w:tc>
          <w:tcPr>
            <w:tcW w:w="770" w:type="dxa"/>
            <w:shd w:val="clear" w:color="auto" w:fill="FFFFFF" w:themeFill="background1"/>
            <w:vAlign w:val="center"/>
          </w:tcPr>
          <w:p w14:paraId="5E35F743" w14:textId="7C1773DE"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14.6248</w:t>
            </w:r>
          </w:p>
        </w:tc>
        <w:tc>
          <w:tcPr>
            <w:tcW w:w="714" w:type="dxa"/>
            <w:shd w:val="clear" w:color="auto" w:fill="FFFFFF" w:themeFill="background1"/>
            <w:vAlign w:val="center"/>
          </w:tcPr>
          <w:p w14:paraId="575BA147" w14:textId="2AC4F9CB"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39.5611</w:t>
            </w:r>
          </w:p>
        </w:tc>
        <w:tc>
          <w:tcPr>
            <w:tcW w:w="826" w:type="dxa"/>
            <w:shd w:val="clear" w:color="auto" w:fill="FFFFFF" w:themeFill="background1"/>
            <w:noWrap/>
            <w:vAlign w:val="center"/>
          </w:tcPr>
          <w:p w14:paraId="7146F5C2" w14:textId="538768A1"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4.66</w:t>
            </w:r>
          </w:p>
        </w:tc>
        <w:tc>
          <w:tcPr>
            <w:tcW w:w="1090" w:type="dxa"/>
            <w:shd w:val="clear" w:color="auto" w:fill="FFFFFF" w:themeFill="background1"/>
            <w:noWrap/>
            <w:vAlign w:val="center"/>
          </w:tcPr>
          <w:p w14:paraId="4A4F12EE" w14:textId="0CC5C601"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5.01</w:t>
            </w:r>
          </w:p>
        </w:tc>
        <w:tc>
          <w:tcPr>
            <w:tcW w:w="860" w:type="dxa"/>
            <w:shd w:val="clear" w:color="auto" w:fill="FFFFFF" w:themeFill="background1"/>
            <w:noWrap/>
            <w:vAlign w:val="center"/>
          </w:tcPr>
          <w:p w14:paraId="56960D40" w14:textId="1A49BBDA"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5.36</w:t>
            </w:r>
          </w:p>
        </w:tc>
      </w:tr>
      <w:tr w:rsidR="006F6D43" w:rsidRPr="006F6D43" w14:paraId="34E3E638" w14:textId="77777777" w:rsidTr="00151AB4">
        <w:trPr>
          <w:trHeight w:val="113"/>
        </w:trPr>
        <w:tc>
          <w:tcPr>
            <w:tcW w:w="959" w:type="dxa"/>
            <w:vMerge/>
            <w:shd w:val="clear" w:color="auto" w:fill="FFFFFF" w:themeFill="background1"/>
          </w:tcPr>
          <w:p w14:paraId="21DB873D" w14:textId="77777777" w:rsidR="006F6D43" w:rsidRPr="006F6D43" w:rsidRDefault="006F6D43" w:rsidP="00383D9C">
            <w:pPr>
              <w:widowControl/>
              <w:jc w:val="center"/>
              <w:rPr>
                <w:rFonts w:ascii="Times New Roman" w:eastAsia="DengXian" w:hAnsi="Times New Roman" w:cs="Times New Roman"/>
                <w:b/>
                <w:bCs/>
                <w:kern w:val="0"/>
                <w:sz w:val="18"/>
                <w:szCs w:val="18"/>
              </w:rPr>
            </w:pPr>
          </w:p>
        </w:tc>
        <w:tc>
          <w:tcPr>
            <w:tcW w:w="850" w:type="dxa"/>
            <w:vMerge/>
            <w:shd w:val="clear" w:color="auto" w:fill="FFFFFF" w:themeFill="background1"/>
            <w:vAlign w:val="center"/>
          </w:tcPr>
          <w:p w14:paraId="7DDFECE6" w14:textId="77777777" w:rsidR="006F6D43" w:rsidRPr="006F6D43" w:rsidRDefault="006F6D43" w:rsidP="00383D9C">
            <w:pPr>
              <w:widowControl/>
              <w:jc w:val="center"/>
              <w:rPr>
                <w:rFonts w:ascii="Times New Roman" w:eastAsia="DengXian" w:hAnsi="Times New Roman" w:cs="Times New Roman"/>
                <w:b/>
                <w:bCs/>
                <w:kern w:val="0"/>
                <w:sz w:val="18"/>
                <w:szCs w:val="18"/>
              </w:rPr>
            </w:pPr>
          </w:p>
        </w:tc>
        <w:tc>
          <w:tcPr>
            <w:tcW w:w="851" w:type="dxa"/>
            <w:shd w:val="clear" w:color="auto" w:fill="FFFFFF" w:themeFill="background1"/>
            <w:vAlign w:val="center"/>
          </w:tcPr>
          <w:p w14:paraId="1290272C" w14:textId="4C6C842D" w:rsidR="006F6D43" w:rsidRPr="006F6D43" w:rsidRDefault="006F6D43" w:rsidP="00383D9C">
            <w:pPr>
              <w:widowControl/>
              <w:jc w:val="center"/>
              <w:rPr>
                <w:rFonts w:ascii="Times New Roman" w:eastAsia="DengXian" w:hAnsi="Times New Roman" w:cs="Times New Roman"/>
                <w:b/>
                <w:bCs/>
                <w:kern w:val="0"/>
                <w:sz w:val="18"/>
                <w:szCs w:val="18"/>
              </w:rPr>
            </w:pPr>
            <w:r w:rsidRPr="006F6D43">
              <w:rPr>
                <w:rFonts w:ascii="Times New Roman" w:eastAsia="DengXian" w:hAnsi="Times New Roman" w:cs="Times New Roman"/>
                <w:b/>
                <w:bCs/>
                <w:kern w:val="0"/>
                <w:sz w:val="18"/>
                <w:szCs w:val="18"/>
              </w:rPr>
              <w:t>50%</w:t>
            </w:r>
          </w:p>
        </w:tc>
        <w:tc>
          <w:tcPr>
            <w:tcW w:w="684" w:type="dxa"/>
            <w:shd w:val="clear" w:color="auto" w:fill="FFFFFF" w:themeFill="background1"/>
            <w:vAlign w:val="center"/>
          </w:tcPr>
          <w:p w14:paraId="3F3B80F3" w14:textId="6DCCF1BE"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6.44</w:t>
            </w:r>
          </w:p>
        </w:tc>
        <w:tc>
          <w:tcPr>
            <w:tcW w:w="770" w:type="dxa"/>
            <w:shd w:val="clear" w:color="auto" w:fill="FFFFFF" w:themeFill="background1"/>
            <w:vAlign w:val="center"/>
          </w:tcPr>
          <w:p w14:paraId="68CECC6E" w14:textId="6A63095F"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12.03</w:t>
            </w:r>
          </w:p>
        </w:tc>
        <w:tc>
          <w:tcPr>
            <w:tcW w:w="689" w:type="dxa"/>
            <w:shd w:val="clear" w:color="auto" w:fill="FFFFFF" w:themeFill="background1"/>
            <w:vAlign w:val="center"/>
          </w:tcPr>
          <w:p w14:paraId="60859637" w14:textId="746B6B62"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31.17</w:t>
            </w:r>
          </w:p>
        </w:tc>
        <w:tc>
          <w:tcPr>
            <w:tcW w:w="791" w:type="dxa"/>
            <w:shd w:val="clear" w:color="auto" w:fill="FFFFFF" w:themeFill="background1"/>
            <w:vAlign w:val="center"/>
          </w:tcPr>
          <w:p w14:paraId="7FE0984A" w14:textId="580381B1"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13.3037</w:t>
            </w:r>
          </w:p>
        </w:tc>
        <w:tc>
          <w:tcPr>
            <w:tcW w:w="770" w:type="dxa"/>
            <w:shd w:val="clear" w:color="auto" w:fill="FFFFFF" w:themeFill="background1"/>
            <w:vAlign w:val="center"/>
          </w:tcPr>
          <w:p w14:paraId="663F46B1" w14:textId="19933D24"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18.9096</w:t>
            </w:r>
          </w:p>
        </w:tc>
        <w:tc>
          <w:tcPr>
            <w:tcW w:w="714" w:type="dxa"/>
            <w:shd w:val="clear" w:color="auto" w:fill="FFFFFF" w:themeFill="background1"/>
            <w:vAlign w:val="center"/>
          </w:tcPr>
          <w:p w14:paraId="2487DF3A" w14:textId="409D5FC0"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48.8513</w:t>
            </w:r>
          </w:p>
        </w:tc>
        <w:tc>
          <w:tcPr>
            <w:tcW w:w="826" w:type="dxa"/>
            <w:shd w:val="clear" w:color="auto" w:fill="FFFFFF" w:themeFill="background1"/>
            <w:noWrap/>
            <w:vAlign w:val="center"/>
          </w:tcPr>
          <w:p w14:paraId="0B8B6F44" w14:textId="19B86979"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6.04</w:t>
            </w:r>
          </w:p>
        </w:tc>
        <w:tc>
          <w:tcPr>
            <w:tcW w:w="1090" w:type="dxa"/>
            <w:shd w:val="clear" w:color="auto" w:fill="FFFFFF" w:themeFill="background1"/>
            <w:noWrap/>
            <w:vAlign w:val="center"/>
          </w:tcPr>
          <w:p w14:paraId="7F384A35" w14:textId="52B3012D"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8.77</w:t>
            </w:r>
          </w:p>
        </w:tc>
        <w:tc>
          <w:tcPr>
            <w:tcW w:w="860" w:type="dxa"/>
            <w:shd w:val="clear" w:color="auto" w:fill="FFFFFF" w:themeFill="background1"/>
            <w:noWrap/>
            <w:vAlign w:val="center"/>
          </w:tcPr>
          <w:p w14:paraId="2D83D089" w14:textId="3840FA5C"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14.99</w:t>
            </w:r>
          </w:p>
        </w:tc>
      </w:tr>
      <w:tr w:rsidR="006F6D43" w:rsidRPr="006F6D43" w14:paraId="4516A188" w14:textId="77777777" w:rsidTr="00151AB4">
        <w:trPr>
          <w:trHeight w:val="113"/>
        </w:trPr>
        <w:tc>
          <w:tcPr>
            <w:tcW w:w="959" w:type="dxa"/>
            <w:vMerge/>
            <w:shd w:val="clear" w:color="auto" w:fill="FFFFFF" w:themeFill="background1"/>
          </w:tcPr>
          <w:p w14:paraId="497722D3" w14:textId="77777777" w:rsidR="006F6D43" w:rsidRPr="006F6D43" w:rsidRDefault="006F6D43" w:rsidP="00383D9C">
            <w:pPr>
              <w:widowControl/>
              <w:jc w:val="center"/>
              <w:rPr>
                <w:rFonts w:ascii="Times New Roman" w:eastAsia="DengXian" w:hAnsi="Times New Roman" w:cs="Times New Roman"/>
                <w:b/>
                <w:bCs/>
                <w:kern w:val="0"/>
                <w:sz w:val="18"/>
                <w:szCs w:val="18"/>
              </w:rPr>
            </w:pPr>
          </w:p>
        </w:tc>
        <w:tc>
          <w:tcPr>
            <w:tcW w:w="850" w:type="dxa"/>
            <w:vMerge/>
            <w:shd w:val="clear" w:color="auto" w:fill="FFFFFF" w:themeFill="background1"/>
            <w:vAlign w:val="center"/>
          </w:tcPr>
          <w:p w14:paraId="7A7FC633" w14:textId="77777777" w:rsidR="006F6D43" w:rsidRPr="006F6D43" w:rsidRDefault="006F6D43" w:rsidP="00383D9C">
            <w:pPr>
              <w:widowControl/>
              <w:jc w:val="center"/>
              <w:rPr>
                <w:rFonts w:ascii="Times New Roman" w:eastAsia="DengXian" w:hAnsi="Times New Roman" w:cs="Times New Roman"/>
                <w:b/>
                <w:bCs/>
                <w:kern w:val="0"/>
                <w:sz w:val="18"/>
                <w:szCs w:val="18"/>
              </w:rPr>
            </w:pPr>
          </w:p>
        </w:tc>
        <w:tc>
          <w:tcPr>
            <w:tcW w:w="851" w:type="dxa"/>
            <w:shd w:val="clear" w:color="auto" w:fill="FFFFFF" w:themeFill="background1"/>
            <w:vAlign w:val="center"/>
          </w:tcPr>
          <w:p w14:paraId="12E392A8" w14:textId="7A179733" w:rsidR="006F6D43" w:rsidRPr="006F6D43" w:rsidRDefault="006F6D43" w:rsidP="00383D9C">
            <w:pPr>
              <w:widowControl/>
              <w:jc w:val="center"/>
              <w:rPr>
                <w:rFonts w:ascii="Times New Roman" w:eastAsia="DengXian" w:hAnsi="Times New Roman" w:cs="Times New Roman"/>
                <w:b/>
                <w:bCs/>
                <w:kern w:val="0"/>
                <w:sz w:val="18"/>
                <w:szCs w:val="18"/>
              </w:rPr>
            </w:pPr>
            <w:r w:rsidRPr="006F6D43">
              <w:rPr>
                <w:rFonts w:ascii="Times New Roman" w:eastAsia="DengXian" w:hAnsi="Times New Roman" w:cs="Times New Roman"/>
                <w:b/>
                <w:bCs/>
                <w:kern w:val="0"/>
                <w:sz w:val="18"/>
                <w:szCs w:val="18"/>
              </w:rPr>
              <w:t>95%</w:t>
            </w:r>
          </w:p>
        </w:tc>
        <w:tc>
          <w:tcPr>
            <w:tcW w:w="684" w:type="dxa"/>
            <w:shd w:val="clear" w:color="auto" w:fill="FFFFFF" w:themeFill="background1"/>
            <w:vAlign w:val="center"/>
          </w:tcPr>
          <w:p w14:paraId="3F7E01BC" w14:textId="5E09FF68"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10.45</w:t>
            </w:r>
          </w:p>
        </w:tc>
        <w:tc>
          <w:tcPr>
            <w:tcW w:w="770" w:type="dxa"/>
            <w:shd w:val="clear" w:color="auto" w:fill="FFFFFF" w:themeFill="background1"/>
            <w:vAlign w:val="center"/>
          </w:tcPr>
          <w:p w14:paraId="601566CE" w14:textId="409820A2"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33.64</w:t>
            </w:r>
          </w:p>
        </w:tc>
        <w:tc>
          <w:tcPr>
            <w:tcW w:w="689" w:type="dxa"/>
            <w:shd w:val="clear" w:color="auto" w:fill="FFFFFF" w:themeFill="background1"/>
            <w:vAlign w:val="center"/>
          </w:tcPr>
          <w:p w14:paraId="3015E10D" w14:textId="2728B740"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361.25</w:t>
            </w:r>
          </w:p>
        </w:tc>
        <w:tc>
          <w:tcPr>
            <w:tcW w:w="791" w:type="dxa"/>
            <w:shd w:val="clear" w:color="auto" w:fill="FFFFFF" w:themeFill="background1"/>
            <w:vAlign w:val="center"/>
          </w:tcPr>
          <w:p w14:paraId="52677EFF" w14:textId="600AE844"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18.5924</w:t>
            </w:r>
          </w:p>
        </w:tc>
        <w:tc>
          <w:tcPr>
            <w:tcW w:w="770" w:type="dxa"/>
            <w:shd w:val="clear" w:color="auto" w:fill="FFFFFF" w:themeFill="background1"/>
            <w:vAlign w:val="center"/>
          </w:tcPr>
          <w:p w14:paraId="677FDD38" w14:textId="1D7D66A0"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28.4302</w:t>
            </w:r>
          </w:p>
        </w:tc>
        <w:tc>
          <w:tcPr>
            <w:tcW w:w="714" w:type="dxa"/>
            <w:shd w:val="clear" w:color="auto" w:fill="FFFFFF" w:themeFill="background1"/>
            <w:vAlign w:val="center"/>
          </w:tcPr>
          <w:p w14:paraId="2F568C5B" w14:textId="6ED6CD82"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70.1284</w:t>
            </w:r>
          </w:p>
        </w:tc>
        <w:tc>
          <w:tcPr>
            <w:tcW w:w="826" w:type="dxa"/>
            <w:shd w:val="clear" w:color="auto" w:fill="FFFFFF" w:themeFill="background1"/>
            <w:noWrap/>
            <w:vAlign w:val="center"/>
          </w:tcPr>
          <w:p w14:paraId="26533ED3" w14:textId="2FD15B30"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19.12</w:t>
            </w:r>
          </w:p>
        </w:tc>
        <w:tc>
          <w:tcPr>
            <w:tcW w:w="1090" w:type="dxa"/>
            <w:shd w:val="clear" w:color="auto" w:fill="FFFFFF" w:themeFill="background1"/>
            <w:noWrap/>
            <w:vAlign w:val="center"/>
          </w:tcPr>
          <w:p w14:paraId="629DEE3B" w14:textId="0DA40A05"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40.38</w:t>
            </w:r>
          </w:p>
        </w:tc>
        <w:tc>
          <w:tcPr>
            <w:tcW w:w="860" w:type="dxa"/>
            <w:shd w:val="clear" w:color="auto" w:fill="FFFFFF" w:themeFill="background1"/>
            <w:noWrap/>
            <w:vAlign w:val="center"/>
          </w:tcPr>
          <w:p w14:paraId="5FC93582" w14:textId="69212387"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217.80</w:t>
            </w:r>
          </w:p>
        </w:tc>
      </w:tr>
      <w:tr w:rsidR="006F6D43" w:rsidRPr="006F6D43" w14:paraId="5CE9679C" w14:textId="77777777" w:rsidTr="00151AB4">
        <w:trPr>
          <w:trHeight w:val="113"/>
        </w:trPr>
        <w:tc>
          <w:tcPr>
            <w:tcW w:w="959" w:type="dxa"/>
            <w:vMerge/>
            <w:shd w:val="clear" w:color="auto" w:fill="FFFFFF" w:themeFill="background1"/>
          </w:tcPr>
          <w:p w14:paraId="33B2B277" w14:textId="77777777" w:rsidR="006F6D43" w:rsidRPr="006F6D43" w:rsidRDefault="006F6D43" w:rsidP="00383D9C">
            <w:pPr>
              <w:widowControl/>
              <w:jc w:val="center"/>
              <w:rPr>
                <w:rFonts w:ascii="Times New Roman" w:eastAsia="DengXian" w:hAnsi="Times New Roman" w:cs="Times New Roman"/>
                <w:b/>
                <w:bCs/>
                <w:kern w:val="0"/>
                <w:sz w:val="18"/>
                <w:szCs w:val="18"/>
              </w:rPr>
            </w:pPr>
          </w:p>
        </w:tc>
        <w:tc>
          <w:tcPr>
            <w:tcW w:w="850" w:type="dxa"/>
            <w:vMerge w:val="restart"/>
            <w:shd w:val="clear" w:color="auto" w:fill="FFFFFF" w:themeFill="background1"/>
            <w:vAlign w:val="center"/>
          </w:tcPr>
          <w:p w14:paraId="69754510" w14:textId="11A36334" w:rsidR="006F6D43" w:rsidRPr="006F6D43" w:rsidRDefault="006F6D43" w:rsidP="00383D9C">
            <w:pPr>
              <w:widowControl/>
              <w:jc w:val="center"/>
              <w:rPr>
                <w:rFonts w:ascii="Times New Roman" w:eastAsia="DengXian" w:hAnsi="Times New Roman" w:cs="Times New Roman"/>
                <w:b/>
                <w:bCs/>
                <w:kern w:val="0"/>
                <w:sz w:val="18"/>
                <w:szCs w:val="18"/>
              </w:rPr>
            </w:pPr>
            <w:r w:rsidRPr="006F6D43">
              <w:rPr>
                <w:rFonts w:ascii="Times New Roman" w:eastAsia="DengXian" w:hAnsi="Times New Roman" w:cs="Times New Roman"/>
                <w:b/>
                <w:bCs/>
                <w:kern w:val="0"/>
                <w:sz w:val="18"/>
                <w:szCs w:val="18"/>
              </w:rPr>
              <w:t xml:space="preserve">UL packet-Latency </w:t>
            </w:r>
            <w:r w:rsidRPr="006F6D43">
              <w:rPr>
                <w:rFonts w:ascii="Times New Roman" w:eastAsia="DengXian" w:hAnsi="Times New Roman" w:cs="Times New Roman"/>
                <w:b/>
                <w:bCs/>
                <w:color w:val="000000"/>
                <w:kern w:val="0"/>
                <w:sz w:val="18"/>
                <w:szCs w:val="18"/>
              </w:rPr>
              <w:t>CDF</w:t>
            </w:r>
          </w:p>
        </w:tc>
        <w:tc>
          <w:tcPr>
            <w:tcW w:w="851" w:type="dxa"/>
            <w:shd w:val="clear" w:color="auto" w:fill="FFFFFF" w:themeFill="background1"/>
            <w:vAlign w:val="center"/>
          </w:tcPr>
          <w:p w14:paraId="52E75BBD" w14:textId="76106C18" w:rsidR="006F6D43" w:rsidRPr="006F6D43" w:rsidRDefault="006F6D43" w:rsidP="00383D9C">
            <w:pPr>
              <w:widowControl/>
              <w:jc w:val="center"/>
              <w:rPr>
                <w:rFonts w:ascii="Times New Roman" w:eastAsia="DengXian" w:hAnsi="Times New Roman" w:cs="Times New Roman"/>
                <w:b/>
                <w:bCs/>
                <w:kern w:val="0"/>
                <w:sz w:val="18"/>
                <w:szCs w:val="18"/>
              </w:rPr>
            </w:pPr>
            <w:r w:rsidRPr="006F6D43">
              <w:rPr>
                <w:rFonts w:ascii="Times New Roman" w:eastAsia="DengXian" w:hAnsi="Times New Roman" w:cs="Times New Roman"/>
                <w:b/>
                <w:bCs/>
                <w:kern w:val="0"/>
                <w:sz w:val="18"/>
                <w:szCs w:val="18"/>
              </w:rPr>
              <w:t>Mean</w:t>
            </w:r>
          </w:p>
        </w:tc>
        <w:tc>
          <w:tcPr>
            <w:tcW w:w="684" w:type="dxa"/>
            <w:shd w:val="clear" w:color="auto" w:fill="FFFFFF" w:themeFill="background1"/>
            <w:vAlign w:val="center"/>
          </w:tcPr>
          <w:p w14:paraId="10B75534" w14:textId="51CDE881"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4.11</w:t>
            </w:r>
          </w:p>
        </w:tc>
        <w:tc>
          <w:tcPr>
            <w:tcW w:w="770" w:type="dxa"/>
            <w:shd w:val="clear" w:color="auto" w:fill="FFFFFF" w:themeFill="background1"/>
            <w:vAlign w:val="center"/>
          </w:tcPr>
          <w:p w14:paraId="644C62D0" w14:textId="635D816A"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9.25</w:t>
            </w:r>
          </w:p>
        </w:tc>
        <w:tc>
          <w:tcPr>
            <w:tcW w:w="689" w:type="dxa"/>
            <w:shd w:val="clear" w:color="auto" w:fill="FFFFFF" w:themeFill="background1"/>
            <w:vAlign w:val="center"/>
          </w:tcPr>
          <w:p w14:paraId="6177A4DF" w14:textId="153AB692"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17.96</w:t>
            </w:r>
          </w:p>
        </w:tc>
        <w:tc>
          <w:tcPr>
            <w:tcW w:w="791" w:type="dxa"/>
            <w:shd w:val="clear" w:color="auto" w:fill="FFFFFF" w:themeFill="background1"/>
            <w:vAlign w:val="center"/>
          </w:tcPr>
          <w:p w14:paraId="45FCDAA6" w14:textId="087ACA92"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5.4809</w:t>
            </w:r>
          </w:p>
        </w:tc>
        <w:tc>
          <w:tcPr>
            <w:tcW w:w="770" w:type="dxa"/>
            <w:shd w:val="clear" w:color="auto" w:fill="FFFFFF" w:themeFill="background1"/>
            <w:vAlign w:val="center"/>
          </w:tcPr>
          <w:p w14:paraId="105CF1C4" w14:textId="69B9FA1C"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8.0292</w:t>
            </w:r>
          </w:p>
        </w:tc>
        <w:tc>
          <w:tcPr>
            <w:tcW w:w="714" w:type="dxa"/>
            <w:shd w:val="clear" w:color="auto" w:fill="FFFFFF" w:themeFill="background1"/>
            <w:vAlign w:val="center"/>
          </w:tcPr>
          <w:p w14:paraId="58B3AF6A" w14:textId="1EBCF16B"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24.3161</w:t>
            </w:r>
          </w:p>
        </w:tc>
        <w:tc>
          <w:tcPr>
            <w:tcW w:w="826" w:type="dxa"/>
            <w:shd w:val="clear" w:color="auto" w:fill="FFFFFF" w:themeFill="background1"/>
            <w:noWrap/>
            <w:vAlign w:val="center"/>
          </w:tcPr>
          <w:p w14:paraId="005D4CBB" w14:textId="375CD759"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3.29</w:t>
            </w:r>
          </w:p>
        </w:tc>
        <w:tc>
          <w:tcPr>
            <w:tcW w:w="1090" w:type="dxa"/>
            <w:shd w:val="clear" w:color="auto" w:fill="FFFFFF" w:themeFill="background1"/>
            <w:noWrap/>
            <w:vAlign w:val="center"/>
          </w:tcPr>
          <w:p w14:paraId="16553F88" w14:textId="7FBE3AFC"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4.52</w:t>
            </w:r>
          </w:p>
        </w:tc>
        <w:tc>
          <w:tcPr>
            <w:tcW w:w="860" w:type="dxa"/>
            <w:shd w:val="clear" w:color="auto" w:fill="FFFFFF" w:themeFill="background1"/>
            <w:noWrap/>
            <w:vAlign w:val="center"/>
          </w:tcPr>
          <w:p w14:paraId="5F731494" w14:textId="3FE9C497"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9.04</w:t>
            </w:r>
          </w:p>
        </w:tc>
      </w:tr>
      <w:tr w:rsidR="006F6D43" w:rsidRPr="006F6D43" w14:paraId="575C044E" w14:textId="77777777" w:rsidTr="00151AB4">
        <w:trPr>
          <w:trHeight w:val="113"/>
        </w:trPr>
        <w:tc>
          <w:tcPr>
            <w:tcW w:w="959" w:type="dxa"/>
            <w:vMerge/>
            <w:shd w:val="clear" w:color="auto" w:fill="FFFFFF" w:themeFill="background1"/>
          </w:tcPr>
          <w:p w14:paraId="576082F7" w14:textId="77777777" w:rsidR="006F6D43" w:rsidRPr="006F6D43" w:rsidRDefault="006F6D43" w:rsidP="00383D9C">
            <w:pPr>
              <w:widowControl/>
              <w:jc w:val="center"/>
              <w:rPr>
                <w:rFonts w:ascii="Times New Roman" w:eastAsia="DengXian" w:hAnsi="Times New Roman" w:cs="Times New Roman"/>
                <w:b/>
                <w:bCs/>
                <w:kern w:val="0"/>
                <w:sz w:val="18"/>
                <w:szCs w:val="18"/>
              </w:rPr>
            </w:pPr>
          </w:p>
        </w:tc>
        <w:tc>
          <w:tcPr>
            <w:tcW w:w="850" w:type="dxa"/>
            <w:vMerge/>
            <w:shd w:val="clear" w:color="auto" w:fill="FFFFFF" w:themeFill="background1"/>
            <w:vAlign w:val="center"/>
          </w:tcPr>
          <w:p w14:paraId="2C8D304C" w14:textId="77777777" w:rsidR="006F6D43" w:rsidRPr="006F6D43" w:rsidRDefault="006F6D43" w:rsidP="00383D9C">
            <w:pPr>
              <w:widowControl/>
              <w:jc w:val="center"/>
              <w:rPr>
                <w:rFonts w:ascii="Times New Roman" w:eastAsia="DengXian" w:hAnsi="Times New Roman" w:cs="Times New Roman"/>
                <w:b/>
                <w:bCs/>
                <w:kern w:val="0"/>
                <w:sz w:val="18"/>
                <w:szCs w:val="18"/>
              </w:rPr>
            </w:pPr>
          </w:p>
        </w:tc>
        <w:tc>
          <w:tcPr>
            <w:tcW w:w="851" w:type="dxa"/>
            <w:shd w:val="clear" w:color="auto" w:fill="FFFFFF" w:themeFill="background1"/>
            <w:vAlign w:val="center"/>
          </w:tcPr>
          <w:p w14:paraId="3F82A309" w14:textId="6F0FDC90" w:rsidR="006F6D43" w:rsidRPr="006F6D43" w:rsidRDefault="006F6D43" w:rsidP="00383D9C">
            <w:pPr>
              <w:widowControl/>
              <w:jc w:val="center"/>
              <w:rPr>
                <w:rFonts w:ascii="Times New Roman" w:eastAsia="DengXian" w:hAnsi="Times New Roman" w:cs="Times New Roman"/>
                <w:b/>
                <w:bCs/>
                <w:kern w:val="0"/>
                <w:sz w:val="18"/>
                <w:szCs w:val="18"/>
              </w:rPr>
            </w:pPr>
            <w:r w:rsidRPr="006F6D43">
              <w:rPr>
                <w:rFonts w:ascii="Times New Roman" w:eastAsia="DengXian" w:hAnsi="Times New Roman" w:cs="Times New Roman"/>
                <w:b/>
                <w:bCs/>
                <w:kern w:val="0"/>
                <w:sz w:val="18"/>
                <w:szCs w:val="18"/>
              </w:rPr>
              <w:t>5%</w:t>
            </w:r>
          </w:p>
        </w:tc>
        <w:tc>
          <w:tcPr>
            <w:tcW w:w="684" w:type="dxa"/>
            <w:shd w:val="clear" w:color="auto" w:fill="FFFFFF" w:themeFill="background1"/>
            <w:vAlign w:val="center"/>
          </w:tcPr>
          <w:p w14:paraId="11B5586E" w14:textId="7472A8B7"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3.06</w:t>
            </w:r>
          </w:p>
        </w:tc>
        <w:tc>
          <w:tcPr>
            <w:tcW w:w="770" w:type="dxa"/>
            <w:shd w:val="clear" w:color="auto" w:fill="FFFFFF" w:themeFill="background1"/>
            <w:vAlign w:val="center"/>
          </w:tcPr>
          <w:p w14:paraId="750E245D" w14:textId="6DBF628C"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3.91</w:t>
            </w:r>
          </w:p>
        </w:tc>
        <w:tc>
          <w:tcPr>
            <w:tcW w:w="689" w:type="dxa"/>
            <w:shd w:val="clear" w:color="auto" w:fill="FFFFFF" w:themeFill="background1"/>
            <w:vAlign w:val="center"/>
          </w:tcPr>
          <w:p w14:paraId="3A95EAAA" w14:textId="62348E9E"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6.79</w:t>
            </w:r>
          </w:p>
        </w:tc>
        <w:tc>
          <w:tcPr>
            <w:tcW w:w="791" w:type="dxa"/>
            <w:shd w:val="clear" w:color="auto" w:fill="FFFFFF" w:themeFill="background1"/>
            <w:vAlign w:val="center"/>
          </w:tcPr>
          <w:p w14:paraId="24583E5F" w14:textId="155023AF"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3.3222</w:t>
            </w:r>
          </w:p>
        </w:tc>
        <w:tc>
          <w:tcPr>
            <w:tcW w:w="770" w:type="dxa"/>
            <w:shd w:val="clear" w:color="auto" w:fill="FFFFFF" w:themeFill="background1"/>
            <w:vAlign w:val="center"/>
          </w:tcPr>
          <w:p w14:paraId="685D8858" w14:textId="3E75B3B6"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4.9659</w:t>
            </w:r>
          </w:p>
        </w:tc>
        <w:tc>
          <w:tcPr>
            <w:tcW w:w="714" w:type="dxa"/>
            <w:shd w:val="clear" w:color="auto" w:fill="FFFFFF" w:themeFill="background1"/>
            <w:vAlign w:val="center"/>
          </w:tcPr>
          <w:p w14:paraId="67447CE5" w14:textId="447C1D5E"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17.1724</w:t>
            </w:r>
          </w:p>
        </w:tc>
        <w:tc>
          <w:tcPr>
            <w:tcW w:w="826" w:type="dxa"/>
            <w:shd w:val="clear" w:color="auto" w:fill="FFFFFF" w:themeFill="background1"/>
            <w:noWrap/>
            <w:vAlign w:val="center"/>
          </w:tcPr>
          <w:p w14:paraId="497850BB" w14:textId="0627B60B"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1.72</w:t>
            </w:r>
          </w:p>
        </w:tc>
        <w:tc>
          <w:tcPr>
            <w:tcW w:w="1090" w:type="dxa"/>
            <w:shd w:val="clear" w:color="auto" w:fill="FFFFFF" w:themeFill="background1"/>
            <w:noWrap/>
            <w:vAlign w:val="center"/>
          </w:tcPr>
          <w:p w14:paraId="27BDF339" w14:textId="3C7F67AA"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2.24</w:t>
            </w:r>
          </w:p>
        </w:tc>
        <w:tc>
          <w:tcPr>
            <w:tcW w:w="860" w:type="dxa"/>
            <w:shd w:val="clear" w:color="auto" w:fill="FFFFFF" w:themeFill="background1"/>
            <w:noWrap/>
            <w:vAlign w:val="center"/>
          </w:tcPr>
          <w:p w14:paraId="3D288AA7" w14:textId="7EB8A9EA"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3.02</w:t>
            </w:r>
          </w:p>
        </w:tc>
      </w:tr>
      <w:tr w:rsidR="006F6D43" w:rsidRPr="006F6D43" w14:paraId="60B01DB8" w14:textId="77777777" w:rsidTr="00151AB4">
        <w:trPr>
          <w:trHeight w:val="113"/>
        </w:trPr>
        <w:tc>
          <w:tcPr>
            <w:tcW w:w="959" w:type="dxa"/>
            <w:vMerge/>
            <w:shd w:val="clear" w:color="auto" w:fill="FFFFFF" w:themeFill="background1"/>
          </w:tcPr>
          <w:p w14:paraId="44BFE78B" w14:textId="77777777" w:rsidR="006F6D43" w:rsidRPr="006F6D43" w:rsidRDefault="006F6D43" w:rsidP="00383D9C">
            <w:pPr>
              <w:widowControl/>
              <w:jc w:val="center"/>
              <w:rPr>
                <w:rFonts w:ascii="Times New Roman" w:eastAsia="DengXian" w:hAnsi="Times New Roman" w:cs="Times New Roman"/>
                <w:b/>
                <w:bCs/>
                <w:kern w:val="0"/>
                <w:sz w:val="18"/>
                <w:szCs w:val="18"/>
              </w:rPr>
            </w:pPr>
          </w:p>
        </w:tc>
        <w:tc>
          <w:tcPr>
            <w:tcW w:w="850" w:type="dxa"/>
            <w:vMerge/>
            <w:shd w:val="clear" w:color="auto" w:fill="FFFFFF" w:themeFill="background1"/>
            <w:vAlign w:val="center"/>
          </w:tcPr>
          <w:p w14:paraId="11228BA0" w14:textId="77777777" w:rsidR="006F6D43" w:rsidRPr="006F6D43" w:rsidRDefault="006F6D43" w:rsidP="00383D9C">
            <w:pPr>
              <w:widowControl/>
              <w:jc w:val="center"/>
              <w:rPr>
                <w:rFonts w:ascii="Times New Roman" w:eastAsia="DengXian" w:hAnsi="Times New Roman" w:cs="Times New Roman"/>
                <w:b/>
                <w:bCs/>
                <w:kern w:val="0"/>
                <w:sz w:val="18"/>
                <w:szCs w:val="18"/>
              </w:rPr>
            </w:pPr>
          </w:p>
        </w:tc>
        <w:tc>
          <w:tcPr>
            <w:tcW w:w="851" w:type="dxa"/>
            <w:shd w:val="clear" w:color="auto" w:fill="FFFFFF" w:themeFill="background1"/>
            <w:vAlign w:val="center"/>
          </w:tcPr>
          <w:p w14:paraId="75534194" w14:textId="4E8D664A" w:rsidR="006F6D43" w:rsidRPr="006F6D43" w:rsidRDefault="006F6D43" w:rsidP="00383D9C">
            <w:pPr>
              <w:widowControl/>
              <w:jc w:val="center"/>
              <w:rPr>
                <w:rFonts w:ascii="Times New Roman" w:eastAsia="DengXian" w:hAnsi="Times New Roman" w:cs="Times New Roman"/>
                <w:b/>
                <w:bCs/>
                <w:kern w:val="0"/>
                <w:sz w:val="18"/>
                <w:szCs w:val="18"/>
              </w:rPr>
            </w:pPr>
            <w:r w:rsidRPr="006F6D43">
              <w:rPr>
                <w:rFonts w:ascii="Times New Roman" w:eastAsia="DengXian" w:hAnsi="Times New Roman" w:cs="Times New Roman"/>
                <w:b/>
                <w:bCs/>
                <w:kern w:val="0"/>
                <w:sz w:val="18"/>
                <w:szCs w:val="18"/>
              </w:rPr>
              <w:t>50%</w:t>
            </w:r>
          </w:p>
        </w:tc>
        <w:tc>
          <w:tcPr>
            <w:tcW w:w="684" w:type="dxa"/>
            <w:shd w:val="clear" w:color="auto" w:fill="FFFFFF" w:themeFill="background1"/>
            <w:vAlign w:val="center"/>
          </w:tcPr>
          <w:p w14:paraId="1607BD69" w14:textId="7E11007C"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3.57</w:t>
            </w:r>
          </w:p>
        </w:tc>
        <w:tc>
          <w:tcPr>
            <w:tcW w:w="770" w:type="dxa"/>
            <w:shd w:val="clear" w:color="auto" w:fill="FFFFFF" w:themeFill="background1"/>
            <w:vAlign w:val="center"/>
          </w:tcPr>
          <w:p w14:paraId="41FA152C" w14:textId="6D4C7DCB"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8.18</w:t>
            </w:r>
          </w:p>
        </w:tc>
        <w:tc>
          <w:tcPr>
            <w:tcW w:w="689" w:type="dxa"/>
            <w:shd w:val="clear" w:color="auto" w:fill="FFFFFF" w:themeFill="background1"/>
            <w:vAlign w:val="center"/>
          </w:tcPr>
          <w:p w14:paraId="320B2362" w14:textId="2A82D267"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14.04</w:t>
            </w:r>
          </w:p>
        </w:tc>
        <w:tc>
          <w:tcPr>
            <w:tcW w:w="791" w:type="dxa"/>
            <w:shd w:val="clear" w:color="auto" w:fill="FFFFFF" w:themeFill="background1"/>
            <w:vAlign w:val="center"/>
          </w:tcPr>
          <w:p w14:paraId="70593DBE" w14:textId="77CE846B"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5.3921</w:t>
            </w:r>
          </w:p>
        </w:tc>
        <w:tc>
          <w:tcPr>
            <w:tcW w:w="770" w:type="dxa"/>
            <w:shd w:val="clear" w:color="auto" w:fill="FFFFFF" w:themeFill="background1"/>
            <w:vAlign w:val="center"/>
          </w:tcPr>
          <w:p w14:paraId="2AA28561" w14:textId="48BAF641"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7.8355</w:t>
            </w:r>
          </w:p>
        </w:tc>
        <w:tc>
          <w:tcPr>
            <w:tcW w:w="714" w:type="dxa"/>
            <w:shd w:val="clear" w:color="auto" w:fill="FFFFFF" w:themeFill="background1"/>
            <w:vAlign w:val="center"/>
          </w:tcPr>
          <w:p w14:paraId="37E3AE89" w14:textId="4785FF58"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23.871</w:t>
            </w:r>
          </w:p>
        </w:tc>
        <w:tc>
          <w:tcPr>
            <w:tcW w:w="826" w:type="dxa"/>
            <w:shd w:val="clear" w:color="auto" w:fill="FFFFFF" w:themeFill="background1"/>
            <w:noWrap/>
            <w:vAlign w:val="center"/>
          </w:tcPr>
          <w:p w14:paraId="34AB7E82" w14:textId="0D5B68F4"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3.07</w:t>
            </w:r>
          </w:p>
        </w:tc>
        <w:tc>
          <w:tcPr>
            <w:tcW w:w="1090" w:type="dxa"/>
            <w:shd w:val="clear" w:color="auto" w:fill="FFFFFF" w:themeFill="background1"/>
            <w:noWrap/>
            <w:vAlign w:val="center"/>
          </w:tcPr>
          <w:p w14:paraId="322118AB" w14:textId="06D5FE2F"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3.99</w:t>
            </w:r>
          </w:p>
        </w:tc>
        <w:tc>
          <w:tcPr>
            <w:tcW w:w="860" w:type="dxa"/>
            <w:shd w:val="clear" w:color="auto" w:fill="FFFFFF" w:themeFill="background1"/>
            <w:noWrap/>
            <w:vAlign w:val="center"/>
          </w:tcPr>
          <w:p w14:paraId="3ABC30FD" w14:textId="5A8504A0"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7.12</w:t>
            </w:r>
          </w:p>
        </w:tc>
      </w:tr>
      <w:tr w:rsidR="006F6D43" w:rsidRPr="006F6D43" w14:paraId="59F737B2" w14:textId="77777777" w:rsidTr="00151AB4">
        <w:trPr>
          <w:trHeight w:val="113"/>
        </w:trPr>
        <w:tc>
          <w:tcPr>
            <w:tcW w:w="959" w:type="dxa"/>
            <w:vMerge/>
            <w:shd w:val="clear" w:color="auto" w:fill="FFFFFF" w:themeFill="background1"/>
          </w:tcPr>
          <w:p w14:paraId="64D00CF2" w14:textId="77777777" w:rsidR="006F6D43" w:rsidRPr="006F6D43" w:rsidRDefault="006F6D43" w:rsidP="00383D9C">
            <w:pPr>
              <w:widowControl/>
              <w:jc w:val="center"/>
              <w:rPr>
                <w:rFonts w:ascii="Times New Roman" w:eastAsia="DengXian" w:hAnsi="Times New Roman" w:cs="Times New Roman"/>
                <w:b/>
                <w:bCs/>
                <w:kern w:val="0"/>
                <w:sz w:val="18"/>
                <w:szCs w:val="18"/>
              </w:rPr>
            </w:pPr>
          </w:p>
        </w:tc>
        <w:tc>
          <w:tcPr>
            <w:tcW w:w="850" w:type="dxa"/>
            <w:vMerge/>
            <w:shd w:val="clear" w:color="auto" w:fill="FFFFFF" w:themeFill="background1"/>
            <w:vAlign w:val="center"/>
          </w:tcPr>
          <w:p w14:paraId="1C8D8226" w14:textId="77777777" w:rsidR="006F6D43" w:rsidRPr="006F6D43" w:rsidRDefault="006F6D43" w:rsidP="00383D9C">
            <w:pPr>
              <w:widowControl/>
              <w:jc w:val="center"/>
              <w:rPr>
                <w:rFonts w:ascii="Times New Roman" w:eastAsia="DengXian" w:hAnsi="Times New Roman" w:cs="Times New Roman"/>
                <w:b/>
                <w:bCs/>
                <w:kern w:val="0"/>
                <w:sz w:val="18"/>
                <w:szCs w:val="18"/>
              </w:rPr>
            </w:pPr>
          </w:p>
        </w:tc>
        <w:tc>
          <w:tcPr>
            <w:tcW w:w="851" w:type="dxa"/>
            <w:shd w:val="clear" w:color="auto" w:fill="FFFFFF" w:themeFill="background1"/>
            <w:vAlign w:val="center"/>
          </w:tcPr>
          <w:p w14:paraId="7BC6A44C" w14:textId="219A06F7" w:rsidR="006F6D43" w:rsidRPr="006F6D43" w:rsidRDefault="006F6D43" w:rsidP="00383D9C">
            <w:pPr>
              <w:widowControl/>
              <w:jc w:val="center"/>
              <w:rPr>
                <w:rFonts w:ascii="Times New Roman" w:eastAsia="DengXian" w:hAnsi="Times New Roman" w:cs="Times New Roman"/>
                <w:b/>
                <w:bCs/>
                <w:kern w:val="0"/>
                <w:sz w:val="18"/>
                <w:szCs w:val="18"/>
              </w:rPr>
            </w:pPr>
            <w:r w:rsidRPr="006F6D43">
              <w:rPr>
                <w:rFonts w:ascii="Times New Roman" w:eastAsia="DengXian" w:hAnsi="Times New Roman" w:cs="Times New Roman"/>
                <w:b/>
                <w:bCs/>
                <w:kern w:val="0"/>
                <w:sz w:val="18"/>
                <w:szCs w:val="18"/>
              </w:rPr>
              <w:t>95%</w:t>
            </w:r>
          </w:p>
        </w:tc>
        <w:tc>
          <w:tcPr>
            <w:tcW w:w="684" w:type="dxa"/>
            <w:shd w:val="clear" w:color="auto" w:fill="FFFFFF" w:themeFill="background1"/>
            <w:vAlign w:val="center"/>
          </w:tcPr>
          <w:p w14:paraId="0E99F62B" w14:textId="1DE54AFB"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6.69</w:t>
            </w:r>
          </w:p>
        </w:tc>
        <w:tc>
          <w:tcPr>
            <w:tcW w:w="770" w:type="dxa"/>
            <w:shd w:val="clear" w:color="auto" w:fill="FFFFFF" w:themeFill="background1"/>
            <w:vAlign w:val="center"/>
          </w:tcPr>
          <w:p w14:paraId="43857B28" w14:textId="007A4AF1"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18.39</w:t>
            </w:r>
          </w:p>
        </w:tc>
        <w:tc>
          <w:tcPr>
            <w:tcW w:w="689" w:type="dxa"/>
            <w:shd w:val="clear" w:color="auto" w:fill="FFFFFF" w:themeFill="background1"/>
            <w:vAlign w:val="center"/>
          </w:tcPr>
          <w:p w14:paraId="72D27576" w14:textId="6E99A52A"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41.22</w:t>
            </w:r>
          </w:p>
        </w:tc>
        <w:tc>
          <w:tcPr>
            <w:tcW w:w="791" w:type="dxa"/>
            <w:shd w:val="clear" w:color="auto" w:fill="FFFFFF" w:themeFill="background1"/>
            <w:vAlign w:val="center"/>
          </w:tcPr>
          <w:p w14:paraId="0EF11819" w14:textId="17621D25"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7.061</w:t>
            </w:r>
          </w:p>
        </w:tc>
        <w:tc>
          <w:tcPr>
            <w:tcW w:w="770" w:type="dxa"/>
            <w:shd w:val="clear" w:color="auto" w:fill="FFFFFF" w:themeFill="background1"/>
            <w:vAlign w:val="center"/>
          </w:tcPr>
          <w:p w14:paraId="52361DAB" w14:textId="2A04CE10"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10.5007</w:t>
            </w:r>
          </w:p>
        </w:tc>
        <w:tc>
          <w:tcPr>
            <w:tcW w:w="714" w:type="dxa"/>
            <w:shd w:val="clear" w:color="auto" w:fill="FFFFFF" w:themeFill="background1"/>
            <w:vAlign w:val="center"/>
          </w:tcPr>
          <w:p w14:paraId="011D17DF" w14:textId="15620971"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29.3367</w:t>
            </w:r>
          </w:p>
        </w:tc>
        <w:tc>
          <w:tcPr>
            <w:tcW w:w="826" w:type="dxa"/>
            <w:shd w:val="clear" w:color="auto" w:fill="FFFFFF" w:themeFill="background1"/>
            <w:noWrap/>
            <w:vAlign w:val="center"/>
          </w:tcPr>
          <w:p w14:paraId="542964F5" w14:textId="3C0F46C4"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7.51</w:t>
            </w:r>
          </w:p>
        </w:tc>
        <w:tc>
          <w:tcPr>
            <w:tcW w:w="1090" w:type="dxa"/>
            <w:shd w:val="clear" w:color="auto" w:fill="FFFFFF" w:themeFill="background1"/>
            <w:noWrap/>
            <w:vAlign w:val="center"/>
          </w:tcPr>
          <w:p w14:paraId="5312E585" w14:textId="311AA279"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11.72</w:t>
            </w:r>
          </w:p>
        </w:tc>
        <w:tc>
          <w:tcPr>
            <w:tcW w:w="860" w:type="dxa"/>
            <w:shd w:val="clear" w:color="auto" w:fill="FFFFFF" w:themeFill="background1"/>
            <w:noWrap/>
            <w:vAlign w:val="center"/>
          </w:tcPr>
          <w:p w14:paraId="16FBEE72" w14:textId="65D7CA8E" w:rsidR="006F6D43" w:rsidRPr="006F6D43" w:rsidRDefault="006F6D43" w:rsidP="006F6D43">
            <w:pPr>
              <w:jc w:val="center"/>
              <w:rPr>
                <w:rFonts w:ascii="Times New Roman" w:hAnsi="Times New Roman" w:cs="Times New Roman"/>
                <w:sz w:val="18"/>
                <w:szCs w:val="18"/>
              </w:rPr>
            </w:pPr>
            <w:r w:rsidRPr="006F6D43">
              <w:rPr>
                <w:rFonts w:ascii="Times New Roman" w:eastAsia="DengXian" w:hAnsi="Times New Roman" w:cs="Times New Roman"/>
                <w:color w:val="000000"/>
                <w:sz w:val="18"/>
                <w:szCs w:val="18"/>
              </w:rPr>
              <w:t>36.71</w:t>
            </w:r>
          </w:p>
        </w:tc>
      </w:tr>
    </w:tbl>
    <w:p w14:paraId="33C5CE02" w14:textId="77777777" w:rsidR="009873E4" w:rsidRDefault="009873E4" w:rsidP="009873E4">
      <w:pPr>
        <w:rPr>
          <w:rFonts w:ascii="Times New Roman" w:eastAsia="DengXian" w:hAnsi="Times New Roman" w:cs="Times New Roman"/>
          <w:kern w:val="0"/>
          <w:sz w:val="20"/>
          <w:szCs w:val="20"/>
          <w:lang w:val="en-GB"/>
        </w:rPr>
      </w:pPr>
    </w:p>
    <w:p w14:paraId="467CF8BF" w14:textId="77777777" w:rsidR="009873E4" w:rsidRDefault="009873E4" w:rsidP="009873E4">
      <w:pPr>
        <w:rPr>
          <w:rFonts w:ascii="Times New Roman" w:eastAsia="DengXian" w:hAnsi="Times New Roman" w:cs="Times New Roman"/>
          <w:kern w:val="0"/>
          <w:sz w:val="20"/>
          <w:szCs w:val="20"/>
          <w:lang w:val="en-GB"/>
        </w:rPr>
      </w:pPr>
      <w:r>
        <w:rPr>
          <w:rFonts w:ascii="Times New Roman" w:eastAsia="DengXian" w:hAnsi="Times New Roman" w:cs="Times New Roman" w:hint="eastAsia"/>
          <w:kern w:val="0"/>
          <w:sz w:val="20"/>
          <w:szCs w:val="20"/>
          <w:lang w:val="en-GB"/>
        </w:rPr>
        <w:t>Evaluation results of dynamic SBFD Option 3</w:t>
      </w:r>
      <w:r w:rsidRPr="00680991">
        <w:rPr>
          <w:rFonts w:ascii="Times New Roman" w:eastAsia="DengXian" w:hAnsi="Times New Roman" w:cs="Times New Roman" w:hint="eastAsia"/>
          <w:kern w:val="0"/>
          <w:sz w:val="20"/>
          <w:szCs w:val="20"/>
          <w:lang w:val="en-GB"/>
        </w:rPr>
        <w:t xml:space="preserve"> </w:t>
      </w:r>
      <w:r>
        <w:rPr>
          <w:rFonts w:ascii="Times New Roman" w:eastAsia="DengXian" w:hAnsi="Times New Roman" w:cs="Times New Roman" w:hint="eastAsia"/>
          <w:kern w:val="0"/>
          <w:sz w:val="20"/>
          <w:szCs w:val="20"/>
          <w:lang w:val="en-GB"/>
        </w:rPr>
        <w:t xml:space="preserve">assuming small packet size are </w:t>
      </w:r>
      <w:r>
        <w:rPr>
          <w:rFonts w:ascii="Times New Roman" w:eastAsia="DengXian" w:hAnsi="Times New Roman" w:cs="Times New Roman"/>
          <w:kern w:val="0"/>
          <w:sz w:val="20"/>
          <w:szCs w:val="20"/>
          <w:lang w:val="en-GB"/>
        </w:rPr>
        <w:t>summarized</w:t>
      </w:r>
      <w:r>
        <w:rPr>
          <w:rFonts w:ascii="Times New Roman" w:eastAsia="DengXian" w:hAnsi="Times New Roman" w:cs="Times New Roman" w:hint="eastAsia"/>
          <w:kern w:val="0"/>
          <w:sz w:val="20"/>
          <w:szCs w:val="20"/>
          <w:lang w:val="en-GB"/>
        </w:rPr>
        <w:t xml:space="preserve"> in Table 7.4.1.1.1.3</w:t>
      </w:r>
      <w:r w:rsidRPr="00FD24C9">
        <w:rPr>
          <w:rFonts w:ascii="Times New Roman" w:eastAsia="DengXian" w:hAnsi="Times New Roman" w:cs="Times New Roman" w:hint="eastAsia"/>
          <w:kern w:val="0"/>
          <w:sz w:val="20"/>
          <w:szCs w:val="20"/>
          <w:lang w:val="en-GB"/>
        </w:rPr>
        <w:t>.</w:t>
      </w:r>
    </w:p>
    <w:p w14:paraId="435F7EF2" w14:textId="6833B43C" w:rsidR="009873E4" w:rsidRDefault="006F6D43" w:rsidP="009873E4">
      <w:pPr>
        <w:jc w:val="center"/>
        <w:rPr>
          <w:rFonts w:ascii="Times New Roman" w:eastAsia="DengXian" w:hAnsi="Times New Roman" w:cs="Times New Roman"/>
          <w:b/>
          <w:kern w:val="0"/>
          <w:sz w:val="20"/>
          <w:szCs w:val="20"/>
          <w:lang w:val="en-GB"/>
        </w:rPr>
      </w:pPr>
      <w:r w:rsidRPr="005D073D">
        <w:rPr>
          <w:rFonts w:ascii="Times New Roman" w:eastAsia="DengXian" w:hAnsi="Times New Roman" w:cs="Times New Roman"/>
          <w:b/>
          <w:kern w:val="0"/>
          <w:sz w:val="20"/>
          <w:szCs w:val="20"/>
          <w:lang w:val="en-GB" w:eastAsia="en-US"/>
        </w:rPr>
        <w:t xml:space="preserve">Table </w:t>
      </w:r>
      <w:r w:rsidRPr="005D073D">
        <w:rPr>
          <w:rFonts w:ascii="Times New Roman" w:eastAsia="DengXian" w:hAnsi="Times New Roman" w:cs="Times New Roman" w:hint="eastAsia"/>
          <w:b/>
          <w:kern w:val="0"/>
          <w:sz w:val="20"/>
          <w:szCs w:val="20"/>
          <w:lang w:val="en-GB"/>
        </w:rPr>
        <w:t>B</w:t>
      </w:r>
      <w:r w:rsidRPr="005D073D">
        <w:rPr>
          <w:rFonts w:ascii="Times New Roman" w:eastAsia="DengXian" w:hAnsi="Times New Roman" w:cs="Times New Roman"/>
          <w:b/>
          <w:kern w:val="0"/>
          <w:sz w:val="20"/>
          <w:szCs w:val="20"/>
          <w:lang w:val="en-GB"/>
        </w:rPr>
        <w:t>.</w:t>
      </w:r>
      <w:r>
        <w:rPr>
          <w:rFonts w:ascii="Times New Roman" w:eastAsia="DengXian" w:hAnsi="Times New Roman" w:cs="Times New Roman" w:hint="eastAsia"/>
          <w:b/>
          <w:kern w:val="0"/>
          <w:sz w:val="20"/>
          <w:szCs w:val="20"/>
          <w:lang w:val="en-GB"/>
        </w:rPr>
        <w:t>3</w:t>
      </w:r>
      <w:r w:rsidRPr="005D073D">
        <w:rPr>
          <w:rFonts w:ascii="Times New Roman" w:eastAsia="DengXian" w:hAnsi="Times New Roman" w:cs="Times New Roman"/>
          <w:b/>
          <w:kern w:val="0"/>
          <w:sz w:val="20"/>
          <w:szCs w:val="20"/>
          <w:lang w:val="en-GB"/>
        </w:rPr>
        <w:t>.1.1</w:t>
      </w:r>
      <w:r>
        <w:rPr>
          <w:rFonts w:ascii="Times New Roman" w:eastAsia="DengXian" w:hAnsi="Times New Roman" w:cs="Times New Roman" w:hint="eastAsia"/>
          <w:b/>
          <w:kern w:val="0"/>
          <w:sz w:val="20"/>
          <w:szCs w:val="20"/>
          <w:lang w:val="en-GB"/>
        </w:rPr>
        <w:t>.1-3</w:t>
      </w:r>
      <w:r w:rsidRPr="005D073D">
        <w:rPr>
          <w:rFonts w:ascii="Times New Roman" w:eastAsia="DengXian" w:hAnsi="Times New Roman" w:cs="Times New Roman"/>
          <w:b/>
          <w:kern w:val="0"/>
          <w:sz w:val="20"/>
          <w:szCs w:val="20"/>
          <w:lang w:val="en-GB" w:eastAsia="en-US"/>
        </w:rPr>
        <w:t xml:space="preserve">: </w:t>
      </w:r>
      <w:r>
        <w:rPr>
          <w:rFonts w:ascii="Times New Roman" w:eastAsia="DengXian" w:hAnsi="Times New Roman" w:cs="Times New Roman" w:hint="eastAsia"/>
          <w:b/>
          <w:kern w:val="0"/>
          <w:sz w:val="20"/>
          <w:szCs w:val="20"/>
          <w:lang w:val="en-GB"/>
        </w:rPr>
        <w:t>R</w:t>
      </w:r>
      <w:r w:rsidRPr="005D073D">
        <w:rPr>
          <w:rFonts w:ascii="Times New Roman" w:eastAsia="DengXian" w:hAnsi="Times New Roman" w:cs="Times New Roman"/>
          <w:b/>
          <w:kern w:val="0"/>
          <w:sz w:val="20"/>
          <w:szCs w:val="20"/>
          <w:lang w:val="en-GB" w:eastAsia="en-US"/>
        </w:rPr>
        <w:t xml:space="preserve">esults </w:t>
      </w:r>
      <w:r>
        <w:rPr>
          <w:rFonts w:ascii="Times New Roman" w:eastAsia="DengXian" w:hAnsi="Times New Roman" w:cs="Times New Roman" w:hint="eastAsia"/>
          <w:b/>
          <w:kern w:val="0"/>
          <w:sz w:val="20"/>
          <w:szCs w:val="20"/>
          <w:lang w:val="en-GB"/>
        </w:rPr>
        <w:t>of</w:t>
      </w:r>
      <w:r w:rsidR="009873E4">
        <w:rPr>
          <w:rFonts w:ascii="Times New Roman" w:eastAsia="DengXian" w:hAnsi="Times New Roman" w:cs="Times New Roman" w:hint="eastAsia"/>
          <w:b/>
          <w:kern w:val="0"/>
          <w:sz w:val="20"/>
          <w:szCs w:val="20"/>
          <w:lang w:val="en-GB"/>
        </w:rPr>
        <w:t xml:space="preserve"> Indoor (FR1) dynamic SBFD vs. dynamic TDD, </w:t>
      </w:r>
      <w:r w:rsidR="009873E4" w:rsidRPr="005B61E5">
        <w:rPr>
          <w:rFonts w:ascii="Times New Roman" w:eastAsia="DengXian" w:hAnsi="Times New Roman" w:cs="Times New Roman"/>
          <w:b/>
          <w:kern w:val="0"/>
          <w:sz w:val="20"/>
          <w:szCs w:val="20"/>
          <w:lang w:val="en-GB"/>
        </w:rPr>
        <w:t>{XXXXU}</w:t>
      </w:r>
      <w:r w:rsidR="009873E4">
        <w:rPr>
          <w:rFonts w:ascii="Times New Roman" w:eastAsia="DengXian" w:hAnsi="Times New Roman" w:cs="Times New Roman" w:hint="eastAsia"/>
          <w:b/>
          <w:kern w:val="0"/>
          <w:sz w:val="20"/>
          <w:szCs w:val="20"/>
          <w:lang w:val="en-GB"/>
        </w:rPr>
        <w:t xml:space="preserve"> vs. </w:t>
      </w:r>
      <w:r w:rsidR="009873E4" w:rsidRPr="005B61E5">
        <w:rPr>
          <w:rFonts w:ascii="Times New Roman" w:eastAsia="DengXian" w:hAnsi="Times New Roman" w:cs="Times New Roman"/>
          <w:b/>
          <w:kern w:val="0"/>
          <w:sz w:val="20"/>
          <w:szCs w:val="20"/>
          <w:lang w:val="en-GB"/>
        </w:rPr>
        <w:t>{FFFFU}</w:t>
      </w:r>
    </w:p>
    <w:p w14:paraId="4195CF4C" w14:textId="77777777" w:rsidR="009873E4" w:rsidRPr="005B61E5" w:rsidRDefault="009873E4" w:rsidP="009873E4">
      <w:pPr>
        <w:jc w:val="center"/>
        <w:rPr>
          <w:rFonts w:ascii="Times New Roman" w:eastAsia="DengXian" w:hAnsi="Times New Roman" w:cs="Times New Roman"/>
          <w:b/>
          <w:kern w:val="0"/>
          <w:sz w:val="20"/>
          <w:szCs w:val="20"/>
          <w:lang w:val="en-GB"/>
        </w:rPr>
      </w:pPr>
      <w:r>
        <w:rPr>
          <w:rFonts w:ascii="Times New Roman" w:eastAsia="DengXian" w:hAnsi="Times New Roman" w:cs="Times New Roman" w:hint="eastAsia"/>
          <w:b/>
          <w:kern w:val="0"/>
          <w:sz w:val="20"/>
          <w:szCs w:val="20"/>
          <w:lang w:val="en-GB"/>
        </w:rPr>
        <w:t>(</w:t>
      </w:r>
      <w:proofErr w:type="gramStart"/>
      <w:r>
        <w:rPr>
          <w:rFonts w:ascii="Times New Roman" w:eastAsia="DengXian" w:hAnsi="Times New Roman" w:cs="Times New Roman" w:hint="eastAsia"/>
          <w:b/>
          <w:kern w:val="0"/>
          <w:sz w:val="20"/>
          <w:szCs w:val="20"/>
          <w:lang w:val="en-GB"/>
        </w:rPr>
        <w:t>dynamic</w:t>
      </w:r>
      <w:proofErr w:type="gramEnd"/>
      <w:r>
        <w:rPr>
          <w:rFonts w:ascii="Times New Roman" w:eastAsia="DengXian" w:hAnsi="Times New Roman" w:cs="Times New Roman" w:hint="eastAsia"/>
          <w:b/>
          <w:kern w:val="0"/>
          <w:sz w:val="20"/>
          <w:szCs w:val="20"/>
          <w:lang w:val="en-GB"/>
        </w:rPr>
        <w:t xml:space="preserve"> SBFD Option 3, small packet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2"/>
        <w:gridCol w:w="2770"/>
        <w:gridCol w:w="1172"/>
        <w:gridCol w:w="1250"/>
        <w:gridCol w:w="1645"/>
        <w:gridCol w:w="1355"/>
      </w:tblGrid>
      <w:tr w:rsidR="00440633" w:rsidRPr="00CD2A22" w14:paraId="1691F043" w14:textId="77777777" w:rsidTr="00807668">
        <w:trPr>
          <w:trHeight w:val="278"/>
        </w:trPr>
        <w:tc>
          <w:tcPr>
            <w:tcW w:w="0" w:type="auto"/>
            <w:gridSpan w:val="6"/>
          </w:tcPr>
          <w:p w14:paraId="2B3E7818" w14:textId="5450BF62" w:rsidR="00440633" w:rsidRPr="00CD2A22" w:rsidRDefault="00440633" w:rsidP="00383D9C">
            <w:pPr>
              <w:widowControl/>
              <w:jc w:val="center"/>
              <w:rPr>
                <w:rFonts w:ascii="Times New Roman" w:eastAsia="DengXian" w:hAnsi="Times New Roman" w:cs="Times New Roman"/>
                <w:b/>
                <w:color w:val="000000"/>
                <w:kern w:val="0"/>
                <w:sz w:val="20"/>
                <w:szCs w:val="20"/>
              </w:rPr>
            </w:pPr>
            <w:r w:rsidRPr="00CD2A22">
              <w:rPr>
                <w:rFonts w:ascii="Times New Roman" w:eastAsia="DengXian" w:hAnsi="Times New Roman" w:cs="Times New Roman"/>
                <w:b/>
                <w:i/>
                <w:kern w:val="0"/>
                <w:sz w:val="20"/>
                <w:szCs w:val="20"/>
              </w:rPr>
              <w:t xml:space="preserve">Simple description of key assumptions (RSI based on 1dB </w:t>
            </w:r>
            <w:proofErr w:type="spellStart"/>
            <w:r w:rsidRPr="00CD2A22">
              <w:rPr>
                <w:rFonts w:ascii="Times New Roman" w:eastAsia="DengXian" w:hAnsi="Times New Roman" w:cs="Times New Roman"/>
                <w:b/>
                <w:i/>
                <w:kern w:val="0"/>
                <w:sz w:val="20"/>
                <w:szCs w:val="20"/>
              </w:rPr>
              <w:t>desense</w:t>
            </w:r>
            <w:proofErr w:type="spellEnd"/>
            <w:r w:rsidRPr="00CD2A22">
              <w:rPr>
                <w:rFonts w:ascii="Times New Roman" w:eastAsia="DengXian" w:hAnsi="Times New Roman" w:cs="Times New Roman"/>
                <w:b/>
                <w:i/>
                <w:kern w:val="0"/>
                <w:sz w:val="20"/>
                <w:szCs w:val="20"/>
              </w:rPr>
              <w:t xml:space="preserve">, </w:t>
            </w:r>
            <w:r w:rsidRPr="00CD2A22">
              <w:rPr>
                <w:rFonts w:ascii="Times New Roman" w:hAnsi="Times New Roman" w:cs="Times New Roman"/>
                <w:b/>
                <w:bCs/>
                <w:i/>
                <w:iCs/>
                <w:sz w:val="20"/>
                <w:szCs w:val="20"/>
              </w:rPr>
              <w:t xml:space="preserve">Twice area &amp; same </w:t>
            </w:r>
            <w:proofErr w:type="spellStart"/>
            <w:r w:rsidRPr="00CD2A22">
              <w:rPr>
                <w:rFonts w:ascii="Times New Roman" w:hAnsi="Times New Roman" w:cs="Times New Roman"/>
                <w:b/>
                <w:bCs/>
                <w:i/>
                <w:iCs/>
                <w:sz w:val="20"/>
                <w:szCs w:val="20"/>
              </w:rPr>
              <w:t>TxRUs</w:t>
            </w:r>
            <w:proofErr w:type="spellEnd"/>
            <w:r w:rsidRPr="00CD2A22">
              <w:rPr>
                <w:rFonts w:ascii="Times New Roman" w:hAnsi="Times New Roman" w:cs="Times New Roman"/>
                <w:b/>
                <w:bCs/>
                <w:i/>
                <w:iCs/>
                <w:sz w:val="20"/>
                <w:szCs w:val="20"/>
              </w:rPr>
              <w:t xml:space="preserve"> (Option 2), dynamic SBFD slot configuration {XXXXU}, dynamic TDD slot configuration {FFFFU}, dynamic SBFD Option 3, DL: 4Kbytes, UL: 1Kbyte</w:t>
            </w:r>
            <w:r w:rsidRPr="00CD2A22">
              <w:rPr>
                <w:rFonts w:ascii="Times New Roman" w:eastAsia="DengXian" w:hAnsi="Times New Roman" w:cs="Times New Roman"/>
                <w:b/>
                <w:i/>
                <w:kern w:val="0"/>
                <w:sz w:val="20"/>
                <w:szCs w:val="20"/>
              </w:rPr>
              <w:t>)</w:t>
            </w:r>
          </w:p>
        </w:tc>
      </w:tr>
      <w:tr w:rsidR="00440633" w:rsidRPr="00CD2A22" w14:paraId="41823139" w14:textId="77777777" w:rsidTr="00807668">
        <w:trPr>
          <w:trHeight w:val="278"/>
        </w:trPr>
        <w:tc>
          <w:tcPr>
            <w:tcW w:w="0" w:type="auto"/>
            <w:gridSpan w:val="3"/>
            <w:vMerge w:val="restart"/>
          </w:tcPr>
          <w:p w14:paraId="77BAEF03" w14:textId="5E1982FC" w:rsidR="00440633" w:rsidRPr="00CD2A22" w:rsidRDefault="00440633" w:rsidP="00383D9C">
            <w:pPr>
              <w:widowControl/>
              <w:jc w:val="center"/>
              <w:rPr>
                <w:rFonts w:ascii="Times New Roman" w:eastAsia="DengXian" w:hAnsi="Times New Roman" w:cs="Times New Roman"/>
                <w:b/>
                <w:bCs/>
                <w:kern w:val="0"/>
                <w:sz w:val="20"/>
                <w:szCs w:val="20"/>
              </w:rPr>
            </w:pPr>
          </w:p>
        </w:tc>
        <w:tc>
          <w:tcPr>
            <w:tcW w:w="0" w:type="auto"/>
            <w:gridSpan w:val="3"/>
            <w:shd w:val="clear" w:color="auto" w:fill="auto"/>
            <w:vAlign w:val="center"/>
          </w:tcPr>
          <w:p w14:paraId="59703A87" w14:textId="77777777" w:rsidR="00440633" w:rsidRPr="00CD2A22" w:rsidRDefault="00440633" w:rsidP="00383D9C">
            <w:pPr>
              <w:widowControl/>
              <w:jc w:val="center"/>
              <w:rPr>
                <w:rFonts w:ascii="Times New Roman" w:eastAsia="DengXian" w:hAnsi="Times New Roman" w:cs="Times New Roman"/>
                <w:b/>
                <w:color w:val="000000"/>
                <w:kern w:val="0"/>
                <w:sz w:val="20"/>
                <w:szCs w:val="20"/>
              </w:rPr>
            </w:pPr>
            <w:r w:rsidRPr="00CD2A22">
              <w:rPr>
                <w:rFonts w:ascii="Times New Roman" w:eastAsia="DengXian" w:hAnsi="Times New Roman" w:cs="Times New Roman"/>
                <w:b/>
                <w:color w:val="000000"/>
                <w:kern w:val="0"/>
                <w:sz w:val="20"/>
                <w:szCs w:val="20"/>
              </w:rPr>
              <w:t>[vivo]</w:t>
            </w:r>
          </w:p>
        </w:tc>
      </w:tr>
      <w:tr w:rsidR="00440633" w:rsidRPr="00CD2A22" w14:paraId="6E23FD51" w14:textId="77777777" w:rsidTr="00807668">
        <w:trPr>
          <w:trHeight w:val="278"/>
        </w:trPr>
        <w:tc>
          <w:tcPr>
            <w:tcW w:w="0" w:type="auto"/>
            <w:gridSpan w:val="3"/>
            <w:vMerge/>
          </w:tcPr>
          <w:p w14:paraId="3AA72BED" w14:textId="38517A29" w:rsidR="00440633" w:rsidRPr="00CD2A22" w:rsidRDefault="00440633" w:rsidP="00383D9C">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3A4D033B" w14:textId="77777777" w:rsidR="00440633" w:rsidRPr="00CD2A22" w:rsidRDefault="00440633" w:rsidP="00383D9C">
            <w:pPr>
              <w:widowControl/>
              <w:jc w:val="center"/>
              <w:rPr>
                <w:rFonts w:ascii="Times New Roman" w:eastAsia="DengXian" w:hAnsi="Times New Roman" w:cs="Times New Roman"/>
                <w:b/>
                <w:color w:val="000000"/>
                <w:kern w:val="0"/>
                <w:sz w:val="20"/>
                <w:szCs w:val="20"/>
              </w:rPr>
            </w:pPr>
            <w:r w:rsidRPr="00CD2A22">
              <w:rPr>
                <w:rFonts w:ascii="Times New Roman" w:eastAsia="DengXian" w:hAnsi="Times New Roman" w:cs="Times New Roman"/>
                <w:b/>
                <w:color w:val="000000"/>
                <w:kern w:val="0"/>
                <w:sz w:val="20"/>
                <w:szCs w:val="20"/>
              </w:rPr>
              <w:t>Low load</w:t>
            </w:r>
          </w:p>
        </w:tc>
        <w:tc>
          <w:tcPr>
            <w:tcW w:w="0" w:type="auto"/>
            <w:shd w:val="clear" w:color="auto" w:fill="auto"/>
            <w:vAlign w:val="center"/>
          </w:tcPr>
          <w:p w14:paraId="3781C9FF" w14:textId="77777777" w:rsidR="00440633" w:rsidRPr="00CD2A22" w:rsidRDefault="00440633" w:rsidP="00383D9C">
            <w:pPr>
              <w:widowControl/>
              <w:jc w:val="center"/>
              <w:rPr>
                <w:rFonts w:ascii="Times New Roman" w:eastAsia="DengXian" w:hAnsi="Times New Roman" w:cs="Times New Roman"/>
                <w:b/>
                <w:color w:val="000000"/>
                <w:kern w:val="0"/>
                <w:sz w:val="20"/>
                <w:szCs w:val="20"/>
              </w:rPr>
            </w:pPr>
            <w:r w:rsidRPr="00CD2A22">
              <w:rPr>
                <w:rFonts w:ascii="Times New Roman" w:eastAsia="DengXian" w:hAnsi="Times New Roman" w:cs="Times New Roman"/>
                <w:b/>
                <w:color w:val="000000"/>
                <w:kern w:val="0"/>
                <w:sz w:val="20"/>
                <w:szCs w:val="20"/>
              </w:rPr>
              <w:t>Medium load</w:t>
            </w:r>
          </w:p>
        </w:tc>
        <w:tc>
          <w:tcPr>
            <w:tcW w:w="0" w:type="auto"/>
            <w:shd w:val="clear" w:color="auto" w:fill="auto"/>
            <w:vAlign w:val="center"/>
          </w:tcPr>
          <w:p w14:paraId="092F1421" w14:textId="77777777" w:rsidR="00440633" w:rsidRPr="00CD2A22" w:rsidRDefault="00440633" w:rsidP="00383D9C">
            <w:pPr>
              <w:widowControl/>
              <w:jc w:val="center"/>
              <w:rPr>
                <w:rFonts w:ascii="Times New Roman" w:eastAsia="DengXian" w:hAnsi="Times New Roman" w:cs="Times New Roman"/>
                <w:b/>
                <w:color w:val="000000"/>
                <w:kern w:val="0"/>
                <w:sz w:val="20"/>
                <w:szCs w:val="20"/>
              </w:rPr>
            </w:pPr>
            <w:r w:rsidRPr="00CD2A22">
              <w:rPr>
                <w:rFonts w:ascii="Times New Roman" w:eastAsia="DengXian" w:hAnsi="Times New Roman" w:cs="Times New Roman"/>
                <w:b/>
                <w:color w:val="000000"/>
                <w:kern w:val="0"/>
                <w:sz w:val="20"/>
                <w:szCs w:val="20"/>
              </w:rPr>
              <w:t>High load</w:t>
            </w:r>
          </w:p>
        </w:tc>
      </w:tr>
      <w:tr w:rsidR="00440633" w:rsidRPr="00CD2A22" w14:paraId="6F3FDC52" w14:textId="77777777" w:rsidTr="00807668">
        <w:trPr>
          <w:trHeight w:val="278"/>
        </w:trPr>
        <w:tc>
          <w:tcPr>
            <w:tcW w:w="0" w:type="auto"/>
            <w:vMerge w:val="restart"/>
            <w:vAlign w:val="center"/>
          </w:tcPr>
          <w:p w14:paraId="27964E05" w14:textId="58DB7B4A" w:rsidR="00440633" w:rsidRPr="00CD2A22" w:rsidRDefault="00440633" w:rsidP="00383D9C">
            <w:pPr>
              <w:widowControl/>
              <w:jc w:val="center"/>
              <w:rPr>
                <w:rFonts w:ascii="Times New Roman" w:eastAsia="DengXian" w:hAnsi="Times New Roman" w:cs="Times New Roman"/>
                <w:b/>
                <w:bCs/>
                <w:kern w:val="0"/>
                <w:sz w:val="20"/>
                <w:szCs w:val="20"/>
              </w:rPr>
            </w:pPr>
            <w:r w:rsidRPr="006F6D43">
              <w:rPr>
                <w:rFonts w:ascii="Times New Roman" w:eastAsia="DengXian" w:hAnsi="Times New Roman" w:cs="Times New Roman"/>
                <w:b/>
                <w:bCs/>
                <w:kern w:val="0"/>
                <w:sz w:val="18"/>
                <w:szCs w:val="18"/>
              </w:rPr>
              <w:t>Baseline</w:t>
            </w:r>
          </w:p>
        </w:tc>
        <w:tc>
          <w:tcPr>
            <w:tcW w:w="0" w:type="auto"/>
            <w:vMerge w:val="restart"/>
            <w:shd w:val="clear" w:color="auto" w:fill="auto"/>
            <w:vAlign w:val="center"/>
          </w:tcPr>
          <w:p w14:paraId="32AA6DEE" w14:textId="2427D800" w:rsidR="00440633" w:rsidRPr="00CD2A22" w:rsidRDefault="00440633" w:rsidP="00383D9C">
            <w:pPr>
              <w:widowControl/>
              <w:jc w:val="center"/>
              <w:rPr>
                <w:rFonts w:ascii="Times New Roman" w:eastAsia="DengXian" w:hAnsi="Times New Roman" w:cs="Times New Roman"/>
                <w:b/>
                <w:bCs/>
                <w:kern w:val="0"/>
                <w:sz w:val="20"/>
                <w:szCs w:val="20"/>
              </w:rPr>
            </w:pPr>
            <w:r w:rsidRPr="00CD2A22">
              <w:rPr>
                <w:rFonts w:ascii="Times New Roman" w:eastAsia="DengXian" w:hAnsi="Times New Roman" w:cs="Times New Roman"/>
                <w:b/>
                <w:bCs/>
                <w:kern w:val="0"/>
                <w:sz w:val="20"/>
                <w:szCs w:val="20"/>
              </w:rPr>
              <w:t>DL RU</w:t>
            </w:r>
          </w:p>
        </w:tc>
        <w:tc>
          <w:tcPr>
            <w:tcW w:w="0" w:type="auto"/>
            <w:shd w:val="clear" w:color="auto" w:fill="auto"/>
            <w:vAlign w:val="center"/>
          </w:tcPr>
          <w:p w14:paraId="4F48204C" w14:textId="206E3205" w:rsidR="00440633" w:rsidRPr="00CD2A22" w:rsidRDefault="00440633" w:rsidP="00383D9C">
            <w:pPr>
              <w:widowControl/>
              <w:jc w:val="center"/>
              <w:rPr>
                <w:rFonts w:ascii="Times New Roman" w:eastAsia="DengXian" w:hAnsi="Times New Roman" w:cs="Times New Roman"/>
                <w:b/>
                <w:bCs/>
                <w:kern w:val="0"/>
                <w:sz w:val="20"/>
                <w:szCs w:val="20"/>
              </w:rPr>
            </w:pPr>
            <w:r w:rsidRPr="00CD2A22">
              <w:rPr>
                <w:rFonts w:ascii="Times New Roman" w:eastAsia="DengXian" w:hAnsi="Times New Roman" w:cs="Times New Roman"/>
                <w:b/>
                <w:bCs/>
                <w:kern w:val="0"/>
                <w:sz w:val="20"/>
                <w:szCs w:val="20"/>
              </w:rPr>
              <w:t>Type-1</w:t>
            </w:r>
          </w:p>
        </w:tc>
        <w:tc>
          <w:tcPr>
            <w:tcW w:w="0" w:type="auto"/>
            <w:shd w:val="clear" w:color="auto" w:fill="auto"/>
            <w:vAlign w:val="center"/>
          </w:tcPr>
          <w:p w14:paraId="1D0BDF79" w14:textId="2D10E068" w:rsidR="00440633" w:rsidRPr="00CD2A22" w:rsidRDefault="00440633" w:rsidP="00383D9C">
            <w:pPr>
              <w:jc w:val="center"/>
              <w:rPr>
                <w:rFonts w:ascii="Times New Roman" w:hAnsi="Times New Roman" w:cs="Times New Roman"/>
                <w:sz w:val="20"/>
                <w:szCs w:val="20"/>
              </w:rPr>
            </w:pPr>
            <w:r w:rsidRPr="00CD2A22">
              <w:rPr>
                <w:rFonts w:ascii="Times New Roman" w:eastAsia="DengXian" w:hAnsi="Times New Roman" w:cs="Times New Roman"/>
                <w:color w:val="000000"/>
                <w:sz w:val="20"/>
                <w:szCs w:val="20"/>
              </w:rPr>
              <w:t>6.63%</w:t>
            </w:r>
          </w:p>
        </w:tc>
        <w:tc>
          <w:tcPr>
            <w:tcW w:w="0" w:type="auto"/>
            <w:shd w:val="clear" w:color="auto" w:fill="auto"/>
            <w:vAlign w:val="center"/>
          </w:tcPr>
          <w:p w14:paraId="6B88F2F4" w14:textId="7B7DD04B" w:rsidR="00440633" w:rsidRPr="00CD2A22" w:rsidRDefault="00440633" w:rsidP="00383D9C">
            <w:pPr>
              <w:jc w:val="center"/>
              <w:rPr>
                <w:rFonts w:ascii="Times New Roman" w:hAnsi="Times New Roman" w:cs="Times New Roman"/>
                <w:sz w:val="20"/>
                <w:szCs w:val="20"/>
              </w:rPr>
            </w:pPr>
            <w:r w:rsidRPr="00CD2A22">
              <w:rPr>
                <w:rFonts w:ascii="Times New Roman" w:eastAsia="DengXian" w:hAnsi="Times New Roman" w:cs="Times New Roman"/>
                <w:color w:val="000000"/>
                <w:sz w:val="20"/>
                <w:szCs w:val="20"/>
              </w:rPr>
              <w:t>21.12%</w:t>
            </w:r>
          </w:p>
        </w:tc>
        <w:tc>
          <w:tcPr>
            <w:tcW w:w="0" w:type="auto"/>
            <w:shd w:val="clear" w:color="auto" w:fill="auto"/>
            <w:vAlign w:val="center"/>
          </w:tcPr>
          <w:p w14:paraId="7FDD7E36" w14:textId="24ACB746" w:rsidR="00440633" w:rsidRPr="00CD2A22" w:rsidRDefault="00440633" w:rsidP="00383D9C">
            <w:pPr>
              <w:jc w:val="center"/>
              <w:rPr>
                <w:rFonts w:ascii="Times New Roman" w:hAnsi="Times New Roman" w:cs="Times New Roman"/>
                <w:sz w:val="20"/>
                <w:szCs w:val="20"/>
              </w:rPr>
            </w:pPr>
            <w:r w:rsidRPr="00CD2A22">
              <w:rPr>
                <w:rFonts w:ascii="Times New Roman" w:eastAsia="DengXian" w:hAnsi="Times New Roman" w:cs="Times New Roman"/>
                <w:color w:val="000000"/>
                <w:sz w:val="20"/>
                <w:szCs w:val="20"/>
              </w:rPr>
              <w:t>43.58%</w:t>
            </w:r>
          </w:p>
        </w:tc>
      </w:tr>
      <w:tr w:rsidR="00440633" w:rsidRPr="00CD2A22" w14:paraId="54654969" w14:textId="77777777" w:rsidTr="00807668">
        <w:trPr>
          <w:trHeight w:val="278"/>
        </w:trPr>
        <w:tc>
          <w:tcPr>
            <w:tcW w:w="0" w:type="auto"/>
            <w:vMerge/>
            <w:vAlign w:val="center"/>
          </w:tcPr>
          <w:p w14:paraId="2FA87143" w14:textId="77777777" w:rsidR="00440633" w:rsidRPr="00CD2A22" w:rsidRDefault="00440633" w:rsidP="00383D9C">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75A6132F" w14:textId="4C3BDD5F" w:rsidR="00440633" w:rsidRPr="00CD2A22" w:rsidRDefault="00440633" w:rsidP="00383D9C">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7F3ADFC4" w14:textId="3E819D84" w:rsidR="00440633" w:rsidRPr="00CD2A22" w:rsidRDefault="00440633" w:rsidP="00383D9C">
            <w:pPr>
              <w:widowControl/>
              <w:jc w:val="center"/>
              <w:rPr>
                <w:rFonts w:ascii="Times New Roman" w:eastAsia="DengXian" w:hAnsi="Times New Roman" w:cs="Times New Roman"/>
                <w:b/>
                <w:bCs/>
                <w:kern w:val="0"/>
                <w:sz w:val="20"/>
                <w:szCs w:val="20"/>
              </w:rPr>
            </w:pPr>
            <w:r w:rsidRPr="00CD2A22">
              <w:rPr>
                <w:rFonts w:ascii="Times New Roman" w:eastAsia="DengXian" w:hAnsi="Times New Roman" w:cs="Times New Roman"/>
                <w:b/>
                <w:bCs/>
                <w:kern w:val="0"/>
                <w:sz w:val="20"/>
                <w:szCs w:val="20"/>
              </w:rPr>
              <w:t>Type-2</w:t>
            </w:r>
          </w:p>
        </w:tc>
        <w:tc>
          <w:tcPr>
            <w:tcW w:w="0" w:type="auto"/>
            <w:shd w:val="clear" w:color="auto" w:fill="auto"/>
            <w:vAlign w:val="center"/>
          </w:tcPr>
          <w:p w14:paraId="10A75F69" w14:textId="10FFACCF" w:rsidR="00440633" w:rsidRPr="00CD2A22" w:rsidRDefault="00440633" w:rsidP="00383D9C">
            <w:pPr>
              <w:jc w:val="center"/>
              <w:rPr>
                <w:rFonts w:ascii="Times New Roman" w:hAnsi="Times New Roman" w:cs="Times New Roman"/>
                <w:sz w:val="20"/>
                <w:szCs w:val="20"/>
              </w:rPr>
            </w:pPr>
            <w:r w:rsidRPr="00CD2A22">
              <w:rPr>
                <w:rFonts w:ascii="Times New Roman" w:eastAsia="DengXian" w:hAnsi="Times New Roman" w:cs="Times New Roman"/>
                <w:color w:val="000000"/>
                <w:sz w:val="20"/>
                <w:szCs w:val="20"/>
              </w:rPr>
              <w:t>9.66%</w:t>
            </w:r>
          </w:p>
        </w:tc>
        <w:tc>
          <w:tcPr>
            <w:tcW w:w="0" w:type="auto"/>
            <w:shd w:val="clear" w:color="auto" w:fill="auto"/>
            <w:vAlign w:val="center"/>
          </w:tcPr>
          <w:p w14:paraId="000406B5" w14:textId="3B953367" w:rsidR="00440633" w:rsidRPr="00CD2A22" w:rsidRDefault="00440633" w:rsidP="00383D9C">
            <w:pPr>
              <w:jc w:val="center"/>
              <w:rPr>
                <w:rFonts w:ascii="Times New Roman" w:hAnsi="Times New Roman" w:cs="Times New Roman"/>
                <w:sz w:val="20"/>
                <w:szCs w:val="20"/>
              </w:rPr>
            </w:pPr>
            <w:r w:rsidRPr="00CD2A22">
              <w:rPr>
                <w:rFonts w:ascii="Times New Roman" w:eastAsia="DengXian" w:hAnsi="Times New Roman" w:cs="Times New Roman"/>
                <w:color w:val="000000"/>
                <w:sz w:val="20"/>
                <w:szCs w:val="20"/>
              </w:rPr>
              <w:t>30.79%</w:t>
            </w:r>
          </w:p>
        </w:tc>
        <w:tc>
          <w:tcPr>
            <w:tcW w:w="0" w:type="auto"/>
            <w:shd w:val="clear" w:color="auto" w:fill="auto"/>
            <w:vAlign w:val="center"/>
          </w:tcPr>
          <w:p w14:paraId="3581ECC6" w14:textId="65E1C4B7" w:rsidR="00440633" w:rsidRPr="00CD2A22" w:rsidRDefault="00440633" w:rsidP="00383D9C">
            <w:pPr>
              <w:jc w:val="center"/>
              <w:rPr>
                <w:rFonts w:ascii="Times New Roman" w:hAnsi="Times New Roman" w:cs="Times New Roman"/>
                <w:sz w:val="20"/>
                <w:szCs w:val="20"/>
              </w:rPr>
            </w:pPr>
            <w:r w:rsidRPr="00CD2A22">
              <w:rPr>
                <w:rFonts w:ascii="Times New Roman" w:eastAsia="DengXian" w:hAnsi="Times New Roman" w:cs="Times New Roman"/>
                <w:color w:val="000000"/>
                <w:sz w:val="20"/>
                <w:szCs w:val="20"/>
              </w:rPr>
              <w:t>63.54%</w:t>
            </w:r>
          </w:p>
        </w:tc>
      </w:tr>
      <w:tr w:rsidR="00440633" w:rsidRPr="00CD2A22" w14:paraId="1AAF3261" w14:textId="77777777" w:rsidTr="00807668">
        <w:trPr>
          <w:trHeight w:val="278"/>
        </w:trPr>
        <w:tc>
          <w:tcPr>
            <w:tcW w:w="0" w:type="auto"/>
            <w:vMerge/>
            <w:vAlign w:val="center"/>
          </w:tcPr>
          <w:p w14:paraId="694FB867" w14:textId="77777777" w:rsidR="00440633" w:rsidRPr="00CD2A22" w:rsidRDefault="00440633" w:rsidP="00383D9C">
            <w:pPr>
              <w:widowControl/>
              <w:jc w:val="center"/>
              <w:rPr>
                <w:rFonts w:ascii="Times New Roman" w:eastAsia="DengXian" w:hAnsi="Times New Roman" w:cs="Times New Roman"/>
                <w:b/>
                <w:bCs/>
                <w:kern w:val="0"/>
                <w:sz w:val="20"/>
                <w:szCs w:val="20"/>
              </w:rPr>
            </w:pPr>
          </w:p>
        </w:tc>
        <w:tc>
          <w:tcPr>
            <w:tcW w:w="0" w:type="auto"/>
            <w:vMerge w:val="restart"/>
            <w:shd w:val="clear" w:color="auto" w:fill="auto"/>
            <w:vAlign w:val="center"/>
          </w:tcPr>
          <w:p w14:paraId="5832A853" w14:textId="6C0DD275" w:rsidR="00440633" w:rsidRPr="00CD2A22" w:rsidRDefault="00440633" w:rsidP="00383D9C">
            <w:pPr>
              <w:widowControl/>
              <w:jc w:val="center"/>
              <w:rPr>
                <w:rFonts w:ascii="Times New Roman" w:eastAsia="DengXian" w:hAnsi="Times New Roman" w:cs="Times New Roman"/>
                <w:b/>
                <w:bCs/>
                <w:kern w:val="0"/>
                <w:sz w:val="20"/>
                <w:szCs w:val="20"/>
              </w:rPr>
            </w:pPr>
            <w:r w:rsidRPr="00CD2A22">
              <w:rPr>
                <w:rFonts w:ascii="Times New Roman" w:eastAsia="DengXian" w:hAnsi="Times New Roman" w:cs="Times New Roman" w:hint="eastAsia"/>
                <w:b/>
                <w:bCs/>
                <w:kern w:val="0"/>
                <w:sz w:val="20"/>
                <w:szCs w:val="20"/>
              </w:rPr>
              <w:t>U</w:t>
            </w:r>
            <w:r w:rsidRPr="00CD2A22">
              <w:rPr>
                <w:rFonts w:ascii="Times New Roman" w:eastAsia="DengXian" w:hAnsi="Times New Roman" w:cs="Times New Roman"/>
                <w:b/>
                <w:bCs/>
                <w:kern w:val="0"/>
                <w:sz w:val="20"/>
                <w:szCs w:val="20"/>
              </w:rPr>
              <w:t>L RU</w:t>
            </w:r>
          </w:p>
        </w:tc>
        <w:tc>
          <w:tcPr>
            <w:tcW w:w="0" w:type="auto"/>
            <w:shd w:val="clear" w:color="auto" w:fill="auto"/>
            <w:vAlign w:val="center"/>
          </w:tcPr>
          <w:p w14:paraId="2A7060D5" w14:textId="0D84B789" w:rsidR="00440633" w:rsidRPr="00CD2A22" w:rsidRDefault="00440633" w:rsidP="00383D9C">
            <w:pPr>
              <w:widowControl/>
              <w:jc w:val="center"/>
              <w:rPr>
                <w:rFonts w:ascii="Times New Roman" w:eastAsia="DengXian" w:hAnsi="Times New Roman" w:cs="Times New Roman"/>
                <w:b/>
                <w:bCs/>
                <w:kern w:val="0"/>
                <w:sz w:val="20"/>
                <w:szCs w:val="20"/>
              </w:rPr>
            </w:pPr>
            <w:r w:rsidRPr="00CD2A22">
              <w:rPr>
                <w:rFonts w:ascii="Times New Roman" w:eastAsia="DengXian" w:hAnsi="Times New Roman" w:cs="Times New Roman"/>
                <w:b/>
                <w:bCs/>
                <w:kern w:val="0"/>
                <w:sz w:val="20"/>
                <w:szCs w:val="20"/>
              </w:rPr>
              <w:t>Type-1</w:t>
            </w:r>
          </w:p>
        </w:tc>
        <w:tc>
          <w:tcPr>
            <w:tcW w:w="0" w:type="auto"/>
            <w:shd w:val="clear" w:color="auto" w:fill="auto"/>
            <w:vAlign w:val="center"/>
          </w:tcPr>
          <w:p w14:paraId="343F8C58" w14:textId="21449991" w:rsidR="00440633" w:rsidRPr="00CD2A22" w:rsidRDefault="00440633" w:rsidP="00383D9C">
            <w:pPr>
              <w:jc w:val="center"/>
              <w:rPr>
                <w:rFonts w:ascii="Times New Roman" w:hAnsi="Times New Roman" w:cs="Times New Roman"/>
                <w:sz w:val="20"/>
                <w:szCs w:val="20"/>
              </w:rPr>
            </w:pPr>
            <w:r w:rsidRPr="00CD2A22">
              <w:rPr>
                <w:rFonts w:ascii="Times New Roman" w:eastAsia="DengXian" w:hAnsi="Times New Roman" w:cs="Times New Roman"/>
                <w:color w:val="000000"/>
                <w:sz w:val="20"/>
                <w:szCs w:val="20"/>
              </w:rPr>
              <w:t>1.78%</w:t>
            </w:r>
          </w:p>
        </w:tc>
        <w:tc>
          <w:tcPr>
            <w:tcW w:w="0" w:type="auto"/>
            <w:shd w:val="clear" w:color="auto" w:fill="auto"/>
            <w:vAlign w:val="center"/>
          </w:tcPr>
          <w:p w14:paraId="04F7D1F5" w14:textId="5FC41788" w:rsidR="00440633" w:rsidRPr="00CD2A22" w:rsidRDefault="00440633" w:rsidP="00383D9C">
            <w:pPr>
              <w:jc w:val="center"/>
              <w:rPr>
                <w:rFonts w:ascii="Times New Roman" w:hAnsi="Times New Roman" w:cs="Times New Roman"/>
                <w:sz w:val="20"/>
                <w:szCs w:val="20"/>
              </w:rPr>
            </w:pPr>
            <w:r w:rsidRPr="00CD2A22">
              <w:rPr>
                <w:rFonts w:ascii="Times New Roman" w:eastAsia="DengXian" w:hAnsi="Times New Roman" w:cs="Times New Roman"/>
                <w:color w:val="000000"/>
                <w:sz w:val="20"/>
                <w:szCs w:val="20"/>
              </w:rPr>
              <w:t>5.09%</w:t>
            </w:r>
          </w:p>
        </w:tc>
        <w:tc>
          <w:tcPr>
            <w:tcW w:w="0" w:type="auto"/>
            <w:shd w:val="clear" w:color="auto" w:fill="auto"/>
            <w:vAlign w:val="center"/>
          </w:tcPr>
          <w:p w14:paraId="323E4A25" w14:textId="00C79DAB" w:rsidR="00440633" w:rsidRPr="00CD2A22" w:rsidRDefault="00440633" w:rsidP="00383D9C">
            <w:pPr>
              <w:jc w:val="center"/>
              <w:rPr>
                <w:rFonts w:ascii="Times New Roman" w:hAnsi="Times New Roman" w:cs="Times New Roman"/>
                <w:sz w:val="20"/>
                <w:szCs w:val="20"/>
              </w:rPr>
            </w:pPr>
            <w:r w:rsidRPr="00CD2A22">
              <w:rPr>
                <w:rFonts w:ascii="Times New Roman" w:eastAsia="DengXian" w:hAnsi="Times New Roman" w:cs="Times New Roman"/>
                <w:color w:val="000000"/>
                <w:sz w:val="20"/>
                <w:szCs w:val="20"/>
              </w:rPr>
              <w:t>10.63%</w:t>
            </w:r>
          </w:p>
        </w:tc>
      </w:tr>
      <w:tr w:rsidR="00440633" w:rsidRPr="00CD2A22" w14:paraId="3389E6D8" w14:textId="77777777" w:rsidTr="00807668">
        <w:trPr>
          <w:trHeight w:val="278"/>
        </w:trPr>
        <w:tc>
          <w:tcPr>
            <w:tcW w:w="0" w:type="auto"/>
            <w:vMerge/>
            <w:vAlign w:val="center"/>
          </w:tcPr>
          <w:p w14:paraId="7F906E5C" w14:textId="77777777" w:rsidR="00440633" w:rsidRPr="00CD2A22" w:rsidRDefault="00440633" w:rsidP="00383D9C">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33179D8F" w14:textId="326248D2" w:rsidR="00440633" w:rsidRPr="00CD2A22" w:rsidRDefault="00440633" w:rsidP="00383D9C">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2C044C5E" w14:textId="3781A96F" w:rsidR="00440633" w:rsidRPr="00CD2A22" w:rsidRDefault="00440633" w:rsidP="00383D9C">
            <w:pPr>
              <w:widowControl/>
              <w:jc w:val="center"/>
              <w:rPr>
                <w:rFonts w:ascii="Times New Roman" w:eastAsia="DengXian" w:hAnsi="Times New Roman" w:cs="Times New Roman"/>
                <w:b/>
                <w:bCs/>
                <w:kern w:val="0"/>
                <w:sz w:val="20"/>
                <w:szCs w:val="20"/>
              </w:rPr>
            </w:pPr>
            <w:r w:rsidRPr="00CD2A22">
              <w:rPr>
                <w:rFonts w:ascii="Times New Roman" w:eastAsia="DengXian" w:hAnsi="Times New Roman" w:cs="Times New Roman"/>
                <w:b/>
                <w:bCs/>
                <w:kern w:val="0"/>
                <w:sz w:val="20"/>
                <w:szCs w:val="20"/>
              </w:rPr>
              <w:t>Type-2</w:t>
            </w:r>
          </w:p>
        </w:tc>
        <w:tc>
          <w:tcPr>
            <w:tcW w:w="0" w:type="auto"/>
            <w:shd w:val="clear" w:color="auto" w:fill="auto"/>
            <w:vAlign w:val="center"/>
          </w:tcPr>
          <w:p w14:paraId="3BF28EAF" w14:textId="04F853C2" w:rsidR="00440633" w:rsidRPr="00CD2A22" w:rsidRDefault="00440633" w:rsidP="00383D9C">
            <w:pPr>
              <w:jc w:val="center"/>
              <w:rPr>
                <w:rFonts w:ascii="Times New Roman" w:hAnsi="Times New Roman" w:cs="Times New Roman"/>
                <w:sz w:val="20"/>
                <w:szCs w:val="20"/>
              </w:rPr>
            </w:pPr>
            <w:r w:rsidRPr="00CD2A22">
              <w:rPr>
                <w:rFonts w:ascii="Times New Roman" w:eastAsia="DengXian" w:hAnsi="Times New Roman" w:cs="Times New Roman"/>
                <w:color w:val="000000"/>
                <w:sz w:val="20"/>
                <w:szCs w:val="20"/>
              </w:rPr>
              <w:t>6.24%</w:t>
            </w:r>
          </w:p>
        </w:tc>
        <w:tc>
          <w:tcPr>
            <w:tcW w:w="0" w:type="auto"/>
            <w:shd w:val="clear" w:color="auto" w:fill="auto"/>
            <w:vAlign w:val="center"/>
          </w:tcPr>
          <w:p w14:paraId="6358B5ED" w14:textId="45B1FA84" w:rsidR="00440633" w:rsidRPr="00CD2A22" w:rsidRDefault="00440633" w:rsidP="00383D9C">
            <w:pPr>
              <w:jc w:val="center"/>
              <w:rPr>
                <w:rFonts w:ascii="Times New Roman" w:hAnsi="Times New Roman" w:cs="Times New Roman"/>
                <w:sz w:val="20"/>
                <w:szCs w:val="20"/>
              </w:rPr>
            </w:pPr>
            <w:r w:rsidRPr="00CD2A22">
              <w:rPr>
                <w:rFonts w:ascii="Times New Roman" w:eastAsia="DengXian" w:hAnsi="Times New Roman" w:cs="Times New Roman"/>
                <w:color w:val="000000"/>
                <w:sz w:val="20"/>
                <w:szCs w:val="20"/>
              </w:rPr>
              <w:t>17.83%</w:t>
            </w:r>
          </w:p>
        </w:tc>
        <w:tc>
          <w:tcPr>
            <w:tcW w:w="0" w:type="auto"/>
            <w:shd w:val="clear" w:color="auto" w:fill="auto"/>
            <w:vAlign w:val="center"/>
          </w:tcPr>
          <w:p w14:paraId="5D482395" w14:textId="57E47268" w:rsidR="00440633" w:rsidRPr="00CD2A22" w:rsidRDefault="00440633" w:rsidP="00383D9C">
            <w:pPr>
              <w:jc w:val="center"/>
              <w:rPr>
                <w:rFonts w:ascii="Times New Roman" w:hAnsi="Times New Roman" w:cs="Times New Roman"/>
                <w:sz w:val="20"/>
                <w:szCs w:val="20"/>
              </w:rPr>
            </w:pPr>
            <w:r w:rsidRPr="00CD2A22">
              <w:rPr>
                <w:rFonts w:ascii="Times New Roman" w:eastAsia="DengXian" w:hAnsi="Times New Roman" w:cs="Times New Roman"/>
                <w:color w:val="000000"/>
                <w:sz w:val="20"/>
                <w:szCs w:val="20"/>
              </w:rPr>
              <w:t>37.21%</w:t>
            </w:r>
          </w:p>
        </w:tc>
      </w:tr>
      <w:tr w:rsidR="00440633" w:rsidRPr="00CD2A22" w14:paraId="0620051A" w14:textId="77777777" w:rsidTr="00807668">
        <w:trPr>
          <w:trHeight w:val="278"/>
        </w:trPr>
        <w:tc>
          <w:tcPr>
            <w:tcW w:w="0" w:type="auto"/>
            <w:vMerge w:val="restart"/>
            <w:vAlign w:val="center"/>
          </w:tcPr>
          <w:p w14:paraId="4ADEDD06" w14:textId="7715B30D" w:rsidR="00440633" w:rsidRPr="00CD2A22" w:rsidRDefault="00440633" w:rsidP="00383D9C">
            <w:pPr>
              <w:widowControl/>
              <w:jc w:val="center"/>
              <w:rPr>
                <w:rFonts w:ascii="Times New Roman" w:eastAsia="DengXian" w:hAnsi="Times New Roman" w:cs="Times New Roman"/>
                <w:b/>
                <w:bCs/>
                <w:kern w:val="0"/>
                <w:sz w:val="20"/>
                <w:szCs w:val="20"/>
              </w:rPr>
            </w:pPr>
            <w:r w:rsidRPr="006F6D43">
              <w:rPr>
                <w:rFonts w:ascii="Times New Roman" w:eastAsia="DengXian" w:hAnsi="Times New Roman" w:cs="Times New Roman"/>
                <w:b/>
                <w:bCs/>
                <w:kern w:val="0"/>
                <w:sz w:val="18"/>
                <w:szCs w:val="18"/>
              </w:rPr>
              <w:t>Dynamic SBFD</w:t>
            </w:r>
          </w:p>
        </w:tc>
        <w:tc>
          <w:tcPr>
            <w:tcW w:w="0" w:type="auto"/>
            <w:vMerge w:val="restart"/>
            <w:shd w:val="clear" w:color="auto" w:fill="auto"/>
            <w:vAlign w:val="center"/>
          </w:tcPr>
          <w:p w14:paraId="4EFF5F94" w14:textId="62E6C9F6" w:rsidR="00440633" w:rsidRPr="00CD2A22" w:rsidRDefault="00440633" w:rsidP="00383D9C">
            <w:pPr>
              <w:widowControl/>
              <w:jc w:val="center"/>
              <w:rPr>
                <w:rFonts w:ascii="Times New Roman" w:eastAsia="DengXian" w:hAnsi="Times New Roman" w:cs="Times New Roman"/>
                <w:b/>
                <w:bCs/>
                <w:kern w:val="0"/>
                <w:sz w:val="20"/>
                <w:szCs w:val="20"/>
              </w:rPr>
            </w:pPr>
            <w:r w:rsidRPr="00CD2A22">
              <w:rPr>
                <w:rFonts w:ascii="Times New Roman" w:eastAsia="DengXian" w:hAnsi="Times New Roman" w:cs="Times New Roman"/>
                <w:b/>
                <w:bCs/>
                <w:kern w:val="0"/>
                <w:sz w:val="20"/>
                <w:szCs w:val="20"/>
              </w:rPr>
              <w:t>DL RU</w:t>
            </w:r>
          </w:p>
        </w:tc>
        <w:tc>
          <w:tcPr>
            <w:tcW w:w="0" w:type="auto"/>
            <w:shd w:val="clear" w:color="auto" w:fill="auto"/>
            <w:vAlign w:val="center"/>
          </w:tcPr>
          <w:p w14:paraId="36028C67" w14:textId="044DD6AD" w:rsidR="00440633" w:rsidRPr="00CD2A22" w:rsidRDefault="00440633" w:rsidP="00383D9C">
            <w:pPr>
              <w:widowControl/>
              <w:jc w:val="center"/>
              <w:rPr>
                <w:rFonts w:ascii="Times New Roman" w:eastAsia="DengXian" w:hAnsi="Times New Roman" w:cs="Times New Roman"/>
                <w:b/>
                <w:bCs/>
                <w:kern w:val="0"/>
                <w:sz w:val="20"/>
                <w:szCs w:val="20"/>
              </w:rPr>
            </w:pPr>
            <w:r w:rsidRPr="00CD2A22">
              <w:rPr>
                <w:rFonts w:ascii="Times New Roman" w:eastAsia="DengXian" w:hAnsi="Times New Roman" w:cs="Times New Roman"/>
                <w:b/>
                <w:bCs/>
                <w:kern w:val="0"/>
                <w:sz w:val="20"/>
                <w:szCs w:val="20"/>
              </w:rPr>
              <w:t>Type-1</w:t>
            </w:r>
          </w:p>
        </w:tc>
        <w:tc>
          <w:tcPr>
            <w:tcW w:w="0" w:type="auto"/>
            <w:shd w:val="clear" w:color="auto" w:fill="auto"/>
            <w:vAlign w:val="center"/>
          </w:tcPr>
          <w:p w14:paraId="1AD12AE1" w14:textId="7205D6D8" w:rsidR="00440633" w:rsidRPr="00CD2A22" w:rsidRDefault="00440633" w:rsidP="00383D9C">
            <w:pPr>
              <w:jc w:val="center"/>
              <w:rPr>
                <w:rFonts w:ascii="Times New Roman" w:hAnsi="Times New Roman" w:cs="Times New Roman"/>
                <w:sz w:val="20"/>
                <w:szCs w:val="20"/>
              </w:rPr>
            </w:pPr>
            <w:r w:rsidRPr="00CD2A22">
              <w:rPr>
                <w:rFonts w:ascii="Times New Roman" w:eastAsia="DengXian" w:hAnsi="Times New Roman" w:cs="Times New Roman"/>
                <w:color w:val="000000"/>
                <w:sz w:val="20"/>
                <w:szCs w:val="20"/>
              </w:rPr>
              <w:t>6.63%</w:t>
            </w:r>
          </w:p>
        </w:tc>
        <w:tc>
          <w:tcPr>
            <w:tcW w:w="0" w:type="auto"/>
            <w:shd w:val="clear" w:color="auto" w:fill="auto"/>
            <w:vAlign w:val="center"/>
          </w:tcPr>
          <w:p w14:paraId="6566BCF2" w14:textId="65101F37" w:rsidR="00440633" w:rsidRPr="00CD2A22" w:rsidRDefault="00440633" w:rsidP="00383D9C">
            <w:pPr>
              <w:jc w:val="center"/>
              <w:rPr>
                <w:rFonts w:ascii="Times New Roman" w:hAnsi="Times New Roman" w:cs="Times New Roman"/>
                <w:sz w:val="20"/>
                <w:szCs w:val="20"/>
              </w:rPr>
            </w:pPr>
            <w:r w:rsidRPr="00CD2A22">
              <w:rPr>
                <w:rFonts w:ascii="Times New Roman" w:eastAsia="DengXian" w:hAnsi="Times New Roman" w:cs="Times New Roman"/>
                <w:color w:val="000000"/>
                <w:sz w:val="20"/>
                <w:szCs w:val="20"/>
              </w:rPr>
              <w:t>19.47%</w:t>
            </w:r>
          </w:p>
        </w:tc>
        <w:tc>
          <w:tcPr>
            <w:tcW w:w="0" w:type="auto"/>
            <w:shd w:val="clear" w:color="auto" w:fill="auto"/>
            <w:vAlign w:val="center"/>
          </w:tcPr>
          <w:p w14:paraId="316B8D7F" w14:textId="368A7FD6" w:rsidR="00440633" w:rsidRPr="00CD2A22" w:rsidRDefault="00440633" w:rsidP="00383D9C">
            <w:pPr>
              <w:jc w:val="center"/>
              <w:rPr>
                <w:rFonts w:ascii="Times New Roman" w:hAnsi="Times New Roman" w:cs="Times New Roman"/>
                <w:sz w:val="20"/>
                <w:szCs w:val="20"/>
              </w:rPr>
            </w:pPr>
            <w:r w:rsidRPr="00CD2A22">
              <w:rPr>
                <w:rFonts w:ascii="Times New Roman" w:eastAsia="DengXian" w:hAnsi="Times New Roman" w:cs="Times New Roman"/>
                <w:color w:val="000000"/>
                <w:sz w:val="20"/>
                <w:szCs w:val="20"/>
              </w:rPr>
              <w:t>41.58%</w:t>
            </w:r>
          </w:p>
        </w:tc>
      </w:tr>
      <w:tr w:rsidR="00440633" w:rsidRPr="00CD2A22" w14:paraId="3203A09F" w14:textId="77777777" w:rsidTr="00E14C5B">
        <w:trPr>
          <w:trHeight w:val="278"/>
        </w:trPr>
        <w:tc>
          <w:tcPr>
            <w:tcW w:w="0" w:type="auto"/>
            <w:vMerge/>
          </w:tcPr>
          <w:p w14:paraId="30AD9F99" w14:textId="77777777" w:rsidR="00440633" w:rsidRPr="00CD2A22" w:rsidRDefault="00440633" w:rsidP="00383D9C">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557950BE" w14:textId="62D21647" w:rsidR="00440633" w:rsidRPr="00CD2A22" w:rsidRDefault="00440633" w:rsidP="00383D9C">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2A1B7D64" w14:textId="39316C09" w:rsidR="00440633" w:rsidRPr="00CD2A22" w:rsidRDefault="00440633" w:rsidP="00383D9C">
            <w:pPr>
              <w:widowControl/>
              <w:jc w:val="center"/>
              <w:rPr>
                <w:rFonts w:ascii="Times New Roman" w:eastAsia="DengXian" w:hAnsi="Times New Roman" w:cs="Times New Roman"/>
                <w:b/>
                <w:bCs/>
                <w:kern w:val="0"/>
                <w:sz w:val="20"/>
                <w:szCs w:val="20"/>
              </w:rPr>
            </w:pPr>
            <w:r w:rsidRPr="00CD2A22">
              <w:rPr>
                <w:rFonts w:ascii="Times New Roman" w:eastAsia="DengXian" w:hAnsi="Times New Roman" w:cs="Times New Roman"/>
                <w:b/>
                <w:bCs/>
                <w:kern w:val="0"/>
                <w:sz w:val="20"/>
                <w:szCs w:val="20"/>
              </w:rPr>
              <w:t>Type-2</w:t>
            </w:r>
          </w:p>
        </w:tc>
        <w:tc>
          <w:tcPr>
            <w:tcW w:w="0" w:type="auto"/>
            <w:shd w:val="clear" w:color="auto" w:fill="auto"/>
            <w:vAlign w:val="center"/>
          </w:tcPr>
          <w:p w14:paraId="7BA61C2C" w14:textId="7A56FC12" w:rsidR="00440633" w:rsidRPr="00CD2A22" w:rsidRDefault="00440633" w:rsidP="00383D9C">
            <w:pPr>
              <w:jc w:val="center"/>
              <w:rPr>
                <w:rFonts w:ascii="Times New Roman" w:hAnsi="Times New Roman" w:cs="Times New Roman"/>
                <w:sz w:val="20"/>
                <w:szCs w:val="20"/>
              </w:rPr>
            </w:pPr>
            <w:r w:rsidRPr="00CD2A22">
              <w:rPr>
                <w:rFonts w:ascii="Times New Roman" w:eastAsia="DengXian" w:hAnsi="Times New Roman" w:cs="Times New Roman"/>
                <w:color w:val="000000"/>
                <w:sz w:val="20"/>
                <w:szCs w:val="20"/>
              </w:rPr>
              <w:t>9.18%</w:t>
            </w:r>
          </w:p>
        </w:tc>
        <w:tc>
          <w:tcPr>
            <w:tcW w:w="0" w:type="auto"/>
            <w:shd w:val="clear" w:color="auto" w:fill="auto"/>
            <w:vAlign w:val="center"/>
          </w:tcPr>
          <w:p w14:paraId="2E93C2B1" w14:textId="76113BBE" w:rsidR="00440633" w:rsidRPr="00CD2A22" w:rsidRDefault="00440633" w:rsidP="00383D9C">
            <w:pPr>
              <w:jc w:val="center"/>
              <w:rPr>
                <w:rFonts w:ascii="Times New Roman" w:hAnsi="Times New Roman" w:cs="Times New Roman"/>
                <w:sz w:val="20"/>
                <w:szCs w:val="20"/>
              </w:rPr>
            </w:pPr>
            <w:r w:rsidRPr="00CD2A22">
              <w:rPr>
                <w:rFonts w:ascii="Times New Roman" w:eastAsia="DengXian" w:hAnsi="Times New Roman" w:cs="Times New Roman"/>
                <w:color w:val="000000"/>
                <w:sz w:val="20"/>
                <w:szCs w:val="20"/>
              </w:rPr>
              <w:t>27.02%</w:t>
            </w:r>
          </w:p>
        </w:tc>
        <w:tc>
          <w:tcPr>
            <w:tcW w:w="0" w:type="auto"/>
            <w:shd w:val="clear" w:color="auto" w:fill="auto"/>
            <w:vAlign w:val="center"/>
          </w:tcPr>
          <w:p w14:paraId="75A0B9C5" w14:textId="0E2DD5F2" w:rsidR="00440633" w:rsidRPr="00CD2A22" w:rsidRDefault="00440633" w:rsidP="00383D9C">
            <w:pPr>
              <w:jc w:val="center"/>
              <w:rPr>
                <w:rFonts w:ascii="Times New Roman" w:hAnsi="Times New Roman" w:cs="Times New Roman"/>
                <w:sz w:val="20"/>
                <w:szCs w:val="20"/>
              </w:rPr>
            </w:pPr>
            <w:r w:rsidRPr="00CD2A22">
              <w:rPr>
                <w:rFonts w:ascii="Times New Roman" w:eastAsia="DengXian" w:hAnsi="Times New Roman" w:cs="Times New Roman"/>
                <w:color w:val="000000"/>
                <w:sz w:val="20"/>
                <w:szCs w:val="20"/>
              </w:rPr>
              <w:t>58.52%</w:t>
            </w:r>
          </w:p>
        </w:tc>
      </w:tr>
      <w:tr w:rsidR="00440633" w:rsidRPr="00CD2A22" w14:paraId="3C6E7939" w14:textId="77777777" w:rsidTr="00E14C5B">
        <w:trPr>
          <w:trHeight w:val="278"/>
        </w:trPr>
        <w:tc>
          <w:tcPr>
            <w:tcW w:w="0" w:type="auto"/>
            <w:vMerge/>
          </w:tcPr>
          <w:p w14:paraId="4E35C496" w14:textId="77777777" w:rsidR="00440633" w:rsidRPr="00CD2A22" w:rsidRDefault="00440633" w:rsidP="00383D9C">
            <w:pPr>
              <w:widowControl/>
              <w:jc w:val="center"/>
              <w:rPr>
                <w:rFonts w:ascii="Times New Roman" w:eastAsia="DengXian" w:hAnsi="Times New Roman" w:cs="Times New Roman"/>
                <w:b/>
                <w:bCs/>
                <w:kern w:val="0"/>
                <w:sz w:val="20"/>
                <w:szCs w:val="20"/>
              </w:rPr>
            </w:pPr>
          </w:p>
        </w:tc>
        <w:tc>
          <w:tcPr>
            <w:tcW w:w="0" w:type="auto"/>
            <w:vMerge w:val="restart"/>
            <w:shd w:val="clear" w:color="auto" w:fill="auto"/>
            <w:vAlign w:val="center"/>
          </w:tcPr>
          <w:p w14:paraId="64774E0E" w14:textId="0FD08973" w:rsidR="00440633" w:rsidRPr="00CD2A22" w:rsidRDefault="00440633" w:rsidP="00383D9C">
            <w:pPr>
              <w:widowControl/>
              <w:jc w:val="center"/>
              <w:rPr>
                <w:rFonts w:ascii="Times New Roman" w:eastAsia="DengXian" w:hAnsi="Times New Roman" w:cs="Times New Roman"/>
                <w:b/>
                <w:bCs/>
                <w:kern w:val="0"/>
                <w:sz w:val="20"/>
                <w:szCs w:val="20"/>
              </w:rPr>
            </w:pPr>
            <w:r w:rsidRPr="00CD2A22">
              <w:rPr>
                <w:rFonts w:ascii="Times New Roman" w:eastAsia="DengXian" w:hAnsi="Times New Roman" w:cs="Times New Roman" w:hint="eastAsia"/>
                <w:b/>
                <w:bCs/>
                <w:kern w:val="0"/>
                <w:sz w:val="20"/>
                <w:szCs w:val="20"/>
              </w:rPr>
              <w:t>U</w:t>
            </w:r>
            <w:r w:rsidRPr="00CD2A22">
              <w:rPr>
                <w:rFonts w:ascii="Times New Roman" w:eastAsia="DengXian" w:hAnsi="Times New Roman" w:cs="Times New Roman"/>
                <w:b/>
                <w:bCs/>
                <w:kern w:val="0"/>
                <w:sz w:val="20"/>
                <w:szCs w:val="20"/>
              </w:rPr>
              <w:t>L RU</w:t>
            </w:r>
          </w:p>
        </w:tc>
        <w:tc>
          <w:tcPr>
            <w:tcW w:w="0" w:type="auto"/>
            <w:shd w:val="clear" w:color="auto" w:fill="auto"/>
            <w:vAlign w:val="center"/>
          </w:tcPr>
          <w:p w14:paraId="4FFA5B35" w14:textId="380A7029" w:rsidR="00440633" w:rsidRPr="00CD2A22" w:rsidRDefault="00440633" w:rsidP="00383D9C">
            <w:pPr>
              <w:widowControl/>
              <w:jc w:val="center"/>
              <w:rPr>
                <w:rFonts w:ascii="Times New Roman" w:eastAsia="DengXian" w:hAnsi="Times New Roman" w:cs="Times New Roman"/>
                <w:b/>
                <w:bCs/>
                <w:kern w:val="0"/>
                <w:sz w:val="20"/>
                <w:szCs w:val="20"/>
              </w:rPr>
            </w:pPr>
            <w:r w:rsidRPr="00CD2A22">
              <w:rPr>
                <w:rFonts w:ascii="Times New Roman" w:eastAsia="DengXian" w:hAnsi="Times New Roman" w:cs="Times New Roman"/>
                <w:b/>
                <w:bCs/>
                <w:kern w:val="0"/>
                <w:sz w:val="20"/>
                <w:szCs w:val="20"/>
              </w:rPr>
              <w:t>Type-1</w:t>
            </w:r>
          </w:p>
        </w:tc>
        <w:tc>
          <w:tcPr>
            <w:tcW w:w="0" w:type="auto"/>
            <w:shd w:val="clear" w:color="auto" w:fill="auto"/>
            <w:vAlign w:val="center"/>
          </w:tcPr>
          <w:p w14:paraId="5289DE37" w14:textId="0F756A60" w:rsidR="00440633" w:rsidRPr="00CD2A22" w:rsidRDefault="00440633" w:rsidP="00383D9C">
            <w:pPr>
              <w:jc w:val="center"/>
              <w:rPr>
                <w:rFonts w:ascii="Times New Roman" w:hAnsi="Times New Roman" w:cs="Times New Roman"/>
                <w:sz w:val="20"/>
                <w:szCs w:val="20"/>
              </w:rPr>
            </w:pPr>
            <w:r w:rsidRPr="00CD2A22">
              <w:rPr>
                <w:rFonts w:ascii="Times New Roman" w:eastAsia="DengXian" w:hAnsi="Times New Roman" w:cs="Times New Roman"/>
                <w:color w:val="000000"/>
                <w:sz w:val="20"/>
                <w:szCs w:val="20"/>
              </w:rPr>
              <w:t>1.88%</w:t>
            </w:r>
          </w:p>
        </w:tc>
        <w:tc>
          <w:tcPr>
            <w:tcW w:w="0" w:type="auto"/>
            <w:shd w:val="clear" w:color="auto" w:fill="auto"/>
            <w:vAlign w:val="center"/>
          </w:tcPr>
          <w:p w14:paraId="0E1EB548" w14:textId="267EA6F7" w:rsidR="00440633" w:rsidRPr="00CD2A22" w:rsidRDefault="00440633" w:rsidP="00383D9C">
            <w:pPr>
              <w:jc w:val="center"/>
              <w:rPr>
                <w:rFonts w:ascii="Times New Roman" w:hAnsi="Times New Roman" w:cs="Times New Roman"/>
                <w:sz w:val="20"/>
                <w:szCs w:val="20"/>
              </w:rPr>
            </w:pPr>
            <w:r w:rsidRPr="00CD2A22">
              <w:rPr>
                <w:rFonts w:ascii="Times New Roman" w:eastAsia="DengXian" w:hAnsi="Times New Roman" w:cs="Times New Roman"/>
                <w:color w:val="000000"/>
                <w:sz w:val="20"/>
                <w:szCs w:val="20"/>
              </w:rPr>
              <w:t>5.47%</w:t>
            </w:r>
          </w:p>
        </w:tc>
        <w:tc>
          <w:tcPr>
            <w:tcW w:w="0" w:type="auto"/>
            <w:shd w:val="clear" w:color="auto" w:fill="auto"/>
            <w:vAlign w:val="center"/>
          </w:tcPr>
          <w:p w14:paraId="4B1D41B4" w14:textId="63D80D26" w:rsidR="00440633" w:rsidRPr="00CD2A22" w:rsidRDefault="00440633" w:rsidP="00383D9C">
            <w:pPr>
              <w:jc w:val="center"/>
              <w:rPr>
                <w:rFonts w:ascii="Times New Roman" w:hAnsi="Times New Roman" w:cs="Times New Roman"/>
                <w:sz w:val="20"/>
                <w:szCs w:val="20"/>
              </w:rPr>
            </w:pPr>
            <w:r w:rsidRPr="00CD2A22">
              <w:rPr>
                <w:rFonts w:ascii="Times New Roman" w:eastAsia="DengXian" w:hAnsi="Times New Roman" w:cs="Times New Roman"/>
                <w:color w:val="000000"/>
                <w:sz w:val="20"/>
                <w:szCs w:val="20"/>
              </w:rPr>
              <w:t>11.58%</w:t>
            </w:r>
          </w:p>
        </w:tc>
      </w:tr>
      <w:tr w:rsidR="00440633" w:rsidRPr="00CD2A22" w14:paraId="1048BE63" w14:textId="77777777" w:rsidTr="00E14C5B">
        <w:trPr>
          <w:trHeight w:val="278"/>
        </w:trPr>
        <w:tc>
          <w:tcPr>
            <w:tcW w:w="0" w:type="auto"/>
            <w:vMerge/>
          </w:tcPr>
          <w:p w14:paraId="0D883D14" w14:textId="77777777" w:rsidR="00440633" w:rsidRPr="00CD2A22" w:rsidRDefault="00440633" w:rsidP="00383D9C">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7934D944" w14:textId="7FC39717" w:rsidR="00440633" w:rsidRPr="00CD2A22" w:rsidRDefault="00440633" w:rsidP="00383D9C">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7B7FFDE3" w14:textId="037D950A" w:rsidR="00440633" w:rsidRPr="00CD2A22" w:rsidRDefault="00440633" w:rsidP="00383D9C">
            <w:pPr>
              <w:widowControl/>
              <w:jc w:val="center"/>
              <w:rPr>
                <w:rFonts w:ascii="Times New Roman" w:eastAsia="DengXian" w:hAnsi="Times New Roman" w:cs="Times New Roman"/>
                <w:b/>
                <w:bCs/>
                <w:kern w:val="0"/>
                <w:sz w:val="20"/>
                <w:szCs w:val="20"/>
              </w:rPr>
            </w:pPr>
            <w:r w:rsidRPr="00CD2A22">
              <w:rPr>
                <w:rFonts w:ascii="Times New Roman" w:eastAsia="DengXian" w:hAnsi="Times New Roman" w:cs="Times New Roman"/>
                <w:b/>
                <w:bCs/>
                <w:kern w:val="0"/>
                <w:sz w:val="20"/>
                <w:szCs w:val="20"/>
              </w:rPr>
              <w:t>Type-2</w:t>
            </w:r>
          </w:p>
        </w:tc>
        <w:tc>
          <w:tcPr>
            <w:tcW w:w="0" w:type="auto"/>
            <w:shd w:val="clear" w:color="auto" w:fill="auto"/>
            <w:vAlign w:val="center"/>
          </w:tcPr>
          <w:p w14:paraId="783BD4CA" w14:textId="727D4637" w:rsidR="00440633" w:rsidRPr="00CD2A22" w:rsidRDefault="00440633" w:rsidP="00383D9C">
            <w:pPr>
              <w:jc w:val="center"/>
              <w:rPr>
                <w:rFonts w:ascii="Times New Roman" w:hAnsi="Times New Roman" w:cs="Times New Roman"/>
                <w:sz w:val="20"/>
                <w:szCs w:val="20"/>
              </w:rPr>
            </w:pPr>
            <w:r w:rsidRPr="00CD2A22">
              <w:rPr>
                <w:rFonts w:ascii="Times New Roman" w:eastAsia="DengXian" w:hAnsi="Times New Roman" w:cs="Times New Roman"/>
                <w:color w:val="000000"/>
                <w:sz w:val="20"/>
                <w:szCs w:val="20"/>
              </w:rPr>
              <w:t>7.25%</w:t>
            </w:r>
          </w:p>
        </w:tc>
        <w:tc>
          <w:tcPr>
            <w:tcW w:w="0" w:type="auto"/>
            <w:shd w:val="clear" w:color="auto" w:fill="auto"/>
            <w:vAlign w:val="center"/>
          </w:tcPr>
          <w:p w14:paraId="2A5F35CE" w14:textId="4AFB9CE6" w:rsidR="00440633" w:rsidRPr="00CD2A22" w:rsidRDefault="00440633" w:rsidP="00383D9C">
            <w:pPr>
              <w:jc w:val="center"/>
              <w:rPr>
                <w:rFonts w:ascii="Times New Roman" w:hAnsi="Times New Roman" w:cs="Times New Roman"/>
                <w:sz w:val="20"/>
                <w:szCs w:val="20"/>
              </w:rPr>
            </w:pPr>
            <w:r w:rsidRPr="00CD2A22">
              <w:rPr>
                <w:rFonts w:ascii="Times New Roman" w:eastAsia="DengXian" w:hAnsi="Times New Roman" w:cs="Times New Roman"/>
                <w:color w:val="000000"/>
                <w:sz w:val="20"/>
                <w:szCs w:val="20"/>
              </w:rPr>
              <w:t>20.65%</w:t>
            </w:r>
          </w:p>
        </w:tc>
        <w:tc>
          <w:tcPr>
            <w:tcW w:w="0" w:type="auto"/>
            <w:shd w:val="clear" w:color="auto" w:fill="auto"/>
            <w:vAlign w:val="center"/>
          </w:tcPr>
          <w:p w14:paraId="219FF362" w14:textId="31BEF334" w:rsidR="00440633" w:rsidRPr="00CD2A22" w:rsidRDefault="00440633" w:rsidP="00383D9C">
            <w:pPr>
              <w:jc w:val="center"/>
              <w:rPr>
                <w:rFonts w:ascii="Times New Roman" w:hAnsi="Times New Roman" w:cs="Times New Roman"/>
                <w:sz w:val="20"/>
                <w:szCs w:val="20"/>
              </w:rPr>
            </w:pPr>
            <w:r w:rsidRPr="00CD2A22">
              <w:rPr>
                <w:rFonts w:ascii="Times New Roman" w:eastAsia="DengXian" w:hAnsi="Times New Roman" w:cs="Times New Roman"/>
                <w:color w:val="000000"/>
                <w:sz w:val="20"/>
                <w:szCs w:val="20"/>
              </w:rPr>
              <w:t>41.58%</w:t>
            </w:r>
          </w:p>
        </w:tc>
      </w:tr>
      <w:tr w:rsidR="00440633" w:rsidRPr="00CD2A22" w14:paraId="1A89DF22" w14:textId="77777777" w:rsidTr="00807668">
        <w:trPr>
          <w:trHeight w:val="278"/>
        </w:trPr>
        <w:tc>
          <w:tcPr>
            <w:tcW w:w="0" w:type="auto"/>
            <w:vMerge w:val="restart"/>
            <w:vAlign w:val="center"/>
          </w:tcPr>
          <w:p w14:paraId="7B4CE513" w14:textId="1682EC84" w:rsidR="00440633" w:rsidRPr="00CD2A22" w:rsidRDefault="00440633" w:rsidP="00E14C5B">
            <w:pPr>
              <w:widowControl/>
              <w:jc w:val="center"/>
              <w:rPr>
                <w:rFonts w:ascii="Times New Roman" w:eastAsia="DengXian" w:hAnsi="Times New Roman" w:cs="Times New Roman"/>
                <w:b/>
                <w:bCs/>
                <w:kern w:val="0"/>
                <w:sz w:val="20"/>
                <w:szCs w:val="20"/>
              </w:rPr>
            </w:pPr>
            <w:r w:rsidRPr="006F6D43">
              <w:rPr>
                <w:rFonts w:ascii="Times New Roman" w:eastAsia="DengXian" w:hAnsi="Times New Roman" w:cs="Times New Roman"/>
                <w:b/>
                <w:bCs/>
                <w:kern w:val="0"/>
                <w:sz w:val="18"/>
                <w:szCs w:val="18"/>
              </w:rPr>
              <w:t>Baseline</w:t>
            </w:r>
          </w:p>
        </w:tc>
        <w:tc>
          <w:tcPr>
            <w:tcW w:w="0" w:type="auto"/>
            <w:vMerge w:val="restart"/>
            <w:shd w:val="clear" w:color="auto" w:fill="auto"/>
            <w:vAlign w:val="center"/>
          </w:tcPr>
          <w:p w14:paraId="75BA09A1" w14:textId="3E9BD526" w:rsidR="00440633" w:rsidRPr="00CD2A22" w:rsidRDefault="00440633" w:rsidP="00E14C5B">
            <w:pPr>
              <w:widowControl/>
              <w:jc w:val="center"/>
              <w:rPr>
                <w:rFonts w:ascii="Times New Roman" w:eastAsia="DengXian" w:hAnsi="Times New Roman" w:cs="Times New Roman"/>
                <w:b/>
                <w:bCs/>
                <w:kern w:val="0"/>
                <w:sz w:val="20"/>
                <w:szCs w:val="20"/>
              </w:rPr>
            </w:pPr>
            <w:r w:rsidRPr="00CD2A22">
              <w:rPr>
                <w:rFonts w:ascii="Times New Roman" w:eastAsia="DengXian" w:hAnsi="Times New Roman" w:cs="Times New Roman"/>
                <w:b/>
                <w:bCs/>
                <w:kern w:val="0"/>
                <w:sz w:val="20"/>
                <w:szCs w:val="20"/>
              </w:rPr>
              <w:t xml:space="preserve">DL average-UPT </w:t>
            </w:r>
            <w:r w:rsidRPr="00CD2A22">
              <w:rPr>
                <w:rFonts w:ascii="Times New Roman" w:eastAsia="DengXian" w:hAnsi="Times New Roman" w:cs="Times New Roman" w:hint="eastAsia"/>
                <w:b/>
                <w:bCs/>
                <w:color w:val="000000"/>
                <w:kern w:val="0"/>
                <w:sz w:val="20"/>
                <w:szCs w:val="20"/>
              </w:rPr>
              <w:t>CDF</w:t>
            </w:r>
          </w:p>
        </w:tc>
        <w:tc>
          <w:tcPr>
            <w:tcW w:w="0" w:type="auto"/>
            <w:shd w:val="clear" w:color="auto" w:fill="auto"/>
            <w:vAlign w:val="center"/>
            <w:hideMark/>
          </w:tcPr>
          <w:p w14:paraId="7D105368" w14:textId="77777777" w:rsidR="00440633" w:rsidRPr="00CD2A22" w:rsidRDefault="00440633" w:rsidP="00383D9C">
            <w:pPr>
              <w:widowControl/>
              <w:jc w:val="center"/>
              <w:rPr>
                <w:rFonts w:ascii="Times New Roman" w:eastAsia="DengXian" w:hAnsi="Times New Roman" w:cs="Times New Roman"/>
                <w:b/>
                <w:bCs/>
                <w:kern w:val="0"/>
                <w:sz w:val="20"/>
                <w:szCs w:val="20"/>
              </w:rPr>
            </w:pPr>
            <w:r w:rsidRPr="00CD2A22">
              <w:rPr>
                <w:rFonts w:ascii="Times New Roman" w:eastAsia="DengXian" w:hAnsi="Times New Roman" w:cs="Times New Roman"/>
                <w:b/>
                <w:bCs/>
                <w:kern w:val="0"/>
                <w:sz w:val="20"/>
                <w:szCs w:val="20"/>
              </w:rPr>
              <w:t>Mean</w:t>
            </w:r>
          </w:p>
        </w:tc>
        <w:tc>
          <w:tcPr>
            <w:tcW w:w="0" w:type="auto"/>
            <w:shd w:val="clear" w:color="auto" w:fill="auto"/>
            <w:vAlign w:val="center"/>
          </w:tcPr>
          <w:p w14:paraId="765CA89A" w14:textId="20D0CDC3" w:rsidR="00440633" w:rsidRPr="00CD2A22" w:rsidRDefault="00440633" w:rsidP="00383D9C">
            <w:pPr>
              <w:jc w:val="center"/>
              <w:rPr>
                <w:rFonts w:ascii="Times New Roman" w:hAnsi="Times New Roman" w:cs="Times New Roman"/>
                <w:sz w:val="20"/>
                <w:szCs w:val="20"/>
              </w:rPr>
            </w:pPr>
            <w:r w:rsidRPr="00CD2A22">
              <w:rPr>
                <w:rFonts w:ascii="Times New Roman" w:eastAsia="DengXian" w:hAnsi="Times New Roman" w:cs="Times New Roman"/>
                <w:color w:val="000000"/>
                <w:sz w:val="20"/>
                <w:szCs w:val="20"/>
              </w:rPr>
              <w:t>44.19</w:t>
            </w:r>
          </w:p>
        </w:tc>
        <w:tc>
          <w:tcPr>
            <w:tcW w:w="0" w:type="auto"/>
            <w:shd w:val="clear" w:color="auto" w:fill="auto"/>
            <w:vAlign w:val="center"/>
          </w:tcPr>
          <w:p w14:paraId="5BBD0478" w14:textId="057270C9" w:rsidR="00440633" w:rsidRPr="00CD2A22" w:rsidRDefault="00440633" w:rsidP="00383D9C">
            <w:pPr>
              <w:jc w:val="center"/>
              <w:rPr>
                <w:rFonts w:ascii="Times New Roman" w:hAnsi="Times New Roman" w:cs="Times New Roman"/>
                <w:sz w:val="20"/>
                <w:szCs w:val="20"/>
              </w:rPr>
            </w:pPr>
            <w:r w:rsidRPr="00CD2A22">
              <w:rPr>
                <w:rFonts w:ascii="Times New Roman" w:eastAsia="DengXian" w:hAnsi="Times New Roman" w:cs="Times New Roman"/>
                <w:color w:val="000000"/>
                <w:sz w:val="20"/>
                <w:szCs w:val="20"/>
              </w:rPr>
              <w:t>43.04</w:t>
            </w:r>
          </w:p>
        </w:tc>
        <w:tc>
          <w:tcPr>
            <w:tcW w:w="0" w:type="auto"/>
            <w:shd w:val="clear" w:color="auto" w:fill="auto"/>
            <w:vAlign w:val="center"/>
          </w:tcPr>
          <w:p w14:paraId="7D61586A" w14:textId="125D7250" w:rsidR="00440633" w:rsidRPr="00CD2A22" w:rsidRDefault="00440633" w:rsidP="00383D9C">
            <w:pPr>
              <w:jc w:val="center"/>
              <w:rPr>
                <w:rFonts w:ascii="Times New Roman" w:hAnsi="Times New Roman" w:cs="Times New Roman"/>
                <w:sz w:val="20"/>
                <w:szCs w:val="20"/>
              </w:rPr>
            </w:pPr>
            <w:r w:rsidRPr="00CD2A22">
              <w:rPr>
                <w:rFonts w:ascii="Times New Roman" w:eastAsia="DengXian" w:hAnsi="Times New Roman" w:cs="Times New Roman"/>
                <w:color w:val="000000"/>
                <w:sz w:val="20"/>
                <w:szCs w:val="20"/>
              </w:rPr>
              <w:t>40.15</w:t>
            </w:r>
          </w:p>
        </w:tc>
      </w:tr>
      <w:tr w:rsidR="00440633" w:rsidRPr="00CD2A22" w14:paraId="4B538D22" w14:textId="77777777" w:rsidTr="00807668">
        <w:trPr>
          <w:trHeight w:val="278"/>
        </w:trPr>
        <w:tc>
          <w:tcPr>
            <w:tcW w:w="0" w:type="auto"/>
            <w:vMerge/>
            <w:vAlign w:val="center"/>
          </w:tcPr>
          <w:p w14:paraId="3643648B" w14:textId="77777777" w:rsidR="00440633" w:rsidRPr="00CD2A22" w:rsidRDefault="00440633" w:rsidP="00383D9C">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3641E229" w14:textId="4FFCF4AD" w:rsidR="00440633" w:rsidRPr="00CD2A22" w:rsidRDefault="00440633" w:rsidP="00383D9C">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188E0B53" w14:textId="77777777" w:rsidR="00440633" w:rsidRPr="00CD2A22" w:rsidRDefault="00440633" w:rsidP="00383D9C">
            <w:pPr>
              <w:widowControl/>
              <w:jc w:val="center"/>
              <w:rPr>
                <w:rFonts w:ascii="Times New Roman" w:eastAsia="DengXian" w:hAnsi="Times New Roman" w:cs="Times New Roman"/>
                <w:b/>
                <w:bCs/>
                <w:kern w:val="0"/>
                <w:sz w:val="20"/>
                <w:szCs w:val="20"/>
              </w:rPr>
            </w:pPr>
            <w:r w:rsidRPr="00CD2A22">
              <w:rPr>
                <w:rFonts w:ascii="Times New Roman" w:eastAsia="DengXian" w:hAnsi="Times New Roman" w:cs="Times New Roman"/>
                <w:b/>
                <w:bCs/>
                <w:kern w:val="0"/>
                <w:sz w:val="20"/>
                <w:szCs w:val="20"/>
              </w:rPr>
              <w:t>5%</w:t>
            </w:r>
          </w:p>
        </w:tc>
        <w:tc>
          <w:tcPr>
            <w:tcW w:w="0" w:type="auto"/>
            <w:shd w:val="clear" w:color="auto" w:fill="auto"/>
            <w:vAlign w:val="center"/>
          </w:tcPr>
          <w:p w14:paraId="1C552D1F" w14:textId="25F72FBF" w:rsidR="00440633" w:rsidRPr="00CD2A22" w:rsidRDefault="00440633" w:rsidP="00383D9C">
            <w:pPr>
              <w:jc w:val="center"/>
              <w:rPr>
                <w:rFonts w:ascii="Times New Roman" w:hAnsi="Times New Roman" w:cs="Times New Roman"/>
                <w:sz w:val="20"/>
                <w:szCs w:val="20"/>
              </w:rPr>
            </w:pPr>
            <w:r w:rsidRPr="00CD2A22">
              <w:rPr>
                <w:rFonts w:ascii="Times New Roman" w:eastAsia="DengXian" w:hAnsi="Times New Roman" w:cs="Times New Roman"/>
                <w:color w:val="000000"/>
                <w:sz w:val="20"/>
                <w:szCs w:val="20"/>
              </w:rPr>
              <w:t>40.60</w:t>
            </w:r>
          </w:p>
        </w:tc>
        <w:tc>
          <w:tcPr>
            <w:tcW w:w="0" w:type="auto"/>
            <w:shd w:val="clear" w:color="auto" w:fill="auto"/>
            <w:vAlign w:val="center"/>
          </w:tcPr>
          <w:p w14:paraId="0AB0BA0F" w14:textId="16EF6D35" w:rsidR="00440633" w:rsidRPr="00CD2A22" w:rsidRDefault="00440633" w:rsidP="00383D9C">
            <w:pPr>
              <w:jc w:val="center"/>
              <w:rPr>
                <w:rFonts w:ascii="Times New Roman" w:hAnsi="Times New Roman" w:cs="Times New Roman"/>
                <w:sz w:val="20"/>
                <w:szCs w:val="20"/>
              </w:rPr>
            </w:pPr>
            <w:r w:rsidRPr="00CD2A22">
              <w:rPr>
                <w:rFonts w:ascii="Times New Roman" w:eastAsia="DengXian" w:hAnsi="Times New Roman" w:cs="Times New Roman"/>
                <w:color w:val="000000"/>
                <w:sz w:val="20"/>
                <w:szCs w:val="20"/>
              </w:rPr>
              <w:t>40.34</w:t>
            </w:r>
          </w:p>
        </w:tc>
        <w:tc>
          <w:tcPr>
            <w:tcW w:w="0" w:type="auto"/>
            <w:shd w:val="clear" w:color="auto" w:fill="auto"/>
            <w:vAlign w:val="center"/>
          </w:tcPr>
          <w:p w14:paraId="38DE82FA" w14:textId="7A3D5448" w:rsidR="00440633" w:rsidRPr="00CD2A22" w:rsidRDefault="00440633" w:rsidP="00383D9C">
            <w:pPr>
              <w:jc w:val="center"/>
              <w:rPr>
                <w:rFonts w:ascii="Times New Roman" w:hAnsi="Times New Roman" w:cs="Times New Roman"/>
                <w:sz w:val="20"/>
                <w:szCs w:val="20"/>
              </w:rPr>
            </w:pPr>
            <w:r w:rsidRPr="00CD2A22">
              <w:rPr>
                <w:rFonts w:ascii="Times New Roman" w:eastAsia="DengXian" w:hAnsi="Times New Roman" w:cs="Times New Roman"/>
                <w:color w:val="000000"/>
                <w:sz w:val="20"/>
                <w:szCs w:val="20"/>
              </w:rPr>
              <w:t>31.94</w:t>
            </w:r>
          </w:p>
        </w:tc>
      </w:tr>
      <w:tr w:rsidR="00440633" w:rsidRPr="00CD2A22" w14:paraId="7B1EA7D8" w14:textId="77777777" w:rsidTr="00807668">
        <w:trPr>
          <w:trHeight w:val="278"/>
        </w:trPr>
        <w:tc>
          <w:tcPr>
            <w:tcW w:w="0" w:type="auto"/>
            <w:vMerge/>
            <w:vAlign w:val="center"/>
          </w:tcPr>
          <w:p w14:paraId="6D495606" w14:textId="77777777" w:rsidR="00440633" w:rsidRPr="00CD2A22" w:rsidRDefault="00440633" w:rsidP="00383D9C">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5F5A22CC" w14:textId="5274FE37" w:rsidR="00440633" w:rsidRPr="00CD2A22" w:rsidRDefault="00440633" w:rsidP="00383D9C">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1FF5D6F6" w14:textId="77777777" w:rsidR="00440633" w:rsidRPr="00CD2A22" w:rsidRDefault="00440633" w:rsidP="00383D9C">
            <w:pPr>
              <w:widowControl/>
              <w:jc w:val="center"/>
              <w:rPr>
                <w:rFonts w:ascii="Times New Roman" w:eastAsia="DengXian" w:hAnsi="Times New Roman" w:cs="Times New Roman"/>
                <w:b/>
                <w:bCs/>
                <w:kern w:val="0"/>
                <w:sz w:val="20"/>
                <w:szCs w:val="20"/>
              </w:rPr>
            </w:pPr>
            <w:r w:rsidRPr="00CD2A22">
              <w:rPr>
                <w:rFonts w:ascii="Times New Roman" w:eastAsia="DengXian" w:hAnsi="Times New Roman" w:cs="Times New Roman"/>
                <w:b/>
                <w:bCs/>
                <w:kern w:val="0"/>
                <w:sz w:val="20"/>
                <w:szCs w:val="20"/>
              </w:rPr>
              <w:t>50%</w:t>
            </w:r>
          </w:p>
        </w:tc>
        <w:tc>
          <w:tcPr>
            <w:tcW w:w="0" w:type="auto"/>
            <w:shd w:val="clear" w:color="auto" w:fill="auto"/>
            <w:vAlign w:val="center"/>
          </w:tcPr>
          <w:p w14:paraId="35444F98" w14:textId="1DD739AE" w:rsidR="00440633" w:rsidRPr="00CD2A22" w:rsidRDefault="00440633" w:rsidP="00383D9C">
            <w:pPr>
              <w:jc w:val="center"/>
              <w:rPr>
                <w:rFonts w:ascii="Times New Roman" w:hAnsi="Times New Roman" w:cs="Times New Roman"/>
                <w:sz w:val="20"/>
                <w:szCs w:val="20"/>
              </w:rPr>
            </w:pPr>
            <w:r w:rsidRPr="00CD2A22">
              <w:rPr>
                <w:rFonts w:ascii="Times New Roman" w:eastAsia="DengXian" w:hAnsi="Times New Roman" w:cs="Times New Roman"/>
                <w:color w:val="000000"/>
                <w:sz w:val="20"/>
                <w:szCs w:val="20"/>
              </w:rPr>
              <w:t>43.95</w:t>
            </w:r>
          </w:p>
        </w:tc>
        <w:tc>
          <w:tcPr>
            <w:tcW w:w="0" w:type="auto"/>
            <w:shd w:val="clear" w:color="auto" w:fill="auto"/>
            <w:vAlign w:val="center"/>
          </w:tcPr>
          <w:p w14:paraId="18AE44DA" w14:textId="64CC94DC" w:rsidR="00440633" w:rsidRPr="00CD2A22" w:rsidRDefault="00440633" w:rsidP="00383D9C">
            <w:pPr>
              <w:jc w:val="center"/>
              <w:rPr>
                <w:rFonts w:ascii="Times New Roman" w:hAnsi="Times New Roman" w:cs="Times New Roman"/>
                <w:sz w:val="20"/>
                <w:szCs w:val="20"/>
              </w:rPr>
            </w:pPr>
            <w:r w:rsidRPr="00CD2A22">
              <w:rPr>
                <w:rFonts w:ascii="Times New Roman" w:eastAsia="DengXian" w:hAnsi="Times New Roman" w:cs="Times New Roman"/>
                <w:color w:val="000000"/>
                <w:sz w:val="20"/>
                <w:szCs w:val="20"/>
              </w:rPr>
              <w:t>42.68</w:t>
            </w:r>
          </w:p>
        </w:tc>
        <w:tc>
          <w:tcPr>
            <w:tcW w:w="0" w:type="auto"/>
            <w:shd w:val="clear" w:color="auto" w:fill="auto"/>
            <w:vAlign w:val="center"/>
          </w:tcPr>
          <w:p w14:paraId="70940F5F" w14:textId="1777B529" w:rsidR="00440633" w:rsidRPr="00CD2A22" w:rsidRDefault="00440633" w:rsidP="00383D9C">
            <w:pPr>
              <w:jc w:val="center"/>
              <w:rPr>
                <w:rFonts w:ascii="Times New Roman" w:hAnsi="Times New Roman" w:cs="Times New Roman"/>
                <w:sz w:val="20"/>
                <w:szCs w:val="20"/>
              </w:rPr>
            </w:pPr>
            <w:r w:rsidRPr="00CD2A22">
              <w:rPr>
                <w:rFonts w:ascii="Times New Roman" w:eastAsia="DengXian" w:hAnsi="Times New Roman" w:cs="Times New Roman"/>
                <w:color w:val="000000"/>
                <w:sz w:val="20"/>
                <w:szCs w:val="20"/>
              </w:rPr>
              <w:t>41.03</w:t>
            </w:r>
          </w:p>
        </w:tc>
      </w:tr>
      <w:tr w:rsidR="00440633" w:rsidRPr="00CD2A22" w14:paraId="49C7E844" w14:textId="77777777" w:rsidTr="00807668">
        <w:trPr>
          <w:trHeight w:val="278"/>
        </w:trPr>
        <w:tc>
          <w:tcPr>
            <w:tcW w:w="0" w:type="auto"/>
            <w:vMerge/>
            <w:vAlign w:val="center"/>
          </w:tcPr>
          <w:p w14:paraId="1BC63C21" w14:textId="77777777" w:rsidR="00440633" w:rsidRPr="00CD2A22" w:rsidRDefault="00440633" w:rsidP="00383D9C">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6219FEBB" w14:textId="31762069" w:rsidR="00440633" w:rsidRPr="00CD2A22" w:rsidRDefault="00440633" w:rsidP="00383D9C">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1A4E301E" w14:textId="77777777" w:rsidR="00440633" w:rsidRPr="00CD2A22" w:rsidRDefault="00440633" w:rsidP="00383D9C">
            <w:pPr>
              <w:widowControl/>
              <w:jc w:val="center"/>
              <w:rPr>
                <w:rFonts w:ascii="Times New Roman" w:eastAsia="DengXian" w:hAnsi="Times New Roman" w:cs="Times New Roman"/>
                <w:b/>
                <w:bCs/>
                <w:kern w:val="0"/>
                <w:sz w:val="20"/>
                <w:szCs w:val="20"/>
              </w:rPr>
            </w:pPr>
            <w:r w:rsidRPr="00CD2A22">
              <w:rPr>
                <w:rFonts w:ascii="Times New Roman" w:eastAsia="DengXian" w:hAnsi="Times New Roman" w:cs="Times New Roman"/>
                <w:b/>
                <w:bCs/>
                <w:kern w:val="0"/>
                <w:sz w:val="20"/>
                <w:szCs w:val="20"/>
              </w:rPr>
              <w:t>95%</w:t>
            </w:r>
          </w:p>
        </w:tc>
        <w:tc>
          <w:tcPr>
            <w:tcW w:w="0" w:type="auto"/>
            <w:shd w:val="clear" w:color="auto" w:fill="auto"/>
            <w:vAlign w:val="center"/>
          </w:tcPr>
          <w:p w14:paraId="44989CC1" w14:textId="666D9552" w:rsidR="00440633" w:rsidRPr="00CD2A22" w:rsidRDefault="00440633" w:rsidP="00383D9C">
            <w:pPr>
              <w:jc w:val="center"/>
              <w:rPr>
                <w:rFonts w:ascii="Times New Roman" w:hAnsi="Times New Roman" w:cs="Times New Roman"/>
                <w:sz w:val="20"/>
                <w:szCs w:val="20"/>
              </w:rPr>
            </w:pPr>
            <w:r w:rsidRPr="00CD2A22">
              <w:rPr>
                <w:rFonts w:ascii="Times New Roman" w:eastAsia="DengXian" w:hAnsi="Times New Roman" w:cs="Times New Roman"/>
                <w:color w:val="000000"/>
                <w:sz w:val="20"/>
                <w:szCs w:val="20"/>
              </w:rPr>
              <w:t>48.50</w:t>
            </w:r>
          </w:p>
        </w:tc>
        <w:tc>
          <w:tcPr>
            <w:tcW w:w="0" w:type="auto"/>
            <w:shd w:val="clear" w:color="auto" w:fill="auto"/>
            <w:vAlign w:val="center"/>
          </w:tcPr>
          <w:p w14:paraId="2DC2783F" w14:textId="15066A2C" w:rsidR="00440633" w:rsidRPr="00CD2A22" w:rsidRDefault="00440633" w:rsidP="00383D9C">
            <w:pPr>
              <w:jc w:val="center"/>
              <w:rPr>
                <w:rFonts w:ascii="Times New Roman" w:hAnsi="Times New Roman" w:cs="Times New Roman"/>
                <w:sz w:val="20"/>
                <w:szCs w:val="20"/>
              </w:rPr>
            </w:pPr>
            <w:r w:rsidRPr="00CD2A22">
              <w:rPr>
                <w:rFonts w:ascii="Times New Roman" w:eastAsia="DengXian" w:hAnsi="Times New Roman" w:cs="Times New Roman"/>
                <w:color w:val="000000"/>
                <w:sz w:val="20"/>
                <w:szCs w:val="20"/>
              </w:rPr>
              <w:t>47.34</w:t>
            </w:r>
          </w:p>
        </w:tc>
        <w:tc>
          <w:tcPr>
            <w:tcW w:w="0" w:type="auto"/>
            <w:shd w:val="clear" w:color="auto" w:fill="auto"/>
            <w:vAlign w:val="center"/>
          </w:tcPr>
          <w:p w14:paraId="188BE474" w14:textId="3223C55E" w:rsidR="00440633" w:rsidRPr="00CD2A22" w:rsidRDefault="00440633" w:rsidP="00383D9C">
            <w:pPr>
              <w:jc w:val="center"/>
              <w:rPr>
                <w:rFonts w:ascii="Times New Roman" w:hAnsi="Times New Roman" w:cs="Times New Roman"/>
                <w:sz w:val="20"/>
                <w:szCs w:val="20"/>
              </w:rPr>
            </w:pPr>
            <w:r w:rsidRPr="00CD2A22">
              <w:rPr>
                <w:rFonts w:ascii="Times New Roman" w:eastAsia="DengXian" w:hAnsi="Times New Roman" w:cs="Times New Roman"/>
                <w:color w:val="000000"/>
                <w:sz w:val="20"/>
                <w:szCs w:val="20"/>
              </w:rPr>
              <w:t>46.96</w:t>
            </w:r>
          </w:p>
        </w:tc>
      </w:tr>
      <w:tr w:rsidR="00440633" w:rsidRPr="00CD2A22" w14:paraId="6DC9B5E4" w14:textId="77777777" w:rsidTr="00807668">
        <w:trPr>
          <w:trHeight w:val="278"/>
        </w:trPr>
        <w:tc>
          <w:tcPr>
            <w:tcW w:w="0" w:type="auto"/>
            <w:vMerge/>
            <w:vAlign w:val="center"/>
          </w:tcPr>
          <w:p w14:paraId="7FE1E6C4" w14:textId="77777777" w:rsidR="00440633" w:rsidRPr="00CD2A22" w:rsidRDefault="00440633" w:rsidP="00E14C5B">
            <w:pPr>
              <w:widowControl/>
              <w:jc w:val="center"/>
              <w:rPr>
                <w:rFonts w:ascii="Times New Roman" w:eastAsia="DengXian" w:hAnsi="Times New Roman" w:cs="Times New Roman"/>
                <w:b/>
                <w:bCs/>
                <w:kern w:val="0"/>
                <w:sz w:val="20"/>
                <w:szCs w:val="20"/>
              </w:rPr>
            </w:pPr>
          </w:p>
        </w:tc>
        <w:tc>
          <w:tcPr>
            <w:tcW w:w="0" w:type="auto"/>
            <w:vMerge w:val="restart"/>
            <w:shd w:val="clear" w:color="auto" w:fill="auto"/>
            <w:vAlign w:val="center"/>
          </w:tcPr>
          <w:p w14:paraId="15266667" w14:textId="1EFD8B9E" w:rsidR="00440633" w:rsidRPr="00CD2A22" w:rsidRDefault="00440633" w:rsidP="00E14C5B">
            <w:pPr>
              <w:widowControl/>
              <w:jc w:val="center"/>
              <w:rPr>
                <w:rFonts w:ascii="Times New Roman" w:eastAsia="DengXian" w:hAnsi="Times New Roman" w:cs="Times New Roman"/>
                <w:b/>
                <w:bCs/>
                <w:kern w:val="0"/>
                <w:sz w:val="20"/>
                <w:szCs w:val="20"/>
              </w:rPr>
            </w:pPr>
            <w:r w:rsidRPr="00CD2A22">
              <w:rPr>
                <w:rFonts w:ascii="Times New Roman" w:eastAsia="DengXian" w:hAnsi="Times New Roman" w:cs="Times New Roman"/>
                <w:b/>
                <w:bCs/>
                <w:kern w:val="0"/>
                <w:sz w:val="20"/>
                <w:szCs w:val="20"/>
              </w:rPr>
              <w:t xml:space="preserve">UL average-UPT </w:t>
            </w:r>
            <w:r w:rsidRPr="00CD2A22">
              <w:rPr>
                <w:rFonts w:ascii="Times New Roman" w:eastAsia="DengXian" w:hAnsi="Times New Roman" w:cs="Times New Roman" w:hint="eastAsia"/>
                <w:b/>
                <w:bCs/>
                <w:color w:val="000000"/>
                <w:kern w:val="0"/>
                <w:sz w:val="20"/>
                <w:szCs w:val="20"/>
              </w:rPr>
              <w:t>CDF</w:t>
            </w:r>
          </w:p>
        </w:tc>
        <w:tc>
          <w:tcPr>
            <w:tcW w:w="0" w:type="auto"/>
            <w:shd w:val="clear" w:color="auto" w:fill="auto"/>
            <w:vAlign w:val="center"/>
            <w:hideMark/>
          </w:tcPr>
          <w:p w14:paraId="7D332DE5" w14:textId="77777777" w:rsidR="00440633" w:rsidRPr="00CD2A22" w:rsidRDefault="00440633" w:rsidP="00383D9C">
            <w:pPr>
              <w:widowControl/>
              <w:jc w:val="center"/>
              <w:rPr>
                <w:rFonts w:ascii="Times New Roman" w:eastAsia="DengXian" w:hAnsi="Times New Roman" w:cs="Times New Roman"/>
                <w:b/>
                <w:bCs/>
                <w:kern w:val="0"/>
                <w:sz w:val="20"/>
                <w:szCs w:val="20"/>
              </w:rPr>
            </w:pPr>
            <w:r w:rsidRPr="00CD2A22">
              <w:rPr>
                <w:rFonts w:ascii="Times New Roman" w:eastAsia="DengXian" w:hAnsi="Times New Roman" w:cs="Times New Roman"/>
                <w:b/>
                <w:bCs/>
                <w:kern w:val="0"/>
                <w:sz w:val="20"/>
                <w:szCs w:val="20"/>
              </w:rPr>
              <w:t>Mean</w:t>
            </w:r>
          </w:p>
        </w:tc>
        <w:tc>
          <w:tcPr>
            <w:tcW w:w="0" w:type="auto"/>
            <w:shd w:val="clear" w:color="auto" w:fill="auto"/>
            <w:vAlign w:val="center"/>
          </w:tcPr>
          <w:p w14:paraId="2F74980A" w14:textId="21578782" w:rsidR="00440633" w:rsidRPr="00CD2A22" w:rsidRDefault="00440633" w:rsidP="00383D9C">
            <w:pPr>
              <w:jc w:val="center"/>
              <w:rPr>
                <w:rFonts w:ascii="Times New Roman" w:hAnsi="Times New Roman" w:cs="Times New Roman"/>
                <w:sz w:val="20"/>
                <w:szCs w:val="20"/>
              </w:rPr>
            </w:pPr>
            <w:r w:rsidRPr="00CD2A22">
              <w:rPr>
                <w:rFonts w:ascii="Times New Roman" w:eastAsia="DengXian" w:hAnsi="Times New Roman" w:cs="Times New Roman"/>
                <w:color w:val="000000"/>
                <w:sz w:val="20"/>
                <w:szCs w:val="20"/>
              </w:rPr>
              <w:t>2.43</w:t>
            </w:r>
          </w:p>
        </w:tc>
        <w:tc>
          <w:tcPr>
            <w:tcW w:w="0" w:type="auto"/>
            <w:shd w:val="clear" w:color="auto" w:fill="auto"/>
            <w:vAlign w:val="center"/>
          </w:tcPr>
          <w:p w14:paraId="26F9760D" w14:textId="35F65055" w:rsidR="00440633" w:rsidRPr="00CD2A22" w:rsidRDefault="00440633" w:rsidP="00383D9C">
            <w:pPr>
              <w:jc w:val="center"/>
              <w:rPr>
                <w:rFonts w:ascii="Times New Roman" w:hAnsi="Times New Roman" w:cs="Times New Roman"/>
                <w:sz w:val="20"/>
                <w:szCs w:val="20"/>
              </w:rPr>
            </w:pPr>
            <w:r w:rsidRPr="00CD2A22">
              <w:rPr>
                <w:rFonts w:ascii="Times New Roman" w:eastAsia="DengXian" w:hAnsi="Times New Roman" w:cs="Times New Roman"/>
                <w:color w:val="000000"/>
                <w:sz w:val="20"/>
                <w:szCs w:val="20"/>
              </w:rPr>
              <w:t>2.43</w:t>
            </w:r>
          </w:p>
        </w:tc>
        <w:tc>
          <w:tcPr>
            <w:tcW w:w="0" w:type="auto"/>
            <w:shd w:val="clear" w:color="auto" w:fill="auto"/>
            <w:vAlign w:val="center"/>
          </w:tcPr>
          <w:p w14:paraId="4B328FF6" w14:textId="45749902" w:rsidR="00440633" w:rsidRPr="00CD2A22" w:rsidRDefault="00440633" w:rsidP="00383D9C">
            <w:pPr>
              <w:jc w:val="center"/>
              <w:rPr>
                <w:rFonts w:ascii="Times New Roman" w:hAnsi="Times New Roman" w:cs="Times New Roman"/>
                <w:sz w:val="20"/>
                <w:szCs w:val="20"/>
              </w:rPr>
            </w:pPr>
            <w:r w:rsidRPr="00CD2A22">
              <w:rPr>
                <w:rFonts w:ascii="Times New Roman" w:eastAsia="DengXian" w:hAnsi="Times New Roman" w:cs="Times New Roman"/>
                <w:color w:val="000000"/>
                <w:sz w:val="20"/>
                <w:szCs w:val="20"/>
              </w:rPr>
              <w:t>2.38</w:t>
            </w:r>
          </w:p>
        </w:tc>
      </w:tr>
      <w:tr w:rsidR="00440633" w:rsidRPr="00CD2A22" w14:paraId="6C4A1FB8" w14:textId="77777777" w:rsidTr="00E14C5B">
        <w:trPr>
          <w:trHeight w:val="278"/>
        </w:trPr>
        <w:tc>
          <w:tcPr>
            <w:tcW w:w="0" w:type="auto"/>
            <w:vMerge/>
          </w:tcPr>
          <w:p w14:paraId="09E3C1B2" w14:textId="77777777" w:rsidR="00440633" w:rsidRPr="00CD2A22" w:rsidRDefault="00440633" w:rsidP="00383D9C">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6E53F0C0" w14:textId="185EDA27" w:rsidR="00440633" w:rsidRPr="00CD2A22" w:rsidRDefault="00440633" w:rsidP="00383D9C">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2547D86F" w14:textId="77777777" w:rsidR="00440633" w:rsidRPr="00CD2A22" w:rsidRDefault="00440633" w:rsidP="00383D9C">
            <w:pPr>
              <w:widowControl/>
              <w:jc w:val="center"/>
              <w:rPr>
                <w:rFonts w:ascii="Times New Roman" w:eastAsia="DengXian" w:hAnsi="Times New Roman" w:cs="Times New Roman"/>
                <w:b/>
                <w:bCs/>
                <w:kern w:val="0"/>
                <w:sz w:val="20"/>
                <w:szCs w:val="20"/>
              </w:rPr>
            </w:pPr>
            <w:r w:rsidRPr="00CD2A22">
              <w:rPr>
                <w:rFonts w:ascii="Times New Roman" w:eastAsia="DengXian" w:hAnsi="Times New Roman" w:cs="Times New Roman"/>
                <w:b/>
                <w:bCs/>
                <w:kern w:val="0"/>
                <w:sz w:val="20"/>
                <w:szCs w:val="20"/>
              </w:rPr>
              <w:t>5%</w:t>
            </w:r>
          </w:p>
        </w:tc>
        <w:tc>
          <w:tcPr>
            <w:tcW w:w="0" w:type="auto"/>
            <w:shd w:val="clear" w:color="auto" w:fill="auto"/>
            <w:vAlign w:val="center"/>
          </w:tcPr>
          <w:p w14:paraId="5046D657" w14:textId="251EAA2F" w:rsidR="00440633" w:rsidRPr="00CD2A22" w:rsidRDefault="00440633" w:rsidP="00383D9C">
            <w:pPr>
              <w:jc w:val="center"/>
              <w:rPr>
                <w:rFonts w:ascii="Times New Roman" w:hAnsi="Times New Roman" w:cs="Times New Roman"/>
                <w:sz w:val="20"/>
                <w:szCs w:val="20"/>
              </w:rPr>
            </w:pPr>
            <w:r w:rsidRPr="00CD2A22">
              <w:rPr>
                <w:rFonts w:ascii="Times New Roman" w:eastAsia="DengXian" w:hAnsi="Times New Roman" w:cs="Times New Roman"/>
                <w:color w:val="000000"/>
                <w:sz w:val="20"/>
                <w:szCs w:val="20"/>
              </w:rPr>
              <w:t>2.32</w:t>
            </w:r>
          </w:p>
        </w:tc>
        <w:tc>
          <w:tcPr>
            <w:tcW w:w="0" w:type="auto"/>
            <w:shd w:val="clear" w:color="auto" w:fill="auto"/>
            <w:vAlign w:val="center"/>
          </w:tcPr>
          <w:p w14:paraId="4899B467" w14:textId="2473995A" w:rsidR="00440633" w:rsidRPr="00CD2A22" w:rsidRDefault="00440633" w:rsidP="00383D9C">
            <w:pPr>
              <w:jc w:val="center"/>
              <w:rPr>
                <w:rFonts w:ascii="Times New Roman" w:hAnsi="Times New Roman" w:cs="Times New Roman"/>
                <w:sz w:val="20"/>
                <w:szCs w:val="20"/>
              </w:rPr>
            </w:pPr>
            <w:r w:rsidRPr="00CD2A22">
              <w:rPr>
                <w:rFonts w:ascii="Times New Roman" w:eastAsia="DengXian" w:hAnsi="Times New Roman" w:cs="Times New Roman"/>
                <w:color w:val="000000"/>
                <w:sz w:val="20"/>
                <w:szCs w:val="20"/>
              </w:rPr>
              <w:t>2.37</w:t>
            </w:r>
          </w:p>
        </w:tc>
        <w:tc>
          <w:tcPr>
            <w:tcW w:w="0" w:type="auto"/>
            <w:shd w:val="clear" w:color="auto" w:fill="auto"/>
            <w:vAlign w:val="center"/>
          </w:tcPr>
          <w:p w14:paraId="4BAAA35E" w14:textId="01CEE817" w:rsidR="00440633" w:rsidRPr="00CD2A22" w:rsidRDefault="00440633" w:rsidP="00383D9C">
            <w:pPr>
              <w:jc w:val="center"/>
              <w:rPr>
                <w:rFonts w:ascii="Times New Roman" w:hAnsi="Times New Roman" w:cs="Times New Roman"/>
                <w:sz w:val="20"/>
                <w:szCs w:val="20"/>
              </w:rPr>
            </w:pPr>
            <w:r w:rsidRPr="00CD2A22">
              <w:rPr>
                <w:rFonts w:ascii="Times New Roman" w:eastAsia="DengXian" w:hAnsi="Times New Roman" w:cs="Times New Roman"/>
                <w:color w:val="000000"/>
                <w:sz w:val="20"/>
                <w:szCs w:val="20"/>
              </w:rPr>
              <w:t>2.25</w:t>
            </w:r>
          </w:p>
        </w:tc>
      </w:tr>
      <w:tr w:rsidR="00440633" w:rsidRPr="00CD2A22" w14:paraId="433FBF8B" w14:textId="77777777" w:rsidTr="00E14C5B">
        <w:trPr>
          <w:trHeight w:val="278"/>
        </w:trPr>
        <w:tc>
          <w:tcPr>
            <w:tcW w:w="0" w:type="auto"/>
            <w:vMerge/>
          </w:tcPr>
          <w:p w14:paraId="369C9A85" w14:textId="77777777" w:rsidR="00440633" w:rsidRPr="00CD2A22" w:rsidRDefault="00440633" w:rsidP="00383D9C">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72AFB620" w14:textId="018A6DA2" w:rsidR="00440633" w:rsidRPr="00CD2A22" w:rsidRDefault="00440633" w:rsidP="00383D9C">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59EAD333" w14:textId="77777777" w:rsidR="00440633" w:rsidRPr="00CD2A22" w:rsidRDefault="00440633" w:rsidP="00383D9C">
            <w:pPr>
              <w:widowControl/>
              <w:jc w:val="center"/>
              <w:rPr>
                <w:rFonts w:ascii="Times New Roman" w:eastAsia="DengXian" w:hAnsi="Times New Roman" w:cs="Times New Roman"/>
                <w:b/>
                <w:bCs/>
                <w:kern w:val="0"/>
                <w:sz w:val="20"/>
                <w:szCs w:val="20"/>
              </w:rPr>
            </w:pPr>
            <w:r w:rsidRPr="00CD2A22">
              <w:rPr>
                <w:rFonts w:ascii="Times New Roman" w:eastAsia="DengXian" w:hAnsi="Times New Roman" w:cs="Times New Roman"/>
                <w:b/>
                <w:bCs/>
                <w:kern w:val="0"/>
                <w:sz w:val="20"/>
                <w:szCs w:val="20"/>
              </w:rPr>
              <w:t>50%</w:t>
            </w:r>
          </w:p>
        </w:tc>
        <w:tc>
          <w:tcPr>
            <w:tcW w:w="0" w:type="auto"/>
            <w:shd w:val="clear" w:color="auto" w:fill="auto"/>
            <w:vAlign w:val="center"/>
          </w:tcPr>
          <w:p w14:paraId="20B522D2" w14:textId="79AA7E63" w:rsidR="00440633" w:rsidRPr="00CD2A22" w:rsidRDefault="00440633" w:rsidP="00383D9C">
            <w:pPr>
              <w:jc w:val="center"/>
              <w:rPr>
                <w:rFonts w:ascii="Times New Roman" w:hAnsi="Times New Roman" w:cs="Times New Roman"/>
                <w:sz w:val="20"/>
                <w:szCs w:val="20"/>
              </w:rPr>
            </w:pPr>
            <w:r w:rsidRPr="00CD2A22">
              <w:rPr>
                <w:rFonts w:ascii="Times New Roman" w:eastAsia="DengXian" w:hAnsi="Times New Roman" w:cs="Times New Roman"/>
                <w:color w:val="000000"/>
                <w:sz w:val="20"/>
                <w:szCs w:val="20"/>
              </w:rPr>
              <w:t>2.42</w:t>
            </w:r>
          </w:p>
        </w:tc>
        <w:tc>
          <w:tcPr>
            <w:tcW w:w="0" w:type="auto"/>
            <w:shd w:val="clear" w:color="auto" w:fill="auto"/>
            <w:vAlign w:val="center"/>
          </w:tcPr>
          <w:p w14:paraId="60059D37" w14:textId="1CBF9979" w:rsidR="00440633" w:rsidRPr="00CD2A22" w:rsidRDefault="00440633" w:rsidP="00383D9C">
            <w:pPr>
              <w:jc w:val="center"/>
              <w:rPr>
                <w:rFonts w:ascii="Times New Roman" w:hAnsi="Times New Roman" w:cs="Times New Roman"/>
                <w:sz w:val="20"/>
                <w:szCs w:val="20"/>
              </w:rPr>
            </w:pPr>
            <w:r w:rsidRPr="00CD2A22">
              <w:rPr>
                <w:rFonts w:ascii="Times New Roman" w:eastAsia="DengXian" w:hAnsi="Times New Roman" w:cs="Times New Roman"/>
                <w:color w:val="000000"/>
                <w:sz w:val="20"/>
                <w:szCs w:val="20"/>
              </w:rPr>
              <w:t>2.42</w:t>
            </w:r>
          </w:p>
        </w:tc>
        <w:tc>
          <w:tcPr>
            <w:tcW w:w="0" w:type="auto"/>
            <w:shd w:val="clear" w:color="auto" w:fill="auto"/>
            <w:vAlign w:val="center"/>
          </w:tcPr>
          <w:p w14:paraId="526D3965" w14:textId="7D6F8AF3" w:rsidR="00440633" w:rsidRPr="00CD2A22" w:rsidRDefault="00440633" w:rsidP="00383D9C">
            <w:pPr>
              <w:jc w:val="center"/>
              <w:rPr>
                <w:rFonts w:ascii="Times New Roman" w:hAnsi="Times New Roman" w:cs="Times New Roman"/>
                <w:sz w:val="20"/>
                <w:szCs w:val="20"/>
              </w:rPr>
            </w:pPr>
            <w:r w:rsidRPr="00CD2A22">
              <w:rPr>
                <w:rFonts w:ascii="Times New Roman" w:eastAsia="DengXian" w:hAnsi="Times New Roman" w:cs="Times New Roman"/>
                <w:color w:val="000000"/>
                <w:sz w:val="20"/>
                <w:szCs w:val="20"/>
              </w:rPr>
              <w:t>2.39</w:t>
            </w:r>
          </w:p>
        </w:tc>
      </w:tr>
      <w:tr w:rsidR="00440633" w:rsidRPr="00CD2A22" w14:paraId="011A3B6A" w14:textId="77777777" w:rsidTr="00E14C5B">
        <w:trPr>
          <w:trHeight w:val="278"/>
        </w:trPr>
        <w:tc>
          <w:tcPr>
            <w:tcW w:w="0" w:type="auto"/>
            <w:vMerge/>
          </w:tcPr>
          <w:p w14:paraId="399CFECC" w14:textId="77777777" w:rsidR="00440633" w:rsidRPr="00CD2A22" w:rsidRDefault="00440633" w:rsidP="00383D9C">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7FA407E4" w14:textId="30E0C2C6" w:rsidR="00440633" w:rsidRPr="00CD2A22" w:rsidRDefault="00440633" w:rsidP="00383D9C">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52CFB235" w14:textId="77777777" w:rsidR="00440633" w:rsidRPr="00CD2A22" w:rsidRDefault="00440633" w:rsidP="00383D9C">
            <w:pPr>
              <w:widowControl/>
              <w:jc w:val="center"/>
              <w:rPr>
                <w:rFonts w:ascii="Times New Roman" w:eastAsia="DengXian" w:hAnsi="Times New Roman" w:cs="Times New Roman"/>
                <w:b/>
                <w:bCs/>
                <w:kern w:val="0"/>
                <w:sz w:val="20"/>
                <w:szCs w:val="20"/>
              </w:rPr>
            </w:pPr>
            <w:r w:rsidRPr="00CD2A22">
              <w:rPr>
                <w:rFonts w:ascii="Times New Roman" w:eastAsia="DengXian" w:hAnsi="Times New Roman" w:cs="Times New Roman"/>
                <w:b/>
                <w:bCs/>
                <w:kern w:val="0"/>
                <w:sz w:val="20"/>
                <w:szCs w:val="20"/>
              </w:rPr>
              <w:t>95%</w:t>
            </w:r>
          </w:p>
        </w:tc>
        <w:tc>
          <w:tcPr>
            <w:tcW w:w="0" w:type="auto"/>
            <w:shd w:val="clear" w:color="auto" w:fill="auto"/>
            <w:vAlign w:val="center"/>
          </w:tcPr>
          <w:p w14:paraId="04F4892D" w14:textId="3B327DDF" w:rsidR="00440633" w:rsidRPr="00CD2A22" w:rsidRDefault="00440633" w:rsidP="00383D9C">
            <w:pPr>
              <w:jc w:val="center"/>
              <w:rPr>
                <w:rFonts w:ascii="Times New Roman" w:hAnsi="Times New Roman" w:cs="Times New Roman"/>
                <w:sz w:val="20"/>
                <w:szCs w:val="20"/>
              </w:rPr>
            </w:pPr>
            <w:r w:rsidRPr="00CD2A22">
              <w:rPr>
                <w:rFonts w:ascii="Times New Roman" w:eastAsia="DengXian" w:hAnsi="Times New Roman" w:cs="Times New Roman"/>
                <w:color w:val="000000"/>
                <w:sz w:val="20"/>
                <w:szCs w:val="20"/>
              </w:rPr>
              <w:t>2.54</w:t>
            </w:r>
          </w:p>
        </w:tc>
        <w:tc>
          <w:tcPr>
            <w:tcW w:w="0" w:type="auto"/>
            <w:shd w:val="clear" w:color="auto" w:fill="auto"/>
            <w:vAlign w:val="center"/>
          </w:tcPr>
          <w:p w14:paraId="343F48BB" w14:textId="1B139594" w:rsidR="00440633" w:rsidRPr="00CD2A22" w:rsidRDefault="00440633" w:rsidP="00383D9C">
            <w:pPr>
              <w:jc w:val="center"/>
              <w:rPr>
                <w:rFonts w:ascii="Times New Roman" w:hAnsi="Times New Roman" w:cs="Times New Roman"/>
                <w:sz w:val="20"/>
                <w:szCs w:val="20"/>
              </w:rPr>
            </w:pPr>
            <w:r w:rsidRPr="00CD2A22">
              <w:rPr>
                <w:rFonts w:ascii="Times New Roman" w:eastAsia="DengXian" w:hAnsi="Times New Roman" w:cs="Times New Roman"/>
                <w:color w:val="000000"/>
                <w:sz w:val="20"/>
                <w:szCs w:val="20"/>
              </w:rPr>
              <w:t>2.50</w:t>
            </w:r>
          </w:p>
        </w:tc>
        <w:tc>
          <w:tcPr>
            <w:tcW w:w="0" w:type="auto"/>
            <w:shd w:val="clear" w:color="auto" w:fill="auto"/>
            <w:vAlign w:val="center"/>
          </w:tcPr>
          <w:p w14:paraId="7AD60F69" w14:textId="595DFFC4" w:rsidR="00440633" w:rsidRPr="00CD2A22" w:rsidRDefault="00440633" w:rsidP="00383D9C">
            <w:pPr>
              <w:jc w:val="center"/>
              <w:rPr>
                <w:rFonts w:ascii="Times New Roman" w:hAnsi="Times New Roman" w:cs="Times New Roman"/>
                <w:sz w:val="20"/>
                <w:szCs w:val="20"/>
              </w:rPr>
            </w:pPr>
            <w:r w:rsidRPr="00CD2A22">
              <w:rPr>
                <w:rFonts w:ascii="Times New Roman" w:eastAsia="DengXian" w:hAnsi="Times New Roman" w:cs="Times New Roman"/>
                <w:color w:val="000000"/>
                <w:sz w:val="20"/>
                <w:szCs w:val="20"/>
              </w:rPr>
              <w:t>2.47</w:t>
            </w:r>
          </w:p>
        </w:tc>
      </w:tr>
      <w:tr w:rsidR="00440633" w:rsidRPr="00CD2A22" w14:paraId="5D72E981" w14:textId="77777777" w:rsidTr="00807668">
        <w:trPr>
          <w:trHeight w:val="278"/>
        </w:trPr>
        <w:tc>
          <w:tcPr>
            <w:tcW w:w="0" w:type="auto"/>
            <w:vMerge w:val="restart"/>
            <w:vAlign w:val="center"/>
          </w:tcPr>
          <w:p w14:paraId="0E556EF9" w14:textId="37B841EB" w:rsidR="00440633" w:rsidRPr="00CD2A22" w:rsidRDefault="00440633" w:rsidP="00383D9C">
            <w:pPr>
              <w:widowControl/>
              <w:jc w:val="center"/>
              <w:rPr>
                <w:rFonts w:ascii="Times New Roman" w:eastAsia="DengXian" w:hAnsi="Times New Roman" w:cs="Times New Roman"/>
                <w:b/>
                <w:bCs/>
                <w:kern w:val="0"/>
                <w:sz w:val="20"/>
                <w:szCs w:val="20"/>
              </w:rPr>
            </w:pPr>
            <w:r w:rsidRPr="006F6D43">
              <w:rPr>
                <w:rFonts w:ascii="Times New Roman" w:eastAsia="DengXian" w:hAnsi="Times New Roman" w:cs="Times New Roman"/>
                <w:b/>
                <w:bCs/>
                <w:kern w:val="0"/>
                <w:sz w:val="18"/>
                <w:szCs w:val="18"/>
              </w:rPr>
              <w:t>Dynamic SBFD</w:t>
            </w:r>
          </w:p>
        </w:tc>
        <w:tc>
          <w:tcPr>
            <w:tcW w:w="0" w:type="auto"/>
            <w:vMerge w:val="restart"/>
            <w:shd w:val="clear" w:color="auto" w:fill="auto"/>
            <w:vAlign w:val="center"/>
          </w:tcPr>
          <w:p w14:paraId="3818B925" w14:textId="56E79BEB" w:rsidR="00440633" w:rsidRPr="00CD2A22" w:rsidRDefault="00440633" w:rsidP="00383D9C">
            <w:pPr>
              <w:widowControl/>
              <w:jc w:val="center"/>
              <w:rPr>
                <w:rFonts w:ascii="Times New Roman" w:eastAsia="DengXian" w:hAnsi="Times New Roman" w:cs="Times New Roman"/>
                <w:b/>
                <w:bCs/>
                <w:kern w:val="0"/>
                <w:sz w:val="20"/>
                <w:szCs w:val="20"/>
              </w:rPr>
            </w:pPr>
            <w:r w:rsidRPr="00CD2A22">
              <w:rPr>
                <w:rFonts w:ascii="Times New Roman" w:eastAsia="DengXian" w:hAnsi="Times New Roman" w:cs="Times New Roman"/>
                <w:b/>
                <w:bCs/>
                <w:kern w:val="0"/>
                <w:sz w:val="20"/>
                <w:szCs w:val="20"/>
              </w:rPr>
              <w:t xml:space="preserve">DL average-UPT </w:t>
            </w:r>
            <w:r w:rsidRPr="00CD2A22">
              <w:rPr>
                <w:rFonts w:ascii="Times New Roman" w:eastAsia="DengXian" w:hAnsi="Times New Roman" w:cs="Times New Roman" w:hint="eastAsia"/>
                <w:b/>
                <w:bCs/>
                <w:color w:val="000000"/>
                <w:kern w:val="0"/>
                <w:sz w:val="20"/>
                <w:szCs w:val="20"/>
              </w:rPr>
              <w:t>CDF</w:t>
            </w:r>
          </w:p>
        </w:tc>
        <w:tc>
          <w:tcPr>
            <w:tcW w:w="0" w:type="auto"/>
            <w:shd w:val="clear" w:color="auto" w:fill="auto"/>
            <w:vAlign w:val="center"/>
          </w:tcPr>
          <w:p w14:paraId="2783859A" w14:textId="6A4C6A77" w:rsidR="00440633" w:rsidRPr="00CD2A22" w:rsidRDefault="00440633" w:rsidP="00383D9C">
            <w:pPr>
              <w:widowControl/>
              <w:jc w:val="center"/>
              <w:rPr>
                <w:rFonts w:ascii="Times New Roman" w:eastAsia="DengXian" w:hAnsi="Times New Roman" w:cs="Times New Roman"/>
                <w:b/>
                <w:bCs/>
                <w:kern w:val="0"/>
                <w:sz w:val="20"/>
                <w:szCs w:val="20"/>
              </w:rPr>
            </w:pPr>
            <w:r w:rsidRPr="00CD2A22">
              <w:rPr>
                <w:rFonts w:ascii="Times New Roman" w:eastAsia="DengXian" w:hAnsi="Times New Roman" w:cs="Times New Roman"/>
                <w:b/>
                <w:bCs/>
                <w:kern w:val="0"/>
                <w:sz w:val="20"/>
                <w:szCs w:val="20"/>
              </w:rPr>
              <w:t>Mean</w:t>
            </w:r>
          </w:p>
        </w:tc>
        <w:tc>
          <w:tcPr>
            <w:tcW w:w="0" w:type="auto"/>
            <w:shd w:val="clear" w:color="auto" w:fill="auto"/>
            <w:vAlign w:val="center"/>
          </w:tcPr>
          <w:p w14:paraId="7BA93185" w14:textId="0629FA78" w:rsidR="00440633" w:rsidRPr="00CD2A22" w:rsidRDefault="00440633" w:rsidP="00383D9C">
            <w:pPr>
              <w:jc w:val="center"/>
              <w:rPr>
                <w:rFonts w:ascii="Times New Roman" w:hAnsi="Times New Roman" w:cs="Times New Roman"/>
                <w:sz w:val="20"/>
                <w:szCs w:val="20"/>
              </w:rPr>
            </w:pPr>
            <w:r w:rsidRPr="00CD2A22">
              <w:rPr>
                <w:rFonts w:ascii="Times New Roman" w:eastAsia="DengXian" w:hAnsi="Times New Roman" w:cs="Times New Roman"/>
                <w:color w:val="000000"/>
                <w:sz w:val="20"/>
                <w:szCs w:val="20"/>
              </w:rPr>
              <w:t>39.38</w:t>
            </w:r>
          </w:p>
        </w:tc>
        <w:tc>
          <w:tcPr>
            <w:tcW w:w="0" w:type="auto"/>
            <w:shd w:val="clear" w:color="auto" w:fill="auto"/>
            <w:vAlign w:val="center"/>
          </w:tcPr>
          <w:p w14:paraId="24DDAD96" w14:textId="137A6F2A" w:rsidR="00440633" w:rsidRPr="00CD2A22" w:rsidRDefault="00440633" w:rsidP="00383D9C">
            <w:pPr>
              <w:jc w:val="center"/>
              <w:rPr>
                <w:rFonts w:ascii="Times New Roman" w:hAnsi="Times New Roman" w:cs="Times New Roman"/>
                <w:sz w:val="20"/>
                <w:szCs w:val="20"/>
              </w:rPr>
            </w:pPr>
            <w:r w:rsidRPr="00CD2A22">
              <w:rPr>
                <w:rFonts w:ascii="Times New Roman" w:eastAsia="DengXian" w:hAnsi="Times New Roman" w:cs="Times New Roman"/>
                <w:color w:val="000000"/>
                <w:sz w:val="20"/>
                <w:szCs w:val="20"/>
              </w:rPr>
              <w:t>38.46</w:t>
            </w:r>
          </w:p>
        </w:tc>
        <w:tc>
          <w:tcPr>
            <w:tcW w:w="0" w:type="auto"/>
            <w:shd w:val="clear" w:color="auto" w:fill="auto"/>
            <w:vAlign w:val="center"/>
          </w:tcPr>
          <w:p w14:paraId="6759071E" w14:textId="5B07601E" w:rsidR="00440633" w:rsidRPr="00CD2A22" w:rsidRDefault="00440633" w:rsidP="00383D9C">
            <w:pPr>
              <w:jc w:val="center"/>
              <w:rPr>
                <w:rFonts w:ascii="Times New Roman" w:hAnsi="Times New Roman" w:cs="Times New Roman"/>
                <w:sz w:val="20"/>
                <w:szCs w:val="20"/>
              </w:rPr>
            </w:pPr>
            <w:r w:rsidRPr="00CD2A22">
              <w:rPr>
                <w:rFonts w:ascii="Times New Roman" w:eastAsia="DengXian" w:hAnsi="Times New Roman" w:cs="Times New Roman"/>
                <w:color w:val="000000"/>
                <w:sz w:val="20"/>
                <w:szCs w:val="20"/>
              </w:rPr>
              <w:t>36.61</w:t>
            </w:r>
          </w:p>
        </w:tc>
      </w:tr>
      <w:tr w:rsidR="00440633" w:rsidRPr="00CD2A22" w14:paraId="6FCFAA18" w14:textId="77777777" w:rsidTr="00E14C5B">
        <w:trPr>
          <w:trHeight w:val="278"/>
        </w:trPr>
        <w:tc>
          <w:tcPr>
            <w:tcW w:w="0" w:type="auto"/>
            <w:vMerge/>
          </w:tcPr>
          <w:p w14:paraId="515E71BB" w14:textId="77777777" w:rsidR="00440633" w:rsidRPr="00CD2A22" w:rsidRDefault="00440633" w:rsidP="00383D9C">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1783A199" w14:textId="7E8F0FCF" w:rsidR="00440633" w:rsidRPr="00CD2A22" w:rsidRDefault="00440633" w:rsidP="00383D9C">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2FDB31FD" w14:textId="109D4DB2" w:rsidR="00440633" w:rsidRPr="00CD2A22" w:rsidRDefault="00440633" w:rsidP="00383D9C">
            <w:pPr>
              <w:widowControl/>
              <w:jc w:val="center"/>
              <w:rPr>
                <w:rFonts w:ascii="Times New Roman" w:eastAsia="DengXian" w:hAnsi="Times New Roman" w:cs="Times New Roman"/>
                <w:b/>
                <w:bCs/>
                <w:kern w:val="0"/>
                <w:sz w:val="20"/>
                <w:szCs w:val="20"/>
              </w:rPr>
            </w:pPr>
            <w:r w:rsidRPr="00CD2A22">
              <w:rPr>
                <w:rFonts w:ascii="Times New Roman" w:eastAsia="DengXian" w:hAnsi="Times New Roman" w:cs="Times New Roman"/>
                <w:b/>
                <w:bCs/>
                <w:kern w:val="0"/>
                <w:sz w:val="20"/>
                <w:szCs w:val="20"/>
              </w:rPr>
              <w:t>5%</w:t>
            </w:r>
          </w:p>
        </w:tc>
        <w:tc>
          <w:tcPr>
            <w:tcW w:w="0" w:type="auto"/>
            <w:shd w:val="clear" w:color="auto" w:fill="auto"/>
            <w:vAlign w:val="center"/>
          </w:tcPr>
          <w:p w14:paraId="071994B9" w14:textId="44FF5223" w:rsidR="00440633" w:rsidRPr="00CD2A22" w:rsidRDefault="00440633" w:rsidP="00383D9C">
            <w:pPr>
              <w:jc w:val="center"/>
              <w:rPr>
                <w:rFonts w:ascii="Times New Roman" w:hAnsi="Times New Roman" w:cs="Times New Roman"/>
                <w:sz w:val="20"/>
                <w:szCs w:val="20"/>
              </w:rPr>
            </w:pPr>
            <w:r w:rsidRPr="00CD2A22">
              <w:rPr>
                <w:rFonts w:ascii="Times New Roman" w:eastAsia="DengXian" w:hAnsi="Times New Roman" w:cs="Times New Roman"/>
                <w:color w:val="000000"/>
                <w:sz w:val="20"/>
                <w:szCs w:val="20"/>
              </w:rPr>
              <w:t>37.25</w:t>
            </w:r>
          </w:p>
        </w:tc>
        <w:tc>
          <w:tcPr>
            <w:tcW w:w="0" w:type="auto"/>
            <w:shd w:val="clear" w:color="auto" w:fill="auto"/>
            <w:vAlign w:val="center"/>
          </w:tcPr>
          <w:p w14:paraId="7B6B4090" w14:textId="11FEF07E" w:rsidR="00440633" w:rsidRPr="00CD2A22" w:rsidRDefault="00440633" w:rsidP="00383D9C">
            <w:pPr>
              <w:jc w:val="center"/>
              <w:rPr>
                <w:rFonts w:ascii="Times New Roman" w:hAnsi="Times New Roman" w:cs="Times New Roman"/>
                <w:sz w:val="20"/>
                <w:szCs w:val="20"/>
              </w:rPr>
            </w:pPr>
            <w:r w:rsidRPr="00CD2A22">
              <w:rPr>
                <w:rFonts w:ascii="Times New Roman" w:eastAsia="DengXian" w:hAnsi="Times New Roman" w:cs="Times New Roman"/>
                <w:color w:val="000000"/>
                <w:sz w:val="20"/>
                <w:szCs w:val="20"/>
              </w:rPr>
              <w:t>36.77</w:t>
            </w:r>
          </w:p>
        </w:tc>
        <w:tc>
          <w:tcPr>
            <w:tcW w:w="0" w:type="auto"/>
            <w:shd w:val="clear" w:color="auto" w:fill="auto"/>
            <w:vAlign w:val="center"/>
          </w:tcPr>
          <w:p w14:paraId="5C98DFD4" w14:textId="7C5CDB33" w:rsidR="00440633" w:rsidRPr="00CD2A22" w:rsidRDefault="00440633" w:rsidP="00383D9C">
            <w:pPr>
              <w:jc w:val="center"/>
              <w:rPr>
                <w:rFonts w:ascii="Times New Roman" w:hAnsi="Times New Roman" w:cs="Times New Roman"/>
                <w:sz w:val="20"/>
                <w:szCs w:val="20"/>
              </w:rPr>
            </w:pPr>
            <w:r w:rsidRPr="00CD2A22">
              <w:rPr>
                <w:rFonts w:ascii="Times New Roman" w:eastAsia="DengXian" w:hAnsi="Times New Roman" w:cs="Times New Roman"/>
                <w:color w:val="000000"/>
                <w:sz w:val="20"/>
                <w:szCs w:val="20"/>
              </w:rPr>
              <w:t>33.05</w:t>
            </w:r>
          </w:p>
        </w:tc>
      </w:tr>
      <w:tr w:rsidR="00440633" w:rsidRPr="00CD2A22" w14:paraId="4ADD39E7" w14:textId="77777777" w:rsidTr="00E14C5B">
        <w:trPr>
          <w:trHeight w:val="278"/>
        </w:trPr>
        <w:tc>
          <w:tcPr>
            <w:tcW w:w="0" w:type="auto"/>
            <w:vMerge/>
          </w:tcPr>
          <w:p w14:paraId="79435079" w14:textId="77777777" w:rsidR="00440633" w:rsidRPr="00CD2A22" w:rsidRDefault="00440633" w:rsidP="00383D9C">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484D579F" w14:textId="2F3E049A" w:rsidR="00440633" w:rsidRPr="00CD2A22" w:rsidRDefault="00440633" w:rsidP="00383D9C">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5A2756E9" w14:textId="7DBA5FCE" w:rsidR="00440633" w:rsidRPr="00CD2A22" w:rsidRDefault="00440633" w:rsidP="00383D9C">
            <w:pPr>
              <w:widowControl/>
              <w:jc w:val="center"/>
              <w:rPr>
                <w:rFonts w:ascii="Times New Roman" w:eastAsia="DengXian" w:hAnsi="Times New Roman" w:cs="Times New Roman"/>
                <w:b/>
                <w:bCs/>
                <w:kern w:val="0"/>
                <w:sz w:val="20"/>
                <w:szCs w:val="20"/>
              </w:rPr>
            </w:pPr>
            <w:r w:rsidRPr="00CD2A22">
              <w:rPr>
                <w:rFonts w:ascii="Times New Roman" w:eastAsia="DengXian" w:hAnsi="Times New Roman" w:cs="Times New Roman"/>
                <w:b/>
                <w:bCs/>
                <w:kern w:val="0"/>
                <w:sz w:val="20"/>
                <w:szCs w:val="20"/>
              </w:rPr>
              <w:t>50%</w:t>
            </w:r>
          </w:p>
        </w:tc>
        <w:tc>
          <w:tcPr>
            <w:tcW w:w="0" w:type="auto"/>
            <w:shd w:val="clear" w:color="auto" w:fill="auto"/>
            <w:vAlign w:val="center"/>
          </w:tcPr>
          <w:p w14:paraId="323E14EB" w14:textId="11523408" w:rsidR="00440633" w:rsidRPr="00CD2A22" w:rsidRDefault="00440633" w:rsidP="00383D9C">
            <w:pPr>
              <w:jc w:val="center"/>
              <w:rPr>
                <w:rFonts w:ascii="Times New Roman" w:hAnsi="Times New Roman" w:cs="Times New Roman"/>
                <w:sz w:val="20"/>
                <w:szCs w:val="20"/>
              </w:rPr>
            </w:pPr>
            <w:r w:rsidRPr="00CD2A22">
              <w:rPr>
                <w:rFonts w:ascii="Times New Roman" w:eastAsia="DengXian" w:hAnsi="Times New Roman" w:cs="Times New Roman"/>
                <w:color w:val="000000"/>
                <w:sz w:val="20"/>
                <w:szCs w:val="20"/>
              </w:rPr>
              <w:t>39.24</w:t>
            </w:r>
          </w:p>
        </w:tc>
        <w:tc>
          <w:tcPr>
            <w:tcW w:w="0" w:type="auto"/>
            <w:shd w:val="clear" w:color="auto" w:fill="auto"/>
            <w:vAlign w:val="center"/>
          </w:tcPr>
          <w:p w14:paraId="12B540E8" w14:textId="19A2DE2A" w:rsidR="00440633" w:rsidRPr="00CD2A22" w:rsidRDefault="00440633" w:rsidP="00383D9C">
            <w:pPr>
              <w:jc w:val="center"/>
              <w:rPr>
                <w:rFonts w:ascii="Times New Roman" w:hAnsi="Times New Roman" w:cs="Times New Roman"/>
                <w:sz w:val="20"/>
                <w:szCs w:val="20"/>
              </w:rPr>
            </w:pPr>
            <w:r w:rsidRPr="00CD2A22">
              <w:rPr>
                <w:rFonts w:ascii="Times New Roman" w:eastAsia="DengXian" w:hAnsi="Times New Roman" w:cs="Times New Roman"/>
                <w:color w:val="000000"/>
                <w:sz w:val="20"/>
                <w:szCs w:val="20"/>
              </w:rPr>
              <w:t>38.05</w:t>
            </w:r>
          </w:p>
        </w:tc>
        <w:tc>
          <w:tcPr>
            <w:tcW w:w="0" w:type="auto"/>
            <w:shd w:val="clear" w:color="auto" w:fill="auto"/>
            <w:vAlign w:val="center"/>
          </w:tcPr>
          <w:p w14:paraId="4E87CD56" w14:textId="1831C122" w:rsidR="00440633" w:rsidRPr="00CD2A22" w:rsidRDefault="00440633" w:rsidP="00383D9C">
            <w:pPr>
              <w:jc w:val="center"/>
              <w:rPr>
                <w:rFonts w:ascii="Times New Roman" w:hAnsi="Times New Roman" w:cs="Times New Roman"/>
                <w:sz w:val="20"/>
                <w:szCs w:val="20"/>
              </w:rPr>
            </w:pPr>
            <w:r w:rsidRPr="00CD2A22">
              <w:rPr>
                <w:rFonts w:ascii="Times New Roman" w:eastAsia="DengXian" w:hAnsi="Times New Roman" w:cs="Times New Roman"/>
                <w:color w:val="000000"/>
                <w:sz w:val="20"/>
                <w:szCs w:val="20"/>
              </w:rPr>
              <w:t>36.56</w:t>
            </w:r>
          </w:p>
        </w:tc>
      </w:tr>
      <w:tr w:rsidR="00440633" w:rsidRPr="00CD2A22" w14:paraId="61D3D691" w14:textId="77777777" w:rsidTr="00E14C5B">
        <w:trPr>
          <w:trHeight w:val="278"/>
        </w:trPr>
        <w:tc>
          <w:tcPr>
            <w:tcW w:w="0" w:type="auto"/>
            <w:vMerge/>
          </w:tcPr>
          <w:p w14:paraId="2B5B2C06" w14:textId="77777777" w:rsidR="00440633" w:rsidRPr="00CD2A22" w:rsidRDefault="00440633" w:rsidP="00383D9C">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1169A82D" w14:textId="26732B91" w:rsidR="00440633" w:rsidRPr="00CD2A22" w:rsidRDefault="00440633" w:rsidP="00383D9C">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1D658B36" w14:textId="71FA603D" w:rsidR="00440633" w:rsidRPr="00CD2A22" w:rsidRDefault="00440633" w:rsidP="00383D9C">
            <w:pPr>
              <w:widowControl/>
              <w:jc w:val="center"/>
              <w:rPr>
                <w:rFonts w:ascii="Times New Roman" w:eastAsia="DengXian" w:hAnsi="Times New Roman" w:cs="Times New Roman"/>
                <w:b/>
                <w:bCs/>
                <w:kern w:val="0"/>
                <w:sz w:val="20"/>
                <w:szCs w:val="20"/>
              </w:rPr>
            </w:pPr>
            <w:r w:rsidRPr="00CD2A22">
              <w:rPr>
                <w:rFonts w:ascii="Times New Roman" w:eastAsia="DengXian" w:hAnsi="Times New Roman" w:cs="Times New Roman"/>
                <w:b/>
                <w:bCs/>
                <w:kern w:val="0"/>
                <w:sz w:val="20"/>
                <w:szCs w:val="20"/>
              </w:rPr>
              <w:t>95%</w:t>
            </w:r>
          </w:p>
        </w:tc>
        <w:tc>
          <w:tcPr>
            <w:tcW w:w="0" w:type="auto"/>
            <w:shd w:val="clear" w:color="auto" w:fill="auto"/>
            <w:vAlign w:val="center"/>
          </w:tcPr>
          <w:p w14:paraId="5B9A4752" w14:textId="47CB00F4" w:rsidR="00440633" w:rsidRPr="00CD2A22" w:rsidRDefault="00440633" w:rsidP="00383D9C">
            <w:pPr>
              <w:jc w:val="center"/>
              <w:rPr>
                <w:rFonts w:ascii="Times New Roman" w:hAnsi="Times New Roman" w:cs="Times New Roman"/>
                <w:sz w:val="20"/>
                <w:szCs w:val="20"/>
              </w:rPr>
            </w:pPr>
            <w:r w:rsidRPr="00CD2A22">
              <w:rPr>
                <w:rFonts w:ascii="Times New Roman" w:eastAsia="DengXian" w:hAnsi="Times New Roman" w:cs="Times New Roman"/>
                <w:color w:val="000000"/>
                <w:sz w:val="20"/>
                <w:szCs w:val="20"/>
              </w:rPr>
              <w:t>42.31</w:t>
            </w:r>
          </w:p>
        </w:tc>
        <w:tc>
          <w:tcPr>
            <w:tcW w:w="0" w:type="auto"/>
            <w:shd w:val="clear" w:color="auto" w:fill="auto"/>
            <w:vAlign w:val="center"/>
          </w:tcPr>
          <w:p w14:paraId="48AEF12D" w14:textId="51F0750B" w:rsidR="00440633" w:rsidRPr="00CD2A22" w:rsidRDefault="00440633" w:rsidP="00383D9C">
            <w:pPr>
              <w:jc w:val="center"/>
              <w:rPr>
                <w:rFonts w:ascii="Times New Roman" w:hAnsi="Times New Roman" w:cs="Times New Roman"/>
                <w:sz w:val="20"/>
                <w:szCs w:val="20"/>
              </w:rPr>
            </w:pPr>
            <w:r w:rsidRPr="00CD2A22">
              <w:rPr>
                <w:rFonts w:ascii="Times New Roman" w:eastAsia="DengXian" w:hAnsi="Times New Roman" w:cs="Times New Roman"/>
                <w:color w:val="000000"/>
                <w:sz w:val="20"/>
                <w:szCs w:val="20"/>
              </w:rPr>
              <w:t>41.37</w:t>
            </w:r>
          </w:p>
        </w:tc>
        <w:tc>
          <w:tcPr>
            <w:tcW w:w="0" w:type="auto"/>
            <w:shd w:val="clear" w:color="auto" w:fill="auto"/>
            <w:vAlign w:val="center"/>
          </w:tcPr>
          <w:p w14:paraId="7A6723C3" w14:textId="10C71020" w:rsidR="00440633" w:rsidRPr="00CD2A22" w:rsidRDefault="00440633" w:rsidP="00383D9C">
            <w:pPr>
              <w:jc w:val="center"/>
              <w:rPr>
                <w:rFonts w:ascii="Times New Roman" w:hAnsi="Times New Roman" w:cs="Times New Roman"/>
                <w:sz w:val="20"/>
                <w:szCs w:val="20"/>
              </w:rPr>
            </w:pPr>
            <w:r w:rsidRPr="00CD2A22">
              <w:rPr>
                <w:rFonts w:ascii="Times New Roman" w:eastAsia="DengXian" w:hAnsi="Times New Roman" w:cs="Times New Roman"/>
                <w:color w:val="000000"/>
                <w:sz w:val="20"/>
                <w:szCs w:val="20"/>
              </w:rPr>
              <w:t>40.39</w:t>
            </w:r>
          </w:p>
        </w:tc>
      </w:tr>
      <w:tr w:rsidR="00440633" w:rsidRPr="00CD2A22" w14:paraId="0490AC01" w14:textId="77777777" w:rsidTr="00E14C5B">
        <w:trPr>
          <w:trHeight w:val="278"/>
        </w:trPr>
        <w:tc>
          <w:tcPr>
            <w:tcW w:w="0" w:type="auto"/>
            <w:vMerge/>
          </w:tcPr>
          <w:p w14:paraId="25731673" w14:textId="77777777" w:rsidR="00440633" w:rsidRPr="00CD2A22" w:rsidRDefault="00440633" w:rsidP="00383D9C">
            <w:pPr>
              <w:widowControl/>
              <w:jc w:val="center"/>
              <w:rPr>
                <w:rFonts w:ascii="Times New Roman" w:eastAsia="DengXian" w:hAnsi="Times New Roman" w:cs="Times New Roman"/>
                <w:b/>
                <w:bCs/>
                <w:kern w:val="0"/>
                <w:sz w:val="20"/>
                <w:szCs w:val="20"/>
              </w:rPr>
            </w:pPr>
          </w:p>
        </w:tc>
        <w:tc>
          <w:tcPr>
            <w:tcW w:w="0" w:type="auto"/>
            <w:vMerge w:val="restart"/>
            <w:shd w:val="clear" w:color="auto" w:fill="auto"/>
            <w:vAlign w:val="center"/>
          </w:tcPr>
          <w:p w14:paraId="2562E19A" w14:textId="63B4AD8E" w:rsidR="00440633" w:rsidRPr="00CD2A22" w:rsidRDefault="00440633" w:rsidP="00383D9C">
            <w:pPr>
              <w:widowControl/>
              <w:jc w:val="center"/>
              <w:rPr>
                <w:rFonts w:ascii="Times New Roman" w:eastAsia="DengXian" w:hAnsi="Times New Roman" w:cs="Times New Roman"/>
                <w:b/>
                <w:bCs/>
                <w:kern w:val="0"/>
                <w:sz w:val="20"/>
                <w:szCs w:val="20"/>
              </w:rPr>
            </w:pPr>
            <w:r w:rsidRPr="00CD2A22">
              <w:rPr>
                <w:rFonts w:ascii="Times New Roman" w:eastAsia="DengXian" w:hAnsi="Times New Roman" w:cs="Times New Roman"/>
                <w:b/>
                <w:bCs/>
                <w:kern w:val="0"/>
                <w:sz w:val="20"/>
                <w:szCs w:val="20"/>
              </w:rPr>
              <w:t xml:space="preserve">UL average-UPT </w:t>
            </w:r>
            <w:r w:rsidRPr="00CD2A22">
              <w:rPr>
                <w:rFonts w:ascii="Times New Roman" w:eastAsia="DengXian" w:hAnsi="Times New Roman" w:cs="Times New Roman" w:hint="eastAsia"/>
                <w:b/>
                <w:bCs/>
                <w:color w:val="000000"/>
                <w:kern w:val="0"/>
                <w:sz w:val="20"/>
                <w:szCs w:val="20"/>
              </w:rPr>
              <w:t>CDF</w:t>
            </w:r>
          </w:p>
        </w:tc>
        <w:tc>
          <w:tcPr>
            <w:tcW w:w="0" w:type="auto"/>
            <w:shd w:val="clear" w:color="auto" w:fill="auto"/>
            <w:vAlign w:val="center"/>
          </w:tcPr>
          <w:p w14:paraId="5D75A9CF" w14:textId="2D4AEE7C" w:rsidR="00440633" w:rsidRPr="00CD2A22" w:rsidRDefault="00440633" w:rsidP="00383D9C">
            <w:pPr>
              <w:widowControl/>
              <w:jc w:val="center"/>
              <w:rPr>
                <w:rFonts w:ascii="Times New Roman" w:eastAsia="DengXian" w:hAnsi="Times New Roman" w:cs="Times New Roman"/>
                <w:b/>
                <w:bCs/>
                <w:kern w:val="0"/>
                <w:sz w:val="20"/>
                <w:szCs w:val="20"/>
              </w:rPr>
            </w:pPr>
            <w:r w:rsidRPr="00CD2A22">
              <w:rPr>
                <w:rFonts w:ascii="Times New Roman" w:eastAsia="DengXian" w:hAnsi="Times New Roman" w:cs="Times New Roman"/>
                <w:b/>
                <w:bCs/>
                <w:kern w:val="0"/>
                <w:sz w:val="20"/>
                <w:szCs w:val="20"/>
              </w:rPr>
              <w:t>Mean</w:t>
            </w:r>
          </w:p>
        </w:tc>
        <w:tc>
          <w:tcPr>
            <w:tcW w:w="0" w:type="auto"/>
            <w:shd w:val="clear" w:color="auto" w:fill="auto"/>
            <w:vAlign w:val="center"/>
          </w:tcPr>
          <w:p w14:paraId="06005460" w14:textId="3FC24908" w:rsidR="00440633" w:rsidRPr="00CD2A22" w:rsidRDefault="00440633" w:rsidP="00383D9C">
            <w:pPr>
              <w:jc w:val="center"/>
              <w:rPr>
                <w:rFonts w:ascii="Times New Roman" w:hAnsi="Times New Roman" w:cs="Times New Roman"/>
                <w:sz w:val="20"/>
                <w:szCs w:val="20"/>
              </w:rPr>
            </w:pPr>
            <w:r w:rsidRPr="00CD2A22">
              <w:rPr>
                <w:rFonts w:ascii="Times New Roman" w:eastAsia="DengXian" w:hAnsi="Times New Roman" w:cs="Times New Roman"/>
                <w:color w:val="000000"/>
                <w:sz w:val="20"/>
                <w:szCs w:val="20"/>
              </w:rPr>
              <w:t>3.31</w:t>
            </w:r>
          </w:p>
        </w:tc>
        <w:tc>
          <w:tcPr>
            <w:tcW w:w="0" w:type="auto"/>
            <w:shd w:val="clear" w:color="auto" w:fill="auto"/>
            <w:vAlign w:val="center"/>
          </w:tcPr>
          <w:p w14:paraId="55B1A91C" w14:textId="1B789498" w:rsidR="00440633" w:rsidRPr="00CD2A22" w:rsidRDefault="00440633" w:rsidP="00383D9C">
            <w:pPr>
              <w:jc w:val="center"/>
              <w:rPr>
                <w:rFonts w:ascii="Times New Roman" w:hAnsi="Times New Roman" w:cs="Times New Roman"/>
                <w:sz w:val="20"/>
                <w:szCs w:val="20"/>
              </w:rPr>
            </w:pPr>
            <w:r w:rsidRPr="00CD2A22">
              <w:rPr>
                <w:rFonts w:ascii="Times New Roman" w:eastAsia="DengXian" w:hAnsi="Times New Roman" w:cs="Times New Roman"/>
                <w:color w:val="000000"/>
                <w:sz w:val="20"/>
                <w:szCs w:val="20"/>
              </w:rPr>
              <w:t>3.22</w:t>
            </w:r>
          </w:p>
        </w:tc>
        <w:tc>
          <w:tcPr>
            <w:tcW w:w="0" w:type="auto"/>
            <w:shd w:val="clear" w:color="auto" w:fill="auto"/>
            <w:vAlign w:val="center"/>
          </w:tcPr>
          <w:p w14:paraId="1BB186E4" w14:textId="7BE95924" w:rsidR="00440633" w:rsidRPr="00CD2A22" w:rsidRDefault="00440633" w:rsidP="00383D9C">
            <w:pPr>
              <w:jc w:val="center"/>
              <w:rPr>
                <w:rFonts w:ascii="Times New Roman" w:hAnsi="Times New Roman" w:cs="Times New Roman"/>
                <w:sz w:val="20"/>
                <w:szCs w:val="20"/>
              </w:rPr>
            </w:pPr>
            <w:r w:rsidRPr="00CD2A22">
              <w:rPr>
                <w:rFonts w:ascii="Times New Roman" w:eastAsia="DengXian" w:hAnsi="Times New Roman" w:cs="Times New Roman"/>
                <w:color w:val="000000"/>
                <w:sz w:val="20"/>
                <w:szCs w:val="20"/>
              </w:rPr>
              <w:t>3.23</w:t>
            </w:r>
          </w:p>
        </w:tc>
      </w:tr>
      <w:tr w:rsidR="00440633" w:rsidRPr="00CD2A22" w14:paraId="387AA0E2" w14:textId="77777777" w:rsidTr="00E14C5B">
        <w:trPr>
          <w:trHeight w:val="278"/>
        </w:trPr>
        <w:tc>
          <w:tcPr>
            <w:tcW w:w="0" w:type="auto"/>
            <w:vMerge/>
          </w:tcPr>
          <w:p w14:paraId="332F5891" w14:textId="77777777" w:rsidR="00440633" w:rsidRPr="00CD2A22" w:rsidRDefault="00440633" w:rsidP="00383D9C">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7BBF9D45" w14:textId="4B3108E7" w:rsidR="00440633" w:rsidRPr="00CD2A22" w:rsidRDefault="00440633" w:rsidP="00383D9C">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01015C27" w14:textId="2EABDB4C" w:rsidR="00440633" w:rsidRPr="00CD2A22" w:rsidRDefault="00440633" w:rsidP="00383D9C">
            <w:pPr>
              <w:widowControl/>
              <w:jc w:val="center"/>
              <w:rPr>
                <w:rFonts w:ascii="Times New Roman" w:eastAsia="DengXian" w:hAnsi="Times New Roman" w:cs="Times New Roman"/>
                <w:b/>
                <w:bCs/>
                <w:kern w:val="0"/>
                <w:sz w:val="20"/>
                <w:szCs w:val="20"/>
              </w:rPr>
            </w:pPr>
            <w:r w:rsidRPr="00CD2A22">
              <w:rPr>
                <w:rFonts w:ascii="Times New Roman" w:eastAsia="DengXian" w:hAnsi="Times New Roman" w:cs="Times New Roman"/>
                <w:b/>
                <w:bCs/>
                <w:kern w:val="0"/>
                <w:sz w:val="20"/>
                <w:szCs w:val="20"/>
              </w:rPr>
              <w:t>5%</w:t>
            </w:r>
          </w:p>
        </w:tc>
        <w:tc>
          <w:tcPr>
            <w:tcW w:w="0" w:type="auto"/>
            <w:shd w:val="clear" w:color="auto" w:fill="auto"/>
            <w:vAlign w:val="center"/>
          </w:tcPr>
          <w:p w14:paraId="2C38EFDA" w14:textId="420DB6AF" w:rsidR="00440633" w:rsidRPr="00CD2A22" w:rsidRDefault="00440633" w:rsidP="00383D9C">
            <w:pPr>
              <w:jc w:val="center"/>
              <w:rPr>
                <w:rFonts w:ascii="Times New Roman" w:hAnsi="Times New Roman" w:cs="Times New Roman"/>
                <w:sz w:val="20"/>
                <w:szCs w:val="20"/>
              </w:rPr>
            </w:pPr>
            <w:r w:rsidRPr="00CD2A22">
              <w:rPr>
                <w:rFonts w:ascii="Times New Roman" w:eastAsia="DengXian" w:hAnsi="Times New Roman" w:cs="Times New Roman"/>
                <w:color w:val="000000"/>
                <w:sz w:val="20"/>
                <w:szCs w:val="20"/>
              </w:rPr>
              <w:t>3.04</w:t>
            </w:r>
          </w:p>
        </w:tc>
        <w:tc>
          <w:tcPr>
            <w:tcW w:w="0" w:type="auto"/>
            <w:shd w:val="clear" w:color="auto" w:fill="auto"/>
            <w:vAlign w:val="center"/>
          </w:tcPr>
          <w:p w14:paraId="1F565411" w14:textId="2326341D" w:rsidR="00440633" w:rsidRPr="00CD2A22" w:rsidRDefault="00440633" w:rsidP="00383D9C">
            <w:pPr>
              <w:jc w:val="center"/>
              <w:rPr>
                <w:rFonts w:ascii="Times New Roman" w:hAnsi="Times New Roman" w:cs="Times New Roman"/>
                <w:sz w:val="20"/>
                <w:szCs w:val="20"/>
              </w:rPr>
            </w:pPr>
            <w:r w:rsidRPr="00CD2A22">
              <w:rPr>
                <w:rFonts w:ascii="Times New Roman" w:eastAsia="DengXian" w:hAnsi="Times New Roman" w:cs="Times New Roman"/>
                <w:color w:val="000000"/>
                <w:sz w:val="20"/>
                <w:szCs w:val="20"/>
              </w:rPr>
              <w:t>2.90</w:t>
            </w:r>
          </w:p>
        </w:tc>
        <w:tc>
          <w:tcPr>
            <w:tcW w:w="0" w:type="auto"/>
            <w:shd w:val="clear" w:color="auto" w:fill="auto"/>
            <w:vAlign w:val="center"/>
          </w:tcPr>
          <w:p w14:paraId="4DE3D54C" w14:textId="0BA9FC87" w:rsidR="00440633" w:rsidRPr="00CD2A22" w:rsidRDefault="00440633" w:rsidP="00383D9C">
            <w:pPr>
              <w:jc w:val="center"/>
              <w:rPr>
                <w:rFonts w:ascii="Times New Roman" w:hAnsi="Times New Roman" w:cs="Times New Roman"/>
                <w:sz w:val="20"/>
                <w:szCs w:val="20"/>
              </w:rPr>
            </w:pPr>
            <w:r w:rsidRPr="00CD2A22">
              <w:rPr>
                <w:rFonts w:ascii="Times New Roman" w:eastAsia="DengXian" w:hAnsi="Times New Roman" w:cs="Times New Roman"/>
                <w:color w:val="000000"/>
                <w:sz w:val="20"/>
                <w:szCs w:val="20"/>
              </w:rPr>
              <w:t>2.70</w:t>
            </w:r>
          </w:p>
        </w:tc>
      </w:tr>
      <w:tr w:rsidR="00440633" w:rsidRPr="00CD2A22" w14:paraId="6B6C5F15" w14:textId="77777777" w:rsidTr="00E14C5B">
        <w:trPr>
          <w:trHeight w:val="278"/>
        </w:trPr>
        <w:tc>
          <w:tcPr>
            <w:tcW w:w="0" w:type="auto"/>
            <w:vMerge/>
          </w:tcPr>
          <w:p w14:paraId="610F40B0" w14:textId="77777777" w:rsidR="00440633" w:rsidRPr="00CD2A22" w:rsidRDefault="00440633" w:rsidP="00383D9C">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0A9E7807" w14:textId="3A657390" w:rsidR="00440633" w:rsidRPr="00CD2A22" w:rsidRDefault="00440633" w:rsidP="00383D9C">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7C6F5DC9" w14:textId="1208BAB2" w:rsidR="00440633" w:rsidRPr="00CD2A22" w:rsidRDefault="00440633" w:rsidP="00383D9C">
            <w:pPr>
              <w:widowControl/>
              <w:jc w:val="center"/>
              <w:rPr>
                <w:rFonts w:ascii="Times New Roman" w:eastAsia="DengXian" w:hAnsi="Times New Roman" w:cs="Times New Roman"/>
                <w:b/>
                <w:bCs/>
                <w:kern w:val="0"/>
                <w:sz w:val="20"/>
                <w:szCs w:val="20"/>
              </w:rPr>
            </w:pPr>
            <w:r w:rsidRPr="00CD2A22">
              <w:rPr>
                <w:rFonts w:ascii="Times New Roman" w:eastAsia="DengXian" w:hAnsi="Times New Roman" w:cs="Times New Roman"/>
                <w:b/>
                <w:bCs/>
                <w:kern w:val="0"/>
                <w:sz w:val="20"/>
                <w:szCs w:val="20"/>
              </w:rPr>
              <w:t>50%</w:t>
            </w:r>
          </w:p>
        </w:tc>
        <w:tc>
          <w:tcPr>
            <w:tcW w:w="0" w:type="auto"/>
            <w:shd w:val="clear" w:color="auto" w:fill="auto"/>
            <w:vAlign w:val="center"/>
          </w:tcPr>
          <w:p w14:paraId="576DDF87" w14:textId="13497F2B" w:rsidR="00440633" w:rsidRPr="00CD2A22" w:rsidRDefault="00440633" w:rsidP="00383D9C">
            <w:pPr>
              <w:jc w:val="center"/>
              <w:rPr>
                <w:rFonts w:ascii="Times New Roman" w:hAnsi="Times New Roman" w:cs="Times New Roman"/>
                <w:sz w:val="20"/>
                <w:szCs w:val="20"/>
              </w:rPr>
            </w:pPr>
            <w:r w:rsidRPr="00CD2A22">
              <w:rPr>
                <w:rFonts w:ascii="Times New Roman" w:eastAsia="DengXian" w:hAnsi="Times New Roman" w:cs="Times New Roman"/>
                <w:color w:val="000000"/>
                <w:sz w:val="20"/>
                <w:szCs w:val="20"/>
              </w:rPr>
              <w:t>3.31</w:t>
            </w:r>
          </w:p>
        </w:tc>
        <w:tc>
          <w:tcPr>
            <w:tcW w:w="0" w:type="auto"/>
            <w:shd w:val="clear" w:color="auto" w:fill="auto"/>
            <w:vAlign w:val="center"/>
          </w:tcPr>
          <w:p w14:paraId="2D253375" w14:textId="05A049F9" w:rsidR="00440633" w:rsidRPr="00CD2A22" w:rsidRDefault="00440633" w:rsidP="00383D9C">
            <w:pPr>
              <w:jc w:val="center"/>
              <w:rPr>
                <w:rFonts w:ascii="Times New Roman" w:hAnsi="Times New Roman" w:cs="Times New Roman"/>
                <w:sz w:val="20"/>
                <w:szCs w:val="20"/>
              </w:rPr>
            </w:pPr>
            <w:r w:rsidRPr="00CD2A22">
              <w:rPr>
                <w:rFonts w:ascii="Times New Roman" w:eastAsia="DengXian" w:hAnsi="Times New Roman" w:cs="Times New Roman"/>
                <w:color w:val="000000"/>
                <w:sz w:val="20"/>
                <w:szCs w:val="20"/>
              </w:rPr>
              <w:t>3.22</w:t>
            </w:r>
          </w:p>
        </w:tc>
        <w:tc>
          <w:tcPr>
            <w:tcW w:w="0" w:type="auto"/>
            <w:shd w:val="clear" w:color="auto" w:fill="auto"/>
            <w:vAlign w:val="center"/>
          </w:tcPr>
          <w:p w14:paraId="0733DB2F" w14:textId="71429585" w:rsidR="00440633" w:rsidRPr="00CD2A22" w:rsidRDefault="00440633" w:rsidP="00383D9C">
            <w:pPr>
              <w:jc w:val="center"/>
              <w:rPr>
                <w:rFonts w:ascii="Times New Roman" w:hAnsi="Times New Roman" w:cs="Times New Roman"/>
                <w:sz w:val="20"/>
                <w:szCs w:val="20"/>
              </w:rPr>
            </w:pPr>
            <w:r w:rsidRPr="00CD2A22">
              <w:rPr>
                <w:rFonts w:ascii="Times New Roman" w:eastAsia="DengXian" w:hAnsi="Times New Roman" w:cs="Times New Roman"/>
                <w:color w:val="000000"/>
                <w:sz w:val="20"/>
                <w:szCs w:val="20"/>
              </w:rPr>
              <w:t>3.26</w:t>
            </w:r>
          </w:p>
        </w:tc>
      </w:tr>
      <w:tr w:rsidR="00440633" w:rsidRPr="00CD2A22" w14:paraId="479B83F8" w14:textId="77777777" w:rsidTr="00E14C5B">
        <w:trPr>
          <w:trHeight w:val="278"/>
        </w:trPr>
        <w:tc>
          <w:tcPr>
            <w:tcW w:w="0" w:type="auto"/>
            <w:vMerge/>
          </w:tcPr>
          <w:p w14:paraId="0677C6A9" w14:textId="77777777" w:rsidR="00440633" w:rsidRPr="00CD2A22" w:rsidRDefault="00440633" w:rsidP="00383D9C">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4FA1CF28" w14:textId="213196ED" w:rsidR="00440633" w:rsidRPr="00CD2A22" w:rsidRDefault="00440633" w:rsidP="00383D9C">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0D951CFB" w14:textId="73EEE819" w:rsidR="00440633" w:rsidRPr="00CD2A22" w:rsidRDefault="00440633" w:rsidP="00383D9C">
            <w:pPr>
              <w:widowControl/>
              <w:jc w:val="center"/>
              <w:rPr>
                <w:rFonts w:ascii="Times New Roman" w:eastAsia="DengXian" w:hAnsi="Times New Roman" w:cs="Times New Roman"/>
                <w:b/>
                <w:bCs/>
                <w:kern w:val="0"/>
                <w:sz w:val="20"/>
                <w:szCs w:val="20"/>
              </w:rPr>
            </w:pPr>
            <w:r w:rsidRPr="00CD2A22">
              <w:rPr>
                <w:rFonts w:ascii="Times New Roman" w:eastAsia="DengXian" w:hAnsi="Times New Roman" w:cs="Times New Roman"/>
                <w:b/>
                <w:bCs/>
                <w:kern w:val="0"/>
                <w:sz w:val="20"/>
                <w:szCs w:val="20"/>
              </w:rPr>
              <w:t>95%</w:t>
            </w:r>
          </w:p>
        </w:tc>
        <w:tc>
          <w:tcPr>
            <w:tcW w:w="0" w:type="auto"/>
            <w:shd w:val="clear" w:color="auto" w:fill="auto"/>
            <w:vAlign w:val="center"/>
          </w:tcPr>
          <w:p w14:paraId="2C858ECB" w14:textId="226EF4C5" w:rsidR="00440633" w:rsidRPr="00CD2A22" w:rsidRDefault="00440633" w:rsidP="00383D9C">
            <w:pPr>
              <w:jc w:val="center"/>
              <w:rPr>
                <w:rFonts w:ascii="Times New Roman" w:hAnsi="Times New Roman" w:cs="Times New Roman"/>
                <w:sz w:val="20"/>
                <w:szCs w:val="20"/>
              </w:rPr>
            </w:pPr>
            <w:r w:rsidRPr="00CD2A22">
              <w:rPr>
                <w:rFonts w:ascii="Times New Roman" w:eastAsia="DengXian" w:hAnsi="Times New Roman" w:cs="Times New Roman"/>
                <w:color w:val="000000"/>
                <w:sz w:val="20"/>
                <w:szCs w:val="20"/>
              </w:rPr>
              <w:t>3.56</w:t>
            </w:r>
          </w:p>
        </w:tc>
        <w:tc>
          <w:tcPr>
            <w:tcW w:w="0" w:type="auto"/>
            <w:shd w:val="clear" w:color="auto" w:fill="auto"/>
            <w:vAlign w:val="center"/>
          </w:tcPr>
          <w:p w14:paraId="1AC3D1C6" w14:textId="15B10129" w:rsidR="00440633" w:rsidRPr="00CD2A22" w:rsidRDefault="00440633" w:rsidP="00383D9C">
            <w:pPr>
              <w:jc w:val="center"/>
              <w:rPr>
                <w:rFonts w:ascii="Times New Roman" w:hAnsi="Times New Roman" w:cs="Times New Roman"/>
                <w:sz w:val="20"/>
                <w:szCs w:val="20"/>
              </w:rPr>
            </w:pPr>
            <w:r w:rsidRPr="00CD2A22">
              <w:rPr>
                <w:rFonts w:ascii="Times New Roman" w:eastAsia="DengXian" w:hAnsi="Times New Roman" w:cs="Times New Roman"/>
                <w:color w:val="000000"/>
                <w:sz w:val="20"/>
                <w:szCs w:val="20"/>
              </w:rPr>
              <w:t>3.58</w:t>
            </w:r>
          </w:p>
        </w:tc>
        <w:tc>
          <w:tcPr>
            <w:tcW w:w="0" w:type="auto"/>
            <w:shd w:val="clear" w:color="auto" w:fill="auto"/>
            <w:vAlign w:val="center"/>
          </w:tcPr>
          <w:p w14:paraId="65534C1B" w14:textId="42864255" w:rsidR="00440633" w:rsidRPr="00CD2A22" w:rsidRDefault="00440633" w:rsidP="00383D9C">
            <w:pPr>
              <w:jc w:val="center"/>
              <w:rPr>
                <w:rFonts w:ascii="Times New Roman" w:hAnsi="Times New Roman" w:cs="Times New Roman"/>
                <w:sz w:val="20"/>
                <w:szCs w:val="20"/>
              </w:rPr>
            </w:pPr>
            <w:r w:rsidRPr="00CD2A22">
              <w:rPr>
                <w:rFonts w:ascii="Times New Roman" w:eastAsia="DengXian" w:hAnsi="Times New Roman" w:cs="Times New Roman"/>
                <w:color w:val="000000"/>
                <w:sz w:val="20"/>
                <w:szCs w:val="20"/>
              </w:rPr>
              <w:t>3.62</w:t>
            </w:r>
          </w:p>
        </w:tc>
      </w:tr>
      <w:tr w:rsidR="00440633" w:rsidRPr="00CD2A22" w14:paraId="73BFBFD3" w14:textId="77777777" w:rsidTr="00807668">
        <w:trPr>
          <w:trHeight w:val="278"/>
        </w:trPr>
        <w:tc>
          <w:tcPr>
            <w:tcW w:w="0" w:type="auto"/>
            <w:vMerge w:val="restart"/>
            <w:vAlign w:val="center"/>
          </w:tcPr>
          <w:p w14:paraId="5942F35D" w14:textId="32C5B687" w:rsidR="00440633" w:rsidRPr="00CD2A22" w:rsidRDefault="00440633" w:rsidP="00E14C5B">
            <w:pPr>
              <w:widowControl/>
              <w:jc w:val="center"/>
              <w:rPr>
                <w:rFonts w:ascii="Times New Roman" w:eastAsia="DengXian" w:hAnsi="Times New Roman" w:cs="Times New Roman"/>
                <w:b/>
                <w:bCs/>
                <w:kern w:val="0"/>
                <w:sz w:val="20"/>
                <w:szCs w:val="20"/>
              </w:rPr>
            </w:pPr>
            <w:r w:rsidRPr="006F6D43">
              <w:rPr>
                <w:rFonts w:ascii="Times New Roman" w:eastAsia="DengXian" w:hAnsi="Times New Roman" w:cs="Times New Roman"/>
                <w:b/>
                <w:bCs/>
                <w:kern w:val="0"/>
                <w:sz w:val="18"/>
                <w:szCs w:val="18"/>
              </w:rPr>
              <w:t>Baseline</w:t>
            </w:r>
          </w:p>
        </w:tc>
        <w:tc>
          <w:tcPr>
            <w:tcW w:w="0" w:type="auto"/>
            <w:vMerge w:val="restart"/>
            <w:shd w:val="clear" w:color="auto" w:fill="auto"/>
            <w:vAlign w:val="center"/>
          </w:tcPr>
          <w:p w14:paraId="6666062E" w14:textId="3C0CFC97" w:rsidR="00440633" w:rsidRPr="00CD2A22" w:rsidRDefault="00440633" w:rsidP="00E14C5B">
            <w:pPr>
              <w:widowControl/>
              <w:jc w:val="center"/>
              <w:rPr>
                <w:rFonts w:ascii="Times New Roman" w:eastAsia="DengXian" w:hAnsi="Times New Roman" w:cs="Times New Roman"/>
                <w:b/>
                <w:bCs/>
                <w:kern w:val="0"/>
                <w:sz w:val="20"/>
                <w:szCs w:val="20"/>
              </w:rPr>
            </w:pPr>
            <w:r w:rsidRPr="00CD2A22">
              <w:rPr>
                <w:rFonts w:ascii="Times New Roman" w:eastAsia="DengXian" w:hAnsi="Times New Roman" w:cs="Times New Roman"/>
                <w:b/>
                <w:bCs/>
                <w:kern w:val="0"/>
                <w:sz w:val="20"/>
                <w:szCs w:val="20"/>
              </w:rPr>
              <w:t xml:space="preserve">DL packet-Latency </w:t>
            </w:r>
            <w:r w:rsidRPr="00CD2A22">
              <w:rPr>
                <w:rFonts w:ascii="Times New Roman" w:eastAsia="DengXian" w:hAnsi="Times New Roman" w:cs="Times New Roman" w:hint="eastAsia"/>
                <w:b/>
                <w:bCs/>
                <w:color w:val="000000"/>
                <w:kern w:val="0"/>
                <w:sz w:val="20"/>
                <w:szCs w:val="20"/>
              </w:rPr>
              <w:t>CDF</w:t>
            </w:r>
          </w:p>
        </w:tc>
        <w:tc>
          <w:tcPr>
            <w:tcW w:w="0" w:type="auto"/>
            <w:shd w:val="clear" w:color="auto" w:fill="auto"/>
            <w:vAlign w:val="center"/>
            <w:hideMark/>
          </w:tcPr>
          <w:p w14:paraId="73080726" w14:textId="77777777" w:rsidR="00440633" w:rsidRPr="00CD2A22" w:rsidRDefault="00440633" w:rsidP="00383D9C">
            <w:pPr>
              <w:widowControl/>
              <w:jc w:val="center"/>
              <w:rPr>
                <w:rFonts w:ascii="Times New Roman" w:eastAsia="DengXian" w:hAnsi="Times New Roman" w:cs="Times New Roman"/>
                <w:b/>
                <w:bCs/>
                <w:kern w:val="0"/>
                <w:sz w:val="20"/>
                <w:szCs w:val="20"/>
              </w:rPr>
            </w:pPr>
            <w:r w:rsidRPr="00CD2A22">
              <w:rPr>
                <w:rFonts w:ascii="Times New Roman" w:eastAsia="DengXian" w:hAnsi="Times New Roman" w:cs="Times New Roman"/>
                <w:b/>
                <w:bCs/>
                <w:kern w:val="0"/>
                <w:sz w:val="20"/>
                <w:szCs w:val="20"/>
              </w:rPr>
              <w:t>Mean</w:t>
            </w:r>
          </w:p>
        </w:tc>
        <w:tc>
          <w:tcPr>
            <w:tcW w:w="0" w:type="auto"/>
            <w:shd w:val="clear" w:color="auto" w:fill="auto"/>
            <w:vAlign w:val="center"/>
          </w:tcPr>
          <w:p w14:paraId="16072C73" w14:textId="33AB98D0" w:rsidR="00440633" w:rsidRPr="00CD2A22" w:rsidRDefault="00440633" w:rsidP="00383D9C">
            <w:pPr>
              <w:jc w:val="center"/>
              <w:rPr>
                <w:rFonts w:ascii="Times New Roman" w:hAnsi="Times New Roman" w:cs="Times New Roman"/>
                <w:sz w:val="20"/>
                <w:szCs w:val="20"/>
              </w:rPr>
            </w:pPr>
            <w:r w:rsidRPr="00CD2A22">
              <w:rPr>
                <w:rFonts w:ascii="Times New Roman" w:eastAsia="DengXian" w:hAnsi="Times New Roman" w:cs="Times New Roman"/>
                <w:color w:val="000000"/>
                <w:sz w:val="20"/>
                <w:szCs w:val="20"/>
              </w:rPr>
              <w:t>1.03</w:t>
            </w:r>
          </w:p>
        </w:tc>
        <w:tc>
          <w:tcPr>
            <w:tcW w:w="0" w:type="auto"/>
            <w:shd w:val="clear" w:color="auto" w:fill="auto"/>
            <w:vAlign w:val="center"/>
          </w:tcPr>
          <w:p w14:paraId="2C4103FB" w14:textId="5912268C" w:rsidR="00440633" w:rsidRPr="00CD2A22" w:rsidRDefault="00440633" w:rsidP="00383D9C">
            <w:pPr>
              <w:jc w:val="center"/>
              <w:rPr>
                <w:rFonts w:ascii="Times New Roman" w:hAnsi="Times New Roman" w:cs="Times New Roman"/>
                <w:sz w:val="20"/>
                <w:szCs w:val="20"/>
              </w:rPr>
            </w:pPr>
            <w:r w:rsidRPr="00CD2A22">
              <w:rPr>
                <w:rFonts w:ascii="Times New Roman" w:eastAsia="DengXian" w:hAnsi="Times New Roman" w:cs="Times New Roman"/>
                <w:color w:val="000000"/>
                <w:sz w:val="20"/>
                <w:szCs w:val="20"/>
              </w:rPr>
              <w:t>1.08</w:t>
            </w:r>
          </w:p>
        </w:tc>
        <w:tc>
          <w:tcPr>
            <w:tcW w:w="0" w:type="auto"/>
            <w:shd w:val="clear" w:color="auto" w:fill="auto"/>
            <w:vAlign w:val="center"/>
          </w:tcPr>
          <w:p w14:paraId="5542839B" w14:textId="285DB189" w:rsidR="00440633" w:rsidRPr="00CD2A22" w:rsidRDefault="00440633" w:rsidP="00383D9C">
            <w:pPr>
              <w:jc w:val="center"/>
              <w:rPr>
                <w:rFonts w:ascii="Times New Roman" w:hAnsi="Times New Roman" w:cs="Times New Roman"/>
                <w:sz w:val="20"/>
                <w:szCs w:val="20"/>
              </w:rPr>
            </w:pPr>
            <w:r w:rsidRPr="00CD2A22">
              <w:rPr>
                <w:rFonts w:ascii="Times New Roman" w:eastAsia="DengXian" w:hAnsi="Times New Roman" w:cs="Times New Roman"/>
                <w:color w:val="000000"/>
                <w:sz w:val="20"/>
                <w:szCs w:val="20"/>
              </w:rPr>
              <w:t>1.26</w:t>
            </w:r>
          </w:p>
        </w:tc>
      </w:tr>
      <w:tr w:rsidR="00440633" w:rsidRPr="00CD2A22" w14:paraId="19B6C997" w14:textId="77777777" w:rsidTr="00807668">
        <w:trPr>
          <w:trHeight w:val="278"/>
        </w:trPr>
        <w:tc>
          <w:tcPr>
            <w:tcW w:w="0" w:type="auto"/>
            <w:vMerge/>
            <w:vAlign w:val="center"/>
          </w:tcPr>
          <w:p w14:paraId="3D3D80D7" w14:textId="77777777" w:rsidR="00440633" w:rsidRPr="00CD2A22" w:rsidRDefault="00440633" w:rsidP="00383D9C">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1E2EFEC9" w14:textId="787F0DB3" w:rsidR="00440633" w:rsidRPr="00CD2A22" w:rsidRDefault="00440633" w:rsidP="00383D9C">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0BF12589" w14:textId="77777777" w:rsidR="00440633" w:rsidRPr="00CD2A22" w:rsidRDefault="00440633" w:rsidP="00383D9C">
            <w:pPr>
              <w:widowControl/>
              <w:jc w:val="center"/>
              <w:rPr>
                <w:rFonts w:ascii="Times New Roman" w:eastAsia="DengXian" w:hAnsi="Times New Roman" w:cs="Times New Roman"/>
                <w:b/>
                <w:bCs/>
                <w:kern w:val="0"/>
                <w:sz w:val="20"/>
                <w:szCs w:val="20"/>
              </w:rPr>
            </w:pPr>
            <w:r w:rsidRPr="00CD2A22">
              <w:rPr>
                <w:rFonts w:ascii="Times New Roman" w:eastAsia="DengXian" w:hAnsi="Times New Roman" w:cs="Times New Roman"/>
                <w:b/>
                <w:bCs/>
                <w:kern w:val="0"/>
                <w:sz w:val="20"/>
                <w:szCs w:val="20"/>
              </w:rPr>
              <w:t>5%</w:t>
            </w:r>
          </w:p>
        </w:tc>
        <w:tc>
          <w:tcPr>
            <w:tcW w:w="0" w:type="auto"/>
            <w:shd w:val="clear" w:color="auto" w:fill="auto"/>
            <w:vAlign w:val="center"/>
          </w:tcPr>
          <w:p w14:paraId="3D39BB4E" w14:textId="2D70A518" w:rsidR="00440633" w:rsidRPr="00CD2A22" w:rsidRDefault="00440633" w:rsidP="00383D9C">
            <w:pPr>
              <w:jc w:val="center"/>
              <w:rPr>
                <w:rFonts w:ascii="Times New Roman" w:hAnsi="Times New Roman" w:cs="Times New Roman"/>
                <w:sz w:val="20"/>
                <w:szCs w:val="20"/>
              </w:rPr>
            </w:pPr>
            <w:r w:rsidRPr="00CD2A22">
              <w:rPr>
                <w:rFonts w:ascii="Times New Roman" w:eastAsia="DengXian" w:hAnsi="Times New Roman" w:cs="Times New Roman"/>
                <w:color w:val="000000"/>
                <w:sz w:val="20"/>
                <w:szCs w:val="20"/>
              </w:rPr>
              <w:t>0.35</w:t>
            </w:r>
          </w:p>
        </w:tc>
        <w:tc>
          <w:tcPr>
            <w:tcW w:w="0" w:type="auto"/>
            <w:shd w:val="clear" w:color="auto" w:fill="auto"/>
            <w:vAlign w:val="center"/>
          </w:tcPr>
          <w:p w14:paraId="6AD38490" w14:textId="557A58C4" w:rsidR="00440633" w:rsidRPr="00CD2A22" w:rsidRDefault="00440633" w:rsidP="00383D9C">
            <w:pPr>
              <w:jc w:val="center"/>
              <w:rPr>
                <w:rFonts w:ascii="Times New Roman" w:hAnsi="Times New Roman" w:cs="Times New Roman"/>
                <w:sz w:val="20"/>
                <w:szCs w:val="20"/>
              </w:rPr>
            </w:pPr>
            <w:r w:rsidRPr="00CD2A22">
              <w:rPr>
                <w:rFonts w:ascii="Times New Roman" w:eastAsia="DengXian" w:hAnsi="Times New Roman" w:cs="Times New Roman"/>
                <w:color w:val="000000"/>
                <w:sz w:val="20"/>
                <w:szCs w:val="20"/>
              </w:rPr>
              <w:t>0.36</w:t>
            </w:r>
          </w:p>
        </w:tc>
        <w:tc>
          <w:tcPr>
            <w:tcW w:w="0" w:type="auto"/>
            <w:shd w:val="clear" w:color="auto" w:fill="auto"/>
            <w:vAlign w:val="center"/>
          </w:tcPr>
          <w:p w14:paraId="4F91715D" w14:textId="51AC493E" w:rsidR="00440633" w:rsidRPr="00CD2A22" w:rsidRDefault="00440633" w:rsidP="00383D9C">
            <w:pPr>
              <w:jc w:val="center"/>
              <w:rPr>
                <w:rFonts w:ascii="Times New Roman" w:hAnsi="Times New Roman" w:cs="Times New Roman"/>
                <w:sz w:val="20"/>
                <w:szCs w:val="20"/>
              </w:rPr>
            </w:pPr>
            <w:r w:rsidRPr="00CD2A22">
              <w:rPr>
                <w:rFonts w:ascii="Times New Roman" w:eastAsia="DengXian" w:hAnsi="Times New Roman" w:cs="Times New Roman"/>
                <w:color w:val="000000"/>
                <w:sz w:val="20"/>
                <w:szCs w:val="20"/>
              </w:rPr>
              <w:t>0.39</w:t>
            </w:r>
          </w:p>
        </w:tc>
      </w:tr>
      <w:tr w:rsidR="00440633" w:rsidRPr="00CD2A22" w14:paraId="161562FF" w14:textId="77777777" w:rsidTr="00807668">
        <w:trPr>
          <w:trHeight w:val="278"/>
        </w:trPr>
        <w:tc>
          <w:tcPr>
            <w:tcW w:w="0" w:type="auto"/>
            <w:vMerge/>
            <w:vAlign w:val="center"/>
          </w:tcPr>
          <w:p w14:paraId="28E836B1" w14:textId="77777777" w:rsidR="00440633" w:rsidRPr="00CD2A22" w:rsidRDefault="00440633" w:rsidP="00383D9C">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1460604D" w14:textId="7B8498D6" w:rsidR="00440633" w:rsidRPr="00CD2A22" w:rsidRDefault="00440633" w:rsidP="00383D9C">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505B3786" w14:textId="77777777" w:rsidR="00440633" w:rsidRPr="00CD2A22" w:rsidRDefault="00440633" w:rsidP="00383D9C">
            <w:pPr>
              <w:widowControl/>
              <w:jc w:val="center"/>
              <w:rPr>
                <w:rFonts w:ascii="Times New Roman" w:eastAsia="DengXian" w:hAnsi="Times New Roman" w:cs="Times New Roman"/>
                <w:b/>
                <w:bCs/>
                <w:kern w:val="0"/>
                <w:sz w:val="20"/>
                <w:szCs w:val="20"/>
              </w:rPr>
            </w:pPr>
            <w:r w:rsidRPr="00CD2A22">
              <w:rPr>
                <w:rFonts w:ascii="Times New Roman" w:eastAsia="DengXian" w:hAnsi="Times New Roman" w:cs="Times New Roman"/>
                <w:b/>
                <w:bCs/>
                <w:kern w:val="0"/>
                <w:sz w:val="20"/>
                <w:szCs w:val="20"/>
              </w:rPr>
              <w:t>50%</w:t>
            </w:r>
          </w:p>
        </w:tc>
        <w:tc>
          <w:tcPr>
            <w:tcW w:w="0" w:type="auto"/>
            <w:shd w:val="clear" w:color="auto" w:fill="auto"/>
            <w:vAlign w:val="center"/>
          </w:tcPr>
          <w:p w14:paraId="566DE971" w14:textId="5982BAE5" w:rsidR="00440633" w:rsidRPr="00CD2A22" w:rsidRDefault="00440633" w:rsidP="00383D9C">
            <w:pPr>
              <w:jc w:val="center"/>
              <w:rPr>
                <w:rFonts w:ascii="Times New Roman" w:hAnsi="Times New Roman" w:cs="Times New Roman"/>
                <w:sz w:val="20"/>
                <w:szCs w:val="20"/>
              </w:rPr>
            </w:pPr>
            <w:r w:rsidRPr="00CD2A22">
              <w:rPr>
                <w:rFonts w:ascii="Times New Roman" w:eastAsia="DengXian" w:hAnsi="Times New Roman" w:cs="Times New Roman"/>
                <w:color w:val="000000"/>
                <w:sz w:val="20"/>
                <w:szCs w:val="20"/>
              </w:rPr>
              <w:t>0.79</w:t>
            </w:r>
          </w:p>
        </w:tc>
        <w:tc>
          <w:tcPr>
            <w:tcW w:w="0" w:type="auto"/>
            <w:shd w:val="clear" w:color="auto" w:fill="auto"/>
            <w:vAlign w:val="center"/>
          </w:tcPr>
          <w:p w14:paraId="51A1851E" w14:textId="0748C833" w:rsidR="00440633" w:rsidRPr="00CD2A22" w:rsidRDefault="00440633" w:rsidP="00383D9C">
            <w:pPr>
              <w:jc w:val="center"/>
              <w:rPr>
                <w:rFonts w:ascii="Times New Roman" w:hAnsi="Times New Roman" w:cs="Times New Roman"/>
                <w:sz w:val="20"/>
                <w:szCs w:val="20"/>
              </w:rPr>
            </w:pPr>
            <w:r w:rsidRPr="00CD2A22">
              <w:rPr>
                <w:rFonts w:ascii="Times New Roman" w:eastAsia="DengXian" w:hAnsi="Times New Roman" w:cs="Times New Roman"/>
                <w:color w:val="000000"/>
                <w:sz w:val="20"/>
                <w:szCs w:val="20"/>
              </w:rPr>
              <w:t>0.80</w:t>
            </w:r>
          </w:p>
        </w:tc>
        <w:tc>
          <w:tcPr>
            <w:tcW w:w="0" w:type="auto"/>
            <w:shd w:val="clear" w:color="auto" w:fill="auto"/>
            <w:vAlign w:val="center"/>
          </w:tcPr>
          <w:p w14:paraId="3C7CAD69" w14:textId="0E34FA50" w:rsidR="00440633" w:rsidRPr="00CD2A22" w:rsidRDefault="00440633" w:rsidP="00383D9C">
            <w:pPr>
              <w:jc w:val="center"/>
              <w:rPr>
                <w:rFonts w:ascii="Times New Roman" w:hAnsi="Times New Roman" w:cs="Times New Roman"/>
                <w:sz w:val="20"/>
                <w:szCs w:val="20"/>
              </w:rPr>
            </w:pPr>
            <w:r w:rsidRPr="00CD2A22">
              <w:rPr>
                <w:rFonts w:ascii="Times New Roman" w:eastAsia="DengXian" w:hAnsi="Times New Roman" w:cs="Times New Roman"/>
                <w:color w:val="000000"/>
                <w:sz w:val="20"/>
                <w:szCs w:val="20"/>
              </w:rPr>
              <w:t>0.85</w:t>
            </w:r>
          </w:p>
        </w:tc>
      </w:tr>
      <w:tr w:rsidR="00440633" w:rsidRPr="00CD2A22" w14:paraId="4A0B8624" w14:textId="77777777" w:rsidTr="00807668">
        <w:trPr>
          <w:trHeight w:val="278"/>
        </w:trPr>
        <w:tc>
          <w:tcPr>
            <w:tcW w:w="0" w:type="auto"/>
            <w:vMerge/>
            <w:vAlign w:val="center"/>
          </w:tcPr>
          <w:p w14:paraId="23ABF7FC" w14:textId="77777777" w:rsidR="00440633" w:rsidRPr="00CD2A22" w:rsidRDefault="00440633" w:rsidP="00383D9C">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4D839FE9" w14:textId="6F86DBD2" w:rsidR="00440633" w:rsidRPr="00CD2A22" w:rsidRDefault="00440633" w:rsidP="00383D9C">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4D9A8E3A" w14:textId="77777777" w:rsidR="00440633" w:rsidRPr="00CD2A22" w:rsidRDefault="00440633" w:rsidP="00383D9C">
            <w:pPr>
              <w:widowControl/>
              <w:jc w:val="center"/>
              <w:rPr>
                <w:rFonts w:ascii="Times New Roman" w:eastAsia="DengXian" w:hAnsi="Times New Roman" w:cs="Times New Roman"/>
                <w:b/>
                <w:bCs/>
                <w:kern w:val="0"/>
                <w:sz w:val="20"/>
                <w:szCs w:val="20"/>
              </w:rPr>
            </w:pPr>
            <w:r w:rsidRPr="00CD2A22">
              <w:rPr>
                <w:rFonts w:ascii="Times New Roman" w:eastAsia="DengXian" w:hAnsi="Times New Roman" w:cs="Times New Roman"/>
                <w:b/>
                <w:bCs/>
                <w:kern w:val="0"/>
                <w:sz w:val="20"/>
                <w:szCs w:val="20"/>
              </w:rPr>
              <w:t>95%</w:t>
            </w:r>
          </w:p>
        </w:tc>
        <w:tc>
          <w:tcPr>
            <w:tcW w:w="0" w:type="auto"/>
            <w:shd w:val="clear" w:color="auto" w:fill="auto"/>
            <w:vAlign w:val="center"/>
          </w:tcPr>
          <w:p w14:paraId="3D4F2614" w14:textId="217381DE" w:rsidR="00440633" w:rsidRPr="00CD2A22" w:rsidRDefault="00440633" w:rsidP="00383D9C">
            <w:pPr>
              <w:jc w:val="center"/>
              <w:rPr>
                <w:rFonts w:ascii="Times New Roman" w:hAnsi="Times New Roman" w:cs="Times New Roman"/>
                <w:sz w:val="20"/>
                <w:szCs w:val="20"/>
              </w:rPr>
            </w:pPr>
            <w:r w:rsidRPr="00CD2A22">
              <w:rPr>
                <w:rFonts w:ascii="Times New Roman" w:eastAsia="DengXian" w:hAnsi="Times New Roman" w:cs="Times New Roman"/>
                <w:color w:val="000000"/>
                <w:sz w:val="20"/>
                <w:szCs w:val="20"/>
              </w:rPr>
              <w:t>4.38</w:t>
            </w:r>
          </w:p>
        </w:tc>
        <w:tc>
          <w:tcPr>
            <w:tcW w:w="0" w:type="auto"/>
            <w:shd w:val="clear" w:color="auto" w:fill="auto"/>
            <w:vAlign w:val="center"/>
          </w:tcPr>
          <w:p w14:paraId="2074B365" w14:textId="6749DAF7" w:rsidR="00440633" w:rsidRPr="00CD2A22" w:rsidRDefault="00440633" w:rsidP="00383D9C">
            <w:pPr>
              <w:jc w:val="center"/>
              <w:rPr>
                <w:rFonts w:ascii="Times New Roman" w:hAnsi="Times New Roman" w:cs="Times New Roman"/>
                <w:sz w:val="20"/>
                <w:szCs w:val="20"/>
              </w:rPr>
            </w:pPr>
            <w:r w:rsidRPr="00CD2A22">
              <w:rPr>
                <w:rFonts w:ascii="Times New Roman" w:eastAsia="DengXian" w:hAnsi="Times New Roman" w:cs="Times New Roman"/>
                <w:color w:val="000000"/>
                <w:sz w:val="20"/>
                <w:szCs w:val="20"/>
              </w:rPr>
              <w:t>4.41</w:t>
            </w:r>
          </w:p>
        </w:tc>
        <w:tc>
          <w:tcPr>
            <w:tcW w:w="0" w:type="auto"/>
            <w:shd w:val="clear" w:color="auto" w:fill="auto"/>
            <w:vAlign w:val="center"/>
          </w:tcPr>
          <w:p w14:paraId="3812F346" w14:textId="17623436" w:rsidR="00440633" w:rsidRPr="00CD2A22" w:rsidRDefault="00440633" w:rsidP="00383D9C">
            <w:pPr>
              <w:jc w:val="center"/>
              <w:rPr>
                <w:rFonts w:ascii="Times New Roman" w:hAnsi="Times New Roman" w:cs="Times New Roman"/>
                <w:sz w:val="20"/>
                <w:szCs w:val="20"/>
              </w:rPr>
            </w:pPr>
            <w:r w:rsidRPr="00CD2A22">
              <w:rPr>
                <w:rFonts w:ascii="Times New Roman" w:eastAsia="DengXian" w:hAnsi="Times New Roman" w:cs="Times New Roman"/>
                <w:color w:val="000000"/>
                <w:sz w:val="20"/>
                <w:szCs w:val="20"/>
              </w:rPr>
              <w:t>5.16</w:t>
            </w:r>
          </w:p>
        </w:tc>
      </w:tr>
      <w:tr w:rsidR="00440633" w:rsidRPr="00CD2A22" w14:paraId="3D4CDB40" w14:textId="77777777" w:rsidTr="00807668">
        <w:trPr>
          <w:trHeight w:val="278"/>
        </w:trPr>
        <w:tc>
          <w:tcPr>
            <w:tcW w:w="0" w:type="auto"/>
            <w:vMerge/>
            <w:vAlign w:val="center"/>
          </w:tcPr>
          <w:p w14:paraId="3B80D570" w14:textId="77777777" w:rsidR="00440633" w:rsidRPr="00CD2A22" w:rsidRDefault="00440633" w:rsidP="00E14C5B">
            <w:pPr>
              <w:widowControl/>
              <w:jc w:val="center"/>
              <w:rPr>
                <w:rFonts w:ascii="Times New Roman" w:eastAsia="DengXian" w:hAnsi="Times New Roman" w:cs="Times New Roman"/>
                <w:b/>
                <w:bCs/>
                <w:kern w:val="0"/>
                <w:sz w:val="20"/>
                <w:szCs w:val="20"/>
              </w:rPr>
            </w:pPr>
          </w:p>
        </w:tc>
        <w:tc>
          <w:tcPr>
            <w:tcW w:w="0" w:type="auto"/>
            <w:vMerge w:val="restart"/>
            <w:shd w:val="clear" w:color="auto" w:fill="auto"/>
            <w:vAlign w:val="center"/>
          </w:tcPr>
          <w:p w14:paraId="3725F862" w14:textId="17553938" w:rsidR="00440633" w:rsidRPr="00CD2A22" w:rsidRDefault="00440633" w:rsidP="00E14C5B">
            <w:pPr>
              <w:widowControl/>
              <w:jc w:val="center"/>
              <w:rPr>
                <w:rFonts w:ascii="Times New Roman" w:eastAsia="DengXian" w:hAnsi="Times New Roman" w:cs="Times New Roman"/>
                <w:b/>
                <w:bCs/>
                <w:kern w:val="0"/>
                <w:sz w:val="20"/>
                <w:szCs w:val="20"/>
              </w:rPr>
            </w:pPr>
            <w:r w:rsidRPr="00CD2A22">
              <w:rPr>
                <w:rFonts w:ascii="Times New Roman" w:eastAsia="DengXian" w:hAnsi="Times New Roman" w:cs="Times New Roman"/>
                <w:b/>
                <w:bCs/>
                <w:kern w:val="0"/>
                <w:sz w:val="20"/>
                <w:szCs w:val="20"/>
              </w:rPr>
              <w:t xml:space="preserve">UL packet-Latency </w:t>
            </w:r>
            <w:r w:rsidRPr="00CD2A22">
              <w:rPr>
                <w:rFonts w:ascii="Times New Roman" w:eastAsia="DengXian" w:hAnsi="Times New Roman" w:cs="Times New Roman" w:hint="eastAsia"/>
                <w:b/>
                <w:bCs/>
                <w:color w:val="000000"/>
                <w:kern w:val="0"/>
                <w:sz w:val="20"/>
                <w:szCs w:val="20"/>
              </w:rPr>
              <w:t>CDF</w:t>
            </w:r>
          </w:p>
        </w:tc>
        <w:tc>
          <w:tcPr>
            <w:tcW w:w="0" w:type="auto"/>
            <w:shd w:val="clear" w:color="auto" w:fill="auto"/>
            <w:vAlign w:val="center"/>
            <w:hideMark/>
          </w:tcPr>
          <w:p w14:paraId="46B69142" w14:textId="77777777" w:rsidR="00440633" w:rsidRPr="00CD2A22" w:rsidRDefault="00440633" w:rsidP="00383D9C">
            <w:pPr>
              <w:widowControl/>
              <w:jc w:val="center"/>
              <w:rPr>
                <w:rFonts w:ascii="Times New Roman" w:eastAsia="DengXian" w:hAnsi="Times New Roman" w:cs="Times New Roman"/>
                <w:b/>
                <w:bCs/>
                <w:kern w:val="0"/>
                <w:sz w:val="20"/>
                <w:szCs w:val="20"/>
              </w:rPr>
            </w:pPr>
            <w:r w:rsidRPr="00CD2A22">
              <w:rPr>
                <w:rFonts w:ascii="Times New Roman" w:eastAsia="DengXian" w:hAnsi="Times New Roman" w:cs="Times New Roman"/>
                <w:b/>
                <w:bCs/>
                <w:kern w:val="0"/>
                <w:sz w:val="20"/>
                <w:szCs w:val="20"/>
              </w:rPr>
              <w:t>Mean</w:t>
            </w:r>
          </w:p>
        </w:tc>
        <w:tc>
          <w:tcPr>
            <w:tcW w:w="0" w:type="auto"/>
            <w:shd w:val="clear" w:color="auto" w:fill="auto"/>
            <w:vAlign w:val="center"/>
          </w:tcPr>
          <w:p w14:paraId="64EF59A8" w14:textId="2D79C679" w:rsidR="00440633" w:rsidRPr="00CD2A22" w:rsidRDefault="00440633" w:rsidP="00383D9C">
            <w:pPr>
              <w:jc w:val="center"/>
              <w:rPr>
                <w:rFonts w:ascii="Times New Roman" w:hAnsi="Times New Roman" w:cs="Times New Roman"/>
                <w:sz w:val="20"/>
                <w:szCs w:val="20"/>
              </w:rPr>
            </w:pPr>
            <w:r w:rsidRPr="00CD2A22">
              <w:rPr>
                <w:rFonts w:ascii="Times New Roman" w:eastAsia="DengXian" w:hAnsi="Times New Roman" w:cs="Times New Roman"/>
                <w:color w:val="000000"/>
                <w:sz w:val="20"/>
                <w:szCs w:val="20"/>
              </w:rPr>
              <w:t>3.58</w:t>
            </w:r>
          </w:p>
        </w:tc>
        <w:tc>
          <w:tcPr>
            <w:tcW w:w="0" w:type="auto"/>
            <w:shd w:val="clear" w:color="auto" w:fill="auto"/>
            <w:vAlign w:val="center"/>
          </w:tcPr>
          <w:p w14:paraId="4D4F6336" w14:textId="33BFD50B" w:rsidR="00440633" w:rsidRPr="00CD2A22" w:rsidRDefault="00440633" w:rsidP="00383D9C">
            <w:pPr>
              <w:jc w:val="center"/>
              <w:rPr>
                <w:rFonts w:ascii="Times New Roman" w:hAnsi="Times New Roman" w:cs="Times New Roman"/>
                <w:sz w:val="20"/>
                <w:szCs w:val="20"/>
              </w:rPr>
            </w:pPr>
            <w:r w:rsidRPr="00CD2A22">
              <w:rPr>
                <w:rFonts w:ascii="Times New Roman" w:eastAsia="DengXian" w:hAnsi="Times New Roman" w:cs="Times New Roman"/>
                <w:color w:val="000000"/>
                <w:sz w:val="20"/>
                <w:szCs w:val="20"/>
              </w:rPr>
              <w:t>3.59</w:t>
            </w:r>
          </w:p>
        </w:tc>
        <w:tc>
          <w:tcPr>
            <w:tcW w:w="0" w:type="auto"/>
            <w:shd w:val="clear" w:color="auto" w:fill="auto"/>
            <w:vAlign w:val="center"/>
          </w:tcPr>
          <w:p w14:paraId="799DFF02" w14:textId="615CCC9A" w:rsidR="00440633" w:rsidRPr="00CD2A22" w:rsidRDefault="00440633" w:rsidP="00383D9C">
            <w:pPr>
              <w:jc w:val="center"/>
              <w:rPr>
                <w:rFonts w:ascii="Times New Roman" w:hAnsi="Times New Roman" w:cs="Times New Roman"/>
                <w:sz w:val="20"/>
                <w:szCs w:val="20"/>
              </w:rPr>
            </w:pPr>
            <w:r w:rsidRPr="00CD2A22">
              <w:rPr>
                <w:rFonts w:ascii="Times New Roman" w:eastAsia="DengXian" w:hAnsi="Times New Roman" w:cs="Times New Roman"/>
                <w:color w:val="000000"/>
                <w:sz w:val="20"/>
                <w:szCs w:val="20"/>
              </w:rPr>
              <w:t>3.65</w:t>
            </w:r>
          </w:p>
        </w:tc>
      </w:tr>
      <w:tr w:rsidR="00440633" w:rsidRPr="00CD2A22" w14:paraId="0FF4EEC4" w14:textId="77777777" w:rsidTr="00E14C5B">
        <w:trPr>
          <w:trHeight w:val="278"/>
        </w:trPr>
        <w:tc>
          <w:tcPr>
            <w:tcW w:w="0" w:type="auto"/>
            <w:vMerge/>
          </w:tcPr>
          <w:p w14:paraId="197BF930" w14:textId="77777777" w:rsidR="00440633" w:rsidRPr="00CD2A22" w:rsidRDefault="00440633" w:rsidP="00383D9C">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4883F2E7" w14:textId="5888F716" w:rsidR="00440633" w:rsidRPr="00CD2A22" w:rsidRDefault="00440633" w:rsidP="00383D9C">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090A5ACB" w14:textId="77777777" w:rsidR="00440633" w:rsidRPr="00CD2A22" w:rsidRDefault="00440633" w:rsidP="00383D9C">
            <w:pPr>
              <w:widowControl/>
              <w:jc w:val="center"/>
              <w:rPr>
                <w:rFonts w:ascii="Times New Roman" w:eastAsia="DengXian" w:hAnsi="Times New Roman" w:cs="Times New Roman"/>
                <w:b/>
                <w:bCs/>
                <w:kern w:val="0"/>
                <w:sz w:val="20"/>
                <w:szCs w:val="20"/>
              </w:rPr>
            </w:pPr>
            <w:r w:rsidRPr="00CD2A22">
              <w:rPr>
                <w:rFonts w:ascii="Times New Roman" w:eastAsia="DengXian" w:hAnsi="Times New Roman" w:cs="Times New Roman"/>
                <w:b/>
                <w:bCs/>
                <w:kern w:val="0"/>
                <w:sz w:val="20"/>
                <w:szCs w:val="20"/>
              </w:rPr>
              <w:t>5%</w:t>
            </w:r>
          </w:p>
        </w:tc>
        <w:tc>
          <w:tcPr>
            <w:tcW w:w="0" w:type="auto"/>
            <w:shd w:val="clear" w:color="auto" w:fill="auto"/>
            <w:vAlign w:val="center"/>
          </w:tcPr>
          <w:p w14:paraId="6D49CD2C" w14:textId="40222655" w:rsidR="00440633" w:rsidRPr="00CD2A22" w:rsidRDefault="00440633" w:rsidP="00383D9C">
            <w:pPr>
              <w:jc w:val="center"/>
              <w:rPr>
                <w:rFonts w:ascii="Times New Roman" w:hAnsi="Times New Roman" w:cs="Times New Roman"/>
                <w:sz w:val="20"/>
                <w:szCs w:val="20"/>
              </w:rPr>
            </w:pPr>
            <w:r w:rsidRPr="00CD2A22">
              <w:rPr>
                <w:rFonts w:ascii="Times New Roman" w:eastAsia="DengXian" w:hAnsi="Times New Roman" w:cs="Times New Roman"/>
                <w:color w:val="000000"/>
                <w:sz w:val="20"/>
                <w:szCs w:val="20"/>
              </w:rPr>
              <w:t>2.20</w:t>
            </w:r>
          </w:p>
        </w:tc>
        <w:tc>
          <w:tcPr>
            <w:tcW w:w="0" w:type="auto"/>
            <w:shd w:val="clear" w:color="auto" w:fill="auto"/>
            <w:vAlign w:val="center"/>
          </w:tcPr>
          <w:p w14:paraId="4351105D" w14:textId="7925646A" w:rsidR="00440633" w:rsidRPr="00CD2A22" w:rsidRDefault="00440633" w:rsidP="00383D9C">
            <w:pPr>
              <w:jc w:val="center"/>
              <w:rPr>
                <w:rFonts w:ascii="Times New Roman" w:hAnsi="Times New Roman" w:cs="Times New Roman"/>
                <w:sz w:val="20"/>
                <w:szCs w:val="20"/>
              </w:rPr>
            </w:pPr>
            <w:r w:rsidRPr="00CD2A22">
              <w:rPr>
                <w:rFonts w:ascii="Times New Roman" w:eastAsia="DengXian" w:hAnsi="Times New Roman" w:cs="Times New Roman"/>
                <w:color w:val="000000"/>
                <w:sz w:val="20"/>
                <w:szCs w:val="20"/>
              </w:rPr>
              <w:t>2.20</w:t>
            </w:r>
          </w:p>
        </w:tc>
        <w:tc>
          <w:tcPr>
            <w:tcW w:w="0" w:type="auto"/>
            <w:shd w:val="clear" w:color="auto" w:fill="auto"/>
            <w:vAlign w:val="center"/>
          </w:tcPr>
          <w:p w14:paraId="17ED9189" w14:textId="2A8A3909" w:rsidR="00440633" w:rsidRPr="00CD2A22" w:rsidRDefault="00440633" w:rsidP="00383D9C">
            <w:pPr>
              <w:jc w:val="center"/>
              <w:rPr>
                <w:rFonts w:ascii="Times New Roman" w:hAnsi="Times New Roman" w:cs="Times New Roman"/>
                <w:sz w:val="20"/>
                <w:szCs w:val="20"/>
              </w:rPr>
            </w:pPr>
            <w:r w:rsidRPr="00CD2A22">
              <w:rPr>
                <w:rFonts w:ascii="Times New Roman" w:eastAsia="DengXian" w:hAnsi="Times New Roman" w:cs="Times New Roman"/>
                <w:color w:val="000000"/>
                <w:sz w:val="20"/>
                <w:szCs w:val="20"/>
              </w:rPr>
              <w:t>2.23</w:t>
            </w:r>
          </w:p>
        </w:tc>
      </w:tr>
      <w:tr w:rsidR="00440633" w:rsidRPr="00CD2A22" w14:paraId="683933D6" w14:textId="77777777" w:rsidTr="00E14C5B">
        <w:trPr>
          <w:trHeight w:val="278"/>
        </w:trPr>
        <w:tc>
          <w:tcPr>
            <w:tcW w:w="0" w:type="auto"/>
            <w:vMerge/>
          </w:tcPr>
          <w:p w14:paraId="3464C394" w14:textId="77777777" w:rsidR="00440633" w:rsidRPr="00CD2A22" w:rsidRDefault="00440633" w:rsidP="00383D9C">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42789F4F" w14:textId="44135305" w:rsidR="00440633" w:rsidRPr="00CD2A22" w:rsidRDefault="00440633" w:rsidP="00383D9C">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288465D4" w14:textId="77777777" w:rsidR="00440633" w:rsidRPr="00CD2A22" w:rsidRDefault="00440633" w:rsidP="00383D9C">
            <w:pPr>
              <w:widowControl/>
              <w:jc w:val="center"/>
              <w:rPr>
                <w:rFonts w:ascii="Times New Roman" w:eastAsia="DengXian" w:hAnsi="Times New Roman" w:cs="Times New Roman"/>
                <w:b/>
                <w:bCs/>
                <w:kern w:val="0"/>
                <w:sz w:val="20"/>
                <w:szCs w:val="20"/>
              </w:rPr>
            </w:pPr>
            <w:r w:rsidRPr="00CD2A22">
              <w:rPr>
                <w:rFonts w:ascii="Times New Roman" w:eastAsia="DengXian" w:hAnsi="Times New Roman" w:cs="Times New Roman"/>
                <w:b/>
                <w:bCs/>
                <w:kern w:val="0"/>
                <w:sz w:val="20"/>
                <w:szCs w:val="20"/>
              </w:rPr>
              <w:t>50%</w:t>
            </w:r>
          </w:p>
        </w:tc>
        <w:tc>
          <w:tcPr>
            <w:tcW w:w="0" w:type="auto"/>
            <w:shd w:val="clear" w:color="auto" w:fill="auto"/>
            <w:vAlign w:val="center"/>
          </w:tcPr>
          <w:p w14:paraId="7A433E78" w14:textId="13BAD1C8" w:rsidR="00440633" w:rsidRPr="00CD2A22" w:rsidRDefault="00440633" w:rsidP="00383D9C">
            <w:pPr>
              <w:jc w:val="center"/>
              <w:rPr>
                <w:rFonts w:ascii="Times New Roman" w:hAnsi="Times New Roman" w:cs="Times New Roman"/>
                <w:sz w:val="20"/>
                <w:szCs w:val="20"/>
              </w:rPr>
            </w:pPr>
            <w:r w:rsidRPr="00CD2A22">
              <w:rPr>
                <w:rFonts w:ascii="Times New Roman" w:eastAsia="DengXian" w:hAnsi="Times New Roman" w:cs="Times New Roman"/>
                <w:color w:val="000000"/>
                <w:sz w:val="20"/>
                <w:szCs w:val="20"/>
              </w:rPr>
              <w:t>3.46</w:t>
            </w:r>
          </w:p>
        </w:tc>
        <w:tc>
          <w:tcPr>
            <w:tcW w:w="0" w:type="auto"/>
            <w:shd w:val="clear" w:color="auto" w:fill="auto"/>
            <w:vAlign w:val="center"/>
          </w:tcPr>
          <w:p w14:paraId="00C0743D" w14:textId="010EB263" w:rsidR="00440633" w:rsidRPr="00CD2A22" w:rsidRDefault="00440633" w:rsidP="00383D9C">
            <w:pPr>
              <w:jc w:val="center"/>
              <w:rPr>
                <w:rFonts w:ascii="Times New Roman" w:hAnsi="Times New Roman" w:cs="Times New Roman"/>
                <w:sz w:val="20"/>
                <w:szCs w:val="20"/>
              </w:rPr>
            </w:pPr>
            <w:r w:rsidRPr="00CD2A22">
              <w:rPr>
                <w:rFonts w:ascii="Times New Roman" w:eastAsia="DengXian" w:hAnsi="Times New Roman" w:cs="Times New Roman"/>
                <w:color w:val="000000"/>
                <w:sz w:val="20"/>
                <w:szCs w:val="20"/>
              </w:rPr>
              <w:t>3.47</w:t>
            </w:r>
          </w:p>
        </w:tc>
        <w:tc>
          <w:tcPr>
            <w:tcW w:w="0" w:type="auto"/>
            <w:shd w:val="clear" w:color="auto" w:fill="auto"/>
            <w:vAlign w:val="center"/>
          </w:tcPr>
          <w:p w14:paraId="7237F830" w14:textId="2BDE3371" w:rsidR="00440633" w:rsidRPr="00CD2A22" w:rsidRDefault="00440633" w:rsidP="00383D9C">
            <w:pPr>
              <w:jc w:val="center"/>
              <w:rPr>
                <w:rFonts w:ascii="Times New Roman" w:hAnsi="Times New Roman" w:cs="Times New Roman"/>
                <w:sz w:val="20"/>
                <w:szCs w:val="20"/>
              </w:rPr>
            </w:pPr>
            <w:r w:rsidRPr="00CD2A22">
              <w:rPr>
                <w:rFonts w:ascii="Times New Roman" w:eastAsia="DengXian" w:hAnsi="Times New Roman" w:cs="Times New Roman"/>
                <w:color w:val="000000"/>
                <w:sz w:val="20"/>
                <w:szCs w:val="20"/>
              </w:rPr>
              <w:t>3.54</w:t>
            </w:r>
          </w:p>
        </w:tc>
      </w:tr>
      <w:tr w:rsidR="00440633" w:rsidRPr="00CD2A22" w14:paraId="7C624BE7" w14:textId="77777777" w:rsidTr="00E14C5B">
        <w:trPr>
          <w:trHeight w:val="278"/>
        </w:trPr>
        <w:tc>
          <w:tcPr>
            <w:tcW w:w="0" w:type="auto"/>
            <w:vMerge/>
          </w:tcPr>
          <w:p w14:paraId="2D3DFA84" w14:textId="77777777" w:rsidR="00440633" w:rsidRPr="00CD2A22" w:rsidRDefault="00440633" w:rsidP="00383D9C">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75867B6B" w14:textId="18AFD9A9" w:rsidR="00440633" w:rsidRPr="00CD2A22" w:rsidRDefault="00440633" w:rsidP="00383D9C">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4339C08A" w14:textId="77777777" w:rsidR="00440633" w:rsidRPr="00CD2A22" w:rsidRDefault="00440633" w:rsidP="00383D9C">
            <w:pPr>
              <w:widowControl/>
              <w:jc w:val="center"/>
              <w:rPr>
                <w:rFonts w:ascii="Times New Roman" w:eastAsia="DengXian" w:hAnsi="Times New Roman" w:cs="Times New Roman"/>
                <w:b/>
                <w:bCs/>
                <w:kern w:val="0"/>
                <w:sz w:val="20"/>
                <w:szCs w:val="20"/>
              </w:rPr>
            </w:pPr>
            <w:r w:rsidRPr="00CD2A22">
              <w:rPr>
                <w:rFonts w:ascii="Times New Roman" w:eastAsia="DengXian" w:hAnsi="Times New Roman" w:cs="Times New Roman"/>
                <w:b/>
                <w:bCs/>
                <w:kern w:val="0"/>
                <w:sz w:val="20"/>
                <w:szCs w:val="20"/>
              </w:rPr>
              <w:t>95%</w:t>
            </w:r>
          </w:p>
        </w:tc>
        <w:tc>
          <w:tcPr>
            <w:tcW w:w="0" w:type="auto"/>
            <w:shd w:val="clear" w:color="auto" w:fill="auto"/>
            <w:vAlign w:val="center"/>
          </w:tcPr>
          <w:p w14:paraId="199C53F7" w14:textId="066847BA" w:rsidR="00440633" w:rsidRPr="00CD2A22" w:rsidRDefault="00440633" w:rsidP="00383D9C">
            <w:pPr>
              <w:jc w:val="center"/>
              <w:rPr>
                <w:rFonts w:ascii="Times New Roman" w:hAnsi="Times New Roman" w:cs="Times New Roman"/>
                <w:sz w:val="20"/>
                <w:szCs w:val="20"/>
              </w:rPr>
            </w:pPr>
            <w:r w:rsidRPr="00CD2A22">
              <w:rPr>
                <w:rFonts w:ascii="Times New Roman" w:eastAsia="DengXian" w:hAnsi="Times New Roman" w:cs="Times New Roman"/>
                <w:color w:val="000000"/>
                <w:sz w:val="20"/>
                <w:szCs w:val="20"/>
              </w:rPr>
              <w:t>6.98</w:t>
            </w:r>
          </w:p>
        </w:tc>
        <w:tc>
          <w:tcPr>
            <w:tcW w:w="0" w:type="auto"/>
            <w:shd w:val="clear" w:color="auto" w:fill="auto"/>
            <w:vAlign w:val="center"/>
          </w:tcPr>
          <w:p w14:paraId="1D4DD870" w14:textId="69946919" w:rsidR="00440633" w:rsidRPr="00CD2A22" w:rsidRDefault="00440633" w:rsidP="00383D9C">
            <w:pPr>
              <w:jc w:val="center"/>
              <w:rPr>
                <w:rFonts w:ascii="Times New Roman" w:hAnsi="Times New Roman" w:cs="Times New Roman"/>
                <w:sz w:val="20"/>
                <w:szCs w:val="20"/>
              </w:rPr>
            </w:pPr>
            <w:r w:rsidRPr="00CD2A22">
              <w:rPr>
                <w:rFonts w:ascii="Times New Roman" w:eastAsia="DengXian" w:hAnsi="Times New Roman" w:cs="Times New Roman"/>
                <w:color w:val="000000"/>
                <w:sz w:val="20"/>
                <w:szCs w:val="20"/>
              </w:rPr>
              <w:t>6.96</w:t>
            </w:r>
          </w:p>
        </w:tc>
        <w:tc>
          <w:tcPr>
            <w:tcW w:w="0" w:type="auto"/>
            <w:shd w:val="clear" w:color="auto" w:fill="auto"/>
            <w:vAlign w:val="center"/>
          </w:tcPr>
          <w:p w14:paraId="4E7512E2" w14:textId="7D90C0F4" w:rsidR="00440633" w:rsidRPr="00CD2A22" w:rsidRDefault="00440633" w:rsidP="00383D9C">
            <w:pPr>
              <w:jc w:val="center"/>
              <w:rPr>
                <w:rFonts w:ascii="Times New Roman" w:hAnsi="Times New Roman" w:cs="Times New Roman"/>
                <w:sz w:val="20"/>
                <w:szCs w:val="20"/>
              </w:rPr>
            </w:pPr>
            <w:r w:rsidRPr="00CD2A22">
              <w:rPr>
                <w:rFonts w:ascii="Times New Roman" w:eastAsia="DengXian" w:hAnsi="Times New Roman" w:cs="Times New Roman"/>
                <w:color w:val="000000"/>
                <w:sz w:val="20"/>
                <w:szCs w:val="20"/>
              </w:rPr>
              <w:t>6.94</w:t>
            </w:r>
          </w:p>
        </w:tc>
      </w:tr>
      <w:tr w:rsidR="00440633" w:rsidRPr="00CD2A22" w14:paraId="33BA1B2E" w14:textId="77777777" w:rsidTr="00807668">
        <w:trPr>
          <w:trHeight w:val="278"/>
        </w:trPr>
        <w:tc>
          <w:tcPr>
            <w:tcW w:w="0" w:type="auto"/>
            <w:vMerge w:val="restart"/>
            <w:vAlign w:val="center"/>
          </w:tcPr>
          <w:p w14:paraId="1B99FF3F" w14:textId="65F830EF" w:rsidR="00440633" w:rsidRPr="00CD2A22" w:rsidRDefault="00440633" w:rsidP="00383D9C">
            <w:pPr>
              <w:widowControl/>
              <w:jc w:val="center"/>
              <w:rPr>
                <w:rFonts w:ascii="Times New Roman" w:eastAsia="DengXian" w:hAnsi="Times New Roman" w:cs="Times New Roman"/>
                <w:b/>
                <w:bCs/>
                <w:kern w:val="0"/>
                <w:sz w:val="20"/>
                <w:szCs w:val="20"/>
              </w:rPr>
            </w:pPr>
            <w:r w:rsidRPr="006F6D43">
              <w:rPr>
                <w:rFonts w:ascii="Times New Roman" w:eastAsia="DengXian" w:hAnsi="Times New Roman" w:cs="Times New Roman"/>
                <w:b/>
                <w:bCs/>
                <w:kern w:val="0"/>
                <w:sz w:val="18"/>
                <w:szCs w:val="18"/>
              </w:rPr>
              <w:t>Dynamic SBFD</w:t>
            </w:r>
          </w:p>
        </w:tc>
        <w:tc>
          <w:tcPr>
            <w:tcW w:w="0" w:type="auto"/>
            <w:vMerge w:val="restart"/>
            <w:shd w:val="clear" w:color="auto" w:fill="auto"/>
            <w:vAlign w:val="center"/>
          </w:tcPr>
          <w:p w14:paraId="0E1AD63F" w14:textId="3DC076CA" w:rsidR="00440633" w:rsidRPr="00CD2A22" w:rsidRDefault="00440633" w:rsidP="00383D9C">
            <w:pPr>
              <w:widowControl/>
              <w:jc w:val="center"/>
              <w:rPr>
                <w:rFonts w:ascii="Times New Roman" w:eastAsia="DengXian" w:hAnsi="Times New Roman" w:cs="Times New Roman"/>
                <w:b/>
                <w:bCs/>
                <w:kern w:val="0"/>
                <w:sz w:val="20"/>
                <w:szCs w:val="20"/>
              </w:rPr>
            </w:pPr>
            <w:r w:rsidRPr="00CD2A22">
              <w:rPr>
                <w:rFonts w:ascii="Times New Roman" w:eastAsia="DengXian" w:hAnsi="Times New Roman" w:cs="Times New Roman"/>
                <w:b/>
                <w:bCs/>
                <w:kern w:val="0"/>
                <w:sz w:val="20"/>
                <w:szCs w:val="20"/>
              </w:rPr>
              <w:t xml:space="preserve">DL packet-Latency </w:t>
            </w:r>
            <w:r w:rsidRPr="00CD2A22">
              <w:rPr>
                <w:rFonts w:ascii="Times New Roman" w:eastAsia="DengXian" w:hAnsi="Times New Roman" w:cs="Times New Roman" w:hint="eastAsia"/>
                <w:b/>
                <w:bCs/>
                <w:color w:val="000000"/>
                <w:kern w:val="0"/>
                <w:sz w:val="20"/>
                <w:szCs w:val="20"/>
              </w:rPr>
              <w:t>CDF</w:t>
            </w:r>
          </w:p>
        </w:tc>
        <w:tc>
          <w:tcPr>
            <w:tcW w:w="0" w:type="auto"/>
            <w:shd w:val="clear" w:color="auto" w:fill="auto"/>
            <w:vAlign w:val="center"/>
          </w:tcPr>
          <w:p w14:paraId="3699FAA4" w14:textId="7E558ADE" w:rsidR="00440633" w:rsidRPr="00CD2A22" w:rsidRDefault="00440633" w:rsidP="00383D9C">
            <w:pPr>
              <w:widowControl/>
              <w:jc w:val="center"/>
              <w:rPr>
                <w:rFonts w:ascii="Times New Roman" w:eastAsia="DengXian" w:hAnsi="Times New Roman" w:cs="Times New Roman"/>
                <w:b/>
                <w:bCs/>
                <w:kern w:val="0"/>
                <w:sz w:val="20"/>
                <w:szCs w:val="20"/>
              </w:rPr>
            </w:pPr>
            <w:r w:rsidRPr="00CD2A22">
              <w:rPr>
                <w:rFonts w:ascii="Times New Roman" w:eastAsia="DengXian" w:hAnsi="Times New Roman" w:cs="Times New Roman"/>
                <w:b/>
                <w:bCs/>
                <w:kern w:val="0"/>
                <w:sz w:val="20"/>
                <w:szCs w:val="20"/>
              </w:rPr>
              <w:t>Mean</w:t>
            </w:r>
          </w:p>
        </w:tc>
        <w:tc>
          <w:tcPr>
            <w:tcW w:w="0" w:type="auto"/>
            <w:shd w:val="clear" w:color="auto" w:fill="auto"/>
            <w:vAlign w:val="center"/>
          </w:tcPr>
          <w:p w14:paraId="4C31318E" w14:textId="35474335" w:rsidR="00440633" w:rsidRPr="00CD2A22" w:rsidRDefault="00440633" w:rsidP="00383D9C">
            <w:pPr>
              <w:jc w:val="center"/>
              <w:rPr>
                <w:rFonts w:ascii="Times New Roman" w:hAnsi="Times New Roman" w:cs="Times New Roman"/>
                <w:sz w:val="20"/>
                <w:szCs w:val="20"/>
              </w:rPr>
            </w:pPr>
            <w:r w:rsidRPr="00CD2A22">
              <w:rPr>
                <w:rFonts w:ascii="Times New Roman" w:eastAsia="DengXian" w:hAnsi="Times New Roman" w:cs="Times New Roman"/>
                <w:color w:val="000000"/>
                <w:sz w:val="20"/>
                <w:szCs w:val="20"/>
              </w:rPr>
              <w:t>1.04</w:t>
            </w:r>
          </w:p>
        </w:tc>
        <w:tc>
          <w:tcPr>
            <w:tcW w:w="0" w:type="auto"/>
            <w:shd w:val="clear" w:color="auto" w:fill="auto"/>
            <w:vAlign w:val="center"/>
          </w:tcPr>
          <w:p w14:paraId="1646F579" w14:textId="09EA17C2" w:rsidR="00440633" w:rsidRPr="00CD2A22" w:rsidRDefault="00440633" w:rsidP="00383D9C">
            <w:pPr>
              <w:jc w:val="center"/>
              <w:rPr>
                <w:rFonts w:ascii="Times New Roman" w:hAnsi="Times New Roman" w:cs="Times New Roman"/>
                <w:sz w:val="20"/>
                <w:szCs w:val="20"/>
              </w:rPr>
            </w:pPr>
            <w:r w:rsidRPr="00CD2A22">
              <w:rPr>
                <w:rFonts w:ascii="Times New Roman" w:eastAsia="DengXian" w:hAnsi="Times New Roman" w:cs="Times New Roman"/>
                <w:color w:val="000000"/>
                <w:sz w:val="20"/>
                <w:szCs w:val="20"/>
              </w:rPr>
              <w:t>1.05</w:t>
            </w:r>
          </w:p>
        </w:tc>
        <w:tc>
          <w:tcPr>
            <w:tcW w:w="0" w:type="auto"/>
            <w:shd w:val="clear" w:color="auto" w:fill="auto"/>
            <w:vAlign w:val="center"/>
          </w:tcPr>
          <w:p w14:paraId="3B43D11D" w14:textId="749E163C" w:rsidR="00440633" w:rsidRPr="00CD2A22" w:rsidRDefault="00440633" w:rsidP="00383D9C">
            <w:pPr>
              <w:jc w:val="center"/>
              <w:rPr>
                <w:rFonts w:ascii="Times New Roman" w:hAnsi="Times New Roman" w:cs="Times New Roman"/>
                <w:sz w:val="20"/>
                <w:szCs w:val="20"/>
              </w:rPr>
            </w:pPr>
            <w:r w:rsidRPr="00CD2A22">
              <w:rPr>
                <w:rFonts w:ascii="Times New Roman" w:eastAsia="DengXian" w:hAnsi="Times New Roman" w:cs="Times New Roman"/>
                <w:color w:val="000000"/>
                <w:sz w:val="20"/>
                <w:szCs w:val="20"/>
              </w:rPr>
              <w:t>1.13</w:t>
            </w:r>
          </w:p>
        </w:tc>
      </w:tr>
      <w:tr w:rsidR="00440633" w:rsidRPr="00CD2A22" w14:paraId="6807B275" w14:textId="77777777" w:rsidTr="00E14C5B">
        <w:trPr>
          <w:trHeight w:val="278"/>
        </w:trPr>
        <w:tc>
          <w:tcPr>
            <w:tcW w:w="0" w:type="auto"/>
            <w:vMerge/>
          </w:tcPr>
          <w:p w14:paraId="5DA39EAD" w14:textId="77777777" w:rsidR="00440633" w:rsidRPr="00CD2A22" w:rsidRDefault="00440633" w:rsidP="00383D9C">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52D40FF8" w14:textId="7DE1E1E2" w:rsidR="00440633" w:rsidRPr="00CD2A22" w:rsidRDefault="00440633" w:rsidP="00383D9C">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2C758C97" w14:textId="32BD5911" w:rsidR="00440633" w:rsidRPr="00CD2A22" w:rsidRDefault="00440633" w:rsidP="00383D9C">
            <w:pPr>
              <w:widowControl/>
              <w:jc w:val="center"/>
              <w:rPr>
                <w:rFonts w:ascii="Times New Roman" w:eastAsia="DengXian" w:hAnsi="Times New Roman" w:cs="Times New Roman"/>
                <w:b/>
                <w:bCs/>
                <w:kern w:val="0"/>
                <w:sz w:val="20"/>
                <w:szCs w:val="20"/>
              </w:rPr>
            </w:pPr>
            <w:r w:rsidRPr="00CD2A22">
              <w:rPr>
                <w:rFonts w:ascii="Times New Roman" w:eastAsia="DengXian" w:hAnsi="Times New Roman" w:cs="Times New Roman"/>
                <w:b/>
                <w:bCs/>
                <w:kern w:val="0"/>
                <w:sz w:val="20"/>
                <w:szCs w:val="20"/>
              </w:rPr>
              <w:t>5%</w:t>
            </w:r>
          </w:p>
        </w:tc>
        <w:tc>
          <w:tcPr>
            <w:tcW w:w="0" w:type="auto"/>
            <w:shd w:val="clear" w:color="auto" w:fill="auto"/>
            <w:vAlign w:val="center"/>
          </w:tcPr>
          <w:p w14:paraId="349F3B1F" w14:textId="6FC7F4CE" w:rsidR="00440633" w:rsidRPr="00CD2A22" w:rsidRDefault="00440633" w:rsidP="00383D9C">
            <w:pPr>
              <w:jc w:val="center"/>
              <w:rPr>
                <w:rFonts w:ascii="Times New Roman" w:hAnsi="Times New Roman" w:cs="Times New Roman"/>
                <w:sz w:val="20"/>
                <w:szCs w:val="20"/>
              </w:rPr>
            </w:pPr>
            <w:r w:rsidRPr="00CD2A22">
              <w:rPr>
                <w:rFonts w:ascii="Times New Roman" w:eastAsia="DengXian" w:hAnsi="Times New Roman" w:cs="Times New Roman"/>
                <w:color w:val="000000"/>
                <w:sz w:val="20"/>
                <w:szCs w:val="20"/>
              </w:rPr>
              <w:t>0.52</w:t>
            </w:r>
          </w:p>
        </w:tc>
        <w:tc>
          <w:tcPr>
            <w:tcW w:w="0" w:type="auto"/>
            <w:shd w:val="clear" w:color="auto" w:fill="auto"/>
            <w:vAlign w:val="center"/>
          </w:tcPr>
          <w:p w14:paraId="5BABEBED" w14:textId="65076A29" w:rsidR="00440633" w:rsidRPr="00CD2A22" w:rsidRDefault="00440633" w:rsidP="00383D9C">
            <w:pPr>
              <w:jc w:val="center"/>
              <w:rPr>
                <w:rFonts w:ascii="Times New Roman" w:hAnsi="Times New Roman" w:cs="Times New Roman"/>
                <w:sz w:val="20"/>
                <w:szCs w:val="20"/>
              </w:rPr>
            </w:pPr>
            <w:r w:rsidRPr="00CD2A22">
              <w:rPr>
                <w:rFonts w:ascii="Times New Roman" w:eastAsia="DengXian" w:hAnsi="Times New Roman" w:cs="Times New Roman"/>
                <w:color w:val="000000"/>
                <w:sz w:val="20"/>
                <w:szCs w:val="20"/>
              </w:rPr>
              <w:t>0.52</w:t>
            </w:r>
          </w:p>
        </w:tc>
        <w:tc>
          <w:tcPr>
            <w:tcW w:w="0" w:type="auto"/>
            <w:shd w:val="clear" w:color="auto" w:fill="auto"/>
            <w:vAlign w:val="center"/>
          </w:tcPr>
          <w:p w14:paraId="6D86D0DD" w14:textId="68809350" w:rsidR="00440633" w:rsidRPr="00CD2A22" w:rsidRDefault="00440633" w:rsidP="00383D9C">
            <w:pPr>
              <w:jc w:val="center"/>
              <w:rPr>
                <w:rFonts w:ascii="Times New Roman" w:hAnsi="Times New Roman" w:cs="Times New Roman"/>
                <w:sz w:val="20"/>
                <w:szCs w:val="20"/>
              </w:rPr>
            </w:pPr>
            <w:r w:rsidRPr="00CD2A22">
              <w:rPr>
                <w:rFonts w:ascii="Times New Roman" w:eastAsia="DengXian" w:hAnsi="Times New Roman" w:cs="Times New Roman"/>
                <w:color w:val="000000"/>
                <w:sz w:val="20"/>
                <w:szCs w:val="20"/>
              </w:rPr>
              <w:t>0.53</w:t>
            </w:r>
          </w:p>
        </w:tc>
      </w:tr>
      <w:tr w:rsidR="00440633" w:rsidRPr="00CD2A22" w14:paraId="7A6B983B" w14:textId="77777777" w:rsidTr="00E14C5B">
        <w:trPr>
          <w:trHeight w:val="278"/>
        </w:trPr>
        <w:tc>
          <w:tcPr>
            <w:tcW w:w="0" w:type="auto"/>
            <w:vMerge/>
          </w:tcPr>
          <w:p w14:paraId="6C84B032" w14:textId="77777777" w:rsidR="00440633" w:rsidRPr="00CD2A22" w:rsidRDefault="00440633" w:rsidP="00383D9C">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50956AA3" w14:textId="690B2B30" w:rsidR="00440633" w:rsidRPr="00CD2A22" w:rsidRDefault="00440633" w:rsidP="00383D9C">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0F28DD96" w14:textId="250EA2BD" w:rsidR="00440633" w:rsidRPr="00CD2A22" w:rsidRDefault="00440633" w:rsidP="00383D9C">
            <w:pPr>
              <w:widowControl/>
              <w:jc w:val="center"/>
              <w:rPr>
                <w:rFonts w:ascii="Times New Roman" w:eastAsia="DengXian" w:hAnsi="Times New Roman" w:cs="Times New Roman"/>
                <w:b/>
                <w:bCs/>
                <w:kern w:val="0"/>
                <w:sz w:val="20"/>
                <w:szCs w:val="20"/>
              </w:rPr>
            </w:pPr>
            <w:r w:rsidRPr="00CD2A22">
              <w:rPr>
                <w:rFonts w:ascii="Times New Roman" w:eastAsia="DengXian" w:hAnsi="Times New Roman" w:cs="Times New Roman"/>
                <w:b/>
                <w:bCs/>
                <w:kern w:val="0"/>
                <w:sz w:val="20"/>
                <w:szCs w:val="20"/>
              </w:rPr>
              <w:t>50%</w:t>
            </w:r>
          </w:p>
        </w:tc>
        <w:tc>
          <w:tcPr>
            <w:tcW w:w="0" w:type="auto"/>
            <w:shd w:val="clear" w:color="auto" w:fill="auto"/>
            <w:vAlign w:val="center"/>
          </w:tcPr>
          <w:p w14:paraId="2DC98C53" w14:textId="27A05DE6" w:rsidR="00440633" w:rsidRPr="00CD2A22" w:rsidRDefault="00440633" w:rsidP="00383D9C">
            <w:pPr>
              <w:jc w:val="center"/>
              <w:rPr>
                <w:rFonts w:ascii="Times New Roman" w:hAnsi="Times New Roman" w:cs="Times New Roman"/>
                <w:sz w:val="20"/>
                <w:szCs w:val="20"/>
              </w:rPr>
            </w:pPr>
            <w:r w:rsidRPr="00CD2A22">
              <w:rPr>
                <w:rFonts w:ascii="Times New Roman" w:eastAsia="DengXian" w:hAnsi="Times New Roman" w:cs="Times New Roman"/>
                <w:color w:val="000000"/>
                <w:sz w:val="20"/>
                <w:szCs w:val="20"/>
              </w:rPr>
              <w:t>0.82</w:t>
            </w:r>
          </w:p>
        </w:tc>
        <w:tc>
          <w:tcPr>
            <w:tcW w:w="0" w:type="auto"/>
            <w:shd w:val="clear" w:color="auto" w:fill="auto"/>
            <w:vAlign w:val="center"/>
          </w:tcPr>
          <w:p w14:paraId="281914E9" w14:textId="4E3F015E" w:rsidR="00440633" w:rsidRPr="00CD2A22" w:rsidRDefault="00440633" w:rsidP="00383D9C">
            <w:pPr>
              <w:jc w:val="center"/>
              <w:rPr>
                <w:rFonts w:ascii="Times New Roman" w:hAnsi="Times New Roman" w:cs="Times New Roman"/>
                <w:sz w:val="20"/>
                <w:szCs w:val="20"/>
              </w:rPr>
            </w:pPr>
            <w:r w:rsidRPr="00CD2A22">
              <w:rPr>
                <w:rFonts w:ascii="Times New Roman" w:eastAsia="DengXian" w:hAnsi="Times New Roman" w:cs="Times New Roman"/>
                <w:color w:val="000000"/>
                <w:sz w:val="20"/>
                <w:szCs w:val="20"/>
              </w:rPr>
              <w:t>0.84</w:t>
            </w:r>
          </w:p>
        </w:tc>
        <w:tc>
          <w:tcPr>
            <w:tcW w:w="0" w:type="auto"/>
            <w:shd w:val="clear" w:color="auto" w:fill="auto"/>
            <w:vAlign w:val="center"/>
          </w:tcPr>
          <w:p w14:paraId="6543F06E" w14:textId="6224518E" w:rsidR="00440633" w:rsidRPr="00CD2A22" w:rsidRDefault="00440633" w:rsidP="00383D9C">
            <w:pPr>
              <w:jc w:val="center"/>
              <w:rPr>
                <w:rFonts w:ascii="Times New Roman" w:hAnsi="Times New Roman" w:cs="Times New Roman"/>
                <w:sz w:val="20"/>
                <w:szCs w:val="20"/>
              </w:rPr>
            </w:pPr>
            <w:r w:rsidRPr="00CD2A22">
              <w:rPr>
                <w:rFonts w:ascii="Times New Roman" w:eastAsia="DengXian" w:hAnsi="Times New Roman" w:cs="Times New Roman"/>
                <w:color w:val="000000"/>
                <w:sz w:val="20"/>
                <w:szCs w:val="20"/>
              </w:rPr>
              <w:t>0.87</w:t>
            </w:r>
          </w:p>
        </w:tc>
      </w:tr>
      <w:tr w:rsidR="00440633" w:rsidRPr="00CD2A22" w14:paraId="55509EEB" w14:textId="77777777" w:rsidTr="00E14C5B">
        <w:trPr>
          <w:trHeight w:val="278"/>
        </w:trPr>
        <w:tc>
          <w:tcPr>
            <w:tcW w:w="0" w:type="auto"/>
            <w:vMerge/>
          </w:tcPr>
          <w:p w14:paraId="7168570E" w14:textId="77777777" w:rsidR="00440633" w:rsidRPr="00CD2A22" w:rsidRDefault="00440633" w:rsidP="00383D9C">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227B4F43" w14:textId="39684D40" w:rsidR="00440633" w:rsidRPr="00CD2A22" w:rsidRDefault="00440633" w:rsidP="00383D9C">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6F9C954E" w14:textId="3D860407" w:rsidR="00440633" w:rsidRPr="00CD2A22" w:rsidRDefault="00440633" w:rsidP="00383D9C">
            <w:pPr>
              <w:widowControl/>
              <w:jc w:val="center"/>
              <w:rPr>
                <w:rFonts w:ascii="Times New Roman" w:eastAsia="DengXian" w:hAnsi="Times New Roman" w:cs="Times New Roman"/>
                <w:b/>
                <w:bCs/>
                <w:kern w:val="0"/>
                <w:sz w:val="20"/>
                <w:szCs w:val="20"/>
              </w:rPr>
            </w:pPr>
            <w:r w:rsidRPr="00CD2A22">
              <w:rPr>
                <w:rFonts w:ascii="Times New Roman" w:eastAsia="DengXian" w:hAnsi="Times New Roman" w:cs="Times New Roman"/>
                <w:b/>
                <w:bCs/>
                <w:kern w:val="0"/>
                <w:sz w:val="20"/>
                <w:szCs w:val="20"/>
              </w:rPr>
              <w:t>95%</w:t>
            </w:r>
          </w:p>
        </w:tc>
        <w:tc>
          <w:tcPr>
            <w:tcW w:w="0" w:type="auto"/>
            <w:shd w:val="clear" w:color="auto" w:fill="auto"/>
            <w:vAlign w:val="center"/>
          </w:tcPr>
          <w:p w14:paraId="6518B49D" w14:textId="2659AFB2" w:rsidR="00440633" w:rsidRPr="00CD2A22" w:rsidRDefault="00440633" w:rsidP="00383D9C">
            <w:pPr>
              <w:jc w:val="center"/>
              <w:rPr>
                <w:rFonts w:ascii="Times New Roman" w:hAnsi="Times New Roman" w:cs="Times New Roman"/>
                <w:sz w:val="20"/>
                <w:szCs w:val="20"/>
              </w:rPr>
            </w:pPr>
            <w:r w:rsidRPr="00CD2A22">
              <w:rPr>
                <w:rFonts w:ascii="Times New Roman" w:eastAsia="DengXian" w:hAnsi="Times New Roman" w:cs="Times New Roman"/>
                <w:color w:val="000000"/>
                <w:sz w:val="20"/>
                <w:szCs w:val="20"/>
              </w:rPr>
              <w:t>4.17</w:t>
            </w:r>
          </w:p>
        </w:tc>
        <w:tc>
          <w:tcPr>
            <w:tcW w:w="0" w:type="auto"/>
            <w:shd w:val="clear" w:color="auto" w:fill="auto"/>
            <w:vAlign w:val="center"/>
          </w:tcPr>
          <w:p w14:paraId="7FD5DECC" w14:textId="59B603D9" w:rsidR="00440633" w:rsidRPr="00CD2A22" w:rsidRDefault="00440633" w:rsidP="00383D9C">
            <w:pPr>
              <w:jc w:val="center"/>
              <w:rPr>
                <w:rFonts w:ascii="Times New Roman" w:hAnsi="Times New Roman" w:cs="Times New Roman"/>
                <w:sz w:val="20"/>
                <w:szCs w:val="20"/>
              </w:rPr>
            </w:pPr>
            <w:r w:rsidRPr="00CD2A22">
              <w:rPr>
                <w:rFonts w:ascii="Times New Roman" w:eastAsia="DengXian" w:hAnsi="Times New Roman" w:cs="Times New Roman"/>
                <w:color w:val="000000"/>
                <w:sz w:val="20"/>
                <w:szCs w:val="20"/>
              </w:rPr>
              <w:t>3.98</w:t>
            </w:r>
          </w:p>
        </w:tc>
        <w:tc>
          <w:tcPr>
            <w:tcW w:w="0" w:type="auto"/>
            <w:shd w:val="clear" w:color="auto" w:fill="auto"/>
            <w:vAlign w:val="center"/>
          </w:tcPr>
          <w:p w14:paraId="4AD12A4D" w14:textId="36BE80E9" w:rsidR="00440633" w:rsidRPr="00CD2A22" w:rsidRDefault="00440633" w:rsidP="00383D9C">
            <w:pPr>
              <w:jc w:val="center"/>
              <w:rPr>
                <w:rFonts w:ascii="Times New Roman" w:hAnsi="Times New Roman" w:cs="Times New Roman"/>
                <w:sz w:val="20"/>
                <w:szCs w:val="20"/>
              </w:rPr>
            </w:pPr>
            <w:r w:rsidRPr="00CD2A22">
              <w:rPr>
                <w:rFonts w:ascii="Times New Roman" w:eastAsia="DengXian" w:hAnsi="Times New Roman" w:cs="Times New Roman"/>
                <w:color w:val="000000"/>
                <w:sz w:val="20"/>
                <w:szCs w:val="20"/>
              </w:rPr>
              <w:t>4.12</w:t>
            </w:r>
          </w:p>
        </w:tc>
      </w:tr>
      <w:tr w:rsidR="00440633" w:rsidRPr="00CD2A22" w14:paraId="68E11BC3" w14:textId="77777777" w:rsidTr="00E14C5B">
        <w:trPr>
          <w:trHeight w:val="278"/>
        </w:trPr>
        <w:tc>
          <w:tcPr>
            <w:tcW w:w="0" w:type="auto"/>
            <w:vMerge/>
          </w:tcPr>
          <w:p w14:paraId="276EC3B5" w14:textId="77777777" w:rsidR="00440633" w:rsidRPr="00CD2A22" w:rsidRDefault="00440633" w:rsidP="00383D9C">
            <w:pPr>
              <w:widowControl/>
              <w:jc w:val="center"/>
              <w:rPr>
                <w:rFonts w:ascii="Times New Roman" w:eastAsia="DengXian" w:hAnsi="Times New Roman" w:cs="Times New Roman"/>
                <w:b/>
                <w:bCs/>
                <w:kern w:val="0"/>
                <w:sz w:val="20"/>
                <w:szCs w:val="20"/>
              </w:rPr>
            </w:pPr>
          </w:p>
        </w:tc>
        <w:tc>
          <w:tcPr>
            <w:tcW w:w="0" w:type="auto"/>
            <w:vMerge w:val="restart"/>
            <w:shd w:val="clear" w:color="auto" w:fill="auto"/>
            <w:vAlign w:val="center"/>
          </w:tcPr>
          <w:p w14:paraId="32BEF7A3" w14:textId="4AE0A6E0" w:rsidR="00440633" w:rsidRPr="00CD2A22" w:rsidRDefault="00440633" w:rsidP="00383D9C">
            <w:pPr>
              <w:widowControl/>
              <w:jc w:val="center"/>
              <w:rPr>
                <w:rFonts w:ascii="Times New Roman" w:eastAsia="DengXian" w:hAnsi="Times New Roman" w:cs="Times New Roman"/>
                <w:b/>
                <w:bCs/>
                <w:kern w:val="0"/>
                <w:sz w:val="20"/>
                <w:szCs w:val="20"/>
              </w:rPr>
            </w:pPr>
            <w:r w:rsidRPr="00CD2A22">
              <w:rPr>
                <w:rFonts w:ascii="Times New Roman" w:eastAsia="DengXian" w:hAnsi="Times New Roman" w:cs="Times New Roman"/>
                <w:b/>
                <w:bCs/>
                <w:kern w:val="0"/>
                <w:sz w:val="20"/>
                <w:szCs w:val="20"/>
              </w:rPr>
              <w:t xml:space="preserve">UL packet-Latency </w:t>
            </w:r>
            <w:r w:rsidRPr="00CD2A22">
              <w:rPr>
                <w:rFonts w:ascii="Times New Roman" w:eastAsia="DengXian" w:hAnsi="Times New Roman" w:cs="Times New Roman" w:hint="eastAsia"/>
                <w:b/>
                <w:bCs/>
                <w:color w:val="000000"/>
                <w:kern w:val="0"/>
                <w:sz w:val="20"/>
                <w:szCs w:val="20"/>
              </w:rPr>
              <w:t>CDF</w:t>
            </w:r>
          </w:p>
        </w:tc>
        <w:tc>
          <w:tcPr>
            <w:tcW w:w="0" w:type="auto"/>
            <w:shd w:val="clear" w:color="auto" w:fill="auto"/>
            <w:vAlign w:val="center"/>
          </w:tcPr>
          <w:p w14:paraId="632EFBAF" w14:textId="59555270" w:rsidR="00440633" w:rsidRPr="00CD2A22" w:rsidRDefault="00440633" w:rsidP="00383D9C">
            <w:pPr>
              <w:widowControl/>
              <w:jc w:val="center"/>
              <w:rPr>
                <w:rFonts w:ascii="Times New Roman" w:eastAsia="DengXian" w:hAnsi="Times New Roman" w:cs="Times New Roman"/>
                <w:b/>
                <w:bCs/>
                <w:kern w:val="0"/>
                <w:sz w:val="20"/>
                <w:szCs w:val="20"/>
              </w:rPr>
            </w:pPr>
            <w:r w:rsidRPr="00CD2A22">
              <w:rPr>
                <w:rFonts w:ascii="Times New Roman" w:eastAsia="DengXian" w:hAnsi="Times New Roman" w:cs="Times New Roman"/>
                <w:b/>
                <w:bCs/>
                <w:kern w:val="0"/>
                <w:sz w:val="20"/>
                <w:szCs w:val="20"/>
              </w:rPr>
              <w:t>Mean</w:t>
            </w:r>
          </w:p>
        </w:tc>
        <w:tc>
          <w:tcPr>
            <w:tcW w:w="0" w:type="auto"/>
            <w:shd w:val="clear" w:color="auto" w:fill="auto"/>
            <w:vAlign w:val="center"/>
          </w:tcPr>
          <w:p w14:paraId="1C7A4FC1" w14:textId="456445C2" w:rsidR="00440633" w:rsidRPr="00CD2A22" w:rsidRDefault="00440633" w:rsidP="00383D9C">
            <w:pPr>
              <w:jc w:val="center"/>
              <w:rPr>
                <w:rFonts w:ascii="Times New Roman" w:hAnsi="Times New Roman" w:cs="Times New Roman"/>
                <w:sz w:val="20"/>
                <w:szCs w:val="20"/>
              </w:rPr>
            </w:pPr>
            <w:r w:rsidRPr="00CD2A22">
              <w:rPr>
                <w:rFonts w:ascii="Times New Roman" w:eastAsia="DengXian" w:hAnsi="Times New Roman" w:cs="Times New Roman"/>
                <w:color w:val="000000"/>
                <w:sz w:val="20"/>
                <w:szCs w:val="20"/>
              </w:rPr>
              <w:t>2.94</w:t>
            </w:r>
          </w:p>
        </w:tc>
        <w:tc>
          <w:tcPr>
            <w:tcW w:w="0" w:type="auto"/>
            <w:shd w:val="clear" w:color="auto" w:fill="auto"/>
            <w:vAlign w:val="center"/>
          </w:tcPr>
          <w:p w14:paraId="1B52572A" w14:textId="32D4F885" w:rsidR="00440633" w:rsidRPr="00CD2A22" w:rsidRDefault="00440633" w:rsidP="00383D9C">
            <w:pPr>
              <w:jc w:val="center"/>
              <w:rPr>
                <w:rFonts w:ascii="Times New Roman" w:hAnsi="Times New Roman" w:cs="Times New Roman"/>
                <w:sz w:val="20"/>
                <w:szCs w:val="20"/>
              </w:rPr>
            </w:pPr>
            <w:r w:rsidRPr="00CD2A22">
              <w:rPr>
                <w:rFonts w:ascii="Times New Roman" w:eastAsia="DengXian" w:hAnsi="Times New Roman" w:cs="Times New Roman"/>
                <w:color w:val="000000"/>
                <w:sz w:val="20"/>
                <w:szCs w:val="20"/>
              </w:rPr>
              <w:t>3.05</w:t>
            </w:r>
          </w:p>
        </w:tc>
        <w:tc>
          <w:tcPr>
            <w:tcW w:w="0" w:type="auto"/>
            <w:shd w:val="clear" w:color="auto" w:fill="auto"/>
            <w:vAlign w:val="center"/>
          </w:tcPr>
          <w:p w14:paraId="40E694A4" w14:textId="2F4EE660" w:rsidR="00440633" w:rsidRPr="00CD2A22" w:rsidRDefault="00440633" w:rsidP="00383D9C">
            <w:pPr>
              <w:jc w:val="center"/>
              <w:rPr>
                <w:rFonts w:ascii="Times New Roman" w:hAnsi="Times New Roman" w:cs="Times New Roman"/>
                <w:sz w:val="20"/>
                <w:szCs w:val="20"/>
              </w:rPr>
            </w:pPr>
            <w:r w:rsidRPr="00CD2A22">
              <w:rPr>
                <w:rFonts w:ascii="Times New Roman" w:eastAsia="DengXian" w:hAnsi="Times New Roman" w:cs="Times New Roman"/>
                <w:color w:val="000000"/>
                <w:sz w:val="20"/>
                <w:szCs w:val="20"/>
              </w:rPr>
              <w:t>3.12</w:t>
            </w:r>
          </w:p>
        </w:tc>
      </w:tr>
      <w:tr w:rsidR="00440633" w:rsidRPr="00CD2A22" w14:paraId="73E02C1F" w14:textId="77777777" w:rsidTr="00E14C5B">
        <w:trPr>
          <w:trHeight w:val="278"/>
        </w:trPr>
        <w:tc>
          <w:tcPr>
            <w:tcW w:w="0" w:type="auto"/>
            <w:vMerge/>
          </w:tcPr>
          <w:p w14:paraId="1C0C7CC1" w14:textId="77777777" w:rsidR="00440633" w:rsidRPr="00CD2A22" w:rsidRDefault="00440633" w:rsidP="00383D9C">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6021DF0E" w14:textId="5F56B28C" w:rsidR="00440633" w:rsidRPr="00CD2A22" w:rsidRDefault="00440633" w:rsidP="00383D9C">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0E770969" w14:textId="394880FC" w:rsidR="00440633" w:rsidRPr="00CD2A22" w:rsidRDefault="00440633" w:rsidP="00383D9C">
            <w:pPr>
              <w:widowControl/>
              <w:jc w:val="center"/>
              <w:rPr>
                <w:rFonts w:ascii="Times New Roman" w:eastAsia="DengXian" w:hAnsi="Times New Roman" w:cs="Times New Roman"/>
                <w:b/>
                <w:bCs/>
                <w:kern w:val="0"/>
                <w:sz w:val="20"/>
                <w:szCs w:val="20"/>
              </w:rPr>
            </w:pPr>
            <w:r w:rsidRPr="00CD2A22">
              <w:rPr>
                <w:rFonts w:ascii="Times New Roman" w:eastAsia="DengXian" w:hAnsi="Times New Roman" w:cs="Times New Roman"/>
                <w:b/>
                <w:bCs/>
                <w:kern w:val="0"/>
                <w:sz w:val="20"/>
                <w:szCs w:val="20"/>
              </w:rPr>
              <w:t>5%</w:t>
            </w:r>
          </w:p>
        </w:tc>
        <w:tc>
          <w:tcPr>
            <w:tcW w:w="0" w:type="auto"/>
            <w:shd w:val="clear" w:color="auto" w:fill="auto"/>
            <w:vAlign w:val="center"/>
          </w:tcPr>
          <w:p w14:paraId="07B0B526" w14:textId="00E8C579" w:rsidR="00440633" w:rsidRPr="00CD2A22" w:rsidRDefault="00440633" w:rsidP="00383D9C">
            <w:pPr>
              <w:jc w:val="center"/>
              <w:rPr>
                <w:rFonts w:ascii="Times New Roman" w:hAnsi="Times New Roman" w:cs="Times New Roman"/>
                <w:sz w:val="20"/>
                <w:szCs w:val="20"/>
              </w:rPr>
            </w:pPr>
            <w:r w:rsidRPr="00CD2A22">
              <w:rPr>
                <w:rFonts w:ascii="Times New Roman" w:eastAsia="DengXian" w:hAnsi="Times New Roman" w:cs="Times New Roman"/>
                <w:color w:val="000000"/>
                <w:sz w:val="20"/>
                <w:szCs w:val="20"/>
              </w:rPr>
              <w:t>1.22</w:t>
            </w:r>
          </w:p>
        </w:tc>
        <w:tc>
          <w:tcPr>
            <w:tcW w:w="0" w:type="auto"/>
            <w:shd w:val="clear" w:color="auto" w:fill="auto"/>
            <w:vAlign w:val="center"/>
          </w:tcPr>
          <w:p w14:paraId="21222888" w14:textId="7CEC6934" w:rsidR="00440633" w:rsidRPr="00CD2A22" w:rsidRDefault="00440633" w:rsidP="00383D9C">
            <w:pPr>
              <w:jc w:val="center"/>
              <w:rPr>
                <w:rFonts w:ascii="Times New Roman" w:hAnsi="Times New Roman" w:cs="Times New Roman"/>
                <w:sz w:val="20"/>
                <w:szCs w:val="20"/>
              </w:rPr>
            </w:pPr>
            <w:r w:rsidRPr="00CD2A22">
              <w:rPr>
                <w:rFonts w:ascii="Times New Roman" w:eastAsia="DengXian" w:hAnsi="Times New Roman" w:cs="Times New Roman"/>
                <w:color w:val="000000"/>
                <w:sz w:val="20"/>
                <w:szCs w:val="20"/>
              </w:rPr>
              <w:t>1.25</w:t>
            </w:r>
          </w:p>
        </w:tc>
        <w:tc>
          <w:tcPr>
            <w:tcW w:w="0" w:type="auto"/>
            <w:shd w:val="clear" w:color="auto" w:fill="auto"/>
            <w:vAlign w:val="center"/>
          </w:tcPr>
          <w:p w14:paraId="3679A5F3" w14:textId="148CDD37" w:rsidR="00440633" w:rsidRPr="00CD2A22" w:rsidRDefault="00440633" w:rsidP="00383D9C">
            <w:pPr>
              <w:jc w:val="center"/>
              <w:rPr>
                <w:rFonts w:ascii="Times New Roman" w:hAnsi="Times New Roman" w:cs="Times New Roman"/>
                <w:sz w:val="20"/>
                <w:szCs w:val="20"/>
              </w:rPr>
            </w:pPr>
            <w:r w:rsidRPr="00CD2A22">
              <w:rPr>
                <w:rFonts w:ascii="Times New Roman" w:eastAsia="DengXian" w:hAnsi="Times New Roman" w:cs="Times New Roman"/>
                <w:color w:val="000000"/>
                <w:sz w:val="20"/>
                <w:szCs w:val="20"/>
              </w:rPr>
              <w:t>1.24</w:t>
            </w:r>
          </w:p>
        </w:tc>
      </w:tr>
      <w:tr w:rsidR="00440633" w:rsidRPr="00CD2A22" w14:paraId="4B7A916F" w14:textId="77777777" w:rsidTr="00E14C5B">
        <w:trPr>
          <w:trHeight w:val="278"/>
        </w:trPr>
        <w:tc>
          <w:tcPr>
            <w:tcW w:w="0" w:type="auto"/>
            <w:vMerge/>
          </w:tcPr>
          <w:p w14:paraId="68946D42" w14:textId="77777777" w:rsidR="00440633" w:rsidRPr="00CD2A22" w:rsidRDefault="00440633" w:rsidP="00383D9C">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7A08D5D7" w14:textId="261AAE10" w:rsidR="00440633" w:rsidRPr="00CD2A22" w:rsidRDefault="00440633" w:rsidP="00383D9C">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40009377" w14:textId="2D890569" w:rsidR="00440633" w:rsidRPr="00CD2A22" w:rsidRDefault="00440633" w:rsidP="00383D9C">
            <w:pPr>
              <w:widowControl/>
              <w:jc w:val="center"/>
              <w:rPr>
                <w:rFonts w:ascii="Times New Roman" w:eastAsia="DengXian" w:hAnsi="Times New Roman" w:cs="Times New Roman"/>
                <w:b/>
                <w:bCs/>
                <w:kern w:val="0"/>
                <w:sz w:val="20"/>
                <w:szCs w:val="20"/>
              </w:rPr>
            </w:pPr>
            <w:r w:rsidRPr="00CD2A22">
              <w:rPr>
                <w:rFonts w:ascii="Times New Roman" w:eastAsia="DengXian" w:hAnsi="Times New Roman" w:cs="Times New Roman"/>
                <w:b/>
                <w:bCs/>
                <w:kern w:val="0"/>
                <w:sz w:val="20"/>
                <w:szCs w:val="20"/>
              </w:rPr>
              <w:t>50%</w:t>
            </w:r>
          </w:p>
        </w:tc>
        <w:tc>
          <w:tcPr>
            <w:tcW w:w="0" w:type="auto"/>
            <w:shd w:val="clear" w:color="auto" w:fill="auto"/>
            <w:vAlign w:val="center"/>
          </w:tcPr>
          <w:p w14:paraId="712612EB" w14:textId="7B0F4671" w:rsidR="00440633" w:rsidRPr="00CD2A22" w:rsidRDefault="00440633" w:rsidP="00383D9C">
            <w:pPr>
              <w:jc w:val="center"/>
              <w:rPr>
                <w:rFonts w:ascii="Times New Roman" w:hAnsi="Times New Roman" w:cs="Times New Roman"/>
                <w:sz w:val="20"/>
                <w:szCs w:val="20"/>
              </w:rPr>
            </w:pPr>
            <w:r w:rsidRPr="00CD2A22">
              <w:rPr>
                <w:rFonts w:ascii="Times New Roman" w:eastAsia="DengXian" w:hAnsi="Times New Roman" w:cs="Times New Roman"/>
                <w:color w:val="000000"/>
                <w:sz w:val="20"/>
                <w:szCs w:val="20"/>
              </w:rPr>
              <w:t>2.81</w:t>
            </w:r>
          </w:p>
        </w:tc>
        <w:tc>
          <w:tcPr>
            <w:tcW w:w="0" w:type="auto"/>
            <w:shd w:val="clear" w:color="auto" w:fill="auto"/>
            <w:vAlign w:val="center"/>
          </w:tcPr>
          <w:p w14:paraId="5CB0C7A4" w14:textId="140E577D" w:rsidR="00440633" w:rsidRPr="00CD2A22" w:rsidRDefault="00440633" w:rsidP="00383D9C">
            <w:pPr>
              <w:jc w:val="center"/>
              <w:rPr>
                <w:rFonts w:ascii="Times New Roman" w:hAnsi="Times New Roman" w:cs="Times New Roman"/>
                <w:sz w:val="20"/>
                <w:szCs w:val="20"/>
              </w:rPr>
            </w:pPr>
            <w:r w:rsidRPr="00CD2A22">
              <w:rPr>
                <w:rFonts w:ascii="Times New Roman" w:eastAsia="DengXian" w:hAnsi="Times New Roman" w:cs="Times New Roman"/>
                <w:color w:val="000000"/>
                <w:sz w:val="20"/>
                <w:szCs w:val="20"/>
              </w:rPr>
              <w:t>2.85</w:t>
            </w:r>
          </w:p>
        </w:tc>
        <w:tc>
          <w:tcPr>
            <w:tcW w:w="0" w:type="auto"/>
            <w:shd w:val="clear" w:color="auto" w:fill="auto"/>
            <w:vAlign w:val="center"/>
          </w:tcPr>
          <w:p w14:paraId="04E7CB9A" w14:textId="053F023F" w:rsidR="00440633" w:rsidRPr="00CD2A22" w:rsidRDefault="00440633" w:rsidP="00383D9C">
            <w:pPr>
              <w:jc w:val="center"/>
              <w:rPr>
                <w:rFonts w:ascii="Times New Roman" w:hAnsi="Times New Roman" w:cs="Times New Roman"/>
                <w:sz w:val="20"/>
                <w:szCs w:val="20"/>
              </w:rPr>
            </w:pPr>
            <w:r w:rsidRPr="00CD2A22">
              <w:rPr>
                <w:rFonts w:ascii="Times New Roman" w:eastAsia="DengXian" w:hAnsi="Times New Roman" w:cs="Times New Roman"/>
                <w:color w:val="000000"/>
                <w:sz w:val="20"/>
                <w:szCs w:val="20"/>
              </w:rPr>
              <w:t>2.81</w:t>
            </w:r>
          </w:p>
        </w:tc>
      </w:tr>
      <w:tr w:rsidR="00440633" w:rsidRPr="00CD2A22" w14:paraId="60C2BA63" w14:textId="77777777" w:rsidTr="00E14C5B">
        <w:trPr>
          <w:trHeight w:val="278"/>
        </w:trPr>
        <w:tc>
          <w:tcPr>
            <w:tcW w:w="0" w:type="auto"/>
            <w:vMerge/>
          </w:tcPr>
          <w:p w14:paraId="590BE43D" w14:textId="77777777" w:rsidR="00440633" w:rsidRPr="00CD2A22" w:rsidRDefault="00440633" w:rsidP="00383D9C">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2B083F93" w14:textId="213067D4" w:rsidR="00440633" w:rsidRPr="00CD2A22" w:rsidRDefault="00440633" w:rsidP="00383D9C">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767BB3D4" w14:textId="7CA15A05" w:rsidR="00440633" w:rsidRPr="00CD2A22" w:rsidRDefault="00440633" w:rsidP="00383D9C">
            <w:pPr>
              <w:widowControl/>
              <w:jc w:val="center"/>
              <w:rPr>
                <w:rFonts w:ascii="Times New Roman" w:eastAsia="DengXian" w:hAnsi="Times New Roman" w:cs="Times New Roman"/>
                <w:b/>
                <w:bCs/>
                <w:kern w:val="0"/>
                <w:sz w:val="20"/>
                <w:szCs w:val="20"/>
              </w:rPr>
            </w:pPr>
            <w:r w:rsidRPr="00CD2A22">
              <w:rPr>
                <w:rFonts w:ascii="Times New Roman" w:eastAsia="DengXian" w:hAnsi="Times New Roman" w:cs="Times New Roman"/>
                <w:b/>
                <w:bCs/>
                <w:kern w:val="0"/>
                <w:sz w:val="20"/>
                <w:szCs w:val="20"/>
              </w:rPr>
              <w:t>95%</w:t>
            </w:r>
          </w:p>
        </w:tc>
        <w:tc>
          <w:tcPr>
            <w:tcW w:w="0" w:type="auto"/>
            <w:shd w:val="clear" w:color="auto" w:fill="auto"/>
            <w:vAlign w:val="center"/>
          </w:tcPr>
          <w:p w14:paraId="02AECC86" w14:textId="5D45E854" w:rsidR="00440633" w:rsidRPr="00CD2A22" w:rsidRDefault="00440633" w:rsidP="00383D9C">
            <w:pPr>
              <w:jc w:val="center"/>
              <w:rPr>
                <w:rFonts w:ascii="Times New Roman" w:hAnsi="Times New Roman" w:cs="Times New Roman"/>
                <w:sz w:val="20"/>
                <w:szCs w:val="20"/>
              </w:rPr>
            </w:pPr>
            <w:r w:rsidRPr="00CD2A22">
              <w:rPr>
                <w:rFonts w:ascii="Times New Roman" w:eastAsia="DengXian" w:hAnsi="Times New Roman" w:cs="Times New Roman"/>
                <w:color w:val="000000"/>
                <w:sz w:val="20"/>
                <w:szCs w:val="20"/>
              </w:rPr>
              <w:t>6.90</w:t>
            </w:r>
          </w:p>
        </w:tc>
        <w:tc>
          <w:tcPr>
            <w:tcW w:w="0" w:type="auto"/>
            <w:shd w:val="clear" w:color="auto" w:fill="auto"/>
            <w:vAlign w:val="center"/>
          </w:tcPr>
          <w:p w14:paraId="06E8D194" w14:textId="5DEEB641" w:rsidR="00440633" w:rsidRPr="00CD2A22" w:rsidRDefault="00440633" w:rsidP="00383D9C">
            <w:pPr>
              <w:jc w:val="center"/>
              <w:rPr>
                <w:rFonts w:ascii="Times New Roman" w:hAnsi="Times New Roman" w:cs="Times New Roman"/>
                <w:sz w:val="20"/>
                <w:szCs w:val="20"/>
              </w:rPr>
            </w:pPr>
            <w:r w:rsidRPr="00CD2A22">
              <w:rPr>
                <w:rFonts w:ascii="Times New Roman" w:eastAsia="DengXian" w:hAnsi="Times New Roman" w:cs="Times New Roman"/>
                <w:color w:val="000000"/>
                <w:sz w:val="20"/>
                <w:szCs w:val="20"/>
              </w:rPr>
              <w:t>7.44</w:t>
            </w:r>
          </w:p>
        </w:tc>
        <w:tc>
          <w:tcPr>
            <w:tcW w:w="0" w:type="auto"/>
            <w:shd w:val="clear" w:color="auto" w:fill="auto"/>
            <w:vAlign w:val="center"/>
          </w:tcPr>
          <w:p w14:paraId="2CBCC448" w14:textId="29D2D05A" w:rsidR="00440633" w:rsidRPr="00CD2A22" w:rsidRDefault="00440633" w:rsidP="00383D9C">
            <w:pPr>
              <w:jc w:val="center"/>
              <w:rPr>
                <w:rFonts w:ascii="Times New Roman" w:hAnsi="Times New Roman" w:cs="Times New Roman"/>
                <w:sz w:val="20"/>
                <w:szCs w:val="20"/>
              </w:rPr>
            </w:pPr>
            <w:r w:rsidRPr="00CD2A22">
              <w:rPr>
                <w:rFonts w:ascii="Times New Roman" w:eastAsia="DengXian" w:hAnsi="Times New Roman" w:cs="Times New Roman"/>
                <w:color w:val="000000"/>
                <w:sz w:val="20"/>
                <w:szCs w:val="20"/>
              </w:rPr>
              <w:t>8.69</w:t>
            </w:r>
          </w:p>
        </w:tc>
      </w:tr>
    </w:tbl>
    <w:p w14:paraId="6206DB05" w14:textId="77777777" w:rsidR="009873E4" w:rsidRDefault="009873E4" w:rsidP="009873E4"/>
    <w:p w14:paraId="658F22DD" w14:textId="0196F207" w:rsidR="009873E4" w:rsidRDefault="006F6D43" w:rsidP="009873E4">
      <w:pPr>
        <w:jc w:val="center"/>
        <w:rPr>
          <w:rFonts w:ascii="Times New Roman" w:eastAsia="DengXian" w:hAnsi="Times New Roman" w:cs="Times New Roman"/>
          <w:b/>
          <w:kern w:val="0"/>
          <w:sz w:val="20"/>
          <w:szCs w:val="20"/>
          <w:lang w:val="en-GB"/>
        </w:rPr>
      </w:pPr>
      <w:r w:rsidRPr="005D073D">
        <w:rPr>
          <w:rFonts w:ascii="Times New Roman" w:eastAsia="DengXian" w:hAnsi="Times New Roman" w:cs="Times New Roman"/>
          <w:b/>
          <w:kern w:val="0"/>
          <w:sz w:val="20"/>
          <w:szCs w:val="20"/>
          <w:lang w:val="en-GB" w:eastAsia="en-US"/>
        </w:rPr>
        <w:t xml:space="preserve">Table </w:t>
      </w:r>
      <w:r w:rsidRPr="005D073D">
        <w:rPr>
          <w:rFonts w:ascii="Times New Roman" w:eastAsia="DengXian" w:hAnsi="Times New Roman" w:cs="Times New Roman" w:hint="eastAsia"/>
          <w:b/>
          <w:kern w:val="0"/>
          <w:sz w:val="20"/>
          <w:szCs w:val="20"/>
          <w:lang w:val="en-GB"/>
        </w:rPr>
        <w:t>B</w:t>
      </w:r>
      <w:r w:rsidRPr="005D073D">
        <w:rPr>
          <w:rFonts w:ascii="Times New Roman" w:eastAsia="DengXian" w:hAnsi="Times New Roman" w:cs="Times New Roman"/>
          <w:b/>
          <w:kern w:val="0"/>
          <w:sz w:val="20"/>
          <w:szCs w:val="20"/>
          <w:lang w:val="en-GB"/>
        </w:rPr>
        <w:t>.</w:t>
      </w:r>
      <w:r>
        <w:rPr>
          <w:rFonts w:ascii="Times New Roman" w:eastAsia="DengXian" w:hAnsi="Times New Roman" w:cs="Times New Roman" w:hint="eastAsia"/>
          <w:b/>
          <w:kern w:val="0"/>
          <w:sz w:val="20"/>
          <w:szCs w:val="20"/>
          <w:lang w:val="en-GB"/>
        </w:rPr>
        <w:t>3</w:t>
      </w:r>
      <w:r w:rsidRPr="005D073D">
        <w:rPr>
          <w:rFonts w:ascii="Times New Roman" w:eastAsia="DengXian" w:hAnsi="Times New Roman" w:cs="Times New Roman"/>
          <w:b/>
          <w:kern w:val="0"/>
          <w:sz w:val="20"/>
          <w:szCs w:val="20"/>
          <w:lang w:val="en-GB"/>
        </w:rPr>
        <w:t>.1.1</w:t>
      </w:r>
      <w:r>
        <w:rPr>
          <w:rFonts w:ascii="Times New Roman" w:eastAsia="DengXian" w:hAnsi="Times New Roman" w:cs="Times New Roman" w:hint="eastAsia"/>
          <w:b/>
          <w:kern w:val="0"/>
          <w:sz w:val="20"/>
          <w:szCs w:val="20"/>
          <w:lang w:val="en-GB"/>
        </w:rPr>
        <w:t>.1-4</w:t>
      </w:r>
      <w:r w:rsidRPr="005D073D">
        <w:rPr>
          <w:rFonts w:ascii="Times New Roman" w:eastAsia="DengXian" w:hAnsi="Times New Roman" w:cs="Times New Roman"/>
          <w:b/>
          <w:kern w:val="0"/>
          <w:sz w:val="20"/>
          <w:szCs w:val="20"/>
          <w:lang w:val="en-GB" w:eastAsia="en-US"/>
        </w:rPr>
        <w:t xml:space="preserve">: </w:t>
      </w:r>
      <w:r>
        <w:rPr>
          <w:rFonts w:ascii="Times New Roman" w:eastAsia="DengXian" w:hAnsi="Times New Roman" w:cs="Times New Roman" w:hint="eastAsia"/>
          <w:b/>
          <w:kern w:val="0"/>
          <w:sz w:val="20"/>
          <w:szCs w:val="20"/>
          <w:lang w:val="en-GB"/>
        </w:rPr>
        <w:t>R</w:t>
      </w:r>
      <w:r w:rsidRPr="005D073D">
        <w:rPr>
          <w:rFonts w:ascii="Times New Roman" w:eastAsia="DengXian" w:hAnsi="Times New Roman" w:cs="Times New Roman"/>
          <w:b/>
          <w:kern w:val="0"/>
          <w:sz w:val="20"/>
          <w:szCs w:val="20"/>
          <w:lang w:val="en-GB" w:eastAsia="en-US"/>
        </w:rPr>
        <w:t xml:space="preserve">esults </w:t>
      </w:r>
      <w:r>
        <w:rPr>
          <w:rFonts w:ascii="Times New Roman" w:eastAsia="DengXian" w:hAnsi="Times New Roman" w:cs="Times New Roman" w:hint="eastAsia"/>
          <w:b/>
          <w:kern w:val="0"/>
          <w:sz w:val="20"/>
          <w:szCs w:val="20"/>
          <w:lang w:val="en-GB"/>
        </w:rPr>
        <w:t>of</w:t>
      </w:r>
      <w:r w:rsidR="009873E4">
        <w:rPr>
          <w:rFonts w:ascii="Times New Roman" w:eastAsia="DengXian" w:hAnsi="Times New Roman" w:cs="Times New Roman" w:hint="eastAsia"/>
          <w:b/>
          <w:kern w:val="0"/>
          <w:sz w:val="20"/>
          <w:szCs w:val="20"/>
          <w:lang w:val="en-GB"/>
        </w:rPr>
        <w:t xml:space="preserve"> Indoor (FR1) dynamic SBFD vs. dynamic TDD, </w:t>
      </w:r>
      <w:r w:rsidR="009873E4" w:rsidRPr="005B61E5">
        <w:rPr>
          <w:rFonts w:ascii="Times New Roman" w:eastAsia="DengXian" w:hAnsi="Times New Roman" w:cs="Times New Roman"/>
          <w:b/>
          <w:kern w:val="0"/>
          <w:sz w:val="20"/>
          <w:szCs w:val="20"/>
          <w:lang w:val="en-GB"/>
        </w:rPr>
        <w:t>{XXXX</w:t>
      </w:r>
      <w:r w:rsidR="009873E4">
        <w:rPr>
          <w:rFonts w:ascii="Times New Roman" w:eastAsia="DengXian" w:hAnsi="Times New Roman" w:cs="Times New Roman" w:hint="eastAsia"/>
          <w:b/>
          <w:kern w:val="0"/>
          <w:sz w:val="20"/>
          <w:szCs w:val="20"/>
          <w:lang w:val="en-GB"/>
        </w:rPr>
        <w:t>X</w:t>
      </w:r>
      <w:r w:rsidR="009873E4" w:rsidRPr="005B61E5">
        <w:rPr>
          <w:rFonts w:ascii="Times New Roman" w:eastAsia="DengXian" w:hAnsi="Times New Roman" w:cs="Times New Roman"/>
          <w:b/>
          <w:kern w:val="0"/>
          <w:sz w:val="20"/>
          <w:szCs w:val="20"/>
          <w:lang w:val="en-GB"/>
        </w:rPr>
        <w:t>}</w:t>
      </w:r>
      <w:r w:rsidR="009873E4">
        <w:rPr>
          <w:rFonts w:ascii="Times New Roman" w:eastAsia="DengXian" w:hAnsi="Times New Roman" w:cs="Times New Roman" w:hint="eastAsia"/>
          <w:b/>
          <w:kern w:val="0"/>
          <w:sz w:val="20"/>
          <w:szCs w:val="20"/>
          <w:lang w:val="en-GB"/>
        </w:rPr>
        <w:t xml:space="preserve"> vs. </w:t>
      </w:r>
      <w:r w:rsidR="009873E4" w:rsidRPr="005B61E5">
        <w:rPr>
          <w:rFonts w:ascii="Times New Roman" w:eastAsia="DengXian" w:hAnsi="Times New Roman" w:cs="Times New Roman"/>
          <w:b/>
          <w:kern w:val="0"/>
          <w:sz w:val="20"/>
          <w:szCs w:val="20"/>
          <w:lang w:val="en-GB"/>
        </w:rPr>
        <w:t>{FFFF</w:t>
      </w:r>
      <w:r w:rsidR="009873E4">
        <w:rPr>
          <w:rFonts w:ascii="Times New Roman" w:eastAsia="DengXian" w:hAnsi="Times New Roman" w:cs="Times New Roman" w:hint="eastAsia"/>
          <w:b/>
          <w:kern w:val="0"/>
          <w:sz w:val="20"/>
          <w:szCs w:val="20"/>
          <w:lang w:val="en-GB"/>
        </w:rPr>
        <w:t>F</w:t>
      </w:r>
      <w:r w:rsidR="009873E4" w:rsidRPr="005B61E5">
        <w:rPr>
          <w:rFonts w:ascii="Times New Roman" w:eastAsia="DengXian" w:hAnsi="Times New Roman" w:cs="Times New Roman"/>
          <w:b/>
          <w:kern w:val="0"/>
          <w:sz w:val="20"/>
          <w:szCs w:val="20"/>
          <w:lang w:val="en-GB"/>
        </w:rPr>
        <w:t>}</w:t>
      </w:r>
    </w:p>
    <w:p w14:paraId="3F396335" w14:textId="77777777" w:rsidR="009873E4" w:rsidRPr="005B61E5" w:rsidRDefault="009873E4" w:rsidP="009873E4">
      <w:pPr>
        <w:jc w:val="center"/>
        <w:rPr>
          <w:rFonts w:ascii="Times New Roman" w:eastAsia="DengXian" w:hAnsi="Times New Roman" w:cs="Times New Roman"/>
          <w:b/>
          <w:kern w:val="0"/>
          <w:sz w:val="20"/>
          <w:szCs w:val="20"/>
          <w:lang w:val="en-GB"/>
        </w:rPr>
      </w:pPr>
      <w:r>
        <w:rPr>
          <w:rFonts w:ascii="Times New Roman" w:eastAsia="DengXian" w:hAnsi="Times New Roman" w:cs="Times New Roman" w:hint="eastAsia"/>
          <w:b/>
          <w:kern w:val="0"/>
          <w:sz w:val="20"/>
          <w:szCs w:val="20"/>
          <w:lang w:val="en-GB"/>
        </w:rPr>
        <w:t>(</w:t>
      </w:r>
      <w:proofErr w:type="gramStart"/>
      <w:r>
        <w:rPr>
          <w:rFonts w:ascii="Times New Roman" w:eastAsia="DengXian" w:hAnsi="Times New Roman" w:cs="Times New Roman" w:hint="eastAsia"/>
          <w:b/>
          <w:kern w:val="0"/>
          <w:sz w:val="20"/>
          <w:szCs w:val="20"/>
          <w:lang w:val="en-GB"/>
        </w:rPr>
        <w:t>dynamic</w:t>
      </w:r>
      <w:proofErr w:type="gramEnd"/>
      <w:r>
        <w:rPr>
          <w:rFonts w:ascii="Times New Roman" w:eastAsia="DengXian" w:hAnsi="Times New Roman" w:cs="Times New Roman" w:hint="eastAsia"/>
          <w:b/>
          <w:kern w:val="0"/>
          <w:sz w:val="20"/>
          <w:szCs w:val="20"/>
          <w:lang w:val="en-GB"/>
        </w:rPr>
        <w:t xml:space="preserve"> SBFD Option 3, large &amp; small packet size)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8"/>
        <w:gridCol w:w="1827"/>
        <w:gridCol w:w="881"/>
        <w:gridCol w:w="937"/>
        <w:gridCol w:w="1101"/>
        <w:gridCol w:w="946"/>
        <w:gridCol w:w="937"/>
        <w:gridCol w:w="1101"/>
        <w:gridCol w:w="946"/>
      </w:tblGrid>
      <w:tr w:rsidR="0086425C" w:rsidRPr="0086425C" w14:paraId="680DF711" w14:textId="77777777" w:rsidTr="00807668">
        <w:trPr>
          <w:trHeight w:val="278"/>
          <w:jc w:val="center"/>
        </w:trPr>
        <w:tc>
          <w:tcPr>
            <w:tcW w:w="0" w:type="auto"/>
            <w:gridSpan w:val="9"/>
          </w:tcPr>
          <w:p w14:paraId="179FC9D0" w14:textId="5FE7A6D5" w:rsidR="0086425C" w:rsidRPr="0086425C" w:rsidRDefault="0086425C" w:rsidP="00383D9C">
            <w:pPr>
              <w:widowControl/>
              <w:jc w:val="center"/>
              <w:rPr>
                <w:rFonts w:ascii="Times New Roman" w:eastAsia="DengXian" w:hAnsi="Times New Roman" w:cs="Times New Roman"/>
                <w:b/>
                <w:i/>
                <w:color w:val="000000"/>
                <w:kern w:val="0"/>
                <w:sz w:val="20"/>
                <w:szCs w:val="20"/>
              </w:rPr>
            </w:pPr>
            <w:r w:rsidRPr="0086425C">
              <w:rPr>
                <w:rFonts w:ascii="Times New Roman" w:eastAsia="DengXian" w:hAnsi="Times New Roman" w:cs="Times New Roman"/>
                <w:b/>
                <w:i/>
                <w:kern w:val="0"/>
                <w:sz w:val="20"/>
                <w:szCs w:val="20"/>
              </w:rPr>
              <w:t xml:space="preserve">Simple description of key assumptions (RSI based on 1dB </w:t>
            </w:r>
            <w:proofErr w:type="spellStart"/>
            <w:r w:rsidRPr="0086425C">
              <w:rPr>
                <w:rFonts w:ascii="Times New Roman" w:eastAsia="DengXian" w:hAnsi="Times New Roman" w:cs="Times New Roman"/>
                <w:b/>
                <w:i/>
                <w:kern w:val="0"/>
                <w:sz w:val="20"/>
                <w:szCs w:val="20"/>
              </w:rPr>
              <w:t>desense</w:t>
            </w:r>
            <w:proofErr w:type="spellEnd"/>
            <w:r w:rsidRPr="0086425C">
              <w:rPr>
                <w:rFonts w:ascii="Times New Roman" w:eastAsia="DengXian" w:hAnsi="Times New Roman" w:cs="Times New Roman"/>
                <w:b/>
                <w:i/>
                <w:kern w:val="0"/>
                <w:sz w:val="20"/>
                <w:szCs w:val="20"/>
              </w:rPr>
              <w:t xml:space="preserve">, </w:t>
            </w:r>
            <w:r w:rsidRPr="0086425C">
              <w:rPr>
                <w:rFonts w:ascii="Times New Roman" w:hAnsi="Times New Roman" w:cs="Times New Roman"/>
                <w:b/>
                <w:bCs/>
                <w:i/>
                <w:iCs/>
                <w:sz w:val="20"/>
                <w:szCs w:val="20"/>
              </w:rPr>
              <w:t xml:space="preserve">Twice area &amp; same </w:t>
            </w:r>
            <w:proofErr w:type="spellStart"/>
            <w:r w:rsidRPr="0086425C">
              <w:rPr>
                <w:rFonts w:ascii="Times New Roman" w:hAnsi="Times New Roman" w:cs="Times New Roman"/>
                <w:b/>
                <w:bCs/>
                <w:i/>
                <w:iCs/>
                <w:sz w:val="20"/>
                <w:szCs w:val="20"/>
              </w:rPr>
              <w:t>TxRUs</w:t>
            </w:r>
            <w:proofErr w:type="spellEnd"/>
            <w:r w:rsidRPr="0086425C">
              <w:rPr>
                <w:rFonts w:ascii="Times New Roman" w:hAnsi="Times New Roman" w:cs="Times New Roman"/>
                <w:b/>
                <w:bCs/>
                <w:i/>
                <w:iCs/>
                <w:sz w:val="20"/>
                <w:szCs w:val="20"/>
              </w:rPr>
              <w:t xml:space="preserve"> (Option 2), dynamic SBFD slot configuration {XXXXX}, dynamic TDD slot configuration {FFFFF}, dynamic SBFD Option 3</w:t>
            </w:r>
            <w:r w:rsidRPr="0086425C">
              <w:rPr>
                <w:rFonts w:ascii="Times New Roman" w:eastAsia="DengXian" w:hAnsi="Times New Roman" w:cs="Times New Roman"/>
                <w:b/>
                <w:i/>
                <w:kern w:val="0"/>
                <w:sz w:val="20"/>
                <w:szCs w:val="20"/>
              </w:rPr>
              <w:t>)</w:t>
            </w:r>
          </w:p>
        </w:tc>
      </w:tr>
      <w:tr w:rsidR="0086425C" w:rsidRPr="0086425C" w14:paraId="6A90135F" w14:textId="77777777" w:rsidTr="00807668">
        <w:trPr>
          <w:trHeight w:val="278"/>
          <w:jc w:val="center"/>
        </w:trPr>
        <w:tc>
          <w:tcPr>
            <w:tcW w:w="0" w:type="auto"/>
            <w:gridSpan w:val="3"/>
            <w:vMerge w:val="restart"/>
          </w:tcPr>
          <w:p w14:paraId="7ACC4474" w14:textId="4DE6276B" w:rsidR="0086425C" w:rsidRPr="0086425C" w:rsidRDefault="0086425C" w:rsidP="00383D9C">
            <w:pPr>
              <w:widowControl/>
              <w:jc w:val="center"/>
              <w:rPr>
                <w:rFonts w:ascii="Times New Roman" w:eastAsia="DengXian" w:hAnsi="Times New Roman" w:cs="Times New Roman"/>
                <w:b/>
                <w:bCs/>
                <w:kern w:val="0"/>
                <w:sz w:val="20"/>
                <w:szCs w:val="20"/>
              </w:rPr>
            </w:pPr>
          </w:p>
        </w:tc>
        <w:tc>
          <w:tcPr>
            <w:tcW w:w="0" w:type="auto"/>
            <w:gridSpan w:val="6"/>
            <w:shd w:val="clear" w:color="auto" w:fill="auto"/>
            <w:vAlign w:val="center"/>
          </w:tcPr>
          <w:p w14:paraId="096B0AF5" w14:textId="77777777" w:rsidR="0086425C" w:rsidRPr="0086425C" w:rsidRDefault="0086425C" w:rsidP="00383D9C">
            <w:pPr>
              <w:widowControl/>
              <w:jc w:val="center"/>
              <w:rPr>
                <w:rFonts w:ascii="Times New Roman" w:eastAsia="DengXian" w:hAnsi="Times New Roman" w:cs="Times New Roman"/>
                <w:b/>
                <w:color w:val="000000"/>
                <w:kern w:val="0"/>
                <w:sz w:val="20"/>
                <w:szCs w:val="20"/>
              </w:rPr>
            </w:pPr>
            <w:r w:rsidRPr="0086425C">
              <w:rPr>
                <w:rFonts w:ascii="Times New Roman" w:eastAsia="DengXian" w:hAnsi="Times New Roman" w:cs="Times New Roman"/>
                <w:b/>
                <w:color w:val="000000"/>
                <w:kern w:val="0"/>
                <w:sz w:val="20"/>
                <w:szCs w:val="20"/>
              </w:rPr>
              <w:t>[vivo]</w:t>
            </w:r>
          </w:p>
        </w:tc>
      </w:tr>
      <w:tr w:rsidR="0086425C" w:rsidRPr="0086425C" w14:paraId="4BA16210" w14:textId="77777777" w:rsidTr="00807668">
        <w:trPr>
          <w:trHeight w:val="278"/>
          <w:jc w:val="center"/>
        </w:trPr>
        <w:tc>
          <w:tcPr>
            <w:tcW w:w="0" w:type="auto"/>
            <w:gridSpan w:val="3"/>
            <w:vMerge/>
          </w:tcPr>
          <w:p w14:paraId="34441075" w14:textId="6BF9AD8E" w:rsidR="0086425C" w:rsidRPr="0086425C" w:rsidRDefault="0086425C" w:rsidP="00383D9C">
            <w:pPr>
              <w:widowControl/>
              <w:jc w:val="center"/>
              <w:rPr>
                <w:rFonts w:ascii="Times New Roman" w:eastAsia="DengXian" w:hAnsi="Times New Roman" w:cs="Times New Roman"/>
                <w:b/>
                <w:bCs/>
                <w:kern w:val="0"/>
                <w:sz w:val="20"/>
                <w:szCs w:val="20"/>
              </w:rPr>
            </w:pPr>
          </w:p>
        </w:tc>
        <w:tc>
          <w:tcPr>
            <w:tcW w:w="0" w:type="auto"/>
            <w:gridSpan w:val="3"/>
            <w:shd w:val="clear" w:color="auto" w:fill="auto"/>
            <w:vAlign w:val="center"/>
          </w:tcPr>
          <w:p w14:paraId="32383664" w14:textId="77777777" w:rsidR="0086425C" w:rsidRPr="0086425C" w:rsidRDefault="0086425C" w:rsidP="00383D9C">
            <w:pPr>
              <w:widowControl/>
              <w:jc w:val="center"/>
              <w:rPr>
                <w:rFonts w:ascii="Times New Roman" w:eastAsia="DengXian" w:hAnsi="Times New Roman" w:cs="Times New Roman"/>
                <w:b/>
                <w:color w:val="000000"/>
                <w:kern w:val="0"/>
                <w:sz w:val="20"/>
                <w:szCs w:val="20"/>
              </w:rPr>
            </w:pPr>
            <w:r w:rsidRPr="0086425C">
              <w:rPr>
                <w:rFonts w:ascii="Times New Roman" w:eastAsia="DengXian" w:hAnsi="Times New Roman" w:cs="Times New Roman"/>
                <w:b/>
                <w:color w:val="000000"/>
                <w:kern w:val="0"/>
                <w:sz w:val="20"/>
                <w:szCs w:val="20"/>
              </w:rPr>
              <w:t>DL: 4Kbytes, UL: 1Kbyte</w:t>
            </w:r>
          </w:p>
        </w:tc>
        <w:tc>
          <w:tcPr>
            <w:tcW w:w="0" w:type="auto"/>
            <w:gridSpan w:val="3"/>
            <w:shd w:val="clear" w:color="auto" w:fill="auto"/>
            <w:vAlign w:val="center"/>
          </w:tcPr>
          <w:p w14:paraId="318B64A8" w14:textId="77777777" w:rsidR="0086425C" w:rsidRPr="0086425C" w:rsidRDefault="0086425C" w:rsidP="00383D9C">
            <w:pPr>
              <w:widowControl/>
              <w:jc w:val="center"/>
              <w:rPr>
                <w:rFonts w:ascii="Times New Roman" w:eastAsia="DengXian" w:hAnsi="Times New Roman" w:cs="Times New Roman"/>
                <w:b/>
                <w:color w:val="000000"/>
                <w:kern w:val="0"/>
                <w:sz w:val="20"/>
                <w:szCs w:val="20"/>
              </w:rPr>
            </w:pPr>
            <w:r w:rsidRPr="0086425C">
              <w:rPr>
                <w:rFonts w:ascii="Times New Roman" w:eastAsia="DengXian" w:hAnsi="Times New Roman" w:cs="Times New Roman"/>
                <w:b/>
                <w:color w:val="000000"/>
                <w:kern w:val="0"/>
                <w:sz w:val="20"/>
                <w:szCs w:val="20"/>
              </w:rPr>
              <w:t>DL: 0.5Mbytes, UL: 0.125Mbyte</w:t>
            </w:r>
          </w:p>
        </w:tc>
      </w:tr>
      <w:tr w:rsidR="0086425C" w:rsidRPr="0086425C" w14:paraId="5020F95B" w14:textId="77777777" w:rsidTr="00807668">
        <w:trPr>
          <w:trHeight w:val="278"/>
          <w:jc w:val="center"/>
        </w:trPr>
        <w:tc>
          <w:tcPr>
            <w:tcW w:w="0" w:type="auto"/>
            <w:gridSpan w:val="3"/>
            <w:vMerge/>
          </w:tcPr>
          <w:p w14:paraId="093BE246" w14:textId="37E8853A" w:rsidR="0086425C" w:rsidRPr="0086425C" w:rsidRDefault="0086425C" w:rsidP="00383D9C">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59643E77" w14:textId="77777777" w:rsidR="0086425C" w:rsidRPr="0086425C" w:rsidRDefault="0086425C" w:rsidP="00383D9C">
            <w:pPr>
              <w:widowControl/>
              <w:jc w:val="center"/>
              <w:rPr>
                <w:rFonts w:ascii="Times New Roman" w:eastAsia="DengXian" w:hAnsi="Times New Roman" w:cs="Times New Roman"/>
                <w:b/>
                <w:color w:val="000000"/>
                <w:kern w:val="0"/>
                <w:sz w:val="20"/>
                <w:szCs w:val="20"/>
              </w:rPr>
            </w:pPr>
            <w:r w:rsidRPr="0086425C">
              <w:rPr>
                <w:rFonts w:ascii="Times New Roman" w:eastAsia="DengXian" w:hAnsi="Times New Roman" w:cs="Times New Roman"/>
                <w:b/>
                <w:color w:val="000000"/>
                <w:kern w:val="0"/>
                <w:sz w:val="20"/>
                <w:szCs w:val="20"/>
              </w:rPr>
              <w:t>Low load</w:t>
            </w:r>
          </w:p>
        </w:tc>
        <w:tc>
          <w:tcPr>
            <w:tcW w:w="0" w:type="auto"/>
            <w:shd w:val="clear" w:color="auto" w:fill="auto"/>
            <w:vAlign w:val="center"/>
          </w:tcPr>
          <w:p w14:paraId="75BD4D6B" w14:textId="77777777" w:rsidR="0086425C" w:rsidRPr="0086425C" w:rsidRDefault="0086425C" w:rsidP="00383D9C">
            <w:pPr>
              <w:widowControl/>
              <w:jc w:val="center"/>
              <w:rPr>
                <w:rFonts w:ascii="Times New Roman" w:eastAsia="DengXian" w:hAnsi="Times New Roman" w:cs="Times New Roman"/>
                <w:b/>
                <w:color w:val="000000"/>
                <w:kern w:val="0"/>
                <w:sz w:val="20"/>
                <w:szCs w:val="20"/>
              </w:rPr>
            </w:pPr>
            <w:r w:rsidRPr="0086425C">
              <w:rPr>
                <w:rFonts w:ascii="Times New Roman" w:eastAsia="DengXian" w:hAnsi="Times New Roman" w:cs="Times New Roman"/>
                <w:b/>
                <w:color w:val="000000"/>
                <w:kern w:val="0"/>
                <w:sz w:val="20"/>
                <w:szCs w:val="20"/>
              </w:rPr>
              <w:t>Medium load</w:t>
            </w:r>
          </w:p>
        </w:tc>
        <w:tc>
          <w:tcPr>
            <w:tcW w:w="0" w:type="auto"/>
            <w:shd w:val="clear" w:color="auto" w:fill="auto"/>
            <w:vAlign w:val="center"/>
          </w:tcPr>
          <w:p w14:paraId="7A4FFB2D" w14:textId="77777777" w:rsidR="0086425C" w:rsidRPr="0086425C" w:rsidRDefault="0086425C" w:rsidP="00383D9C">
            <w:pPr>
              <w:widowControl/>
              <w:jc w:val="center"/>
              <w:rPr>
                <w:rFonts w:ascii="Times New Roman" w:eastAsia="DengXian" w:hAnsi="Times New Roman" w:cs="Times New Roman"/>
                <w:b/>
                <w:color w:val="000000"/>
                <w:kern w:val="0"/>
                <w:sz w:val="20"/>
                <w:szCs w:val="20"/>
              </w:rPr>
            </w:pPr>
            <w:r w:rsidRPr="0086425C">
              <w:rPr>
                <w:rFonts w:ascii="Times New Roman" w:eastAsia="DengXian" w:hAnsi="Times New Roman" w:cs="Times New Roman"/>
                <w:b/>
                <w:color w:val="000000"/>
                <w:kern w:val="0"/>
                <w:sz w:val="20"/>
                <w:szCs w:val="20"/>
              </w:rPr>
              <w:t>High load</w:t>
            </w:r>
          </w:p>
        </w:tc>
        <w:tc>
          <w:tcPr>
            <w:tcW w:w="0" w:type="auto"/>
            <w:shd w:val="clear" w:color="auto" w:fill="auto"/>
            <w:vAlign w:val="center"/>
          </w:tcPr>
          <w:p w14:paraId="6963F08B" w14:textId="77777777" w:rsidR="0086425C" w:rsidRPr="0086425C" w:rsidRDefault="0086425C" w:rsidP="00383D9C">
            <w:pPr>
              <w:widowControl/>
              <w:jc w:val="center"/>
              <w:rPr>
                <w:rFonts w:ascii="Times New Roman" w:eastAsia="DengXian" w:hAnsi="Times New Roman" w:cs="Times New Roman"/>
                <w:b/>
                <w:color w:val="000000"/>
                <w:kern w:val="0"/>
                <w:sz w:val="20"/>
                <w:szCs w:val="20"/>
              </w:rPr>
            </w:pPr>
            <w:r w:rsidRPr="0086425C">
              <w:rPr>
                <w:rFonts w:ascii="Times New Roman" w:eastAsia="DengXian" w:hAnsi="Times New Roman" w:cs="Times New Roman"/>
                <w:b/>
                <w:color w:val="000000"/>
                <w:kern w:val="0"/>
                <w:sz w:val="20"/>
                <w:szCs w:val="20"/>
              </w:rPr>
              <w:t>Low load</w:t>
            </w:r>
          </w:p>
        </w:tc>
        <w:tc>
          <w:tcPr>
            <w:tcW w:w="0" w:type="auto"/>
            <w:shd w:val="clear" w:color="auto" w:fill="auto"/>
            <w:vAlign w:val="center"/>
          </w:tcPr>
          <w:p w14:paraId="3A1006CC" w14:textId="77777777" w:rsidR="0086425C" w:rsidRPr="0086425C" w:rsidRDefault="0086425C" w:rsidP="00383D9C">
            <w:pPr>
              <w:widowControl/>
              <w:jc w:val="center"/>
              <w:rPr>
                <w:rFonts w:ascii="Times New Roman" w:eastAsia="DengXian" w:hAnsi="Times New Roman" w:cs="Times New Roman"/>
                <w:b/>
                <w:color w:val="000000"/>
                <w:kern w:val="0"/>
                <w:sz w:val="20"/>
                <w:szCs w:val="20"/>
              </w:rPr>
            </w:pPr>
            <w:r w:rsidRPr="0086425C">
              <w:rPr>
                <w:rFonts w:ascii="Times New Roman" w:eastAsia="DengXian" w:hAnsi="Times New Roman" w:cs="Times New Roman"/>
                <w:b/>
                <w:color w:val="000000"/>
                <w:kern w:val="0"/>
                <w:sz w:val="20"/>
                <w:szCs w:val="20"/>
              </w:rPr>
              <w:t>Medium load</w:t>
            </w:r>
          </w:p>
        </w:tc>
        <w:tc>
          <w:tcPr>
            <w:tcW w:w="0" w:type="auto"/>
            <w:shd w:val="clear" w:color="auto" w:fill="auto"/>
            <w:vAlign w:val="center"/>
          </w:tcPr>
          <w:p w14:paraId="13E19515" w14:textId="77777777" w:rsidR="0086425C" w:rsidRPr="0086425C" w:rsidRDefault="0086425C" w:rsidP="00383D9C">
            <w:pPr>
              <w:widowControl/>
              <w:jc w:val="center"/>
              <w:rPr>
                <w:rFonts w:ascii="Times New Roman" w:eastAsia="DengXian" w:hAnsi="Times New Roman" w:cs="Times New Roman"/>
                <w:b/>
                <w:color w:val="000000"/>
                <w:kern w:val="0"/>
                <w:sz w:val="20"/>
                <w:szCs w:val="20"/>
              </w:rPr>
            </w:pPr>
            <w:r w:rsidRPr="0086425C">
              <w:rPr>
                <w:rFonts w:ascii="Times New Roman" w:eastAsia="DengXian" w:hAnsi="Times New Roman" w:cs="Times New Roman"/>
                <w:b/>
                <w:color w:val="000000"/>
                <w:kern w:val="0"/>
                <w:sz w:val="20"/>
                <w:szCs w:val="20"/>
              </w:rPr>
              <w:t>High load</w:t>
            </w:r>
          </w:p>
        </w:tc>
      </w:tr>
      <w:tr w:rsidR="0086425C" w:rsidRPr="0086425C" w14:paraId="685A0720" w14:textId="77777777" w:rsidTr="00807668">
        <w:trPr>
          <w:trHeight w:val="278"/>
          <w:jc w:val="center"/>
        </w:trPr>
        <w:tc>
          <w:tcPr>
            <w:tcW w:w="0" w:type="auto"/>
            <w:vMerge w:val="restart"/>
            <w:vAlign w:val="center"/>
          </w:tcPr>
          <w:p w14:paraId="095802F6" w14:textId="0C5F1105" w:rsidR="0086425C" w:rsidRPr="0086425C" w:rsidRDefault="0086425C" w:rsidP="00383D9C">
            <w:pPr>
              <w:widowControl/>
              <w:jc w:val="center"/>
              <w:rPr>
                <w:rFonts w:ascii="Times New Roman" w:eastAsia="DengXian" w:hAnsi="Times New Roman" w:cs="Times New Roman"/>
                <w:b/>
                <w:bCs/>
                <w:kern w:val="0"/>
                <w:sz w:val="20"/>
                <w:szCs w:val="20"/>
              </w:rPr>
            </w:pPr>
            <w:r w:rsidRPr="0086425C">
              <w:rPr>
                <w:rFonts w:ascii="Times New Roman" w:eastAsia="DengXian" w:hAnsi="Times New Roman" w:cs="Times New Roman"/>
                <w:b/>
                <w:bCs/>
                <w:kern w:val="0"/>
                <w:sz w:val="20"/>
                <w:szCs w:val="20"/>
              </w:rPr>
              <w:t>Baseline</w:t>
            </w:r>
          </w:p>
        </w:tc>
        <w:tc>
          <w:tcPr>
            <w:tcW w:w="0" w:type="auto"/>
            <w:vMerge w:val="restart"/>
            <w:shd w:val="clear" w:color="auto" w:fill="auto"/>
            <w:vAlign w:val="center"/>
          </w:tcPr>
          <w:p w14:paraId="43E80651" w14:textId="6B71D728" w:rsidR="0086425C" w:rsidRPr="0086425C" w:rsidRDefault="0086425C" w:rsidP="00383D9C">
            <w:pPr>
              <w:widowControl/>
              <w:jc w:val="center"/>
              <w:rPr>
                <w:rFonts w:ascii="Times New Roman" w:eastAsia="DengXian" w:hAnsi="Times New Roman" w:cs="Times New Roman"/>
                <w:b/>
                <w:bCs/>
                <w:kern w:val="0"/>
                <w:sz w:val="20"/>
                <w:szCs w:val="20"/>
              </w:rPr>
            </w:pPr>
            <w:r w:rsidRPr="0086425C">
              <w:rPr>
                <w:rFonts w:ascii="Times New Roman" w:eastAsia="DengXian" w:hAnsi="Times New Roman" w:cs="Times New Roman"/>
                <w:b/>
                <w:bCs/>
                <w:kern w:val="0"/>
                <w:sz w:val="20"/>
                <w:szCs w:val="20"/>
              </w:rPr>
              <w:t>DL RU</w:t>
            </w:r>
          </w:p>
        </w:tc>
        <w:tc>
          <w:tcPr>
            <w:tcW w:w="0" w:type="auto"/>
            <w:shd w:val="clear" w:color="auto" w:fill="auto"/>
            <w:vAlign w:val="center"/>
          </w:tcPr>
          <w:p w14:paraId="3747202D" w14:textId="09E0742A" w:rsidR="0086425C" w:rsidRPr="0086425C" w:rsidRDefault="0086425C" w:rsidP="00383D9C">
            <w:pPr>
              <w:widowControl/>
              <w:jc w:val="center"/>
              <w:rPr>
                <w:rFonts w:ascii="Times New Roman" w:eastAsia="DengXian" w:hAnsi="Times New Roman" w:cs="Times New Roman"/>
                <w:b/>
                <w:bCs/>
                <w:kern w:val="0"/>
                <w:sz w:val="20"/>
                <w:szCs w:val="20"/>
              </w:rPr>
            </w:pPr>
            <w:r w:rsidRPr="0086425C">
              <w:rPr>
                <w:rFonts w:ascii="Times New Roman" w:eastAsia="DengXian" w:hAnsi="Times New Roman" w:cs="Times New Roman"/>
                <w:b/>
                <w:bCs/>
                <w:kern w:val="0"/>
                <w:sz w:val="20"/>
                <w:szCs w:val="20"/>
              </w:rPr>
              <w:t>Type-1</w:t>
            </w:r>
          </w:p>
        </w:tc>
        <w:tc>
          <w:tcPr>
            <w:tcW w:w="0" w:type="auto"/>
            <w:shd w:val="clear" w:color="auto" w:fill="auto"/>
            <w:vAlign w:val="center"/>
          </w:tcPr>
          <w:p w14:paraId="3EAA3484" w14:textId="37748295" w:rsidR="0086425C" w:rsidRPr="0086425C" w:rsidRDefault="0086425C" w:rsidP="00EF24DE">
            <w:pPr>
              <w:jc w:val="center"/>
              <w:rPr>
                <w:rFonts w:ascii="Times New Roman" w:hAnsi="Times New Roman" w:cs="Times New Roman"/>
                <w:sz w:val="20"/>
                <w:szCs w:val="20"/>
              </w:rPr>
            </w:pPr>
            <w:r w:rsidRPr="0086425C">
              <w:rPr>
                <w:rFonts w:ascii="Times New Roman" w:eastAsia="DengXian" w:hAnsi="Times New Roman" w:cs="Times New Roman"/>
                <w:color w:val="000000"/>
                <w:sz w:val="20"/>
                <w:szCs w:val="20"/>
              </w:rPr>
              <w:t>6.59%</w:t>
            </w:r>
          </w:p>
        </w:tc>
        <w:tc>
          <w:tcPr>
            <w:tcW w:w="0" w:type="auto"/>
            <w:shd w:val="clear" w:color="auto" w:fill="auto"/>
            <w:vAlign w:val="center"/>
          </w:tcPr>
          <w:p w14:paraId="22AD8173" w14:textId="0BC25FE1" w:rsidR="0086425C" w:rsidRPr="0086425C" w:rsidRDefault="0086425C" w:rsidP="00EF24DE">
            <w:pPr>
              <w:jc w:val="center"/>
              <w:rPr>
                <w:rFonts w:ascii="Times New Roman" w:hAnsi="Times New Roman" w:cs="Times New Roman"/>
                <w:sz w:val="20"/>
                <w:szCs w:val="20"/>
              </w:rPr>
            </w:pPr>
            <w:r w:rsidRPr="0086425C">
              <w:rPr>
                <w:rFonts w:ascii="Times New Roman" w:eastAsia="DengXian" w:hAnsi="Times New Roman" w:cs="Times New Roman"/>
                <w:color w:val="000000"/>
                <w:sz w:val="20"/>
                <w:szCs w:val="20"/>
              </w:rPr>
              <w:t>20.16%</w:t>
            </w:r>
          </w:p>
        </w:tc>
        <w:tc>
          <w:tcPr>
            <w:tcW w:w="0" w:type="auto"/>
            <w:shd w:val="clear" w:color="auto" w:fill="auto"/>
            <w:vAlign w:val="center"/>
          </w:tcPr>
          <w:p w14:paraId="754BD5EA" w14:textId="3AE4F4BC" w:rsidR="0086425C" w:rsidRPr="0086425C" w:rsidRDefault="0086425C" w:rsidP="00EF24DE">
            <w:pPr>
              <w:jc w:val="center"/>
              <w:rPr>
                <w:rFonts w:ascii="Times New Roman" w:hAnsi="Times New Roman" w:cs="Times New Roman"/>
                <w:sz w:val="20"/>
                <w:szCs w:val="20"/>
              </w:rPr>
            </w:pPr>
            <w:r w:rsidRPr="0086425C">
              <w:rPr>
                <w:rFonts w:ascii="Times New Roman" w:eastAsia="DengXian" w:hAnsi="Times New Roman" w:cs="Times New Roman"/>
                <w:color w:val="000000"/>
                <w:sz w:val="20"/>
                <w:szCs w:val="20"/>
              </w:rPr>
              <w:t>41.19%</w:t>
            </w:r>
          </w:p>
        </w:tc>
        <w:tc>
          <w:tcPr>
            <w:tcW w:w="0" w:type="auto"/>
            <w:shd w:val="clear" w:color="auto" w:fill="auto"/>
            <w:vAlign w:val="center"/>
          </w:tcPr>
          <w:p w14:paraId="795A7A99" w14:textId="7C8D9A66" w:rsidR="0086425C" w:rsidRPr="0086425C" w:rsidRDefault="0086425C" w:rsidP="00EF24DE">
            <w:pPr>
              <w:jc w:val="center"/>
              <w:rPr>
                <w:rFonts w:ascii="Times New Roman" w:hAnsi="Times New Roman" w:cs="Times New Roman"/>
                <w:sz w:val="20"/>
                <w:szCs w:val="20"/>
              </w:rPr>
            </w:pPr>
            <w:r w:rsidRPr="0086425C">
              <w:rPr>
                <w:rFonts w:ascii="Times New Roman" w:eastAsia="DengXian" w:hAnsi="Times New Roman" w:cs="Times New Roman"/>
                <w:color w:val="000000"/>
                <w:sz w:val="20"/>
                <w:szCs w:val="20"/>
              </w:rPr>
              <w:t>7.07%</w:t>
            </w:r>
          </w:p>
        </w:tc>
        <w:tc>
          <w:tcPr>
            <w:tcW w:w="0" w:type="auto"/>
            <w:shd w:val="clear" w:color="auto" w:fill="auto"/>
            <w:vAlign w:val="center"/>
          </w:tcPr>
          <w:p w14:paraId="1F1E44E2" w14:textId="5F692D8B" w:rsidR="0086425C" w:rsidRPr="0086425C" w:rsidRDefault="0086425C" w:rsidP="00EF24DE">
            <w:pPr>
              <w:jc w:val="center"/>
              <w:rPr>
                <w:rFonts w:ascii="Times New Roman" w:hAnsi="Times New Roman" w:cs="Times New Roman"/>
                <w:sz w:val="20"/>
                <w:szCs w:val="20"/>
              </w:rPr>
            </w:pPr>
            <w:r w:rsidRPr="0086425C">
              <w:rPr>
                <w:rFonts w:ascii="Times New Roman" w:eastAsia="DengXian" w:hAnsi="Times New Roman" w:cs="Times New Roman"/>
                <w:color w:val="000000"/>
                <w:sz w:val="20"/>
                <w:szCs w:val="20"/>
              </w:rPr>
              <w:t>20.82%</w:t>
            </w:r>
          </w:p>
        </w:tc>
        <w:tc>
          <w:tcPr>
            <w:tcW w:w="0" w:type="auto"/>
            <w:shd w:val="clear" w:color="auto" w:fill="auto"/>
            <w:vAlign w:val="center"/>
          </w:tcPr>
          <w:p w14:paraId="67454AF8" w14:textId="61051C50" w:rsidR="0086425C" w:rsidRPr="0086425C" w:rsidRDefault="0086425C" w:rsidP="00EF24DE">
            <w:pPr>
              <w:jc w:val="center"/>
              <w:rPr>
                <w:rFonts w:ascii="Times New Roman" w:hAnsi="Times New Roman" w:cs="Times New Roman"/>
                <w:sz w:val="20"/>
                <w:szCs w:val="20"/>
              </w:rPr>
            </w:pPr>
            <w:r w:rsidRPr="0086425C">
              <w:rPr>
                <w:rFonts w:ascii="Times New Roman" w:eastAsia="DengXian" w:hAnsi="Times New Roman" w:cs="Times New Roman"/>
                <w:color w:val="000000"/>
                <w:sz w:val="20"/>
                <w:szCs w:val="20"/>
              </w:rPr>
              <w:t>51.42%</w:t>
            </w:r>
          </w:p>
        </w:tc>
      </w:tr>
      <w:tr w:rsidR="0086425C" w:rsidRPr="0086425C" w14:paraId="281239BF" w14:textId="77777777" w:rsidTr="00807668">
        <w:trPr>
          <w:trHeight w:val="278"/>
          <w:jc w:val="center"/>
        </w:trPr>
        <w:tc>
          <w:tcPr>
            <w:tcW w:w="0" w:type="auto"/>
            <w:vMerge/>
            <w:vAlign w:val="center"/>
          </w:tcPr>
          <w:p w14:paraId="22A9AE98" w14:textId="77777777" w:rsidR="0086425C" w:rsidRPr="0086425C" w:rsidRDefault="0086425C" w:rsidP="00383D9C">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6F94E12E" w14:textId="10763A5D" w:rsidR="0086425C" w:rsidRPr="0086425C" w:rsidRDefault="0086425C" w:rsidP="00383D9C">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3D8F8777" w14:textId="02D53791" w:rsidR="0086425C" w:rsidRPr="0086425C" w:rsidRDefault="0086425C" w:rsidP="00383D9C">
            <w:pPr>
              <w:widowControl/>
              <w:jc w:val="center"/>
              <w:rPr>
                <w:rFonts w:ascii="Times New Roman" w:eastAsia="DengXian" w:hAnsi="Times New Roman" w:cs="Times New Roman"/>
                <w:b/>
                <w:bCs/>
                <w:kern w:val="0"/>
                <w:sz w:val="20"/>
                <w:szCs w:val="20"/>
              </w:rPr>
            </w:pPr>
            <w:r w:rsidRPr="0086425C">
              <w:rPr>
                <w:rFonts w:ascii="Times New Roman" w:eastAsia="DengXian" w:hAnsi="Times New Roman" w:cs="Times New Roman"/>
                <w:b/>
                <w:bCs/>
                <w:kern w:val="0"/>
                <w:sz w:val="20"/>
                <w:szCs w:val="20"/>
              </w:rPr>
              <w:t>Type-2</w:t>
            </w:r>
          </w:p>
        </w:tc>
        <w:tc>
          <w:tcPr>
            <w:tcW w:w="0" w:type="auto"/>
            <w:shd w:val="clear" w:color="auto" w:fill="auto"/>
            <w:vAlign w:val="center"/>
          </w:tcPr>
          <w:p w14:paraId="464CAD55" w14:textId="1C1C1BB5" w:rsidR="0086425C" w:rsidRPr="0086425C" w:rsidRDefault="0086425C" w:rsidP="00EF24DE">
            <w:pPr>
              <w:jc w:val="center"/>
              <w:rPr>
                <w:rFonts w:ascii="Times New Roman" w:hAnsi="Times New Roman" w:cs="Times New Roman"/>
                <w:sz w:val="20"/>
                <w:szCs w:val="20"/>
              </w:rPr>
            </w:pPr>
            <w:r w:rsidRPr="0086425C">
              <w:rPr>
                <w:rFonts w:ascii="Times New Roman" w:eastAsia="DengXian" w:hAnsi="Times New Roman" w:cs="Times New Roman"/>
                <w:color w:val="000000"/>
                <w:sz w:val="20"/>
                <w:szCs w:val="20"/>
              </w:rPr>
              <w:t>7.68%</w:t>
            </w:r>
          </w:p>
        </w:tc>
        <w:tc>
          <w:tcPr>
            <w:tcW w:w="0" w:type="auto"/>
            <w:shd w:val="clear" w:color="auto" w:fill="auto"/>
            <w:vAlign w:val="center"/>
          </w:tcPr>
          <w:p w14:paraId="06A26C33" w14:textId="7D5F9EC8" w:rsidR="0086425C" w:rsidRPr="0086425C" w:rsidRDefault="0086425C" w:rsidP="00EF24DE">
            <w:pPr>
              <w:jc w:val="center"/>
              <w:rPr>
                <w:rFonts w:ascii="Times New Roman" w:hAnsi="Times New Roman" w:cs="Times New Roman"/>
                <w:sz w:val="20"/>
                <w:szCs w:val="20"/>
              </w:rPr>
            </w:pPr>
            <w:r w:rsidRPr="0086425C">
              <w:rPr>
                <w:rFonts w:ascii="Times New Roman" w:eastAsia="DengXian" w:hAnsi="Times New Roman" w:cs="Times New Roman"/>
                <w:color w:val="000000"/>
                <w:sz w:val="20"/>
                <w:szCs w:val="20"/>
              </w:rPr>
              <w:t>23.54%</w:t>
            </w:r>
          </w:p>
        </w:tc>
        <w:tc>
          <w:tcPr>
            <w:tcW w:w="0" w:type="auto"/>
            <w:shd w:val="clear" w:color="auto" w:fill="auto"/>
            <w:vAlign w:val="center"/>
          </w:tcPr>
          <w:p w14:paraId="201D9D99" w14:textId="585B490E" w:rsidR="0086425C" w:rsidRPr="0086425C" w:rsidRDefault="0086425C" w:rsidP="00EF24DE">
            <w:pPr>
              <w:jc w:val="center"/>
              <w:rPr>
                <w:rFonts w:ascii="Times New Roman" w:hAnsi="Times New Roman" w:cs="Times New Roman"/>
                <w:sz w:val="20"/>
                <w:szCs w:val="20"/>
              </w:rPr>
            </w:pPr>
            <w:r w:rsidRPr="0086425C">
              <w:rPr>
                <w:rFonts w:ascii="Times New Roman" w:eastAsia="DengXian" w:hAnsi="Times New Roman" w:cs="Times New Roman"/>
                <w:color w:val="000000"/>
                <w:sz w:val="20"/>
                <w:szCs w:val="20"/>
              </w:rPr>
              <w:t>50.17%</w:t>
            </w:r>
          </w:p>
        </w:tc>
        <w:tc>
          <w:tcPr>
            <w:tcW w:w="0" w:type="auto"/>
            <w:shd w:val="clear" w:color="auto" w:fill="auto"/>
            <w:vAlign w:val="center"/>
          </w:tcPr>
          <w:p w14:paraId="2B33AB7C" w14:textId="410E753A" w:rsidR="0086425C" w:rsidRPr="0086425C" w:rsidRDefault="0086425C" w:rsidP="00EF24DE">
            <w:pPr>
              <w:jc w:val="center"/>
              <w:rPr>
                <w:rFonts w:ascii="Times New Roman" w:hAnsi="Times New Roman" w:cs="Times New Roman"/>
                <w:sz w:val="20"/>
                <w:szCs w:val="20"/>
              </w:rPr>
            </w:pPr>
            <w:r w:rsidRPr="0086425C">
              <w:rPr>
                <w:rFonts w:ascii="Times New Roman" w:eastAsia="DengXian" w:hAnsi="Times New Roman" w:cs="Times New Roman"/>
                <w:color w:val="000000"/>
                <w:sz w:val="20"/>
                <w:szCs w:val="20"/>
              </w:rPr>
              <w:t>8.38%</w:t>
            </w:r>
          </w:p>
        </w:tc>
        <w:tc>
          <w:tcPr>
            <w:tcW w:w="0" w:type="auto"/>
            <w:shd w:val="clear" w:color="auto" w:fill="auto"/>
            <w:vAlign w:val="center"/>
          </w:tcPr>
          <w:p w14:paraId="784670A9" w14:textId="62B4156C" w:rsidR="0086425C" w:rsidRPr="0086425C" w:rsidRDefault="0086425C" w:rsidP="00EF24DE">
            <w:pPr>
              <w:jc w:val="center"/>
              <w:rPr>
                <w:rFonts w:ascii="Times New Roman" w:hAnsi="Times New Roman" w:cs="Times New Roman"/>
                <w:sz w:val="20"/>
                <w:szCs w:val="20"/>
              </w:rPr>
            </w:pPr>
            <w:r w:rsidRPr="0086425C">
              <w:rPr>
                <w:rFonts w:ascii="Times New Roman" w:eastAsia="DengXian" w:hAnsi="Times New Roman" w:cs="Times New Roman"/>
                <w:color w:val="000000"/>
                <w:sz w:val="20"/>
                <w:szCs w:val="20"/>
              </w:rPr>
              <w:t>25.40%</w:t>
            </w:r>
          </w:p>
        </w:tc>
        <w:tc>
          <w:tcPr>
            <w:tcW w:w="0" w:type="auto"/>
            <w:shd w:val="clear" w:color="auto" w:fill="auto"/>
            <w:vAlign w:val="center"/>
          </w:tcPr>
          <w:p w14:paraId="415D0193" w14:textId="31A6CAE5" w:rsidR="0086425C" w:rsidRPr="0086425C" w:rsidRDefault="0086425C" w:rsidP="00EF24DE">
            <w:pPr>
              <w:jc w:val="center"/>
              <w:rPr>
                <w:rFonts w:ascii="Times New Roman" w:hAnsi="Times New Roman" w:cs="Times New Roman"/>
                <w:sz w:val="20"/>
                <w:szCs w:val="20"/>
              </w:rPr>
            </w:pPr>
            <w:r w:rsidRPr="0086425C">
              <w:rPr>
                <w:rFonts w:ascii="Times New Roman" w:eastAsia="DengXian" w:hAnsi="Times New Roman" w:cs="Times New Roman"/>
                <w:color w:val="000000"/>
                <w:sz w:val="20"/>
                <w:szCs w:val="20"/>
              </w:rPr>
              <w:t>63.27%</w:t>
            </w:r>
          </w:p>
        </w:tc>
      </w:tr>
      <w:tr w:rsidR="0086425C" w:rsidRPr="0086425C" w14:paraId="6B18EC5F" w14:textId="77777777" w:rsidTr="00807668">
        <w:trPr>
          <w:trHeight w:val="278"/>
          <w:jc w:val="center"/>
        </w:trPr>
        <w:tc>
          <w:tcPr>
            <w:tcW w:w="0" w:type="auto"/>
            <w:vMerge/>
            <w:vAlign w:val="center"/>
          </w:tcPr>
          <w:p w14:paraId="0D688537" w14:textId="77777777" w:rsidR="0086425C" w:rsidRPr="0086425C" w:rsidRDefault="0086425C" w:rsidP="00383D9C">
            <w:pPr>
              <w:widowControl/>
              <w:jc w:val="center"/>
              <w:rPr>
                <w:rFonts w:ascii="Times New Roman" w:eastAsia="DengXian" w:hAnsi="Times New Roman" w:cs="Times New Roman"/>
                <w:b/>
                <w:bCs/>
                <w:kern w:val="0"/>
                <w:sz w:val="20"/>
                <w:szCs w:val="20"/>
              </w:rPr>
            </w:pPr>
          </w:p>
        </w:tc>
        <w:tc>
          <w:tcPr>
            <w:tcW w:w="0" w:type="auto"/>
            <w:vMerge w:val="restart"/>
            <w:shd w:val="clear" w:color="auto" w:fill="auto"/>
            <w:vAlign w:val="center"/>
          </w:tcPr>
          <w:p w14:paraId="289408B3" w14:textId="629BC885" w:rsidR="0086425C" w:rsidRPr="0086425C" w:rsidRDefault="0086425C" w:rsidP="00383D9C">
            <w:pPr>
              <w:widowControl/>
              <w:jc w:val="center"/>
              <w:rPr>
                <w:rFonts w:ascii="Times New Roman" w:eastAsia="DengXian" w:hAnsi="Times New Roman" w:cs="Times New Roman"/>
                <w:b/>
                <w:bCs/>
                <w:kern w:val="0"/>
                <w:sz w:val="20"/>
                <w:szCs w:val="20"/>
              </w:rPr>
            </w:pPr>
            <w:r w:rsidRPr="0086425C">
              <w:rPr>
                <w:rFonts w:ascii="Times New Roman" w:eastAsia="DengXian" w:hAnsi="Times New Roman" w:cs="Times New Roman"/>
                <w:b/>
                <w:bCs/>
                <w:kern w:val="0"/>
                <w:sz w:val="20"/>
                <w:szCs w:val="20"/>
              </w:rPr>
              <w:t>UL RU</w:t>
            </w:r>
          </w:p>
        </w:tc>
        <w:tc>
          <w:tcPr>
            <w:tcW w:w="0" w:type="auto"/>
            <w:shd w:val="clear" w:color="auto" w:fill="auto"/>
            <w:vAlign w:val="center"/>
          </w:tcPr>
          <w:p w14:paraId="521E75EC" w14:textId="48C17404" w:rsidR="0086425C" w:rsidRPr="0086425C" w:rsidRDefault="0086425C" w:rsidP="00383D9C">
            <w:pPr>
              <w:widowControl/>
              <w:jc w:val="center"/>
              <w:rPr>
                <w:rFonts w:ascii="Times New Roman" w:eastAsia="DengXian" w:hAnsi="Times New Roman" w:cs="Times New Roman"/>
                <w:b/>
                <w:bCs/>
                <w:kern w:val="0"/>
                <w:sz w:val="20"/>
                <w:szCs w:val="20"/>
              </w:rPr>
            </w:pPr>
            <w:r w:rsidRPr="0086425C">
              <w:rPr>
                <w:rFonts w:ascii="Times New Roman" w:eastAsia="DengXian" w:hAnsi="Times New Roman" w:cs="Times New Roman"/>
                <w:b/>
                <w:bCs/>
                <w:kern w:val="0"/>
                <w:sz w:val="20"/>
                <w:szCs w:val="20"/>
              </w:rPr>
              <w:t>Type-1</w:t>
            </w:r>
          </w:p>
        </w:tc>
        <w:tc>
          <w:tcPr>
            <w:tcW w:w="0" w:type="auto"/>
            <w:shd w:val="clear" w:color="auto" w:fill="auto"/>
            <w:vAlign w:val="center"/>
          </w:tcPr>
          <w:p w14:paraId="759EAFBB" w14:textId="66C273ED" w:rsidR="0086425C" w:rsidRPr="0086425C" w:rsidRDefault="0086425C" w:rsidP="00EF24DE">
            <w:pPr>
              <w:jc w:val="center"/>
              <w:rPr>
                <w:rFonts w:ascii="Times New Roman" w:hAnsi="Times New Roman" w:cs="Times New Roman"/>
                <w:sz w:val="20"/>
                <w:szCs w:val="20"/>
              </w:rPr>
            </w:pPr>
            <w:r w:rsidRPr="0086425C">
              <w:rPr>
                <w:rFonts w:ascii="Times New Roman" w:eastAsia="DengXian" w:hAnsi="Times New Roman" w:cs="Times New Roman"/>
                <w:color w:val="000000"/>
                <w:sz w:val="20"/>
                <w:szCs w:val="20"/>
              </w:rPr>
              <w:t>1.75%</w:t>
            </w:r>
          </w:p>
        </w:tc>
        <w:tc>
          <w:tcPr>
            <w:tcW w:w="0" w:type="auto"/>
            <w:shd w:val="clear" w:color="auto" w:fill="auto"/>
            <w:vAlign w:val="center"/>
          </w:tcPr>
          <w:p w14:paraId="63C88055" w14:textId="4CE648E7" w:rsidR="0086425C" w:rsidRPr="0086425C" w:rsidRDefault="0086425C" w:rsidP="00EF24DE">
            <w:pPr>
              <w:jc w:val="center"/>
              <w:rPr>
                <w:rFonts w:ascii="Times New Roman" w:hAnsi="Times New Roman" w:cs="Times New Roman"/>
                <w:sz w:val="20"/>
                <w:szCs w:val="20"/>
              </w:rPr>
            </w:pPr>
            <w:r w:rsidRPr="0086425C">
              <w:rPr>
                <w:rFonts w:ascii="Times New Roman" w:eastAsia="DengXian" w:hAnsi="Times New Roman" w:cs="Times New Roman"/>
                <w:color w:val="000000"/>
                <w:sz w:val="20"/>
                <w:szCs w:val="20"/>
              </w:rPr>
              <w:t>5.04%</w:t>
            </w:r>
          </w:p>
        </w:tc>
        <w:tc>
          <w:tcPr>
            <w:tcW w:w="0" w:type="auto"/>
            <w:shd w:val="clear" w:color="auto" w:fill="auto"/>
            <w:vAlign w:val="center"/>
          </w:tcPr>
          <w:p w14:paraId="1DF03032" w14:textId="39879EC9" w:rsidR="0086425C" w:rsidRPr="0086425C" w:rsidRDefault="0086425C" w:rsidP="00EF24DE">
            <w:pPr>
              <w:jc w:val="center"/>
              <w:rPr>
                <w:rFonts w:ascii="Times New Roman" w:hAnsi="Times New Roman" w:cs="Times New Roman"/>
                <w:sz w:val="20"/>
                <w:szCs w:val="20"/>
              </w:rPr>
            </w:pPr>
            <w:r w:rsidRPr="0086425C">
              <w:rPr>
                <w:rFonts w:ascii="Times New Roman" w:eastAsia="DengXian" w:hAnsi="Times New Roman" w:cs="Times New Roman"/>
                <w:color w:val="000000"/>
                <w:sz w:val="20"/>
                <w:szCs w:val="20"/>
              </w:rPr>
              <w:t>10.27%</w:t>
            </w:r>
          </w:p>
        </w:tc>
        <w:tc>
          <w:tcPr>
            <w:tcW w:w="0" w:type="auto"/>
            <w:shd w:val="clear" w:color="auto" w:fill="auto"/>
            <w:vAlign w:val="center"/>
          </w:tcPr>
          <w:p w14:paraId="2275B68C" w14:textId="22E348D5" w:rsidR="0086425C" w:rsidRPr="0086425C" w:rsidRDefault="0086425C" w:rsidP="00EF24DE">
            <w:pPr>
              <w:jc w:val="center"/>
              <w:rPr>
                <w:rFonts w:ascii="Times New Roman" w:hAnsi="Times New Roman" w:cs="Times New Roman"/>
                <w:sz w:val="20"/>
                <w:szCs w:val="20"/>
              </w:rPr>
            </w:pPr>
            <w:r w:rsidRPr="0086425C">
              <w:rPr>
                <w:rFonts w:ascii="Times New Roman" w:eastAsia="DengXian" w:hAnsi="Times New Roman" w:cs="Times New Roman"/>
                <w:color w:val="000000"/>
                <w:sz w:val="20"/>
                <w:szCs w:val="20"/>
              </w:rPr>
              <w:t>1.76%</w:t>
            </w:r>
          </w:p>
        </w:tc>
        <w:tc>
          <w:tcPr>
            <w:tcW w:w="0" w:type="auto"/>
            <w:shd w:val="clear" w:color="auto" w:fill="auto"/>
            <w:vAlign w:val="center"/>
          </w:tcPr>
          <w:p w14:paraId="18E8DE2C" w14:textId="046DD59F" w:rsidR="0086425C" w:rsidRPr="0086425C" w:rsidRDefault="0086425C" w:rsidP="00EF24DE">
            <w:pPr>
              <w:jc w:val="center"/>
              <w:rPr>
                <w:rFonts w:ascii="Times New Roman" w:hAnsi="Times New Roman" w:cs="Times New Roman"/>
                <w:sz w:val="20"/>
                <w:szCs w:val="20"/>
              </w:rPr>
            </w:pPr>
            <w:r w:rsidRPr="0086425C">
              <w:rPr>
                <w:rFonts w:ascii="Times New Roman" w:eastAsia="DengXian" w:hAnsi="Times New Roman" w:cs="Times New Roman"/>
                <w:color w:val="000000"/>
                <w:sz w:val="20"/>
                <w:szCs w:val="20"/>
              </w:rPr>
              <w:t>4.53%</w:t>
            </w:r>
          </w:p>
        </w:tc>
        <w:tc>
          <w:tcPr>
            <w:tcW w:w="0" w:type="auto"/>
            <w:shd w:val="clear" w:color="auto" w:fill="auto"/>
            <w:vAlign w:val="center"/>
          </w:tcPr>
          <w:p w14:paraId="389FF223" w14:textId="04A8D7C2" w:rsidR="0086425C" w:rsidRPr="0086425C" w:rsidRDefault="0086425C" w:rsidP="00EF24DE">
            <w:pPr>
              <w:jc w:val="center"/>
              <w:rPr>
                <w:rFonts w:ascii="Times New Roman" w:hAnsi="Times New Roman" w:cs="Times New Roman"/>
                <w:sz w:val="20"/>
                <w:szCs w:val="20"/>
              </w:rPr>
            </w:pPr>
            <w:r w:rsidRPr="0086425C">
              <w:rPr>
                <w:rFonts w:ascii="Times New Roman" w:eastAsia="DengXian" w:hAnsi="Times New Roman" w:cs="Times New Roman"/>
                <w:color w:val="000000"/>
                <w:sz w:val="20"/>
                <w:szCs w:val="20"/>
              </w:rPr>
              <w:t>10.27%</w:t>
            </w:r>
          </w:p>
        </w:tc>
      </w:tr>
      <w:tr w:rsidR="0086425C" w:rsidRPr="0086425C" w14:paraId="3431E4A1" w14:textId="77777777" w:rsidTr="00807668">
        <w:trPr>
          <w:trHeight w:val="278"/>
          <w:jc w:val="center"/>
        </w:trPr>
        <w:tc>
          <w:tcPr>
            <w:tcW w:w="0" w:type="auto"/>
            <w:vMerge/>
            <w:vAlign w:val="center"/>
          </w:tcPr>
          <w:p w14:paraId="78C45F8E" w14:textId="77777777" w:rsidR="0086425C" w:rsidRPr="0086425C" w:rsidRDefault="0086425C" w:rsidP="00383D9C">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27634CAF" w14:textId="7DCB3BDC" w:rsidR="0086425C" w:rsidRPr="0086425C" w:rsidRDefault="0086425C" w:rsidP="00383D9C">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278192A5" w14:textId="408C9C17" w:rsidR="0086425C" w:rsidRPr="0086425C" w:rsidRDefault="0086425C" w:rsidP="00383D9C">
            <w:pPr>
              <w:widowControl/>
              <w:jc w:val="center"/>
              <w:rPr>
                <w:rFonts w:ascii="Times New Roman" w:eastAsia="DengXian" w:hAnsi="Times New Roman" w:cs="Times New Roman"/>
                <w:b/>
                <w:bCs/>
                <w:kern w:val="0"/>
                <w:sz w:val="20"/>
                <w:szCs w:val="20"/>
              </w:rPr>
            </w:pPr>
            <w:r w:rsidRPr="0086425C">
              <w:rPr>
                <w:rFonts w:ascii="Times New Roman" w:eastAsia="DengXian" w:hAnsi="Times New Roman" w:cs="Times New Roman"/>
                <w:b/>
                <w:bCs/>
                <w:kern w:val="0"/>
                <w:sz w:val="20"/>
                <w:szCs w:val="20"/>
              </w:rPr>
              <w:t>Type-2</w:t>
            </w:r>
          </w:p>
        </w:tc>
        <w:tc>
          <w:tcPr>
            <w:tcW w:w="0" w:type="auto"/>
            <w:shd w:val="clear" w:color="auto" w:fill="auto"/>
            <w:vAlign w:val="center"/>
          </w:tcPr>
          <w:p w14:paraId="30E378D8" w14:textId="5C69DA48" w:rsidR="0086425C" w:rsidRPr="0086425C" w:rsidRDefault="0086425C" w:rsidP="00EF24DE">
            <w:pPr>
              <w:jc w:val="center"/>
              <w:rPr>
                <w:rFonts w:ascii="Times New Roman" w:hAnsi="Times New Roman" w:cs="Times New Roman"/>
                <w:sz w:val="20"/>
                <w:szCs w:val="20"/>
              </w:rPr>
            </w:pPr>
            <w:r w:rsidRPr="0086425C">
              <w:rPr>
                <w:rFonts w:ascii="Times New Roman" w:eastAsia="DengXian" w:hAnsi="Times New Roman" w:cs="Times New Roman"/>
                <w:color w:val="000000"/>
                <w:sz w:val="20"/>
                <w:szCs w:val="20"/>
              </w:rPr>
              <w:t>15.41%</w:t>
            </w:r>
          </w:p>
        </w:tc>
        <w:tc>
          <w:tcPr>
            <w:tcW w:w="0" w:type="auto"/>
            <w:shd w:val="clear" w:color="auto" w:fill="auto"/>
            <w:vAlign w:val="center"/>
          </w:tcPr>
          <w:p w14:paraId="219FB317" w14:textId="63E7EDD2" w:rsidR="0086425C" w:rsidRPr="0086425C" w:rsidRDefault="0086425C" w:rsidP="00EF24DE">
            <w:pPr>
              <w:jc w:val="center"/>
              <w:rPr>
                <w:rFonts w:ascii="Times New Roman" w:hAnsi="Times New Roman" w:cs="Times New Roman"/>
                <w:sz w:val="20"/>
                <w:szCs w:val="20"/>
              </w:rPr>
            </w:pPr>
            <w:r w:rsidRPr="0086425C">
              <w:rPr>
                <w:rFonts w:ascii="Times New Roman" w:eastAsia="DengXian" w:hAnsi="Times New Roman" w:cs="Times New Roman"/>
                <w:color w:val="000000"/>
                <w:sz w:val="20"/>
                <w:szCs w:val="20"/>
              </w:rPr>
              <w:t>43.84%</w:t>
            </w:r>
          </w:p>
        </w:tc>
        <w:tc>
          <w:tcPr>
            <w:tcW w:w="0" w:type="auto"/>
            <w:shd w:val="clear" w:color="auto" w:fill="auto"/>
            <w:vAlign w:val="center"/>
          </w:tcPr>
          <w:p w14:paraId="06A62AD0" w14:textId="539B802F" w:rsidR="0086425C" w:rsidRPr="0086425C" w:rsidRDefault="0086425C" w:rsidP="00EF24DE">
            <w:pPr>
              <w:jc w:val="center"/>
              <w:rPr>
                <w:rFonts w:ascii="Times New Roman" w:hAnsi="Times New Roman" w:cs="Times New Roman"/>
                <w:sz w:val="20"/>
                <w:szCs w:val="20"/>
              </w:rPr>
            </w:pPr>
            <w:r w:rsidRPr="0086425C">
              <w:rPr>
                <w:rFonts w:ascii="Times New Roman" w:eastAsia="DengXian" w:hAnsi="Times New Roman" w:cs="Times New Roman"/>
                <w:color w:val="000000"/>
                <w:sz w:val="20"/>
                <w:szCs w:val="20"/>
              </w:rPr>
              <w:t>68.28%</w:t>
            </w:r>
          </w:p>
        </w:tc>
        <w:tc>
          <w:tcPr>
            <w:tcW w:w="0" w:type="auto"/>
            <w:shd w:val="clear" w:color="auto" w:fill="auto"/>
            <w:vAlign w:val="center"/>
          </w:tcPr>
          <w:p w14:paraId="2FC51C8B" w14:textId="0F915E53" w:rsidR="0086425C" w:rsidRPr="0086425C" w:rsidRDefault="0086425C" w:rsidP="00EF24DE">
            <w:pPr>
              <w:jc w:val="center"/>
              <w:rPr>
                <w:rFonts w:ascii="Times New Roman" w:hAnsi="Times New Roman" w:cs="Times New Roman"/>
                <w:sz w:val="20"/>
                <w:szCs w:val="20"/>
              </w:rPr>
            </w:pPr>
            <w:r w:rsidRPr="0086425C">
              <w:rPr>
                <w:rFonts w:ascii="Times New Roman" w:eastAsia="DengXian" w:hAnsi="Times New Roman" w:cs="Times New Roman"/>
                <w:color w:val="000000"/>
                <w:sz w:val="20"/>
                <w:szCs w:val="20"/>
              </w:rPr>
              <w:t>13.88%</w:t>
            </w:r>
          </w:p>
        </w:tc>
        <w:tc>
          <w:tcPr>
            <w:tcW w:w="0" w:type="auto"/>
            <w:shd w:val="clear" w:color="auto" w:fill="auto"/>
            <w:vAlign w:val="center"/>
          </w:tcPr>
          <w:p w14:paraId="37E4D611" w14:textId="56DC420F" w:rsidR="0086425C" w:rsidRPr="0086425C" w:rsidRDefault="0086425C" w:rsidP="00EF24DE">
            <w:pPr>
              <w:jc w:val="center"/>
              <w:rPr>
                <w:rFonts w:ascii="Times New Roman" w:hAnsi="Times New Roman" w:cs="Times New Roman"/>
                <w:sz w:val="20"/>
                <w:szCs w:val="20"/>
              </w:rPr>
            </w:pPr>
            <w:r w:rsidRPr="0086425C">
              <w:rPr>
                <w:rFonts w:ascii="Times New Roman" w:eastAsia="DengXian" w:hAnsi="Times New Roman" w:cs="Times New Roman"/>
                <w:color w:val="000000"/>
                <w:sz w:val="20"/>
                <w:szCs w:val="20"/>
              </w:rPr>
              <w:t>29.76%</w:t>
            </w:r>
          </w:p>
        </w:tc>
        <w:tc>
          <w:tcPr>
            <w:tcW w:w="0" w:type="auto"/>
            <w:shd w:val="clear" w:color="auto" w:fill="auto"/>
            <w:vAlign w:val="center"/>
          </w:tcPr>
          <w:p w14:paraId="60F50E49" w14:textId="5ADF2439" w:rsidR="0086425C" w:rsidRPr="0086425C" w:rsidRDefault="0086425C" w:rsidP="00EF24DE">
            <w:pPr>
              <w:jc w:val="center"/>
              <w:rPr>
                <w:rFonts w:ascii="Times New Roman" w:hAnsi="Times New Roman" w:cs="Times New Roman"/>
                <w:sz w:val="20"/>
                <w:szCs w:val="20"/>
              </w:rPr>
            </w:pPr>
            <w:r w:rsidRPr="0086425C">
              <w:rPr>
                <w:rFonts w:ascii="Times New Roman" w:eastAsia="DengXian" w:hAnsi="Times New Roman" w:cs="Times New Roman"/>
                <w:color w:val="000000"/>
                <w:sz w:val="20"/>
                <w:szCs w:val="20"/>
              </w:rPr>
              <w:t>64.68%</w:t>
            </w:r>
          </w:p>
        </w:tc>
      </w:tr>
      <w:tr w:rsidR="0086425C" w:rsidRPr="0086425C" w14:paraId="6B12F37A" w14:textId="77777777" w:rsidTr="00807668">
        <w:trPr>
          <w:trHeight w:val="278"/>
          <w:jc w:val="center"/>
        </w:trPr>
        <w:tc>
          <w:tcPr>
            <w:tcW w:w="0" w:type="auto"/>
            <w:vMerge w:val="restart"/>
            <w:vAlign w:val="center"/>
          </w:tcPr>
          <w:p w14:paraId="37445E1E" w14:textId="361CA517" w:rsidR="0086425C" w:rsidRPr="0086425C" w:rsidRDefault="0086425C" w:rsidP="00383D9C">
            <w:pPr>
              <w:widowControl/>
              <w:jc w:val="center"/>
              <w:rPr>
                <w:rFonts w:ascii="Times New Roman" w:eastAsia="DengXian" w:hAnsi="Times New Roman" w:cs="Times New Roman"/>
                <w:b/>
                <w:bCs/>
                <w:kern w:val="0"/>
                <w:sz w:val="20"/>
                <w:szCs w:val="20"/>
              </w:rPr>
            </w:pPr>
            <w:r w:rsidRPr="0086425C">
              <w:rPr>
                <w:rFonts w:ascii="Times New Roman" w:eastAsia="DengXian" w:hAnsi="Times New Roman" w:cs="Times New Roman"/>
                <w:b/>
                <w:bCs/>
                <w:kern w:val="0"/>
                <w:sz w:val="20"/>
                <w:szCs w:val="20"/>
              </w:rPr>
              <w:t>Dynamic SBFD</w:t>
            </w:r>
          </w:p>
        </w:tc>
        <w:tc>
          <w:tcPr>
            <w:tcW w:w="0" w:type="auto"/>
            <w:vMerge w:val="restart"/>
            <w:shd w:val="clear" w:color="auto" w:fill="auto"/>
            <w:vAlign w:val="center"/>
          </w:tcPr>
          <w:p w14:paraId="76E7A0EC" w14:textId="2092B55C" w:rsidR="0086425C" w:rsidRPr="0086425C" w:rsidRDefault="0086425C" w:rsidP="00383D9C">
            <w:pPr>
              <w:widowControl/>
              <w:jc w:val="center"/>
              <w:rPr>
                <w:rFonts w:ascii="Times New Roman" w:eastAsia="DengXian" w:hAnsi="Times New Roman" w:cs="Times New Roman"/>
                <w:b/>
                <w:bCs/>
                <w:kern w:val="0"/>
                <w:sz w:val="20"/>
                <w:szCs w:val="20"/>
              </w:rPr>
            </w:pPr>
            <w:r w:rsidRPr="0086425C">
              <w:rPr>
                <w:rFonts w:ascii="Times New Roman" w:eastAsia="DengXian" w:hAnsi="Times New Roman" w:cs="Times New Roman"/>
                <w:b/>
                <w:bCs/>
                <w:kern w:val="0"/>
                <w:sz w:val="20"/>
                <w:szCs w:val="20"/>
              </w:rPr>
              <w:t>DL RU</w:t>
            </w:r>
          </w:p>
        </w:tc>
        <w:tc>
          <w:tcPr>
            <w:tcW w:w="0" w:type="auto"/>
            <w:shd w:val="clear" w:color="auto" w:fill="auto"/>
            <w:vAlign w:val="center"/>
          </w:tcPr>
          <w:p w14:paraId="2F157ACB" w14:textId="6D4CF8A4" w:rsidR="0086425C" w:rsidRPr="0086425C" w:rsidRDefault="0086425C" w:rsidP="00383D9C">
            <w:pPr>
              <w:widowControl/>
              <w:jc w:val="center"/>
              <w:rPr>
                <w:rFonts w:ascii="Times New Roman" w:eastAsia="DengXian" w:hAnsi="Times New Roman" w:cs="Times New Roman"/>
                <w:b/>
                <w:bCs/>
                <w:kern w:val="0"/>
                <w:sz w:val="20"/>
                <w:szCs w:val="20"/>
              </w:rPr>
            </w:pPr>
            <w:r w:rsidRPr="0086425C">
              <w:rPr>
                <w:rFonts w:ascii="Times New Roman" w:eastAsia="DengXian" w:hAnsi="Times New Roman" w:cs="Times New Roman"/>
                <w:b/>
                <w:bCs/>
                <w:kern w:val="0"/>
                <w:sz w:val="20"/>
                <w:szCs w:val="20"/>
              </w:rPr>
              <w:t>Type-1</w:t>
            </w:r>
          </w:p>
        </w:tc>
        <w:tc>
          <w:tcPr>
            <w:tcW w:w="0" w:type="auto"/>
            <w:shd w:val="clear" w:color="auto" w:fill="auto"/>
            <w:vAlign w:val="center"/>
          </w:tcPr>
          <w:p w14:paraId="6614775D" w14:textId="3D7D7254" w:rsidR="0086425C" w:rsidRPr="0086425C" w:rsidRDefault="0086425C" w:rsidP="00EF24DE">
            <w:pPr>
              <w:jc w:val="center"/>
              <w:rPr>
                <w:rFonts w:ascii="Times New Roman" w:hAnsi="Times New Roman" w:cs="Times New Roman"/>
                <w:sz w:val="20"/>
                <w:szCs w:val="20"/>
              </w:rPr>
            </w:pPr>
            <w:r w:rsidRPr="0086425C">
              <w:rPr>
                <w:rFonts w:ascii="Times New Roman" w:eastAsia="DengXian" w:hAnsi="Times New Roman" w:cs="Times New Roman"/>
                <w:color w:val="000000"/>
                <w:sz w:val="20"/>
                <w:szCs w:val="20"/>
              </w:rPr>
              <w:t>6.62%</w:t>
            </w:r>
          </w:p>
        </w:tc>
        <w:tc>
          <w:tcPr>
            <w:tcW w:w="0" w:type="auto"/>
            <w:shd w:val="clear" w:color="auto" w:fill="auto"/>
            <w:vAlign w:val="center"/>
          </w:tcPr>
          <w:p w14:paraId="3A341EC6" w14:textId="1097CF45" w:rsidR="0086425C" w:rsidRPr="0086425C" w:rsidRDefault="0086425C" w:rsidP="00EF24DE">
            <w:pPr>
              <w:jc w:val="center"/>
              <w:rPr>
                <w:rFonts w:ascii="Times New Roman" w:hAnsi="Times New Roman" w:cs="Times New Roman"/>
                <w:sz w:val="20"/>
                <w:szCs w:val="20"/>
              </w:rPr>
            </w:pPr>
            <w:r w:rsidRPr="0086425C">
              <w:rPr>
                <w:rFonts w:ascii="Times New Roman" w:eastAsia="DengXian" w:hAnsi="Times New Roman" w:cs="Times New Roman"/>
                <w:color w:val="000000"/>
                <w:sz w:val="20"/>
                <w:szCs w:val="20"/>
              </w:rPr>
              <w:t>19.32%</w:t>
            </w:r>
          </w:p>
        </w:tc>
        <w:tc>
          <w:tcPr>
            <w:tcW w:w="0" w:type="auto"/>
            <w:shd w:val="clear" w:color="auto" w:fill="auto"/>
            <w:vAlign w:val="center"/>
          </w:tcPr>
          <w:p w14:paraId="7C8D72A9" w14:textId="2AF739DF" w:rsidR="0086425C" w:rsidRPr="0086425C" w:rsidRDefault="0086425C" w:rsidP="00EF24DE">
            <w:pPr>
              <w:jc w:val="center"/>
              <w:rPr>
                <w:rFonts w:ascii="Times New Roman" w:hAnsi="Times New Roman" w:cs="Times New Roman"/>
                <w:sz w:val="20"/>
                <w:szCs w:val="20"/>
              </w:rPr>
            </w:pPr>
            <w:r w:rsidRPr="0086425C">
              <w:rPr>
                <w:rFonts w:ascii="Times New Roman" w:eastAsia="DengXian" w:hAnsi="Times New Roman" w:cs="Times New Roman"/>
                <w:color w:val="000000"/>
                <w:sz w:val="20"/>
                <w:szCs w:val="20"/>
              </w:rPr>
              <w:t>40.77%</w:t>
            </w:r>
          </w:p>
        </w:tc>
        <w:tc>
          <w:tcPr>
            <w:tcW w:w="0" w:type="auto"/>
            <w:shd w:val="clear" w:color="auto" w:fill="auto"/>
            <w:vAlign w:val="center"/>
          </w:tcPr>
          <w:p w14:paraId="5974AA57" w14:textId="6973F581" w:rsidR="0086425C" w:rsidRPr="0086425C" w:rsidRDefault="0086425C" w:rsidP="00EF24DE">
            <w:pPr>
              <w:jc w:val="center"/>
              <w:rPr>
                <w:rFonts w:ascii="Times New Roman" w:hAnsi="Times New Roman" w:cs="Times New Roman"/>
                <w:sz w:val="20"/>
                <w:szCs w:val="20"/>
              </w:rPr>
            </w:pPr>
            <w:r w:rsidRPr="0086425C">
              <w:rPr>
                <w:rFonts w:ascii="Times New Roman" w:eastAsia="DengXian" w:hAnsi="Times New Roman" w:cs="Times New Roman"/>
                <w:color w:val="000000"/>
                <w:sz w:val="20"/>
                <w:szCs w:val="20"/>
              </w:rPr>
              <w:t>7.05%</w:t>
            </w:r>
          </w:p>
        </w:tc>
        <w:tc>
          <w:tcPr>
            <w:tcW w:w="0" w:type="auto"/>
            <w:shd w:val="clear" w:color="auto" w:fill="auto"/>
            <w:vAlign w:val="center"/>
          </w:tcPr>
          <w:p w14:paraId="6BB7A97D" w14:textId="209E395F" w:rsidR="0086425C" w:rsidRPr="0086425C" w:rsidRDefault="0086425C" w:rsidP="00EF24DE">
            <w:pPr>
              <w:jc w:val="center"/>
              <w:rPr>
                <w:rFonts w:ascii="Times New Roman" w:hAnsi="Times New Roman" w:cs="Times New Roman"/>
                <w:sz w:val="20"/>
                <w:szCs w:val="20"/>
              </w:rPr>
            </w:pPr>
            <w:r w:rsidRPr="0086425C">
              <w:rPr>
                <w:rFonts w:ascii="Times New Roman" w:eastAsia="DengXian" w:hAnsi="Times New Roman" w:cs="Times New Roman"/>
                <w:color w:val="000000"/>
                <w:sz w:val="20"/>
                <w:szCs w:val="20"/>
              </w:rPr>
              <w:t>19.70%</w:t>
            </w:r>
          </w:p>
        </w:tc>
        <w:tc>
          <w:tcPr>
            <w:tcW w:w="0" w:type="auto"/>
            <w:shd w:val="clear" w:color="auto" w:fill="auto"/>
            <w:vAlign w:val="center"/>
          </w:tcPr>
          <w:p w14:paraId="7FEE1119" w14:textId="710BAD60" w:rsidR="0086425C" w:rsidRPr="0086425C" w:rsidRDefault="0086425C" w:rsidP="00EF24DE">
            <w:pPr>
              <w:jc w:val="center"/>
              <w:rPr>
                <w:rFonts w:ascii="Times New Roman" w:hAnsi="Times New Roman" w:cs="Times New Roman"/>
                <w:sz w:val="20"/>
                <w:szCs w:val="20"/>
              </w:rPr>
            </w:pPr>
            <w:r w:rsidRPr="0086425C">
              <w:rPr>
                <w:rFonts w:ascii="Times New Roman" w:eastAsia="DengXian" w:hAnsi="Times New Roman" w:cs="Times New Roman"/>
                <w:color w:val="000000"/>
                <w:sz w:val="20"/>
                <w:szCs w:val="20"/>
              </w:rPr>
              <w:t>47.40%</w:t>
            </w:r>
          </w:p>
        </w:tc>
      </w:tr>
      <w:tr w:rsidR="0086425C" w:rsidRPr="0086425C" w14:paraId="56909D1D" w14:textId="77777777" w:rsidTr="00EF24DE">
        <w:trPr>
          <w:trHeight w:val="278"/>
          <w:jc w:val="center"/>
        </w:trPr>
        <w:tc>
          <w:tcPr>
            <w:tcW w:w="0" w:type="auto"/>
            <w:vMerge/>
          </w:tcPr>
          <w:p w14:paraId="02FBD173" w14:textId="77777777" w:rsidR="0086425C" w:rsidRPr="0086425C" w:rsidRDefault="0086425C" w:rsidP="00383D9C">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02E2D009" w14:textId="54DB7A9E" w:rsidR="0086425C" w:rsidRPr="0086425C" w:rsidRDefault="0086425C" w:rsidP="00383D9C">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5253897D" w14:textId="3CEBA70F" w:rsidR="0086425C" w:rsidRPr="0086425C" w:rsidRDefault="0086425C" w:rsidP="00383D9C">
            <w:pPr>
              <w:widowControl/>
              <w:jc w:val="center"/>
              <w:rPr>
                <w:rFonts w:ascii="Times New Roman" w:eastAsia="DengXian" w:hAnsi="Times New Roman" w:cs="Times New Roman"/>
                <w:b/>
                <w:bCs/>
                <w:kern w:val="0"/>
                <w:sz w:val="20"/>
                <w:szCs w:val="20"/>
              </w:rPr>
            </w:pPr>
            <w:r w:rsidRPr="0086425C">
              <w:rPr>
                <w:rFonts w:ascii="Times New Roman" w:eastAsia="DengXian" w:hAnsi="Times New Roman" w:cs="Times New Roman"/>
                <w:b/>
                <w:bCs/>
                <w:kern w:val="0"/>
                <w:sz w:val="20"/>
                <w:szCs w:val="20"/>
              </w:rPr>
              <w:t>Type-2</w:t>
            </w:r>
          </w:p>
        </w:tc>
        <w:tc>
          <w:tcPr>
            <w:tcW w:w="0" w:type="auto"/>
            <w:shd w:val="clear" w:color="auto" w:fill="auto"/>
            <w:vAlign w:val="center"/>
          </w:tcPr>
          <w:p w14:paraId="69CE5E4C" w14:textId="68074118" w:rsidR="0086425C" w:rsidRPr="0086425C" w:rsidRDefault="0086425C" w:rsidP="00EF24DE">
            <w:pPr>
              <w:jc w:val="center"/>
              <w:rPr>
                <w:rFonts w:ascii="Times New Roman" w:hAnsi="Times New Roman" w:cs="Times New Roman"/>
                <w:sz w:val="20"/>
                <w:szCs w:val="20"/>
              </w:rPr>
            </w:pPr>
            <w:r w:rsidRPr="0086425C">
              <w:rPr>
                <w:rFonts w:ascii="Times New Roman" w:eastAsia="DengXian" w:hAnsi="Times New Roman" w:cs="Times New Roman"/>
                <w:color w:val="000000"/>
                <w:sz w:val="20"/>
                <w:szCs w:val="20"/>
              </w:rPr>
              <w:t>8.51%</w:t>
            </w:r>
          </w:p>
        </w:tc>
        <w:tc>
          <w:tcPr>
            <w:tcW w:w="0" w:type="auto"/>
            <w:shd w:val="clear" w:color="auto" w:fill="auto"/>
            <w:vAlign w:val="center"/>
          </w:tcPr>
          <w:p w14:paraId="2D046AF1" w14:textId="79593445" w:rsidR="0086425C" w:rsidRPr="0086425C" w:rsidRDefault="0086425C" w:rsidP="00EF24DE">
            <w:pPr>
              <w:jc w:val="center"/>
              <w:rPr>
                <w:rFonts w:ascii="Times New Roman" w:hAnsi="Times New Roman" w:cs="Times New Roman"/>
                <w:sz w:val="20"/>
                <w:szCs w:val="20"/>
              </w:rPr>
            </w:pPr>
            <w:r w:rsidRPr="0086425C">
              <w:rPr>
                <w:rFonts w:ascii="Times New Roman" w:eastAsia="DengXian" w:hAnsi="Times New Roman" w:cs="Times New Roman"/>
                <w:color w:val="000000"/>
                <w:sz w:val="20"/>
                <w:szCs w:val="20"/>
              </w:rPr>
              <w:t>25.96%</w:t>
            </w:r>
          </w:p>
        </w:tc>
        <w:tc>
          <w:tcPr>
            <w:tcW w:w="0" w:type="auto"/>
            <w:shd w:val="clear" w:color="auto" w:fill="auto"/>
            <w:vAlign w:val="center"/>
          </w:tcPr>
          <w:p w14:paraId="1D877785" w14:textId="6E373340" w:rsidR="0086425C" w:rsidRPr="0086425C" w:rsidRDefault="0086425C" w:rsidP="00EF24DE">
            <w:pPr>
              <w:jc w:val="center"/>
              <w:rPr>
                <w:rFonts w:ascii="Times New Roman" w:hAnsi="Times New Roman" w:cs="Times New Roman"/>
                <w:sz w:val="20"/>
                <w:szCs w:val="20"/>
              </w:rPr>
            </w:pPr>
            <w:r w:rsidRPr="0086425C">
              <w:rPr>
                <w:rFonts w:ascii="Times New Roman" w:eastAsia="DengXian" w:hAnsi="Times New Roman" w:cs="Times New Roman"/>
                <w:color w:val="000000"/>
                <w:sz w:val="20"/>
                <w:szCs w:val="20"/>
              </w:rPr>
              <w:t>58.08%</w:t>
            </w:r>
          </w:p>
        </w:tc>
        <w:tc>
          <w:tcPr>
            <w:tcW w:w="0" w:type="auto"/>
            <w:shd w:val="clear" w:color="auto" w:fill="auto"/>
            <w:vAlign w:val="center"/>
          </w:tcPr>
          <w:p w14:paraId="7100E63B" w14:textId="56B60593" w:rsidR="0086425C" w:rsidRPr="0086425C" w:rsidRDefault="0086425C" w:rsidP="00EF24DE">
            <w:pPr>
              <w:jc w:val="center"/>
              <w:rPr>
                <w:rFonts w:ascii="Times New Roman" w:hAnsi="Times New Roman" w:cs="Times New Roman"/>
                <w:sz w:val="20"/>
                <w:szCs w:val="20"/>
              </w:rPr>
            </w:pPr>
            <w:r w:rsidRPr="0086425C">
              <w:rPr>
                <w:rFonts w:ascii="Times New Roman" w:eastAsia="DengXian" w:hAnsi="Times New Roman" w:cs="Times New Roman"/>
                <w:color w:val="000000"/>
                <w:sz w:val="20"/>
                <w:szCs w:val="20"/>
              </w:rPr>
              <w:t>9.17%</w:t>
            </w:r>
          </w:p>
        </w:tc>
        <w:tc>
          <w:tcPr>
            <w:tcW w:w="0" w:type="auto"/>
            <w:shd w:val="clear" w:color="auto" w:fill="auto"/>
            <w:vAlign w:val="center"/>
          </w:tcPr>
          <w:p w14:paraId="4A8D591F" w14:textId="2000C4D3" w:rsidR="0086425C" w:rsidRPr="0086425C" w:rsidRDefault="0086425C" w:rsidP="00EF24DE">
            <w:pPr>
              <w:jc w:val="center"/>
              <w:rPr>
                <w:rFonts w:ascii="Times New Roman" w:hAnsi="Times New Roman" w:cs="Times New Roman"/>
                <w:sz w:val="20"/>
                <w:szCs w:val="20"/>
              </w:rPr>
            </w:pPr>
            <w:r w:rsidRPr="0086425C">
              <w:rPr>
                <w:rFonts w:ascii="Times New Roman" w:eastAsia="DengXian" w:hAnsi="Times New Roman" w:cs="Times New Roman"/>
                <w:color w:val="000000"/>
                <w:sz w:val="20"/>
                <w:szCs w:val="20"/>
              </w:rPr>
              <w:t>25.55%</w:t>
            </w:r>
          </w:p>
        </w:tc>
        <w:tc>
          <w:tcPr>
            <w:tcW w:w="0" w:type="auto"/>
            <w:shd w:val="clear" w:color="auto" w:fill="auto"/>
            <w:vAlign w:val="center"/>
          </w:tcPr>
          <w:p w14:paraId="2BA0E57C" w14:textId="588BA61F" w:rsidR="0086425C" w:rsidRPr="0086425C" w:rsidRDefault="0086425C" w:rsidP="00EF24DE">
            <w:pPr>
              <w:jc w:val="center"/>
              <w:rPr>
                <w:rFonts w:ascii="Times New Roman" w:hAnsi="Times New Roman" w:cs="Times New Roman"/>
                <w:sz w:val="20"/>
                <w:szCs w:val="20"/>
              </w:rPr>
            </w:pPr>
            <w:r w:rsidRPr="0086425C">
              <w:rPr>
                <w:rFonts w:ascii="Times New Roman" w:eastAsia="DengXian" w:hAnsi="Times New Roman" w:cs="Times New Roman"/>
                <w:color w:val="000000"/>
                <w:sz w:val="20"/>
                <w:szCs w:val="20"/>
              </w:rPr>
              <w:t>60.79%</w:t>
            </w:r>
          </w:p>
        </w:tc>
      </w:tr>
      <w:tr w:rsidR="0086425C" w:rsidRPr="0086425C" w14:paraId="673F575B" w14:textId="77777777" w:rsidTr="00EF24DE">
        <w:trPr>
          <w:trHeight w:val="278"/>
          <w:jc w:val="center"/>
        </w:trPr>
        <w:tc>
          <w:tcPr>
            <w:tcW w:w="0" w:type="auto"/>
            <w:vMerge/>
          </w:tcPr>
          <w:p w14:paraId="15DC2225" w14:textId="77777777" w:rsidR="0086425C" w:rsidRPr="0086425C" w:rsidRDefault="0086425C" w:rsidP="00383D9C">
            <w:pPr>
              <w:widowControl/>
              <w:jc w:val="center"/>
              <w:rPr>
                <w:rFonts w:ascii="Times New Roman" w:eastAsia="DengXian" w:hAnsi="Times New Roman" w:cs="Times New Roman"/>
                <w:b/>
                <w:bCs/>
                <w:kern w:val="0"/>
                <w:sz w:val="20"/>
                <w:szCs w:val="20"/>
              </w:rPr>
            </w:pPr>
          </w:p>
        </w:tc>
        <w:tc>
          <w:tcPr>
            <w:tcW w:w="0" w:type="auto"/>
            <w:vMerge w:val="restart"/>
            <w:shd w:val="clear" w:color="auto" w:fill="auto"/>
            <w:vAlign w:val="center"/>
          </w:tcPr>
          <w:p w14:paraId="6A7A6600" w14:textId="119ED849" w:rsidR="0086425C" w:rsidRPr="0086425C" w:rsidRDefault="0086425C" w:rsidP="00383D9C">
            <w:pPr>
              <w:widowControl/>
              <w:jc w:val="center"/>
              <w:rPr>
                <w:rFonts w:ascii="Times New Roman" w:eastAsia="DengXian" w:hAnsi="Times New Roman" w:cs="Times New Roman"/>
                <w:b/>
                <w:bCs/>
                <w:kern w:val="0"/>
                <w:sz w:val="20"/>
                <w:szCs w:val="20"/>
              </w:rPr>
            </w:pPr>
            <w:r w:rsidRPr="0086425C">
              <w:rPr>
                <w:rFonts w:ascii="Times New Roman" w:eastAsia="DengXian" w:hAnsi="Times New Roman" w:cs="Times New Roman"/>
                <w:b/>
                <w:bCs/>
                <w:kern w:val="0"/>
                <w:sz w:val="20"/>
                <w:szCs w:val="20"/>
              </w:rPr>
              <w:t>UL RU</w:t>
            </w:r>
          </w:p>
        </w:tc>
        <w:tc>
          <w:tcPr>
            <w:tcW w:w="0" w:type="auto"/>
            <w:shd w:val="clear" w:color="auto" w:fill="auto"/>
            <w:vAlign w:val="center"/>
          </w:tcPr>
          <w:p w14:paraId="74A7F71F" w14:textId="3774D17A" w:rsidR="0086425C" w:rsidRPr="0086425C" w:rsidRDefault="0086425C" w:rsidP="00383D9C">
            <w:pPr>
              <w:widowControl/>
              <w:jc w:val="center"/>
              <w:rPr>
                <w:rFonts w:ascii="Times New Roman" w:eastAsia="DengXian" w:hAnsi="Times New Roman" w:cs="Times New Roman"/>
                <w:b/>
                <w:bCs/>
                <w:kern w:val="0"/>
                <w:sz w:val="20"/>
                <w:szCs w:val="20"/>
              </w:rPr>
            </w:pPr>
            <w:r w:rsidRPr="0086425C">
              <w:rPr>
                <w:rFonts w:ascii="Times New Roman" w:eastAsia="DengXian" w:hAnsi="Times New Roman" w:cs="Times New Roman"/>
                <w:b/>
                <w:bCs/>
                <w:kern w:val="0"/>
                <w:sz w:val="20"/>
                <w:szCs w:val="20"/>
              </w:rPr>
              <w:t>Type-1</w:t>
            </w:r>
          </w:p>
        </w:tc>
        <w:tc>
          <w:tcPr>
            <w:tcW w:w="0" w:type="auto"/>
            <w:shd w:val="clear" w:color="auto" w:fill="auto"/>
            <w:vAlign w:val="center"/>
          </w:tcPr>
          <w:p w14:paraId="6AC05A64" w14:textId="0070DA71" w:rsidR="0086425C" w:rsidRPr="0086425C" w:rsidRDefault="0086425C" w:rsidP="00EF24DE">
            <w:pPr>
              <w:jc w:val="center"/>
              <w:rPr>
                <w:rFonts w:ascii="Times New Roman" w:hAnsi="Times New Roman" w:cs="Times New Roman"/>
                <w:sz w:val="20"/>
                <w:szCs w:val="20"/>
              </w:rPr>
            </w:pPr>
            <w:r w:rsidRPr="0086425C">
              <w:rPr>
                <w:rFonts w:ascii="Times New Roman" w:eastAsia="DengXian" w:hAnsi="Times New Roman" w:cs="Times New Roman"/>
                <w:color w:val="000000"/>
                <w:sz w:val="20"/>
                <w:szCs w:val="20"/>
              </w:rPr>
              <w:t>2.02%</w:t>
            </w:r>
          </w:p>
        </w:tc>
        <w:tc>
          <w:tcPr>
            <w:tcW w:w="0" w:type="auto"/>
            <w:shd w:val="clear" w:color="auto" w:fill="auto"/>
            <w:vAlign w:val="center"/>
          </w:tcPr>
          <w:p w14:paraId="7058B160" w14:textId="0478D91A" w:rsidR="0086425C" w:rsidRPr="0086425C" w:rsidRDefault="0086425C" w:rsidP="00EF24DE">
            <w:pPr>
              <w:jc w:val="center"/>
              <w:rPr>
                <w:rFonts w:ascii="Times New Roman" w:hAnsi="Times New Roman" w:cs="Times New Roman"/>
                <w:sz w:val="20"/>
                <w:szCs w:val="20"/>
              </w:rPr>
            </w:pPr>
            <w:r w:rsidRPr="0086425C">
              <w:rPr>
                <w:rFonts w:ascii="Times New Roman" w:eastAsia="DengXian" w:hAnsi="Times New Roman" w:cs="Times New Roman"/>
                <w:color w:val="000000"/>
                <w:sz w:val="20"/>
                <w:szCs w:val="20"/>
              </w:rPr>
              <w:t>5.97%</w:t>
            </w:r>
          </w:p>
        </w:tc>
        <w:tc>
          <w:tcPr>
            <w:tcW w:w="0" w:type="auto"/>
            <w:shd w:val="clear" w:color="auto" w:fill="auto"/>
            <w:vAlign w:val="center"/>
          </w:tcPr>
          <w:p w14:paraId="1599A42B" w14:textId="2B2D68D4" w:rsidR="0086425C" w:rsidRPr="0086425C" w:rsidRDefault="0086425C" w:rsidP="00EF24DE">
            <w:pPr>
              <w:jc w:val="center"/>
              <w:rPr>
                <w:rFonts w:ascii="Times New Roman" w:hAnsi="Times New Roman" w:cs="Times New Roman"/>
                <w:sz w:val="20"/>
                <w:szCs w:val="20"/>
              </w:rPr>
            </w:pPr>
            <w:r w:rsidRPr="0086425C">
              <w:rPr>
                <w:rFonts w:ascii="Times New Roman" w:eastAsia="DengXian" w:hAnsi="Times New Roman" w:cs="Times New Roman"/>
                <w:color w:val="000000"/>
                <w:sz w:val="20"/>
                <w:szCs w:val="20"/>
              </w:rPr>
              <w:t>11.86%</w:t>
            </w:r>
          </w:p>
        </w:tc>
        <w:tc>
          <w:tcPr>
            <w:tcW w:w="0" w:type="auto"/>
            <w:shd w:val="clear" w:color="auto" w:fill="auto"/>
            <w:vAlign w:val="center"/>
          </w:tcPr>
          <w:p w14:paraId="423BB580" w14:textId="081B5CB5" w:rsidR="0086425C" w:rsidRPr="0086425C" w:rsidRDefault="0086425C" w:rsidP="00EF24DE">
            <w:pPr>
              <w:jc w:val="center"/>
              <w:rPr>
                <w:rFonts w:ascii="Times New Roman" w:hAnsi="Times New Roman" w:cs="Times New Roman"/>
                <w:sz w:val="20"/>
                <w:szCs w:val="20"/>
              </w:rPr>
            </w:pPr>
            <w:r w:rsidRPr="0086425C">
              <w:rPr>
                <w:rFonts w:ascii="Times New Roman" w:eastAsia="DengXian" w:hAnsi="Times New Roman" w:cs="Times New Roman"/>
                <w:color w:val="000000"/>
                <w:sz w:val="20"/>
                <w:szCs w:val="20"/>
              </w:rPr>
              <w:t>1.77%</w:t>
            </w:r>
          </w:p>
        </w:tc>
        <w:tc>
          <w:tcPr>
            <w:tcW w:w="0" w:type="auto"/>
            <w:shd w:val="clear" w:color="auto" w:fill="auto"/>
            <w:vAlign w:val="center"/>
          </w:tcPr>
          <w:p w14:paraId="07AECBF7" w14:textId="1CC032C2" w:rsidR="0086425C" w:rsidRPr="0086425C" w:rsidRDefault="0086425C" w:rsidP="00EF24DE">
            <w:pPr>
              <w:jc w:val="center"/>
              <w:rPr>
                <w:rFonts w:ascii="Times New Roman" w:hAnsi="Times New Roman" w:cs="Times New Roman"/>
                <w:sz w:val="20"/>
                <w:szCs w:val="20"/>
              </w:rPr>
            </w:pPr>
            <w:r w:rsidRPr="0086425C">
              <w:rPr>
                <w:rFonts w:ascii="Times New Roman" w:eastAsia="DengXian" w:hAnsi="Times New Roman" w:cs="Times New Roman"/>
                <w:color w:val="000000"/>
                <w:sz w:val="20"/>
                <w:szCs w:val="20"/>
              </w:rPr>
              <w:t>4.61%</w:t>
            </w:r>
          </w:p>
        </w:tc>
        <w:tc>
          <w:tcPr>
            <w:tcW w:w="0" w:type="auto"/>
            <w:shd w:val="clear" w:color="auto" w:fill="auto"/>
            <w:vAlign w:val="center"/>
          </w:tcPr>
          <w:p w14:paraId="57D37BC0" w14:textId="1467F1A4" w:rsidR="0086425C" w:rsidRPr="0086425C" w:rsidRDefault="0086425C" w:rsidP="00EF24DE">
            <w:pPr>
              <w:jc w:val="center"/>
              <w:rPr>
                <w:rFonts w:ascii="Times New Roman" w:hAnsi="Times New Roman" w:cs="Times New Roman"/>
                <w:sz w:val="20"/>
                <w:szCs w:val="20"/>
              </w:rPr>
            </w:pPr>
            <w:r w:rsidRPr="0086425C">
              <w:rPr>
                <w:rFonts w:ascii="Times New Roman" w:eastAsia="DengXian" w:hAnsi="Times New Roman" w:cs="Times New Roman"/>
                <w:color w:val="000000"/>
                <w:sz w:val="20"/>
                <w:szCs w:val="20"/>
              </w:rPr>
              <w:t>10.62%</w:t>
            </w:r>
          </w:p>
        </w:tc>
      </w:tr>
      <w:tr w:rsidR="0086425C" w:rsidRPr="0086425C" w14:paraId="66CBB778" w14:textId="77777777" w:rsidTr="00EF24DE">
        <w:trPr>
          <w:trHeight w:val="278"/>
          <w:jc w:val="center"/>
        </w:trPr>
        <w:tc>
          <w:tcPr>
            <w:tcW w:w="0" w:type="auto"/>
            <w:vMerge/>
          </w:tcPr>
          <w:p w14:paraId="34932E6C" w14:textId="77777777" w:rsidR="0086425C" w:rsidRPr="0086425C" w:rsidRDefault="0086425C" w:rsidP="00383D9C">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655F838B" w14:textId="3916A3B5" w:rsidR="0086425C" w:rsidRPr="0086425C" w:rsidRDefault="0086425C" w:rsidP="00383D9C">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1C465EAA" w14:textId="179505CC" w:rsidR="0086425C" w:rsidRPr="0086425C" w:rsidRDefault="0086425C" w:rsidP="00383D9C">
            <w:pPr>
              <w:widowControl/>
              <w:jc w:val="center"/>
              <w:rPr>
                <w:rFonts w:ascii="Times New Roman" w:eastAsia="DengXian" w:hAnsi="Times New Roman" w:cs="Times New Roman"/>
                <w:b/>
                <w:bCs/>
                <w:kern w:val="0"/>
                <w:sz w:val="20"/>
                <w:szCs w:val="20"/>
              </w:rPr>
            </w:pPr>
            <w:r w:rsidRPr="0086425C">
              <w:rPr>
                <w:rFonts w:ascii="Times New Roman" w:eastAsia="DengXian" w:hAnsi="Times New Roman" w:cs="Times New Roman"/>
                <w:b/>
                <w:bCs/>
                <w:kern w:val="0"/>
                <w:sz w:val="20"/>
                <w:szCs w:val="20"/>
              </w:rPr>
              <w:t>Type-2</w:t>
            </w:r>
          </w:p>
        </w:tc>
        <w:tc>
          <w:tcPr>
            <w:tcW w:w="0" w:type="auto"/>
            <w:shd w:val="clear" w:color="auto" w:fill="auto"/>
            <w:vAlign w:val="center"/>
          </w:tcPr>
          <w:p w14:paraId="52AA5A33" w14:textId="72ADE266" w:rsidR="0086425C" w:rsidRPr="0086425C" w:rsidRDefault="0086425C" w:rsidP="00EF24DE">
            <w:pPr>
              <w:jc w:val="center"/>
              <w:rPr>
                <w:rFonts w:ascii="Times New Roman" w:hAnsi="Times New Roman" w:cs="Times New Roman"/>
                <w:sz w:val="20"/>
                <w:szCs w:val="20"/>
              </w:rPr>
            </w:pPr>
            <w:r w:rsidRPr="0086425C">
              <w:rPr>
                <w:rFonts w:ascii="Times New Roman" w:eastAsia="DengXian" w:hAnsi="Times New Roman" w:cs="Times New Roman"/>
                <w:color w:val="000000"/>
                <w:sz w:val="20"/>
                <w:szCs w:val="20"/>
              </w:rPr>
              <w:t>9.83%</w:t>
            </w:r>
          </w:p>
        </w:tc>
        <w:tc>
          <w:tcPr>
            <w:tcW w:w="0" w:type="auto"/>
            <w:shd w:val="clear" w:color="auto" w:fill="auto"/>
            <w:vAlign w:val="center"/>
          </w:tcPr>
          <w:p w14:paraId="6C534A70" w14:textId="13D365FF" w:rsidR="0086425C" w:rsidRPr="0086425C" w:rsidRDefault="0086425C" w:rsidP="00EF24DE">
            <w:pPr>
              <w:jc w:val="center"/>
              <w:rPr>
                <w:rFonts w:ascii="Times New Roman" w:hAnsi="Times New Roman" w:cs="Times New Roman"/>
                <w:sz w:val="20"/>
                <w:szCs w:val="20"/>
              </w:rPr>
            </w:pPr>
            <w:r w:rsidRPr="0086425C">
              <w:rPr>
                <w:rFonts w:ascii="Times New Roman" w:eastAsia="DengXian" w:hAnsi="Times New Roman" w:cs="Times New Roman"/>
                <w:color w:val="000000"/>
                <w:sz w:val="20"/>
                <w:szCs w:val="20"/>
              </w:rPr>
              <w:t>25.03%</w:t>
            </w:r>
          </w:p>
        </w:tc>
        <w:tc>
          <w:tcPr>
            <w:tcW w:w="0" w:type="auto"/>
            <w:shd w:val="clear" w:color="auto" w:fill="auto"/>
            <w:vAlign w:val="center"/>
          </w:tcPr>
          <w:p w14:paraId="525BAAD0" w14:textId="2FFC97F7" w:rsidR="0086425C" w:rsidRPr="0086425C" w:rsidRDefault="0086425C" w:rsidP="00EF24DE">
            <w:pPr>
              <w:jc w:val="center"/>
              <w:rPr>
                <w:rFonts w:ascii="Times New Roman" w:hAnsi="Times New Roman" w:cs="Times New Roman"/>
                <w:sz w:val="20"/>
                <w:szCs w:val="20"/>
              </w:rPr>
            </w:pPr>
            <w:r w:rsidRPr="0086425C">
              <w:rPr>
                <w:rFonts w:ascii="Times New Roman" w:eastAsia="DengXian" w:hAnsi="Times New Roman" w:cs="Times New Roman"/>
                <w:color w:val="000000"/>
                <w:sz w:val="20"/>
                <w:szCs w:val="20"/>
              </w:rPr>
              <w:t>42.16%</w:t>
            </w:r>
          </w:p>
        </w:tc>
        <w:tc>
          <w:tcPr>
            <w:tcW w:w="0" w:type="auto"/>
            <w:shd w:val="clear" w:color="auto" w:fill="auto"/>
            <w:vAlign w:val="center"/>
          </w:tcPr>
          <w:p w14:paraId="21B4DEA2" w14:textId="085EBEA4" w:rsidR="0086425C" w:rsidRPr="0086425C" w:rsidRDefault="0086425C" w:rsidP="00EF24DE">
            <w:pPr>
              <w:jc w:val="center"/>
              <w:rPr>
                <w:rFonts w:ascii="Times New Roman" w:hAnsi="Times New Roman" w:cs="Times New Roman"/>
                <w:sz w:val="20"/>
                <w:szCs w:val="20"/>
              </w:rPr>
            </w:pPr>
            <w:r w:rsidRPr="0086425C">
              <w:rPr>
                <w:rFonts w:ascii="Times New Roman" w:eastAsia="DengXian" w:hAnsi="Times New Roman" w:cs="Times New Roman"/>
                <w:color w:val="000000"/>
                <w:sz w:val="20"/>
                <w:szCs w:val="20"/>
              </w:rPr>
              <w:t>8.35%</w:t>
            </w:r>
          </w:p>
        </w:tc>
        <w:tc>
          <w:tcPr>
            <w:tcW w:w="0" w:type="auto"/>
            <w:shd w:val="clear" w:color="auto" w:fill="auto"/>
            <w:vAlign w:val="center"/>
          </w:tcPr>
          <w:p w14:paraId="32CDA400" w14:textId="35C4603D" w:rsidR="0086425C" w:rsidRPr="0086425C" w:rsidRDefault="0086425C" w:rsidP="00EF24DE">
            <w:pPr>
              <w:jc w:val="center"/>
              <w:rPr>
                <w:rFonts w:ascii="Times New Roman" w:hAnsi="Times New Roman" w:cs="Times New Roman"/>
                <w:sz w:val="20"/>
                <w:szCs w:val="20"/>
              </w:rPr>
            </w:pPr>
            <w:r w:rsidRPr="0086425C">
              <w:rPr>
                <w:rFonts w:ascii="Times New Roman" w:eastAsia="DengXian" w:hAnsi="Times New Roman" w:cs="Times New Roman"/>
                <w:color w:val="000000"/>
                <w:sz w:val="20"/>
                <w:szCs w:val="20"/>
              </w:rPr>
              <w:t>21.76%</w:t>
            </w:r>
          </w:p>
        </w:tc>
        <w:tc>
          <w:tcPr>
            <w:tcW w:w="0" w:type="auto"/>
            <w:shd w:val="clear" w:color="auto" w:fill="auto"/>
            <w:vAlign w:val="center"/>
          </w:tcPr>
          <w:p w14:paraId="161961DA" w14:textId="49ACC2A6" w:rsidR="0086425C" w:rsidRPr="0086425C" w:rsidRDefault="0086425C" w:rsidP="00EF24DE">
            <w:pPr>
              <w:jc w:val="center"/>
              <w:rPr>
                <w:rFonts w:ascii="Times New Roman" w:hAnsi="Times New Roman" w:cs="Times New Roman"/>
                <w:sz w:val="20"/>
                <w:szCs w:val="20"/>
              </w:rPr>
            </w:pPr>
            <w:r w:rsidRPr="0086425C">
              <w:rPr>
                <w:rFonts w:ascii="Times New Roman" w:eastAsia="DengXian" w:hAnsi="Times New Roman" w:cs="Times New Roman"/>
                <w:color w:val="000000"/>
                <w:sz w:val="20"/>
                <w:szCs w:val="20"/>
              </w:rPr>
              <w:t>51.53%</w:t>
            </w:r>
          </w:p>
        </w:tc>
      </w:tr>
      <w:tr w:rsidR="0086425C" w:rsidRPr="0086425C" w14:paraId="592F366B" w14:textId="77777777" w:rsidTr="00807668">
        <w:trPr>
          <w:trHeight w:val="278"/>
          <w:jc w:val="center"/>
        </w:trPr>
        <w:tc>
          <w:tcPr>
            <w:tcW w:w="0" w:type="auto"/>
            <w:vMerge w:val="restart"/>
            <w:vAlign w:val="center"/>
          </w:tcPr>
          <w:p w14:paraId="03B3ED64" w14:textId="03F626A5" w:rsidR="0086425C" w:rsidRPr="0086425C" w:rsidRDefault="0086425C" w:rsidP="00383D9C">
            <w:pPr>
              <w:widowControl/>
              <w:jc w:val="center"/>
              <w:rPr>
                <w:rFonts w:ascii="Times New Roman" w:eastAsia="DengXian" w:hAnsi="Times New Roman" w:cs="Times New Roman"/>
                <w:b/>
                <w:bCs/>
                <w:kern w:val="0"/>
                <w:sz w:val="20"/>
                <w:szCs w:val="20"/>
              </w:rPr>
            </w:pPr>
            <w:r w:rsidRPr="0086425C">
              <w:rPr>
                <w:rFonts w:ascii="Times New Roman" w:eastAsia="DengXian" w:hAnsi="Times New Roman" w:cs="Times New Roman"/>
                <w:b/>
                <w:bCs/>
                <w:kern w:val="0"/>
                <w:sz w:val="20"/>
                <w:szCs w:val="20"/>
              </w:rPr>
              <w:t>Baseline</w:t>
            </w:r>
          </w:p>
        </w:tc>
        <w:tc>
          <w:tcPr>
            <w:tcW w:w="0" w:type="auto"/>
            <w:vMerge w:val="restart"/>
            <w:shd w:val="clear" w:color="auto" w:fill="auto"/>
            <w:vAlign w:val="center"/>
          </w:tcPr>
          <w:p w14:paraId="1C0AF0C7" w14:textId="0D68ACA5" w:rsidR="0086425C" w:rsidRPr="0086425C" w:rsidRDefault="0086425C" w:rsidP="00383D9C">
            <w:pPr>
              <w:widowControl/>
              <w:jc w:val="center"/>
              <w:rPr>
                <w:rFonts w:ascii="Times New Roman" w:eastAsia="DengXian" w:hAnsi="Times New Roman" w:cs="Times New Roman"/>
                <w:b/>
                <w:bCs/>
                <w:kern w:val="0"/>
                <w:sz w:val="20"/>
                <w:szCs w:val="20"/>
              </w:rPr>
            </w:pPr>
            <w:r w:rsidRPr="0086425C">
              <w:rPr>
                <w:rFonts w:ascii="Times New Roman" w:eastAsia="DengXian" w:hAnsi="Times New Roman" w:cs="Times New Roman"/>
                <w:b/>
                <w:bCs/>
                <w:kern w:val="0"/>
                <w:sz w:val="20"/>
                <w:szCs w:val="20"/>
              </w:rPr>
              <w:t xml:space="preserve">DL average-UPT </w:t>
            </w:r>
            <w:r w:rsidRPr="0086425C">
              <w:rPr>
                <w:rFonts w:ascii="Times New Roman" w:eastAsia="DengXian" w:hAnsi="Times New Roman" w:cs="Times New Roman"/>
                <w:b/>
                <w:bCs/>
                <w:color w:val="000000"/>
                <w:kern w:val="0"/>
                <w:sz w:val="20"/>
                <w:szCs w:val="20"/>
              </w:rPr>
              <w:t>CDF</w:t>
            </w:r>
          </w:p>
        </w:tc>
        <w:tc>
          <w:tcPr>
            <w:tcW w:w="0" w:type="auto"/>
            <w:shd w:val="clear" w:color="auto" w:fill="auto"/>
            <w:vAlign w:val="center"/>
            <w:hideMark/>
          </w:tcPr>
          <w:p w14:paraId="6AC3B82A" w14:textId="77777777" w:rsidR="0086425C" w:rsidRPr="0086425C" w:rsidRDefault="0086425C" w:rsidP="00383D9C">
            <w:pPr>
              <w:widowControl/>
              <w:jc w:val="center"/>
              <w:rPr>
                <w:rFonts w:ascii="Times New Roman" w:eastAsia="DengXian" w:hAnsi="Times New Roman" w:cs="Times New Roman"/>
                <w:b/>
                <w:bCs/>
                <w:kern w:val="0"/>
                <w:sz w:val="20"/>
                <w:szCs w:val="20"/>
              </w:rPr>
            </w:pPr>
            <w:r w:rsidRPr="0086425C">
              <w:rPr>
                <w:rFonts w:ascii="Times New Roman" w:eastAsia="DengXian" w:hAnsi="Times New Roman" w:cs="Times New Roman"/>
                <w:b/>
                <w:bCs/>
                <w:kern w:val="0"/>
                <w:sz w:val="20"/>
                <w:szCs w:val="20"/>
              </w:rPr>
              <w:t>Mean</w:t>
            </w:r>
          </w:p>
        </w:tc>
        <w:tc>
          <w:tcPr>
            <w:tcW w:w="0" w:type="auto"/>
            <w:shd w:val="clear" w:color="auto" w:fill="auto"/>
            <w:vAlign w:val="center"/>
          </w:tcPr>
          <w:p w14:paraId="717D1419" w14:textId="5224AB15" w:rsidR="0086425C" w:rsidRPr="0086425C" w:rsidRDefault="0086425C" w:rsidP="00EF24DE">
            <w:pPr>
              <w:jc w:val="center"/>
              <w:rPr>
                <w:rFonts w:ascii="Times New Roman" w:hAnsi="Times New Roman" w:cs="Times New Roman"/>
                <w:sz w:val="20"/>
                <w:szCs w:val="20"/>
              </w:rPr>
            </w:pPr>
            <w:r w:rsidRPr="0086425C">
              <w:rPr>
                <w:rFonts w:ascii="Times New Roman" w:eastAsia="DengXian" w:hAnsi="Times New Roman" w:cs="Times New Roman"/>
                <w:color w:val="000000"/>
                <w:sz w:val="20"/>
                <w:szCs w:val="20"/>
              </w:rPr>
              <w:t>46.76</w:t>
            </w:r>
          </w:p>
        </w:tc>
        <w:tc>
          <w:tcPr>
            <w:tcW w:w="0" w:type="auto"/>
            <w:shd w:val="clear" w:color="auto" w:fill="auto"/>
            <w:vAlign w:val="center"/>
          </w:tcPr>
          <w:p w14:paraId="6678F20C" w14:textId="63C41C38" w:rsidR="0086425C" w:rsidRPr="0086425C" w:rsidRDefault="0086425C" w:rsidP="00EF24DE">
            <w:pPr>
              <w:jc w:val="center"/>
              <w:rPr>
                <w:rFonts w:ascii="Times New Roman" w:hAnsi="Times New Roman" w:cs="Times New Roman"/>
                <w:sz w:val="20"/>
                <w:szCs w:val="20"/>
              </w:rPr>
            </w:pPr>
            <w:r w:rsidRPr="0086425C">
              <w:rPr>
                <w:rFonts w:ascii="Times New Roman" w:eastAsia="DengXian" w:hAnsi="Times New Roman" w:cs="Times New Roman"/>
                <w:color w:val="000000"/>
                <w:sz w:val="20"/>
                <w:szCs w:val="20"/>
              </w:rPr>
              <w:t>45.34</w:t>
            </w:r>
          </w:p>
        </w:tc>
        <w:tc>
          <w:tcPr>
            <w:tcW w:w="0" w:type="auto"/>
            <w:shd w:val="clear" w:color="auto" w:fill="auto"/>
            <w:vAlign w:val="center"/>
          </w:tcPr>
          <w:p w14:paraId="48EAB703" w14:textId="757B7724" w:rsidR="0086425C" w:rsidRPr="0086425C" w:rsidRDefault="0086425C" w:rsidP="00EF24DE">
            <w:pPr>
              <w:jc w:val="center"/>
              <w:rPr>
                <w:rFonts w:ascii="Times New Roman" w:hAnsi="Times New Roman" w:cs="Times New Roman"/>
                <w:sz w:val="20"/>
                <w:szCs w:val="20"/>
              </w:rPr>
            </w:pPr>
            <w:r w:rsidRPr="0086425C">
              <w:rPr>
                <w:rFonts w:ascii="Times New Roman" w:eastAsia="DengXian" w:hAnsi="Times New Roman" w:cs="Times New Roman"/>
                <w:color w:val="000000"/>
                <w:sz w:val="20"/>
                <w:szCs w:val="20"/>
              </w:rPr>
              <w:t>42.89</w:t>
            </w:r>
          </w:p>
        </w:tc>
        <w:tc>
          <w:tcPr>
            <w:tcW w:w="0" w:type="auto"/>
            <w:shd w:val="clear" w:color="auto" w:fill="auto"/>
            <w:vAlign w:val="center"/>
          </w:tcPr>
          <w:p w14:paraId="6F7BC335" w14:textId="1C96A860" w:rsidR="0086425C" w:rsidRPr="0086425C" w:rsidRDefault="0086425C" w:rsidP="00EF24DE">
            <w:pPr>
              <w:jc w:val="center"/>
              <w:rPr>
                <w:rFonts w:ascii="Times New Roman" w:hAnsi="Times New Roman" w:cs="Times New Roman"/>
                <w:sz w:val="20"/>
                <w:szCs w:val="20"/>
              </w:rPr>
            </w:pPr>
            <w:r w:rsidRPr="0086425C">
              <w:rPr>
                <w:rFonts w:ascii="Times New Roman" w:eastAsia="DengXian" w:hAnsi="Times New Roman" w:cs="Times New Roman"/>
                <w:color w:val="000000"/>
                <w:sz w:val="20"/>
                <w:szCs w:val="20"/>
              </w:rPr>
              <w:t>716.79</w:t>
            </w:r>
          </w:p>
        </w:tc>
        <w:tc>
          <w:tcPr>
            <w:tcW w:w="0" w:type="auto"/>
            <w:shd w:val="clear" w:color="auto" w:fill="auto"/>
            <w:vAlign w:val="center"/>
          </w:tcPr>
          <w:p w14:paraId="79FCAF47" w14:textId="5AC62DEF" w:rsidR="0086425C" w:rsidRPr="0086425C" w:rsidRDefault="0086425C" w:rsidP="00EF24DE">
            <w:pPr>
              <w:jc w:val="center"/>
              <w:rPr>
                <w:rFonts w:ascii="Times New Roman" w:hAnsi="Times New Roman" w:cs="Times New Roman"/>
                <w:sz w:val="20"/>
                <w:szCs w:val="20"/>
              </w:rPr>
            </w:pPr>
            <w:r w:rsidRPr="0086425C">
              <w:rPr>
                <w:rFonts w:ascii="Times New Roman" w:eastAsia="DengXian" w:hAnsi="Times New Roman" w:cs="Times New Roman"/>
                <w:color w:val="000000"/>
                <w:sz w:val="20"/>
                <w:szCs w:val="20"/>
              </w:rPr>
              <w:t>556.74</w:t>
            </w:r>
          </w:p>
        </w:tc>
        <w:tc>
          <w:tcPr>
            <w:tcW w:w="0" w:type="auto"/>
            <w:shd w:val="clear" w:color="auto" w:fill="auto"/>
            <w:vAlign w:val="center"/>
          </w:tcPr>
          <w:p w14:paraId="6DDD2DB4" w14:textId="7FDD1977" w:rsidR="0086425C" w:rsidRPr="0086425C" w:rsidRDefault="0086425C" w:rsidP="00EF24DE">
            <w:pPr>
              <w:jc w:val="center"/>
              <w:rPr>
                <w:rFonts w:ascii="Times New Roman" w:hAnsi="Times New Roman" w:cs="Times New Roman"/>
                <w:sz w:val="20"/>
                <w:szCs w:val="20"/>
              </w:rPr>
            </w:pPr>
            <w:r w:rsidRPr="0086425C">
              <w:rPr>
                <w:rFonts w:ascii="Times New Roman" w:eastAsia="DengXian" w:hAnsi="Times New Roman" w:cs="Times New Roman"/>
                <w:color w:val="000000"/>
                <w:sz w:val="20"/>
                <w:szCs w:val="20"/>
              </w:rPr>
              <w:t>376.87</w:t>
            </w:r>
          </w:p>
        </w:tc>
      </w:tr>
      <w:tr w:rsidR="0086425C" w:rsidRPr="0086425C" w14:paraId="69F6B837" w14:textId="77777777" w:rsidTr="00807668">
        <w:trPr>
          <w:trHeight w:val="278"/>
          <w:jc w:val="center"/>
        </w:trPr>
        <w:tc>
          <w:tcPr>
            <w:tcW w:w="0" w:type="auto"/>
            <w:vMerge/>
            <w:vAlign w:val="center"/>
          </w:tcPr>
          <w:p w14:paraId="23D3BD18" w14:textId="77777777" w:rsidR="0086425C" w:rsidRPr="0086425C" w:rsidRDefault="0086425C" w:rsidP="00383D9C">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03479399" w14:textId="28A6D8B1" w:rsidR="0086425C" w:rsidRPr="0086425C" w:rsidRDefault="0086425C" w:rsidP="00383D9C">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6BF5F732" w14:textId="77777777" w:rsidR="0086425C" w:rsidRPr="0086425C" w:rsidRDefault="0086425C" w:rsidP="00383D9C">
            <w:pPr>
              <w:widowControl/>
              <w:jc w:val="center"/>
              <w:rPr>
                <w:rFonts w:ascii="Times New Roman" w:eastAsia="DengXian" w:hAnsi="Times New Roman" w:cs="Times New Roman"/>
                <w:b/>
                <w:bCs/>
                <w:kern w:val="0"/>
                <w:sz w:val="20"/>
                <w:szCs w:val="20"/>
              </w:rPr>
            </w:pPr>
            <w:r w:rsidRPr="0086425C">
              <w:rPr>
                <w:rFonts w:ascii="Times New Roman" w:eastAsia="DengXian" w:hAnsi="Times New Roman" w:cs="Times New Roman"/>
                <w:b/>
                <w:bCs/>
                <w:kern w:val="0"/>
                <w:sz w:val="20"/>
                <w:szCs w:val="20"/>
              </w:rPr>
              <w:t>5%</w:t>
            </w:r>
          </w:p>
        </w:tc>
        <w:tc>
          <w:tcPr>
            <w:tcW w:w="0" w:type="auto"/>
            <w:shd w:val="clear" w:color="auto" w:fill="auto"/>
            <w:vAlign w:val="center"/>
          </w:tcPr>
          <w:p w14:paraId="56193638" w14:textId="6026DCCB" w:rsidR="0086425C" w:rsidRPr="0086425C" w:rsidRDefault="0086425C" w:rsidP="00EF24DE">
            <w:pPr>
              <w:jc w:val="center"/>
              <w:rPr>
                <w:rFonts w:ascii="Times New Roman" w:hAnsi="Times New Roman" w:cs="Times New Roman"/>
                <w:sz w:val="20"/>
                <w:szCs w:val="20"/>
              </w:rPr>
            </w:pPr>
            <w:r w:rsidRPr="0086425C">
              <w:rPr>
                <w:rFonts w:ascii="Times New Roman" w:eastAsia="DengXian" w:hAnsi="Times New Roman" w:cs="Times New Roman"/>
                <w:color w:val="000000"/>
                <w:sz w:val="20"/>
                <w:szCs w:val="20"/>
              </w:rPr>
              <w:t>43.23</w:t>
            </w:r>
          </w:p>
        </w:tc>
        <w:tc>
          <w:tcPr>
            <w:tcW w:w="0" w:type="auto"/>
            <w:shd w:val="clear" w:color="auto" w:fill="auto"/>
            <w:vAlign w:val="center"/>
          </w:tcPr>
          <w:p w14:paraId="2041F942" w14:textId="4DF14D9C" w:rsidR="0086425C" w:rsidRPr="0086425C" w:rsidRDefault="0086425C" w:rsidP="00EF24DE">
            <w:pPr>
              <w:jc w:val="center"/>
              <w:rPr>
                <w:rFonts w:ascii="Times New Roman" w:hAnsi="Times New Roman" w:cs="Times New Roman"/>
                <w:sz w:val="20"/>
                <w:szCs w:val="20"/>
              </w:rPr>
            </w:pPr>
            <w:r w:rsidRPr="0086425C">
              <w:rPr>
                <w:rFonts w:ascii="Times New Roman" w:eastAsia="DengXian" w:hAnsi="Times New Roman" w:cs="Times New Roman"/>
                <w:color w:val="000000"/>
                <w:sz w:val="20"/>
                <w:szCs w:val="20"/>
              </w:rPr>
              <w:t>42.21</w:t>
            </w:r>
          </w:p>
        </w:tc>
        <w:tc>
          <w:tcPr>
            <w:tcW w:w="0" w:type="auto"/>
            <w:shd w:val="clear" w:color="auto" w:fill="auto"/>
            <w:vAlign w:val="center"/>
          </w:tcPr>
          <w:p w14:paraId="1E041692" w14:textId="3D3B28CC" w:rsidR="0086425C" w:rsidRPr="0086425C" w:rsidRDefault="0086425C" w:rsidP="00EF24DE">
            <w:pPr>
              <w:jc w:val="center"/>
              <w:rPr>
                <w:rFonts w:ascii="Times New Roman" w:hAnsi="Times New Roman" w:cs="Times New Roman"/>
                <w:sz w:val="20"/>
                <w:szCs w:val="20"/>
              </w:rPr>
            </w:pPr>
            <w:r w:rsidRPr="0086425C">
              <w:rPr>
                <w:rFonts w:ascii="Times New Roman" w:eastAsia="DengXian" w:hAnsi="Times New Roman" w:cs="Times New Roman"/>
                <w:color w:val="000000"/>
                <w:sz w:val="20"/>
                <w:szCs w:val="20"/>
              </w:rPr>
              <w:t>37.14</w:t>
            </w:r>
          </w:p>
        </w:tc>
        <w:tc>
          <w:tcPr>
            <w:tcW w:w="0" w:type="auto"/>
            <w:shd w:val="clear" w:color="auto" w:fill="auto"/>
            <w:vAlign w:val="center"/>
          </w:tcPr>
          <w:p w14:paraId="1DE29E5B" w14:textId="2198ECC2" w:rsidR="0086425C" w:rsidRPr="0086425C" w:rsidRDefault="0086425C" w:rsidP="00EF24DE">
            <w:pPr>
              <w:jc w:val="center"/>
              <w:rPr>
                <w:rFonts w:ascii="Times New Roman" w:hAnsi="Times New Roman" w:cs="Times New Roman"/>
                <w:sz w:val="20"/>
                <w:szCs w:val="20"/>
              </w:rPr>
            </w:pPr>
            <w:r w:rsidRPr="0086425C">
              <w:rPr>
                <w:rFonts w:ascii="Times New Roman" w:eastAsia="DengXian" w:hAnsi="Times New Roman" w:cs="Times New Roman"/>
                <w:color w:val="000000"/>
                <w:sz w:val="20"/>
                <w:szCs w:val="20"/>
              </w:rPr>
              <w:t>518.61</w:t>
            </w:r>
          </w:p>
        </w:tc>
        <w:tc>
          <w:tcPr>
            <w:tcW w:w="0" w:type="auto"/>
            <w:shd w:val="clear" w:color="auto" w:fill="auto"/>
            <w:vAlign w:val="center"/>
          </w:tcPr>
          <w:p w14:paraId="19E1CF32" w14:textId="02BF8F5E" w:rsidR="0086425C" w:rsidRPr="0086425C" w:rsidRDefault="0086425C" w:rsidP="00EF24DE">
            <w:pPr>
              <w:jc w:val="center"/>
              <w:rPr>
                <w:rFonts w:ascii="Times New Roman" w:hAnsi="Times New Roman" w:cs="Times New Roman"/>
                <w:sz w:val="20"/>
                <w:szCs w:val="20"/>
              </w:rPr>
            </w:pPr>
            <w:r w:rsidRPr="0086425C">
              <w:rPr>
                <w:rFonts w:ascii="Times New Roman" w:eastAsia="DengXian" w:hAnsi="Times New Roman" w:cs="Times New Roman"/>
                <w:color w:val="000000"/>
                <w:sz w:val="20"/>
                <w:szCs w:val="20"/>
              </w:rPr>
              <w:t>312.52</w:t>
            </w:r>
          </w:p>
        </w:tc>
        <w:tc>
          <w:tcPr>
            <w:tcW w:w="0" w:type="auto"/>
            <w:shd w:val="clear" w:color="auto" w:fill="auto"/>
            <w:vAlign w:val="center"/>
          </w:tcPr>
          <w:p w14:paraId="06D6653E" w14:textId="09EBC82B" w:rsidR="0086425C" w:rsidRPr="0086425C" w:rsidRDefault="0086425C" w:rsidP="00EF24DE">
            <w:pPr>
              <w:jc w:val="center"/>
              <w:rPr>
                <w:rFonts w:ascii="Times New Roman" w:hAnsi="Times New Roman" w:cs="Times New Roman"/>
                <w:sz w:val="20"/>
                <w:szCs w:val="20"/>
              </w:rPr>
            </w:pPr>
            <w:r w:rsidRPr="0086425C">
              <w:rPr>
                <w:rFonts w:ascii="Times New Roman" w:eastAsia="DengXian" w:hAnsi="Times New Roman" w:cs="Times New Roman"/>
                <w:color w:val="000000"/>
                <w:sz w:val="20"/>
                <w:szCs w:val="20"/>
              </w:rPr>
              <w:t>144.71</w:t>
            </w:r>
          </w:p>
        </w:tc>
      </w:tr>
      <w:tr w:rsidR="0086425C" w:rsidRPr="0086425C" w14:paraId="666161D1" w14:textId="77777777" w:rsidTr="00807668">
        <w:trPr>
          <w:trHeight w:val="278"/>
          <w:jc w:val="center"/>
        </w:trPr>
        <w:tc>
          <w:tcPr>
            <w:tcW w:w="0" w:type="auto"/>
            <w:vMerge/>
            <w:vAlign w:val="center"/>
          </w:tcPr>
          <w:p w14:paraId="534C829C" w14:textId="77777777" w:rsidR="0086425C" w:rsidRPr="0086425C" w:rsidRDefault="0086425C" w:rsidP="00383D9C">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3905F4C4" w14:textId="0D09FD71" w:rsidR="0086425C" w:rsidRPr="0086425C" w:rsidRDefault="0086425C" w:rsidP="00383D9C">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348BD46D" w14:textId="77777777" w:rsidR="0086425C" w:rsidRPr="0086425C" w:rsidRDefault="0086425C" w:rsidP="00383D9C">
            <w:pPr>
              <w:widowControl/>
              <w:jc w:val="center"/>
              <w:rPr>
                <w:rFonts w:ascii="Times New Roman" w:eastAsia="DengXian" w:hAnsi="Times New Roman" w:cs="Times New Roman"/>
                <w:b/>
                <w:bCs/>
                <w:kern w:val="0"/>
                <w:sz w:val="20"/>
                <w:szCs w:val="20"/>
              </w:rPr>
            </w:pPr>
            <w:r w:rsidRPr="0086425C">
              <w:rPr>
                <w:rFonts w:ascii="Times New Roman" w:eastAsia="DengXian" w:hAnsi="Times New Roman" w:cs="Times New Roman"/>
                <w:b/>
                <w:bCs/>
                <w:kern w:val="0"/>
                <w:sz w:val="20"/>
                <w:szCs w:val="20"/>
              </w:rPr>
              <w:t>50%</w:t>
            </w:r>
          </w:p>
        </w:tc>
        <w:tc>
          <w:tcPr>
            <w:tcW w:w="0" w:type="auto"/>
            <w:shd w:val="clear" w:color="auto" w:fill="auto"/>
            <w:vAlign w:val="center"/>
          </w:tcPr>
          <w:p w14:paraId="73612F8A" w14:textId="356AC3E2" w:rsidR="0086425C" w:rsidRPr="0086425C" w:rsidRDefault="0086425C" w:rsidP="00EF24DE">
            <w:pPr>
              <w:jc w:val="center"/>
              <w:rPr>
                <w:rFonts w:ascii="Times New Roman" w:hAnsi="Times New Roman" w:cs="Times New Roman"/>
                <w:sz w:val="20"/>
                <w:szCs w:val="20"/>
              </w:rPr>
            </w:pPr>
            <w:r w:rsidRPr="0086425C">
              <w:rPr>
                <w:rFonts w:ascii="Times New Roman" w:eastAsia="DengXian" w:hAnsi="Times New Roman" w:cs="Times New Roman"/>
                <w:color w:val="000000"/>
                <w:sz w:val="20"/>
                <w:szCs w:val="20"/>
              </w:rPr>
              <w:t>46.41</w:t>
            </w:r>
          </w:p>
        </w:tc>
        <w:tc>
          <w:tcPr>
            <w:tcW w:w="0" w:type="auto"/>
            <w:shd w:val="clear" w:color="auto" w:fill="auto"/>
            <w:vAlign w:val="center"/>
          </w:tcPr>
          <w:p w14:paraId="7269A815" w14:textId="5BE990A7" w:rsidR="0086425C" w:rsidRPr="0086425C" w:rsidRDefault="0086425C" w:rsidP="00EF24DE">
            <w:pPr>
              <w:jc w:val="center"/>
              <w:rPr>
                <w:rFonts w:ascii="Times New Roman" w:hAnsi="Times New Roman" w:cs="Times New Roman"/>
                <w:sz w:val="20"/>
                <w:szCs w:val="20"/>
              </w:rPr>
            </w:pPr>
            <w:r w:rsidRPr="0086425C">
              <w:rPr>
                <w:rFonts w:ascii="Times New Roman" w:eastAsia="DengXian" w:hAnsi="Times New Roman" w:cs="Times New Roman"/>
                <w:color w:val="000000"/>
                <w:sz w:val="20"/>
                <w:szCs w:val="20"/>
              </w:rPr>
              <w:t>44.73</w:t>
            </w:r>
          </w:p>
        </w:tc>
        <w:tc>
          <w:tcPr>
            <w:tcW w:w="0" w:type="auto"/>
            <w:shd w:val="clear" w:color="auto" w:fill="auto"/>
            <w:vAlign w:val="center"/>
          </w:tcPr>
          <w:p w14:paraId="5A621D7F" w14:textId="2A5F463D" w:rsidR="0086425C" w:rsidRPr="0086425C" w:rsidRDefault="0086425C" w:rsidP="00EF24DE">
            <w:pPr>
              <w:jc w:val="center"/>
              <w:rPr>
                <w:rFonts w:ascii="Times New Roman" w:hAnsi="Times New Roman" w:cs="Times New Roman"/>
                <w:sz w:val="20"/>
                <w:szCs w:val="20"/>
              </w:rPr>
            </w:pPr>
            <w:r w:rsidRPr="0086425C">
              <w:rPr>
                <w:rFonts w:ascii="Times New Roman" w:eastAsia="DengXian" w:hAnsi="Times New Roman" w:cs="Times New Roman"/>
                <w:color w:val="000000"/>
                <w:sz w:val="20"/>
                <w:szCs w:val="20"/>
              </w:rPr>
              <w:t>42.79</w:t>
            </w:r>
          </w:p>
        </w:tc>
        <w:tc>
          <w:tcPr>
            <w:tcW w:w="0" w:type="auto"/>
            <w:shd w:val="clear" w:color="auto" w:fill="auto"/>
            <w:vAlign w:val="center"/>
          </w:tcPr>
          <w:p w14:paraId="01127253" w14:textId="24165765" w:rsidR="0086425C" w:rsidRPr="0086425C" w:rsidRDefault="0086425C" w:rsidP="00EF24DE">
            <w:pPr>
              <w:jc w:val="center"/>
              <w:rPr>
                <w:rFonts w:ascii="Times New Roman" w:hAnsi="Times New Roman" w:cs="Times New Roman"/>
                <w:sz w:val="20"/>
                <w:szCs w:val="20"/>
              </w:rPr>
            </w:pPr>
            <w:r w:rsidRPr="0086425C">
              <w:rPr>
                <w:rFonts w:ascii="Times New Roman" w:eastAsia="DengXian" w:hAnsi="Times New Roman" w:cs="Times New Roman"/>
                <w:color w:val="000000"/>
                <w:sz w:val="20"/>
                <w:szCs w:val="20"/>
              </w:rPr>
              <w:t>737.23</w:t>
            </w:r>
          </w:p>
        </w:tc>
        <w:tc>
          <w:tcPr>
            <w:tcW w:w="0" w:type="auto"/>
            <w:shd w:val="clear" w:color="auto" w:fill="auto"/>
            <w:vAlign w:val="center"/>
          </w:tcPr>
          <w:p w14:paraId="3BB87DD2" w14:textId="0823913D" w:rsidR="0086425C" w:rsidRPr="0086425C" w:rsidRDefault="0086425C" w:rsidP="00EF24DE">
            <w:pPr>
              <w:jc w:val="center"/>
              <w:rPr>
                <w:rFonts w:ascii="Times New Roman" w:hAnsi="Times New Roman" w:cs="Times New Roman"/>
                <w:sz w:val="20"/>
                <w:szCs w:val="20"/>
              </w:rPr>
            </w:pPr>
            <w:r w:rsidRPr="0086425C">
              <w:rPr>
                <w:rFonts w:ascii="Times New Roman" w:eastAsia="DengXian" w:hAnsi="Times New Roman" w:cs="Times New Roman"/>
                <w:color w:val="000000"/>
                <w:sz w:val="20"/>
                <w:szCs w:val="20"/>
              </w:rPr>
              <w:t>550.36</w:t>
            </w:r>
          </w:p>
        </w:tc>
        <w:tc>
          <w:tcPr>
            <w:tcW w:w="0" w:type="auto"/>
            <w:shd w:val="clear" w:color="auto" w:fill="auto"/>
            <w:vAlign w:val="center"/>
          </w:tcPr>
          <w:p w14:paraId="2FBFA673" w14:textId="578798F1" w:rsidR="0086425C" w:rsidRPr="0086425C" w:rsidRDefault="0086425C" w:rsidP="00EF24DE">
            <w:pPr>
              <w:jc w:val="center"/>
              <w:rPr>
                <w:rFonts w:ascii="Times New Roman" w:hAnsi="Times New Roman" w:cs="Times New Roman"/>
                <w:sz w:val="20"/>
                <w:szCs w:val="20"/>
              </w:rPr>
            </w:pPr>
            <w:r w:rsidRPr="0086425C">
              <w:rPr>
                <w:rFonts w:ascii="Times New Roman" w:eastAsia="DengXian" w:hAnsi="Times New Roman" w:cs="Times New Roman"/>
                <w:color w:val="000000"/>
                <w:sz w:val="20"/>
                <w:szCs w:val="20"/>
              </w:rPr>
              <w:t>359.71</w:t>
            </w:r>
          </w:p>
        </w:tc>
      </w:tr>
      <w:tr w:rsidR="0086425C" w:rsidRPr="0086425C" w14:paraId="4E809D6A" w14:textId="77777777" w:rsidTr="00807668">
        <w:trPr>
          <w:trHeight w:val="278"/>
          <w:jc w:val="center"/>
        </w:trPr>
        <w:tc>
          <w:tcPr>
            <w:tcW w:w="0" w:type="auto"/>
            <w:vMerge/>
            <w:vAlign w:val="center"/>
          </w:tcPr>
          <w:p w14:paraId="39EE8BE2" w14:textId="77777777" w:rsidR="0086425C" w:rsidRPr="0086425C" w:rsidRDefault="0086425C" w:rsidP="00383D9C">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40F2792D" w14:textId="393B7B1B" w:rsidR="0086425C" w:rsidRPr="0086425C" w:rsidRDefault="0086425C" w:rsidP="00383D9C">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311F7C8E" w14:textId="77777777" w:rsidR="0086425C" w:rsidRPr="0086425C" w:rsidRDefault="0086425C" w:rsidP="00383D9C">
            <w:pPr>
              <w:widowControl/>
              <w:jc w:val="center"/>
              <w:rPr>
                <w:rFonts w:ascii="Times New Roman" w:eastAsia="DengXian" w:hAnsi="Times New Roman" w:cs="Times New Roman"/>
                <w:b/>
                <w:bCs/>
                <w:kern w:val="0"/>
                <w:sz w:val="20"/>
                <w:szCs w:val="20"/>
              </w:rPr>
            </w:pPr>
            <w:r w:rsidRPr="0086425C">
              <w:rPr>
                <w:rFonts w:ascii="Times New Roman" w:eastAsia="DengXian" w:hAnsi="Times New Roman" w:cs="Times New Roman"/>
                <w:b/>
                <w:bCs/>
                <w:kern w:val="0"/>
                <w:sz w:val="20"/>
                <w:szCs w:val="20"/>
              </w:rPr>
              <w:t>95%</w:t>
            </w:r>
          </w:p>
        </w:tc>
        <w:tc>
          <w:tcPr>
            <w:tcW w:w="0" w:type="auto"/>
            <w:shd w:val="clear" w:color="auto" w:fill="auto"/>
            <w:vAlign w:val="center"/>
          </w:tcPr>
          <w:p w14:paraId="1FFA18D2" w14:textId="08032FD8" w:rsidR="0086425C" w:rsidRPr="0086425C" w:rsidRDefault="0086425C" w:rsidP="00EF24DE">
            <w:pPr>
              <w:jc w:val="center"/>
              <w:rPr>
                <w:rFonts w:ascii="Times New Roman" w:hAnsi="Times New Roman" w:cs="Times New Roman"/>
                <w:sz w:val="20"/>
                <w:szCs w:val="20"/>
              </w:rPr>
            </w:pPr>
            <w:r w:rsidRPr="0086425C">
              <w:rPr>
                <w:rFonts w:ascii="Times New Roman" w:eastAsia="DengXian" w:hAnsi="Times New Roman" w:cs="Times New Roman"/>
                <w:color w:val="000000"/>
                <w:sz w:val="20"/>
                <w:szCs w:val="20"/>
              </w:rPr>
              <w:t>51.28</w:t>
            </w:r>
          </w:p>
        </w:tc>
        <w:tc>
          <w:tcPr>
            <w:tcW w:w="0" w:type="auto"/>
            <w:shd w:val="clear" w:color="auto" w:fill="auto"/>
            <w:vAlign w:val="center"/>
          </w:tcPr>
          <w:p w14:paraId="589703D5" w14:textId="7D4F2038" w:rsidR="0086425C" w:rsidRPr="0086425C" w:rsidRDefault="0086425C" w:rsidP="00EF24DE">
            <w:pPr>
              <w:jc w:val="center"/>
              <w:rPr>
                <w:rFonts w:ascii="Times New Roman" w:hAnsi="Times New Roman" w:cs="Times New Roman"/>
                <w:sz w:val="20"/>
                <w:szCs w:val="20"/>
              </w:rPr>
            </w:pPr>
            <w:r w:rsidRPr="0086425C">
              <w:rPr>
                <w:rFonts w:ascii="Times New Roman" w:eastAsia="DengXian" w:hAnsi="Times New Roman" w:cs="Times New Roman"/>
                <w:color w:val="000000"/>
                <w:sz w:val="20"/>
                <w:szCs w:val="20"/>
              </w:rPr>
              <w:t>50.49</w:t>
            </w:r>
          </w:p>
        </w:tc>
        <w:tc>
          <w:tcPr>
            <w:tcW w:w="0" w:type="auto"/>
            <w:shd w:val="clear" w:color="auto" w:fill="auto"/>
            <w:vAlign w:val="center"/>
          </w:tcPr>
          <w:p w14:paraId="347AF086" w14:textId="5F9411BB" w:rsidR="0086425C" w:rsidRPr="0086425C" w:rsidRDefault="0086425C" w:rsidP="00EF24DE">
            <w:pPr>
              <w:jc w:val="center"/>
              <w:rPr>
                <w:rFonts w:ascii="Times New Roman" w:hAnsi="Times New Roman" w:cs="Times New Roman"/>
                <w:sz w:val="20"/>
                <w:szCs w:val="20"/>
              </w:rPr>
            </w:pPr>
            <w:r w:rsidRPr="0086425C">
              <w:rPr>
                <w:rFonts w:ascii="Times New Roman" w:eastAsia="DengXian" w:hAnsi="Times New Roman" w:cs="Times New Roman"/>
                <w:color w:val="000000"/>
                <w:sz w:val="20"/>
                <w:szCs w:val="20"/>
              </w:rPr>
              <w:t>49.43</w:t>
            </w:r>
          </w:p>
        </w:tc>
        <w:tc>
          <w:tcPr>
            <w:tcW w:w="0" w:type="auto"/>
            <w:shd w:val="clear" w:color="auto" w:fill="auto"/>
            <w:vAlign w:val="center"/>
          </w:tcPr>
          <w:p w14:paraId="6B6A1EF7" w14:textId="4E7929D8" w:rsidR="0086425C" w:rsidRPr="0086425C" w:rsidRDefault="0086425C" w:rsidP="00EF24DE">
            <w:pPr>
              <w:jc w:val="center"/>
              <w:rPr>
                <w:rFonts w:ascii="Times New Roman" w:hAnsi="Times New Roman" w:cs="Times New Roman"/>
                <w:sz w:val="20"/>
                <w:szCs w:val="20"/>
              </w:rPr>
            </w:pPr>
            <w:r w:rsidRPr="0086425C">
              <w:rPr>
                <w:rFonts w:ascii="Times New Roman" w:eastAsia="DengXian" w:hAnsi="Times New Roman" w:cs="Times New Roman"/>
                <w:color w:val="000000"/>
                <w:sz w:val="20"/>
                <w:szCs w:val="20"/>
              </w:rPr>
              <w:t>841.36</w:t>
            </w:r>
          </w:p>
        </w:tc>
        <w:tc>
          <w:tcPr>
            <w:tcW w:w="0" w:type="auto"/>
            <w:shd w:val="clear" w:color="auto" w:fill="auto"/>
            <w:vAlign w:val="center"/>
          </w:tcPr>
          <w:p w14:paraId="6132E536" w14:textId="1947276D" w:rsidR="0086425C" w:rsidRPr="0086425C" w:rsidRDefault="0086425C" w:rsidP="00EF24DE">
            <w:pPr>
              <w:jc w:val="center"/>
              <w:rPr>
                <w:rFonts w:ascii="Times New Roman" w:hAnsi="Times New Roman" w:cs="Times New Roman"/>
                <w:sz w:val="20"/>
                <w:szCs w:val="20"/>
              </w:rPr>
            </w:pPr>
            <w:r w:rsidRPr="0086425C">
              <w:rPr>
                <w:rFonts w:ascii="Times New Roman" w:eastAsia="DengXian" w:hAnsi="Times New Roman" w:cs="Times New Roman"/>
                <w:color w:val="000000"/>
                <w:sz w:val="20"/>
                <w:szCs w:val="20"/>
              </w:rPr>
              <w:t>776.57</w:t>
            </w:r>
          </w:p>
        </w:tc>
        <w:tc>
          <w:tcPr>
            <w:tcW w:w="0" w:type="auto"/>
            <w:shd w:val="clear" w:color="auto" w:fill="auto"/>
            <w:vAlign w:val="center"/>
          </w:tcPr>
          <w:p w14:paraId="78902FA4" w14:textId="59C03FE9" w:rsidR="0086425C" w:rsidRPr="0086425C" w:rsidRDefault="0086425C" w:rsidP="00EF24DE">
            <w:pPr>
              <w:jc w:val="center"/>
              <w:rPr>
                <w:rFonts w:ascii="Times New Roman" w:hAnsi="Times New Roman" w:cs="Times New Roman"/>
                <w:sz w:val="20"/>
                <w:szCs w:val="20"/>
              </w:rPr>
            </w:pPr>
            <w:r w:rsidRPr="0086425C">
              <w:rPr>
                <w:rFonts w:ascii="Times New Roman" w:eastAsia="DengXian" w:hAnsi="Times New Roman" w:cs="Times New Roman"/>
                <w:color w:val="000000"/>
                <w:sz w:val="20"/>
                <w:szCs w:val="20"/>
              </w:rPr>
              <w:t>682.54</w:t>
            </w:r>
          </w:p>
        </w:tc>
      </w:tr>
      <w:tr w:rsidR="0086425C" w:rsidRPr="0086425C" w14:paraId="74A1EFCF" w14:textId="77777777" w:rsidTr="00807668">
        <w:trPr>
          <w:trHeight w:val="278"/>
          <w:jc w:val="center"/>
        </w:trPr>
        <w:tc>
          <w:tcPr>
            <w:tcW w:w="0" w:type="auto"/>
            <w:vMerge/>
            <w:vAlign w:val="center"/>
          </w:tcPr>
          <w:p w14:paraId="35916C01" w14:textId="77777777" w:rsidR="0086425C" w:rsidRPr="0086425C" w:rsidRDefault="0086425C" w:rsidP="00383D9C">
            <w:pPr>
              <w:widowControl/>
              <w:jc w:val="center"/>
              <w:rPr>
                <w:rFonts w:ascii="Times New Roman" w:eastAsia="DengXian" w:hAnsi="Times New Roman" w:cs="Times New Roman"/>
                <w:b/>
                <w:bCs/>
                <w:kern w:val="0"/>
                <w:sz w:val="20"/>
                <w:szCs w:val="20"/>
              </w:rPr>
            </w:pPr>
          </w:p>
        </w:tc>
        <w:tc>
          <w:tcPr>
            <w:tcW w:w="0" w:type="auto"/>
            <w:vMerge w:val="restart"/>
            <w:shd w:val="clear" w:color="auto" w:fill="auto"/>
            <w:vAlign w:val="center"/>
          </w:tcPr>
          <w:p w14:paraId="3723C87F" w14:textId="0F79251C" w:rsidR="0086425C" w:rsidRPr="0086425C" w:rsidRDefault="0086425C" w:rsidP="00383D9C">
            <w:pPr>
              <w:widowControl/>
              <w:jc w:val="center"/>
              <w:rPr>
                <w:rFonts w:ascii="Times New Roman" w:eastAsia="DengXian" w:hAnsi="Times New Roman" w:cs="Times New Roman"/>
                <w:b/>
                <w:bCs/>
                <w:kern w:val="0"/>
                <w:sz w:val="20"/>
                <w:szCs w:val="20"/>
              </w:rPr>
            </w:pPr>
            <w:r w:rsidRPr="0086425C">
              <w:rPr>
                <w:rFonts w:ascii="Times New Roman" w:eastAsia="DengXian" w:hAnsi="Times New Roman" w:cs="Times New Roman"/>
                <w:b/>
                <w:bCs/>
                <w:kern w:val="0"/>
                <w:sz w:val="20"/>
                <w:szCs w:val="20"/>
              </w:rPr>
              <w:t xml:space="preserve">UL average-UPT </w:t>
            </w:r>
            <w:r w:rsidRPr="0086425C">
              <w:rPr>
                <w:rFonts w:ascii="Times New Roman" w:eastAsia="DengXian" w:hAnsi="Times New Roman" w:cs="Times New Roman"/>
                <w:b/>
                <w:bCs/>
                <w:color w:val="000000"/>
                <w:kern w:val="0"/>
                <w:sz w:val="20"/>
                <w:szCs w:val="20"/>
              </w:rPr>
              <w:t>CDF</w:t>
            </w:r>
          </w:p>
        </w:tc>
        <w:tc>
          <w:tcPr>
            <w:tcW w:w="0" w:type="auto"/>
            <w:shd w:val="clear" w:color="auto" w:fill="auto"/>
            <w:vAlign w:val="center"/>
            <w:hideMark/>
          </w:tcPr>
          <w:p w14:paraId="72CF7392" w14:textId="77777777" w:rsidR="0086425C" w:rsidRPr="0086425C" w:rsidRDefault="0086425C" w:rsidP="00383D9C">
            <w:pPr>
              <w:widowControl/>
              <w:jc w:val="center"/>
              <w:rPr>
                <w:rFonts w:ascii="Times New Roman" w:eastAsia="DengXian" w:hAnsi="Times New Roman" w:cs="Times New Roman"/>
                <w:b/>
                <w:bCs/>
                <w:kern w:val="0"/>
                <w:sz w:val="20"/>
                <w:szCs w:val="20"/>
              </w:rPr>
            </w:pPr>
            <w:r w:rsidRPr="0086425C">
              <w:rPr>
                <w:rFonts w:ascii="Times New Roman" w:eastAsia="DengXian" w:hAnsi="Times New Roman" w:cs="Times New Roman"/>
                <w:b/>
                <w:bCs/>
                <w:kern w:val="0"/>
                <w:sz w:val="20"/>
                <w:szCs w:val="20"/>
              </w:rPr>
              <w:t>Mean</w:t>
            </w:r>
          </w:p>
        </w:tc>
        <w:tc>
          <w:tcPr>
            <w:tcW w:w="0" w:type="auto"/>
            <w:shd w:val="clear" w:color="auto" w:fill="auto"/>
            <w:vAlign w:val="center"/>
          </w:tcPr>
          <w:p w14:paraId="1B91942A" w14:textId="3F60BA24" w:rsidR="0086425C" w:rsidRPr="0086425C" w:rsidRDefault="0086425C" w:rsidP="00EF24DE">
            <w:pPr>
              <w:jc w:val="center"/>
              <w:rPr>
                <w:rFonts w:ascii="Times New Roman" w:hAnsi="Times New Roman" w:cs="Times New Roman"/>
                <w:sz w:val="20"/>
                <w:szCs w:val="20"/>
              </w:rPr>
            </w:pPr>
            <w:r w:rsidRPr="0086425C">
              <w:rPr>
                <w:rFonts w:ascii="Times New Roman" w:eastAsia="DengXian" w:hAnsi="Times New Roman" w:cs="Times New Roman"/>
                <w:color w:val="000000"/>
                <w:sz w:val="20"/>
                <w:szCs w:val="20"/>
              </w:rPr>
              <w:t>2.14</w:t>
            </w:r>
          </w:p>
        </w:tc>
        <w:tc>
          <w:tcPr>
            <w:tcW w:w="0" w:type="auto"/>
            <w:shd w:val="clear" w:color="auto" w:fill="auto"/>
            <w:vAlign w:val="center"/>
          </w:tcPr>
          <w:p w14:paraId="3AEDC6EE" w14:textId="7CD1D183" w:rsidR="0086425C" w:rsidRPr="0086425C" w:rsidRDefault="0086425C" w:rsidP="00EF24DE">
            <w:pPr>
              <w:jc w:val="center"/>
              <w:rPr>
                <w:rFonts w:ascii="Times New Roman" w:hAnsi="Times New Roman" w:cs="Times New Roman"/>
                <w:sz w:val="20"/>
                <w:szCs w:val="20"/>
              </w:rPr>
            </w:pPr>
            <w:r w:rsidRPr="0086425C">
              <w:rPr>
                <w:rFonts w:ascii="Times New Roman" w:eastAsia="DengXian" w:hAnsi="Times New Roman" w:cs="Times New Roman"/>
                <w:color w:val="000000"/>
                <w:sz w:val="20"/>
                <w:szCs w:val="20"/>
              </w:rPr>
              <w:t>2.06</w:t>
            </w:r>
          </w:p>
        </w:tc>
        <w:tc>
          <w:tcPr>
            <w:tcW w:w="0" w:type="auto"/>
            <w:shd w:val="clear" w:color="auto" w:fill="auto"/>
            <w:vAlign w:val="center"/>
          </w:tcPr>
          <w:p w14:paraId="4EF570BA" w14:textId="185F9803" w:rsidR="0086425C" w:rsidRPr="0086425C" w:rsidRDefault="0086425C" w:rsidP="00EF24DE">
            <w:pPr>
              <w:jc w:val="center"/>
              <w:rPr>
                <w:rFonts w:ascii="Times New Roman" w:hAnsi="Times New Roman" w:cs="Times New Roman"/>
                <w:sz w:val="20"/>
                <w:szCs w:val="20"/>
              </w:rPr>
            </w:pPr>
            <w:r w:rsidRPr="0086425C">
              <w:rPr>
                <w:rFonts w:ascii="Times New Roman" w:eastAsia="DengXian" w:hAnsi="Times New Roman" w:cs="Times New Roman"/>
                <w:color w:val="000000"/>
                <w:sz w:val="20"/>
                <w:szCs w:val="20"/>
              </w:rPr>
              <w:t>1.95</w:t>
            </w:r>
          </w:p>
        </w:tc>
        <w:tc>
          <w:tcPr>
            <w:tcW w:w="0" w:type="auto"/>
            <w:shd w:val="clear" w:color="auto" w:fill="auto"/>
            <w:vAlign w:val="center"/>
          </w:tcPr>
          <w:p w14:paraId="38F2685C" w14:textId="26576383" w:rsidR="0086425C" w:rsidRPr="0086425C" w:rsidRDefault="0086425C" w:rsidP="00EF24DE">
            <w:pPr>
              <w:jc w:val="center"/>
              <w:rPr>
                <w:rFonts w:ascii="Times New Roman" w:hAnsi="Times New Roman" w:cs="Times New Roman"/>
                <w:sz w:val="20"/>
                <w:szCs w:val="20"/>
              </w:rPr>
            </w:pPr>
            <w:r w:rsidRPr="0086425C">
              <w:rPr>
                <w:rFonts w:ascii="Times New Roman" w:eastAsia="DengXian" w:hAnsi="Times New Roman" w:cs="Times New Roman"/>
                <w:color w:val="000000"/>
                <w:sz w:val="20"/>
                <w:szCs w:val="20"/>
              </w:rPr>
              <w:t>343.71</w:t>
            </w:r>
          </w:p>
        </w:tc>
        <w:tc>
          <w:tcPr>
            <w:tcW w:w="0" w:type="auto"/>
            <w:shd w:val="clear" w:color="auto" w:fill="auto"/>
            <w:vAlign w:val="center"/>
          </w:tcPr>
          <w:p w14:paraId="469A74A0" w14:textId="019169D1" w:rsidR="0086425C" w:rsidRPr="0086425C" w:rsidRDefault="0086425C" w:rsidP="00EF24DE">
            <w:pPr>
              <w:jc w:val="center"/>
              <w:rPr>
                <w:rFonts w:ascii="Times New Roman" w:hAnsi="Times New Roman" w:cs="Times New Roman"/>
                <w:sz w:val="20"/>
                <w:szCs w:val="20"/>
              </w:rPr>
            </w:pPr>
            <w:r w:rsidRPr="0086425C">
              <w:rPr>
                <w:rFonts w:ascii="Times New Roman" w:eastAsia="DengXian" w:hAnsi="Times New Roman" w:cs="Times New Roman"/>
                <w:color w:val="000000"/>
                <w:sz w:val="20"/>
                <w:szCs w:val="20"/>
              </w:rPr>
              <w:t>245.36</w:t>
            </w:r>
          </w:p>
        </w:tc>
        <w:tc>
          <w:tcPr>
            <w:tcW w:w="0" w:type="auto"/>
            <w:shd w:val="clear" w:color="auto" w:fill="auto"/>
            <w:vAlign w:val="center"/>
          </w:tcPr>
          <w:p w14:paraId="2E790AD9" w14:textId="42952681" w:rsidR="0086425C" w:rsidRPr="0086425C" w:rsidRDefault="0086425C" w:rsidP="00EF24DE">
            <w:pPr>
              <w:jc w:val="center"/>
              <w:rPr>
                <w:rFonts w:ascii="Times New Roman" w:hAnsi="Times New Roman" w:cs="Times New Roman"/>
                <w:sz w:val="20"/>
                <w:szCs w:val="20"/>
              </w:rPr>
            </w:pPr>
            <w:r w:rsidRPr="0086425C">
              <w:rPr>
                <w:rFonts w:ascii="Times New Roman" w:eastAsia="DengXian" w:hAnsi="Times New Roman" w:cs="Times New Roman"/>
                <w:color w:val="000000"/>
                <w:sz w:val="20"/>
                <w:szCs w:val="20"/>
              </w:rPr>
              <w:t>143.11</w:t>
            </w:r>
          </w:p>
        </w:tc>
      </w:tr>
      <w:tr w:rsidR="0086425C" w:rsidRPr="0086425C" w14:paraId="6CE3BE9D" w14:textId="77777777" w:rsidTr="00EF24DE">
        <w:trPr>
          <w:trHeight w:val="278"/>
          <w:jc w:val="center"/>
        </w:trPr>
        <w:tc>
          <w:tcPr>
            <w:tcW w:w="0" w:type="auto"/>
            <w:vMerge/>
          </w:tcPr>
          <w:p w14:paraId="5A28060C" w14:textId="77777777" w:rsidR="0086425C" w:rsidRPr="0086425C" w:rsidRDefault="0086425C" w:rsidP="00383D9C">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0379D542" w14:textId="26E92B1F" w:rsidR="0086425C" w:rsidRPr="0086425C" w:rsidRDefault="0086425C" w:rsidP="00383D9C">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73F6FE98" w14:textId="77777777" w:rsidR="0086425C" w:rsidRPr="0086425C" w:rsidRDefault="0086425C" w:rsidP="00383D9C">
            <w:pPr>
              <w:widowControl/>
              <w:jc w:val="center"/>
              <w:rPr>
                <w:rFonts w:ascii="Times New Roman" w:eastAsia="DengXian" w:hAnsi="Times New Roman" w:cs="Times New Roman"/>
                <w:b/>
                <w:bCs/>
                <w:kern w:val="0"/>
                <w:sz w:val="20"/>
                <w:szCs w:val="20"/>
              </w:rPr>
            </w:pPr>
            <w:r w:rsidRPr="0086425C">
              <w:rPr>
                <w:rFonts w:ascii="Times New Roman" w:eastAsia="DengXian" w:hAnsi="Times New Roman" w:cs="Times New Roman"/>
                <w:b/>
                <w:bCs/>
                <w:kern w:val="0"/>
                <w:sz w:val="20"/>
                <w:szCs w:val="20"/>
              </w:rPr>
              <w:t>5%</w:t>
            </w:r>
          </w:p>
        </w:tc>
        <w:tc>
          <w:tcPr>
            <w:tcW w:w="0" w:type="auto"/>
            <w:shd w:val="clear" w:color="auto" w:fill="auto"/>
            <w:vAlign w:val="center"/>
          </w:tcPr>
          <w:p w14:paraId="65920135" w14:textId="6EF309D0" w:rsidR="0086425C" w:rsidRPr="0086425C" w:rsidRDefault="0086425C" w:rsidP="00EF24DE">
            <w:pPr>
              <w:jc w:val="center"/>
              <w:rPr>
                <w:rFonts w:ascii="Times New Roman" w:hAnsi="Times New Roman" w:cs="Times New Roman"/>
                <w:sz w:val="20"/>
                <w:szCs w:val="20"/>
              </w:rPr>
            </w:pPr>
            <w:r w:rsidRPr="0086425C">
              <w:rPr>
                <w:rFonts w:ascii="Times New Roman" w:eastAsia="DengXian" w:hAnsi="Times New Roman" w:cs="Times New Roman"/>
                <w:color w:val="000000"/>
                <w:sz w:val="20"/>
                <w:szCs w:val="20"/>
              </w:rPr>
              <w:t>2.04</w:t>
            </w:r>
          </w:p>
        </w:tc>
        <w:tc>
          <w:tcPr>
            <w:tcW w:w="0" w:type="auto"/>
            <w:shd w:val="clear" w:color="auto" w:fill="auto"/>
            <w:vAlign w:val="center"/>
          </w:tcPr>
          <w:p w14:paraId="2D452EFD" w14:textId="7CCC6BE4" w:rsidR="0086425C" w:rsidRPr="0086425C" w:rsidRDefault="0086425C" w:rsidP="00EF24DE">
            <w:pPr>
              <w:jc w:val="center"/>
              <w:rPr>
                <w:rFonts w:ascii="Times New Roman" w:hAnsi="Times New Roman" w:cs="Times New Roman"/>
                <w:sz w:val="20"/>
                <w:szCs w:val="20"/>
              </w:rPr>
            </w:pPr>
            <w:r w:rsidRPr="0086425C">
              <w:rPr>
                <w:rFonts w:ascii="Times New Roman" w:eastAsia="DengXian" w:hAnsi="Times New Roman" w:cs="Times New Roman"/>
                <w:color w:val="000000"/>
                <w:sz w:val="20"/>
                <w:szCs w:val="20"/>
              </w:rPr>
              <w:t>1.93</w:t>
            </w:r>
          </w:p>
        </w:tc>
        <w:tc>
          <w:tcPr>
            <w:tcW w:w="0" w:type="auto"/>
            <w:shd w:val="clear" w:color="auto" w:fill="auto"/>
            <w:vAlign w:val="center"/>
          </w:tcPr>
          <w:p w14:paraId="5228667E" w14:textId="49540948" w:rsidR="0086425C" w:rsidRPr="0086425C" w:rsidRDefault="0086425C" w:rsidP="00EF24DE">
            <w:pPr>
              <w:jc w:val="center"/>
              <w:rPr>
                <w:rFonts w:ascii="Times New Roman" w:hAnsi="Times New Roman" w:cs="Times New Roman"/>
                <w:sz w:val="20"/>
                <w:szCs w:val="20"/>
              </w:rPr>
            </w:pPr>
            <w:r w:rsidRPr="0086425C">
              <w:rPr>
                <w:rFonts w:ascii="Times New Roman" w:eastAsia="DengXian" w:hAnsi="Times New Roman" w:cs="Times New Roman"/>
                <w:color w:val="000000"/>
                <w:sz w:val="20"/>
                <w:szCs w:val="20"/>
              </w:rPr>
              <w:t>1.56</w:t>
            </w:r>
          </w:p>
        </w:tc>
        <w:tc>
          <w:tcPr>
            <w:tcW w:w="0" w:type="auto"/>
            <w:shd w:val="clear" w:color="auto" w:fill="auto"/>
            <w:vAlign w:val="center"/>
          </w:tcPr>
          <w:p w14:paraId="72F0CDA8" w14:textId="37F4E7F2" w:rsidR="0086425C" w:rsidRPr="0086425C" w:rsidRDefault="0086425C" w:rsidP="00EF24DE">
            <w:pPr>
              <w:jc w:val="center"/>
              <w:rPr>
                <w:rFonts w:ascii="Times New Roman" w:hAnsi="Times New Roman" w:cs="Times New Roman"/>
                <w:sz w:val="20"/>
                <w:szCs w:val="20"/>
              </w:rPr>
            </w:pPr>
            <w:r w:rsidRPr="0086425C">
              <w:rPr>
                <w:rFonts w:ascii="Times New Roman" w:eastAsia="DengXian" w:hAnsi="Times New Roman" w:cs="Times New Roman"/>
                <w:color w:val="000000"/>
                <w:sz w:val="20"/>
                <w:szCs w:val="20"/>
              </w:rPr>
              <w:t>324.88</w:t>
            </w:r>
          </w:p>
        </w:tc>
        <w:tc>
          <w:tcPr>
            <w:tcW w:w="0" w:type="auto"/>
            <w:shd w:val="clear" w:color="auto" w:fill="auto"/>
            <w:vAlign w:val="center"/>
          </w:tcPr>
          <w:p w14:paraId="1B0E96BA" w14:textId="4973121E" w:rsidR="0086425C" w:rsidRPr="0086425C" w:rsidRDefault="0086425C" w:rsidP="00EF24DE">
            <w:pPr>
              <w:jc w:val="center"/>
              <w:rPr>
                <w:rFonts w:ascii="Times New Roman" w:hAnsi="Times New Roman" w:cs="Times New Roman"/>
                <w:sz w:val="20"/>
                <w:szCs w:val="20"/>
              </w:rPr>
            </w:pPr>
            <w:r w:rsidRPr="0086425C">
              <w:rPr>
                <w:rFonts w:ascii="Times New Roman" w:eastAsia="DengXian" w:hAnsi="Times New Roman" w:cs="Times New Roman"/>
                <w:color w:val="000000"/>
                <w:sz w:val="20"/>
                <w:szCs w:val="20"/>
              </w:rPr>
              <w:t>221.03</w:t>
            </w:r>
          </w:p>
        </w:tc>
        <w:tc>
          <w:tcPr>
            <w:tcW w:w="0" w:type="auto"/>
            <w:shd w:val="clear" w:color="auto" w:fill="auto"/>
            <w:vAlign w:val="center"/>
          </w:tcPr>
          <w:p w14:paraId="19B9183E" w14:textId="5E8AF59E" w:rsidR="0086425C" w:rsidRPr="0086425C" w:rsidRDefault="0086425C" w:rsidP="00EF24DE">
            <w:pPr>
              <w:jc w:val="center"/>
              <w:rPr>
                <w:rFonts w:ascii="Times New Roman" w:hAnsi="Times New Roman" w:cs="Times New Roman"/>
                <w:sz w:val="20"/>
                <w:szCs w:val="20"/>
              </w:rPr>
            </w:pPr>
            <w:r w:rsidRPr="0086425C">
              <w:rPr>
                <w:rFonts w:ascii="Times New Roman" w:eastAsia="DengXian" w:hAnsi="Times New Roman" w:cs="Times New Roman"/>
                <w:color w:val="000000"/>
                <w:sz w:val="20"/>
                <w:szCs w:val="20"/>
              </w:rPr>
              <w:t>90.98</w:t>
            </w:r>
          </w:p>
        </w:tc>
      </w:tr>
      <w:tr w:rsidR="0086425C" w:rsidRPr="0086425C" w14:paraId="413F7A6D" w14:textId="77777777" w:rsidTr="00EF24DE">
        <w:trPr>
          <w:trHeight w:val="278"/>
          <w:jc w:val="center"/>
        </w:trPr>
        <w:tc>
          <w:tcPr>
            <w:tcW w:w="0" w:type="auto"/>
            <w:vMerge/>
          </w:tcPr>
          <w:p w14:paraId="6EA89A62" w14:textId="77777777" w:rsidR="0086425C" w:rsidRPr="0086425C" w:rsidRDefault="0086425C" w:rsidP="00383D9C">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781480CC" w14:textId="4C7CE6A1" w:rsidR="0086425C" w:rsidRPr="0086425C" w:rsidRDefault="0086425C" w:rsidP="00383D9C">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459E0460" w14:textId="77777777" w:rsidR="0086425C" w:rsidRPr="0086425C" w:rsidRDefault="0086425C" w:rsidP="00383D9C">
            <w:pPr>
              <w:widowControl/>
              <w:jc w:val="center"/>
              <w:rPr>
                <w:rFonts w:ascii="Times New Roman" w:eastAsia="DengXian" w:hAnsi="Times New Roman" w:cs="Times New Roman"/>
                <w:b/>
                <w:bCs/>
                <w:kern w:val="0"/>
                <w:sz w:val="20"/>
                <w:szCs w:val="20"/>
              </w:rPr>
            </w:pPr>
            <w:r w:rsidRPr="0086425C">
              <w:rPr>
                <w:rFonts w:ascii="Times New Roman" w:eastAsia="DengXian" w:hAnsi="Times New Roman" w:cs="Times New Roman"/>
                <w:b/>
                <w:bCs/>
                <w:kern w:val="0"/>
                <w:sz w:val="20"/>
                <w:szCs w:val="20"/>
              </w:rPr>
              <w:t>50%</w:t>
            </w:r>
          </w:p>
        </w:tc>
        <w:tc>
          <w:tcPr>
            <w:tcW w:w="0" w:type="auto"/>
            <w:shd w:val="clear" w:color="auto" w:fill="auto"/>
            <w:vAlign w:val="center"/>
          </w:tcPr>
          <w:p w14:paraId="5A1AB0DD" w14:textId="13FD9DBF" w:rsidR="0086425C" w:rsidRPr="0086425C" w:rsidRDefault="0086425C" w:rsidP="00EF24DE">
            <w:pPr>
              <w:jc w:val="center"/>
              <w:rPr>
                <w:rFonts w:ascii="Times New Roman" w:hAnsi="Times New Roman" w:cs="Times New Roman"/>
                <w:sz w:val="20"/>
                <w:szCs w:val="20"/>
              </w:rPr>
            </w:pPr>
            <w:r w:rsidRPr="0086425C">
              <w:rPr>
                <w:rFonts w:ascii="Times New Roman" w:eastAsia="DengXian" w:hAnsi="Times New Roman" w:cs="Times New Roman"/>
                <w:color w:val="000000"/>
                <w:sz w:val="20"/>
                <w:szCs w:val="20"/>
              </w:rPr>
              <w:t>2.13</w:t>
            </w:r>
          </w:p>
        </w:tc>
        <w:tc>
          <w:tcPr>
            <w:tcW w:w="0" w:type="auto"/>
            <w:shd w:val="clear" w:color="auto" w:fill="auto"/>
            <w:vAlign w:val="center"/>
          </w:tcPr>
          <w:p w14:paraId="4CFFEDE5" w14:textId="039958B8" w:rsidR="0086425C" w:rsidRPr="0086425C" w:rsidRDefault="0086425C" w:rsidP="00EF24DE">
            <w:pPr>
              <w:jc w:val="center"/>
              <w:rPr>
                <w:rFonts w:ascii="Times New Roman" w:hAnsi="Times New Roman" w:cs="Times New Roman"/>
                <w:sz w:val="20"/>
                <w:szCs w:val="20"/>
              </w:rPr>
            </w:pPr>
            <w:r w:rsidRPr="0086425C">
              <w:rPr>
                <w:rFonts w:ascii="Times New Roman" w:eastAsia="DengXian" w:hAnsi="Times New Roman" w:cs="Times New Roman"/>
                <w:color w:val="000000"/>
                <w:sz w:val="20"/>
                <w:szCs w:val="20"/>
              </w:rPr>
              <w:t>2.06</w:t>
            </w:r>
          </w:p>
        </w:tc>
        <w:tc>
          <w:tcPr>
            <w:tcW w:w="0" w:type="auto"/>
            <w:shd w:val="clear" w:color="auto" w:fill="auto"/>
            <w:vAlign w:val="center"/>
          </w:tcPr>
          <w:p w14:paraId="11563B58" w14:textId="2CED4464" w:rsidR="0086425C" w:rsidRPr="0086425C" w:rsidRDefault="0086425C" w:rsidP="00EF24DE">
            <w:pPr>
              <w:jc w:val="center"/>
              <w:rPr>
                <w:rFonts w:ascii="Times New Roman" w:hAnsi="Times New Roman" w:cs="Times New Roman"/>
                <w:sz w:val="20"/>
                <w:szCs w:val="20"/>
              </w:rPr>
            </w:pPr>
            <w:r w:rsidRPr="0086425C">
              <w:rPr>
                <w:rFonts w:ascii="Times New Roman" w:eastAsia="DengXian" w:hAnsi="Times New Roman" w:cs="Times New Roman"/>
                <w:color w:val="000000"/>
                <w:sz w:val="20"/>
                <w:szCs w:val="20"/>
              </w:rPr>
              <w:t>1.99</w:t>
            </w:r>
          </w:p>
        </w:tc>
        <w:tc>
          <w:tcPr>
            <w:tcW w:w="0" w:type="auto"/>
            <w:shd w:val="clear" w:color="auto" w:fill="auto"/>
            <w:vAlign w:val="center"/>
          </w:tcPr>
          <w:p w14:paraId="342F4795" w14:textId="256576FD" w:rsidR="0086425C" w:rsidRPr="0086425C" w:rsidRDefault="0086425C" w:rsidP="00EF24DE">
            <w:pPr>
              <w:jc w:val="center"/>
              <w:rPr>
                <w:rFonts w:ascii="Times New Roman" w:hAnsi="Times New Roman" w:cs="Times New Roman"/>
                <w:sz w:val="20"/>
                <w:szCs w:val="20"/>
              </w:rPr>
            </w:pPr>
            <w:r w:rsidRPr="0086425C">
              <w:rPr>
                <w:rFonts w:ascii="Times New Roman" w:eastAsia="DengXian" w:hAnsi="Times New Roman" w:cs="Times New Roman"/>
                <w:color w:val="000000"/>
                <w:sz w:val="20"/>
                <w:szCs w:val="20"/>
              </w:rPr>
              <w:t>343.91</w:t>
            </w:r>
          </w:p>
        </w:tc>
        <w:tc>
          <w:tcPr>
            <w:tcW w:w="0" w:type="auto"/>
            <w:shd w:val="clear" w:color="auto" w:fill="auto"/>
            <w:vAlign w:val="center"/>
          </w:tcPr>
          <w:p w14:paraId="14D9E3D7" w14:textId="40928667" w:rsidR="0086425C" w:rsidRPr="0086425C" w:rsidRDefault="0086425C" w:rsidP="00EF24DE">
            <w:pPr>
              <w:jc w:val="center"/>
              <w:rPr>
                <w:rFonts w:ascii="Times New Roman" w:hAnsi="Times New Roman" w:cs="Times New Roman"/>
                <w:sz w:val="20"/>
                <w:szCs w:val="20"/>
              </w:rPr>
            </w:pPr>
            <w:r w:rsidRPr="0086425C">
              <w:rPr>
                <w:rFonts w:ascii="Times New Roman" w:eastAsia="DengXian" w:hAnsi="Times New Roman" w:cs="Times New Roman"/>
                <w:color w:val="000000"/>
                <w:sz w:val="20"/>
                <w:szCs w:val="20"/>
              </w:rPr>
              <w:t>246.96</w:t>
            </w:r>
          </w:p>
        </w:tc>
        <w:tc>
          <w:tcPr>
            <w:tcW w:w="0" w:type="auto"/>
            <w:shd w:val="clear" w:color="auto" w:fill="auto"/>
            <w:vAlign w:val="center"/>
          </w:tcPr>
          <w:p w14:paraId="0606783D" w14:textId="503AE3A0" w:rsidR="0086425C" w:rsidRPr="0086425C" w:rsidRDefault="0086425C" w:rsidP="00EF24DE">
            <w:pPr>
              <w:jc w:val="center"/>
              <w:rPr>
                <w:rFonts w:ascii="Times New Roman" w:hAnsi="Times New Roman" w:cs="Times New Roman"/>
                <w:sz w:val="20"/>
                <w:szCs w:val="20"/>
              </w:rPr>
            </w:pPr>
            <w:r w:rsidRPr="0086425C">
              <w:rPr>
                <w:rFonts w:ascii="Times New Roman" w:eastAsia="DengXian" w:hAnsi="Times New Roman" w:cs="Times New Roman"/>
                <w:color w:val="000000"/>
                <w:sz w:val="20"/>
                <w:szCs w:val="20"/>
              </w:rPr>
              <w:t>144.31</w:t>
            </w:r>
          </w:p>
        </w:tc>
      </w:tr>
      <w:tr w:rsidR="0086425C" w:rsidRPr="0086425C" w14:paraId="3144A3CD" w14:textId="77777777" w:rsidTr="00EF24DE">
        <w:trPr>
          <w:trHeight w:val="278"/>
          <w:jc w:val="center"/>
        </w:trPr>
        <w:tc>
          <w:tcPr>
            <w:tcW w:w="0" w:type="auto"/>
            <w:vMerge/>
          </w:tcPr>
          <w:p w14:paraId="4FC34A8D" w14:textId="77777777" w:rsidR="0086425C" w:rsidRPr="0086425C" w:rsidRDefault="0086425C" w:rsidP="00383D9C">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3B487F44" w14:textId="55379105" w:rsidR="0086425C" w:rsidRPr="0086425C" w:rsidRDefault="0086425C" w:rsidP="00383D9C">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67471B1C" w14:textId="77777777" w:rsidR="0086425C" w:rsidRPr="0086425C" w:rsidRDefault="0086425C" w:rsidP="00383D9C">
            <w:pPr>
              <w:widowControl/>
              <w:jc w:val="center"/>
              <w:rPr>
                <w:rFonts w:ascii="Times New Roman" w:eastAsia="DengXian" w:hAnsi="Times New Roman" w:cs="Times New Roman"/>
                <w:b/>
                <w:bCs/>
                <w:kern w:val="0"/>
                <w:sz w:val="20"/>
                <w:szCs w:val="20"/>
              </w:rPr>
            </w:pPr>
            <w:r w:rsidRPr="0086425C">
              <w:rPr>
                <w:rFonts w:ascii="Times New Roman" w:eastAsia="DengXian" w:hAnsi="Times New Roman" w:cs="Times New Roman"/>
                <w:b/>
                <w:bCs/>
                <w:kern w:val="0"/>
                <w:sz w:val="20"/>
                <w:szCs w:val="20"/>
              </w:rPr>
              <w:t>95%</w:t>
            </w:r>
          </w:p>
        </w:tc>
        <w:tc>
          <w:tcPr>
            <w:tcW w:w="0" w:type="auto"/>
            <w:shd w:val="clear" w:color="auto" w:fill="auto"/>
            <w:vAlign w:val="center"/>
          </w:tcPr>
          <w:p w14:paraId="2DE7DEFC" w14:textId="7E3B5287" w:rsidR="0086425C" w:rsidRPr="0086425C" w:rsidRDefault="0086425C" w:rsidP="00EF24DE">
            <w:pPr>
              <w:jc w:val="center"/>
              <w:rPr>
                <w:rFonts w:ascii="Times New Roman" w:hAnsi="Times New Roman" w:cs="Times New Roman"/>
                <w:sz w:val="20"/>
                <w:szCs w:val="20"/>
              </w:rPr>
            </w:pPr>
            <w:r w:rsidRPr="0086425C">
              <w:rPr>
                <w:rFonts w:ascii="Times New Roman" w:eastAsia="DengXian" w:hAnsi="Times New Roman" w:cs="Times New Roman"/>
                <w:color w:val="000000"/>
                <w:sz w:val="20"/>
                <w:szCs w:val="20"/>
              </w:rPr>
              <w:t>2.25</w:t>
            </w:r>
          </w:p>
        </w:tc>
        <w:tc>
          <w:tcPr>
            <w:tcW w:w="0" w:type="auto"/>
            <w:shd w:val="clear" w:color="auto" w:fill="auto"/>
            <w:vAlign w:val="center"/>
          </w:tcPr>
          <w:p w14:paraId="33622CE9" w14:textId="44DA0A57" w:rsidR="0086425C" w:rsidRPr="0086425C" w:rsidRDefault="0086425C" w:rsidP="00EF24DE">
            <w:pPr>
              <w:jc w:val="center"/>
              <w:rPr>
                <w:rFonts w:ascii="Times New Roman" w:hAnsi="Times New Roman" w:cs="Times New Roman"/>
                <w:sz w:val="20"/>
                <w:szCs w:val="20"/>
              </w:rPr>
            </w:pPr>
            <w:r w:rsidRPr="0086425C">
              <w:rPr>
                <w:rFonts w:ascii="Times New Roman" w:eastAsia="DengXian" w:hAnsi="Times New Roman" w:cs="Times New Roman"/>
                <w:color w:val="000000"/>
                <w:sz w:val="20"/>
                <w:szCs w:val="20"/>
              </w:rPr>
              <w:t>2.18</w:t>
            </w:r>
          </w:p>
        </w:tc>
        <w:tc>
          <w:tcPr>
            <w:tcW w:w="0" w:type="auto"/>
            <w:shd w:val="clear" w:color="auto" w:fill="auto"/>
            <w:vAlign w:val="center"/>
          </w:tcPr>
          <w:p w14:paraId="5861A56F" w14:textId="7BCB8AD6" w:rsidR="0086425C" w:rsidRPr="0086425C" w:rsidRDefault="0086425C" w:rsidP="00EF24DE">
            <w:pPr>
              <w:jc w:val="center"/>
              <w:rPr>
                <w:rFonts w:ascii="Times New Roman" w:hAnsi="Times New Roman" w:cs="Times New Roman"/>
                <w:sz w:val="20"/>
                <w:szCs w:val="20"/>
              </w:rPr>
            </w:pPr>
            <w:r w:rsidRPr="0086425C">
              <w:rPr>
                <w:rFonts w:ascii="Times New Roman" w:eastAsia="DengXian" w:hAnsi="Times New Roman" w:cs="Times New Roman"/>
                <w:color w:val="000000"/>
                <w:sz w:val="20"/>
                <w:szCs w:val="20"/>
              </w:rPr>
              <w:t>2.19</w:t>
            </w:r>
          </w:p>
        </w:tc>
        <w:tc>
          <w:tcPr>
            <w:tcW w:w="0" w:type="auto"/>
            <w:shd w:val="clear" w:color="auto" w:fill="auto"/>
            <w:vAlign w:val="center"/>
          </w:tcPr>
          <w:p w14:paraId="35147568" w14:textId="4A9A2EC6" w:rsidR="0086425C" w:rsidRPr="0086425C" w:rsidRDefault="0086425C" w:rsidP="00EF24DE">
            <w:pPr>
              <w:jc w:val="center"/>
              <w:rPr>
                <w:rFonts w:ascii="Times New Roman" w:hAnsi="Times New Roman" w:cs="Times New Roman"/>
                <w:sz w:val="20"/>
                <w:szCs w:val="20"/>
              </w:rPr>
            </w:pPr>
            <w:r w:rsidRPr="0086425C">
              <w:rPr>
                <w:rFonts w:ascii="Times New Roman" w:eastAsia="DengXian" w:hAnsi="Times New Roman" w:cs="Times New Roman"/>
                <w:color w:val="000000"/>
                <w:sz w:val="20"/>
                <w:szCs w:val="20"/>
              </w:rPr>
              <w:t>361.23</w:t>
            </w:r>
          </w:p>
        </w:tc>
        <w:tc>
          <w:tcPr>
            <w:tcW w:w="0" w:type="auto"/>
            <w:shd w:val="clear" w:color="auto" w:fill="auto"/>
            <w:vAlign w:val="center"/>
          </w:tcPr>
          <w:p w14:paraId="6CE8E7B4" w14:textId="18014583" w:rsidR="0086425C" w:rsidRPr="0086425C" w:rsidRDefault="0086425C" w:rsidP="00EF24DE">
            <w:pPr>
              <w:jc w:val="center"/>
              <w:rPr>
                <w:rFonts w:ascii="Times New Roman" w:hAnsi="Times New Roman" w:cs="Times New Roman"/>
                <w:sz w:val="20"/>
                <w:szCs w:val="20"/>
              </w:rPr>
            </w:pPr>
            <w:r w:rsidRPr="0086425C">
              <w:rPr>
                <w:rFonts w:ascii="Times New Roman" w:eastAsia="DengXian" w:hAnsi="Times New Roman" w:cs="Times New Roman"/>
                <w:color w:val="000000"/>
                <w:sz w:val="20"/>
                <w:szCs w:val="20"/>
              </w:rPr>
              <w:t>265.78</w:t>
            </w:r>
          </w:p>
        </w:tc>
        <w:tc>
          <w:tcPr>
            <w:tcW w:w="0" w:type="auto"/>
            <w:shd w:val="clear" w:color="auto" w:fill="auto"/>
            <w:vAlign w:val="center"/>
          </w:tcPr>
          <w:p w14:paraId="3E0DC4D3" w14:textId="03D4756E" w:rsidR="0086425C" w:rsidRPr="0086425C" w:rsidRDefault="0086425C" w:rsidP="00EF24DE">
            <w:pPr>
              <w:jc w:val="center"/>
              <w:rPr>
                <w:rFonts w:ascii="Times New Roman" w:hAnsi="Times New Roman" w:cs="Times New Roman"/>
                <w:sz w:val="20"/>
                <w:szCs w:val="20"/>
              </w:rPr>
            </w:pPr>
            <w:r w:rsidRPr="0086425C">
              <w:rPr>
                <w:rFonts w:ascii="Times New Roman" w:eastAsia="DengXian" w:hAnsi="Times New Roman" w:cs="Times New Roman"/>
                <w:color w:val="000000"/>
                <w:sz w:val="20"/>
                <w:szCs w:val="20"/>
              </w:rPr>
              <w:t>185.22</w:t>
            </w:r>
          </w:p>
        </w:tc>
      </w:tr>
      <w:tr w:rsidR="0086425C" w:rsidRPr="0086425C" w14:paraId="3C14EA46" w14:textId="77777777" w:rsidTr="00807668">
        <w:trPr>
          <w:trHeight w:val="278"/>
          <w:jc w:val="center"/>
        </w:trPr>
        <w:tc>
          <w:tcPr>
            <w:tcW w:w="0" w:type="auto"/>
            <w:vMerge w:val="restart"/>
            <w:vAlign w:val="center"/>
          </w:tcPr>
          <w:p w14:paraId="06F69119" w14:textId="15353FC4" w:rsidR="0086425C" w:rsidRPr="0086425C" w:rsidRDefault="0086425C" w:rsidP="00383D9C">
            <w:pPr>
              <w:widowControl/>
              <w:jc w:val="center"/>
              <w:rPr>
                <w:rFonts w:ascii="Times New Roman" w:eastAsia="DengXian" w:hAnsi="Times New Roman" w:cs="Times New Roman"/>
                <w:b/>
                <w:bCs/>
                <w:kern w:val="0"/>
                <w:sz w:val="20"/>
                <w:szCs w:val="20"/>
              </w:rPr>
            </w:pPr>
            <w:r w:rsidRPr="0086425C">
              <w:rPr>
                <w:rFonts w:ascii="Times New Roman" w:eastAsia="DengXian" w:hAnsi="Times New Roman" w:cs="Times New Roman"/>
                <w:b/>
                <w:bCs/>
                <w:kern w:val="0"/>
                <w:sz w:val="20"/>
                <w:szCs w:val="20"/>
              </w:rPr>
              <w:t>Dynamic SBFD</w:t>
            </w:r>
          </w:p>
        </w:tc>
        <w:tc>
          <w:tcPr>
            <w:tcW w:w="0" w:type="auto"/>
            <w:vMerge w:val="restart"/>
            <w:shd w:val="clear" w:color="auto" w:fill="auto"/>
            <w:vAlign w:val="center"/>
          </w:tcPr>
          <w:p w14:paraId="1B6958FC" w14:textId="120FE5FB" w:rsidR="0086425C" w:rsidRPr="0086425C" w:rsidRDefault="0086425C" w:rsidP="00383D9C">
            <w:pPr>
              <w:widowControl/>
              <w:jc w:val="center"/>
              <w:rPr>
                <w:rFonts w:ascii="Times New Roman" w:eastAsia="DengXian" w:hAnsi="Times New Roman" w:cs="Times New Roman"/>
                <w:b/>
                <w:bCs/>
                <w:kern w:val="0"/>
                <w:sz w:val="20"/>
                <w:szCs w:val="20"/>
              </w:rPr>
            </w:pPr>
            <w:r w:rsidRPr="0086425C">
              <w:rPr>
                <w:rFonts w:ascii="Times New Roman" w:eastAsia="DengXian" w:hAnsi="Times New Roman" w:cs="Times New Roman"/>
                <w:b/>
                <w:bCs/>
                <w:kern w:val="0"/>
                <w:sz w:val="20"/>
                <w:szCs w:val="20"/>
              </w:rPr>
              <w:t xml:space="preserve">DL average-UPT </w:t>
            </w:r>
            <w:r w:rsidRPr="0086425C">
              <w:rPr>
                <w:rFonts w:ascii="Times New Roman" w:eastAsia="DengXian" w:hAnsi="Times New Roman" w:cs="Times New Roman"/>
                <w:b/>
                <w:bCs/>
                <w:color w:val="000000"/>
                <w:kern w:val="0"/>
                <w:sz w:val="20"/>
                <w:szCs w:val="20"/>
              </w:rPr>
              <w:t>CDF</w:t>
            </w:r>
          </w:p>
        </w:tc>
        <w:tc>
          <w:tcPr>
            <w:tcW w:w="0" w:type="auto"/>
            <w:shd w:val="clear" w:color="auto" w:fill="auto"/>
            <w:vAlign w:val="center"/>
          </w:tcPr>
          <w:p w14:paraId="33877CA9" w14:textId="518FAB46" w:rsidR="0086425C" w:rsidRPr="0086425C" w:rsidRDefault="0086425C" w:rsidP="00383D9C">
            <w:pPr>
              <w:widowControl/>
              <w:jc w:val="center"/>
              <w:rPr>
                <w:rFonts w:ascii="Times New Roman" w:eastAsia="DengXian" w:hAnsi="Times New Roman" w:cs="Times New Roman"/>
                <w:b/>
                <w:bCs/>
                <w:kern w:val="0"/>
                <w:sz w:val="20"/>
                <w:szCs w:val="20"/>
              </w:rPr>
            </w:pPr>
            <w:r w:rsidRPr="0086425C">
              <w:rPr>
                <w:rFonts w:ascii="Times New Roman" w:eastAsia="DengXian" w:hAnsi="Times New Roman" w:cs="Times New Roman"/>
                <w:b/>
                <w:bCs/>
                <w:kern w:val="0"/>
                <w:sz w:val="20"/>
                <w:szCs w:val="20"/>
              </w:rPr>
              <w:t>Mean</w:t>
            </w:r>
          </w:p>
        </w:tc>
        <w:tc>
          <w:tcPr>
            <w:tcW w:w="0" w:type="auto"/>
            <w:shd w:val="clear" w:color="auto" w:fill="auto"/>
            <w:vAlign w:val="center"/>
          </w:tcPr>
          <w:p w14:paraId="6FC63350" w14:textId="08A9B157" w:rsidR="0086425C" w:rsidRPr="0086425C" w:rsidRDefault="0086425C" w:rsidP="00EF24DE">
            <w:pPr>
              <w:jc w:val="center"/>
              <w:rPr>
                <w:rFonts w:ascii="Times New Roman" w:hAnsi="Times New Roman" w:cs="Times New Roman"/>
                <w:sz w:val="20"/>
                <w:szCs w:val="20"/>
              </w:rPr>
            </w:pPr>
            <w:r w:rsidRPr="0086425C">
              <w:rPr>
                <w:rFonts w:ascii="Times New Roman" w:eastAsia="DengXian" w:hAnsi="Times New Roman" w:cs="Times New Roman"/>
                <w:color w:val="000000"/>
                <w:sz w:val="20"/>
                <w:szCs w:val="20"/>
              </w:rPr>
              <w:t>41.36</w:t>
            </w:r>
          </w:p>
        </w:tc>
        <w:tc>
          <w:tcPr>
            <w:tcW w:w="0" w:type="auto"/>
            <w:shd w:val="clear" w:color="auto" w:fill="auto"/>
            <w:vAlign w:val="center"/>
          </w:tcPr>
          <w:p w14:paraId="21AB6EB0" w14:textId="710508CE" w:rsidR="0086425C" w:rsidRPr="0086425C" w:rsidRDefault="0086425C" w:rsidP="00EF24DE">
            <w:pPr>
              <w:jc w:val="center"/>
              <w:rPr>
                <w:rFonts w:ascii="Times New Roman" w:hAnsi="Times New Roman" w:cs="Times New Roman"/>
                <w:sz w:val="20"/>
                <w:szCs w:val="20"/>
              </w:rPr>
            </w:pPr>
            <w:r w:rsidRPr="0086425C">
              <w:rPr>
                <w:rFonts w:ascii="Times New Roman" w:eastAsia="DengXian" w:hAnsi="Times New Roman" w:cs="Times New Roman"/>
                <w:color w:val="000000"/>
                <w:sz w:val="20"/>
                <w:szCs w:val="20"/>
              </w:rPr>
              <w:t>40.41</w:t>
            </w:r>
          </w:p>
        </w:tc>
        <w:tc>
          <w:tcPr>
            <w:tcW w:w="0" w:type="auto"/>
            <w:shd w:val="clear" w:color="auto" w:fill="auto"/>
            <w:vAlign w:val="center"/>
          </w:tcPr>
          <w:p w14:paraId="48C21BB2" w14:textId="692FBB7F" w:rsidR="0086425C" w:rsidRPr="0086425C" w:rsidRDefault="0086425C" w:rsidP="00EF24DE">
            <w:pPr>
              <w:jc w:val="center"/>
              <w:rPr>
                <w:rFonts w:ascii="Times New Roman" w:hAnsi="Times New Roman" w:cs="Times New Roman"/>
                <w:sz w:val="20"/>
                <w:szCs w:val="20"/>
              </w:rPr>
            </w:pPr>
            <w:r w:rsidRPr="0086425C">
              <w:rPr>
                <w:rFonts w:ascii="Times New Roman" w:eastAsia="DengXian" w:hAnsi="Times New Roman" w:cs="Times New Roman"/>
                <w:color w:val="000000"/>
                <w:sz w:val="20"/>
                <w:szCs w:val="20"/>
              </w:rPr>
              <w:t>37.87</w:t>
            </w:r>
          </w:p>
        </w:tc>
        <w:tc>
          <w:tcPr>
            <w:tcW w:w="0" w:type="auto"/>
            <w:shd w:val="clear" w:color="auto" w:fill="auto"/>
            <w:vAlign w:val="center"/>
          </w:tcPr>
          <w:p w14:paraId="59AD599F" w14:textId="6738F04B" w:rsidR="0086425C" w:rsidRPr="0086425C" w:rsidRDefault="0086425C" w:rsidP="00EF24DE">
            <w:pPr>
              <w:jc w:val="center"/>
              <w:rPr>
                <w:rFonts w:ascii="Times New Roman" w:hAnsi="Times New Roman" w:cs="Times New Roman"/>
                <w:sz w:val="20"/>
                <w:szCs w:val="20"/>
              </w:rPr>
            </w:pPr>
            <w:r w:rsidRPr="0086425C">
              <w:rPr>
                <w:rFonts w:ascii="Times New Roman" w:eastAsia="DengXian" w:hAnsi="Times New Roman" w:cs="Times New Roman"/>
                <w:color w:val="000000"/>
                <w:sz w:val="20"/>
                <w:szCs w:val="20"/>
              </w:rPr>
              <w:t>723.63</w:t>
            </w:r>
          </w:p>
        </w:tc>
        <w:tc>
          <w:tcPr>
            <w:tcW w:w="0" w:type="auto"/>
            <w:shd w:val="clear" w:color="auto" w:fill="auto"/>
            <w:vAlign w:val="center"/>
          </w:tcPr>
          <w:p w14:paraId="6A54206C" w14:textId="0E676270" w:rsidR="0086425C" w:rsidRPr="0086425C" w:rsidRDefault="0086425C" w:rsidP="00EF24DE">
            <w:pPr>
              <w:jc w:val="center"/>
              <w:rPr>
                <w:rFonts w:ascii="Times New Roman" w:hAnsi="Times New Roman" w:cs="Times New Roman"/>
                <w:sz w:val="20"/>
                <w:szCs w:val="20"/>
              </w:rPr>
            </w:pPr>
            <w:r w:rsidRPr="0086425C">
              <w:rPr>
                <w:rFonts w:ascii="Times New Roman" w:eastAsia="DengXian" w:hAnsi="Times New Roman" w:cs="Times New Roman"/>
                <w:color w:val="000000"/>
                <w:sz w:val="20"/>
                <w:szCs w:val="20"/>
              </w:rPr>
              <w:t>587.23</w:t>
            </w:r>
          </w:p>
        </w:tc>
        <w:tc>
          <w:tcPr>
            <w:tcW w:w="0" w:type="auto"/>
            <w:shd w:val="clear" w:color="auto" w:fill="auto"/>
            <w:vAlign w:val="center"/>
          </w:tcPr>
          <w:p w14:paraId="386CAC25" w14:textId="2F381976" w:rsidR="0086425C" w:rsidRPr="0086425C" w:rsidRDefault="0086425C" w:rsidP="00EF24DE">
            <w:pPr>
              <w:jc w:val="center"/>
              <w:rPr>
                <w:rFonts w:ascii="Times New Roman" w:hAnsi="Times New Roman" w:cs="Times New Roman"/>
                <w:sz w:val="20"/>
                <w:szCs w:val="20"/>
              </w:rPr>
            </w:pPr>
            <w:r w:rsidRPr="0086425C">
              <w:rPr>
                <w:rFonts w:ascii="Times New Roman" w:eastAsia="DengXian" w:hAnsi="Times New Roman" w:cs="Times New Roman"/>
                <w:color w:val="000000"/>
                <w:sz w:val="20"/>
                <w:szCs w:val="20"/>
              </w:rPr>
              <w:t>423.80</w:t>
            </w:r>
          </w:p>
        </w:tc>
      </w:tr>
      <w:tr w:rsidR="0086425C" w:rsidRPr="0086425C" w14:paraId="156BA3F0" w14:textId="77777777" w:rsidTr="00EF24DE">
        <w:trPr>
          <w:trHeight w:val="278"/>
          <w:jc w:val="center"/>
        </w:trPr>
        <w:tc>
          <w:tcPr>
            <w:tcW w:w="0" w:type="auto"/>
            <w:vMerge/>
          </w:tcPr>
          <w:p w14:paraId="11DA550C" w14:textId="77777777" w:rsidR="0086425C" w:rsidRPr="0086425C" w:rsidRDefault="0086425C" w:rsidP="00383D9C">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6BD3C540" w14:textId="3C29276D" w:rsidR="0086425C" w:rsidRPr="0086425C" w:rsidRDefault="0086425C" w:rsidP="00383D9C">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36431C04" w14:textId="0FAA89AE" w:rsidR="0086425C" w:rsidRPr="0086425C" w:rsidRDefault="0086425C" w:rsidP="00383D9C">
            <w:pPr>
              <w:widowControl/>
              <w:jc w:val="center"/>
              <w:rPr>
                <w:rFonts w:ascii="Times New Roman" w:eastAsia="DengXian" w:hAnsi="Times New Roman" w:cs="Times New Roman"/>
                <w:b/>
                <w:bCs/>
                <w:kern w:val="0"/>
                <w:sz w:val="20"/>
                <w:szCs w:val="20"/>
              </w:rPr>
            </w:pPr>
            <w:r w:rsidRPr="0086425C">
              <w:rPr>
                <w:rFonts w:ascii="Times New Roman" w:eastAsia="DengXian" w:hAnsi="Times New Roman" w:cs="Times New Roman"/>
                <w:b/>
                <w:bCs/>
                <w:kern w:val="0"/>
                <w:sz w:val="20"/>
                <w:szCs w:val="20"/>
              </w:rPr>
              <w:t>5%</w:t>
            </w:r>
          </w:p>
        </w:tc>
        <w:tc>
          <w:tcPr>
            <w:tcW w:w="0" w:type="auto"/>
            <w:shd w:val="clear" w:color="auto" w:fill="auto"/>
            <w:vAlign w:val="center"/>
          </w:tcPr>
          <w:p w14:paraId="4796915B" w14:textId="1635953E" w:rsidR="0086425C" w:rsidRPr="0086425C" w:rsidRDefault="0086425C" w:rsidP="00EF24DE">
            <w:pPr>
              <w:jc w:val="center"/>
              <w:rPr>
                <w:rFonts w:ascii="Times New Roman" w:hAnsi="Times New Roman" w:cs="Times New Roman"/>
                <w:sz w:val="20"/>
                <w:szCs w:val="20"/>
              </w:rPr>
            </w:pPr>
            <w:r w:rsidRPr="0086425C">
              <w:rPr>
                <w:rFonts w:ascii="Times New Roman" w:eastAsia="DengXian" w:hAnsi="Times New Roman" w:cs="Times New Roman"/>
                <w:color w:val="000000"/>
                <w:sz w:val="20"/>
                <w:szCs w:val="20"/>
              </w:rPr>
              <w:t>39.38</w:t>
            </w:r>
          </w:p>
        </w:tc>
        <w:tc>
          <w:tcPr>
            <w:tcW w:w="0" w:type="auto"/>
            <w:shd w:val="clear" w:color="auto" w:fill="auto"/>
            <w:vAlign w:val="center"/>
          </w:tcPr>
          <w:p w14:paraId="765329F8" w14:textId="20AB290B" w:rsidR="0086425C" w:rsidRPr="0086425C" w:rsidRDefault="0086425C" w:rsidP="00EF24DE">
            <w:pPr>
              <w:jc w:val="center"/>
              <w:rPr>
                <w:rFonts w:ascii="Times New Roman" w:hAnsi="Times New Roman" w:cs="Times New Roman"/>
                <w:sz w:val="20"/>
                <w:szCs w:val="20"/>
              </w:rPr>
            </w:pPr>
            <w:r w:rsidRPr="0086425C">
              <w:rPr>
                <w:rFonts w:ascii="Times New Roman" w:eastAsia="DengXian" w:hAnsi="Times New Roman" w:cs="Times New Roman"/>
                <w:color w:val="000000"/>
                <w:sz w:val="20"/>
                <w:szCs w:val="20"/>
              </w:rPr>
              <w:t>39.09</w:t>
            </w:r>
          </w:p>
        </w:tc>
        <w:tc>
          <w:tcPr>
            <w:tcW w:w="0" w:type="auto"/>
            <w:shd w:val="clear" w:color="auto" w:fill="auto"/>
            <w:vAlign w:val="center"/>
          </w:tcPr>
          <w:p w14:paraId="6F7E0E18" w14:textId="61524357" w:rsidR="0086425C" w:rsidRPr="0086425C" w:rsidRDefault="0086425C" w:rsidP="00EF24DE">
            <w:pPr>
              <w:jc w:val="center"/>
              <w:rPr>
                <w:rFonts w:ascii="Times New Roman" w:hAnsi="Times New Roman" w:cs="Times New Roman"/>
                <w:sz w:val="20"/>
                <w:szCs w:val="20"/>
              </w:rPr>
            </w:pPr>
            <w:r w:rsidRPr="0086425C">
              <w:rPr>
                <w:rFonts w:ascii="Times New Roman" w:eastAsia="DengXian" w:hAnsi="Times New Roman" w:cs="Times New Roman"/>
                <w:color w:val="000000"/>
                <w:sz w:val="20"/>
                <w:szCs w:val="20"/>
              </w:rPr>
              <w:t>34.34</w:t>
            </w:r>
          </w:p>
        </w:tc>
        <w:tc>
          <w:tcPr>
            <w:tcW w:w="0" w:type="auto"/>
            <w:shd w:val="clear" w:color="auto" w:fill="auto"/>
            <w:vAlign w:val="center"/>
          </w:tcPr>
          <w:p w14:paraId="51EFAA6D" w14:textId="2BEE5139" w:rsidR="0086425C" w:rsidRPr="0086425C" w:rsidRDefault="0086425C" w:rsidP="00EF24DE">
            <w:pPr>
              <w:jc w:val="center"/>
              <w:rPr>
                <w:rFonts w:ascii="Times New Roman" w:hAnsi="Times New Roman" w:cs="Times New Roman"/>
                <w:sz w:val="20"/>
                <w:szCs w:val="20"/>
              </w:rPr>
            </w:pPr>
            <w:r w:rsidRPr="0086425C">
              <w:rPr>
                <w:rFonts w:ascii="Times New Roman" w:eastAsia="DengXian" w:hAnsi="Times New Roman" w:cs="Times New Roman"/>
                <w:color w:val="000000"/>
                <w:sz w:val="20"/>
                <w:szCs w:val="20"/>
              </w:rPr>
              <w:t>525.48</w:t>
            </w:r>
          </w:p>
        </w:tc>
        <w:tc>
          <w:tcPr>
            <w:tcW w:w="0" w:type="auto"/>
            <w:shd w:val="clear" w:color="auto" w:fill="auto"/>
            <w:vAlign w:val="center"/>
          </w:tcPr>
          <w:p w14:paraId="7269ED3D" w14:textId="70AED1C5" w:rsidR="0086425C" w:rsidRPr="0086425C" w:rsidRDefault="0086425C" w:rsidP="00EF24DE">
            <w:pPr>
              <w:jc w:val="center"/>
              <w:rPr>
                <w:rFonts w:ascii="Times New Roman" w:hAnsi="Times New Roman" w:cs="Times New Roman"/>
                <w:sz w:val="20"/>
                <w:szCs w:val="20"/>
              </w:rPr>
            </w:pPr>
            <w:r w:rsidRPr="0086425C">
              <w:rPr>
                <w:rFonts w:ascii="Times New Roman" w:eastAsia="DengXian" w:hAnsi="Times New Roman" w:cs="Times New Roman"/>
                <w:color w:val="000000"/>
                <w:sz w:val="20"/>
                <w:szCs w:val="20"/>
              </w:rPr>
              <w:t>367.89</w:t>
            </w:r>
          </w:p>
        </w:tc>
        <w:tc>
          <w:tcPr>
            <w:tcW w:w="0" w:type="auto"/>
            <w:shd w:val="clear" w:color="auto" w:fill="auto"/>
            <w:vAlign w:val="center"/>
          </w:tcPr>
          <w:p w14:paraId="64BF2E9A" w14:textId="7DB25924" w:rsidR="0086425C" w:rsidRPr="0086425C" w:rsidRDefault="0086425C" w:rsidP="00EF24DE">
            <w:pPr>
              <w:jc w:val="center"/>
              <w:rPr>
                <w:rFonts w:ascii="Times New Roman" w:hAnsi="Times New Roman" w:cs="Times New Roman"/>
                <w:sz w:val="20"/>
                <w:szCs w:val="20"/>
              </w:rPr>
            </w:pPr>
            <w:r w:rsidRPr="0086425C">
              <w:rPr>
                <w:rFonts w:ascii="Times New Roman" w:eastAsia="DengXian" w:hAnsi="Times New Roman" w:cs="Times New Roman"/>
                <w:color w:val="000000"/>
                <w:sz w:val="20"/>
                <w:szCs w:val="20"/>
              </w:rPr>
              <w:t>175.00</w:t>
            </w:r>
          </w:p>
        </w:tc>
      </w:tr>
      <w:tr w:rsidR="0086425C" w:rsidRPr="0086425C" w14:paraId="2A11306F" w14:textId="77777777" w:rsidTr="00EF24DE">
        <w:trPr>
          <w:trHeight w:val="278"/>
          <w:jc w:val="center"/>
        </w:trPr>
        <w:tc>
          <w:tcPr>
            <w:tcW w:w="0" w:type="auto"/>
            <w:vMerge/>
          </w:tcPr>
          <w:p w14:paraId="34CC76AF" w14:textId="77777777" w:rsidR="0086425C" w:rsidRPr="0086425C" w:rsidRDefault="0086425C" w:rsidP="00383D9C">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76073ED8" w14:textId="7FFD55AB" w:rsidR="0086425C" w:rsidRPr="0086425C" w:rsidRDefault="0086425C" w:rsidP="00383D9C">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0F02D52A" w14:textId="1C70853F" w:rsidR="0086425C" w:rsidRPr="0086425C" w:rsidRDefault="0086425C" w:rsidP="00383D9C">
            <w:pPr>
              <w:widowControl/>
              <w:jc w:val="center"/>
              <w:rPr>
                <w:rFonts w:ascii="Times New Roman" w:eastAsia="DengXian" w:hAnsi="Times New Roman" w:cs="Times New Roman"/>
                <w:b/>
                <w:bCs/>
                <w:kern w:val="0"/>
                <w:sz w:val="20"/>
                <w:szCs w:val="20"/>
              </w:rPr>
            </w:pPr>
            <w:r w:rsidRPr="0086425C">
              <w:rPr>
                <w:rFonts w:ascii="Times New Roman" w:eastAsia="DengXian" w:hAnsi="Times New Roman" w:cs="Times New Roman"/>
                <w:b/>
                <w:bCs/>
                <w:kern w:val="0"/>
                <w:sz w:val="20"/>
                <w:szCs w:val="20"/>
              </w:rPr>
              <w:t>50%</w:t>
            </w:r>
          </w:p>
        </w:tc>
        <w:tc>
          <w:tcPr>
            <w:tcW w:w="0" w:type="auto"/>
            <w:shd w:val="clear" w:color="auto" w:fill="auto"/>
            <w:vAlign w:val="center"/>
          </w:tcPr>
          <w:p w14:paraId="7AB866EC" w14:textId="3E12AD8B" w:rsidR="0086425C" w:rsidRPr="0086425C" w:rsidRDefault="0086425C" w:rsidP="00EF24DE">
            <w:pPr>
              <w:jc w:val="center"/>
              <w:rPr>
                <w:rFonts w:ascii="Times New Roman" w:hAnsi="Times New Roman" w:cs="Times New Roman"/>
                <w:sz w:val="20"/>
                <w:szCs w:val="20"/>
              </w:rPr>
            </w:pPr>
            <w:r w:rsidRPr="0086425C">
              <w:rPr>
                <w:rFonts w:ascii="Times New Roman" w:eastAsia="DengXian" w:hAnsi="Times New Roman" w:cs="Times New Roman"/>
                <w:color w:val="000000"/>
                <w:sz w:val="20"/>
                <w:szCs w:val="20"/>
              </w:rPr>
              <w:t>41.18</w:t>
            </w:r>
          </w:p>
        </w:tc>
        <w:tc>
          <w:tcPr>
            <w:tcW w:w="0" w:type="auto"/>
            <w:shd w:val="clear" w:color="auto" w:fill="auto"/>
            <w:vAlign w:val="center"/>
          </w:tcPr>
          <w:p w14:paraId="0F51748F" w14:textId="6D9883E3" w:rsidR="0086425C" w:rsidRPr="0086425C" w:rsidRDefault="0086425C" w:rsidP="00EF24DE">
            <w:pPr>
              <w:jc w:val="center"/>
              <w:rPr>
                <w:rFonts w:ascii="Times New Roman" w:hAnsi="Times New Roman" w:cs="Times New Roman"/>
                <w:sz w:val="20"/>
                <w:szCs w:val="20"/>
              </w:rPr>
            </w:pPr>
            <w:r w:rsidRPr="0086425C">
              <w:rPr>
                <w:rFonts w:ascii="Times New Roman" w:eastAsia="DengXian" w:hAnsi="Times New Roman" w:cs="Times New Roman"/>
                <w:color w:val="000000"/>
                <w:sz w:val="20"/>
                <w:szCs w:val="20"/>
              </w:rPr>
              <w:t>40.09</w:t>
            </w:r>
          </w:p>
        </w:tc>
        <w:tc>
          <w:tcPr>
            <w:tcW w:w="0" w:type="auto"/>
            <w:shd w:val="clear" w:color="auto" w:fill="auto"/>
            <w:vAlign w:val="center"/>
          </w:tcPr>
          <w:p w14:paraId="42F138FD" w14:textId="0F0885DE" w:rsidR="0086425C" w:rsidRPr="0086425C" w:rsidRDefault="0086425C" w:rsidP="00EF24DE">
            <w:pPr>
              <w:jc w:val="center"/>
              <w:rPr>
                <w:rFonts w:ascii="Times New Roman" w:hAnsi="Times New Roman" w:cs="Times New Roman"/>
                <w:sz w:val="20"/>
                <w:szCs w:val="20"/>
              </w:rPr>
            </w:pPr>
            <w:r w:rsidRPr="0086425C">
              <w:rPr>
                <w:rFonts w:ascii="Times New Roman" w:eastAsia="DengXian" w:hAnsi="Times New Roman" w:cs="Times New Roman"/>
                <w:color w:val="000000"/>
                <w:sz w:val="20"/>
                <w:szCs w:val="20"/>
              </w:rPr>
              <w:t>38.05</w:t>
            </w:r>
          </w:p>
        </w:tc>
        <w:tc>
          <w:tcPr>
            <w:tcW w:w="0" w:type="auto"/>
            <w:shd w:val="clear" w:color="auto" w:fill="auto"/>
            <w:vAlign w:val="center"/>
          </w:tcPr>
          <w:p w14:paraId="3B240DBD" w14:textId="5504466D" w:rsidR="0086425C" w:rsidRPr="0086425C" w:rsidRDefault="0086425C" w:rsidP="00EF24DE">
            <w:pPr>
              <w:jc w:val="center"/>
              <w:rPr>
                <w:rFonts w:ascii="Times New Roman" w:hAnsi="Times New Roman" w:cs="Times New Roman"/>
                <w:sz w:val="20"/>
                <w:szCs w:val="20"/>
              </w:rPr>
            </w:pPr>
            <w:r w:rsidRPr="0086425C">
              <w:rPr>
                <w:rFonts w:ascii="Times New Roman" w:eastAsia="DengXian" w:hAnsi="Times New Roman" w:cs="Times New Roman"/>
                <w:color w:val="000000"/>
                <w:sz w:val="20"/>
                <w:szCs w:val="20"/>
              </w:rPr>
              <w:t>736.23</w:t>
            </w:r>
          </w:p>
        </w:tc>
        <w:tc>
          <w:tcPr>
            <w:tcW w:w="0" w:type="auto"/>
            <w:shd w:val="clear" w:color="auto" w:fill="auto"/>
            <w:vAlign w:val="center"/>
          </w:tcPr>
          <w:p w14:paraId="712FDE9A" w14:textId="200EA6F4" w:rsidR="0086425C" w:rsidRPr="0086425C" w:rsidRDefault="0086425C" w:rsidP="00EF24DE">
            <w:pPr>
              <w:jc w:val="center"/>
              <w:rPr>
                <w:rFonts w:ascii="Times New Roman" w:hAnsi="Times New Roman" w:cs="Times New Roman"/>
                <w:sz w:val="20"/>
                <w:szCs w:val="20"/>
              </w:rPr>
            </w:pPr>
            <w:r w:rsidRPr="0086425C">
              <w:rPr>
                <w:rFonts w:ascii="Times New Roman" w:eastAsia="DengXian" w:hAnsi="Times New Roman" w:cs="Times New Roman"/>
                <w:color w:val="000000"/>
                <w:sz w:val="20"/>
                <w:szCs w:val="20"/>
              </w:rPr>
              <w:t>587.52</w:t>
            </w:r>
          </w:p>
        </w:tc>
        <w:tc>
          <w:tcPr>
            <w:tcW w:w="0" w:type="auto"/>
            <w:shd w:val="clear" w:color="auto" w:fill="auto"/>
            <w:vAlign w:val="center"/>
          </w:tcPr>
          <w:p w14:paraId="547BBD12" w14:textId="6D27B2EF" w:rsidR="0086425C" w:rsidRPr="0086425C" w:rsidRDefault="0086425C" w:rsidP="00EF24DE">
            <w:pPr>
              <w:jc w:val="center"/>
              <w:rPr>
                <w:rFonts w:ascii="Times New Roman" w:hAnsi="Times New Roman" w:cs="Times New Roman"/>
                <w:sz w:val="20"/>
                <w:szCs w:val="20"/>
              </w:rPr>
            </w:pPr>
            <w:r w:rsidRPr="0086425C">
              <w:rPr>
                <w:rFonts w:ascii="Times New Roman" w:eastAsia="DengXian" w:hAnsi="Times New Roman" w:cs="Times New Roman"/>
                <w:color w:val="000000"/>
                <w:sz w:val="20"/>
                <w:szCs w:val="20"/>
              </w:rPr>
              <w:t>407.40</w:t>
            </w:r>
          </w:p>
        </w:tc>
      </w:tr>
      <w:tr w:rsidR="0086425C" w:rsidRPr="0086425C" w14:paraId="57B98F62" w14:textId="77777777" w:rsidTr="00EF24DE">
        <w:trPr>
          <w:trHeight w:val="278"/>
          <w:jc w:val="center"/>
        </w:trPr>
        <w:tc>
          <w:tcPr>
            <w:tcW w:w="0" w:type="auto"/>
            <w:vMerge/>
          </w:tcPr>
          <w:p w14:paraId="36C18170" w14:textId="77777777" w:rsidR="0086425C" w:rsidRPr="0086425C" w:rsidRDefault="0086425C" w:rsidP="00383D9C">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198C05D2" w14:textId="22F1F144" w:rsidR="0086425C" w:rsidRPr="0086425C" w:rsidRDefault="0086425C" w:rsidP="00383D9C">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2BC81425" w14:textId="23B47BBC" w:rsidR="0086425C" w:rsidRPr="0086425C" w:rsidRDefault="0086425C" w:rsidP="00383D9C">
            <w:pPr>
              <w:widowControl/>
              <w:jc w:val="center"/>
              <w:rPr>
                <w:rFonts w:ascii="Times New Roman" w:eastAsia="DengXian" w:hAnsi="Times New Roman" w:cs="Times New Roman"/>
                <w:b/>
                <w:bCs/>
                <w:kern w:val="0"/>
                <w:sz w:val="20"/>
                <w:szCs w:val="20"/>
              </w:rPr>
            </w:pPr>
            <w:r w:rsidRPr="0086425C">
              <w:rPr>
                <w:rFonts w:ascii="Times New Roman" w:eastAsia="DengXian" w:hAnsi="Times New Roman" w:cs="Times New Roman"/>
                <w:b/>
                <w:bCs/>
                <w:kern w:val="0"/>
                <w:sz w:val="20"/>
                <w:szCs w:val="20"/>
              </w:rPr>
              <w:t>95%</w:t>
            </w:r>
          </w:p>
        </w:tc>
        <w:tc>
          <w:tcPr>
            <w:tcW w:w="0" w:type="auto"/>
            <w:shd w:val="clear" w:color="auto" w:fill="auto"/>
            <w:vAlign w:val="center"/>
          </w:tcPr>
          <w:p w14:paraId="35B99487" w14:textId="270861ED" w:rsidR="0086425C" w:rsidRPr="0086425C" w:rsidRDefault="0086425C" w:rsidP="00EF24DE">
            <w:pPr>
              <w:jc w:val="center"/>
              <w:rPr>
                <w:rFonts w:ascii="Times New Roman" w:hAnsi="Times New Roman" w:cs="Times New Roman"/>
                <w:sz w:val="20"/>
                <w:szCs w:val="20"/>
              </w:rPr>
            </w:pPr>
            <w:r w:rsidRPr="0086425C">
              <w:rPr>
                <w:rFonts w:ascii="Times New Roman" w:eastAsia="DengXian" w:hAnsi="Times New Roman" w:cs="Times New Roman"/>
                <w:color w:val="000000"/>
                <w:sz w:val="20"/>
                <w:szCs w:val="20"/>
              </w:rPr>
              <w:t>43.82</w:t>
            </w:r>
          </w:p>
        </w:tc>
        <w:tc>
          <w:tcPr>
            <w:tcW w:w="0" w:type="auto"/>
            <w:shd w:val="clear" w:color="auto" w:fill="auto"/>
            <w:vAlign w:val="center"/>
          </w:tcPr>
          <w:p w14:paraId="2B83C4A7" w14:textId="07A1988B" w:rsidR="0086425C" w:rsidRPr="0086425C" w:rsidRDefault="0086425C" w:rsidP="00EF24DE">
            <w:pPr>
              <w:jc w:val="center"/>
              <w:rPr>
                <w:rFonts w:ascii="Times New Roman" w:hAnsi="Times New Roman" w:cs="Times New Roman"/>
                <w:sz w:val="20"/>
                <w:szCs w:val="20"/>
              </w:rPr>
            </w:pPr>
            <w:r w:rsidRPr="0086425C">
              <w:rPr>
                <w:rFonts w:ascii="Times New Roman" w:eastAsia="DengXian" w:hAnsi="Times New Roman" w:cs="Times New Roman"/>
                <w:color w:val="000000"/>
                <w:sz w:val="20"/>
                <w:szCs w:val="20"/>
              </w:rPr>
              <w:t>42.80</w:t>
            </w:r>
          </w:p>
        </w:tc>
        <w:tc>
          <w:tcPr>
            <w:tcW w:w="0" w:type="auto"/>
            <w:shd w:val="clear" w:color="auto" w:fill="auto"/>
            <w:vAlign w:val="center"/>
          </w:tcPr>
          <w:p w14:paraId="791C0AB0" w14:textId="5D65BEFF" w:rsidR="0086425C" w:rsidRPr="0086425C" w:rsidRDefault="0086425C" w:rsidP="00EF24DE">
            <w:pPr>
              <w:jc w:val="center"/>
              <w:rPr>
                <w:rFonts w:ascii="Times New Roman" w:hAnsi="Times New Roman" w:cs="Times New Roman"/>
                <w:sz w:val="20"/>
                <w:szCs w:val="20"/>
              </w:rPr>
            </w:pPr>
            <w:r w:rsidRPr="0086425C">
              <w:rPr>
                <w:rFonts w:ascii="Times New Roman" w:eastAsia="DengXian" w:hAnsi="Times New Roman" w:cs="Times New Roman"/>
                <w:color w:val="000000"/>
                <w:sz w:val="20"/>
                <w:szCs w:val="20"/>
              </w:rPr>
              <w:t>41.22</w:t>
            </w:r>
          </w:p>
        </w:tc>
        <w:tc>
          <w:tcPr>
            <w:tcW w:w="0" w:type="auto"/>
            <w:shd w:val="clear" w:color="auto" w:fill="auto"/>
            <w:vAlign w:val="center"/>
          </w:tcPr>
          <w:p w14:paraId="43D301D7" w14:textId="235D26D0" w:rsidR="0086425C" w:rsidRPr="0086425C" w:rsidRDefault="0086425C" w:rsidP="00EF24DE">
            <w:pPr>
              <w:jc w:val="center"/>
              <w:rPr>
                <w:rFonts w:ascii="Times New Roman" w:hAnsi="Times New Roman" w:cs="Times New Roman"/>
                <w:sz w:val="20"/>
                <w:szCs w:val="20"/>
              </w:rPr>
            </w:pPr>
            <w:r w:rsidRPr="0086425C">
              <w:rPr>
                <w:rFonts w:ascii="Times New Roman" w:eastAsia="DengXian" w:hAnsi="Times New Roman" w:cs="Times New Roman"/>
                <w:color w:val="000000"/>
                <w:sz w:val="20"/>
                <w:szCs w:val="20"/>
              </w:rPr>
              <w:t>848.71</w:t>
            </w:r>
          </w:p>
        </w:tc>
        <w:tc>
          <w:tcPr>
            <w:tcW w:w="0" w:type="auto"/>
            <w:shd w:val="clear" w:color="auto" w:fill="auto"/>
            <w:vAlign w:val="center"/>
          </w:tcPr>
          <w:p w14:paraId="10FA7158" w14:textId="47A6BBCD" w:rsidR="0086425C" w:rsidRPr="0086425C" w:rsidRDefault="0086425C" w:rsidP="00EF24DE">
            <w:pPr>
              <w:jc w:val="center"/>
              <w:rPr>
                <w:rFonts w:ascii="Times New Roman" w:hAnsi="Times New Roman" w:cs="Times New Roman"/>
                <w:sz w:val="20"/>
                <w:szCs w:val="20"/>
              </w:rPr>
            </w:pPr>
            <w:r w:rsidRPr="0086425C">
              <w:rPr>
                <w:rFonts w:ascii="Times New Roman" w:eastAsia="DengXian" w:hAnsi="Times New Roman" w:cs="Times New Roman"/>
                <w:color w:val="000000"/>
                <w:sz w:val="20"/>
                <w:szCs w:val="20"/>
              </w:rPr>
              <w:t>782.22</w:t>
            </w:r>
          </w:p>
        </w:tc>
        <w:tc>
          <w:tcPr>
            <w:tcW w:w="0" w:type="auto"/>
            <w:shd w:val="clear" w:color="auto" w:fill="auto"/>
            <w:vAlign w:val="center"/>
          </w:tcPr>
          <w:p w14:paraId="72DB0772" w14:textId="627F70D3" w:rsidR="0086425C" w:rsidRPr="0086425C" w:rsidRDefault="0086425C" w:rsidP="00EF24DE">
            <w:pPr>
              <w:jc w:val="center"/>
              <w:rPr>
                <w:rFonts w:ascii="Times New Roman" w:hAnsi="Times New Roman" w:cs="Times New Roman"/>
                <w:sz w:val="20"/>
                <w:szCs w:val="20"/>
              </w:rPr>
            </w:pPr>
            <w:r w:rsidRPr="0086425C">
              <w:rPr>
                <w:rFonts w:ascii="Times New Roman" w:eastAsia="DengXian" w:hAnsi="Times New Roman" w:cs="Times New Roman"/>
                <w:color w:val="000000"/>
                <w:sz w:val="20"/>
                <w:szCs w:val="20"/>
              </w:rPr>
              <w:t>702.63</w:t>
            </w:r>
          </w:p>
        </w:tc>
      </w:tr>
      <w:tr w:rsidR="0086425C" w:rsidRPr="0086425C" w14:paraId="081B2D8C" w14:textId="77777777" w:rsidTr="00EF24DE">
        <w:trPr>
          <w:trHeight w:val="278"/>
          <w:jc w:val="center"/>
        </w:trPr>
        <w:tc>
          <w:tcPr>
            <w:tcW w:w="0" w:type="auto"/>
            <w:vMerge/>
          </w:tcPr>
          <w:p w14:paraId="75472243" w14:textId="77777777" w:rsidR="0086425C" w:rsidRPr="0086425C" w:rsidRDefault="0086425C" w:rsidP="00383D9C">
            <w:pPr>
              <w:widowControl/>
              <w:jc w:val="center"/>
              <w:rPr>
                <w:rFonts w:ascii="Times New Roman" w:eastAsia="DengXian" w:hAnsi="Times New Roman" w:cs="Times New Roman"/>
                <w:b/>
                <w:bCs/>
                <w:kern w:val="0"/>
                <w:sz w:val="20"/>
                <w:szCs w:val="20"/>
              </w:rPr>
            </w:pPr>
          </w:p>
        </w:tc>
        <w:tc>
          <w:tcPr>
            <w:tcW w:w="0" w:type="auto"/>
            <w:vMerge w:val="restart"/>
            <w:shd w:val="clear" w:color="auto" w:fill="auto"/>
            <w:vAlign w:val="center"/>
          </w:tcPr>
          <w:p w14:paraId="274CC248" w14:textId="388F8752" w:rsidR="0086425C" w:rsidRPr="0086425C" w:rsidRDefault="0086425C" w:rsidP="00383D9C">
            <w:pPr>
              <w:widowControl/>
              <w:jc w:val="center"/>
              <w:rPr>
                <w:rFonts w:ascii="Times New Roman" w:eastAsia="DengXian" w:hAnsi="Times New Roman" w:cs="Times New Roman"/>
                <w:b/>
                <w:bCs/>
                <w:kern w:val="0"/>
                <w:sz w:val="20"/>
                <w:szCs w:val="20"/>
              </w:rPr>
            </w:pPr>
            <w:r w:rsidRPr="0086425C">
              <w:rPr>
                <w:rFonts w:ascii="Times New Roman" w:eastAsia="DengXian" w:hAnsi="Times New Roman" w:cs="Times New Roman"/>
                <w:b/>
                <w:bCs/>
                <w:kern w:val="0"/>
                <w:sz w:val="20"/>
                <w:szCs w:val="20"/>
              </w:rPr>
              <w:t xml:space="preserve">UL average-UPT </w:t>
            </w:r>
            <w:r w:rsidRPr="0086425C">
              <w:rPr>
                <w:rFonts w:ascii="Times New Roman" w:eastAsia="DengXian" w:hAnsi="Times New Roman" w:cs="Times New Roman"/>
                <w:b/>
                <w:bCs/>
                <w:color w:val="000000"/>
                <w:kern w:val="0"/>
                <w:sz w:val="20"/>
                <w:szCs w:val="20"/>
              </w:rPr>
              <w:t>CDF</w:t>
            </w:r>
          </w:p>
        </w:tc>
        <w:tc>
          <w:tcPr>
            <w:tcW w:w="0" w:type="auto"/>
            <w:shd w:val="clear" w:color="auto" w:fill="auto"/>
            <w:vAlign w:val="center"/>
          </w:tcPr>
          <w:p w14:paraId="46C5FAB4" w14:textId="5DFB9776" w:rsidR="0086425C" w:rsidRPr="0086425C" w:rsidRDefault="0086425C" w:rsidP="00383D9C">
            <w:pPr>
              <w:widowControl/>
              <w:jc w:val="center"/>
              <w:rPr>
                <w:rFonts w:ascii="Times New Roman" w:eastAsia="DengXian" w:hAnsi="Times New Roman" w:cs="Times New Roman"/>
                <w:b/>
                <w:bCs/>
                <w:kern w:val="0"/>
                <w:sz w:val="20"/>
                <w:szCs w:val="20"/>
              </w:rPr>
            </w:pPr>
            <w:r w:rsidRPr="0086425C">
              <w:rPr>
                <w:rFonts w:ascii="Times New Roman" w:eastAsia="DengXian" w:hAnsi="Times New Roman" w:cs="Times New Roman"/>
                <w:b/>
                <w:bCs/>
                <w:kern w:val="0"/>
                <w:sz w:val="20"/>
                <w:szCs w:val="20"/>
              </w:rPr>
              <w:t>Mean</w:t>
            </w:r>
          </w:p>
        </w:tc>
        <w:tc>
          <w:tcPr>
            <w:tcW w:w="0" w:type="auto"/>
            <w:shd w:val="clear" w:color="auto" w:fill="auto"/>
            <w:vAlign w:val="center"/>
          </w:tcPr>
          <w:p w14:paraId="342FAE39" w14:textId="4E18482F" w:rsidR="0086425C" w:rsidRPr="0086425C" w:rsidRDefault="0086425C" w:rsidP="00EF24DE">
            <w:pPr>
              <w:jc w:val="center"/>
              <w:rPr>
                <w:rFonts w:ascii="Times New Roman" w:hAnsi="Times New Roman" w:cs="Times New Roman"/>
                <w:sz w:val="20"/>
                <w:szCs w:val="20"/>
              </w:rPr>
            </w:pPr>
            <w:r w:rsidRPr="0086425C">
              <w:rPr>
                <w:rFonts w:ascii="Times New Roman" w:eastAsia="DengXian" w:hAnsi="Times New Roman" w:cs="Times New Roman"/>
                <w:color w:val="000000"/>
                <w:sz w:val="20"/>
                <w:szCs w:val="20"/>
              </w:rPr>
              <w:t>5.00</w:t>
            </w:r>
          </w:p>
        </w:tc>
        <w:tc>
          <w:tcPr>
            <w:tcW w:w="0" w:type="auto"/>
            <w:shd w:val="clear" w:color="auto" w:fill="auto"/>
            <w:vAlign w:val="center"/>
          </w:tcPr>
          <w:p w14:paraId="243B8A97" w14:textId="149624BE" w:rsidR="0086425C" w:rsidRPr="0086425C" w:rsidRDefault="0086425C" w:rsidP="00EF24DE">
            <w:pPr>
              <w:jc w:val="center"/>
              <w:rPr>
                <w:rFonts w:ascii="Times New Roman" w:hAnsi="Times New Roman" w:cs="Times New Roman"/>
                <w:sz w:val="20"/>
                <w:szCs w:val="20"/>
              </w:rPr>
            </w:pPr>
            <w:r w:rsidRPr="0086425C">
              <w:rPr>
                <w:rFonts w:ascii="Times New Roman" w:eastAsia="DengXian" w:hAnsi="Times New Roman" w:cs="Times New Roman"/>
                <w:color w:val="000000"/>
                <w:sz w:val="20"/>
                <w:szCs w:val="20"/>
              </w:rPr>
              <w:t>4.53</w:t>
            </w:r>
          </w:p>
        </w:tc>
        <w:tc>
          <w:tcPr>
            <w:tcW w:w="0" w:type="auto"/>
            <w:shd w:val="clear" w:color="auto" w:fill="auto"/>
            <w:vAlign w:val="center"/>
          </w:tcPr>
          <w:p w14:paraId="1B407A15" w14:textId="5F0C558D" w:rsidR="0086425C" w:rsidRPr="0086425C" w:rsidRDefault="0086425C" w:rsidP="00EF24DE">
            <w:pPr>
              <w:jc w:val="center"/>
              <w:rPr>
                <w:rFonts w:ascii="Times New Roman" w:hAnsi="Times New Roman" w:cs="Times New Roman"/>
                <w:sz w:val="20"/>
                <w:szCs w:val="20"/>
              </w:rPr>
            </w:pPr>
            <w:r w:rsidRPr="0086425C">
              <w:rPr>
                <w:rFonts w:ascii="Times New Roman" w:eastAsia="DengXian" w:hAnsi="Times New Roman" w:cs="Times New Roman"/>
                <w:color w:val="000000"/>
                <w:sz w:val="20"/>
                <w:szCs w:val="20"/>
              </w:rPr>
              <w:t>3.85</w:t>
            </w:r>
          </w:p>
        </w:tc>
        <w:tc>
          <w:tcPr>
            <w:tcW w:w="0" w:type="auto"/>
            <w:shd w:val="clear" w:color="auto" w:fill="auto"/>
            <w:vAlign w:val="center"/>
          </w:tcPr>
          <w:p w14:paraId="13982616" w14:textId="773AFBD4" w:rsidR="0086425C" w:rsidRPr="0086425C" w:rsidRDefault="0086425C" w:rsidP="00EF24DE">
            <w:pPr>
              <w:jc w:val="center"/>
              <w:rPr>
                <w:rFonts w:ascii="Times New Roman" w:hAnsi="Times New Roman" w:cs="Times New Roman"/>
                <w:sz w:val="20"/>
                <w:szCs w:val="20"/>
              </w:rPr>
            </w:pPr>
            <w:r w:rsidRPr="0086425C">
              <w:rPr>
                <w:rFonts w:ascii="Times New Roman" w:eastAsia="DengXian" w:hAnsi="Times New Roman" w:cs="Times New Roman"/>
                <w:color w:val="000000"/>
                <w:sz w:val="20"/>
                <w:szCs w:val="20"/>
              </w:rPr>
              <w:t>349.28</w:t>
            </w:r>
          </w:p>
        </w:tc>
        <w:tc>
          <w:tcPr>
            <w:tcW w:w="0" w:type="auto"/>
            <w:shd w:val="clear" w:color="auto" w:fill="auto"/>
            <w:vAlign w:val="center"/>
          </w:tcPr>
          <w:p w14:paraId="4EF9E525" w14:textId="2CDBECA7" w:rsidR="0086425C" w:rsidRPr="0086425C" w:rsidRDefault="0086425C" w:rsidP="00EF24DE">
            <w:pPr>
              <w:jc w:val="center"/>
              <w:rPr>
                <w:rFonts w:ascii="Times New Roman" w:hAnsi="Times New Roman" w:cs="Times New Roman"/>
                <w:sz w:val="20"/>
                <w:szCs w:val="20"/>
              </w:rPr>
            </w:pPr>
            <w:r w:rsidRPr="0086425C">
              <w:rPr>
                <w:rFonts w:ascii="Times New Roman" w:eastAsia="DengXian" w:hAnsi="Times New Roman" w:cs="Times New Roman"/>
                <w:color w:val="000000"/>
                <w:sz w:val="20"/>
                <w:szCs w:val="20"/>
              </w:rPr>
              <w:t>265.01</w:t>
            </w:r>
          </w:p>
        </w:tc>
        <w:tc>
          <w:tcPr>
            <w:tcW w:w="0" w:type="auto"/>
            <w:shd w:val="clear" w:color="auto" w:fill="auto"/>
            <w:vAlign w:val="center"/>
          </w:tcPr>
          <w:p w14:paraId="63D89D66" w14:textId="0C128715" w:rsidR="0086425C" w:rsidRPr="0086425C" w:rsidRDefault="0086425C" w:rsidP="00EF24DE">
            <w:pPr>
              <w:jc w:val="center"/>
              <w:rPr>
                <w:rFonts w:ascii="Times New Roman" w:hAnsi="Times New Roman" w:cs="Times New Roman"/>
                <w:sz w:val="20"/>
                <w:szCs w:val="20"/>
              </w:rPr>
            </w:pPr>
            <w:r w:rsidRPr="0086425C">
              <w:rPr>
                <w:rFonts w:ascii="Times New Roman" w:eastAsia="DengXian" w:hAnsi="Times New Roman" w:cs="Times New Roman"/>
                <w:color w:val="000000"/>
                <w:sz w:val="20"/>
                <w:szCs w:val="20"/>
              </w:rPr>
              <w:t>169.29</w:t>
            </w:r>
          </w:p>
        </w:tc>
      </w:tr>
      <w:tr w:rsidR="0086425C" w:rsidRPr="0086425C" w14:paraId="066F9F76" w14:textId="77777777" w:rsidTr="00EF24DE">
        <w:trPr>
          <w:trHeight w:val="278"/>
          <w:jc w:val="center"/>
        </w:trPr>
        <w:tc>
          <w:tcPr>
            <w:tcW w:w="0" w:type="auto"/>
            <w:vMerge/>
          </w:tcPr>
          <w:p w14:paraId="53E1C666" w14:textId="77777777" w:rsidR="0086425C" w:rsidRPr="0086425C" w:rsidRDefault="0086425C" w:rsidP="00383D9C">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2C8E2552" w14:textId="44FA5D80" w:rsidR="0086425C" w:rsidRPr="0086425C" w:rsidRDefault="0086425C" w:rsidP="00383D9C">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643A93CD" w14:textId="17EE849A" w:rsidR="0086425C" w:rsidRPr="0086425C" w:rsidRDefault="0086425C" w:rsidP="00383D9C">
            <w:pPr>
              <w:widowControl/>
              <w:jc w:val="center"/>
              <w:rPr>
                <w:rFonts w:ascii="Times New Roman" w:eastAsia="DengXian" w:hAnsi="Times New Roman" w:cs="Times New Roman"/>
                <w:b/>
                <w:bCs/>
                <w:kern w:val="0"/>
                <w:sz w:val="20"/>
                <w:szCs w:val="20"/>
              </w:rPr>
            </w:pPr>
            <w:r w:rsidRPr="0086425C">
              <w:rPr>
                <w:rFonts w:ascii="Times New Roman" w:eastAsia="DengXian" w:hAnsi="Times New Roman" w:cs="Times New Roman"/>
                <w:b/>
                <w:bCs/>
                <w:kern w:val="0"/>
                <w:sz w:val="20"/>
                <w:szCs w:val="20"/>
              </w:rPr>
              <w:t>5%</w:t>
            </w:r>
          </w:p>
        </w:tc>
        <w:tc>
          <w:tcPr>
            <w:tcW w:w="0" w:type="auto"/>
            <w:shd w:val="clear" w:color="auto" w:fill="auto"/>
            <w:vAlign w:val="center"/>
          </w:tcPr>
          <w:p w14:paraId="36451795" w14:textId="3DD4DDE3" w:rsidR="0086425C" w:rsidRPr="0086425C" w:rsidRDefault="0086425C" w:rsidP="00EF24DE">
            <w:pPr>
              <w:jc w:val="center"/>
              <w:rPr>
                <w:rFonts w:ascii="Times New Roman" w:hAnsi="Times New Roman" w:cs="Times New Roman"/>
                <w:sz w:val="20"/>
                <w:szCs w:val="20"/>
              </w:rPr>
            </w:pPr>
            <w:r w:rsidRPr="0086425C">
              <w:rPr>
                <w:rFonts w:ascii="Times New Roman" w:eastAsia="DengXian" w:hAnsi="Times New Roman" w:cs="Times New Roman"/>
                <w:color w:val="000000"/>
                <w:sz w:val="20"/>
                <w:szCs w:val="20"/>
              </w:rPr>
              <w:t>4.73</w:t>
            </w:r>
          </w:p>
        </w:tc>
        <w:tc>
          <w:tcPr>
            <w:tcW w:w="0" w:type="auto"/>
            <w:shd w:val="clear" w:color="auto" w:fill="auto"/>
            <w:vAlign w:val="center"/>
          </w:tcPr>
          <w:p w14:paraId="13A68F7D" w14:textId="2A511C37" w:rsidR="0086425C" w:rsidRPr="0086425C" w:rsidRDefault="0086425C" w:rsidP="00EF24DE">
            <w:pPr>
              <w:jc w:val="center"/>
              <w:rPr>
                <w:rFonts w:ascii="Times New Roman" w:hAnsi="Times New Roman" w:cs="Times New Roman"/>
                <w:sz w:val="20"/>
                <w:szCs w:val="20"/>
              </w:rPr>
            </w:pPr>
            <w:r w:rsidRPr="0086425C">
              <w:rPr>
                <w:rFonts w:ascii="Times New Roman" w:eastAsia="DengXian" w:hAnsi="Times New Roman" w:cs="Times New Roman"/>
                <w:color w:val="000000"/>
                <w:sz w:val="20"/>
                <w:szCs w:val="20"/>
              </w:rPr>
              <w:t>4.31</w:t>
            </w:r>
          </w:p>
        </w:tc>
        <w:tc>
          <w:tcPr>
            <w:tcW w:w="0" w:type="auto"/>
            <w:shd w:val="clear" w:color="auto" w:fill="auto"/>
            <w:vAlign w:val="center"/>
          </w:tcPr>
          <w:p w14:paraId="77DB7883" w14:textId="04B44027" w:rsidR="0086425C" w:rsidRPr="0086425C" w:rsidRDefault="0086425C" w:rsidP="00EF24DE">
            <w:pPr>
              <w:jc w:val="center"/>
              <w:rPr>
                <w:rFonts w:ascii="Times New Roman" w:hAnsi="Times New Roman" w:cs="Times New Roman"/>
                <w:sz w:val="20"/>
                <w:szCs w:val="20"/>
              </w:rPr>
            </w:pPr>
            <w:r w:rsidRPr="0086425C">
              <w:rPr>
                <w:rFonts w:ascii="Times New Roman" w:eastAsia="DengXian" w:hAnsi="Times New Roman" w:cs="Times New Roman"/>
                <w:color w:val="000000"/>
                <w:sz w:val="20"/>
                <w:szCs w:val="20"/>
              </w:rPr>
              <w:t>3.41</w:t>
            </w:r>
          </w:p>
        </w:tc>
        <w:tc>
          <w:tcPr>
            <w:tcW w:w="0" w:type="auto"/>
            <w:shd w:val="clear" w:color="auto" w:fill="auto"/>
            <w:vAlign w:val="center"/>
          </w:tcPr>
          <w:p w14:paraId="39AB2C15" w14:textId="120DC74D" w:rsidR="0086425C" w:rsidRPr="0086425C" w:rsidRDefault="0086425C" w:rsidP="00EF24DE">
            <w:pPr>
              <w:jc w:val="center"/>
              <w:rPr>
                <w:rFonts w:ascii="Times New Roman" w:hAnsi="Times New Roman" w:cs="Times New Roman"/>
                <w:sz w:val="20"/>
                <w:szCs w:val="20"/>
              </w:rPr>
            </w:pPr>
            <w:r w:rsidRPr="0086425C">
              <w:rPr>
                <w:rFonts w:ascii="Times New Roman" w:eastAsia="DengXian" w:hAnsi="Times New Roman" w:cs="Times New Roman"/>
                <w:color w:val="000000"/>
                <w:sz w:val="20"/>
                <w:szCs w:val="20"/>
              </w:rPr>
              <w:t>328.90</w:t>
            </w:r>
          </w:p>
        </w:tc>
        <w:tc>
          <w:tcPr>
            <w:tcW w:w="0" w:type="auto"/>
            <w:shd w:val="clear" w:color="auto" w:fill="auto"/>
            <w:vAlign w:val="center"/>
          </w:tcPr>
          <w:p w14:paraId="76C6EA15" w14:textId="35A3921D" w:rsidR="0086425C" w:rsidRPr="0086425C" w:rsidRDefault="0086425C" w:rsidP="00EF24DE">
            <w:pPr>
              <w:jc w:val="center"/>
              <w:rPr>
                <w:rFonts w:ascii="Times New Roman" w:hAnsi="Times New Roman" w:cs="Times New Roman"/>
                <w:sz w:val="20"/>
                <w:szCs w:val="20"/>
              </w:rPr>
            </w:pPr>
            <w:r w:rsidRPr="0086425C">
              <w:rPr>
                <w:rFonts w:ascii="Times New Roman" w:eastAsia="DengXian" w:hAnsi="Times New Roman" w:cs="Times New Roman"/>
                <w:color w:val="000000"/>
                <w:sz w:val="20"/>
                <w:szCs w:val="20"/>
              </w:rPr>
              <w:t>238.59</w:t>
            </w:r>
          </w:p>
        </w:tc>
        <w:tc>
          <w:tcPr>
            <w:tcW w:w="0" w:type="auto"/>
            <w:shd w:val="clear" w:color="auto" w:fill="auto"/>
            <w:vAlign w:val="center"/>
          </w:tcPr>
          <w:p w14:paraId="480F1A45" w14:textId="5F2944C4" w:rsidR="0086425C" w:rsidRPr="0086425C" w:rsidRDefault="0086425C" w:rsidP="00EF24DE">
            <w:pPr>
              <w:jc w:val="center"/>
              <w:rPr>
                <w:rFonts w:ascii="Times New Roman" w:hAnsi="Times New Roman" w:cs="Times New Roman"/>
                <w:sz w:val="20"/>
                <w:szCs w:val="20"/>
              </w:rPr>
            </w:pPr>
            <w:r w:rsidRPr="0086425C">
              <w:rPr>
                <w:rFonts w:ascii="Times New Roman" w:eastAsia="DengXian" w:hAnsi="Times New Roman" w:cs="Times New Roman"/>
                <w:color w:val="000000"/>
                <w:sz w:val="20"/>
                <w:szCs w:val="20"/>
              </w:rPr>
              <w:t>119.28</w:t>
            </w:r>
          </w:p>
        </w:tc>
      </w:tr>
      <w:tr w:rsidR="0086425C" w:rsidRPr="0086425C" w14:paraId="2C967F63" w14:textId="77777777" w:rsidTr="00EF24DE">
        <w:trPr>
          <w:trHeight w:val="278"/>
          <w:jc w:val="center"/>
        </w:trPr>
        <w:tc>
          <w:tcPr>
            <w:tcW w:w="0" w:type="auto"/>
            <w:vMerge/>
          </w:tcPr>
          <w:p w14:paraId="686FC125" w14:textId="77777777" w:rsidR="0086425C" w:rsidRPr="0086425C" w:rsidRDefault="0086425C" w:rsidP="00383D9C">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52761E5D" w14:textId="17851B29" w:rsidR="0086425C" w:rsidRPr="0086425C" w:rsidRDefault="0086425C" w:rsidP="00383D9C">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1877C535" w14:textId="3461CFA7" w:rsidR="0086425C" w:rsidRPr="0086425C" w:rsidRDefault="0086425C" w:rsidP="00383D9C">
            <w:pPr>
              <w:widowControl/>
              <w:jc w:val="center"/>
              <w:rPr>
                <w:rFonts w:ascii="Times New Roman" w:eastAsia="DengXian" w:hAnsi="Times New Roman" w:cs="Times New Roman"/>
                <w:b/>
                <w:bCs/>
                <w:kern w:val="0"/>
                <w:sz w:val="20"/>
                <w:szCs w:val="20"/>
              </w:rPr>
            </w:pPr>
            <w:r w:rsidRPr="0086425C">
              <w:rPr>
                <w:rFonts w:ascii="Times New Roman" w:eastAsia="DengXian" w:hAnsi="Times New Roman" w:cs="Times New Roman"/>
                <w:b/>
                <w:bCs/>
                <w:kern w:val="0"/>
                <w:sz w:val="20"/>
                <w:szCs w:val="20"/>
              </w:rPr>
              <w:t>50%</w:t>
            </w:r>
          </w:p>
        </w:tc>
        <w:tc>
          <w:tcPr>
            <w:tcW w:w="0" w:type="auto"/>
            <w:shd w:val="clear" w:color="auto" w:fill="auto"/>
            <w:vAlign w:val="center"/>
          </w:tcPr>
          <w:p w14:paraId="45D5398D" w14:textId="4D3FF210" w:rsidR="0086425C" w:rsidRPr="0086425C" w:rsidRDefault="0086425C" w:rsidP="00EF24DE">
            <w:pPr>
              <w:jc w:val="center"/>
              <w:rPr>
                <w:rFonts w:ascii="Times New Roman" w:hAnsi="Times New Roman" w:cs="Times New Roman"/>
                <w:sz w:val="20"/>
                <w:szCs w:val="20"/>
              </w:rPr>
            </w:pPr>
            <w:r w:rsidRPr="0086425C">
              <w:rPr>
                <w:rFonts w:ascii="Times New Roman" w:eastAsia="DengXian" w:hAnsi="Times New Roman" w:cs="Times New Roman"/>
                <w:color w:val="000000"/>
                <w:sz w:val="20"/>
                <w:szCs w:val="20"/>
              </w:rPr>
              <w:t>4.98</w:t>
            </w:r>
          </w:p>
        </w:tc>
        <w:tc>
          <w:tcPr>
            <w:tcW w:w="0" w:type="auto"/>
            <w:shd w:val="clear" w:color="auto" w:fill="auto"/>
            <w:vAlign w:val="center"/>
          </w:tcPr>
          <w:p w14:paraId="200DB203" w14:textId="29362801" w:rsidR="0086425C" w:rsidRPr="0086425C" w:rsidRDefault="0086425C" w:rsidP="00EF24DE">
            <w:pPr>
              <w:jc w:val="center"/>
              <w:rPr>
                <w:rFonts w:ascii="Times New Roman" w:hAnsi="Times New Roman" w:cs="Times New Roman"/>
                <w:sz w:val="20"/>
                <w:szCs w:val="20"/>
              </w:rPr>
            </w:pPr>
            <w:r w:rsidRPr="0086425C">
              <w:rPr>
                <w:rFonts w:ascii="Times New Roman" w:eastAsia="DengXian" w:hAnsi="Times New Roman" w:cs="Times New Roman"/>
                <w:color w:val="000000"/>
                <w:sz w:val="20"/>
                <w:szCs w:val="20"/>
              </w:rPr>
              <w:t>4.49</w:t>
            </w:r>
          </w:p>
        </w:tc>
        <w:tc>
          <w:tcPr>
            <w:tcW w:w="0" w:type="auto"/>
            <w:shd w:val="clear" w:color="auto" w:fill="auto"/>
            <w:vAlign w:val="center"/>
          </w:tcPr>
          <w:p w14:paraId="4872E41F" w14:textId="1DA98030" w:rsidR="0086425C" w:rsidRPr="0086425C" w:rsidRDefault="0086425C" w:rsidP="00EF24DE">
            <w:pPr>
              <w:jc w:val="center"/>
              <w:rPr>
                <w:rFonts w:ascii="Times New Roman" w:hAnsi="Times New Roman" w:cs="Times New Roman"/>
                <w:sz w:val="20"/>
                <w:szCs w:val="20"/>
              </w:rPr>
            </w:pPr>
            <w:r w:rsidRPr="0086425C">
              <w:rPr>
                <w:rFonts w:ascii="Times New Roman" w:eastAsia="DengXian" w:hAnsi="Times New Roman" w:cs="Times New Roman"/>
                <w:color w:val="000000"/>
                <w:sz w:val="20"/>
                <w:szCs w:val="20"/>
              </w:rPr>
              <w:t>3.86</w:t>
            </w:r>
          </w:p>
        </w:tc>
        <w:tc>
          <w:tcPr>
            <w:tcW w:w="0" w:type="auto"/>
            <w:shd w:val="clear" w:color="auto" w:fill="auto"/>
            <w:vAlign w:val="center"/>
          </w:tcPr>
          <w:p w14:paraId="7AA65A97" w14:textId="0AA77267" w:rsidR="0086425C" w:rsidRPr="0086425C" w:rsidRDefault="0086425C" w:rsidP="00EF24DE">
            <w:pPr>
              <w:jc w:val="center"/>
              <w:rPr>
                <w:rFonts w:ascii="Times New Roman" w:hAnsi="Times New Roman" w:cs="Times New Roman"/>
                <w:sz w:val="20"/>
                <w:szCs w:val="20"/>
              </w:rPr>
            </w:pPr>
            <w:r w:rsidRPr="0086425C">
              <w:rPr>
                <w:rFonts w:ascii="Times New Roman" w:eastAsia="DengXian" w:hAnsi="Times New Roman" w:cs="Times New Roman"/>
                <w:color w:val="000000"/>
                <w:sz w:val="20"/>
                <w:szCs w:val="20"/>
              </w:rPr>
              <w:t>349.88</w:t>
            </w:r>
          </w:p>
        </w:tc>
        <w:tc>
          <w:tcPr>
            <w:tcW w:w="0" w:type="auto"/>
            <w:shd w:val="clear" w:color="auto" w:fill="auto"/>
            <w:vAlign w:val="center"/>
          </w:tcPr>
          <w:p w14:paraId="5AEE512F" w14:textId="54DC9F66" w:rsidR="0086425C" w:rsidRPr="0086425C" w:rsidRDefault="0086425C" w:rsidP="00EF24DE">
            <w:pPr>
              <w:jc w:val="center"/>
              <w:rPr>
                <w:rFonts w:ascii="Times New Roman" w:hAnsi="Times New Roman" w:cs="Times New Roman"/>
                <w:sz w:val="20"/>
                <w:szCs w:val="20"/>
              </w:rPr>
            </w:pPr>
            <w:r w:rsidRPr="0086425C">
              <w:rPr>
                <w:rFonts w:ascii="Times New Roman" w:eastAsia="DengXian" w:hAnsi="Times New Roman" w:cs="Times New Roman"/>
                <w:color w:val="000000"/>
                <w:sz w:val="20"/>
                <w:szCs w:val="20"/>
              </w:rPr>
              <w:t>264.97</w:t>
            </w:r>
          </w:p>
        </w:tc>
        <w:tc>
          <w:tcPr>
            <w:tcW w:w="0" w:type="auto"/>
            <w:shd w:val="clear" w:color="auto" w:fill="auto"/>
            <w:vAlign w:val="center"/>
          </w:tcPr>
          <w:p w14:paraId="03AD5B5C" w14:textId="2EDBFEEC" w:rsidR="0086425C" w:rsidRPr="0086425C" w:rsidRDefault="0086425C" w:rsidP="00EF24DE">
            <w:pPr>
              <w:jc w:val="center"/>
              <w:rPr>
                <w:rFonts w:ascii="Times New Roman" w:hAnsi="Times New Roman" w:cs="Times New Roman"/>
                <w:sz w:val="20"/>
                <w:szCs w:val="20"/>
              </w:rPr>
            </w:pPr>
            <w:r w:rsidRPr="0086425C">
              <w:rPr>
                <w:rFonts w:ascii="Times New Roman" w:eastAsia="DengXian" w:hAnsi="Times New Roman" w:cs="Times New Roman"/>
                <w:color w:val="000000"/>
                <w:sz w:val="20"/>
                <w:szCs w:val="20"/>
              </w:rPr>
              <w:t>169.32</w:t>
            </w:r>
          </w:p>
        </w:tc>
      </w:tr>
      <w:tr w:rsidR="0086425C" w:rsidRPr="0086425C" w14:paraId="5C177CC5" w14:textId="77777777" w:rsidTr="00EF24DE">
        <w:trPr>
          <w:trHeight w:val="278"/>
          <w:jc w:val="center"/>
        </w:trPr>
        <w:tc>
          <w:tcPr>
            <w:tcW w:w="0" w:type="auto"/>
            <w:vMerge/>
          </w:tcPr>
          <w:p w14:paraId="2D8F63DA" w14:textId="77777777" w:rsidR="0086425C" w:rsidRPr="0086425C" w:rsidRDefault="0086425C" w:rsidP="00383D9C">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4E605D41" w14:textId="22518CB3" w:rsidR="0086425C" w:rsidRPr="0086425C" w:rsidRDefault="0086425C" w:rsidP="00383D9C">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61E66865" w14:textId="27680CFD" w:rsidR="0086425C" w:rsidRPr="0086425C" w:rsidRDefault="0086425C" w:rsidP="00383D9C">
            <w:pPr>
              <w:widowControl/>
              <w:jc w:val="center"/>
              <w:rPr>
                <w:rFonts w:ascii="Times New Roman" w:eastAsia="DengXian" w:hAnsi="Times New Roman" w:cs="Times New Roman"/>
                <w:b/>
                <w:bCs/>
                <w:kern w:val="0"/>
                <w:sz w:val="20"/>
                <w:szCs w:val="20"/>
              </w:rPr>
            </w:pPr>
            <w:r w:rsidRPr="0086425C">
              <w:rPr>
                <w:rFonts w:ascii="Times New Roman" w:eastAsia="DengXian" w:hAnsi="Times New Roman" w:cs="Times New Roman"/>
                <w:b/>
                <w:bCs/>
                <w:kern w:val="0"/>
                <w:sz w:val="20"/>
                <w:szCs w:val="20"/>
              </w:rPr>
              <w:t>95%</w:t>
            </w:r>
          </w:p>
        </w:tc>
        <w:tc>
          <w:tcPr>
            <w:tcW w:w="0" w:type="auto"/>
            <w:shd w:val="clear" w:color="auto" w:fill="auto"/>
            <w:vAlign w:val="center"/>
          </w:tcPr>
          <w:p w14:paraId="5F3FC61A" w14:textId="48CF68AB" w:rsidR="0086425C" w:rsidRPr="0086425C" w:rsidRDefault="0086425C" w:rsidP="00EF24DE">
            <w:pPr>
              <w:jc w:val="center"/>
              <w:rPr>
                <w:rFonts w:ascii="Times New Roman" w:hAnsi="Times New Roman" w:cs="Times New Roman"/>
                <w:sz w:val="20"/>
                <w:szCs w:val="20"/>
              </w:rPr>
            </w:pPr>
            <w:r w:rsidRPr="0086425C">
              <w:rPr>
                <w:rFonts w:ascii="Times New Roman" w:eastAsia="DengXian" w:hAnsi="Times New Roman" w:cs="Times New Roman"/>
                <w:color w:val="000000"/>
                <w:sz w:val="20"/>
                <w:szCs w:val="20"/>
              </w:rPr>
              <w:t>5.33</w:t>
            </w:r>
          </w:p>
        </w:tc>
        <w:tc>
          <w:tcPr>
            <w:tcW w:w="0" w:type="auto"/>
            <w:shd w:val="clear" w:color="auto" w:fill="auto"/>
            <w:vAlign w:val="center"/>
          </w:tcPr>
          <w:p w14:paraId="2C9FC45D" w14:textId="57EF4628" w:rsidR="0086425C" w:rsidRPr="0086425C" w:rsidRDefault="0086425C" w:rsidP="00EF24DE">
            <w:pPr>
              <w:jc w:val="center"/>
              <w:rPr>
                <w:rFonts w:ascii="Times New Roman" w:hAnsi="Times New Roman" w:cs="Times New Roman"/>
                <w:sz w:val="20"/>
                <w:szCs w:val="20"/>
              </w:rPr>
            </w:pPr>
            <w:r w:rsidRPr="0086425C">
              <w:rPr>
                <w:rFonts w:ascii="Times New Roman" w:eastAsia="DengXian" w:hAnsi="Times New Roman" w:cs="Times New Roman"/>
                <w:color w:val="000000"/>
                <w:sz w:val="20"/>
                <w:szCs w:val="20"/>
              </w:rPr>
              <w:t>4.83</w:t>
            </w:r>
          </w:p>
        </w:tc>
        <w:tc>
          <w:tcPr>
            <w:tcW w:w="0" w:type="auto"/>
            <w:shd w:val="clear" w:color="auto" w:fill="auto"/>
            <w:vAlign w:val="center"/>
          </w:tcPr>
          <w:p w14:paraId="083CF35D" w14:textId="116344CD" w:rsidR="0086425C" w:rsidRPr="0086425C" w:rsidRDefault="0086425C" w:rsidP="00EF24DE">
            <w:pPr>
              <w:jc w:val="center"/>
              <w:rPr>
                <w:rFonts w:ascii="Times New Roman" w:hAnsi="Times New Roman" w:cs="Times New Roman"/>
                <w:sz w:val="20"/>
                <w:szCs w:val="20"/>
              </w:rPr>
            </w:pPr>
            <w:r w:rsidRPr="0086425C">
              <w:rPr>
                <w:rFonts w:ascii="Times New Roman" w:eastAsia="DengXian" w:hAnsi="Times New Roman" w:cs="Times New Roman"/>
                <w:color w:val="000000"/>
                <w:sz w:val="20"/>
                <w:szCs w:val="20"/>
              </w:rPr>
              <w:t>4.20</w:t>
            </w:r>
          </w:p>
        </w:tc>
        <w:tc>
          <w:tcPr>
            <w:tcW w:w="0" w:type="auto"/>
            <w:shd w:val="clear" w:color="auto" w:fill="auto"/>
            <w:vAlign w:val="center"/>
          </w:tcPr>
          <w:p w14:paraId="2550E684" w14:textId="28531EE7" w:rsidR="0086425C" w:rsidRPr="0086425C" w:rsidRDefault="0086425C" w:rsidP="00EF24DE">
            <w:pPr>
              <w:jc w:val="center"/>
              <w:rPr>
                <w:rFonts w:ascii="Times New Roman" w:hAnsi="Times New Roman" w:cs="Times New Roman"/>
                <w:sz w:val="20"/>
                <w:szCs w:val="20"/>
              </w:rPr>
            </w:pPr>
            <w:r w:rsidRPr="0086425C">
              <w:rPr>
                <w:rFonts w:ascii="Times New Roman" w:eastAsia="DengXian" w:hAnsi="Times New Roman" w:cs="Times New Roman"/>
                <w:color w:val="000000"/>
                <w:sz w:val="20"/>
                <w:szCs w:val="20"/>
              </w:rPr>
              <w:t>366.09</w:t>
            </w:r>
          </w:p>
        </w:tc>
        <w:tc>
          <w:tcPr>
            <w:tcW w:w="0" w:type="auto"/>
            <w:shd w:val="clear" w:color="auto" w:fill="auto"/>
            <w:vAlign w:val="center"/>
          </w:tcPr>
          <w:p w14:paraId="2BA8247B" w14:textId="17D540C3" w:rsidR="0086425C" w:rsidRPr="0086425C" w:rsidRDefault="0086425C" w:rsidP="00EF24DE">
            <w:pPr>
              <w:jc w:val="center"/>
              <w:rPr>
                <w:rFonts w:ascii="Times New Roman" w:hAnsi="Times New Roman" w:cs="Times New Roman"/>
                <w:sz w:val="20"/>
                <w:szCs w:val="20"/>
              </w:rPr>
            </w:pPr>
            <w:r w:rsidRPr="0086425C">
              <w:rPr>
                <w:rFonts w:ascii="Times New Roman" w:eastAsia="DengXian" w:hAnsi="Times New Roman" w:cs="Times New Roman"/>
                <w:color w:val="000000"/>
                <w:sz w:val="20"/>
                <w:szCs w:val="20"/>
              </w:rPr>
              <w:t>289.76</w:t>
            </w:r>
          </w:p>
        </w:tc>
        <w:tc>
          <w:tcPr>
            <w:tcW w:w="0" w:type="auto"/>
            <w:shd w:val="clear" w:color="auto" w:fill="auto"/>
            <w:vAlign w:val="center"/>
          </w:tcPr>
          <w:p w14:paraId="6C8C43F2" w14:textId="6B223F32" w:rsidR="0086425C" w:rsidRPr="0086425C" w:rsidRDefault="0086425C" w:rsidP="00EF24DE">
            <w:pPr>
              <w:jc w:val="center"/>
              <w:rPr>
                <w:rFonts w:ascii="Times New Roman" w:hAnsi="Times New Roman" w:cs="Times New Roman"/>
                <w:sz w:val="20"/>
                <w:szCs w:val="20"/>
              </w:rPr>
            </w:pPr>
            <w:r w:rsidRPr="0086425C">
              <w:rPr>
                <w:rFonts w:ascii="Times New Roman" w:eastAsia="DengXian" w:hAnsi="Times New Roman" w:cs="Times New Roman"/>
                <w:color w:val="000000"/>
                <w:sz w:val="20"/>
                <w:szCs w:val="20"/>
              </w:rPr>
              <w:t>218.66</w:t>
            </w:r>
          </w:p>
        </w:tc>
      </w:tr>
      <w:tr w:rsidR="0086425C" w:rsidRPr="0086425C" w14:paraId="1962B721" w14:textId="77777777" w:rsidTr="00807668">
        <w:trPr>
          <w:trHeight w:val="278"/>
          <w:jc w:val="center"/>
        </w:trPr>
        <w:tc>
          <w:tcPr>
            <w:tcW w:w="0" w:type="auto"/>
            <w:vMerge w:val="restart"/>
            <w:vAlign w:val="center"/>
          </w:tcPr>
          <w:p w14:paraId="3B549331" w14:textId="36DC020B" w:rsidR="0086425C" w:rsidRPr="0086425C" w:rsidRDefault="0086425C" w:rsidP="00383D9C">
            <w:pPr>
              <w:widowControl/>
              <w:jc w:val="center"/>
              <w:rPr>
                <w:rFonts w:ascii="Times New Roman" w:eastAsia="DengXian" w:hAnsi="Times New Roman" w:cs="Times New Roman"/>
                <w:b/>
                <w:bCs/>
                <w:kern w:val="0"/>
                <w:sz w:val="20"/>
                <w:szCs w:val="20"/>
              </w:rPr>
            </w:pPr>
            <w:r w:rsidRPr="0086425C">
              <w:rPr>
                <w:rFonts w:ascii="Times New Roman" w:eastAsia="DengXian" w:hAnsi="Times New Roman" w:cs="Times New Roman"/>
                <w:b/>
                <w:bCs/>
                <w:kern w:val="0"/>
                <w:sz w:val="20"/>
                <w:szCs w:val="20"/>
              </w:rPr>
              <w:t>Baseline</w:t>
            </w:r>
          </w:p>
        </w:tc>
        <w:tc>
          <w:tcPr>
            <w:tcW w:w="0" w:type="auto"/>
            <w:vMerge w:val="restart"/>
            <w:shd w:val="clear" w:color="auto" w:fill="auto"/>
            <w:vAlign w:val="center"/>
          </w:tcPr>
          <w:p w14:paraId="314CBE73" w14:textId="70F67E34" w:rsidR="0086425C" w:rsidRPr="0086425C" w:rsidRDefault="0086425C" w:rsidP="00383D9C">
            <w:pPr>
              <w:widowControl/>
              <w:jc w:val="center"/>
              <w:rPr>
                <w:rFonts w:ascii="Times New Roman" w:eastAsia="DengXian" w:hAnsi="Times New Roman" w:cs="Times New Roman"/>
                <w:b/>
                <w:bCs/>
                <w:kern w:val="0"/>
                <w:sz w:val="20"/>
                <w:szCs w:val="20"/>
              </w:rPr>
            </w:pPr>
            <w:r w:rsidRPr="0086425C">
              <w:rPr>
                <w:rFonts w:ascii="Times New Roman" w:eastAsia="DengXian" w:hAnsi="Times New Roman" w:cs="Times New Roman"/>
                <w:b/>
                <w:bCs/>
                <w:kern w:val="0"/>
                <w:sz w:val="20"/>
                <w:szCs w:val="20"/>
              </w:rPr>
              <w:t xml:space="preserve">DL packet-Latency </w:t>
            </w:r>
            <w:r w:rsidRPr="0086425C">
              <w:rPr>
                <w:rFonts w:ascii="Times New Roman" w:eastAsia="DengXian" w:hAnsi="Times New Roman" w:cs="Times New Roman"/>
                <w:b/>
                <w:bCs/>
                <w:color w:val="000000"/>
                <w:kern w:val="0"/>
                <w:sz w:val="20"/>
                <w:szCs w:val="20"/>
              </w:rPr>
              <w:t>CDF</w:t>
            </w:r>
          </w:p>
        </w:tc>
        <w:tc>
          <w:tcPr>
            <w:tcW w:w="0" w:type="auto"/>
            <w:shd w:val="clear" w:color="auto" w:fill="auto"/>
            <w:vAlign w:val="center"/>
            <w:hideMark/>
          </w:tcPr>
          <w:p w14:paraId="6833067C" w14:textId="77777777" w:rsidR="0086425C" w:rsidRPr="0086425C" w:rsidRDefault="0086425C" w:rsidP="00383D9C">
            <w:pPr>
              <w:widowControl/>
              <w:jc w:val="center"/>
              <w:rPr>
                <w:rFonts w:ascii="Times New Roman" w:eastAsia="DengXian" w:hAnsi="Times New Roman" w:cs="Times New Roman"/>
                <w:b/>
                <w:bCs/>
                <w:kern w:val="0"/>
                <w:sz w:val="20"/>
                <w:szCs w:val="20"/>
              </w:rPr>
            </w:pPr>
            <w:r w:rsidRPr="0086425C">
              <w:rPr>
                <w:rFonts w:ascii="Times New Roman" w:eastAsia="DengXian" w:hAnsi="Times New Roman" w:cs="Times New Roman"/>
                <w:b/>
                <w:bCs/>
                <w:kern w:val="0"/>
                <w:sz w:val="20"/>
                <w:szCs w:val="20"/>
              </w:rPr>
              <w:t>Mean</w:t>
            </w:r>
          </w:p>
        </w:tc>
        <w:tc>
          <w:tcPr>
            <w:tcW w:w="0" w:type="auto"/>
            <w:shd w:val="clear" w:color="auto" w:fill="auto"/>
            <w:vAlign w:val="center"/>
          </w:tcPr>
          <w:p w14:paraId="088CB28B" w14:textId="1BDF5083" w:rsidR="0086425C" w:rsidRPr="0086425C" w:rsidRDefault="0086425C" w:rsidP="00EF24DE">
            <w:pPr>
              <w:jc w:val="center"/>
              <w:rPr>
                <w:rFonts w:ascii="Times New Roman" w:eastAsia="DengXian" w:hAnsi="Times New Roman" w:cs="Times New Roman"/>
                <w:color w:val="000000"/>
                <w:sz w:val="20"/>
                <w:szCs w:val="20"/>
              </w:rPr>
            </w:pPr>
            <w:r w:rsidRPr="0086425C">
              <w:rPr>
                <w:rFonts w:ascii="Times New Roman" w:eastAsia="DengXian" w:hAnsi="Times New Roman" w:cs="Times New Roman"/>
                <w:color w:val="000000"/>
                <w:sz w:val="20"/>
                <w:szCs w:val="20"/>
              </w:rPr>
              <w:t>1.09</w:t>
            </w:r>
          </w:p>
        </w:tc>
        <w:tc>
          <w:tcPr>
            <w:tcW w:w="0" w:type="auto"/>
            <w:shd w:val="clear" w:color="auto" w:fill="auto"/>
            <w:vAlign w:val="center"/>
          </w:tcPr>
          <w:p w14:paraId="18AA3CC4" w14:textId="612061EB" w:rsidR="0086425C" w:rsidRPr="0086425C" w:rsidRDefault="0086425C" w:rsidP="00EF24DE">
            <w:pPr>
              <w:jc w:val="center"/>
              <w:rPr>
                <w:rFonts w:ascii="Times New Roman" w:eastAsia="DengXian" w:hAnsi="Times New Roman" w:cs="Times New Roman"/>
                <w:color w:val="000000"/>
                <w:sz w:val="20"/>
                <w:szCs w:val="20"/>
              </w:rPr>
            </w:pPr>
            <w:r w:rsidRPr="0086425C">
              <w:rPr>
                <w:rFonts w:ascii="Times New Roman" w:eastAsia="DengXian" w:hAnsi="Times New Roman" w:cs="Times New Roman"/>
                <w:color w:val="000000"/>
                <w:sz w:val="20"/>
                <w:szCs w:val="20"/>
              </w:rPr>
              <w:t>1.18</w:t>
            </w:r>
          </w:p>
        </w:tc>
        <w:tc>
          <w:tcPr>
            <w:tcW w:w="0" w:type="auto"/>
            <w:shd w:val="clear" w:color="auto" w:fill="auto"/>
            <w:vAlign w:val="center"/>
          </w:tcPr>
          <w:p w14:paraId="55E9DC81" w14:textId="32595448" w:rsidR="0086425C" w:rsidRPr="0086425C" w:rsidRDefault="0086425C" w:rsidP="00EF24DE">
            <w:pPr>
              <w:jc w:val="center"/>
              <w:rPr>
                <w:rFonts w:ascii="Times New Roman" w:eastAsia="DengXian" w:hAnsi="Times New Roman" w:cs="Times New Roman"/>
                <w:color w:val="000000"/>
                <w:sz w:val="20"/>
                <w:szCs w:val="20"/>
              </w:rPr>
            </w:pPr>
            <w:r w:rsidRPr="0086425C">
              <w:rPr>
                <w:rFonts w:ascii="Times New Roman" w:eastAsia="DengXian" w:hAnsi="Times New Roman" w:cs="Times New Roman"/>
                <w:color w:val="000000"/>
                <w:sz w:val="20"/>
                <w:szCs w:val="20"/>
              </w:rPr>
              <w:t>1.26</w:t>
            </w:r>
          </w:p>
        </w:tc>
        <w:tc>
          <w:tcPr>
            <w:tcW w:w="0" w:type="auto"/>
            <w:shd w:val="clear" w:color="auto" w:fill="auto"/>
            <w:vAlign w:val="center"/>
          </w:tcPr>
          <w:p w14:paraId="07BD2EA3" w14:textId="280314D1" w:rsidR="0086425C" w:rsidRPr="0086425C" w:rsidRDefault="0086425C" w:rsidP="00EF24DE">
            <w:pPr>
              <w:jc w:val="center"/>
              <w:rPr>
                <w:rFonts w:ascii="Times New Roman" w:eastAsia="DengXian" w:hAnsi="Times New Roman" w:cs="Times New Roman"/>
                <w:color w:val="000000"/>
                <w:sz w:val="20"/>
                <w:szCs w:val="20"/>
              </w:rPr>
            </w:pPr>
            <w:r w:rsidRPr="0086425C">
              <w:rPr>
                <w:rFonts w:ascii="Times New Roman" w:eastAsia="DengXian" w:hAnsi="Times New Roman" w:cs="Times New Roman"/>
                <w:color w:val="000000"/>
                <w:sz w:val="20"/>
                <w:szCs w:val="20"/>
              </w:rPr>
              <w:t>6.28</w:t>
            </w:r>
          </w:p>
        </w:tc>
        <w:tc>
          <w:tcPr>
            <w:tcW w:w="0" w:type="auto"/>
            <w:shd w:val="clear" w:color="auto" w:fill="auto"/>
            <w:vAlign w:val="center"/>
          </w:tcPr>
          <w:p w14:paraId="7FB2DAA9" w14:textId="1942546B" w:rsidR="0086425C" w:rsidRPr="0086425C" w:rsidRDefault="0086425C" w:rsidP="00EF24DE">
            <w:pPr>
              <w:jc w:val="center"/>
              <w:rPr>
                <w:rFonts w:ascii="Times New Roman" w:eastAsia="DengXian" w:hAnsi="Times New Roman" w:cs="Times New Roman"/>
                <w:color w:val="000000"/>
                <w:sz w:val="20"/>
                <w:szCs w:val="20"/>
              </w:rPr>
            </w:pPr>
            <w:r w:rsidRPr="0086425C">
              <w:rPr>
                <w:rFonts w:ascii="Times New Roman" w:eastAsia="DengXian" w:hAnsi="Times New Roman" w:cs="Times New Roman"/>
                <w:color w:val="000000"/>
                <w:sz w:val="20"/>
                <w:szCs w:val="20"/>
              </w:rPr>
              <w:t>9.05</w:t>
            </w:r>
          </w:p>
        </w:tc>
        <w:tc>
          <w:tcPr>
            <w:tcW w:w="0" w:type="auto"/>
            <w:shd w:val="clear" w:color="auto" w:fill="auto"/>
            <w:vAlign w:val="center"/>
          </w:tcPr>
          <w:p w14:paraId="0B7B6F1F" w14:textId="20AD5315" w:rsidR="0086425C" w:rsidRPr="0086425C" w:rsidRDefault="0086425C" w:rsidP="00EF24DE">
            <w:pPr>
              <w:jc w:val="center"/>
              <w:rPr>
                <w:rFonts w:ascii="Times New Roman" w:eastAsia="DengXian" w:hAnsi="Times New Roman" w:cs="Times New Roman"/>
                <w:color w:val="000000"/>
                <w:sz w:val="20"/>
                <w:szCs w:val="20"/>
              </w:rPr>
            </w:pPr>
            <w:r w:rsidRPr="0086425C">
              <w:rPr>
                <w:rFonts w:ascii="Times New Roman" w:eastAsia="DengXian" w:hAnsi="Times New Roman" w:cs="Times New Roman"/>
                <w:color w:val="000000"/>
                <w:sz w:val="20"/>
                <w:szCs w:val="20"/>
              </w:rPr>
              <w:t>19.25</w:t>
            </w:r>
          </w:p>
        </w:tc>
      </w:tr>
      <w:tr w:rsidR="0086425C" w:rsidRPr="0086425C" w14:paraId="32B99061" w14:textId="77777777" w:rsidTr="00807668">
        <w:trPr>
          <w:trHeight w:val="278"/>
          <w:jc w:val="center"/>
        </w:trPr>
        <w:tc>
          <w:tcPr>
            <w:tcW w:w="0" w:type="auto"/>
            <w:vMerge/>
            <w:vAlign w:val="center"/>
          </w:tcPr>
          <w:p w14:paraId="22F7A587" w14:textId="77777777" w:rsidR="0086425C" w:rsidRPr="0086425C" w:rsidRDefault="0086425C" w:rsidP="00383D9C">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7B182FAC" w14:textId="369F93D8" w:rsidR="0086425C" w:rsidRPr="0086425C" w:rsidRDefault="0086425C" w:rsidP="00383D9C">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69E9CCA6" w14:textId="77777777" w:rsidR="0086425C" w:rsidRPr="0086425C" w:rsidRDefault="0086425C" w:rsidP="00383D9C">
            <w:pPr>
              <w:widowControl/>
              <w:jc w:val="center"/>
              <w:rPr>
                <w:rFonts w:ascii="Times New Roman" w:eastAsia="DengXian" w:hAnsi="Times New Roman" w:cs="Times New Roman"/>
                <w:b/>
                <w:bCs/>
                <w:kern w:val="0"/>
                <w:sz w:val="20"/>
                <w:szCs w:val="20"/>
              </w:rPr>
            </w:pPr>
            <w:r w:rsidRPr="0086425C">
              <w:rPr>
                <w:rFonts w:ascii="Times New Roman" w:eastAsia="DengXian" w:hAnsi="Times New Roman" w:cs="Times New Roman"/>
                <w:b/>
                <w:bCs/>
                <w:kern w:val="0"/>
                <w:sz w:val="20"/>
                <w:szCs w:val="20"/>
              </w:rPr>
              <w:t>5%</w:t>
            </w:r>
          </w:p>
        </w:tc>
        <w:tc>
          <w:tcPr>
            <w:tcW w:w="0" w:type="auto"/>
            <w:shd w:val="clear" w:color="auto" w:fill="auto"/>
            <w:vAlign w:val="center"/>
          </w:tcPr>
          <w:p w14:paraId="495CDD30" w14:textId="345907AC" w:rsidR="0086425C" w:rsidRPr="0086425C" w:rsidRDefault="0086425C" w:rsidP="00EF24DE">
            <w:pPr>
              <w:jc w:val="center"/>
              <w:rPr>
                <w:rFonts w:ascii="Times New Roman" w:eastAsia="DengXian" w:hAnsi="Times New Roman" w:cs="Times New Roman"/>
                <w:color w:val="000000"/>
                <w:sz w:val="20"/>
                <w:szCs w:val="20"/>
              </w:rPr>
            </w:pPr>
            <w:r w:rsidRPr="0086425C">
              <w:rPr>
                <w:rFonts w:ascii="Times New Roman" w:eastAsia="DengXian" w:hAnsi="Times New Roman" w:cs="Times New Roman"/>
                <w:color w:val="000000"/>
                <w:sz w:val="20"/>
                <w:szCs w:val="20"/>
              </w:rPr>
              <w:t>0.36</w:t>
            </w:r>
          </w:p>
        </w:tc>
        <w:tc>
          <w:tcPr>
            <w:tcW w:w="0" w:type="auto"/>
            <w:shd w:val="clear" w:color="auto" w:fill="auto"/>
            <w:vAlign w:val="center"/>
          </w:tcPr>
          <w:p w14:paraId="0A9E4EF6" w14:textId="5688306B" w:rsidR="0086425C" w:rsidRPr="0086425C" w:rsidRDefault="0086425C" w:rsidP="00EF24DE">
            <w:pPr>
              <w:jc w:val="center"/>
              <w:rPr>
                <w:rFonts w:ascii="Times New Roman" w:eastAsia="DengXian" w:hAnsi="Times New Roman" w:cs="Times New Roman"/>
                <w:color w:val="000000"/>
                <w:sz w:val="20"/>
                <w:szCs w:val="20"/>
              </w:rPr>
            </w:pPr>
            <w:r w:rsidRPr="0086425C">
              <w:rPr>
                <w:rFonts w:ascii="Times New Roman" w:eastAsia="DengXian" w:hAnsi="Times New Roman" w:cs="Times New Roman"/>
                <w:color w:val="000000"/>
                <w:sz w:val="20"/>
                <w:szCs w:val="20"/>
              </w:rPr>
              <w:t>0.37</w:t>
            </w:r>
          </w:p>
        </w:tc>
        <w:tc>
          <w:tcPr>
            <w:tcW w:w="0" w:type="auto"/>
            <w:shd w:val="clear" w:color="auto" w:fill="auto"/>
            <w:vAlign w:val="center"/>
          </w:tcPr>
          <w:p w14:paraId="7647E2A5" w14:textId="41B65808" w:rsidR="0086425C" w:rsidRPr="0086425C" w:rsidRDefault="0086425C" w:rsidP="00EF24DE">
            <w:pPr>
              <w:jc w:val="center"/>
              <w:rPr>
                <w:rFonts w:ascii="Times New Roman" w:eastAsia="DengXian" w:hAnsi="Times New Roman" w:cs="Times New Roman"/>
                <w:color w:val="000000"/>
                <w:sz w:val="20"/>
                <w:szCs w:val="20"/>
              </w:rPr>
            </w:pPr>
            <w:r w:rsidRPr="0086425C">
              <w:rPr>
                <w:rFonts w:ascii="Times New Roman" w:eastAsia="DengXian" w:hAnsi="Times New Roman" w:cs="Times New Roman"/>
                <w:color w:val="000000"/>
                <w:sz w:val="20"/>
                <w:szCs w:val="20"/>
              </w:rPr>
              <w:t>0.39</w:t>
            </w:r>
          </w:p>
        </w:tc>
        <w:tc>
          <w:tcPr>
            <w:tcW w:w="0" w:type="auto"/>
            <w:shd w:val="clear" w:color="auto" w:fill="auto"/>
            <w:vAlign w:val="center"/>
          </w:tcPr>
          <w:p w14:paraId="3ECEC562" w14:textId="0B5BF89C" w:rsidR="0086425C" w:rsidRPr="0086425C" w:rsidRDefault="0086425C" w:rsidP="00EF24DE">
            <w:pPr>
              <w:jc w:val="center"/>
              <w:rPr>
                <w:rFonts w:ascii="Times New Roman" w:eastAsia="DengXian" w:hAnsi="Times New Roman" w:cs="Times New Roman"/>
                <w:color w:val="000000"/>
                <w:sz w:val="20"/>
                <w:szCs w:val="20"/>
              </w:rPr>
            </w:pPr>
            <w:r w:rsidRPr="0086425C">
              <w:rPr>
                <w:rFonts w:ascii="Times New Roman" w:eastAsia="DengXian" w:hAnsi="Times New Roman" w:cs="Times New Roman"/>
                <w:color w:val="000000"/>
                <w:sz w:val="20"/>
                <w:szCs w:val="20"/>
              </w:rPr>
              <w:t>4.14</w:t>
            </w:r>
          </w:p>
        </w:tc>
        <w:tc>
          <w:tcPr>
            <w:tcW w:w="0" w:type="auto"/>
            <w:shd w:val="clear" w:color="auto" w:fill="auto"/>
            <w:vAlign w:val="center"/>
          </w:tcPr>
          <w:p w14:paraId="1D771A98" w14:textId="625D3A02" w:rsidR="0086425C" w:rsidRPr="0086425C" w:rsidRDefault="0086425C" w:rsidP="00EF24DE">
            <w:pPr>
              <w:jc w:val="center"/>
              <w:rPr>
                <w:rFonts w:ascii="Times New Roman" w:eastAsia="DengXian" w:hAnsi="Times New Roman" w:cs="Times New Roman"/>
                <w:color w:val="000000"/>
                <w:sz w:val="20"/>
                <w:szCs w:val="20"/>
              </w:rPr>
            </w:pPr>
            <w:r w:rsidRPr="0086425C">
              <w:rPr>
                <w:rFonts w:ascii="Times New Roman" w:eastAsia="DengXian" w:hAnsi="Times New Roman" w:cs="Times New Roman"/>
                <w:color w:val="000000"/>
                <w:sz w:val="20"/>
                <w:szCs w:val="20"/>
              </w:rPr>
              <w:t>4.33</w:t>
            </w:r>
          </w:p>
        </w:tc>
        <w:tc>
          <w:tcPr>
            <w:tcW w:w="0" w:type="auto"/>
            <w:shd w:val="clear" w:color="auto" w:fill="auto"/>
            <w:vAlign w:val="center"/>
          </w:tcPr>
          <w:p w14:paraId="7D43F276" w14:textId="2D87478D" w:rsidR="0086425C" w:rsidRPr="0086425C" w:rsidRDefault="0086425C" w:rsidP="00EF24DE">
            <w:pPr>
              <w:jc w:val="center"/>
              <w:rPr>
                <w:rFonts w:ascii="Times New Roman" w:eastAsia="DengXian" w:hAnsi="Times New Roman" w:cs="Times New Roman"/>
                <w:color w:val="000000"/>
                <w:sz w:val="20"/>
                <w:szCs w:val="20"/>
              </w:rPr>
            </w:pPr>
            <w:r w:rsidRPr="0086425C">
              <w:rPr>
                <w:rFonts w:ascii="Times New Roman" w:eastAsia="DengXian" w:hAnsi="Times New Roman" w:cs="Times New Roman"/>
                <w:color w:val="000000"/>
                <w:sz w:val="20"/>
                <w:szCs w:val="20"/>
              </w:rPr>
              <w:t>4.83</w:t>
            </w:r>
          </w:p>
        </w:tc>
      </w:tr>
      <w:tr w:rsidR="0086425C" w:rsidRPr="0086425C" w14:paraId="61AB011D" w14:textId="77777777" w:rsidTr="00807668">
        <w:trPr>
          <w:trHeight w:val="278"/>
          <w:jc w:val="center"/>
        </w:trPr>
        <w:tc>
          <w:tcPr>
            <w:tcW w:w="0" w:type="auto"/>
            <w:vMerge/>
            <w:vAlign w:val="center"/>
          </w:tcPr>
          <w:p w14:paraId="42A349D4" w14:textId="77777777" w:rsidR="0086425C" w:rsidRPr="0086425C" w:rsidRDefault="0086425C" w:rsidP="00383D9C">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13E4A84A" w14:textId="119600A4" w:rsidR="0086425C" w:rsidRPr="0086425C" w:rsidRDefault="0086425C" w:rsidP="00383D9C">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4618EA8F" w14:textId="77777777" w:rsidR="0086425C" w:rsidRPr="0086425C" w:rsidRDefault="0086425C" w:rsidP="00383D9C">
            <w:pPr>
              <w:widowControl/>
              <w:jc w:val="center"/>
              <w:rPr>
                <w:rFonts w:ascii="Times New Roman" w:eastAsia="DengXian" w:hAnsi="Times New Roman" w:cs="Times New Roman"/>
                <w:b/>
                <w:bCs/>
                <w:kern w:val="0"/>
                <w:sz w:val="20"/>
                <w:szCs w:val="20"/>
              </w:rPr>
            </w:pPr>
            <w:r w:rsidRPr="0086425C">
              <w:rPr>
                <w:rFonts w:ascii="Times New Roman" w:eastAsia="DengXian" w:hAnsi="Times New Roman" w:cs="Times New Roman"/>
                <w:b/>
                <w:bCs/>
                <w:kern w:val="0"/>
                <w:sz w:val="20"/>
                <w:szCs w:val="20"/>
              </w:rPr>
              <w:t>50%</w:t>
            </w:r>
          </w:p>
        </w:tc>
        <w:tc>
          <w:tcPr>
            <w:tcW w:w="0" w:type="auto"/>
            <w:shd w:val="clear" w:color="auto" w:fill="auto"/>
            <w:vAlign w:val="center"/>
          </w:tcPr>
          <w:p w14:paraId="44EB5B52" w14:textId="39D0CA7C" w:rsidR="0086425C" w:rsidRPr="0086425C" w:rsidRDefault="0086425C" w:rsidP="00EF24DE">
            <w:pPr>
              <w:jc w:val="center"/>
              <w:rPr>
                <w:rFonts w:ascii="Times New Roman" w:eastAsia="DengXian" w:hAnsi="Times New Roman" w:cs="Times New Roman"/>
                <w:color w:val="000000"/>
                <w:sz w:val="20"/>
                <w:szCs w:val="20"/>
              </w:rPr>
            </w:pPr>
            <w:r w:rsidRPr="0086425C">
              <w:rPr>
                <w:rFonts w:ascii="Times New Roman" w:eastAsia="DengXian" w:hAnsi="Times New Roman" w:cs="Times New Roman"/>
                <w:color w:val="000000"/>
                <w:sz w:val="20"/>
                <w:szCs w:val="20"/>
              </w:rPr>
              <w:t>0.72</w:t>
            </w:r>
          </w:p>
        </w:tc>
        <w:tc>
          <w:tcPr>
            <w:tcW w:w="0" w:type="auto"/>
            <w:shd w:val="clear" w:color="auto" w:fill="auto"/>
            <w:vAlign w:val="center"/>
          </w:tcPr>
          <w:p w14:paraId="141B3DCC" w14:textId="19F4BDDB" w:rsidR="0086425C" w:rsidRPr="0086425C" w:rsidRDefault="0086425C" w:rsidP="00EF24DE">
            <w:pPr>
              <w:jc w:val="center"/>
              <w:rPr>
                <w:rFonts w:ascii="Times New Roman" w:eastAsia="DengXian" w:hAnsi="Times New Roman" w:cs="Times New Roman"/>
                <w:color w:val="000000"/>
                <w:sz w:val="20"/>
                <w:szCs w:val="20"/>
              </w:rPr>
            </w:pPr>
            <w:r w:rsidRPr="0086425C">
              <w:rPr>
                <w:rFonts w:ascii="Times New Roman" w:eastAsia="DengXian" w:hAnsi="Times New Roman" w:cs="Times New Roman"/>
                <w:color w:val="000000"/>
                <w:sz w:val="20"/>
                <w:szCs w:val="20"/>
              </w:rPr>
              <w:t>0.74</w:t>
            </w:r>
          </w:p>
        </w:tc>
        <w:tc>
          <w:tcPr>
            <w:tcW w:w="0" w:type="auto"/>
            <w:shd w:val="clear" w:color="auto" w:fill="auto"/>
            <w:vAlign w:val="center"/>
          </w:tcPr>
          <w:p w14:paraId="741E68E3" w14:textId="5D2446FC" w:rsidR="0086425C" w:rsidRPr="0086425C" w:rsidRDefault="0086425C" w:rsidP="00EF24DE">
            <w:pPr>
              <w:jc w:val="center"/>
              <w:rPr>
                <w:rFonts w:ascii="Times New Roman" w:eastAsia="DengXian" w:hAnsi="Times New Roman" w:cs="Times New Roman"/>
                <w:color w:val="000000"/>
                <w:sz w:val="20"/>
                <w:szCs w:val="20"/>
              </w:rPr>
            </w:pPr>
            <w:r w:rsidRPr="0086425C">
              <w:rPr>
                <w:rFonts w:ascii="Times New Roman" w:eastAsia="DengXian" w:hAnsi="Times New Roman" w:cs="Times New Roman"/>
                <w:color w:val="000000"/>
                <w:sz w:val="20"/>
                <w:szCs w:val="20"/>
              </w:rPr>
              <w:t>0.78</w:t>
            </w:r>
          </w:p>
        </w:tc>
        <w:tc>
          <w:tcPr>
            <w:tcW w:w="0" w:type="auto"/>
            <w:shd w:val="clear" w:color="auto" w:fill="auto"/>
            <w:vAlign w:val="center"/>
          </w:tcPr>
          <w:p w14:paraId="4DAACBFE" w14:textId="53C415E0" w:rsidR="0086425C" w:rsidRPr="0086425C" w:rsidRDefault="0086425C" w:rsidP="00EF24DE">
            <w:pPr>
              <w:jc w:val="center"/>
              <w:rPr>
                <w:rFonts w:ascii="Times New Roman" w:eastAsia="DengXian" w:hAnsi="Times New Roman" w:cs="Times New Roman"/>
                <w:color w:val="000000"/>
                <w:sz w:val="20"/>
                <w:szCs w:val="20"/>
              </w:rPr>
            </w:pPr>
            <w:r w:rsidRPr="0086425C">
              <w:rPr>
                <w:rFonts w:ascii="Times New Roman" w:eastAsia="DengXian" w:hAnsi="Times New Roman" w:cs="Times New Roman"/>
                <w:color w:val="000000"/>
                <w:sz w:val="20"/>
                <w:szCs w:val="20"/>
              </w:rPr>
              <w:t>4.98</w:t>
            </w:r>
          </w:p>
        </w:tc>
        <w:tc>
          <w:tcPr>
            <w:tcW w:w="0" w:type="auto"/>
            <w:shd w:val="clear" w:color="auto" w:fill="auto"/>
            <w:vAlign w:val="center"/>
          </w:tcPr>
          <w:p w14:paraId="2C60AEF5" w14:textId="24881488" w:rsidR="0086425C" w:rsidRPr="0086425C" w:rsidRDefault="0086425C" w:rsidP="00EF24DE">
            <w:pPr>
              <w:jc w:val="center"/>
              <w:rPr>
                <w:rFonts w:ascii="Times New Roman" w:eastAsia="DengXian" w:hAnsi="Times New Roman" w:cs="Times New Roman"/>
                <w:color w:val="000000"/>
                <w:sz w:val="20"/>
                <w:szCs w:val="20"/>
              </w:rPr>
            </w:pPr>
            <w:r w:rsidRPr="0086425C">
              <w:rPr>
                <w:rFonts w:ascii="Times New Roman" w:eastAsia="DengXian" w:hAnsi="Times New Roman" w:cs="Times New Roman"/>
                <w:color w:val="000000"/>
                <w:sz w:val="20"/>
                <w:szCs w:val="20"/>
              </w:rPr>
              <w:t>7.43</w:t>
            </w:r>
          </w:p>
        </w:tc>
        <w:tc>
          <w:tcPr>
            <w:tcW w:w="0" w:type="auto"/>
            <w:shd w:val="clear" w:color="auto" w:fill="auto"/>
            <w:vAlign w:val="center"/>
          </w:tcPr>
          <w:p w14:paraId="1424C51F" w14:textId="13887D4D" w:rsidR="0086425C" w:rsidRPr="0086425C" w:rsidRDefault="0086425C" w:rsidP="00EF24DE">
            <w:pPr>
              <w:jc w:val="center"/>
              <w:rPr>
                <w:rFonts w:ascii="Times New Roman" w:eastAsia="DengXian" w:hAnsi="Times New Roman" w:cs="Times New Roman"/>
                <w:color w:val="000000"/>
                <w:sz w:val="20"/>
                <w:szCs w:val="20"/>
              </w:rPr>
            </w:pPr>
            <w:r w:rsidRPr="0086425C">
              <w:rPr>
                <w:rFonts w:ascii="Times New Roman" w:eastAsia="DengXian" w:hAnsi="Times New Roman" w:cs="Times New Roman"/>
                <w:color w:val="000000"/>
                <w:sz w:val="20"/>
                <w:szCs w:val="20"/>
              </w:rPr>
              <w:t>11.79</w:t>
            </w:r>
          </w:p>
        </w:tc>
      </w:tr>
      <w:tr w:rsidR="0086425C" w:rsidRPr="0086425C" w14:paraId="34A09EE1" w14:textId="77777777" w:rsidTr="00807668">
        <w:trPr>
          <w:trHeight w:val="278"/>
          <w:jc w:val="center"/>
        </w:trPr>
        <w:tc>
          <w:tcPr>
            <w:tcW w:w="0" w:type="auto"/>
            <w:vMerge/>
            <w:vAlign w:val="center"/>
          </w:tcPr>
          <w:p w14:paraId="6D1BFAD1" w14:textId="77777777" w:rsidR="0086425C" w:rsidRPr="0086425C" w:rsidRDefault="0086425C" w:rsidP="00383D9C">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7856A0FB" w14:textId="0D5410FA" w:rsidR="0086425C" w:rsidRPr="0086425C" w:rsidRDefault="0086425C" w:rsidP="00383D9C">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2E6AA928" w14:textId="77777777" w:rsidR="0086425C" w:rsidRPr="0086425C" w:rsidRDefault="0086425C" w:rsidP="00383D9C">
            <w:pPr>
              <w:widowControl/>
              <w:jc w:val="center"/>
              <w:rPr>
                <w:rFonts w:ascii="Times New Roman" w:eastAsia="DengXian" w:hAnsi="Times New Roman" w:cs="Times New Roman"/>
                <w:b/>
                <w:bCs/>
                <w:kern w:val="0"/>
                <w:sz w:val="20"/>
                <w:szCs w:val="20"/>
              </w:rPr>
            </w:pPr>
            <w:r w:rsidRPr="0086425C">
              <w:rPr>
                <w:rFonts w:ascii="Times New Roman" w:eastAsia="DengXian" w:hAnsi="Times New Roman" w:cs="Times New Roman"/>
                <w:b/>
                <w:bCs/>
                <w:kern w:val="0"/>
                <w:sz w:val="20"/>
                <w:szCs w:val="20"/>
              </w:rPr>
              <w:t>95%</w:t>
            </w:r>
          </w:p>
        </w:tc>
        <w:tc>
          <w:tcPr>
            <w:tcW w:w="0" w:type="auto"/>
            <w:shd w:val="clear" w:color="auto" w:fill="auto"/>
            <w:vAlign w:val="center"/>
          </w:tcPr>
          <w:p w14:paraId="4CE833A1" w14:textId="763BA8EB" w:rsidR="0086425C" w:rsidRPr="0086425C" w:rsidRDefault="0086425C" w:rsidP="00EF24DE">
            <w:pPr>
              <w:jc w:val="center"/>
              <w:rPr>
                <w:rFonts w:ascii="Times New Roman" w:eastAsia="DengXian" w:hAnsi="Times New Roman" w:cs="Times New Roman"/>
                <w:color w:val="000000"/>
                <w:sz w:val="20"/>
                <w:szCs w:val="20"/>
              </w:rPr>
            </w:pPr>
            <w:r w:rsidRPr="0086425C">
              <w:rPr>
                <w:rFonts w:ascii="Times New Roman" w:eastAsia="DengXian" w:hAnsi="Times New Roman" w:cs="Times New Roman"/>
                <w:color w:val="000000"/>
                <w:sz w:val="20"/>
                <w:szCs w:val="20"/>
              </w:rPr>
              <w:t>6.39</w:t>
            </w:r>
          </w:p>
        </w:tc>
        <w:tc>
          <w:tcPr>
            <w:tcW w:w="0" w:type="auto"/>
            <w:shd w:val="clear" w:color="auto" w:fill="auto"/>
            <w:vAlign w:val="center"/>
          </w:tcPr>
          <w:p w14:paraId="03118800" w14:textId="69CC372E" w:rsidR="0086425C" w:rsidRPr="0086425C" w:rsidRDefault="0086425C" w:rsidP="00EF24DE">
            <w:pPr>
              <w:jc w:val="center"/>
              <w:rPr>
                <w:rFonts w:ascii="Times New Roman" w:eastAsia="DengXian" w:hAnsi="Times New Roman" w:cs="Times New Roman"/>
                <w:color w:val="000000"/>
                <w:sz w:val="20"/>
                <w:szCs w:val="20"/>
              </w:rPr>
            </w:pPr>
            <w:r w:rsidRPr="0086425C">
              <w:rPr>
                <w:rFonts w:ascii="Times New Roman" w:eastAsia="DengXian" w:hAnsi="Times New Roman" w:cs="Times New Roman"/>
                <w:color w:val="000000"/>
                <w:sz w:val="20"/>
                <w:szCs w:val="20"/>
              </w:rPr>
              <w:t>6.44</w:t>
            </w:r>
          </w:p>
        </w:tc>
        <w:tc>
          <w:tcPr>
            <w:tcW w:w="0" w:type="auto"/>
            <w:shd w:val="clear" w:color="auto" w:fill="auto"/>
            <w:vAlign w:val="center"/>
          </w:tcPr>
          <w:p w14:paraId="529B19AD" w14:textId="5A6DCAA2" w:rsidR="0086425C" w:rsidRPr="0086425C" w:rsidRDefault="0086425C" w:rsidP="00EF24DE">
            <w:pPr>
              <w:jc w:val="center"/>
              <w:rPr>
                <w:rFonts w:ascii="Times New Roman" w:eastAsia="DengXian" w:hAnsi="Times New Roman" w:cs="Times New Roman"/>
                <w:color w:val="000000"/>
                <w:sz w:val="20"/>
                <w:szCs w:val="20"/>
              </w:rPr>
            </w:pPr>
            <w:r w:rsidRPr="0086425C">
              <w:rPr>
                <w:rFonts w:ascii="Times New Roman" w:eastAsia="DengXian" w:hAnsi="Times New Roman" w:cs="Times New Roman"/>
                <w:color w:val="000000"/>
                <w:sz w:val="20"/>
                <w:szCs w:val="20"/>
              </w:rPr>
              <w:t>6.46</w:t>
            </w:r>
          </w:p>
        </w:tc>
        <w:tc>
          <w:tcPr>
            <w:tcW w:w="0" w:type="auto"/>
            <w:shd w:val="clear" w:color="auto" w:fill="auto"/>
            <w:vAlign w:val="center"/>
          </w:tcPr>
          <w:p w14:paraId="2334EC1A" w14:textId="41038A69" w:rsidR="0086425C" w:rsidRPr="0086425C" w:rsidRDefault="0086425C" w:rsidP="00EF24DE">
            <w:pPr>
              <w:jc w:val="center"/>
              <w:rPr>
                <w:rFonts w:ascii="Times New Roman" w:eastAsia="DengXian" w:hAnsi="Times New Roman" w:cs="Times New Roman"/>
                <w:color w:val="000000"/>
                <w:sz w:val="20"/>
                <w:szCs w:val="20"/>
              </w:rPr>
            </w:pPr>
            <w:r w:rsidRPr="0086425C">
              <w:rPr>
                <w:rFonts w:ascii="Times New Roman" w:eastAsia="DengXian" w:hAnsi="Times New Roman" w:cs="Times New Roman"/>
                <w:color w:val="000000"/>
                <w:sz w:val="20"/>
                <w:szCs w:val="20"/>
              </w:rPr>
              <w:t>16.34</w:t>
            </w:r>
          </w:p>
        </w:tc>
        <w:tc>
          <w:tcPr>
            <w:tcW w:w="0" w:type="auto"/>
            <w:shd w:val="clear" w:color="auto" w:fill="auto"/>
            <w:vAlign w:val="center"/>
          </w:tcPr>
          <w:p w14:paraId="40525B4A" w14:textId="3FE1A4A7" w:rsidR="0086425C" w:rsidRPr="0086425C" w:rsidRDefault="0086425C" w:rsidP="00EF24DE">
            <w:pPr>
              <w:jc w:val="center"/>
              <w:rPr>
                <w:rFonts w:ascii="Times New Roman" w:eastAsia="DengXian" w:hAnsi="Times New Roman" w:cs="Times New Roman"/>
                <w:color w:val="000000"/>
                <w:sz w:val="20"/>
                <w:szCs w:val="20"/>
              </w:rPr>
            </w:pPr>
            <w:r w:rsidRPr="0086425C">
              <w:rPr>
                <w:rFonts w:ascii="Times New Roman" w:eastAsia="DengXian" w:hAnsi="Times New Roman" w:cs="Times New Roman"/>
                <w:color w:val="000000"/>
                <w:sz w:val="20"/>
                <w:szCs w:val="20"/>
              </w:rPr>
              <w:t>29.76</w:t>
            </w:r>
          </w:p>
        </w:tc>
        <w:tc>
          <w:tcPr>
            <w:tcW w:w="0" w:type="auto"/>
            <w:shd w:val="clear" w:color="auto" w:fill="auto"/>
            <w:vAlign w:val="center"/>
          </w:tcPr>
          <w:p w14:paraId="3285086A" w14:textId="4E767196" w:rsidR="0086425C" w:rsidRPr="0086425C" w:rsidRDefault="0086425C" w:rsidP="00EF24DE">
            <w:pPr>
              <w:jc w:val="center"/>
              <w:rPr>
                <w:rFonts w:ascii="Times New Roman" w:eastAsia="DengXian" w:hAnsi="Times New Roman" w:cs="Times New Roman"/>
                <w:color w:val="000000"/>
                <w:sz w:val="20"/>
                <w:szCs w:val="20"/>
              </w:rPr>
            </w:pPr>
            <w:r w:rsidRPr="0086425C">
              <w:rPr>
                <w:rFonts w:ascii="Times New Roman" w:eastAsia="DengXian" w:hAnsi="Times New Roman" w:cs="Times New Roman"/>
                <w:color w:val="000000"/>
                <w:sz w:val="20"/>
                <w:szCs w:val="20"/>
              </w:rPr>
              <w:t>118.36</w:t>
            </w:r>
          </w:p>
        </w:tc>
      </w:tr>
      <w:tr w:rsidR="0086425C" w:rsidRPr="0086425C" w14:paraId="2C091D6E" w14:textId="77777777" w:rsidTr="00807668">
        <w:trPr>
          <w:trHeight w:val="278"/>
          <w:jc w:val="center"/>
        </w:trPr>
        <w:tc>
          <w:tcPr>
            <w:tcW w:w="0" w:type="auto"/>
            <w:vMerge/>
            <w:vAlign w:val="center"/>
          </w:tcPr>
          <w:p w14:paraId="673713DA" w14:textId="77777777" w:rsidR="0086425C" w:rsidRPr="0086425C" w:rsidRDefault="0086425C" w:rsidP="00383D9C">
            <w:pPr>
              <w:widowControl/>
              <w:jc w:val="center"/>
              <w:rPr>
                <w:rFonts w:ascii="Times New Roman" w:eastAsia="DengXian" w:hAnsi="Times New Roman" w:cs="Times New Roman"/>
                <w:b/>
                <w:bCs/>
                <w:kern w:val="0"/>
                <w:sz w:val="20"/>
                <w:szCs w:val="20"/>
              </w:rPr>
            </w:pPr>
          </w:p>
        </w:tc>
        <w:tc>
          <w:tcPr>
            <w:tcW w:w="0" w:type="auto"/>
            <w:vMerge w:val="restart"/>
            <w:shd w:val="clear" w:color="auto" w:fill="auto"/>
            <w:vAlign w:val="center"/>
          </w:tcPr>
          <w:p w14:paraId="10FBE573" w14:textId="65722660" w:rsidR="0086425C" w:rsidRPr="0086425C" w:rsidRDefault="0086425C" w:rsidP="00383D9C">
            <w:pPr>
              <w:widowControl/>
              <w:jc w:val="center"/>
              <w:rPr>
                <w:rFonts w:ascii="Times New Roman" w:eastAsia="DengXian" w:hAnsi="Times New Roman" w:cs="Times New Roman"/>
                <w:b/>
                <w:bCs/>
                <w:kern w:val="0"/>
                <w:sz w:val="20"/>
                <w:szCs w:val="20"/>
              </w:rPr>
            </w:pPr>
            <w:r w:rsidRPr="0086425C">
              <w:rPr>
                <w:rFonts w:ascii="Times New Roman" w:eastAsia="DengXian" w:hAnsi="Times New Roman" w:cs="Times New Roman"/>
                <w:b/>
                <w:bCs/>
                <w:kern w:val="0"/>
                <w:sz w:val="20"/>
                <w:szCs w:val="20"/>
              </w:rPr>
              <w:t xml:space="preserve">UL packet-Latency </w:t>
            </w:r>
            <w:r w:rsidRPr="0086425C">
              <w:rPr>
                <w:rFonts w:ascii="Times New Roman" w:eastAsia="DengXian" w:hAnsi="Times New Roman" w:cs="Times New Roman"/>
                <w:b/>
                <w:bCs/>
                <w:color w:val="000000"/>
                <w:kern w:val="0"/>
                <w:sz w:val="20"/>
                <w:szCs w:val="20"/>
              </w:rPr>
              <w:t>CDF</w:t>
            </w:r>
          </w:p>
        </w:tc>
        <w:tc>
          <w:tcPr>
            <w:tcW w:w="0" w:type="auto"/>
            <w:shd w:val="clear" w:color="auto" w:fill="auto"/>
            <w:vAlign w:val="center"/>
            <w:hideMark/>
          </w:tcPr>
          <w:p w14:paraId="2A9E19BC" w14:textId="77777777" w:rsidR="0086425C" w:rsidRPr="0086425C" w:rsidRDefault="0086425C" w:rsidP="00383D9C">
            <w:pPr>
              <w:widowControl/>
              <w:jc w:val="center"/>
              <w:rPr>
                <w:rFonts w:ascii="Times New Roman" w:eastAsia="DengXian" w:hAnsi="Times New Roman" w:cs="Times New Roman"/>
                <w:b/>
                <w:bCs/>
                <w:kern w:val="0"/>
                <w:sz w:val="20"/>
                <w:szCs w:val="20"/>
              </w:rPr>
            </w:pPr>
            <w:r w:rsidRPr="0086425C">
              <w:rPr>
                <w:rFonts w:ascii="Times New Roman" w:eastAsia="DengXian" w:hAnsi="Times New Roman" w:cs="Times New Roman"/>
                <w:b/>
                <w:bCs/>
                <w:kern w:val="0"/>
                <w:sz w:val="20"/>
                <w:szCs w:val="20"/>
              </w:rPr>
              <w:t>Mean</w:t>
            </w:r>
          </w:p>
        </w:tc>
        <w:tc>
          <w:tcPr>
            <w:tcW w:w="0" w:type="auto"/>
            <w:shd w:val="clear" w:color="auto" w:fill="auto"/>
            <w:vAlign w:val="center"/>
          </w:tcPr>
          <w:p w14:paraId="0E4E1A8A" w14:textId="30F055F1" w:rsidR="0086425C" w:rsidRPr="0086425C" w:rsidRDefault="0086425C" w:rsidP="00EF24DE">
            <w:pPr>
              <w:jc w:val="center"/>
              <w:rPr>
                <w:rFonts w:ascii="Times New Roman" w:eastAsia="DengXian" w:hAnsi="Times New Roman" w:cs="Times New Roman"/>
                <w:color w:val="000000"/>
                <w:sz w:val="20"/>
                <w:szCs w:val="20"/>
              </w:rPr>
            </w:pPr>
            <w:r w:rsidRPr="0086425C">
              <w:rPr>
                <w:rFonts w:ascii="Times New Roman" w:eastAsia="DengXian" w:hAnsi="Times New Roman" w:cs="Times New Roman"/>
                <w:color w:val="000000"/>
                <w:sz w:val="20"/>
                <w:szCs w:val="20"/>
              </w:rPr>
              <w:t>4.04</w:t>
            </w:r>
          </w:p>
        </w:tc>
        <w:tc>
          <w:tcPr>
            <w:tcW w:w="0" w:type="auto"/>
            <w:shd w:val="clear" w:color="auto" w:fill="auto"/>
            <w:vAlign w:val="center"/>
          </w:tcPr>
          <w:p w14:paraId="655CE06B" w14:textId="0F1DDF36" w:rsidR="0086425C" w:rsidRPr="0086425C" w:rsidRDefault="0086425C" w:rsidP="00EF24DE">
            <w:pPr>
              <w:jc w:val="center"/>
              <w:rPr>
                <w:rFonts w:ascii="Times New Roman" w:eastAsia="DengXian" w:hAnsi="Times New Roman" w:cs="Times New Roman"/>
                <w:color w:val="000000"/>
                <w:sz w:val="20"/>
                <w:szCs w:val="20"/>
              </w:rPr>
            </w:pPr>
            <w:r w:rsidRPr="0086425C">
              <w:rPr>
                <w:rFonts w:ascii="Times New Roman" w:eastAsia="DengXian" w:hAnsi="Times New Roman" w:cs="Times New Roman"/>
                <w:color w:val="000000"/>
                <w:sz w:val="20"/>
                <w:szCs w:val="20"/>
              </w:rPr>
              <w:t>4.28</w:t>
            </w:r>
          </w:p>
        </w:tc>
        <w:tc>
          <w:tcPr>
            <w:tcW w:w="0" w:type="auto"/>
            <w:shd w:val="clear" w:color="auto" w:fill="auto"/>
            <w:vAlign w:val="center"/>
          </w:tcPr>
          <w:p w14:paraId="371A633B" w14:textId="0808DA3C" w:rsidR="0086425C" w:rsidRPr="0086425C" w:rsidRDefault="0086425C" w:rsidP="00EF24DE">
            <w:pPr>
              <w:jc w:val="center"/>
              <w:rPr>
                <w:rFonts w:ascii="Times New Roman" w:eastAsia="DengXian" w:hAnsi="Times New Roman" w:cs="Times New Roman"/>
                <w:color w:val="000000"/>
                <w:sz w:val="20"/>
                <w:szCs w:val="20"/>
              </w:rPr>
            </w:pPr>
            <w:r w:rsidRPr="0086425C">
              <w:rPr>
                <w:rFonts w:ascii="Times New Roman" w:eastAsia="DengXian" w:hAnsi="Times New Roman" w:cs="Times New Roman"/>
                <w:color w:val="000000"/>
                <w:sz w:val="20"/>
                <w:szCs w:val="20"/>
              </w:rPr>
              <w:t>4.85</w:t>
            </w:r>
          </w:p>
        </w:tc>
        <w:tc>
          <w:tcPr>
            <w:tcW w:w="0" w:type="auto"/>
            <w:shd w:val="clear" w:color="auto" w:fill="auto"/>
            <w:vAlign w:val="center"/>
          </w:tcPr>
          <w:p w14:paraId="0A5D99AA" w14:textId="56A8EB70" w:rsidR="0086425C" w:rsidRPr="0086425C" w:rsidRDefault="0086425C" w:rsidP="00EF24DE">
            <w:pPr>
              <w:jc w:val="center"/>
              <w:rPr>
                <w:rFonts w:ascii="Times New Roman" w:eastAsia="DengXian" w:hAnsi="Times New Roman" w:cs="Times New Roman"/>
                <w:color w:val="000000"/>
                <w:sz w:val="20"/>
                <w:szCs w:val="20"/>
              </w:rPr>
            </w:pPr>
            <w:r w:rsidRPr="0086425C">
              <w:rPr>
                <w:rFonts w:ascii="Times New Roman" w:eastAsia="DengXian" w:hAnsi="Times New Roman" w:cs="Times New Roman"/>
                <w:color w:val="000000"/>
                <w:sz w:val="20"/>
                <w:szCs w:val="20"/>
              </w:rPr>
              <w:t>3.45</w:t>
            </w:r>
          </w:p>
        </w:tc>
        <w:tc>
          <w:tcPr>
            <w:tcW w:w="0" w:type="auto"/>
            <w:shd w:val="clear" w:color="auto" w:fill="auto"/>
            <w:vAlign w:val="center"/>
          </w:tcPr>
          <w:p w14:paraId="43DCD052" w14:textId="295D1802" w:rsidR="0086425C" w:rsidRPr="0086425C" w:rsidRDefault="0086425C" w:rsidP="00EF24DE">
            <w:pPr>
              <w:jc w:val="center"/>
              <w:rPr>
                <w:rFonts w:ascii="Times New Roman" w:eastAsia="DengXian" w:hAnsi="Times New Roman" w:cs="Times New Roman"/>
                <w:color w:val="000000"/>
                <w:sz w:val="20"/>
                <w:szCs w:val="20"/>
              </w:rPr>
            </w:pPr>
            <w:r w:rsidRPr="0086425C">
              <w:rPr>
                <w:rFonts w:ascii="Times New Roman" w:eastAsia="DengXian" w:hAnsi="Times New Roman" w:cs="Times New Roman"/>
                <w:color w:val="000000"/>
                <w:sz w:val="20"/>
                <w:szCs w:val="20"/>
              </w:rPr>
              <w:t>5.26</w:t>
            </w:r>
          </w:p>
        </w:tc>
        <w:tc>
          <w:tcPr>
            <w:tcW w:w="0" w:type="auto"/>
            <w:shd w:val="clear" w:color="auto" w:fill="auto"/>
            <w:vAlign w:val="center"/>
          </w:tcPr>
          <w:p w14:paraId="0930B129" w14:textId="736EC2EA" w:rsidR="0086425C" w:rsidRPr="0086425C" w:rsidRDefault="0086425C" w:rsidP="00EF24DE">
            <w:pPr>
              <w:jc w:val="center"/>
              <w:rPr>
                <w:rFonts w:ascii="Times New Roman" w:eastAsia="DengXian" w:hAnsi="Times New Roman" w:cs="Times New Roman"/>
                <w:color w:val="000000"/>
                <w:sz w:val="20"/>
                <w:szCs w:val="20"/>
              </w:rPr>
            </w:pPr>
            <w:r w:rsidRPr="0086425C">
              <w:rPr>
                <w:rFonts w:ascii="Times New Roman" w:eastAsia="DengXian" w:hAnsi="Times New Roman" w:cs="Times New Roman"/>
                <w:color w:val="000000"/>
                <w:sz w:val="20"/>
                <w:szCs w:val="20"/>
              </w:rPr>
              <w:t>14.09</w:t>
            </w:r>
          </w:p>
        </w:tc>
      </w:tr>
      <w:tr w:rsidR="0086425C" w:rsidRPr="0086425C" w14:paraId="082D11D4" w14:textId="77777777" w:rsidTr="00EF24DE">
        <w:trPr>
          <w:trHeight w:val="278"/>
          <w:jc w:val="center"/>
        </w:trPr>
        <w:tc>
          <w:tcPr>
            <w:tcW w:w="0" w:type="auto"/>
            <w:vMerge/>
          </w:tcPr>
          <w:p w14:paraId="220C8838" w14:textId="77777777" w:rsidR="0086425C" w:rsidRPr="0086425C" w:rsidRDefault="0086425C" w:rsidP="00383D9C">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74BACCE4" w14:textId="47019060" w:rsidR="0086425C" w:rsidRPr="0086425C" w:rsidRDefault="0086425C" w:rsidP="00383D9C">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3D532F0E" w14:textId="77777777" w:rsidR="0086425C" w:rsidRPr="0086425C" w:rsidRDefault="0086425C" w:rsidP="00383D9C">
            <w:pPr>
              <w:widowControl/>
              <w:jc w:val="center"/>
              <w:rPr>
                <w:rFonts w:ascii="Times New Roman" w:eastAsia="DengXian" w:hAnsi="Times New Roman" w:cs="Times New Roman"/>
                <w:b/>
                <w:bCs/>
                <w:kern w:val="0"/>
                <w:sz w:val="20"/>
                <w:szCs w:val="20"/>
              </w:rPr>
            </w:pPr>
            <w:r w:rsidRPr="0086425C">
              <w:rPr>
                <w:rFonts w:ascii="Times New Roman" w:eastAsia="DengXian" w:hAnsi="Times New Roman" w:cs="Times New Roman"/>
                <w:b/>
                <w:bCs/>
                <w:kern w:val="0"/>
                <w:sz w:val="20"/>
                <w:szCs w:val="20"/>
              </w:rPr>
              <w:t>5%</w:t>
            </w:r>
          </w:p>
        </w:tc>
        <w:tc>
          <w:tcPr>
            <w:tcW w:w="0" w:type="auto"/>
            <w:shd w:val="clear" w:color="auto" w:fill="auto"/>
            <w:vAlign w:val="center"/>
          </w:tcPr>
          <w:p w14:paraId="3B40F90A" w14:textId="7B388211" w:rsidR="0086425C" w:rsidRPr="0086425C" w:rsidRDefault="0086425C" w:rsidP="00EF24DE">
            <w:pPr>
              <w:jc w:val="center"/>
              <w:rPr>
                <w:rFonts w:ascii="Times New Roman" w:eastAsia="DengXian" w:hAnsi="Times New Roman" w:cs="Times New Roman"/>
                <w:color w:val="000000"/>
                <w:sz w:val="20"/>
                <w:szCs w:val="20"/>
              </w:rPr>
            </w:pPr>
            <w:r w:rsidRPr="0086425C">
              <w:rPr>
                <w:rFonts w:ascii="Times New Roman" w:eastAsia="DengXian" w:hAnsi="Times New Roman" w:cs="Times New Roman"/>
                <w:color w:val="000000"/>
                <w:sz w:val="20"/>
                <w:szCs w:val="20"/>
              </w:rPr>
              <w:t>2.60</w:t>
            </w:r>
          </w:p>
        </w:tc>
        <w:tc>
          <w:tcPr>
            <w:tcW w:w="0" w:type="auto"/>
            <w:shd w:val="clear" w:color="auto" w:fill="auto"/>
            <w:vAlign w:val="center"/>
          </w:tcPr>
          <w:p w14:paraId="469EBD03" w14:textId="41E2B824" w:rsidR="0086425C" w:rsidRPr="0086425C" w:rsidRDefault="0086425C" w:rsidP="00EF24DE">
            <w:pPr>
              <w:jc w:val="center"/>
              <w:rPr>
                <w:rFonts w:ascii="Times New Roman" w:eastAsia="DengXian" w:hAnsi="Times New Roman" w:cs="Times New Roman"/>
                <w:color w:val="000000"/>
                <w:sz w:val="20"/>
                <w:szCs w:val="20"/>
              </w:rPr>
            </w:pPr>
            <w:r w:rsidRPr="0086425C">
              <w:rPr>
                <w:rFonts w:ascii="Times New Roman" w:eastAsia="DengXian" w:hAnsi="Times New Roman" w:cs="Times New Roman"/>
                <w:color w:val="000000"/>
                <w:sz w:val="20"/>
                <w:szCs w:val="20"/>
              </w:rPr>
              <w:t>2.63</w:t>
            </w:r>
          </w:p>
        </w:tc>
        <w:tc>
          <w:tcPr>
            <w:tcW w:w="0" w:type="auto"/>
            <w:shd w:val="clear" w:color="auto" w:fill="auto"/>
            <w:vAlign w:val="center"/>
          </w:tcPr>
          <w:p w14:paraId="52C607C3" w14:textId="31BF218F" w:rsidR="0086425C" w:rsidRPr="0086425C" w:rsidRDefault="0086425C" w:rsidP="00EF24DE">
            <w:pPr>
              <w:jc w:val="center"/>
              <w:rPr>
                <w:rFonts w:ascii="Times New Roman" w:eastAsia="DengXian" w:hAnsi="Times New Roman" w:cs="Times New Roman"/>
                <w:color w:val="000000"/>
                <w:sz w:val="20"/>
                <w:szCs w:val="20"/>
              </w:rPr>
            </w:pPr>
            <w:r w:rsidRPr="0086425C">
              <w:rPr>
                <w:rFonts w:ascii="Times New Roman" w:eastAsia="DengXian" w:hAnsi="Times New Roman" w:cs="Times New Roman"/>
                <w:color w:val="000000"/>
                <w:sz w:val="20"/>
                <w:szCs w:val="20"/>
              </w:rPr>
              <w:t>2.58</w:t>
            </w:r>
          </w:p>
        </w:tc>
        <w:tc>
          <w:tcPr>
            <w:tcW w:w="0" w:type="auto"/>
            <w:shd w:val="clear" w:color="auto" w:fill="auto"/>
            <w:vAlign w:val="center"/>
          </w:tcPr>
          <w:p w14:paraId="12249E5B" w14:textId="0C7734AF" w:rsidR="0086425C" w:rsidRPr="0086425C" w:rsidRDefault="0086425C" w:rsidP="00EF24DE">
            <w:pPr>
              <w:jc w:val="center"/>
              <w:rPr>
                <w:rFonts w:ascii="Times New Roman" w:eastAsia="DengXian" w:hAnsi="Times New Roman" w:cs="Times New Roman"/>
                <w:color w:val="000000"/>
                <w:sz w:val="20"/>
                <w:szCs w:val="20"/>
              </w:rPr>
            </w:pPr>
            <w:r w:rsidRPr="0086425C">
              <w:rPr>
                <w:rFonts w:ascii="Times New Roman" w:eastAsia="DengXian" w:hAnsi="Times New Roman" w:cs="Times New Roman"/>
                <w:color w:val="000000"/>
                <w:sz w:val="20"/>
                <w:szCs w:val="20"/>
              </w:rPr>
              <w:t>1.73</w:t>
            </w:r>
          </w:p>
        </w:tc>
        <w:tc>
          <w:tcPr>
            <w:tcW w:w="0" w:type="auto"/>
            <w:shd w:val="clear" w:color="auto" w:fill="auto"/>
            <w:vAlign w:val="center"/>
          </w:tcPr>
          <w:p w14:paraId="21DBCCB9" w14:textId="542CC6DC" w:rsidR="0086425C" w:rsidRPr="0086425C" w:rsidRDefault="0086425C" w:rsidP="00EF24DE">
            <w:pPr>
              <w:jc w:val="center"/>
              <w:rPr>
                <w:rFonts w:ascii="Times New Roman" w:eastAsia="DengXian" w:hAnsi="Times New Roman" w:cs="Times New Roman"/>
                <w:color w:val="000000"/>
                <w:sz w:val="20"/>
                <w:szCs w:val="20"/>
              </w:rPr>
            </w:pPr>
            <w:r w:rsidRPr="0086425C">
              <w:rPr>
                <w:rFonts w:ascii="Times New Roman" w:eastAsia="DengXian" w:hAnsi="Times New Roman" w:cs="Times New Roman"/>
                <w:color w:val="000000"/>
                <w:sz w:val="20"/>
                <w:szCs w:val="20"/>
              </w:rPr>
              <w:t>2.30</w:t>
            </w:r>
          </w:p>
        </w:tc>
        <w:tc>
          <w:tcPr>
            <w:tcW w:w="0" w:type="auto"/>
            <w:shd w:val="clear" w:color="auto" w:fill="auto"/>
            <w:vAlign w:val="center"/>
          </w:tcPr>
          <w:p w14:paraId="08498983" w14:textId="54D5C2FB" w:rsidR="0086425C" w:rsidRPr="0086425C" w:rsidRDefault="0086425C" w:rsidP="00EF24DE">
            <w:pPr>
              <w:jc w:val="center"/>
              <w:rPr>
                <w:rFonts w:ascii="Times New Roman" w:eastAsia="DengXian" w:hAnsi="Times New Roman" w:cs="Times New Roman"/>
                <w:color w:val="000000"/>
                <w:sz w:val="20"/>
                <w:szCs w:val="20"/>
              </w:rPr>
            </w:pPr>
            <w:r w:rsidRPr="0086425C">
              <w:rPr>
                <w:rFonts w:ascii="Times New Roman" w:eastAsia="DengXian" w:hAnsi="Times New Roman" w:cs="Times New Roman"/>
                <w:color w:val="000000"/>
                <w:sz w:val="20"/>
                <w:szCs w:val="20"/>
              </w:rPr>
              <w:t>3.01</w:t>
            </w:r>
          </w:p>
        </w:tc>
      </w:tr>
      <w:tr w:rsidR="0086425C" w:rsidRPr="0086425C" w14:paraId="6DEDB492" w14:textId="77777777" w:rsidTr="00EF24DE">
        <w:trPr>
          <w:trHeight w:val="278"/>
          <w:jc w:val="center"/>
        </w:trPr>
        <w:tc>
          <w:tcPr>
            <w:tcW w:w="0" w:type="auto"/>
            <w:vMerge/>
          </w:tcPr>
          <w:p w14:paraId="0C9A521F" w14:textId="77777777" w:rsidR="0086425C" w:rsidRPr="0086425C" w:rsidRDefault="0086425C" w:rsidP="00383D9C">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44119E13" w14:textId="55D2A1E9" w:rsidR="0086425C" w:rsidRPr="0086425C" w:rsidRDefault="0086425C" w:rsidP="00383D9C">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72EA113F" w14:textId="77777777" w:rsidR="0086425C" w:rsidRPr="0086425C" w:rsidRDefault="0086425C" w:rsidP="00383D9C">
            <w:pPr>
              <w:widowControl/>
              <w:jc w:val="center"/>
              <w:rPr>
                <w:rFonts w:ascii="Times New Roman" w:eastAsia="DengXian" w:hAnsi="Times New Roman" w:cs="Times New Roman"/>
                <w:b/>
                <w:bCs/>
                <w:kern w:val="0"/>
                <w:sz w:val="20"/>
                <w:szCs w:val="20"/>
              </w:rPr>
            </w:pPr>
            <w:r w:rsidRPr="0086425C">
              <w:rPr>
                <w:rFonts w:ascii="Times New Roman" w:eastAsia="DengXian" w:hAnsi="Times New Roman" w:cs="Times New Roman"/>
                <w:b/>
                <w:bCs/>
                <w:kern w:val="0"/>
                <w:sz w:val="20"/>
                <w:szCs w:val="20"/>
              </w:rPr>
              <w:t>50%</w:t>
            </w:r>
          </w:p>
        </w:tc>
        <w:tc>
          <w:tcPr>
            <w:tcW w:w="0" w:type="auto"/>
            <w:shd w:val="clear" w:color="auto" w:fill="auto"/>
            <w:vAlign w:val="center"/>
          </w:tcPr>
          <w:p w14:paraId="18A48FA1" w14:textId="27A607F4" w:rsidR="0086425C" w:rsidRPr="0086425C" w:rsidRDefault="0086425C" w:rsidP="00EF24DE">
            <w:pPr>
              <w:jc w:val="center"/>
              <w:rPr>
                <w:rFonts w:ascii="Times New Roman" w:eastAsia="DengXian" w:hAnsi="Times New Roman" w:cs="Times New Roman"/>
                <w:color w:val="000000"/>
                <w:sz w:val="20"/>
                <w:szCs w:val="20"/>
              </w:rPr>
            </w:pPr>
            <w:r w:rsidRPr="0086425C">
              <w:rPr>
                <w:rFonts w:ascii="Times New Roman" w:eastAsia="DengXian" w:hAnsi="Times New Roman" w:cs="Times New Roman"/>
                <w:color w:val="000000"/>
                <w:sz w:val="20"/>
                <w:szCs w:val="20"/>
              </w:rPr>
              <w:t>3.89</w:t>
            </w:r>
          </w:p>
        </w:tc>
        <w:tc>
          <w:tcPr>
            <w:tcW w:w="0" w:type="auto"/>
            <w:shd w:val="clear" w:color="auto" w:fill="auto"/>
            <w:vAlign w:val="center"/>
          </w:tcPr>
          <w:p w14:paraId="7C26E2FC" w14:textId="278BDD48" w:rsidR="0086425C" w:rsidRPr="0086425C" w:rsidRDefault="0086425C" w:rsidP="00EF24DE">
            <w:pPr>
              <w:jc w:val="center"/>
              <w:rPr>
                <w:rFonts w:ascii="Times New Roman" w:eastAsia="DengXian" w:hAnsi="Times New Roman" w:cs="Times New Roman"/>
                <w:color w:val="000000"/>
                <w:sz w:val="20"/>
                <w:szCs w:val="20"/>
              </w:rPr>
            </w:pPr>
            <w:r w:rsidRPr="0086425C">
              <w:rPr>
                <w:rFonts w:ascii="Times New Roman" w:eastAsia="DengXian" w:hAnsi="Times New Roman" w:cs="Times New Roman"/>
                <w:color w:val="000000"/>
                <w:sz w:val="20"/>
                <w:szCs w:val="20"/>
              </w:rPr>
              <w:t>4.02</w:t>
            </w:r>
          </w:p>
        </w:tc>
        <w:tc>
          <w:tcPr>
            <w:tcW w:w="0" w:type="auto"/>
            <w:shd w:val="clear" w:color="auto" w:fill="auto"/>
            <w:vAlign w:val="center"/>
          </w:tcPr>
          <w:p w14:paraId="7ADED308" w14:textId="3BB4CB21" w:rsidR="0086425C" w:rsidRPr="0086425C" w:rsidRDefault="0086425C" w:rsidP="00EF24DE">
            <w:pPr>
              <w:jc w:val="center"/>
              <w:rPr>
                <w:rFonts w:ascii="Times New Roman" w:eastAsia="DengXian" w:hAnsi="Times New Roman" w:cs="Times New Roman"/>
                <w:color w:val="000000"/>
                <w:sz w:val="20"/>
                <w:szCs w:val="20"/>
              </w:rPr>
            </w:pPr>
            <w:r w:rsidRPr="0086425C">
              <w:rPr>
                <w:rFonts w:ascii="Times New Roman" w:eastAsia="DengXian" w:hAnsi="Times New Roman" w:cs="Times New Roman"/>
                <w:color w:val="000000"/>
                <w:sz w:val="20"/>
                <w:szCs w:val="20"/>
              </w:rPr>
              <w:t>4.23</w:t>
            </w:r>
          </w:p>
        </w:tc>
        <w:tc>
          <w:tcPr>
            <w:tcW w:w="0" w:type="auto"/>
            <w:shd w:val="clear" w:color="auto" w:fill="auto"/>
            <w:vAlign w:val="center"/>
          </w:tcPr>
          <w:p w14:paraId="5152D2EA" w14:textId="21E17EC4" w:rsidR="0086425C" w:rsidRPr="0086425C" w:rsidRDefault="0086425C" w:rsidP="00EF24DE">
            <w:pPr>
              <w:jc w:val="center"/>
              <w:rPr>
                <w:rFonts w:ascii="Times New Roman" w:eastAsia="DengXian" w:hAnsi="Times New Roman" w:cs="Times New Roman"/>
                <w:color w:val="000000"/>
                <w:sz w:val="20"/>
                <w:szCs w:val="20"/>
              </w:rPr>
            </w:pPr>
            <w:r w:rsidRPr="0086425C">
              <w:rPr>
                <w:rFonts w:ascii="Times New Roman" w:eastAsia="DengXian" w:hAnsi="Times New Roman" w:cs="Times New Roman"/>
                <w:color w:val="000000"/>
                <w:sz w:val="20"/>
                <w:szCs w:val="20"/>
              </w:rPr>
              <w:t>3.09</w:t>
            </w:r>
          </w:p>
        </w:tc>
        <w:tc>
          <w:tcPr>
            <w:tcW w:w="0" w:type="auto"/>
            <w:shd w:val="clear" w:color="auto" w:fill="auto"/>
            <w:vAlign w:val="center"/>
          </w:tcPr>
          <w:p w14:paraId="71724255" w14:textId="62C8ED82" w:rsidR="0086425C" w:rsidRPr="0086425C" w:rsidRDefault="0086425C" w:rsidP="00EF24DE">
            <w:pPr>
              <w:jc w:val="center"/>
              <w:rPr>
                <w:rFonts w:ascii="Times New Roman" w:eastAsia="DengXian" w:hAnsi="Times New Roman" w:cs="Times New Roman"/>
                <w:color w:val="000000"/>
                <w:sz w:val="20"/>
                <w:szCs w:val="20"/>
              </w:rPr>
            </w:pPr>
            <w:r w:rsidRPr="0086425C">
              <w:rPr>
                <w:rFonts w:ascii="Times New Roman" w:eastAsia="DengXian" w:hAnsi="Times New Roman" w:cs="Times New Roman"/>
                <w:color w:val="000000"/>
                <w:sz w:val="20"/>
                <w:szCs w:val="20"/>
              </w:rPr>
              <w:t>4.14</w:t>
            </w:r>
          </w:p>
        </w:tc>
        <w:tc>
          <w:tcPr>
            <w:tcW w:w="0" w:type="auto"/>
            <w:shd w:val="clear" w:color="auto" w:fill="auto"/>
            <w:vAlign w:val="center"/>
          </w:tcPr>
          <w:p w14:paraId="4767A33A" w14:textId="514C78EE" w:rsidR="0086425C" w:rsidRPr="0086425C" w:rsidRDefault="0086425C" w:rsidP="00EF24DE">
            <w:pPr>
              <w:jc w:val="center"/>
              <w:rPr>
                <w:rFonts w:ascii="Times New Roman" w:eastAsia="DengXian" w:hAnsi="Times New Roman" w:cs="Times New Roman"/>
                <w:color w:val="000000"/>
                <w:sz w:val="20"/>
                <w:szCs w:val="20"/>
              </w:rPr>
            </w:pPr>
            <w:r w:rsidRPr="0086425C">
              <w:rPr>
                <w:rFonts w:ascii="Times New Roman" w:eastAsia="DengXian" w:hAnsi="Times New Roman" w:cs="Times New Roman"/>
                <w:color w:val="000000"/>
                <w:sz w:val="20"/>
                <w:szCs w:val="20"/>
              </w:rPr>
              <w:t>8.14</w:t>
            </w:r>
          </w:p>
        </w:tc>
      </w:tr>
      <w:tr w:rsidR="0086425C" w:rsidRPr="0086425C" w14:paraId="3C472ED3" w14:textId="77777777" w:rsidTr="00EF24DE">
        <w:trPr>
          <w:trHeight w:val="278"/>
          <w:jc w:val="center"/>
        </w:trPr>
        <w:tc>
          <w:tcPr>
            <w:tcW w:w="0" w:type="auto"/>
            <w:vMerge/>
          </w:tcPr>
          <w:p w14:paraId="05DE56F7" w14:textId="77777777" w:rsidR="0086425C" w:rsidRPr="0086425C" w:rsidRDefault="0086425C" w:rsidP="00383D9C">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53353056" w14:textId="174D2703" w:rsidR="0086425C" w:rsidRPr="0086425C" w:rsidRDefault="0086425C" w:rsidP="00383D9C">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3A8C3147" w14:textId="77777777" w:rsidR="0086425C" w:rsidRPr="0086425C" w:rsidRDefault="0086425C" w:rsidP="00383D9C">
            <w:pPr>
              <w:widowControl/>
              <w:jc w:val="center"/>
              <w:rPr>
                <w:rFonts w:ascii="Times New Roman" w:eastAsia="DengXian" w:hAnsi="Times New Roman" w:cs="Times New Roman"/>
                <w:b/>
                <w:bCs/>
                <w:kern w:val="0"/>
                <w:sz w:val="20"/>
                <w:szCs w:val="20"/>
              </w:rPr>
            </w:pPr>
            <w:r w:rsidRPr="0086425C">
              <w:rPr>
                <w:rFonts w:ascii="Times New Roman" w:eastAsia="DengXian" w:hAnsi="Times New Roman" w:cs="Times New Roman"/>
                <w:b/>
                <w:bCs/>
                <w:kern w:val="0"/>
                <w:sz w:val="20"/>
                <w:szCs w:val="20"/>
              </w:rPr>
              <w:t>95%</w:t>
            </w:r>
          </w:p>
        </w:tc>
        <w:tc>
          <w:tcPr>
            <w:tcW w:w="0" w:type="auto"/>
            <w:shd w:val="clear" w:color="auto" w:fill="auto"/>
            <w:vAlign w:val="center"/>
          </w:tcPr>
          <w:p w14:paraId="2F4B490F" w14:textId="7DC82118" w:rsidR="0086425C" w:rsidRPr="0086425C" w:rsidRDefault="0086425C" w:rsidP="00EF24DE">
            <w:pPr>
              <w:jc w:val="center"/>
              <w:rPr>
                <w:rFonts w:ascii="Times New Roman" w:eastAsia="DengXian" w:hAnsi="Times New Roman" w:cs="Times New Roman"/>
                <w:color w:val="000000"/>
                <w:sz w:val="20"/>
                <w:szCs w:val="20"/>
              </w:rPr>
            </w:pPr>
            <w:r w:rsidRPr="0086425C">
              <w:rPr>
                <w:rFonts w:ascii="Times New Roman" w:eastAsia="DengXian" w:hAnsi="Times New Roman" w:cs="Times New Roman"/>
                <w:color w:val="000000"/>
                <w:sz w:val="20"/>
                <w:szCs w:val="20"/>
              </w:rPr>
              <w:t>7.72</w:t>
            </w:r>
          </w:p>
        </w:tc>
        <w:tc>
          <w:tcPr>
            <w:tcW w:w="0" w:type="auto"/>
            <w:shd w:val="clear" w:color="auto" w:fill="auto"/>
            <w:vAlign w:val="center"/>
          </w:tcPr>
          <w:p w14:paraId="763E9D3C" w14:textId="01AA7F5F" w:rsidR="0086425C" w:rsidRPr="0086425C" w:rsidRDefault="0086425C" w:rsidP="00EF24DE">
            <w:pPr>
              <w:jc w:val="center"/>
              <w:rPr>
                <w:rFonts w:ascii="Times New Roman" w:eastAsia="DengXian" w:hAnsi="Times New Roman" w:cs="Times New Roman"/>
                <w:color w:val="000000"/>
                <w:sz w:val="20"/>
                <w:szCs w:val="20"/>
              </w:rPr>
            </w:pPr>
            <w:r w:rsidRPr="0086425C">
              <w:rPr>
                <w:rFonts w:ascii="Times New Roman" w:eastAsia="DengXian" w:hAnsi="Times New Roman" w:cs="Times New Roman"/>
                <w:color w:val="000000"/>
                <w:sz w:val="20"/>
                <w:szCs w:val="20"/>
              </w:rPr>
              <w:t>9.46</w:t>
            </w:r>
          </w:p>
        </w:tc>
        <w:tc>
          <w:tcPr>
            <w:tcW w:w="0" w:type="auto"/>
            <w:shd w:val="clear" w:color="auto" w:fill="auto"/>
            <w:vAlign w:val="center"/>
          </w:tcPr>
          <w:p w14:paraId="5B23105D" w14:textId="04E51756" w:rsidR="0086425C" w:rsidRPr="0086425C" w:rsidRDefault="0086425C" w:rsidP="00EF24DE">
            <w:pPr>
              <w:jc w:val="center"/>
              <w:rPr>
                <w:rFonts w:ascii="Times New Roman" w:eastAsia="DengXian" w:hAnsi="Times New Roman" w:cs="Times New Roman"/>
                <w:color w:val="000000"/>
                <w:sz w:val="20"/>
                <w:szCs w:val="20"/>
              </w:rPr>
            </w:pPr>
            <w:r w:rsidRPr="0086425C">
              <w:rPr>
                <w:rFonts w:ascii="Times New Roman" w:eastAsia="DengXian" w:hAnsi="Times New Roman" w:cs="Times New Roman"/>
                <w:color w:val="000000"/>
                <w:sz w:val="20"/>
                <w:szCs w:val="20"/>
              </w:rPr>
              <w:t>14.61</w:t>
            </w:r>
          </w:p>
        </w:tc>
        <w:tc>
          <w:tcPr>
            <w:tcW w:w="0" w:type="auto"/>
            <w:shd w:val="clear" w:color="auto" w:fill="auto"/>
            <w:vAlign w:val="center"/>
          </w:tcPr>
          <w:p w14:paraId="6B37AC81" w14:textId="63BCFE15" w:rsidR="0086425C" w:rsidRPr="0086425C" w:rsidRDefault="0086425C" w:rsidP="00EF24DE">
            <w:pPr>
              <w:jc w:val="center"/>
              <w:rPr>
                <w:rFonts w:ascii="Times New Roman" w:eastAsia="DengXian" w:hAnsi="Times New Roman" w:cs="Times New Roman"/>
                <w:color w:val="000000"/>
                <w:sz w:val="20"/>
                <w:szCs w:val="20"/>
              </w:rPr>
            </w:pPr>
            <w:r w:rsidRPr="0086425C">
              <w:rPr>
                <w:rFonts w:ascii="Times New Roman" w:eastAsia="DengXian" w:hAnsi="Times New Roman" w:cs="Times New Roman"/>
                <w:color w:val="000000"/>
                <w:sz w:val="20"/>
                <w:szCs w:val="20"/>
              </w:rPr>
              <w:t>10.81</w:t>
            </w:r>
          </w:p>
        </w:tc>
        <w:tc>
          <w:tcPr>
            <w:tcW w:w="0" w:type="auto"/>
            <w:shd w:val="clear" w:color="auto" w:fill="auto"/>
            <w:vAlign w:val="center"/>
          </w:tcPr>
          <w:p w14:paraId="51E1C035" w14:textId="646C532C" w:rsidR="0086425C" w:rsidRPr="0086425C" w:rsidRDefault="0086425C" w:rsidP="00EF24DE">
            <w:pPr>
              <w:jc w:val="center"/>
              <w:rPr>
                <w:rFonts w:ascii="Times New Roman" w:eastAsia="DengXian" w:hAnsi="Times New Roman" w:cs="Times New Roman"/>
                <w:color w:val="000000"/>
                <w:sz w:val="20"/>
                <w:szCs w:val="20"/>
              </w:rPr>
            </w:pPr>
            <w:r w:rsidRPr="0086425C">
              <w:rPr>
                <w:rFonts w:ascii="Times New Roman" w:eastAsia="DengXian" w:hAnsi="Times New Roman" w:cs="Times New Roman"/>
                <w:color w:val="000000"/>
                <w:sz w:val="20"/>
                <w:szCs w:val="20"/>
              </w:rPr>
              <w:t>16.95</w:t>
            </w:r>
          </w:p>
        </w:tc>
        <w:tc>
          <w:tcPr>
            <w:tcW w:w="0" w:type="auto"/>
            <w:shd w:val="clear" w:color="auto" w:fill="auto"/>
            <w:vAlign w:val="center"/>
          </w:tcPr>
          <w:p w14:paraId="5C9787F2" w14:textId="2ABFB898" w:rsidR="0086425C" w:rsidRPr="0086425C" w:rsidRDefault="0086425C" w:rsidP="00EF24DE">
            <w:pPr>
              <w:jc w:val="center"/>
              <w:rPr>
                <w:rFonts w:ascii="Times New Roman" w:eastAsia="DengXian" w:hAnsi="Times New Roman" w:cs="Times New Roman"/>
                <w:color w:val="000000"/>
                <w:sz w:val="20"/>
                <w:szCs w:val="20"/>
              </w:rPr>
            </w:pPr>
            <w:r w:rsidRPr="0086425C">
              <w:rPr>
                <w:rFonts w:ascii="Times New Roman" w:eastAsia="DengXian" w:hAnsi="Times New Roman" w:cs="Times New Roman"/>
                <w:color w:val="000000"/>
                <w:sz w:val="20"/>
                <w:szCs w:val="20"/>
              </w:rPr>
              <w:t>98.24</w:t>
            </w:r>
          </w:p>
        </w:tc>
      </w:tr>
      <w:tr w:rsidR="0086425C" w:rsidRPr="0086425C" w14:paraId="2F1AE735" w14:textId="77777777" w:rsidTr="00807668">
        <w:trPr>
          <w:trHeight w:val="278"/>
          <w:jc w:val="center"/>
        </w:trPr>
        <w:tc>
          <w:tcPr>
            <w:tcW w:w="0" w:type="auto"/>
            <w:vMerge w:val="restart"/>
            <w:vAlign w:val="center"/>
          </w:tcPr>
          <w:p w14:paraId="47976CD9" w14:textId="3147308C" w:rsidR="0086425C" w:rsidRPr="0086425C" w:rsidRDefault="0086425C" w:rsidP="00383D9C">
            <w:pPr>
              <w:widowControl/>
              <w:jc w:val="center"/>
              <w:rPr>
                <w:rFonts w:ascii="Times New Roman" w:eastAsia="DengXian" w:hAnsi="Times New Roman" w:cs="Times New Roman"/>
                <w:b/>
                <w:bCs/>
                <w:kern w:val="0"/>
                <w:sz w:val="20"/>
                <w:szCs w:val="20"/>
              </w:rPr>
            </w:pPr>
            <w:r w:rsidRPr="0086425C">
              <w:rPr>
                <w:rFonts w:ascii="Times New Roman" w:eastAsia="DengXian" w:hAnsi="Times New Roman" w:cs="Times New Roman"/>
                <w:b/>
                <w:bCs/>
                <w:kern w:val="0"/>
                <w:sz w:val="20"/>
                <w:szCs w:val="20"/>
              </w:rPr>
              <w:t>Dynamic SBFD</w:t>
            </w:r>
          </w:p>
        </w:tc>
        <w:tc>
          <w:tcPr>
            <w:tcW w:w="0" w:type="auto"/>
            <w:vMerge w:val="restart"/>
            <w:shd w:val="clear" w:color="auto" w:fill="auto"/>
            <w:vAlign w:val="center"/>
          </w:tcPr>
          <w:p w14:paraId="547B1294" w14:textId="3DBAF009" w:rsidR="0086425C" w:rsidRPr="0086425C" w:rsidRDefault="0086425C" w:rsidP="00383D9C">
            <w:pPr>
              <w:widowControl/>
              <w:jc w:val="center"/>
              <w:rPr>
                <w:rFonts w:ascii="Times New Roman" w:eastAsia="DengXian" w:hAnsi="Times New Roman" w:cs="Times New Roman"/>
                <w:b/>
                <w:bCs/>
                <w:kern w:val="0"/>
                <w:sz w:val="20"/>
                <w:szCs w:val="20"/>
              </w:rPr>
            </w:pPr>
            <w:r w:rsidRPr="0086425C">
              <w:rPr>
                <w:rFonts w:ascii="Times New Roman" w:eastAsia="DengXian" w:hAnsi="Times New Roman" w:cs="Times New Roman"/>
                <w:b/>
                <w:bCs/>
                <w:kern w:val="0"/>
                <w:sz w:val="20"/>
                <w:szCs w:val="20"/>
              </w:rPr>
              <w:t xml:space="preserve">DL packet-Latency </w:t>
            </w:r>
            <w:r w:rsidRPr="0086425C">
              <w:rPr>
                <w:rFonts w:ascii="Times New Roman" w:eastAsia="DengXian" w:hAnsi="Times New Roman" w:cs="Times New Roman"/>
                <w:b/>
                <w:bCs/>
                <w:color w:val="000000"/>
                <w:kern w:val="0"/>
                <w:sz w:val="20"/>
                <w:szCs w:val="20"/>
              </w:rPr>
              <w:t>CDF</w:t>
            </w:r>
          </w:p>
        </w:tc>
        <w:tc>
          <w:tcPr>
            <w:tcW w:w="0" w:type="auto"/>
            <w:shd w:val="clear" w:color="auto" w:fill="auto"/>
            <w:vAlign w:val="center"/>
          </w:tcPr>
          <w:p w14:paraId="1084A504" w14:textId="70A4BF7E" w:rsidR="0086425C" w:rsidRPr="0086425C" w:rsidRDefault="0086425C" w:rsidP="00383D9C">
            <w:pPr>
              <w:widowControl/>
              <w:jc w:val="center"/>
              <w:rPr>
                <w:rFonts w:ascii="Times New Roman" w:eastAsia="DengXian" w:hAnsi="Times New Roman" w:cs="Times New Roman"/>
                <w:b/>
                <w:bCs/>
                <w:kern w:val="0"/>
                <w:sz w:val="20"/>
                <w:szCs w:val="20"/>
              </w:rPr>
            </w:pPr>
            <w:r w:rsidRPr="0086425C">
              <w:rPr>
                <w:rFonts w:ascii="Times New Roman" w:eastAsia="DengXian" w:hAnsi="Times New Roman" w:cs="Times New Roman"/>
                <w:b/>
                <w:bCs/>
                <w:kern w:val="0"/>
                <w:sz w:val="20"/>
                <w:szCs w:val="20"/>
              </w:rPr>
              <w:t>Mean</w:t>
            </w:r>
          </w:p>
        </w:tc>
        <w:tc>
          <w:tcPr>
            <w:tcW w:w="0" w:type="auto"/>
            <w:shd w:val="clear" w:color="auto" w:fill="auto"/>
            <w:vAlign w:val="center"/>
          </w:tcPr>
          <w:p w14:paraId="4BBB377C" w14:textId="1819717E" w:rsidR="0086425C" w:rsidRPr="0086425C" w:rsidRDefault="0086425C" w:rsidP="00EF24DE">
            <w:pPr>
              <w:jc w:val="center"/>
              <w:rPr>
                <w:rFonts w:ascii="Times New Roman" w:eastAsia="DengXian" w:hAnsi="Times New Roman" w:cs="Times New Roman"/>
                <w:color w:val="000000"/>
                <w:sz w:val="20"/>
                <w:szCs w:val="20"/>
              </w:rPr>
            </w:pPr>
            <w:r w:rsidRPr="0086425C">
              <w:rPr>
                <w:rFonts w:ascii="Times New Roman" w:eastAsia="DengXian" w:hAnsi="Times New Roman" w:cs="Times New Roman"/>
                <w:color w:val="000000"/>
                <w:sz w:val="20"/>
                <w:szCs w:val="20"/>
              </w:rPr>
              <w:t>0.88</w:t>
            </w:r>
          </w:p>
        </w:tc>
        <w:tc>
          <w:tcPr>
            <w:tcW w:w="0" w:type="auto"/>
            <w:shd w:val="clear" w:color="auto" w:fill="auto"/>
            <w:vAlign w:val="center"/>
          </w:tcPr>
          <w:p w14:paraId="684C7041" w14:textId="2323B32F" w:rsidR="0086425C" w:rsidRPr="0086425C" w:rsidRDefault="0086425C" w:rsidP="00EF24DE">
            <w:pPr>
              <w:jc w:val="center"/>
              <w:rPr>
                <w:rFonts w:ascii="Times New Roman" w:eastAsia="DengXian" w:hAnsi="Times New Roman" w:cs="Times New Roman"/>
                <w:color w:val="000000"/>
                <w:sz w:val="20"/>
                <w:szCs w:val="20"/>
              </w:rPr>
            </w:pPr>
            <w:r w:rsidRPr="0086425C">
              <w:rPr>
                <w:rFonts w:ascii="Times New Roman" w:eastAsia="DengXian" w:hAnsi="Times New Roman" w:cs="Times New Roman"/>
                <w:color w:val="000000"/>
                <w:sz w:val="20"/>
                <w:szCs w:val="20"/>
              </w:rPr>
              <w:t>0.90</w:t>
            </w:r>
          </w:p>
        </w:tc>
        <w:tc>
          <w:tcPr>
            <w:tcW w:w="0" w:type="auto"/>
            <w:shd w:val="clear" w:color="auto" w:fill="auto"/>
            <w:vAlign w:val="center"/>
          </w:tcPr>
          <w:p w14:paraId="577B5025" w14:textId="2B9DE5B2" w:rsidR="0086425C" w:rsidRPr="0086425C" w:rsidRDefault="0086425C" w:rsidP="00EF24DE">
            <w:pPr>
              <w:jc w:val="center"/>
              <w:rPr>
                <w:rFonts w:ascii="Times New Roman" w:eastAsia="DengXian" w:hAnsi="Times New Roman" w:cs="Times New Roman"/>
                <w:color w:val="000000"/>
                <w:sz w:val="20"/>
                <w:szCs w:val="20"/>
              </w:rPr>
            </w:pPr>
            <w:r w:rsidRPr="0086425C">
              <w:rPr>
                <w:rFonts w:ascii="Times New Roman" w:eastAsia="DengXian" w:hAnsi="Times New Roman" w:cs="Times New Roman"/>
                <w:color w:val="000000"/>
                <w:sz w:val="20"/>
                <w:szCs w:val="20"/>
              </w:rPr>
              <w:t>1.00</w:t>
            </w:r>
          </w:p>
        </w:tc>
        <w:tc>
          <w:tcPr>
            <w:tcW w:w="0" w:type="auto"/>
            <w:shd w:val="clear" w:color="auto" w:fill="auto"/>
            <w:vAlign w:val="center"/>
          </w:tcPr>
          <w:p w14:paraId="30BE6FD0" w14:textId="6381AC69" w:rsidR="0086425C" w:rsidRPr="0086425C" w:rsidRDefault="0086425C" w:rsidP="00EF24DE">
            <w:pPr>
              <w:jc w:val="center"/>
              <w:rPr>
                <w:rFonts w:ascii="Times New Roman" w:eastAsia="DengXian" w:hAnsi="Times New Roman" w:cs="Times New Roman"/>
                <w:color w:val="000000"/>
                <w:sz w:val="20"/>
                <w:szCs w:val="20"/>
              </w:rPr>
            </w:pPr>
            <w:r w:rsidRPr="0086425C">
              <w:rPr>
                <w:rFonts w:ascii="Times New Roman" w:eastAsia="DengXian" w:hAnsi="Times New Roman" w:cs="Times New Roman"/>
                <w:color w:val="000000"/>
                <w:sz w:val="20"/>
                <w:szCs w:val="20"/>
              </w:rPr>
              <w:t>6.11</w:t>
            </w:r>
          </w:p>
        </w:tc>
        <w:tc>
          <w:tcPr>
            <w:tcW w:w="0" w:type="auto"/>
            <w:shd w:val="clear" w:color="auto" w:fill="auto"/>
            <w:vAlign w:val="center"/>
          </w:tcPr>
          <w:p w14:paraId="14D44646" w14:textId="00C034AE" w:rsidR="0086425C" w:rsidRPr="0086425C" w:rsidRDefault="0086425C" w:rsidP="00EF24DE">
            <w:pPr>
              <w:jc w:val="center"/>
              <w:rPr>
                <w:rFonts w:ascii="Times New Roman" w:eastAsia="DengXian" w:hAnsi="Times New Roman" w:cs="Times New Roman"/>
                <w:color w:val="000000"/>
                <w:sz w:val="20"/>
                <w:szCs w:val="20"/>
              </w:rPr>
            </w:pPr>
            <w:r w:rsidRPr="0086425C">
              <w:rPr>
                <w:rFonts w:ascii="Times New Roman" w:eastAsia="DengXian" w:hAnsi="Times New Roman" w:cs="Times New Roman"/>
                <w:color w:val="000000"/>
                <w:sz w:val="20"/>
                <w:szCs w:val="20"/>
              </w:rPr>
              <w:t>8.27</w:t>
            </w:r>
          </w:p>
        </w:tc>
        <w:tc>
          <w:tcPr>
            <w:tcW w:w="0" w:type="auto"/>
            <w:shd w:val="clear" w:color="auto" w:fill="auto"/>
            <w:vAlign w:val="center"/>
          </w:tcPr>
          <w:p w14:paraId="2E989863" w14:textId="68B1A657" w:rsidR="0086425C" w:rsidRPr="0086425C" w:rsidRDefault="0086425C" w:rsidP="00EF24DE">
            <w:pPr>
              <w:jc w:val="center"/>
              <w:rPr>
                <w:rFonts w:ascii="Times New Roman" w:eastAsia="DengXian" w:hAnsi="Times New Roman" w:cs="Times New Roman"/>
                <w:color w:val="000000"/>
                <w:sz w:val="20"/>
                <w:szCs w:val="20"/>
              </w:rPr>
            </w:pPr>
            <w:r w:rsidRPr="0086425C">
              <w:rPr>
                <w:rFonts w:ascii="Times New Roman" w:eastAsia="DengXian" w:hAnsi="Times New Roman" w:cs="Times New Roman"/>
                <w:color w:val="000000"/>
                <w:sz w:val="20"/>
                <w:szCs w:val="20"/>
              </w:rPr>
              <w:t>15.79</w:t>
            </w:r>
          </w:p>
        </w:tc>
      </w:tr>
      <w:tr w:rsidR="0086425C" w:rsidRPr="0086425C" w14:paraId="11543191" w14:textId="77777777" w:rsidTr="00EF24DE">
        <w:trPr>
          <w:trHeight w:val="278"/>
          <w:jc w:val="center"/>
        </w:trPr>
        <w:tc>
          <w:tcPr>
            <w:tcW w:w="0" w:type="auto"/>
            <w:vMerge/>
          </w:tcPr>
          <w:p w14:paraId="4D82CFA5" w14:textId="77777777" w:rsidR="0086425C" w:rsidRPr="0086425C" w:rsidRDefault="0086425C" w:rsidP="00383D9C">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375F7076" w14:textId="1737AA09" w:rsidR="0086425C" w:rsidRPr="0086425C" w:rsidRDefault="0086425C" w:rsidP="00383D9C">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636A2047" w14:textId="7B534280" w:rsidR="0086425C" w:rsidRPr="0086425C" w:rsidRDefault="0086425C" w:rsidP="00383D9C">
            <w:pPr>
              <w:widowControl/>
              <w:jc w:val="center"/>
              <w:rPr>
                <w:rFonts w:ascii="Times New Roman" w:eastAsia="DengXian" w:hAnsi="Times New Roman" w:cs="Times New Roman"/>
                <w:b/>
                <w:bCs/>
                <w:kern w:val="0"/>
                <w:sz w:val="20"/>
                <w:szCs w:val="20"/>
              </w:rPr>
            </w:pPr>
            <w:r w:rsidRPr="0086425C">
              <w:rPr>
                <w:rFonts w:ascii="Times New Roman" w:eastAsia="DengXian" w:hAnsi="Times New Roman" w:cs="Times New Roman"/>
                <w:b/>
                <w:bCs/>
                <w:kern w:val="0"/>
                <w:sz w:val="20"/>
                <w:szCs w:val="20"/>
              </w:rPr>
              <w:t>5%</w:t>
            </w:r>
          </w:p>
        </w:tc>
        <w:tc>
          <w:tcPr>
            <w:tcW w:w="0" w:type="auto"/>
            <w:shd w:val="clear" w:color="auto" w:fill="auto"/>
            <w:vAlign w:val="center"/>
          </w:tcPr>
          <w:p w14:paraId="79653395" w14:textId="02473B1E" w:rsidR="0086425C" w:rsidRPr="0086425C" w:rsidRDefault="0086425C" w:rsidP="00EF24DE">
            <w:pPr>
              <w:jc w:val="center"/>
              <w:rPr>
                <w:rFonts w:ascii="Times New Roman" w:eastAsia="DengXian" w:hAnsi="Times New Roman" w:cs="Times New Roman"/>
                <w:color w:val="000000"/>
                <w:sz w:val="20"/>
                <w:szCs w:val="20"/>
              </w:rPr>
            </w:pPr>
            <w:r w:rsidRPr="0086425C">
              <w:rPr>
                <w:rFonts w:ascii="Times New Roman" w:eastAsia="DengXian" w:hAnsi="Times New Roman" w:cs="Times New Roman"/>
                <w:color w:val="000000"/>
                <w:sz w:val="20"/>
                <w:szCs w:val="20"/>
              </w:rPr>
              <w:t>0.53</w:t>
            </w:r>
          </w:p>
        </w:tc>
        <w:tc>
          <w:tcPr>
            <w:tcW w:w="0" w:type="auto"/>
            <w:shd w:val="clear" w:color="auto" w:fill="auto"/>
            <w:vAlign w:val="center"/>
          </w:tcPr>
          <w:p w14:paraId="3A78DBA2" w14:textId="01B38EDF" w:rsidR="0086425C" w:rsidRPr="0086425C" w:rsidRDefault="0086425C" w:rsidP="00EF24DE">
            <w:pPr>
              <w:jc w:val="center"/>
              <w:rPr>
                <w:rFonts w:ascii="Times New Roman" w:eastAsia="DengXian" w:hAnsi="Times New Roman" w:cs="Times New Roman"/>
                <w:color w:val="000000"/>
                <w:sz w:val="20"/>
                <w:szCs w:val="20"/>
              </w:rPr>
            </w:pPr>
            <w:r w:rsidRPr="0086425C">
              <w:rPr>
                <w:rFonts w:ascii="Times New Roman" w:eastAsia="DengXian" w:hAnsi="Times New Roman" w:cs="Times New Roman"/>
                <w:color w:val="000000"/>
                <w:sz w:val="20"/>
                <w:szCs w:val="20"/>
              </w:rPr>
              <w:t>0.53</w:t>
            </w:r>
          </w:p>
        </w:tc>
        <w:tc>
          <w:tcPr>
            <w:tcW w:w="0" w:type="auto"/>
            <w:shd w:val="clear" w:color="auto" w:fill="auto"/>
            <w:vAlign w:val="center"/>
          </w:tcPr>
          <w:p w14:paraId="498E9D1C" w14:textId="607CB17E" w:rsidR="0086425C" w:rsidRPr="0086425C" w:rsidRDefault="0086425C" w:rsidP="00EF24DE">
            <w:pPr>
              <w:jc w:val="center"/>
              <w:rPr>
                <w:rFonts w:ascii="Times New Roman" w:eastAsia="DengXian" w:hAnsi="Times New Roman" w:cs="Times New Roman"/>
                <w:color w:val="000000"/>
                <w:sz w:val="20"/>
                <w:szCs w:val="20"/>
              </w:rPr>
            </w:pPr>
            <w:r w:rsidRPr="0086425C">
              <w:rPr>
                <w:rFonts w:ascii="Times New Roman" w:eastAsia="DengXian" w:hAnsi="Times New Roman" w:cs="Times New Roman"/>
                <w:color w:val="000000"/>
                <w:sz w:val="20"/>
                <w:szCs w:val="20"/>
              </w:rPr>
              <w:t>0.54</w:t>
            </w:r>
          </w:p>
        </w:tc>
        <w:tc>
          <w:tcPr>
            <w:tcW w:w="0" w:type="auto"/>
            <w:shd w:val="clear" w:color="auto" w:fill="auto"/>
            <w:vAlign w:val="center"/>
          </w:tcPr>
          <w:p w14:paraId="7F2E0B0B" w14:textId="2AB20D41" w:rsidR="0086425C" w:rsidRPr="0086425C" w:rsidRDefault="0086425C" w:rsidP="00EF24DE">
            <w:pPr>
              <w:jc w:val="center"/>
              <w:rPr>
                <w:rFonts w:ascii="Times New Roman" w:eastAsia="DengXian" w:hAnsi="Times New Roman" w:cs="Times New Roman"/>
                <w:color w:val="000000"/>
                <w:sz w:val="20"/>
                <w:szCs w:val="20"/>
              </w:rPr>
            </w:pPr>
            <w:r w:rsidRPr="0086425C">
              <w:rPr>
                <w:rFonts w:ascii="Times New Roman" w:eastAsia="DengXian" w:hAnsi="Times New Roman" w:cs="Times New Roman"/>
                <w:color w:val="000000"/>
                <w:sz w:val="20"/>
                <w:szCs w:val="20"/>
              </w:rPr>
              <w:t>4.14</w:t>
            </w:r>
          </w:p>
        </w:tc>
        <w:tc>
          <w:tcPr>
            <w:tcW w:w="0" w:type="auto"/>
            <w:shd w:val="clear" w:color="auto" w:fill="auto"/>
            <w:vAlign w:val="center"/>
          </w:tcPr>
          <w:p w14:paraId="246A96F7" w14:textId="0BB34AB0" w:rsidR="0086425C" w:rsidRPr="0086425C" w:rsidRDefault="0086425C" w:rsidP="00EF24DE">
            <w:pPr>
              <w:jc w:val="center"/>
              <w:rPr>
                <w:rFonts w:ascii="Times New Roman" w:eastAsia="DengXian" w:hAnsi="Times New Roman" w:cs="Times New Roman"/>
                <w:color w:val="000000"/>
                <w:sz w:val="20"/>
                <w:szCs w:val="20"/>
              </w:rPr>
            </w:pPr>
            <w:r w:rsidRPr="0086425C">
              <w:rPr>
                <w:rFonts w:ascii="Times New Roman" w:eastAsia="DengXian" w:hAnsi="Times New Roman" w:cs="Times New Roman"/>
                <w:color w:val="000000"/>
                <w:sz w:val="20"/>
                <w:szCs w:val="20"/>
              </w:rPr>
              <w:t>4.30</w:t>
            </w:r>
          </w:p>
        </w:tc>
        <w:tc>
          <w:tcPr>
            <w:tcW w:w="0" w:type="auto"/>
            <w:shd w:val="clear" w:color="auto" w:fill="auto"/>
            <w:vAlign w:val="center"/>
          </w:tcPr>
          <w:p w14:paraId="282E3FD9" w14:textId="7844EDC4" w:rsidR="0086425C" w:rsidRPr="0086425C" w:rsidRDefault="0086425C" w:rsidP="00EF24DE">
            <w:pPr>
              <w:jc w:val="center"/>
              <w:rPr>
                <w:rFonts w:ascii="Times New Roman" w:eastAsia="DengXian" w:hAnsi="Times New Roman" w:cs="Times New Roman"/>
                <w:color w:val="000000"/>
                <w:sz w:val="20"/>
                <w:szCs w:val="20"/>
              </w:rPr>
            </w:pPr>
            <w:r w:rsidRPr="0086425C">
              <w:rPr>
                <w:rFonts w:ascii="Times New Roman" w:eastAsia="DengXian" w:hAnsi="Times New Roman" w:cs="Times New Roman"/>
                <w:color w:val="000000"/>
                <w:sz w:val="20"/>
                <w:szCs w:val="20"/>
              </w:rPr>
              <w:t>4.69</w:t>
            </w:r>
          </w:p>
        </w:tc>
      </w:tr>
      <w:tr w:rsidR="0086425C" w:rsidRPr="0086425C" w14:paraId="1ABE517F" w14:textId="77777777" w:rsidTr="00EF24DE">
        <w:trPr>
          <w:trHeight w:val="278"/>
          <w:jc w:val="center"/>
        </w:trPr>
        <w:tc>
          <w:tcPr>
            <w:tcW w:w="0" w:type="auto"/>
            <w:vMerge/>
          </w:tcPr>
          <w:p w14:paraId="6AF9DA86" w14:textId="77777777" w:rsidR="0086425C" w:rsidRPr="0086425C" w:rsidRDefault="0086425C" w:rsidP="00383D9C">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6D0BCB72" w14:textId="2E64C582" w:rsidR="0086425C" w:rsidRPr="0086425C" w:rsidRDefault="0086425C" w:rsidP="00383D9C">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7888BE0F" w14:textId="442B20C3" w:rsidR="0086425C" w:rsidRPr="0086425C" w:rsidRDefault="0086425C" w:rsidP="00383D9C">
            <w:pPr>
              <w:widowControl/>
              <w:jc w:val="center"/>
              <w:rPr>
                <w:rFonts w:ascii="Times New Roman" w:eastAsia="DengXian" w:hAnsi="Times New Roman" w:cs="Times New Roman"/>
                <w:b/>
                <w:bCs/>
                <w:kern w:val="0"/>
                <w:sz w:val="20"/>
                <w:szCs w:val="20"/>
              </w:rPr>
            </w:pPr>
            <w:r w:rsidRPr="0086425C">
              <w:rPr>
                <w:rFonts w:ascii="Times New Roman" w:eastAsia="DengXian" w:hAnsi="Times New Roman" w:cs="Times New Roman"/>
                <w:b/>
                <w:bCs/>
                <w:kern w:val="0"/>
                <w:sz w:val="20"/>
                <w:szCs w:val="20"/>
              </w:rPr>
              <w:t>50%</w:t>
            </w:r>
          </w:p>
        </w:tc>
        <w:tc>
          <w:tcPr>
            <w:tcW w:w="0" w:type="auto"/>
            <w:shd w:val="clear" w:color="auto" w:fill="auto"/>
            <w:vAlign w:val="center"/>
          </w:tcPr>
          <w:p w14:paraId="30F04A00" w14:textId="07628260" w:rsidR="0086425C" w:rsidRPr="0086425C" w:rsidRDefault="0086425C" w:rsidP="00EF24DE">
            <w:pPr>
              <w:jc w:val="center"/>
              <w:rPr>
                <w:rFonts w:ascii="Times New Roman" w:eastAsia="DengXian" w:hAnsi="Times New Roman" w:cs="Times New Roman"/>
                <w:color w:val="000000"/>
                <w:sz w:val="20"/>
                <w:szCs w:val="20"/>
              </w:rPr>
            </w:pPr>
            <w:r w:rsidRPr="0086425C">
              <w:rPr>
                <w:rFonts w:ascii="Times New Roman" w:eastAsia="DengXian" w:hAnsi="Times New Roman" w:cs="Times New Roman"/>
                <w:color w:val="000000"/>
                <w:sz w:val="20"/>
                <w:szCs w:val="20"/>
              </w:rPr>
              <w:t>0.79</w:t>
            </w:r>
          </w:p>
        </w:tc>
        <w:tc>
          <w:tcPr>
            <w:tcW w:w="0" w:type="auto"/>
            <w:shd w:val="clear" w:color="auto" w:fill="auto"/>
            <w:vAlign w:val="center"/>
          </w:tcPr>
          <w:p w14:paraId="0D53A1EB" w14:textId="69304E40" w:rsidR="0086425C" w:rsidRPr="0086425C" w:rsidRDefault="0086425C" w:rsidP="00EF24DE">
            <w:pPr>
              <w:jc w:val="center"/>
              <w:rPr>
                <w:rFonts w:ascii="Times New Roman" w:eastAsia="DengXian" w:hAnsi="Times New Roman" w:cs="Times New Roman"/>
                <w:color w:val="000000"/>
                <w:sz w:val="20"/>
                <w:szCs w:val="20"/>
              </w:rPr>
            </w:pPr>
            <w:r w:rsidRPr="0086425C">
              <w:rPr>
                <w:rFonts w:ascii="Times New Roman" w:eastAsia="DengXian" w:hAnsi="Times New Roman" w:cs="Times New Roman"/>
                <w:color w:val="000000"/>
                <w:sz w:val="20"/>
                <w:szCs w:val="20"/>
              </w:rPr>
              <w:t>0.80</w:t>
            </w:r>
          </w:p>
        </w:tc>
        <w:tc>
          <w:tcPr>
            <w:tcW w:w="0" w:type="auto"/>
            <w:shd w:val="clear" w:color="auto" w:fill="auto"/>
            <w:vAlign w:val="center"/>
          </w:tcPr>
          <w:p w14:paraId="5C776586" w14:textId="7D36E1FC" w:rsidR="0086425C" w:rsidRPr="0086425C" w:rsidRDefault="0086425C" w:rsidP="00EF24DE">
            <w:pPr>
              <w:jc w:val="center"/>
              <w:rPr>
                <w:rFonts w:ascii="Times New Roman" w:eastAsia="DengXian" w:hAnsi="Times New Roman" w:cs="Times New Roman"/>
                <w:color w:val="000000"/>
                <w:sz w:val="20"/>
                <w:szCs w:val="20"/>
              </w:rPr>
            </w:pPr>
            <w:r w:rsidRPr="0086425C">
              <w:rPr>
                <w:rFonts w:ascii="Times New Roman" w:eastAsia="DengXian" w:hAnsi="Times New Roman" w:cs="Times New Roman"/>
                <w:color w:val="000000"/>
                <w:sz w:val="20"/>
                <w:szCs w:val="20"/>
              </w:rPr>
              <w:t>0.85</w:t>
            </w:r>
          </w:p>
        </w:tc>
        <w:tc>
          <w:tcPr>
            <w:tcW w:w="0" w:type="auto"/>
            <w:shd w:val="clear" w:color="auto" w:fill="auto"/>
            <w:vAlign w:val="center"/>
          </w:tcPr>
          <w:p w14:paraId="6B7EA583" w14:textId="3D88809A" w:rsidR="0086425C" w:rsidRPr="0086425C" w:rsidRDefault="0086425C" w:rsidP="00EF24DE">
            <w:pPr>
              <w:jc w:val="center"/>
              <w:rPr>
                <w:rFonts w:ascii="Times New Roman" w:eastAsia="DengXian" w:hAnsi="Times New Roman" w:cs="Times New Roman"/>
                <w:color w:val="000000"/>
                <w:sz w:val="20"/>
                <w:szCs w:val="20"/>
              </w:rPr>
            </w:pPr>
            <w:r w:rsidRPr="0086425C">
              <w:rPr>
                <w:rFonts w:ascii="Times New Roman" w:eastAsia="DengXian" w:hAnsi="Times New Roman" w:cs="Times New Roman"/>
                <w:color w:val="000000"/>
                <w:sz w:val="20"/>
                <w:szCs w:val="20"/>
              </w:rPr>
              <w:t>5.00</w:t>
            </w:r>
          </w:p>
        </w:tc>
        <w:tc>
          <w:tcPr>
            <w:tcW w:w="0" w:type="auto"/>
            <w:shd w:val="clear" w:color="auto" w:fill="auto"/>
            <w:vAlign w:val="center"/>
          </w:tcPr>
          <w:p w14:paraId="74A078A4" w14:textId="38BA57C2" w:rsidR="0086425C" w:rsidRPr="0086425C" w:rsidRDefault="0086425C" w:rsidP="00EF24DE">
            <w:pPr>
              <w:jc w:val="center"/>
              <w:rPr>
                <w:rFonts w:ascii="Times New Roman" w:eastAsia="DengXian" w:hAnsi="Times New Roman" w:cs="Times New Roman"/>
                <w:color w:val="000000"/>
                <w:sz w:val="20"/>
                <w:szCs w:val="20"/>
              </w:rPr>
            </w:pPr>
            <w:r w:rsidRPr="0086425C">
              <w:rPr>
                <w:rFonts w:ascii="Times New Roman" w:eastAsia="DengXian" w:hAnsi="Times New Roman" w:cs="Times New Roman"/>
                <w:color w:val="000000"/>
                <w:sz w:val="20"/>
                <w:szCs w:val="20"/>
              </w:rPr>
              <w:t>6.85</w:t>
            </w:r>
          </w:p>
        </w:tc>
        <w:tc>
          <w:tcPr>
            <w:tcW w:w="0" w:type="auto"/>
            <w:shd w:val="clear" w:color="auto" w:fill="auto"/>
            <w:vAlign w:val="center"/>
          </w:tcPr>
          <w:p w14:paraId="4B41148D" w14:textId="5FC56FB6" w:rsidR="0086425C" w:rsidRPr="0086425C" w:rsidRDefault="0086425C" w:rsidP="00EF24DE">
            <w:pPr>
              <w:jc w:val="center"/>
              <w:rPr>
                <w:rFonts w:ascii="Times New Roman" w:eastAsia="DengXian" w:hAnsi="Times New Roman" w:cs="Times New Roman"/>
                <w:color w:val="000000"/>
                <w:sz w:val="20"/>
                <w:szCs w:val="20"/>
              </w:rPr>
            </w:pPr>
            <w:r w:rsidRPr="0086425C">
              <w:rPr>
                <w:rFonts w:ascii="Times New Roman" w:eastAsia="DengXian" w:hAnsi="Times New Roman" w:cs="Times New Roman"/>
                <w:color w:val="000000"/>
                <w:sz w:val="20"/>
                <w:szCs w:val="20"/>
              </w:rPr>
              <w:t>10.20</w:t>
            </w:r>
          </w:p>
        </w:tc>
      </w:tr>
      <w:tr w:rsidR="0086425C" w:rsidRPr="0086425C" w14:paraId="368B7DB7" w14:textId="77777777" w:rsidTr="00EF24DE">
        <w:trPr>
          <w:trHeight w:val="278"/>
          <w:jc w:val="center"/>
        </w:trPr>
        <w:tc>
          <w:tcPr>
            <w:tcW w:w="0" w:type="auto"/>
            <w:vMerge/>
          </w:tcPr>
          <w:p w14:paraId="78380A0E" w14:textId="77777777" w:rsidR="0086425C" w:rsidRPr="0086425C" w:rsidRDefault="0086425C" w:rsidP="00383D9C">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395B1C84" w14:textId="0E413FC4" w:rsidR="0086425C" w:rsidRPr="0086425C" w:rsidRDefault="0086425C" w:rsidP="00383D9C">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7761BFC7" w14:textId="4594A0D9" w:rsidR="0086425C" w:rsidRPr="0086425C" w:rsidRDefault="0086425C" w:rsidP="00383D9C">
            <w:pPr>
              <w:widowControl/>
              <w:jc w:val="center"/>
              <w:rPr>
                <w:rFonts w:ascii="Times New Roman" w:eastAsia="DengXian" w:hAnsi="Times New Roman" w:cs="Times New Roman"/>
                <w:b/>
                <w:bCs/>
                <w:kern w:val="0"/>
                <w:sz w:val="20"/>
                <w:szCs w:val="20"/>
              </w:rPr>
            </w:pPr>
            <w:r w:rsidRPr="0086425C">
              <w:rPr>
                <w:rFonts w:ascii="Times New Roman" w:eastAsia="DengXian" w:hAnsi="Times New Roman" w:cs="Times New Roman"/>
                <w:b/>
                <w:bCs/>
                <w:kern w:val="0"/>
                <w:sz w:val="20"/>
                <w:szCs w:val="20"/>
              </w:rPr>
              <w:t>95%</w:t>
            </w:r>
          </w:p>
        </w:tc>
        <w:tc>
          <w:tcPr>
            <w:tcW w:w="0" w:type="auto"/>
            <w:shd w:val="clear" w:color="auto" w:fill="auto"/>
            <w:vAlign w:val="center"/>
          </w:tcPr>
          <w:p w14:paraId="7C072E99" w14:textId="345B88D6" w:rsidR="0086425C" w:rsidRPr="0086425C" w:rsidRDefault="0086425C" w:rsidP="00EF24DE">
            <w:pPr>
              <w:jc w:val="center"/>
              <w:rPr>
                <w:rFonts w:ascii="Times New Roman" w:eastAsia="DengXian" w:hAnsi="Times New Roman" w:cs="Times New Roman"/>
                <w:color w:val="000000"/>
                <w:sz w:val="20"/>
                <w:szCs w:val="20"/>
              </w:rPr>
            </w:pPr>
            <w:r w:rsidRPr="0086425C">
              <w:rPr>
                <w:rFonts w:ascii="Times New Roman" w:eastAsia="DengXian" w:hAnsi="Times New Roman" w:cs="Times New Roman"/>
                <w:color w:val="000000"/>
                <w:sz w:val="20"/>
                <w:szCs w:val="20"/>
              </w:rPr>
              <w:t>2.66</w:t>
            </w:r>
          </w:p>
        </w:tc>
        <w:tc>
          <w:tcPr>
            <w:tcW w:w="0" w:type="auto"/>
            <w:shd w:val="clear" w:color="auto" w:fill="auto"/>
            <w:vAlign w:val="center"/>
          </w:tcPr>
          <w:p w14:paraId="3A93A6C8" w14:textId="369D4CEA" w:rsidR="0086425C" w:rsidRPr="0086425C" w:rsidRDefault="0086425C" w:rsidP="00EF24DE">
            <w:pPr>
              <w:jc w:val="center"/>
              <w:rPr>
                <w:rFonts w:ascii="Times New Roman" w:eastAsia="DengXian" w:hAnsi="Times New Roman" w:cs="Times New Roman"/>
                <w:color w:val="000000"/>
                <w:sz w:val="20"/>
                <w:szCs w:val="20"/>
              </w:rPr>
            </w:pPr>
            <w:r w:rsidRPr="0086425C">
              <w:rPr>
                <w:rFonts w:ascii="Times New Roman" w:eastAsia="DengXian" w:hAnsi="Times New Roman" w:cs="Times New Roman"/>
                <w:color w:val="000000"/>
                <w:sz w:val="20"/>
                <w:szCs w:val="20"/>
              </w:rPr>
              <w:t>2.43</w:t>
            </w:r>
          </w:p>
        </w:tc>
        <w:tc>
          <w:tcPr>
            <w:tcW w:w="0" w:type="auto"/>
            <w:shd w:val="clear" w:color="auto" w:fill="auto"/>
            <w:vAlign w:val="center"/>
          </w:tcPr>
          <w:p w14:paraId="4D722298" w14:textId="4B9C784F" w:rsidR="0086425C" w:rsidRPr="0086425C" w:rsidRDefault="0086425C" w:rsidP="00EF24DE">
            <w:pPr>
              <w:jc w:val="center"/>
              <w:rPr>
                <w:rFonts w:ascii="Times New Roman" w:eastAsia="DengXian" w:hAnsi="Times New Roman" w:cs="Times New Roman"/>
                <w:color w:val="000000"/>
                <w:sz w:val="20"/>
                <w:szCs w:val="20"/>
              </w:rPr>
            </w:pPr>
            <w:r w:rsidRPr="0086425C">
              <w:rPr>
                <w:rFonts w:ascii="Times New Roman" w:eastAsia="DengXian" w:hAnsi="Times New Roman" w:cs="Times New Roman"/>
                <w:color w:val="000000"/>
                <w:sz w:val="20"/>
                <w:szCs w:val="20"/>
              </w:rPr>
              <w:t>2.74</w:t>
            </w:r>
          </w:p>
        </w:tc>
        <w:tc>
          <w:tcPr>
            <w:tcW w:w="0" w:type="auto"/>
            <w:shd w:val="clear" w:color="auto" w:fill="auto"/>
            <w:vAlign w:val="center"/>
          </w:tcPr>
          <w:p w14:paraId="2EA5F630" w14:textId="4CC05D98" w:rsidR="0086425C" w:rsidRPr="0086425C" w:rsidRDefault="0086425C" w:rsidP="00EF24DE">
            <w:pPr>
              <w:jc w:val="center"/>
              <w:rPr>
                <w:rFonts w:ascii="Times New Roman" w:eastAsia="DengXian" w:hAnsi="Times New Roman" w:cs="Times New Roman"/>
                <w:color w:val="000000"/>
                <w:sz w:val="20"/>
                <w:szCs w:val="20"/>
              </w:rPr>
            </w:pPr>
            <w:r w:rsidRPr="0086425C">
              <w:rPr>
                <w:rFonts w:ascii="Times New Roman" w:eastAsia="DengXian" w:hAnsi="Times New Roman" w:cs="Times New Roman"/>
                <w:color w:val="000000"/>
                <w:sz w:val="20"/>
                <w:szCs w:val="20"/>
              </w:rPr>
              <w:t>14.65</w:t>
            </w:r>
          </w:p>
        </w:tc>
        <w:tc>
          <w:tcPr>
            <w:tcW w:w="0" w:type="auto"/>
            <w:shd w:val="clear" w:color="auto" w:fill="auto"/>
            <w:vAlign w:val="center"/>
          </w:tcPr>
          <w:p w14:paraId="2FE26887" w14:textId="0AD36378" w:rsidR="0086425C" w:rsidRPr="0086425C" w:rsidRDefault="0086425C" w:rsidP="00EF24DE">
            <w:pPr>
              <w:jc w:val="center"/>
              <w:rPr>
                <w:rFonts w:ascii="Times New Roman" w:eastAsia="DengXian" w:hAnsi="Times New Roman" w:cs="Times New Roman"/>
                <w:color w:val="000000"/>
                <w:sz w:val="20"/>
                <w:szCs w:val="20"/>
              </w:rPr>
            </w:pPr>
            <w:r w:rsidRPr="0086425C">
              <w:rPr>
                <w:rFonts w:ascii="Times New Roman" w:eastAsia="DengXian" w:hAnsi="Times New Roman" w:cs="Times New Roman"/>
                <w:color w:val="000000"/>
                <w:sz w:val="20"/>
                <w:szCs w:val="20"/>
              </w:rPr>
              <w:t>25.57</w:t>
            </w:r>
          </w:p>
        </w:tc>
        <w:tc>
          <w:tcPr>
            <w:tcW w:w="0" w:type="auto"/>
            <w:shd w:val="clear" w:color="auto" w:fill="auto"/>
            <w:vAlign w:val="center"/>
          </w:tcPr>
          <w:p w14:paraId="1BD0DBC3" w14:textId="6A9B9E80" w:rsidR="0086425C" w:rsidRPr="0086425C" w:rsidRDefault="0086425C" w:rsidP="00EF24DE">
            <w:pPr>
              <w:jc w:val="center"/>
              <w:rPr>
                <w:rFonts w:ascii="Times New Roman" w:eastAsia="DengXian" w:hAnsi="Times New Roman" w:cs="Times New Roman"/>
                <w:color w:val="000000"/>
                <w:sz w:val="20"/>
                <w:szCs w:val="20"/>
              </w:rPr>
            </w:pPr>
            <w:r w:rsidRPr="0086425C">
              <w:rPr>
                <w:rFonts w:ascii="Times New Roman" w:eastAsia="DengXian" w:hAnsi="Times New Roman" w:cs="Times New Roman"/>
                <w:color w:val="000000"/>
                <w:sz w:val="20"/>
                <w:szCs w:val="20"/>
              </w:rPr>
              <w:t>86.06</w:t>
            </w:r>
          </w:p>
        </w:tc>
      </w:tr>
      <w:tr w:rsidR="0086425C" w:rsidRPr="0086425C" w14:paraId="6164DE23" w14:textId="77777777" w:rsidTr="00EF24DE">
        <w:trPr>
          <w:trHeight w:val="278"/>
          <w:jc w:val="center"/>
        </w:trPr>
        <w:tc>
          <w:tcPr>
            <w:tcW w:w="0" w:type="auto"/>
            <w:vMerge/>
          </w:tcPr>
          <w:p w14:paraId="67C86AC0" w14:textId="77777777" w:rsidR="0086425C" w:rsidRPr="0086425C" w:rsidRDefault="0086425C" w:rsidP="00383D9C">
            <w:pPr>
              <w:widowControl/>
              <w:jc w:val="center"/>
              <w:rPr>
                <w:rFonts w:ascii="Times New Roman" w:eastAsia="DengXian" w:hAnsi="Times New Roman" w:cs="Times New Roman"/>
                <w:b/>
                <w:bCs/>
                <w:kern w:val="0"/>
                <w:sz w:val="20"/>
                <w:szCs w:val="20"/>
              </w:rPr>
            </w:pPr>
          </w:p>
        </w:tc>
        <w:tc>
          <w:tcPr>
            <w:tcW w:w="0" w:type="auto"/>
            <w:vMerge w:val="restart"/>
            <w:shd w:val="clear" w:color="auto" w:fill="auto"/>
            <w:vAlign w:val="center"/>
          </w:tcPr>
          <w:p w14:paraId="620878B8" w14:textId="18E6C2B5" w:rsidR="0086425C" w:rsidRPr="0086425C" w:rsidRDefault="0086425C" w:rsidP="00383D9C">
            <w:pPr>
              <w:widowControl/>
              <w:jc w:val="center"/>
              <w:rPr>
                <w:rFonts w:ascii="Times New Roman" w:eastAsia="DengXian" w:hAnsi="Times New Roman" w:cs="Times New Roman"/>
                <w:b/>
                <w:bCs/>
                <w:kern w:val="0"/>
                <w:sz w:val="20"/>
                <w:szCs w:val="20"/>
              </w:rPr>
            </w:pPr>
            <w:r w:rsidRPr="0086425C">
              <w:rPr>
                <w:rFonts w:ascii="Times New Roman" w:eastAsia="DengXian" w:hAnsi="Times New Roman" w:cs="Times New Roman"/>
                <w:b/>
                <w:bCs/>
                <w:kern w:val="0"/>
                <w:sz w:val="20"/>
                <w:szCs w:val="20"/>
              </w:rPr>
              <w:t xml:space="preserve">UL packet-Latency </w:t>
            </w:r>
            <w:r w:rsidRPr="0086425C">
              <w:rPr>
                <w:rFonts w:ascii="Times New Roman" w:eastAsia="DengXian" w:hAnsi="Times New Roman" w:cs="Times New Roman"/>
                <w:b/>
                <w:bCs/>
                <w:color w:val="000000"/>
                <w:kern w:val="0"/>
                <w:sz w:val="20"/>
                <w:szCs w:val="20"/>
              </w:rPr>
              <w:t>CDF</w:t>
            </w:r>
          </w:p>
        </w:tc>
        <w:tc>
          <w:tcPr>
            <w:tcW w:w="0" w:type="auto"/>
            <w:shd w:val="clear" w:color="auto" w:fill="auto"/>
            <w:vAlign w:val="center"/>
          </w:tcPr>
          <w:p w14:paraId="7A0C1E88" w14:textId="71EB6DA9" w:rsidR="0086425C" w:rsidRPr="0086425C" w:rsidRDefault="0086425C" w:rsidP="00383D9C">
            <w:pPr>
              <w:widowControl/>
              <w:jc w:val="center"/>
              <w:rPr>
                <w:rFonts w:ascii="Times New Roman" w:eastAsia="DengXian" w:hAnsi="Times New Roman" w:cs="Times New Roman"/>
                <w:b/>
                <w:bCs/>
                <w:kern w:val="0"/>
                <w:sz w:val="20"/>
                <w:szCs w:val="20"/>
              </w:rPr>
            </w:pPr>
            <w:r w:rsidRPr="0086425C">
              <w:rPr>
                <w:rFonts w:ascii="Times New Roman" w:eastAsia="DengXian" w:hAnsi="Times New Roman" w:cs="Times New Roman"/>
                <w:b/>
                <w:bCs/>
                <w:kern w:val="0"/>
                <w:sz w:val="20"/>
                <w:szCs w:val="20"/>
              </w:rPr>
              <w:t>Mean</w:t>
            </w:r>
          </w:p>
        </w:tc>
        <w:tc>
          <w:tcPr>
            <w:tcW w:w="0" w:type="auto"/>
            <w:shd w:val="clear" w:color="auto" w:fill="auto"/>
            <w:vAlign w:val="center"/>
          </w:tcPr>
          <w:p w14:paraId="3DFC32A1" w14:textId="6F1C7F45" w:rsidR="0086425C" w:rsidRPr="0086425C" w:rsidRDefault="0086425C" w:rsidP="00EF24DE">
            <w:pPr>
              <w:jc w:val="center"/>
              <w:rPr>
                <w:rFonts w:ascii="Times New Roman" w:eastAsia="DengXian" w:hAnsi="Times New Roman" w:cs="Times New Roman"/>
                <w:color w:val="000000"/>
                <w:sz w:val="20"/>
                <w:szCs w:val="20"/>
              </w:rPr>
            </w:pPr>
            <w:r w:rsidRPr="0086425C">
              <w:rPr>
                <w:rFonts w:ascii="Times New Roman" w:eastAsia="DengXian" w:hAnsi="Times New Roman" w:cs="Times New Roman"/>
                <w:color w:val="000000"/>
                <w:sz w:val="20"/>
                <w:szCs w:val="20"/>
              </w:rPr>
              <w:t>1.84</w:t>
            </w:r>
          </w:p>
        </w:tc>
        <w:tc>
          <w:tcPr>
            <w:tcW w:w="0" w:type="auto"/>
            <w:shd w:val="clear" w:color="auto" w:fill="auto"/>
            <w:vAlign w:val="center"/>
          </w:tcPr>
          <w:p w14:paraId="0F2F21A2" w14:textId="334B740D" w:rsidR="0086425C" w:rsidRPr="0086425C" w:rsidRDefault="0086425C" w:rsidP="00EF24DE">
            <w:pPr>
              <w:jc w:val="center"/>
              <w:rPr>
                <w:rFonts w:ascii="Times New Roman" w:eastAsia="DengXian" w:hAnsi="Times New Roman" w:cs="Times New Roman"/>
                <w:color w:val="000000"/>
                <w:sz w:val="20"/>
                <w:szCs w:val="20"/>
              </w:rPr>
            </w:pPr>
            <w:r w:rsidRPr="0086425C">
              <w:rPr>
                <w:rFonts w:ascii="Times New Roman" w:eastAsia="DengXian" w:hAnsi="Times New Roman" w:cs="Times New Roman"/>
                <w:color w:val="000000"/>
                <w:sz w:val="20"/>
                <w:szCs w:val="20"/>
              </w:rPr>
              <w:t>2.18</w:t>
            </w:r>
          </w:p>
        </w:tc>
        <w:tc>
          <w:tcPr>
            <w:tcW w:w="0" w:type="auto"/>
            <w:shd w:val="clear" w:color="auto" w:fill="auto"/>
            <w:vAlign w:val="center"/>
          </w:tcPr>
          <w:p w14:paraId="1E2A00D8" w14:textId="70AFE578" w:rsidR="0086425C" w:rsidRPr="0086425C" w:rsidRDefault="0086425C" w:rsidP="00EF24DE">
            <w:pPr>
              <w:jc w:val="center"/>
              <w:rPr>
                <w:rFonts w:ascii="Times New Roman" w:eastAsia="DengXian" w:hAnsi="Times New Roman" w:cs="Times New Roman"/>
                <w:color w:val="000000"/>
                <w:sz w:val="20"/>
                <w:szCs w:val="20"/>
              </w:rPr>
            </w:pPr>
            <w:r w:rsidRPr="0086425C">
              <w:rPr>
                <w:rFonts w:ascii="Times New Roman" w:eastAsia="DengXian" w:hAnsi="Times New Roman" w:cs="Times New Roman"/>
                <w:color w:val="000000"/>
                <w:sz w:val="20"/>
                <w:szCs w:val="20"/>
              </w:rPr>
              <w:t>2.70</w:t>
            </w:r>
          </w:p>
        </w:tc>
        <w:tc>
          <w:tcPr>
            <w:tcW w:w="0" w:type="auto"/>
            <w:shd w:val="clear" w:color="auto" w:fill="auto"/>
            <w:vAlign w:val="center"/>
          </w:tcPr>
          <w:p w14:paraId="4C6F32C3" w14:textId="27032920" w:rsidR="0086425C" w:rsidRPr="0086425C" w:rsidRDefault="0086425C" w:rsidP="00EF24DE">
            <w:pPr>
              <w:jc w:val="center"/>
              <w:rPr>
                <w:rFonts w:ascii="Times New Roman" w:eastAsia="DengXian" w:hAnsi="Times New Roman" w:cs="Times New Roman"/>
                <w:color w:val="000000"/>
                <w:sz w:val="20"/>
                <w:szCs w:val="20"/>
              </w:rPr>
            </w:pPr>
            <w:r w:rsidRPr="0086425C">
              <w:rPr>
                <w:rFonts w:ascii="Times New Roman" w:eastAsia="DengXian" w:hAnsi="Times New Roman" w:cs="Times New Roman"/>
                <w:color w:val="000000"/>
                <w:sz w:val="20"/>
                <w:szCs w:val="20"/>
              </w:rPr>
              <w:t>3.30</w:t>
            </w:r>
          </w:p>
        </w:tc>
        <w:tc>
          <w:tcPr>
            <w:tcW w:w="0" w:type="auto"/>
            <w:shd w:val="clear" w:color="auto" w:fill="auto"/>
            <w:vAlign w:val="center"/>
          </w:tcPr>
          <w:p w14:paraId="60FB49F1" w14:textId="3F4D861E" w:rsidR="0086425C" w:rsidRPr="0086425C" w:rsidRDefault="0086425C" w:rsidP="00EF24DE">
            <w:pPr>
              <w:jc w:val="center"/>
              <w:rPr>
                <w:rFonts w:ascii="Times New Roman" w:eastAsia="DengXian" w:hAnsi="Times New Roman" w:cs="Times New Roman"/>
                <w:color w:val="000000"/>
                <w:sz w:val="20"/>
                <w:szCs w:val="20"/>
              </w:rPr>
            </w:pPr>
            <w:r w:rsidRPr="0086425C">
              <w:rPr>
                <w:rFonts w:ascii="Times New Roman" w:eastAsia="DengXian" w:hAnsi="Times New Roman" w:cs="Times New Roman"/>
                <w:color w:val="000000"/>
                <w:sz w:val="20"/>
                <w:szCs w:val="20"/>
              </w:rPr>
              <w:t>4.69</w:t>
            </w:r>
          </w:p>
        </w:tc>
        <w:tc>
          <w:tcPr>
            <w:tcW w:w="0" w:type="auto"/>
            <w:shd w:val="clear" w:color="auto" w:fill="auto"/>
            <w:vAlign w:val="center"/>
          </w:tcPr>
          <w:p w14:paraId="235079FF" w14:textId="1C1F1068" w:rsidR="0086425C" w:rsidRPr="0086425C" w:rsidRDefault="0086425C" w:rsidP="00EF24DE">
            <w:pPr>
              <w:jc w:val="center"/>
              <w:rPr>
                <w:rFonts w:ascii="Times New Roman" w:eastAsia="DengXian" w:hAnsi="Times New Roman" w:cs="Times New Roman"/>
                <w:color w:val="000000"/>
                <w:sz w:val="20"/>
                <w:szCs w:val="20"/>
              </w:rPr>
            </w:pPr>
            <w:r w:rsidRPr="0086425C">
              <w:rPr>
                <w:rFonts w:ascii="Times New Roman" w:eastAsia="DengXian" w:hAnsi="Times New Roman" w:cs="Times New Roman"/>
                <w:color w:val="000000"/>
                <w:sz w:val="20"/>
                <w:szCs w:val="20"/>
              </w:rPr>
              <w:t>10.75</w:t>
            </w:r>
          </w:p>
        </w:tc>
      </w:tr>
      <w:tr w:rsidR="0086425C" w:rsidRPr="0086425C" w14:paraId="66E258F3" w14:textId="77777777" w:rsidTr="00EF24DE">
        <w:trPr>
          <w:trHeight w:val="278"/>
          <w:jc w:val="center"/>
        </w:trPr>
        <w:tc>
          <w:tcPr>
            <w:tcW w:w="0" w:type="auto"/>
            <w:vMerge/>
          </w:tcPr>
          <w:p w14:paraId="3181B81F" w14:textId="77777777" w:rsidR="0086425C" w:rsidRPr="0086425C" w:rsidRDefault="0086425C" w:rsidP="00383D9C">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2FAE1BA8" w14:textId="0EB42F28" w:rsidR="0086425C" w:rsidRPr="0086425C" w:rsidRDefault="0086425C" w:rsidP="00383D9C">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4567CFA7" w14:textId="6FDADB83" w:rsidR="0086425C" w:rsidRPr="0086425C" w:rsidRDefault="0086425C" w:rsidP="00383D9C">
            <w:pPr>
              <w:widowControl/>
              <w:jc w:val="center"/>
              <w:rPr>
                <w:rFonts w:ascii="Times New Roman" w:eastAsia="DengXian" w:hAnsi="Times New Roman" w:cs="Times New Roman"/>
                <w:b/>
                <w:bCs/>
                <w:kern w:val="0"/>
                <w:sz w:val="20"/>
                <w:szCs w:val="20"/>
              </w:rPr>
            </w:pPr>
            <w:r w:rsidRPr="0086425C">
              <w:rPr>
                <w:rFonts w:ascii="Times New Roman" w:eastAsia="DengXian" w:hAnsi="Times New Roman" w:cs="Times New Roman"/>
                <w:b/>
                <w:bCs/>
                <w:kern w:val="0"/>
                <w:sz w:val="20"/>
                <w:szCs w:val="20"/>
              </w:rPr>
              <w:t>5%</w:t>
            </w:r>
          </w:p>
        </w:tc>
        <w:tc>
          <w:tcPr>
            <w:tcW w:w="0" w:type="auto"/>
            <w:shd w:val="clear" w:color="auto" w:fill="auto"/>
            <w:vAlign w:val="center"/>
          </w:tcPr>
          <w:p w14:paraId="3A96086B" w14:textId="6EC521A5" w:rsidR="0086425C" w:rsidRPr="0086425C" w:rsidRDefault="0086425C" w:rsidP="00EF24DE">
            <w:pPr>
              <w:jc w:val="center"/>
              <w:rPr>
                <w:rFonts w:ascii="Times New Roman" w:eastAsia="DengXian" w:hAnsi="Times New Roman" w:cs="Times New Roman"/>
                <w:color w:val="000000"/>
                <w:sz w:val="20"/>
                <w:szCs w:val="20"/>
              </w:rPr>
            </w:pPr>
            <w:r w:rsidRPr="0086425C">
              <w:rPr>
                <w:rFonts w:ascii="Times New Roman" w:eastAsia="DengXian" w:hAnsi="Times New Roman" w:cs="Times New Roman"/>
                <w:color w:val="000000"/>
                <w:sz w:val="20"/>
                <w:szCs w:val="20"/>
              </w:rPr>
              <w:t>1.11</w:t>
            </w:r>
          </w:p>
        </w:tc>
        <w:tc>
          <w:tcPr>
            <w:tcW w:w="0" w:type="auto"/>
            <w:shd w:val="clear" w:color="auto" w:fill="auto"/>
            <w:vAlign w:val="center"/>
          </w:tcPr>
          <w:p w14:paraId="28CDC70A" w14:textId="1BA8BC2B" w:rsidR="0086425C" w:rsidRPr="0086425C" w:rsidRDefault="0086425C" w:rsidP="00EF24DE">
            <w:pPr>
              <w:jc w:val="center"/>
              <w:rPr>
                <w:rFonts w:ascii="Times New Roman" w:eastAsia="DengXian" w:hAnsi="Times New Roman" w:cs="Times New Roman"/>
                <w:color w:val="000000"/>
                <w:sz w:val="20"/>
                <w:szCs w:val="20"/>
              </w:rPr>
            </w:pPr>
            <w:r w:rsidRPr="0086425C">
              <w:rPr>
                <w:rFonts w:ascii="Times New Roman" w:eastAsia="DengXian" w:hAnsi="Times New Roman" w:cs="Times New Roman"/>
                <w:color w:val="000000"/>
                <w:sz w:val="20"/>
                <w:szCs w:val="20"/>
              </w:rPr>
              <w:t>1.12</w:t>
            </w:r>
          </w:p>
        </w:tc>
        <w:tc>
          <w:tcPr>
            <w:tcW w:w="0" w:type="auto"/>
            <w:shd w:val="clear" w:color="auto" w:fill="auto"/>
            <w:vAlign w:val="center"/>
          </w:tcPr>
          <w:p w14:paraId="7959A01F" w14:textId="33476F73" w:rsidR="0086425C" w:rsidRPr="0086425C" w:rsidRDefault="0086425C" w:rsidP="00EF24DE">
            <w:pPr>
              <w:jc w:val="center"/>
              <w:rPr>
                <w:rFonts w:ascii="Times New Roman" w:eastAsia="DengXian" w:hAnsi="Times New Roman" w:cs="Times New Roman"/>
                <w:color w:val="000000"/>
                <w:sz w:val="20"/>
                <w:szCs w:val="20"/>
              </w:rPr>
            </w:pPr>
            <w:r w:rsidRPr="0086425C">
              <w:rPr>
                <w:rFonts w:ascii="Times New Roman" w:eastAsia="DengXian" w:hAnsi="Times New Roman" w:cs="Times New Roman"/>
                <w:color w:val="000000"/>
                <w:sz w:val="20"/>
                <w:szCs w:val="20"/>
              </w:rPr>
              <w:t>1.15</w:t>
            </w:r>
          </w:p>
        </w:tc>
        <w:tc>
          <w:tcPr>
            <w:tcW w:w="0" w:type="auto"/>
            <w:shd w:val="clear" w:color="auto" w:fill="auto"/>
            <w:vAlign w:val="center"/>
          </w:tcPr>
          <w:p w14:paraId="7E60CF20" w14:textId="568B6099" w:rsidR="0086425C" w:rsidRPr="0086425C" w:rsidRDefault="0086425C" w:rsidP="00EF24DE">
            <w:pPr>
              <w:jc w:val="center"/>
              <w:rPr>
                <w:rFonts w:ascii="Times New Roman" w:eastAsia="DengXian" w:hAnsi="Times New Roman" w:cs="Times New Roman"/>
                <w:color w:val="000000"/>
                <w:sz w:val="20"/>
                <w:szCs w:val="20"/>
              </w:rPr>
            </w:pPr>
            <w:r w:rsidRPr="0086425C">
              <w:rPr>
                <w:rFonts w:ascii="Times New Roman" w:eastAsia="DengXian" w:hAnsi="Times New Roman" w:cs="Times New Roman"/>
                <w:color w:val="000000"/>
                <w:sz w:val="20"/>
                <w:szCs w:val="20"/>
              </w:rPr>
              <w:t>1.72</w:t>
            </w:r>
          </w:p>
        </w:tc>
        <w:tc>
          <w:tcPr>
            <w:tcW w:w="0" w:type="auto"/>
            <w:shd w:val="clear" w:color="auto" w:fill="auto"/>
            <w:vAlign w:val="center"/>
          </w:tcPr>
          <w:p w14:paraId="62F70738" w14:textId="3C05B4E9" w:rsidR="0086425C" w:rsidRPr="0086425C" w:rsidRDefault="0086425C" w:rsidP="00EF24DE">
            <w:pPr>
              <w:jc w:val="center"/>
              <w:rPr>
                <w:rFonts w:ascii="Times New Roman" w:eastAsia="DengXian" w:hAnsi="Times New Roman" w:cs="Times New Roman"/>
                <w:color w:val="000000"/>
                <w:sz w:val="20"/>
                <w:szCs w:val="20"/>
              </w:rPr>
            </w:pPr>
            <w:r w:rsidRPr="0086425C">
              <w:rPr>
                <w:rFonts w:ascii="Times New Roman" w:eastAsia="DengXian" w:hAnsi="Times New Roman" w:cs="Times New Roman"/>
                <w:color w:val="000000"/>
                <w:sz w:val="20"/>
                <w:szCs w:val="20"/>
              </w:rPr>
              <w:t>2.23</w:t>
            </w:r>
          </w:p>
        </w:tc>
        <w:tc>
          <w:tcPr>
            <w:tcW w:w="0" w:type="auto"/>
            <w:shd w:val="clear" w:color="auto" w:fill="auto"/>
            <w:vAlign w:val="center"/>
          </w:tcPr>
          <w:p w14:paraId="39DCCE47" w14:textId="41FA14A1" w:rsidR="0086425C" w:rsidRPr="0086425C" w:rsidRDefault="0086425C" w:rsidP="00EF24DE">
            <w:pPr>
              <w:jc w:val="center"/>
              <w:rPr>
                <w:rFonts w:ascii="Times New Roman" w:eastAsia="DengXian" w:hAnsi="Times New Roman" w:cs="Times New Roman"/>
                <w:color w:val="000000"/>
                <w:sz w:val="20"/>
                <w:szCs w:val="20"/>
              </w:rPr>
            </w:pPr>
            <w:r w:rsidRPr="0086425C">
              <w:rPr>
                <w:rFonts w:ascii="Times New Roman" w:eastAsia="DengXian" w:hAnsi="Times New Roman" w:cs="Times New Roman"/>
                <w:color w:val="000000"/>
                <w:sz w:val="20"/>
                <w:szCs w:val="20"/>
              </w:rPr>
              <w:t>2.82</w:t>
            </w:r>
          </w:p>
        </w:tc>
      </w:tr>
      <w:tr w:rsidR="0086425C" w:rsidRPr="0086425C" w14:paraId="1DB4665B" w14:textId="77777777" w:rsidTr="00EF24DE">
        <w:trPr>
          <w:trHeight w:val="278"/>
          <w:jc w:val="center"/>
        </w:trPr>
        <w:tc>
          <w:tcPr>
            <w:tcW w:w="0" w:type="auto"/>
            <w:vMerge/>
          </w:tcPr>
          <w:p w14:paraId="7259903F" w14:textId="77777777" w:rsidR="0086425C" w:rsidRPr="0086425C" w:rsidRDefault="0086425C" w:rsidP="00383D9C">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250160BC" w14:textId="588145A4" w:rsidR="0086425C" w:rsidRPr="0086425C" w:rsidRDefault="0086425C" w:rsidP="00383D9C">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40E8E516" w14:textId="3A2418D1" w:rsidR="0086425C" w:rsidRPr="0086425C" w:rsidRDefault="0086425C" w:rsidP="00383D9C">
            <w:pPr>
              <w:widowControl/>
              <w:jc w:val="center"/>
              <w:rPr>
                <w:rFonts w:ascii="Times New Roman" w:eastAsia="DengXian" w:hAnsi="Times New Roman" w:cs="Times New Roman"/>
                <w:b/>
                <w:bCs/>
                <w:kern w:val="0"/>
                <w:sz w:val="20"/>
                <w:szCs w:val="20"/>
              </w:rPr>
            </w:pPr>
            <w:r w:rsidRPr="0086425C">
              <w:rPr>
                <w:rFonts w:ascii="Times New Roman" w:eastAsia="DengXian" w:hAnsi="Times New Roman" w:cs="Times New Roman"/>
                <w:b/>
                <w:bCs/>
                <w:kern w:val="0"/>
                <w:sz w:val="20"/>
                <w:szCs w:val="20"/>
              </w:rPr>
              <w:t>50%</w:t>
            </w:r>
          </w:p>
        </w:tc>
        <w:tc>
          <w:tcPr>
            <w:tcW w:w="0" w:type="auto"/>
            <w:shd w:val="clear" w:color="auto" w:fill="auto"/>
            <w:vAlign w:val="center"/>
          </w:tcPr>
          <w:p w14:paraId="41A96033" w14:textId="31F630FE" w:rsidR="0086425C" w:rsidRPr="0086425C" w:rsidRDefault="0086425C" w:rsidP="00EF24DE">
            <w:pPr>
              <w:jc w:val="center"/>
              <w:rPr>
                <w:rFonts w:ascii="Times New Roman" w:eastAsia="DengXian" w:hAnsi="Times New Roman" w:cs="Times New Roman"/>
                <w:color w:val="000000"/>
                <w:sz w:val="20"/>
                <w:szCs w:val="20"/>
              </w:rPr>
            </w:pPr>
            <w:r w:rsidRPr="0086425C">
              <w:rPr>
                <w:rFonts w:ascii="Times New Roman" w:eastAsia="DengXian" w:hAnsi="Times New Roman" w:cs="Times New Roman"/>
                <w:color w:val="000000"/>
                <w:sz w:val="20"/>
                <w:szCs w:val="20"/>
              </w:rPr>
              <w:t>1.51</w:t>
            </w:r>
          </w:p>
        </w:tc>
        <w:tc>
          <w:tcPr>
            <w:tcW w:w="0" w:type="auto"/>
            <w:shd w:val="clear" w:color="auto" w:fill="auto"/>
            <w:vAlign w:val="center"/>
          </w:tcPr>
          <w:p w14:paraId="19DC4AE3" w14:textId="4CC24535" w:rsidR="0086425C" w:rsidRPr="0086425C" w:rsidRDefault="0086425C" w:rsidP="00EF24DE">
            <w:pPr>
              <w:jc w:val="center"/>
              <w:rPr>
                <w:rFonts w:ascii="Times New Roman" w:eastAsia="DengXian" w:hAnsi="Times New Roman" w:cs="Times New Roman"/>
                <w:color w:val="000000"/>
                <w:sz w:val="20"/>
                <w:szCs w:val="20"/>
              </w:rPr>
            </w:pPr>
            <w:r w:rsidRPr="0086425C">
              <w:rPr>
                <w:rFonts w:ascii="Times New Roman" w:eastAsia="DengXian" w:hAnsi="Times New Roman" w:cs="Times New Roman"/>
                <w:color w:val="000000"/>
                <w:sz w:val="20"/>
                <w:szCs w:val="20"/>
              </w:rPr>
              <w:t>1.72</w:t>
            </w:r>
          </w:p>
        </w:tc>
        <w:tc>
          <w:tcPr>
            <w:tcW w:w="0" w:type="auto"/>
            <w:shd w:val="clear" w:color="auto" w:fill="auto"/>
            <w:vAlign w:val="center"/>
          </w:tcPr>
          <w:p w14:paraId="3331AF72" w14:textId="53E5E04A" w:rsidR="0086425C" w:rsidRPr="0086425C" w:rsidRDefault="0086425C" w:rsidP="00EF24DE">
            <w:pPr>
              <w:jc w:val="center"/>
              <w:rPr>
                <w:rFonts w:ascii="Times New Roman" w:eastAsia="DengXian" w:hAnsi="Times New Roman" w:cs="Times New Roman"/>
                <w:color w:val="000000"/>
                <w:sz w:val="20"/>
                <w:szCs w:val="20"/>
              </w:rPr>
            </w:pPr>
            <w:r w:rsidRPr="0086425C">
              <w:rPr>
                <w:rFonts w:ascii="Times New Roman" w:eastAsia="DengXian" w:hAnsi="Times New Roman" w:cs="Times New Roman"/>
                <w:color w:val="000000"/>
                <w:sz w:val="20"/>
                <w:szCs w:val="20"/>
              </w:rPr>
              <w:t>2.24</w:t>
            </w:r>
          </w:p>
        </w:tc>
        <w:tc>
          <w:tcPr>
            <w:tcW w:w="0" w:type="auto"/>
            <w:shd w:val="clear" w:color="auto" w:fill="auto"/>
            <w:vAlign w:val="center"/>
          </w:tcPr>
          <w:p w14:paraId="14247F1C" w14:textId="34DA4F26" w:rsidR="0086425C" w:rsidRPr="0086425C" w:rsidRDefault="0086425C" w:rsidP="00EF24DE">
            <w:pPr>
              <w:jc w:val="center"/>
              <w:rPr>
                <w:rFonts w:ascii="Times New Roman" w:eastAsia="DengXian" w:hAnsi="Times New Roman" w:cs="Times New Roman"/>
                <w:color w:val="000000"/>
                <w:sz w:val="20"/>
                <w:szCs w:val="20"/>
              </w:rPr>
            </w:pPr>
            <w:r w:rsidRPr="0086425C">
              <w:rPr>
                <w:rFonts w:ascii="Times New Roman" w:eastAsia="DengXian" w:hAnsi="Times New Roman" w:cs="Times New Roman"/>
                <w:color w:val="000000"/>
                <w:sz w:val="20"/>
                <w:szCs w:val="20"/>
              </w:rPr>
              <w:t>3.09</w:t>
            </w:r>
          </w:p>
        </w:tc>
        <w:tc>
          <w:tcPr>
            <w:tcW w:w="0" w:type="auto"/>
            <w:shd w:val="clear" w:color="auto" w:fill="auto"/>
            <w:vAlign w:val="center"/>
          </w:tcPr>
          <w:p w14:paraId="572D0EB7" w14:textId="361B3D98" w:rsidR="0086425C" w:rsidRPr="0086425C" w:rsidRDefault="0086425C" w:rsidP="00EF24DE">
            <w:pPr>
              <w:jc w:val="center"/>
              <w:rPr>
                <w:rFonts w:ascii="Times New Roman" w:eastAsia="DengXian" w:hAnsi="Times New Roman" w:cs="Times New Roman"/>
                <w:color w:val="000000"/>
                <w:sz w:val="20"/>
                <w:szCs w:val="20"/>
              </w:rPr>
            </w:pPr>
            <w:r w:rsidRPr="0086425C">
              <w:rPr>
                <w:rFonts w:ascii="Times New Roman" w:eastAsia="DengXian" w:hAnsi="Times New Roman" w:cs="Times New Roman"/>
                <w:color w:val="000000"/>
                <w:sz w:val="20"/>
                <w:szCs w:val="20"/>
              </w:rPr>
              <w:t>3.72</w:t>
            </w:r>
          </w:p>
        </w:tc>
        <w:tc>
          <w:tcPr>
            <w:tcW w:w="0" w:type="auto"/>
            <w:shd w:val="clear" w:color="auto" w:fill="auto"/>
            <w:vAlign w:val="center"/>
          </w:tcPr>
          <w:p w14:paraId="769A6F80" w14:textId="4E16D36C" w:rsidR="0086425C" w:rsidRPr="0086425C" w:rsidRDefault="0086425C" w:rsidP="00EF24DE">
            <w:pPr>
              <w:jc w:val="center"/>
              <w:rPr>
                <w:rFonts w:ascii="Times New Roman" w:eastAsia="DengXian" w:hAnsi="Times New Roman" w:cs="Times New Roman"/>
                <w:color w:val="000000"/>
                <w:sz w:val="20"/>
                <w:szCs w:val="20"/>
              </w:rPr>
            </w:pPr>
            <w:r w:rsidRPr="0086425C">
              <w:rPr>
                <w:rFonts w:ascii="Times New Roman" w:eastAsia="DengXian" w:hAnsi="Times New Roman" w:cs="Times New Roman"/>
                <w:color w:val="000000"/>
                <w:sz w:val="20"/>
                <w:szCs w:val="20"/>
              </w:rPr>
              <w:t>6.45</w:t>
            </w:r>
          </w:p>
        </w:tc>
      </w:tr>
      <w:tr w:rsidR="0086425C" w:rsidRPr="0086425C" w14:paraId="0D5BF159" w14:textId="77777777" w:rsidTr="00EF24DE">
        <w:trPr>
          <w:trHeight w:val="278"/>
          <w:jc w:val="center"/>
        </w:trPr>
        <w:tc>
          <w:tcPr>
            <w:tcW w:w="0" w:type="auto"/>
            <w:vMerge/>
          </w:tcPr>
          <w:p w14:paraId="1EB93FDE" w14:textId="77777777" w:rsidR="0086425C" w:rsidRPr="0086425C" w:rsidRDefault="0086425C" w:rsidP="00383D9C">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72045095" w14:textId="70FFC1C3" w:rsidR="0086425C" w:rsidRPr="0086425C" w:rsidRDefault="0086425C" w:rsidP="00383D9C">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2A945B0B" w14:textId="15D8D6E1" w:rsidR="0086425C" w:rsidRPr="0086425C" w:rsidRDefault="0086425C" w:rsidP="00383D9C">
            <w:pPr>
              <w:widowControl/>
              <w:jc w:val="center"/>
              <w:rPr>
                <w:rFonts w:ascii="Times New Roman" w:eastAsia="DengXian" w:hAnsi="Times New Roman" w:cs="Times New Roman"/>
                <w:b/>
                <w:bCs/>
                <w:kern w:val="0"/>
                <w:sz w:val="20"/>
                <w:szCs w:val="20"/>
              </w:rPr>
            </w:pPr>
            <w:r w:rsidRPr="0086425C">
              <w:rPr>
                <w:rFonts w:ascii="Times New Roman" w:eastAsia="DengXian" w:hAnsi="Times New Roman" w:cs="Times New Roman"/>
                <w:b/>
                <w:bCs/>
                <w:kern w:val="0"/>
                <w:sz w:val="20"/>
                <w:szCs w:val="20"/>
              </w:rPr>
              <w:t>95%</w:t>
            </w:r>
          </w:p>
        </w:tc>
        <w:tc>
          <w:tcPr>
            <w:tcW w:w="0" w:type="auto"/>
            <w:shd w:val="clear" w:color="auto" w:fill="auto"/>
            <w:vAlign w:val="center"/>
          </w:tcPr>
          <w:p w14:paraId="187572AA" w14:textId="5CB9C2F4" w:rsidR="0086425C" w:rsidRPr="0086425C" w:rsidRDefault="0086425C" w:rsidP="00EF24DE">
            <w:pPr>
              <w:jc w:val="center"/>
              <w:rPr>
                <w:rFonts w:ascii="Times New Roman" w:eastAsia="DengXian" w:hAnsi="Times New Roman" w:cs="Times New Roman"/>
                <w:color w:val="000000"/>
                <w:sz w:val="20"/>
                <w:szCs w:val="20"/>
              </w:rPr>
            </w:pPr>
            <w:r w:rsidRPr="0086425C">
              <w:rPr>
                <w:rFonts w:ascii="Times New Roman" w:eastAsia="DengXian" w:hAnsi="Times New Roman" w:cs="Times New Roman"/>
                <w:color w:val="000000"/>
                <w:sz w:val="20"/>
                <w:szCs w:val="20"/>
              </w:rPr>
              <w:t>5.05</w:t>
            </w:r>
          </w:p>
        </w:tc>
        <w:tc>
          <w:tcPr>
            <w:tcW w:w="0" w:type="auto"/>
            <w:shd w:val="clear" w:color="auto" w:fill="auto"/>
            <w:vAlign w:val="center"/>
          </w:tcPr>
          <w:p w14:paraId="6CBCAA0A" w14:textId="5D78F9FC" w:rsidR="0086425C" w:rsidRPr="0086425C" w:rsidRDefault="0086425C" w:rsidP="00EF24DE">
            <w:pPr>
              <w:jc w:val="center"/>
              <w:rPr>
                <w:rFonts w:ascii="Times New Roman" w:eastAsia="DengXian" w:hAnsi="Times New Roman" w:cs="Times New Roman"/>
                <w:color w:val="000000"/>
                <w:sz w:val="20"/>
                <w:szCs w:val="20"/>
              </w:rPr>
            </w:pPr>
            <w:r w:rsidRPr="0086425C">
              <w:rPr>
                <w:rFonts w:ascii="Times New Roman" w:eastAsia="DengXian" w:hAnsi="Times New Roman" w:cs="Times New Roman"/>
                <w:color w:val="000000"/>
                <w:sz w:val="20"/>
                <w:szCs w:val="20"/>
              </w:rPr>
              <w:t>6.78</w:t>
            </w:r>
          </w:p>
        </w:tc>
        <w:tc>
          <w:tcPr>
            <w:tcW w:w="0" w:type="auto"/>
            <w:shd w:val="clear" w:color="auto" w:fill="auto"/>
            <w:vAlign w:val="center"/>
          </w:tcPr>
          <w:p w14:paraId="1CD42A03" w14:textId="051B0F3E" w:rsidR="0086425C" w:rsidRPr="0086425C" w:rsidRDefault="0086425C" w:rsidP="00EF24DE">
            <w:pPr>
              <w:jc w:val="center"/>
              <w:rPr>
                <w:rFonts w:ascii="Times New Roman" w:eastAsia="DengXian" w:hAnsi="Times New Roman" w:cs="Times New Roman"/>
                <w:color w:val="000000"/>
                <w:sz w:val="20"/>
                <w:szCs w:val="20"/>
              </w:rPr>
            </w:pPr>
            <w:r w:rsidRPr="0086425C">
              <w:rPr>
                <w:rFonts w:ascii="Times New Roman" w:eastAsia="DengXian" w:hAnsi="Times New Roman" w:cs="Times New Roman"/>
                <w:color w:val="000000"/>
                <w:sz w:val="20"/>
                <w:szCs w:val="20"/>
              </w:rPr>
              <w:t>8.53</w:t>
            </w:r>
          </w:p>
        </w:tc>
        <w:tc>
          <w:tcPr>
            <w:tcW w:w="0" w:type="auto"/>
            <w:shd w:val="clear" w:color="auto" w:fill="auto"/>
            <w:vAlign w:val="center"/>
          </w:tcPr>
          <w:p w14:paraId="125C699E" w14:textId="7A247711" w:rsidR="0086425C" w:rsidRPr="0086425C" w:rsidRDefault="0086425C" w:rsidP="00EF24DE">
            <w:pPr>
              <w:jc w:val="center"/>
              <w:rPr>
                <w:rFonts w:ascii="Times New Roman" w:eastAsia="DengXian" w:hAnsi="Times New Roman" w:cs="Times New Roman"/>
                <w:color w:val="000000"/>
                <w:sz w:val="20"/>
                <w:szCs w:val="20"/>
              </w:rPr>
            </w:pPr>
            <w:r w:rsidRPr="0086425C">
              <w:rPr>
                <w:rFonts w:ascii="Times New Roman" w:eastAsia="DengXian" w:hAnsi="Times New Roman" w:cs="Times New Roman"/>
                <w:color w:val="000000"/>
                <w:sz w:val="20"/>
                <w:szCs w:val="20"/>
              </w:rPr>
              <w:t>9.11</w:t>
            </w:r>
          </w:p>
        </w:tc>
        <w:tc>
          <w:tcPr>
            <w:tcW w:w="0" w:type="auto"/>
            <w:shd w:val="clear" w:color="auto" w:fill="auto"/>
            <w:vAlign w:val="center"/>
          </w:tcPr>
          <w:p w14:paraId="7E4C9289" w14:textId="63F8B432" w:rsidR="0086425C" w:rsidRPr="0086425C" w:rsidRDefault="0086425C" w:rsidP="00EF24DE">
            <w:pPr>
              <w:jc w:val="center"/>
              <w:rPr>
                <w:rFonts w:ascii="Times New Roman" w:eastAsia="DengXian" w:hAnsi="Times New Roman" w:cs="Times New Roman"/>
                <w:color w:val="000000"/>
                <w:sz w:val="20"/>
                <w:szCs w:val="20"/>
              </w:rPr>
            </w:pPr>
            <w:r w:rsidRPr="0086425C">
              <w:rPr>
                <w:rFonts w:ascii="Times New Roman" w:eastAsia="DengXian" w:hAnsi="Times New Roman" w:cs="Times New Roman"/>
                <w:color w:val="000000"/>
                <w:sz w:val="20"/>
                <w:szCs w:val="20"/>
              </w:rPr>
              <w:t>17.56</w:t>
            </w:r>
          </w:p>
        </w:tc>
        <w:tc>
          <w:tcPr>
            <w:tcW w:w="0" w:type="auto"/>
            <w:shd w:val="clear" w:color="auto" w:fill="auto"/>
            <w:vAlign w:val="center"/>
          </w:tcPr>
          <w:p w14:paraId="5A9E7E31" w14:textId="5725C717" w:rsidR="0086425C" w:rsidRPr="0086425C" w:rsidRDefault="0086425C" w:rsidP="00EF24DE">
            <w:pPr>
              <w:jc w:val="center"/>
              <w:rPr>
                <w:rFonts w:ascii="Times New Roman" w:eastAsia="DengXian" w:hAnsi="Times New Roman" w:cs="Times New Roman"/>
                <w:color w:val="000000"/>
                <w:sz w:val="20"/>
                <w:szCs w:val="20"/>
              </w:rPr>
            </w:pPr>
            <w:r w:rsidRPr="0086425C">
              <w:rPr>
                <w:rFonts w:ascii="Times New Roman" w:eastAsia="DengXian" w:hAnsi="Times New Roman" w:cs="Times New Roman"/>
                <w:color w:val="000000"/>
                <w:sz w:val="20"/>
                <w:szCs w:val="20"/>
              </w:rPr>
              <w:t>71.46</w:t>
            </w:r>
          </w:p>
        </w:tc>
      </w:tr>
    </w:tbl>
    <w:p w14:paraId="11DC1B50" w14:textId="77777777" w:rsidR="009873E4" w:rsidRDefault="009873E4" w:rsidP="009873E4">
      <w:pPr>
        <w:rPr>
          <w:rFonts w:ascii="Times New Roman" w:eastAsia="DengXian" w:hAnsi="Times New Roman" w:cs="Times New Roman"/>
          <w:kern w:val="0"/>
          <w:sz w:val="20"/>
          <w:szCs w:val="20"/>
        </w:rPr>
      </w:pPr>
    </w:p>
    <w:p w14:paraId="32363B56" w14:textId="77777777" w:rsidR="009873E4" w:rsidRDefault="009873E4" w:rsidP="009873E4"/>
    <w:p w14:paraId="39640EDB" w14:textId="4EECCE7E" w:rsidR="009873E4" w:rsidRPr="005C07D0" w:rsidRDefault="009873E4" w:rsidP="009873E4">
      <w:pPr>
        <w:pStyle w:val="Heading5"/>
        <w:rPr>
          <w:lang w:val="en-US" w:eastAsia="zh-CN"/>
        </w:rPr>
      </w:pPr>
      <w:r>
        <w:rPr>
          <w:lang w:val="en-US"/>
        </w:rPr>
        <w:t>B.</w:t>
      </w:r>
      <w:r>
        <w:rPr>
          <w:rFonts w:hint="eastAsia"/>
          <w:lang w:val="en-US" w:eastAsia="zh-CN"/>
        </w:rPr>
        <w:t>3</w:t>
      </w:r>
      <w:r>
        <w:rPr>
          <w:lang w:val="en-US"/>
        </w:rPr>
        <w:t>.1.1.</w:t>
      </w:r>
      <w:r w:rsidR="001F094F">
        <w:rPr>
          <w:rFonts w:hint="eastAsia"/>
          <w:lang w:val="en-US" w:eastAsia="zh-CN"/>
        </w:rPr>
        <w:t>2</w:t>
      </w:r>
      <w:r w:rsidRPr="005C07D0">
        <w:rPr>
          <w:lang w:val="en-US"/>
        </w:rPr>
        <w:tab/>
      </w:r>
      <w:r>
        <w:rPr>
          <w:rFonts w:hint="eastAsia"/>
          <w:sz w:val="24"/>
          <w:lang w:eastAsia="zh-CN"/>
        </w:rPr>
        <w:t>Dynamic SBFD vs. semi-static SBFD</w:t>
      </w:r>
    </w:p>
    <w:p w14:paraId="1D435AF3" w14:textId="0C02D996" w:rsidR="00CD2A22" w:rsidRDefault="001F094F" w:rsidP="00CD2A22">
      <w:pPr>
        <w:jc w:val="center"/>
        <w:rPr>
          <w:rFonts w:ascii="Times New Roman" w:eastAsia="DengXian" w:hAnsi="Times New Roman" w:cs="Times New Roman"/>
          <w:b/>
          <w:kern w:val="0"/>
          <w:sz w:val="20"/>
          <w:szCs w:val="20"/>
          <w:lang w:val="en-GB"/>
        </w:rPr>
      </w:pPr>
      <w:r w:rsidRPr="005D073D">
        <w:rPr>
          <w:rFonts w:ascii="Times New Roman" w:eastAsia="DengXian" w:hAnsi="Times New Roman" w:cs="Times New Roman"/>
          <w:b/>
          <w:kern w:val="0"/>
          <w:sz w:val="20"/>
          <w:szCs w:val="20"/>
          <w:lang w:val="en-GB" w:eastAsia="en-US"/>
        </w:rPr>
        <w:t xml:space="preserve">Table </w:t>
      </w:r>
      <w:r w:rsidRPr="005D073D">
        <w:rPr>
          <w:rFonts w:ascii="Times New Roman" w:eastAsia="DengXian" w:hAnsi="Times New Roman" w:cs="Times New Roman" w:hint="eastAsia"/>
          <w:b/>
          <w:kern w:val="0"/>
          <w:sz w:val="20"/>
          <w:szCs w:val="20"/>
          <w:lang w:val="en-GB"/>
        </w:rPr>
        <w:t>B</w:t>
      </w:r>
      <w:r w:rsidRPr="005D073D">
        <w:rPr>
          <w:rFonts w:ascii="Times New Roman" w:eastAsia="DengXian" w:hAnsi="Times New Roman" w:cs="Times New Roman"/>
          <w:b/>
          <w:kern w:val="0"/>
          <w:sz w:val="20"/>
          <w:szCs w:val="20"/>
          <w:lang w:val="en-GB"/>
        </w:rPr>
        <w:t>.</w:t>
      </w:r>
      <w:r>
        <w:rPr>
          <w:rFonts w:ascii="Times New Roman" w:eastAsia="DengXian" w:hAnsi="Times New Roman" w:cs="Times New Roman" w:hint="eastAsia"/>
          <w:b/>
          <w:kern w:val="0"/>
          <w:sz w:val="20"/>
          <w:szCs w:val="20"/>
          <w:lang w:val="en-GB"/>
        </w:rPr>
        <w:t>3</w:t>
      </w:r>
      <w:r w:rsidRPr="005D073D">
        <w:rPr>
          <w:rFonts w:ascii="Times New Roman" w:eastAsia="DengXian" w:hAnsi="Times New Roman" w:cs="Times New Roman"/>
          <w:b/>
          <w:kern w:val="0"/>
          <w:sz w:val="20"/>
          <w:szCs w:val="20"/>
          <w:lang w:val="en-GB"/>
        </w:rPr>
        <w:t>.1.1</w:t>
      </w:r>
      <w:r>
        <w:rPr>
          <w:rFonts w:ascii="Times New Roman" w:eastAsia="DengXian" w:hAnsi="Times New Roman" w:cs="Times New Roman" w:hint="eastAsia"/>
          <w:b/>
          <w:kern w:val="0"/>
          <w:sz w:val="20"/>
          <w:szCs w:val="20"/>
          <w:lang w:val="en-GB"/>
        </w:rPr>
        <w:t>.</w:t>
      </w:r>
      <w:r w:rsidR="00440633">
        <w:rPr>
          <w:rFonts w:ascii="Times New Roman" w:eastAsia="DengXian" w:hAnsi="Times New Roman" w:cs="Times New Roman" w:hint="eastAsia"/>
          <w:b/>
          <w:kern w:val="0"/>
          <w:sz w:val="20"/>
          <w:szCs w:val="20"/>
          <w:lang w:val="en-GB"/>
        </w:rPr>
        <w:t>2</w:t>
      </w:r>
      <w:r>
        <w:rPr>
          <w:rFonts w:ascii="Times New Roman" w:eastAsia="DengXian" w:hAnsi="Times New Roman" w:cs="Times New Roman" w:hint="eastAsia"/>
          <w:b/>
          <w:kern w:val="0"/>
          <w:sz w:val="20"/>
          <w:szCs w:val="20"/>
          <w:lang w:val="en-GB"/>
        </w:rPr>
        <w:t>-1</w:t>
      </w:r>
      <w:r w:rsidRPr="005D073D">
        <w:rPr>
          <w:rFonts w:ascii="Times New Roman" w:eastAsia="DengXian" w:hAnsi="Times New Roman" w:cs="Times New Roman"/>
          <w:b/>
          <w:kern w:val="0"/>
          <w:sz w:val="20"/>
          <w:szCs w:val="20"/>
          <w:lang w:val="en-GB" w:eastAsia="en-US"/>
        </w:rPr>
        <w:t xml:space="preserve">: </w:t>
      </w:r>
      <w:r>
        <w:rPr>
          <w:rFonts w:ascii="Times New Roman" w:eastAsia="DengXian" w:hAnsi="Times New Roman" w:cs="Times New Roman" w:hint="eastAsia"/>
          <w:b/>
          <w:kern w:val="0"/>
          <w:sz w:val="20"/>
          <w:szCs w:val="20"/>
          <w:lang w:val="en-GB"/>
        </w:rPr>
        <w:t>R</w:t>
      </w:r>
      <w:r w:rsidRPr="005D073D">
        <w:rPr>
          <w:rFonts w:ascii="Times New Roman" w:eastAsia="DengXian" w:hAnsi="Times New Roman" w:cs="Times New Roman"/>
          <w:b/>
          <w:kern w:val="0"/>
          <w:sz w:val="20"/>
          <w:szCs w:val="20"/>
          <w:lang w:val="en-GB" w:eastAsia="en-US"/>
        </w:rPr>
        <w:t xml:space="preserve">esults </w:t>
      </w:r>
      <w:r>
        <w:rPr>
          <w:rFonts w:ascii="Times New Roman" w:eastAsia="DengXian" w:hAnsi="Times New Roman" w:cs="Times New Roman" w:hint="eastAsia"/>
          <w:b/>
          <w:kern w:val="0"/>
          <w:sz w:val="20"/>
          <w:szCs w:val="20"/>
          <w:lang w:val="en-GB"/>
        </w:rPr>
        <w:t>of</w:t>
      </w:r>
      <w:r w:rsidR="00CD2A22">
        <w:rPr>
          <w:rFonts w:ascii="Times New Roman" w:eastAsia="DengXian" w:hAnsi="Times New Roman" w:cs="Times New Roman" w:hint="eastAsia"/>
          <w:b/>
          <w:kern w:val="0"/>
          <w:sz w:val="20"/>
          <w:szCs w:val="20"/>
          <w:lang w:val="en-GB"/>
        </w:rPr>
        <w:t xml:space="preserve"> Indoor (FR1) dynamic SBFD vs. semi-static SBFD, </w:t>
      </w:r>
      <w:r w:rsidR="00CD2A22" w:rsidRPr="005B61E5">
        <w:rPr>
          <w:rFonts w:ascii="Times New Roman" w:eastAsia="DengXian" w:hAnsi="Times New Roman" w:cs="Times New Roman"/>
          <w:b/>
          <w:kern w:val="0"/>
          <w:sz w:val="20"/>
          <w:szCs w:val="20"/>
          <w:lang w:val="en-GB"/>
        </w:rPr>
        <w:t>{XXXXU}</w:t>
      </w:r>
      <w:r w:rsidR="00CD2A22">
        <w:rPr>
          <w:rFonts w:ascii="Times New Roman" w:eastAsia="DengXian" w:hAnsi="Times New Roman" w:cs="Times New Roman" w:hint="eastAsia"/>
          <w:b/>
          <w:kern w:val="0"/>
          <w:sz w:val="20"/>
          <w:szCs w:val="20"/>
          <w:lang w:val="en-GB"/>
        </w:rPr>
        <w:t xml:space="preserve"> </w:t>
      </w:r>
    </w:p>
    <w:p w14:paraId="3C04D9DE" w14:textId="77777777" w:rsidR="00CD2A22" w:rsidRPr="005B61E5" w:rsidRDefault="00CD2A22" w:rsidP="00CD2A22">
      <w:pPr>
        <w:jc w:val="center"/>
        <w:rPr>
          <w:rFonts w:ascii="Times New Roman" w:eastAsia="DengXian" w:hAnsi="Times New Roman" w:cs="Times New Roman"/>
          <w:b/>
          <w:kern w:val="0"/>
          <w:sz w:val="20"/>
          <w:szCs w:val="20"/>
          <w:lang w:val="en-GB"/>
        </w:rPr>
      </w:pPr>
      <w:r>
        <w:rPr>
          <w:rFonts w:ascii="Times New Roman" w:eastAsia="DengXian" w:hAnsi="Times New Roman" w:cs="Times New Roman" w:hint="eastAsia"/>
          <w:b/>
          <w:kern w:val="0"/>
          <w:sz w:val="20"/>
          <w:szCs w:val="20"/>
          <w:lang w:val="en-GB"/>
        </w:rPr>
        <w:t>(</w:t>
      </w:r>
      <w:proofErr w:type="gramStart"/>
      <w:r>
        <w:rPr>
          <w:rFonts w:ascii="Times New Roman" w:eastAsia="DengXian" w:hAnsi="Times New Roman" w:cs="Times New Roman" w:hint="eastAsia"/>
          <w:b/>
          <w:kern w:val="0"/>
          <w:sz w:val="20"/>
          <w:szCs w:val="20"/>
          <w:lang w:val="en-GB"/>
        </w:rPr>
        <w:t>dynamic</w:t>
      </w:r>
      <w:proofErr w:type="gramEnd"/>
      <w:r>
        <w:rPr>
          <w:rFonts w:ascii="Times New Roman" w:eastAsia="DengXian" w:hAnsi="Times New Roman" w:cs="Times New Roman" w:hint="eastAsia"/>
          <w:b/>
          <w:kern w:val="0"/>
          <w:sz w:val="20"/>
          <w:szCs w:val="20"/>
          <w:lang w:val="en-GB"/>
        </w:rPr>
        <w:t xml:space="preserve"> SBFD Option 2, large packet size)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65"/>
        <w:gridCol w:w="849"/>
        <w:gridCol w:w="859"/>
        <w:gridCol w:w="680"/>
        <w:gridCol w:w="759"/>
        <w:gridCol w:w="680"/>
        <w:gridCol w:w="778"/>
        <w:gridCol w:w="778"/>
        <w:gridCol w:w="780"/>
        <w:gridCol w:w="814"/>
        <w:gridCol w:w="1072"/>
        <w:gridCol w:w="840"/>
      </w:tblGrid>
      <w:tr w:rsidR="0086425C" w:rsidRPr="00B92C06" w14:paraId="701DFFA5" w14:textId="77777777" w:rsidTr="0086425C">
        <w:trPr>
          <w:trHeight w:val="113"/>
          <w:jc w:val="center"/>
        </w:trPr>
        <w:tc>
          <w:tcPr>
            <w:tcW w:w="5000" w:type="pct"/>
            <w:gridSpan w:val="12"/>
            <w:shd w:val="clear" w:color="auto" w:fill="FFFFFF" w:themeFill="background1"/>
          </w:tcPr>
          <w:p w14:paraId="2126FF54" w14:textId="4F85C8E8" w:rsidR="0086425C" w:rsidRPr="00B92C06" w:rsidRDefault="0086425C" w:rsidP="00CD2A22">
            <w:pPr>
              <w:widowControl/>
              <w:jc w:val="center"/>
              <w:rPr>
                <w:rFonts w:ascii="Times New Roman" w:eastAsia="DengXian" w:hAnsi="Times New Roman" w:cs="Times New Roman"/>
                <w:color w:val="000000"/>
                <w:kern w:val="0"/>
                <w:sz w:val="18"/>
                <w:szCs w:val="18"/>
              </w:rPr>
            </w:pPr>
            <w:r w:rsidRPr="00B92C06">
              <w:rPr>
                <w:rFonts w:ascii="Times New Roman" w:eastAsia="DengXian" w:hAnsi="Times New Roman" w:cs="Times New Roman"/>
                <w:b/>
                <w:i/>
                <w:kern w:val="0"/>
                <w:sz w:val="18"/>
                <w:szCs w:val="18"/>
              </w:rPr>
              <w:t xml:space="preserve">Simple description of key assumptions (RSI based on 1dB </w:t>
            </w:r>
            <w:proofErr w:type="spellStart"/>
            <w:r w:rsidRPr="00B92C06">
              <w:rPr>
                <w:rFonts w:ascii="Times New Roman" w:eastAsia="DengXian" w:hAnsi="Times New Roman" w:cs="Times New Roman"/>
                <w:b/>
                <w:i/>
                <w:kern w:val="0"/>
                <w:sz w:val="18"/>
                <w:szCs w:val="18"/>
              </w:rPr>
              <w:t>desense</w:t>
            </w:r>
            <w:proofErr w:type="spellEnd"/>
            <w:r w:rsidRPr="00B92C06">
              <w:rPr>
                <w:rFonts w:ascii="Times New Roman" w:eastAsia="DengXian" w:hAnsi="Times New Roman" w:cs="Times New Roman"/>
                <w:b/>
                <w:i/>
                <w:kern w:val="0"/>
                <w:sz w:val="18"/>
                <w:szCs w:val="18"/>
              </w:rPr>
              <w:t xml:space="preserve">, </w:t>
            </w:r>
            <w:r w:rsidRPr="00B92C06">
              <w:rPr>
                <w:rFonts w:ascii="Times New Roman" w:hAnsi="Times New Roman" w:cs="Times New Roman"/>
                <w:b/>
                <w:bCs/>
                <w:i/>
                <w:iCs/>
                <w:sz w:val="18"/>
                <w:szCs w:val="18"/>
              </w:rPr>
              <w:t xml:space="preserve">Twice area &amp; same </w:t>
            </w:r>
            <w:proofErr w:type="spellStart"/>
            <w:r w:rsidRPr="00B92C06">
              <w:rPr>
                <w:rFonts w:ascii="Times New Roman" w:hAnsi="Times New Roman" w:cs="Times New Roman"/>
                <w:b/>
                <w:bCs/>
                <w:i/>
                <w:iCs/>
                <w:sz w:val="18"/>
                <w:szCs w:val="18"/>
              </w:rPr>
              <w:t>TxRUs</w:t>
            </w:r>
            <w:proofErr w:type="spellEnd"/>
            <w:r w:rsidRPr="00B92C06">
              <w:rPr>
                <w:rFonts w:ascii="Times New Roman" w:hAnsi="Times New Roman" w:cs="Times New Roman"/>
                <w:b/>
                <w:bCs/>
                <w:i/>
                <w:iCs/>
                <w:sz w:val="18"/>
                <w:szCs w:val="18"/>
              </w:rPr>
              <w:t xml:space="preserve"> (Option 2), SBFD slot configuration {XXXXU}, dynamic SBFD Option 2, DL: 0.5Mbytes, UL: 0.125Mbyte</w:t>
            </w:r>
            <w:r w:rsidRPr="00B92C06">
              <w:rPr>
                <w:rFonts w:ascii="Times New Roman" w:eastAsia="DengXian" w:hAnsi="Times New Roman" w:cs="Times New Roman"/>
                <w:b/>
                <w:i/>
                <w:kern w:val="0"/>
                <w:sz w:val="18"/>
                <w:szCs w:val="18"/>
              </w:rPr>
              <w:t>)</w:t>
            </w:r>
          </w:p>
        </w:tc>
      </w:tr>
      <w:tr w:rsidR="0086425C" w:rsidRPr="00B92C06" w14:paraId="24824810" w14:textId="77777777" w:rsidTr="00F968D8">
        <w:trPr>
          <w:trHeight w:val="113"/>
          <w:jc w:val="center"/>
        </w:trPr>
        <w:tc>
          <w:tcPr>
            <w:tcW w:w="1355" w:type="pct"/>
            <w:gridSpan w:val="3"/>
            <w:vMerge w:val="restart"/>
            <w:shd w:val="clear" w:color="auto" w:fill="FFFFFF" w:themeFill="background1"/>
          </w:tcPr>
          <w:p w14:paraId="49E55DBE" w14:textId="78339410" w:rsidR="0086425C" w:rsidRPr="00B92C06" w:rsidRDefault="0086425C" w:rsidP="00CD2A22">
            <w:pPr>
              <w:widowControl/>
              <w:jc w:val="center"/>
              <w:rPr>
                <w:rFonts w:ascii="Times New Roman" w:eastAsia="DengXian" w:hAnsi="Times New Roman" w:cs="Times New Roman"/>
                <w:b/>
                <w:bCs/>
                <w:kern w:val="0"/>
                <w:sz w:val="18"/>
                <w:szCs w:val="18"/>
              </w:rPr>
            </w:pPr>
          </w:p>
        </w:tc>
        <w:tc>
          <w:tcPr>
            <w:tcW w:w="1075" w:type="pct"/>
            <w:gridSpan w:val="3"/>
            <w:shd w:val="clear" w:color="auto" w:fill="FFFFFF" w:themeFill="background1"/>
            <w:vAlign w:val="center"/>
          </w:tcPr>
          <w:p w14:paraId="7F4A2526" w14:textId="77777777" w:rsidR="0086425C" w:rsidRPr="00B92C06" w:rsidRDefault="0086425C" w:rsidP="00CD2A22">
            <w:pPr>
              <w:widowControl/>
              <w:jc w:val="center"/>
              <w:rPr>
                <w:rFonts w:ascii="Times New Roman" w:eastAsia="DengXian" w:hAnsi="Times New Roman" w:cs="Times New Roman"/>
                <w:b/>
                <w:color w:val="000000"/>
                <w:kern w:val="0"/>
                <w:sz w:val="18"/>
                <w:szCs w:val="18"/>
              </w:rPr>
            </w:pPr>
            <w:r w:rsidRPr="00B92C06">
              <w:rPr>
                <w:rFonts w:ascii="Times New Roman" w:eastAsia="DengXian" w:hAnsi="Times New Roman" w:cs="Times New Roman"/>
                <w:b/>
                <w:color w:val="000000"/>
                <w:kern w:val="0"/>
                <w:sz w:val="18"/>
                <w:szCs w:val="18"/>
              </w:rPr>
              <w:t>[LG]</w:t>
            </w:r>
          </w:p>
        </w:tc>
        <w:tc>
          <w:tcPr>
            <w:tcW w:w="1185" w:type="pct"/>
            <w:gridSpan w:val="3"/>
            <w:shd w:val="clear" w:color="auto" w:fill="FFFFFF" w:themeFill="background1"/>
            <w:vAlign w:val="center"/>
          </w:tcPr>
          <w:p w14:paraId="5A802EEB" w14:textId="77777777" w:rsidR="0086425C" w:rsidRPr="00B92C06" w:rsidRDefault="0086425C" w:rsidP="00CD2A22">
            <w:pPr>
              <w:widowControl/>
              <w:jc w:val="center"/>
              <w:rPr>
                <w:rFonts w:ascii="Times New Roman" w:eastAsia="DengXian" w:hAnsi="Times New Roman" w:cs="Times New Roman"/>
                <w:b/>
                <w:color w:val="000000"/>
                <w:kern w:val="0"/>
                <w:sz w:val="18"/>
                <w:szCs w:val="18"/>
              </w:rPr>
            </w:pPr>
            <w:r w:rsidRPr="00B92C06">
              <w:rPr>
                <w:rFonts w:ascii="Times New Roman" w:eastAsia="DengXian" w:hAnsi="Times New Roman" w:cs="Times New Roman"/>
                <w:b/>
                <w:color w:val="000000"/>
                <w:kern w:val="0"/>
                <w:sz w:val="18"/>
                <w:szCs w:val="18"/>
              </w:rPr>
              <w:t>[Nokia]</w:t>
            </w:r>
          </w:p>
        </w:tc>
        <w:tc>
          <w:tcPr>
            <w:tcW w:w="1384" w:type="pct"/>
            <w:gridSpan w:val="3"/>
            <w:shd w:val="clear" w:color="auto" w:fill="FFFFFF" w:themeFill="background1"/>
            <w:noWrap/>
            <w:vAlign w:val="center"/>
          </w:tcPr>
          <w:p w14:paraId="0294E0D7" w14:textId="77777777" w:rsidR="0086425C" w:rsidRPr="00B92C06" w:rsidRDefault="0086425C" w:rsidP="00CD2A22">
            <w:pPr>
              <w:widowControl/>
              <w:jc w:val="center"/>
              <w:rPr>
                <w:rFonts w:ascii="Times New Roman" w:eastAsia="DengXian" w:hAnsi="Times New Roman" w:cs="Times New Roman"/>
                <w:b/>
                <w:color w:val="000000"/>
                <w:kern w:val="0"/>
                <w:sz w:val="18"/>
                <w:szCs w:val="18"/>
              </w:rPr>
            </w:pPr>
            <w:r w:rsidRPr="00B92C06">
              <w:rPr>
                <w:rFonts w:ascii="Times New Roman" w:eastAsia="DengXian" w:hAnsi="Times New Roman" w:cs="Times New Roman"/>
                <w:b/>
                <w:color w:val="000000"/>
                <w:kern w:val="0"/>
                <w:sz w:val="18"/>
                <w:szCs w:val="18"/>
              </w:rPr>
              <w:t>[Ericsson]</w:t>
            </w:r>
          </w:p>
        </w:tc>
      </w:tr>
      <w:tr w:rsidR="0086425C" w:rsidRPr="00B92C06" w14:paraId="2CB506ED" w14:textId="77777777" w:rsidTr="00F968D8">
        <w:trPr>
          <w:trHeight w:val="113"/>
          <w:jc w:val="center"/>
        </w:trPr>
        <w:tc>
          <w:tcPr>
            <w:tcW w:w="1355" w:type="pct"/>
            <w:gridSpan w:val="3"/>
            <w:vMerge/>
            <w:shd w:val="clear" w:color="auto" w:fill="FFFFFF" w:themeFill="background1"/>
          </w:tcPr>
          <w:p w14:paraId="35134AE2" w14:textId="17002A7C" w:rsidR="0086425C" w:rsidRPr="00B92C06" w:rsidRDefault="0086425C" w:rsidP="00CD2A22">
            <w:pPr>
              <w:widowControl/>
              <w:jc w:val="center"/>
              <w:rPr>
                <w:rFonts w:ascii="Times New Roman" w:eastAsia="DengXian" w:hAnsi="Times New Roman" w:cs="Times New Roman"/>
                <w:b/>
                <w:bCs/>
                <w:kern w:val="0"/>
                <w:sz w:val="18"/>
                <w:szCs w:val="18"/>
              </w:rPr>
            </w:pPr>
          </w:p>
        </w:tc>
        <w:tc>
          <w:tcPr>
            <w:tcW w:w="345" w:type="pct"/>
            <w:shd w:val="clear" w:color="auto" w:fill="FFFFFF" w:themeFill="background1"/>
            <w:vAlign w:val="center"/>
          </w:tcPr>
          <w:p w14:paraId="402C8C01" w14:textId="77777777" w:rsidR="0086425C" w:rsidRPr="00B92C06" w:rsidRDefault="0086425C" w:rsidP="00CD2A22">
            <w:pPr>
              <w:widowControl/>
              <w:jc w:val="center"/>
              <w:rPr>
                <w:rFonts w:ascii="Times New Roman" w:eastAsia="DengXian" w:hAnsi="Times New Roman" w:cs="Times New Roman"/>
                <w:b/>
                <w:color w:val="000000"/>
                <w:kern w:val="0"/>
                <w:sz w:val="18"/>
                <w:szCs w:val="18"/>
              </w:rPr>
            </w:pPr>
            <w:r w:rsidRPr="00B92C06">
              <w:rPr>
                <w:rFonts w:ascii="Times New Roman" w:eastAsia="DengXian" w:hAnsi="Times New Roman" w:cs="Times New Roman"/>
                <w:b/>
                <w:color w:val="000000"/>
                <w:kern w:val="0"/>
                <w:sz w:val="18"/>
                <w:szCs w:val="18"/>
              </w:rPr>
              <w:t>Low load</w:t>
            </w:r>
          </w:p>
        </w:tc>
        <w:tc>
          <w:tcPr>
            <w:tcW w:w="385" w:type="pct"/>
            <w:shd w:val="clear" w:color="auto" w:fill="FFFFFF" w:themeFill="background1"/>
            <w:vAlign w:val="center"/>
          </w:tcPr>
          <w:p w14:paraId="0803DC48" w14:textId="77777777" w:rsidR="0086425C" w:rsidRPr="00B92C06" w:rsidRDefault="0086425C" w:rsidP="00CD2A22">
            <w:pPr>
              <w:widowControl/>
              <w:jc w:val="center"/>
              <w:rPr>
                <w:rFonts w:ascii="Times New Roman" w:eastAsia="DengXian" w:hAnsi="Times New Roman" w:cs="Times New Roman"/>
                <w:b/>
                <w:color w:val="000000"/>
                <w:kern w:val="0"/>
                <w:sz w:val="18"/>
                <w:szCs w:val="18"/>
              </w:rPr>
            </w:pPr>
            <w:r w:rsidRPr="00B92C06">
              <w:rPr>
                <w:rFonts w:ascii="Times New Roman" w:eastAsia="DengXian" w:hAnsi="Times New Roman" w:cs="Times New Roman"/>
                <w:b/>
                <w:color w:val="000000"/>
                <w:kern w:val="0"/>
                <w:sz w:val="18"/>
                <w:szCs w:val="18"/>
              </w:rPr>
              <w:t>Medium load</w:t>
            </w:r>
          </w:p>
        </w:tc>
        <w:tc>
          <w:tcPr>
            <w:tcW w:w="345" w:type="pct"/>
            <w:shd w:val="clear" w:color="auto" w:fill="FFFFFF" w:themeFill="background1"/>
            <w:vAlign w:val="center"/>
          </w:tcPr>
          <w:p w14:paraId="17266870" w14:textId="77777777" w:rsidR="0086425C" w:rsidRPr="00B92C06" w:rsidRDefault="0086425C" w:rsidP="00CD2A22">
            <w:pPr>
              <w:widowControl/>
              <w:jc w:val="center"/>
              <w:rPr>
                <w:rFonts w:ascii="Times New Roman" w:eastAsia="DengXian" w:hAnsi="Times New Roman" w:cs="Times New Roman"/>
                <w:b/>
                <w:color w:val="000000"/>
                <w:kern w:val="0"/>
                <w:sz w:val="18"/>
                <w:szCs w:val="18"/>
              </w:rPr>
            </w:pPr>
            <w:r w:rsidRPr="00B92C06">
              <w:rPr>
                <w:rFonts w:ascii="Times New Roman" w:eastAsia="DengXian" w:hAnsi="Times New Roman" w:cs="Times New Roman"/>
                <w:b/>
                <w:color w:val="000000"/>
                <w:kern w:val="0"/>
                <w:sz w:val="18"/>
                <w:szCs w:val="18"/>
              </w:rPr>
              <w:t>High load</w:t>
            </w:r>
          </w:p>
        </w:tc>
        <w:tc>
          <w:tcPr>
            <w:tcW w:w="395" w:type="pct"/>
            <w:shd w:val="clear" w:color="auto" w:fill="FFFFFF" w:themeFill="background1"/>
            <w:vAlign w:val="center"/>
          </w:tcPr>
          <w:p w14:paraId="37813F98" w14:textId="77777777" w:rsidR="0086425C" w:rsidRPr="00B92C06" w:rsidRDefault="0086425C" w:rsidP="00CD2A22">
            <w:pPr>
              <w:widowControl/>
              <w:jc w:val="center"/>
              <w:rPr>
                <w:rFonts w:ascii="Times New Roman" w:eastAsia="DengXian" w:hAnsi="Times New Roman" w:cs="Times New Roman"/>
                <w:b/>
                <w:color w:val="000000"/>
                <w:kern w:val="0"/>
                <w:sz w:val="18"/>
                <w:szCs w:val="18"/>
              </w:rPr>
            </w:pPr>
            <w:r w:rsidRPr="00B92C06">
              <w:rPr>
                <w:rFonts w:ascii="Times New Roman" w:eastAsia="DengXian" w:hAnsi="Times New Roman" w:cs="Times New Roman"/>
                <w:b/>
                <w:color w:val="000000"/>
                <w:kern w:val="0"/>
                <w:sz w:val="18"/>
                <w:szCs w:val="18"/>
              </w:rPr>
              <w:t>Low load</w:t>
            </w:r>
          </w:p>
        </w:tc>
        <w:tc>
          <w:tcPr>
            <w:tcW w:w="395" w:type="pct"/>
            <w:shd w:val="clear" w:color="auto" w:fill="FFFFFF" w:themeFill="background1"/>
            <w:vAlign w:val="center"/>
          </w:tcPr>
          <w:p w14:paraId="747178D1" w14:textId="77777777" w:rsidR="0086425C" w:rsidRPr="00B92C06" w:rsidRDefault="0086425C" w:rsidP="00CD2A22">
            <w:pPr>
              <w:widowControl/>
              <w:jc w:val="center"/>
              <w:rPr>
                <w:rFonts w:ascii="Times New Roman" w:eastAsia="DengXian" w:hAnsi="Times New Roman" w:cs="Times New Roman"/>
                <w:b/>
                <w:color w:val="000000"/>
                <w:kern w:val="0"/>
                <w:sz w:val="18"/>
                <w:szCs w:val="18"/>
              </w:rPr>
            </w:pPr>
            <w:r w:rsidRPr="00B92C06">
              <w:rPr>
                <w:rFonts w:ascii="Times New Roman" w:eastAsia="DengXian" w:hAnsi="Times New Roman" w:cs="Times New Roman"/>
                <w:b/>
                <w:color w:val="000000"/>
                <w:kern w:val="0"/>
                <w:sz w:val="18"/>
                <w:szCs w:val="18"/>
              </w:rPr>
              <w:t>Medium load</w:t>
            </w:r>
          </w:p>
        </w:tc>
        <w:tc>
          <w:tcPr>
            <w:tcW w:w="396" w:type="pct"/>
            <w:shd w:val="clear" w:color="auto" w:fill="FFFFFF" w:themeFill="background1"/>
            <w:vAlign w:val="center"/>
          </w:tcPr>
          <w:p w14:paraId="4034D885" w14:textId="77777777" w:rsidR="0086425C" w:rsidRPr="00B92C06" w:rsidRDefault="0086425C" w:rsidP="00CD2A22">
            <w:pPr>
              <w:widowControl/>
              <w:jc w:val="center"/>
              <w:rPr>
                <w:rFonts w:ascii="Times New Roman" w:eastAsia="DengXian" w:hAnsi="Times New Roman" w:cs="Times New Roman"/>
                <w:b/>
                <w:color w:val="000000"/>
                <w:kern w:val="0"/>
                <w:sz w:val="18"/>
                <w:szCs w:val="18"/>
              </w:rPr>
            </w:pPr>
            <w:r w:rsidRPr="00B92C06">
              <w:rPr>
                <w:rFonts w:ascii="Times New Roman" w:eastAsia="DengXian" w:hAnsi="Times New Roman" w:cs="Times New Roman"/>
                <w:b/>
                <w:color w:val="000000"/>
                <w:kern w:val="0"/>
                <w:sz w:val="18"/>
                <w:szCs w:val="18"/>
              </w:rPr>
              <w:t>High load</w:t>
            </w:r>
          </w:p>
        </w:tc>
        <w:tc>
          <w:tcPr>
            <w:tcW w:w="413" w:type="pct"/>
            <w:shd w:val="clear" w:color="auto" w:fill="FFFFFF" w:themeFill="background1"/>
            <w:noWrap/>
            <w:vAlign w:val="center"/>
          </w:tcPr>
          <w:p w14:paraId="4663440D" w14:textId="77777777" w:rsidR="0086425C" w:rsidRPr="00B92C06" w:rsidRDefault="0086425C" w:rsidP="00CD2A22">
            <w:pPr>
              <w:widowControl/>
              <w:jc w:val="center"/>
              <w:rPr>
                <w:rFonts w:ascii="Times New Roman" w:eastAsia="DengXian" w:hAnsi="Times New Roman" w:cs="Times New Roman"/>
                <w:b/>
                <w:color w:val="000000"/>
                <w:kern w:val="0"/>
                <w:sz w:val="18"/>
                <w:szCs w:val="18"/>
              </w:rPr>
            </w:pPr>
            <w:r w:rsidRPr="00B92C06">
              <w:rPr>
                <w:rFonts w:ascii="Times New Roman" w:eastAsia="DengXian" w:hAnsi="Times New Roman" w:cs="Times New Roman"/>
                <w:b/>
                <w:color w:val="000000"/>
                <w:kern w:val="0"/>
                <w:sz w:val="18"/>
                <w:szCs w:val="18"/>
              </w:rPr>
              <w:t>Low load</w:t>
            </w:r>
          </w:p>
        </w:tc>
        <w:tc>
          <w:tcPr>
            <w:tcW w:w="544" w:type="pct"/>
            <w:shd w:val="clear" w:color="auto" w:fill="FFFFFF" w:themeFill="background1"/>
            <w:noWrap/>
            <w:vAlign w:val="center"/>
          </w:tcPr>
          <w:p w14:paraId="6936897A" w14:textId="77777777" w:rsidR="0086425C" w:rsidRPr="00B92C06" w:rsidRDefault="0086425C" w:rsidP="00CD2A22">
            <w:pPr>
              <w:widowControl/>
              <w:jc w:val="center"/>
              <w:rPr>
                <w:rFonts w:ascii="Times New Roman" w:eastAsia="DengXian" w:hAnsi="Times New Roman" w:cs="Times New Roman"/>
                <w:b/>
                <w:color w:val="000000"/>
                <w:kern w:val="0"/>
                <w:sz w:val="18"/>
                <w:szCs w:val="18"/>
              </w:rPr>
            </w:pPr>
            <w:r w:rsidRPr="00B92C06">
              <w:rPr>
                <w:rFonts w:ascii="Times New Roman" w:eastAsia="DengXian" w:hAnsi="Times New Roman" w:cs="Times New Roman"/>
                <w:b/>
                <w:color w:val="000000"/>
                <w:kern w:val="0"/>
                <w:sz w:val="18"/>
                <w:szCs w:val="18"/>
              </w:rPr>
              <w:t>Medium load</w:t>
            </w:r>
          </w:p>
        </w:tc>
        <w:tc>
          <w:tcPr>
            <w:tcW w:w="427" w:type="pct"/>
            <w:shd w:val="clear" w:color="auto" w:fill="FFFFFF" w:themeFill="background1"/>
            <w:noWrap/>
            <w:vAlign w:val="center"/>
          </w:tcPr>
          <w:p w14:paraId="6C44F698" w14:textId="77777777" w:rsidR="0086425C" w:rsidRPr="00B92C06" w:rsidRDefault="0086425C" w:rsidP="00CD2A22">
            <w:pPr>
              <w:widowControl/>
              <w:jc w:val="center"/>
              <w:rPr>
                <w:rFonts w:ascii="Times New Roman" w:eastAsia="DengXian" w:hAnsi="Times New Roman" w:cs="Times New Roman"/>
                <w:b/>
                <w:color w:val="000000"/>
                <w:kern w:val="0"/>
                <w:sz w:val="18"/>
                <w:szCs w:val="18"/>
              </w:rPr>
            </w:pPr>
            <w:r w:rsidRPr="00B92C06">
              <w:rPr>
                <w:rFonts w:ascii="Times New Roman" w:eastAsia="DengXian" w:hAnsi="Times New Roman" w:cs="Times New Roman"/>
                <w:b/>
                <w:color w:val="000000"/>
                <w:kern w:val="0"/>
                <w:sz w:val="18"/>
                <w:szCs w:val="18"/>
              </w:rPr>
              <w:t>High load</w:t>
            </w:r>
          </w:p>
        </w:tc>
      </w:tr>
      <w:tr w:rsidR="00F968D8" w:rsidRPr="00B92C06" w14:paraId="01A722B5" w14:textId="77777777" w:rsidTr="00F968D8">
        <w:trPr>
          <w:trHeight w:val="113"/>
          <w:jc w:val="center"/>
        </w:trPr>
        <w:tc>
          <w:tcPr>
            <w:tcW w:w="489" w:type="pct"/>
            <w:vMerge w:val="restart"/>
            <w:shd w:val="clear" w:color="auto" w:fill="FFFFFF" w:themeFill="background1"/>
            <w:vAlign w:val="center"/>
          </w:tcPr>
          <w:p w14:paraId="5A89A917" w14:textId="3EBE9E3B" w:rsidR="00F968D8" w:rsidRPr="00B92C06" w:rsidRDefault="00F968D8" w:rsidP="00F968D8">
            <w:pPr>
              <w:widowControl/>
              <w:jc w:val="center"/>
              <w:rPr>
                <w:rFonts w:ascii="Times New Roman" w:eastAsia="DengXian" w:hAnsi="Times New Roman" w:cs="Times New Roman"/>
                <w:b/>
                <w:bCs/>
                <w:kern w:val="0"/>
                <w:sz w:val="18"/>
                <w:szCs w:val="18"/>
              </w:rPr>
            </w:pPr>
            <w:r w:rsidRPr="006F6D43">
              <w:rPr>
                <w:rFonts w:ascii="Times New Roman" w:eastAsia="DengXian" w:hAnsi="Times New Roman" w:cs="Times New Roman"/>
                <w:b/>
                <w:bCs/>
                <w:kern w:val="0"/>
                <w:sz w:val="18"/>
                <w:szCs w:val="18"/>
              </w:rPr>
              <w:t>Baseline</w:t>
            </w:r>
          </w:p>
        </w:tc>
        <w:tc>
          <w:tcPr>
            <w:tcW w:w="431" w:type="pct"/>
            <w:vMerge w:val="restart"/>
            <w:shd w:val="clear" w:color="auto" w:fill="FFFFFF" w:themeFill="background1"/>
            <w:vAlign w:val="center"/>
          </w:tcPr>
          <w:p w14:paraId="04A62016" w14:textId="2078EF86" w:rsidR="00F968D8" w:rsidRPr="00B92C06" w:rsidRDefault="00F968D8" w:rsidP="00F968D8">
            <w:pPr>
              <w:widowControl/>
              <w:jc w:val="center"/>
              <w:rPr>
                <w:rFonts w:ascii="Times New Roman" w:eastAsia="DengXian" w:hAnsi="Times New Roman" w:cs="Times New Roman"/>
                <w:b/>
                <w:bCs/>
                <w:kern w:val="0"/>
                <w:sz w:val="18"/>
                <w:szCs w:val="18"/>
              </w:rPr>
            </w:pPr>
            <w:r w:rsidRPr="00B92C06">
              <w:rPr>
                <w:rFonts w:ascii="Times New Roman" w:eastAsia="DengXian" w:hAnsi="Times New Roman" w:cs="Times New Roman"/>
                <w:b/>
                <w:bCs/>
                <w:kern w:val="0"/>
                <w:sz w:val="18"/>
                <w:szCs w:val="18"/>
              </w:rPr>
              <w:t>DL RU</w:t>
            </w:r>
          </w:p>
        </w:tc>
        <w:tc>
          <w:tcPr>
            <w:tcW w:w="436" w:type="pct"/>
            <w:shd w:val="clear" w:color="auto" w:fill="FFFFFF" w:themeFill="background1"/>
            <w:vAlign w:val="center"/>
          </w:tcPr>
          <w:p w14:paraId="7429A768" w14:textId="17E09DED" w:rsidR="00F968D8" w:rsidRPr="00B92C06" w:rsidRDefault="00F968D8" w:rsidP="00F968D8">
            <w:pPr>
              <w:widowControl/>
              <w:jc w:val="center"/>
              <w:rPr>
                <w:rFonts w:ascii="Times New Roman" w:eastAsia="DengXian" w:hAnsi="Times New Roman" w:cs="Times New Roman"/>
                <w:b/>
                <w:bCs/>
                <w:kern w:val="0"/>
                <w:sz w:val="18"/>
                <w:szCs w:val="18"/>
              </w:rPr>
            </w:pPr>
            <w:r w:rsidRPr="00B92C06">
              <w:rPr>
                <w:rFonts w:ascii="Times New Roman" w:eastAsia="DengXian" w:hAnsi="Times New Roman" w:cs="Times New Roman"/>
                <w:b/>
                <w:bCs/>
                <w:kern w:val="0"/>
                <w:sz w:val="18"/>
                <w:szCs w:val="18"/>
              </w:rPr>
              <w:t>Type-1</w:t>
            </w:r>
          </w:p>
        </w:tc>
        <w:tc>
          <w:tcPr>
            <w:tcW w:w="345" w:type="pct"/>
            <w:shd w:val="clear" w:color="auto" w:fill="FFFFFF" w:themeFill="background1"/>
            <w:vAlign w:val="center"/>
          </w:tcPr>
          <w:p w14:paraId="7D08428E" w14:textId="72244688" w:rsidR="00F968D8" w:rsidRPr="00B92C06" w:rsidRDefault="00F968D8" w:rsidP="00F968D8">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8.10%</w:t>
            </w:r>
          </w:p>
        </w:tc>
        <w:tc>
          <w:tcPr>
            <w:tcW w:w="385" w:type="pct"/>
            <w:shd w:val="clear" w:color="auto" w:fill="FFFFFF" w:themeFill="background1"/>
            <w:vAlign w:val="center"/>
          </w:tcPr>
          <w:p w14:paraId="40EE3281" w14:textId="74B2BBAD" w:rsidR="00F968D8" w:rsidRPr="00B92C06" w:rsidRDefault="00F968D8" w:rsidP="00F968D8">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15.90%</w:t>
            </w:r>
          </w:p>
        </w:tc>
        <w:tc>
          <w:tcPr>
            <w:tcW w:w="345" w:type="pct"/>
            <w:shd w:val="clear" w:color="auto" w:fill="FFFFFF" w:themeFill="background1"/>
            <w:vAlign w:val="center"/>
          </w:tcPr>
          <w:p w14:paraId="0D144E84" w14:textId="07D6C7D3" w:rsidR="00F968D8" w:rsidRPr="00B92C06" w:rsidRDefault="00F968D8" w:rsidP="00F968D8">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41.40%</w:t>
            </w:r>
          </w:p>
        </w:tc>
        <w:tc>
          <w:tcPr>
            <w:tcW w:w="395" w:type="pct"/>
            <w:shd w:val="clear" w:color="auto" w:fill="FFFFFF" w:themeFill="background1"/>
            <w:vAlign w:val="center"/>
          </w:tcPr>
          <w:p w14:paraId="5F14D4A6" w14:textId="55BC9363" w:rsidR="00F968D8" w:rsidRPr="00B92C06" w:rsidRDefault="00F968D8" w:rsidP="00F968D8">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5.17%</w:t>
            </w:r>
          </w:p>
        </w:tc>
        <w:tc>
          <w:tcPr>
            <w:tcW w:w="395" w:type="pct"/>
            <w:shd w:val="clear" w:color="auto" w:fill="FFFFFF" w:themeFill="background1"/>
            <w:vAlign w:val="center"/>
          </w:tcPr>
          <w:p w14:paraId="3D2ED512" w14:textId="3E6F1D79" w:rsidR="00F968D8" w:rsidRPr="00B92C06" w:rsidRDefault="00F968D8" w:rsidP="00F968D8">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20.78%</w:t>
            </w:r>
          </w:p>
        </w:tc>
        <w:tc>
          <w:tcPr>
            <w:tcW w:w="396" w:type="pct"/>
            <w:shd w:val="clear" w:color="auto" w:fill="FFFFFF" w:themeFill="background1"/>
            <w:vAlign w:val="center"/>
          </w:tcPr>
          <w:p w14:paraId="48B0FB8A" w14:textId="47CA82FF" w:rsidR="00F968D8" w:rsidRPr="00B92C06" w:rsidRDefault="00F968D8" w:rsidP="00F968D8">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49.78%</w:t>
            </w:r>
          </w:p>
        </w:tc>
        <w:tc>
          <w:tcPr>
            <w:tcW w:w="413" w:type="pct"/>
            <w:shd w:val="clear" w:color="auto" w:fill="FFFFFF" w:themeFill="background1"/>
            <w:noWrap/>
          </w:tcPr>
          <w:p w14:paraId="48AEBB78" w14:textId="40CE0DF5" w:rsidR="00F968D8" w:rsidRPr="00F968D8" w:rsidRDefault="00F968D8" w:rsidP="00F968D8">
            <w:pPr>
              <w:jc w:val="center"/>
              <w:rPr>
                <w:rFonts w:ascii="Times New Roman" w:hAnsi="Times New Roman" w:cs="Times New Roman"/>
                <w:sz w:val="18"/>
                <w:szCs w:val="18"/>
              </w:rPr>
            </w:pPr>
            <w:r w:rsidRPr="00F968D8">
              <w:rPr>
                <w:rFonts w:ascii="Times New Roman" w:hAnsi="Times New Roman" w:cs="Times New Roman"/>
                <w:sz w:val="18"/>
                <w:szCs w:val="18"/>
              </w:rPr>
              <w:t xml:space="preserve"> </w:t>
            </w:r>
          </w:p>
        </w:tc>
        <w:tc>
          <w:tcPr>
            <w:tcW w:w="544" w:type="pct"/>
            <w:shd w:val="clear" w:color="auto" w:fill="FFFFFF" w:themeFill="background1"/>
            <w:noWrap/>
          </w:tcPr>
          <w:p w14:paraId="725AB85E" w14:textId="0ABF02DA" w:rsidR="00F968D8" w:rsidRPr="00F968D8" w:rsidRDefault="00F968D8" w:rsidP="00F968D8">
            <w:pPr>
              <w:jc w:val="center"/>
              <w:rPr>
                <w:rFonts w:ascii="Times New Roman" w:hAnsi="Times New Roman" w:cs="Times New Roman"/>
                <w:sz w:val="18"/>
                <w:szCs w:val="18"/>
              </w:rPr>
            </w:pPr>
            <w:r w:rsidRPr="00F968D8">
              <w:rPr>
                <w:rFonts w:ascii="Times New Roman" w:hAnsi="Times New Roman" w:cs="Times New Roman"/>
                <w:sz w:val="18"/>
                <w:szCs w:val="18"/>
              </w:rPr>
              <w:t xml:space="preserve"> </w:t>
            </w:r>
          </w:p>
        </w:tc>
        <w:tc>
          <w:tcPr>
            <w:tcW w:w="427" w:type="pct"/>
            <w:shd w:val="clear" w:color="auto" w:fill="FFFFFF" w:themeFill="background1"/>
            <w:noWrap/>
          </w:tcPr>
          <w:p w14:paraId="1D5FDCD2" w14:textId="2B303754" w:rsidR="00F968D8" w:rsidRPr="00F968D8" w:rsidRDefault="00F968D8" w:rsidP="00F968D8">
            <w:pPr>
              <w:jc w:val="center"/>
              <w:rPr>
                <w:rFonts w:ascii="Times New Roman" w:hAnsi="Times New Roman" w:cs="Times New Roman"/>
                <w:sz w:val="18"/>
                <w:szCs w:val="18"/>
              </w:rPr>
            </w:pPr>
            <w:r w:rsidRPr="00F968D8">
              <w:rPr>
                <w:rFonts w:ascii="Times New Roman" w:hAnsi="Times New Roman" w:cs="Times New Roman"/>
                <w:sz w:val="18"/>
                <w:szCs w:val="18"/>
              </w:rPr>
              <w:t xml:space="preserve"> </w:t>
            </w:r>
          </w:p>
        </w:tc>
      </w:tr>
      <w:tr w:rsidR="00F968D8" w:rsidRPr="00B92C06" w14:paraId="5F025932" w14:textId="77777777" w:rsidTr="00F968D8">
        <w:trPr>
          <w:trHeight w:val="113"/>
          <w:jc w:val="center"/>
        </w:trPr>
        <w:tc>
          <w:tcPr>
            <w:tcW w:w="489" w:type="pct"/>
            <w:vMerge/>
            <w:shd w:val="clear" w:color="auto" w:fill="FFFFFF" w:themeFill="background1"/>
            <w:vAlign w:val="center"/>
          </w:tcPr>
          <w:p w14:paraId="2D6CD6F2" w14:textId="77777777" w:rsidR="00F968D8" w:rsidRPr="00B92C06" w:rsidRDefault="00F968D8" w:rsidP="00F968D8">
            <w:pPr>
              <w:widowControl/>
              <w:jc w:val="center"/>
              <w:rPr>
                <w:rFonts w:ascii="Times New Roman" w:eastAsia="DengXian" w:hAnsi="Times New Roman" w:cs="Times New Roman"/>
                <w:b/>
                <w:bCs/>
                <w:kern w:val="0"/>
                <w:sz w:val="18"/>
                <w:szCs w:val="18"/>
              </w:rPr>
            </w:pPr>
          </w:p>
        </w:tc>
        <w:tc>
          <w:tcPr>
            <w:tcW w:w="431" w:type="pct"/>
            <w:vMerge/>
            <w:shd w:val="clear" w:color="auto" w:fill="FFFFFF" w:themeFill="background1"/>
            <w:vAlign w:val="center"/>
          </w:tcPr>
          <w:p w14:paraId="3B52153D" w14:textId="6E28C725" w:rsidR="00F968D8" w:rsidRPr="00B92C06" w:rsidRDefault="00F968D8" w:rsidP="00F968D8">
            <w:pPr>
              <w:widowControl/>
              <w:jc w:val="center"/>
              <w:rPr>
                <w:rFonts w:ascii="Times New Roman" w:eastAsia="DengXian" w:hAnsi="Times New Roman" w:cs="Times New Roman"/>
                <w:b/>
                <w:bCs/>
                <w:kern w:val="0"/>
                <w:sz w:val="18"/>
                <w:szCs w:val="18"/>
              </w:rPr>
            </w:pPr>
          </w:p>
        </w:tc>
        <w:tc>
          <w:tcPr>
            <w:tcW w:w="436" w:type="pct"/>
            <w:shd w:val="clear" w:color="auto" w:fill="FFFFFF" w:themeFill="background1"/>
            <w:vAlign w:val="center"/>
          </w:tcPr>
          <w:p w14:paraId="57059735" w14:textId="1F174273" w:rsidR="00F968D8" w:rsidRPr="00B92C06" w:rsidRDefault="00F968D8" w:rsidP="00F968D8">
            <w:pPr>
              <w:widowControl/>
              <w:jc w:val="center"/>
              <w:rPr>
                <w:rFonts w:ascii="Times New Roman" w:eastAsia="DengXian" w:hAnsi="Times New Roman" w:cs="Times New Roman"/>
                <w:b/>
                <w:bCs/>
                <w:kern w:val="0"/>
                <w:sz w:val="18"/>
                <w:szCs w:val="18"/>
              </w:rPr>
            </w:pPr>
            <w:r w:rsidRPr="00B92C06">
              <w:rPr>
                <w:rFonts w:ascii="Times New Roman" w:eastAsia="DengXian" w:hAnsi="Times New Roman" w:cs="Times New Roman"/>
                <w:b/>
                <w:bCs/>
                <w:kern w:val="0"/>
                <w:sz w:val="18"/>
                <w:szCs w:val="18"/>
              </w:rPr>
              <w:t>Type-2</w:t>
            </w:r>
          </w:p>
        </w:tc>
        <w:tc>
          <w:tcPr>
            <w:tcW w:w="345" w:type="pct"/>
            <w:shd w:val="clear" w:color="auto" w:fill="FFFFFF" w:themeFill="background1"/>
            <w:vAlign w:val="center"/>
          </w:tcPr>
          <w:p w14:paraId="0C86A220" w14:textId="38849C64" w:rsidR="00F968D8" w:rsidRPr="00B92C06" w:rsidRDefault="00F968D8" w:rsidP="00F968D8">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13.30%</w:t>
            </w:r>
          </w:p>
        </w:tc>
        <w:tc>
          <w:tcPr>
            <w:tcW w:w="385" w:type="pct"/>
            <w:shd w:val="clear" w:color="auto" w:fill="FFFFFF" w:themeFill="background1"/>
            <w:vAlign w:val="center"/>
          </w:tcPr>
          <w:p w14:paraId="24065F3F" w14:textId="5270701C" w:rsidR="00F968D8" w:rsidRPr="00B92C06" w:rsidRDefault="00F968D8" w:rsidP="00F968D8">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26.10%</w:t>
            </w:r>
          </w:p>
        </w:tc>
        <w:tc>
          <w:tcPr>
            <w:tcW w:w="345" w:type="pct"/>
            <w:shd w:val="clear" w:color="auto" w:fill="FFFFFF" w:themeFill="background1"/>
            <w:vAlign w:val="center"/>
          </w:tcPr>
          <w:p w14:paraId="2380C184" w14:textId="3E89BC76" w:rsidR="00F968D8" w:rsidRPr="00B92C06" w:rsidRDefault="00F968D8" w:rsidP="00F968D8">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67.90%</w:t>
            </w:r>
          </w:p>
        </w:tc>
        <w:tc>
          <w:tcPr>
            <w:tcW w:w="395" w:type="pct"/>
            <w:shd w:val="clear" w:color="auto" w:fill="FFFFFF" w:themeFill="background1"/>
            <w:vAlign w:val="center"/>
          </w:tcPr>
          <w:p w14:paraId="1D8C9F53" w14:textId="450FCFFC" w:rsidR="00F968D8" w:rsidRPr="00B92C06" w:rsidRDefault="00F968D8" w:rsidP="00F968D8">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8.42%</w:t>
            </w:r>
          </w:p>
        </w:tc>
        <w:tc>
          <w:tcPr>
            <w:tcW w:w="395" w:type="pct"/>
            <w:shd w:val="clear" w:color="auto" w:fill="FFFFFF" w:themeFill="background1"/>
            <w:vAlign w:val="center"/>
          </w:tcPr>
          <w:p w14:paraId="36C8F9BC" w14:textId="0AAADD94" w:rsidR="00F968D8" w:rsidRPr="00B92C06" w:rsidRDefault="00F968D8" w:rsidP="00F968D8">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33.97%</w:t>
            </w:r>
          </w:p>
        </w:tc>
        <w:tc>
          <w:tcPr>
            <w:tcW w:w="396" w:type="pct"/>
            <w:shd w:val="clear" w:color="auto" w:fill="FFFFFF" w:themeFill="background1"/>
            <w:vAlign w:val="center"/>
          </w:tcPr>
          <w:p w14:paraId="57217F2E" w14:textId="580320E0" w:rsidR="00F968D8" w:rsidRPr="00B92C06" w:rsidRDefault="00F968D8" w:rsidP="00F968D8">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81.61%</w:t>
            </w:r>
          </w:p>
        </w:tc>
        <w:tc>
          <w:tcPr>
            <w:tcW w:w="413" w:type="pct"/>
            <w:shd w:val="clear" w:color="auto" w:fill="FFFFFF" w:themeFill="background1"/>
            <w:noWrap/>
          </w:tcPr>
          <w:p w14:paraId="3B18F867" w14:textId="40C53DE4" w:rsidR="00F968D8" w:rsidRPr="00F968D8" w:rsidRDefault="00F968D8" w:rsidP="00F968D8">
            <w:pPr>
              <w:jc w:val="center"/>
              <w:rPr>
                <w:rFonts w:ascii="Times New Roman" w:hAnsi="Times New Roman" w:cs="Times New Roman"/>
                <w:sz w:val="18"/>
                <w:szCs w:val="18"/>
              </w:rPr>
            </w:pPr>
            <w:r w:rsidRPr="00F968D8">
              <w:rPr>
                <w:rFonts w:ascii="Times New Roman" w:hAnsi="Times New Roman" w:cs="Times New Roman"/>
                <w:sz w:val="18"/>
                <w:szCs w:val="18"/>
              </w:rPr>
              <w:t>5.34%</w:t>
            </w:r>
          </w:p>
        </w:tc>
        <w:tc>
          <w:tcPr>
            <w:tcW w:w="544" w:type="pct"/>
            <w:shd w:val="clear" w:color="auto" w:fill="FFFFFF" w:themeFill="background1"/>
            <w:noWrap/>
          </w:tcPr>
          <w:p w14:paraId="47FE6873" w14:textId="71C44A46" w:rsidR="00F968D8" w:rsidRPr="00F968D8" w:rsidRDefault="00F968D8" w:rsidP="00F968D8">
            <w:pPr>
              <w:jc w:val="center"/>
              <w:rPr>
                <w:rFonts w:ascii="Times New Roman" w:hAnsi="Times New Roman" w:cs="Times New Roman"/>
                <w:sz w:val="18"/>
                <w:szCs w:val="18"/>
              </w:rPr>
            </w:pPr>
            <w:r w:rsidRPr="00F968D8">
              <w:rPr>
                <w:rFonts w:ascii="Times New Roman" w:hAnsi="Times New Roman" w:cs="Times New Roman"/>
                <w:sz w:val="18"/>
                <w:szCs w:val="18"/>
              </w:rPr>
              <w:t>45.95%</w:t>
            </w:r>
          </w:p>
        </w:tc>
        <w:tc>
          <w:tcPr>
            <w:tcW w:w="427" w:type="pct"/>
            <w:shd w:val="clear" w:color="auto" w:fill="FFFFFF" w:themeFill="background1"/>
            <w:noWrap/>
          </w:tcPr>
          <w:p w14:paraId="05F9E63D" w14:textId="6071F8D3" w:rsidR="00F968D8" w:rsidRPr="00F968D8" w:rsidRDefault="00F968D8" w:rsidP="00F968D8">
            <w:pPr>
              <w:jc w:val="center"/>
              <w:rPr>
                <w:rFonts w:ascii="Times New Roman" w:hAnsi="Times New Roman" w:cs="Times New Roman"/>
                <w:sz w:val="18"/>
                <w:szCs w:val="18"/>
              </w:rPr>
            </w:pPr>
            <w:r w:rsidRPr="00F968D8">
              <w:rPr>
                <w:rFonts w:ascii="Times New Roman" w:hAnsi="Times New Roman" w:cs="Times New Roman"/>
                <w:sz w:val="18"/>
                <w:szCs w:val="18"/>
              </w:rPr>
              <w:t>79.35%</w:t>
            </w:r>
          </w:p>
        </w:tc>
      </w:tr>
      <w:tr w:rsidR="00F968D8" w:rsidRPr="00B92C06" w14:paraId="08830969" w14:textId="77777777" w:rsidTr="00F968D8">
        <w:trPr>
          <w:trHeight w:val="113"/>
          <w:jc w:val="center"/>
        </w:trPr>
        <w:tc>
          <w:tcPr>
            <w:tcW w:w="489" w:type="pct"/>
            <w:vMerge/>
            <w:shd w:val="clear" w:color="auto" w:fill="FFFFFF" w:themeFill="background1"/>
            <w:vAlign w:val="center"/>
          </w:tcPr>
          <w:p w14:paraId="71F86CDB" w14:textId="77777777" w:rsidR="00F968D8" w:rsidRPr="00B92C06" w:rsidRDefault="00F968D8" w:rsidP="00F968D8">
            <w:pPr>
              <w:widowControl/>
              <w:jc w:val="center"/>
              <w:rPr>
                <w:rFonts w:ascii="Times New Roman" w:eastAsia="DengXian" w:hAnsi="Times New Roman" w:cs="Times New Roman"/>
                <w:b/>
                <w:bCs/>
                <w:kern w:val="0"/>
                <w:sz w:val="18"/>
                <w:szCs w:val="18"/>
              </w:rPr>
            </w:pPr>
          </w:p>
        </w:tc>
        <w:tc>
          <w:tcPr>
            <w:tcW w:w="431" w:type="pct"/>
            <w:vMerge w:val="restart"/>
            <w:shd w:val="clear" w:color="auto" w:fill="FFFFFF" w:themeFill="background1"/>
            <w:vAlign w:val="center"/>
          </w:tcPr>
          <w:p w14:paraId="6C2855D6" w14:textId="437EC92C" w:rsidR="00F968D8" w:rsidRPr="00B92C06" w:rsidRDefault="00F968D8" w:rsidP="00F968D8">
            <w:pPr>
              <w:widowControl/>
              <w:jc w:val="center"/>
              <w:rPr>
                <w:rFonts w:ascii="Times New Roman" w:eastAsia="DengXian" w:hAnsi="Times New Roman" w:cs="Times New Roman"/>
                <w:b/>
                <w:bCs/>
                <w:kern w:val="0"/>
                <w:sz w:val="18"/>
                <w:szCs w:val="18"/>
              </w:rPr>
            </w:pPr>
            <w:r w:rsidRPr="00B92C06">
              <w:rPr>
                <w:rFonts w:ascii="Times New Roman" w:eastAsia="DengXian" w:hAnsi="Times New Roman" w:cs="Times New Roman"/>
                <w:b/>
                <w:bCs/>
                <w:kern w:val="0"/>
                <w:sz w:val="18"/>
                <w:szCs w:val="18"/>
              </w:rPr>
              <w:t>UL RU</w:t>
            </w:r>
          </w:p>
        </w:tc>
        <w:tc>
          <w:tcPr>
            <w:tcW w:w="436" w:type="pct"/>
            <w:shd w:val="clear" w:color="auto" w:fill="FFFFFF" w:themeFill="background1"/>
            <w:vAlign w:val="center"/>
          </w:tcPr>
          <w:p w14:paraId="6271DE56" w14:textId="3B501E8F" w:rsidR="00F968D8" w:rsidRPr="00B92C06" w:rsidRDefault="00F968D8" w:rsidP="00F968D8">
            <w:pPr>
              <w:widowControl/>
              <w:jc w:val="center"/>
              <w:rPr>
                <w:rFonts w:ascii="Times New Roman" w:eastAsia="DengXian" w:hAnsi="Times New Roman" w:cs="Times New Roman"/>
                <w:b/>
                <w:bCs/>
                <w:kern w:val="0"/>
                <w:sz w:val="18"/>
                <w:szCs w:val="18"/>
              </w:rPr>
            </w:pPr>
            <w:r w:rsidRPr="00B92C06">
              <w:rPr>
                <w:rFonts w:ascii="Times New Roman" w:eastAsia="DengXian" w:hAnsi="Times New Roman" w:cs="Times New Roman"/>
                <w:b/>
                <w:bCs/>
                <w:kern w:val="0"/>
                <w:sz w:val="18"/>
                <w:szCs w:val="18"/>
              </w:rPr>
              <w:t>Type-1</w:t>
            </w:r>
          </w:p>
        </w:tc>
        <w:tc>
          <w:tcPr>
            <w:tcW w:w="345" w:type="pct"/>
            <w:shd w:val="clear" w:color="auto" w:fill="FFFFFF" w:themeFill="background1"/>
            <w:vAlign w:val="center"/>
          </w:tcPr>
          <w:p w14:paraId="456B8327" w14:textId="3B1F9431" w:rsidR="00F968D8" w:rsidRPr="00B92C06" w:rsidRDefault="00F968D8" w:rsidP="00F968D8">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1.70%</w:t>
            </w:r>
          </w:p>
        </w:tc>
        <w:tc>
          <w:tcPr>
            <w:tcW w:w="385" w:type="pct"/>
            <w:shd w:val="clear" w:color="auto" w:fill="FFFFFF" w:themeFill="background1"/>
            <w:vAlign w:val="center"/>
          </w:tcPr>
          <w:p w14:paraId="489336F3" w14:textId="4584ED19" w:rsidR="00F968D8" w:rsidRPr="00B92C06" w:rsidRDefault="00F968D8" w:rsidP="00F968D8">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3.40%</w:t>
            </w:r>
          </w:p>
        </w:tc>
        <w:tc>
          <w:tcPr>
            <w:tcW w:w="345" w:type="pct"/>
            <w:shd w:val="clear" w:color="auto" w:fill="FFFFFF" w:themeFill="background1"/>
            <w:vAlign w:val="center"/>
          </w:tcPr>
          <w:p w14:paraId="52AFE291" w14:textId="1788B4FF" w:rsidR="00F968D8" w:rsidRPr="00B92C06" w:rsidRDefault="00F968D8" w:rsidP="00F968D8">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9.90%</w:t>
            </w:r>
          </w:p>
        </w:tc>
        <w:tc>
          <w:tcPr>
            <w:tcW w:w="395" w:type="pct"/>
            <w:shd w:val="clear" w:color="auto" w:fill="FFFFFF" w:themeFill="background1"/>
            <w:vAlign w:val="center"/>
          </w:tcPr>
          <w:p w14:paraId="4093A9CB" w14:textId="7294571A" w:rsidR="00F968D8" w:rsidRPr="00B92C06" w:rsidRDefault="00F968D8" w:rsidP="00F968D8">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1.51%</w:t>
            </w:r>
          </w:p>
        </w:tc>
        <w:tc>
          <w:tcPr>
            <w:tcW w:w="395" w:type="pct"/>
            <w:shd w:val="clear" w:color="auto" w:fill="FFFFFF" w:themeFill="background1"/>
            <w:vAlign w:val="center"/>
          </w:tcPr>
          <w:p w14:paraId="7BE5B7C5" w14:textId="3FDE70B0" w:rsidR="00F968D8" w:rsidRPr="00B92C06" w:rsidRDefault="00F968D8" w:rsidP="00F968D8">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5.19%</w:t>
            </w:r>
          </w:p>
        </w:tc>
        <w:tc>
          <w:tcPr>
            <w:tcW w:w="396" w:type="pct"/>
            <w:shd w:val="clear" w:color="auto" w:fill="FFFFFF" w:themeFill="background1"/>
            <w:vAlign w:val="center"/>
          </w:tcPr>
          <w:p w14:paraId="36C7F767" w14:textId="5395ED86" w:rsidR="00F968D8" w:rsidRPr="00B92C06" w:rsidRDefault="00F968D8" w:rsidP="00F968D8">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12.92%</w:t>
            </w:r>
          </w:p>
        </w:tc>
        <w:tc>
          <w:tcPr>
            <w:tcW w:w="413" w:type="pct"/>
            <w:shd w:val="clear" w:color="auto" w:fill="FFFFFF" w:themeFill="background1"/>
            <w:noWrap/>
          </w:tcPr>
          <w:p w14:paraId="306B0768" w14:textId="7C3D45D4" w:rsidR="00F968D8" w:rsidRPr="00F968D8" w:rsidRDefault="00F968D8" w:rsidP="00F968D8">
            <w:pPr>
              <w:jc w:val="center"/>
              <w:rPr>
                <w:rFonts w:ascii="Times New Roman" w:hAnsi="Times New Roman" w:cs="Times New Roman"/>
                <w:sz w:val="18"/>
                <w:szCs w:val="18"/>
              </w:rPr>
            </w:pPr>
            <w:r w:rsidRPr="00F968D8">
              <w:rPr>
                <w:rFonts w:ascii="Times New Roman" w:hAnsi="Times New Roman" w:cs="Times New Roman"/>
                <w:sz w:val="18"/>
                <w:szCs w:val="18"/>
              </w:rPr>
              <w:t xml:space="preserve"> </w:t>
            </w:r>
          </w:p>
        </w:tc>
        <w:tc>
          <w:tcPr>
            <w:tcW w:w="544" w:type="pct"/>
            <w:shd w:val="clear" w:color="auto" w:fill="FFFFFF" w:themeFill="background1"/>
            <w:noWrap/>
          </w:tcPr>
          <w:p w14:paraId="1507E438" w14:textId="5F1F3CA5" w:rsidR="00F968D8" w:rsidRPr="00F968D8" w:rsidRDefault="00F968D8" w:rsidP="00F968D8">
            <w:pPr>
              <w:jc w:val="center"/>
              <w:rPr>
                <w:rFonts w:ascii="Times New Roman" w:hAnsi="Times New Roman" w:cs="Times New Roman"/>
                <w:sz w:val="18"/>
                <w:szCs w:val="18"/>
              </w:rPr>
            </w:pPr>
            <w:r w:rsidRPr="00F968D8">
              <w:rPr>
                <w:rFonts w:ascii="Times New Roman" w:hAnsi="Times New Roman" w:cs="Times New Roman"/>
                <w:sz w:val="18"/>
                <w:szCs w:val="18"/>
              </w:rPr>
              <w:t xml:space="preserve"> </w:t>
            </w:r>
          </w:p>
        </w:tc>
        <w:tc>
          <w:tcPr>
            <w:tcW w:w="427" w:type="pct"/>
            <w:shd w:val="clear" w:color="auto" w:fill="FFFFFF" w:themeFill="background1"/>
            <w:noWrap/>
          </w:tcPr>
          <w:p w14:paraId="6ACAFE1A" w14:textId="0E4FEF03" w:rsidR="00F968D8" w:rsidRPr="00F968D8" w:rsidRDefault="00F968D8" w:rsidP="00F968D8">
            <w:pPr>
              <w:jc w:val="center"/>
              <w:rPr>
                <w:rFonts w:ascii="Times New Roman" w:hAnsi="Times New Roman" w:cs="Times New Roman"/>
                <w:sz w:val="18"/>
                <w:szCs w:val="18"/>
              </w:rPr>
            </w:pPr>
            <w:r w:rsidRPr="00F968D8">
              <w:rPr>
                <w:rFonts w:ascii="Times New Roman" w:hAnsi="Times New Roman" w:cs="Times New Roman"/>
                <w:sz w:val="18"/>
                <w:szCs w:val="18"/>
              </w:rPr>
              <w:t xml:space="preserve"> </w:t>
            </w:r>
          </w:p>
        </w:tc>
      </w:tr>
      <w:tr w:rsidR="00F968D8" w:rsidRPr="00B92C06" w14:paraId="516B6E3C" w14:textId="77777777" w:rsidTr="00F968D8">
        <w:trPr>
          <w:trHeight w:val="113"/>
          <w:jc w:val="center"/>
        </w:trPr>
        <w:tc>
          <w:tcPr>
            <w:tcW w:w="489" w:type="pct"/>
            <w:vMerge/>
            <w:shd w:val="clear" w:color="auto" w:fill="FFFFFF" w:themeFill="background1"/>
            <w:vAlign w:val="center"/>
          </w:tcPr>
          <w:p w14:paraId="3D7B9C29" w14:textId="77777777" w:rsidR="00F968D8" w:rsidRPr="00B92C06" w:rsidRDefault="00F968D8" w:rsidP="00F968D8">
            <w:pPr>
              <w:widowControl/>
              <w:jc w:val="center"/>
              <w:rPr>
                <w:rFonts w:ascii="Times New Roman" w:eastAsia="DengXian" w:hAnsi="Times New Roman" w:cs="Times New Roman"/>
                <w:b/>
                <w:bCs/>
                <w:kern w:val="0"/>
                <w:sz w:val="18"/>
                <w:szCs w:val="18"/>
              </w:rPr>
            </w:pPr>
          </w:p>
        </w:tc>
        <w:tc>
          <w:tcPr>
            <w:tcW w:w="431" w:type="pct"/>
            <w:vMerge/>
            <w:shd w:val="clear" w:color="auto" w:fill="FFFFFF" w:themeFill="background1"/>
            <w:vAlign w:val="center"/>
          </w:tcPr>
          <w:p w14:paraId="4CFA777A" w14:textId="6274FF86" w:rsidR="00F968D8" w:rsidRPr="00B92C06" w:rsidRDefault="00F968D8" w:rsidP="00F968D8">
            <w:pPr>
              <w:widowControl/>
              <w:jc w:val="center"/>
              <w:rPr>
                <w:rFonts w:ascii="Times New Roman" w:eastAsia="DengXian" w:hAnsi="Times New Roman" w:cs="Times New Roman"/>
                <w:b/>
                <w:bCs/>
                <w:kern w:val="0"/>
                <w:sz w:val="18"/>
                <w:szCs w:val="18"/>
              </w:rPr>
            </w:pPr>
          </w:p>
        </w:tc>
        <w:tc>
          <w:tcPr>
            <w:tcW w:w="436" w:type="pct"/>
            <w:shd w:val="clear" w:color="auto" w:fill="FFFFFF" w:themeFill="background1"/>
            <w:vAlign w:val="center"/>
          </w:tcPr>
          <w:p w14:paraId="3FC65FC8" w14:textId="0BB12B8B" w:rsidR="00F968D8" w:rsidRPr="00B92C06" w:rsidRDefault="00F968D8" w:rsidP="00F968D8">
            <w:pPr>
              <w:widowControl/>
              <w:jc w:val="center"/>
              <w:rPr>
                <w:rFonts w:ascii="Times New Roman" w:eastAsia="DengXian" w:hAnsi="Times New Roman" w:cs="Times New Roman"/>
                <w:b/>
                <w:bCs/>
                <w:kern w:val="0"/>
                <w:sz w:val="18"/>
                <w:szCs w:val="18"/>
              </w:rPr>
            </w:pPr>
            <w:r w:rsidRPr="00B92C06">
              <w:rPr>
                <w:rFonts w:ascii="Times New Roman" w:eastAsia="DengXian" w:hAnsi="Times New Roman" w:cs="Times New Roman"/>
                <w:b/>
                <w:bCs/>
                <w:kern w:val="0"/>
                <w:sz w:val="18"/>
                <w:szCs w:val="18"/>
              </w:rPr>
              <w:t>Type-2</w:t>
            </w:r>
          </w:p>
        </w:tc>
        <w:tc>
          <w:tcPr>
            <w:tcW w:w="345" w:type="pct"/>
            <w:shd w:val="clear" w:color="auto" w:fill="FFFFFF" w:themeFill="background1"/>
            <w:vAlign w:val="center"/>
          </w:tcPr>
          <w:p w14:paraId="38555B0A" w14:textId="3E914B9D" w:rsidR="00F968D8" w:rsidRPr="00B92C06" w:rsidRDefault="00F968D8" w:rsidP="00F968D8">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4.70%</w:t>
            </w:r>
          </w:p>
        </w:tc>
        <w:tc>
          <w:tcPr>
            <w:tcW w:w="385" w:type="pct"/>
            <w:shd w:val="clear" w:color="auto" w:fill="FFFFFF" w:themeFill="background1"/>
            <w:vAlign w:val="center"/>
          </w:tcPr>
          <w:p w14:paraId="3D92713D" w14:textId="670E978E" w:rsidR="00F968D8" w:rsidRPr="00B92C06" w:rsidRDefault="00F968D8" w:rsidP="00F968D8">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9.50%</w:t>
            </w:r>
          </w:p>
        </w:tc>
        <w:tc>
          <w:tcPr>
            <w:tcW w:w="345" w:type="pct"/>
            <w:shd w:val="clear" w:color="auto" w:fill="FFFFFF" w:themeFill="background1"/>
            <w:vAlign w:val="center"/>
          </w:tcPr>
          <w:p w14:paraId="360F0C80" w14:textId="35D91467" w:rsidR="00F968D8" w:rsidRPr="00B92C06" w:rsidRDefault="00F968D8" w:rsidP="00F968D8">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27.40%</w:t>
            </w:r>
          </w:p>
        </w:tc>
        <w:tc>
          <w:tcPr>
            <w:tcW w:w="395" w:type="pct"/>
            <w:shd w:val="clear" w:color="auto" w:fill="FFFFFF" w:themeFill="background1"/>
            <w:vAlign w:val="center"/>
          </w:tcPr>
          <w:p w14:paraId="7A5F4E15" w14:textId="63F089E2" w:rsidR="00F968D8" w:rsidRPr="00B92C06" w:rsidRDefault="00F968D8" w:rsidP="00F968D8">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4.22%</w:t>
            </w:r>
          </w:p>
        </w:tc>
        <w:tc>
          <w:tcPr>
            <w:tcW w:w="395" w:type="pct"/>
            <w:shd w:val="clear" w:color="auto" w:fill="FFFFFF" w:themeFill="background1"/>
            <w:vAlign w:val="center"/>
          </w:tcPr>
          <w:p w14:paraId="354375B0" w14:textId="1DE69478" w:rsidR="00F968D8" w:rsidRPr="00B92C06" w:rsidRDefault="00F968D8" w:rsidP="00F968D8">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14.52%</w:t>
            </w:r>
          </w:p>
        </w:tc>
        <w:tc>
          <w:tcPr>
            <w:tcW w:w="396" w:type="pct"/>
            <w:shd w:val="clear" w:color="auto" w:fill="FFFFFF" w:themeFill="background1"/>
            <w:vAlign w:val="center"/>
          </w:tcPr>
          <w:p w14:paraId="7806B6BA" w14:textId="31DA929E" w:rsidR="00F968D8" w:rsidRPr="00B92C06" w:rsidRDefault="00F968D8" w:rsidP="00F968D8">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36.14%</w:t>
            </w:r>
          </w:p>
        </w:tc>
        <w:tc>
          <w:tcPr>
            <w:tcW w:w="413" w:type="pct"/>
            <w:shd w:val="clear" w:color="auto" w:fill="FFFFFF" w:themeFill="background1"/>
            <w:noWrap/>
          </w:tcPr>
          <w:p w14:paraId="349CFCF3" w14:textId="75F947DE" w:rsidR="00F968D8" w:rsidRPr="00F968D8" w:rsidRDefault="00F968D8" w:rsidP="00F968D8">
            <w:pPr>
              <w:jc w:val="center"/>
              <w:rPr>
                <w:rFonts w:ascii="Times New Roman" w:hAnsi="Times New Roman" w:cs="Times New Roman"/>
                <w:sz w:val="18"/>
                <w:szCs w:val="18"/>
              </w:rPr>
            </w:pPr>
            <w:r w:rsidRPr="00F968D8">
              <w:rPr>
                <w:rFonts w:ascii="Times New Roman" w:hAnsi="Times New Roman" w:cs="Times New Roman"/>
                <w:sz w:val="18"/>
                <w:szCs w:val="18"/>
              </w:rPr>
              <w:t>2.34%</w:t>
            </w:r>
          </w:p>
        </w:tc>
        <w:tc>
          <w:tcPr>
            <w:tcW w:w="544" w:type="pct"/>
            <w:shd w:val="clear" w:color="auto" w:fill="FFFFFF" w:themeFill="background1"/>
            <w:noWrap/>
          </w:tcPr>
          <w:p w14:paraId="05A0C807" w14:textId="7B381B86" w:rsidR="00F968D8" w:rsidRPr="00F968D8" w:rsidRDefault="00F968D8" w:rsidP="00F968D8">
            <w:pPr>
              <w:jc w:val="center"/>
              <w:rPr>
                <w:rFonts w:ascii="Times New Roman" w:hAnsi="Times New Roman" w:cs="Times New Roman"/>
                <w:sz w:val="18"/>
                <w:szCs w:val="18"/>
              </w:rPr>
            </w:pPr>
            <w:r w:rsidRPr="00F968D8">
              <w:rPr>
                <w:rFonts w:ascii="Times New Roman" w:hAnsi="Times New Roman" w:cs="Times New Roman"/>
                <w:sz w:val="18"/>
                <w:szCs w:val="18"/>
              </w:rPr>
              <w:t>14.75%</w:t>
            </w:r>
          </w:p>
        </w:tc>
        <w:tc>
          <w:tcPr>
            <w:tcW w:w="427" w:type="pct"/>
            <w:shd w:val="clear" w:color="auto" w:fill="FFFFFF" w:themeFill="background1"/>
            <w:noWrap/>
          </w:tcPr>
          <w:p w14:paraId="04266E8B" w14:textId="2EA8AC8A" w:rsidR="00F968D8" w:rsidRPr="00F968D8" w:rsidRDefault="00F968D8" w:rsidP="00F968D8">
            <w:pPr>
              <w:jc w:val="center"/>
              <w:rPr>
                <w:rFonts w:ascii="Times New Roman" w:hAnsi="Times New Roman" w:cs="Times New Roman"/>
                <w:sz w:val="18"/>
                <w:szCs w:val="18"/>
              </w:rPr>
            </w:pPr>
            <w:r w:rsidRPr="00F968D8">
              <w:rPr>
                <w:rFonts w:ascii="Times New Roman" w:hAnsi="Times New Roman" w:cs="Times New Roman"/>
                <w:sz w:val="18"/>
                <w:szCs w:val="18"/>
              </w:rPr>
              <w:t>23.69%</w:t>
            </w:r>
          </w:p>
        </w:tc>
      </w:tr>
      <w:tr w:rsidR="00F968D8" w:rsidRPr="00B92C06" w14:paraId="634A11B0" w14:textId="77777777" w:rsidTr="00F968D8">
        <w:trPr>
          <w:trHeight w:val="113"/>
          <w:jc w:val="center"/>
        </w:trPr>
        <w:tc>
          <w:tcPr>
            <w:tcW w:w="489" w:type="pct"/>
            <w:vMerge w:val="restart"/>
            <w:shd w:val="clear" w:color="auto" w:fill="FFFFFF" w:themeFill="background1"/>
            <w:vAlign w:val="center"/>
          </w:tcPr>
          <w:p w14:paraId="2C92BBC6" w14:textId="31C90E5B" w:rsidR="00F968D8" w:rsidRPr="00B92C06" w:rsidRDefault="00F968D8" w:rsidP="00F968D8">
            <w:pPr>
              <w:widowControl/>
              <w:jc w:val="center"/>
              <w:rPr>
                <w:rFonts w:ascii="Times New Roman" w:eastAsia="DengXian" w:hAnsi="Times New Roman" w:cs="Times New Roman"/>
                <w:b/>
                <w:bCs/>
                <w:kern w:val="0"/>
                <w:sz w:val="18"/>
                <w:szCs w:val="18"/>
              </w:rPr>
            </w:pPr>
            <w:r w:rsidRPr="006F6D43">
              <w:rPr>
                <w:rFonts w:ascii="Times New Roman" w:eastAsia="DengXian" w:hAnsi="Times New Roman" w:cs="Times New Roman"/>
                <w:b/>
                <w:bCs/>
                <w:kern w:val="0"/>
                <w:sz w:val="18"/>
                <w:szCs w:val="18"/>
              </w:rPr>
              <w:t>Dynamic SBFD</w:t>
            </w:r>
          </w:p>
        </w:tc>
        <w:tc>
          <w:tcPr>
            <w:tcW w:w="431" w:type="pct"/>
            <w:vMerge w:val="restart"/>
            <w:shd w:val="clear" w:color="auto" w:fill="FFFFFF" w:themeFill="background1"/>
            <w:vAlign w:val="center"/>
          </w:tcPr>
          <w:p w14:paraId="3D4921A1" w14:textId="4A229AA0" w:rsidR="00F968D8" w:rsidRPr="00B92C06" w:rsidRDefault="00F968D8" w:rsidP="00F968D8">
            <w:pPr>
              <w:widowControl/>
              <w:jc w:val="center"/>
              <w:rPr>
                <w:rFonts w:ascii="Times New Roman" w:eastAsia="DengXian" w:hAnsi="Times New Roman" w:cs="Times New Roman"/>
                <w:b/>
                <w:bCs/>
                <w:kern w:val="0"/>
                <w:sz w:val="18"/>
                <w:szCs w:val="18"/>
              </w:rPr>
            </w:pPr>
            <w:r w:rsidRPr="00B92C06">
              <w:rPr>
                <w:rFonts w:ascii="Times New Roman" w:eastAsia="DengXian" w:hAnsi="Times New Roman" w:cs="Times New Roman"/>
                <w:b/>
                <w:bCs/>
                <w:kern w:val="0"/>
                <w:sz w:val="18"/>
                <w:szCs w:val="18"/>
              </w:rPr>
              <w:t>DL RU</w:t>
            </w:r>
          </w:p>
        </w:tc>
        <w:tc>
          <w:tcPr>
            <w:tcW w:w="436" w:type="pct"/>
            <w:shd w:val="clear" w:color="auto" w:fill="FFFFFF" w:themeFill="background1"/>
            <w:vAlign w:val="center"/>
          </w:tcPr>
          <w:p w14:paraId="399BFC33" w14:textId="023539C2" w:rsidR="00F968D8" w:rsidRPr="00B92C06" w:rsidRDefault="00F968D8" w:rsidP="00F968D8">
            <w:pPr>
              <w:widowControl/>
              <w:jc w:val="center"/>
              <w:rPr>
                <w:rFonts w:ascii="Times New Roman" w:eastAsia="DengXian" w:hAnsi="Times New Roman" w:cs="Times New Roman"/>
                <w:b/>
                <w:bCs/>
                <w:kern w:val="0"/>
                <w:sz w:val="18"/>
                <w:szCs w:val="18"/>
              </w:rPr>
            </w:pPr>
            <w:r w:rsidRPr="00B92C06">
              <w:rPr>
                <w:rFonts w:ascii="Times New Roman" w:eastAsia="DengXian" w:hAnsi="Times New Roman" w:cs="Times New Roman"/>
                <w:b/>
                <w:bCs/>
                <w:kern w:val="0"/>
                <w:sz w:val="18"/>
                <w:szCs w:val="18"/>
              </w:rPr>
              <w:t>Type-1</w:t>
            </w:r>
          </w:p>
        </w:tc>
        <w:tc>
          <w:tcPr>
            <w:tcW w:w="345" w:type="pct"/>
            <w:shd w:val="clear" w:color="auto" w:fill="FFFFFF" w:themeFill="background1"/>
            <w:vAlign w:val="center"/>
          </w:tcPr>
          <w:p w14:paraId="3026FAC8" w14:textId="39BAACBE" w:rsidR="00F968D8" w:rsidRPr="00B92C06" w:rsidRDefault="00F968D8" w:rsidP="00F968D8">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 xml:space="preserve">　</w:t>
            </w:r>
          </w:p>
        </w:tc>
        <w:tc>
          <w:tcPr>
            <w:tcW w:w="385" w:type="pct"/>
            <w:shd w:val="clear" w:color="auto" w:fill="FFFFFF" w:themeFill="background1"/>
            <w:vAlign w:val="center"/>
          </w:tcPr>
          <w:p w14:paraId="626FA4B8" w14:textId="4981BC48" w:rsidR="00F968D8" w:rsidRPr="00B92C06" w:rsidRDefault="00F968D8" w:rsidP="00F968D8">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 xml:space="preserve">　</w:t>
            </w:r>
          </w:p>
        </w:tc>
        <w:tc>
          <w:tcPr>
            <w:tcW w:w="345" w:type="pct"/>
            <w:shd w:val="clear" w:color="auto" w:fill="FFFFFF" w:themeFill="background1"/>
            <w:vAlign w:val="center"/>
          </w:tcPr>
          <w:p w14:paraId="700F0D6B" w14:textId="1120E608" w:rsidR="00F968D8" w:rsidRPr="00B92C06" w:rsidRDefault="00F968D8" w:rsidP="00F968D8">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 xml:space="preserve">　</w:t>
            </w:r>
          </w:p>
        </w:tc>
        <w:tc>
          <w:tcPr>
            <w:tcW w:w="395" w:type="pct"/>
            <w:shd w:val="clear" w:color="auto" w:fill="FFFFFF" w:themeFill="background1"/>
            <w:vAlign w:val="center"/>
          </w:tcPr>
          <w:p w14:paraId="0C82B544" w14:textId="36258C83" w:rsidR="00F968D8" w:rsidRPr="00B92C06" w:rsidRDefault="00F968D8" w:rsidP="00F968D8">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5.12%</w:t>
            </w:r>
          </w:p>
        </w:tc>
        <w:tc>
          <w:tcPr>
            <w:tcW w:w="395" w:type="pct"/>
            <w:shd w:val="clear" w:color="auto" w:fill="FFFFFF" w:themeFill="background1"/>
            <w:vAlign w:val="center"/>
          </w:tcPr>
          <w:p w14:paraId="0D709AB1" w14:textId="598C3BA1" w:rsidR="00F968D8" w:rsidRPr="00B92C06" w:rsidRDefault="00F968D8" w:rsidP="00F968D8">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18.35%</w:t>
            </w:r>
          </w:p>
        </w:tc>
        <w:tc>
          <w:tcPr>
            <w:tcW w:w="396" w:type="pct"/>
            <w:shd w:val="clear" w:color="auto" w:fill="FFFFFF" w:themeFill="background1"/>
            <w:vAlign w:val="center"/>
          </w:tcPr>
          <w:p w14:paraId="33EB397D" w14:textId="73D8789C" w:rsidR="00F968D8" w:rsidRPr="00B92C06" w:rsidRDefault="00F968D8" w:rsidP="00F968D8">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44.24%</w:t>
            </w:r>
          </w:p>
        </w:tc>
        <w:tc>
          <w:tcPr>
            <w:tcW w:w="413" w:type="pct"/>
            <w:shd w:val="clear" w:color="auto" w:fill="FFFFFF" w:themeFill="background1"/>
            <w:noWrap/>
          </w:tcPr>
          <w:p w14:paraId="62094B4C" w14:textId="6D3CDFFB" w:rsidR="00F968D8" w:rsidRPr="00F968D8" w:rsidRDefault="00F968D8" w:rsidP="00F968D8">
            <w:pPr>
              <w:jc w:val="center"/>
              <w:rPr>
                <w:rFonts w:ascii="Times New Roman" w:hAnsi="Times New Roman" w:cs="Times New Roman"/>
                <w:sz w:val="18"/>
                <w:szCs w:val="18"/>
              </w:rPr>
            </w:pPr>
            <w:r w:rsidRPr="00F968D8">
              <w:rPr>
                <w:rFonts w:ascii="Times New Roman" w:hAnsi="Times New Roman" w:cs="Times New Roman"/>
                <w:sz w:val="18"/>
                <w:szCs w:val="18"/>
              </w:rPr>
              <w:t>2.78%</w:t>
            </w:r>
          </w:p>
        </w:tc>
        <w:tc>
          <w:tcPr>
            <w:tcW w:w="544" w:type="pct"/>
            <w:shd w:val="clear" w:color="auto" w:fill="FFFFFF" w:themeFill="background1"/>
            <w:noWrap/>
          </w:tcPr>
          <w:p w14:paraId="199A891D" w14:textId="14663CB8" w:rsidR="00F968D8" w:rsidRPr="00F968D8" w:rsidRDefault="00F968D8" w:rsidP="00F968D8">
            <w:pPr>
              <w:jc w:val="center"/>
              <w:rPr>
                <w:rFonts w:ascii="Times New Roman" w:hAnsi="Times New Roman" w:cs="Times New Roman"/>
                <w:sz w:val="18"/>
                <w:szCs w:val="18"/>
              </w:rPr>
            </w:pPr>
            <w:r w:rsidRPr="00F968D8">
              <w:rPr>
                <w:rFonts w:ascii="Times New Roman" w:hAnsi="Times New Roman" w:cs="Times New Roman"/>
                <w:sz w:val="18"/>
                <w:szCs w:val="18"/>
              </w:rPr>
              <w:t>11.69%</w:t>
            </w:r>
          </w:p>
        </w:tc>
        <w:tc>
          <w:tcPr>
            <w:tcW w:w="427" w:type="pct"/>
            <w:shd w:val="clear" w:color="auto" w:fill="FFFFFF" w:themeFill="background1"/>
            <w:noWrap/>
          </w:tcPr>
          <w:p w14:paraId="588AE398" w14:textId="388CA47C" w:rsidR="00F968D8" w:rsidRPr="00F968D8" w:rsidRDefault="00F968D8" w:rsidP="00F968D8">
            <w:pPr>
              <w:jc w:val="center"/>
              <w:rPr>
                <w:rFonts w:ascii="Times New Roman" w:hAnsi="Times New Roman" w:cs="Times New Roman"/>
                <w:sz w:val="18"/>
                <w:szCs w:val="18"/>
              </w:rPr>
            </w:pPr>
            <w:r w:rsidRPr="00F968D8">
              <w:rPr>
                <w:rFonts w:ascii="Times New Roman" w:hAnsi="Times New Roman" w:cs="Times New Roman"/>
                <w:sz w:val="18"/>
                <w:szCs w:val="18"/>
              </w:rPr>
              <w:t>27.57%</w:t>
            </w:r>
          </w:p>
        </w:tc>
      </w:tr>
      <w:tr w:rsidR="00F968D8" w:rsidRPr="00B92C06" w14:paraId="1E1E4A40" w14:textId="77777777" w:rsidTr="00F968D8">
        <w:trPr>
          <w:trHeight w:val="113"/>
          <w:jc w:val="center"/>
        </w:trPr>
        <w:tc>
          <w:tcPr>
            <w:tcW w:w="489" w:type="pct"/>
            <w:vMerge/>
            <w:shd w:val="clear" w:color="auto" w:fill="FFFFFF" w:themeFill="background1"/>
          </w:tcPr>
          <w:p w14:paraId="221A15AE" w14:textId="77777777" w:rsidR="00F968D8" w:rsidRPr="00B92C06" w:rsidRDefault="00F968D8" w:rsidP="00F968D8">
            <w:pPr>
              <w:widowControl/>
              <w:jc w:val="center"/>
              <w:rPr>
                <w:rFonts w:ascii="Times New Roman" w:eastAsia="DengXian" w:hAnsi="Times New Roman" w:cs="Times New Roman"/>
                <w:b/>
                <w:bCs/>
                <w:kern w:val="0"/>
                <w:sz w:val="18"/>
                <w:szCs w:val="18"/>
              </w:rPr>
            </w:pPr>
          </w:p>
        </w:tc>
        <w:tc>
          <w:tcPr>
            <w:tcW w:w="431" w:type="pct"/>
            <w:vMerge/>
            <w:shd w:val="clear" w:color="auto" w:fill="FFFFFF" w:themeFill="background1"/>
            <w:vAlign w:val="center"/>
          </w:tcPr>
          <w:p w14:paraId="1D4BB4DB" w14:textId="143A77FE" w:rsidR="00F968D8" w:rsidRPr="00B92C06" w:rsidRDefault="00F968D8" w:rsidP="00F968D8">
            <w:pPr>
              <w:widowControl/>
              <w:jc w:val="center"/>
              <w:rPr>
                <w:rFonts w:ascii="Times New Roman" w:eastAsia="DengXian" w:hAnsi="Times New Roman" w:cs="Times New Roman"/>
                <w:b/>
                <w:bCs/>
                <w:kern w:val="0"/>
                <w:sz w:val="18"/>
                <w:szCs w:val="18"/>
              </w:rPr>
            </w:pPr>
          </w:p>
        </w:tc>
        <w:tc>
          <w:tcPr>
            <w:tcW w:w="436" w:type="pct"/>
            <w:shd w:val="clear" w:color="auto" w:fill="FFFFFF" w:themeFill="background1"/>
            <w:vAlign w:val="center"/>
          </w:tcPr>
          <w:p w14:paraId="7C65F2C6" w14:textId="4EF58A76" w:rsidR="00F968D8" w:rsidRPr="00B92C06" w:rsidRDefault="00F968D8" w:rsidP="00F968D8">
            <w:pPr>
              <w:widowControl/>
              <w:jc w:val="center"/>
              <w:rPr>
                <w:rFonts w:ascii="Times New Roman" w:eastAsia="DengXian" w:hAnsi="Times New Roman" w:cs="Times New Roman"/>
                <w:b/>
                <w:bCs/>
                <w:kern w:val="0"/>
                <w:sz w:val="18"/>
                <w:szCs w:val="18"/>
              </w:rPr>
            </w:pPr>
            <w:r w:rsidRPr="00B92C06">
              <w:rPr>
                <w:rFonts w:ascii="Times New Roman" w:eastAsia="DengXian" w:hAnsi="Times New Roman" w:cs="Times New Roman"/>
                <w:b/>
                <w:bCs/>
                <w:kern w:val="0"/>
                <w:sz w:val="18"/>
                <w:szCs w:val="18"/>
              </w:rPr>
              <w:t>Type-2</w:t>
            </w:r>
          </w:p>
        </w:tc>
        <w:tc>
          <w:tcPr>
            <w:tcW w:w="345" w:type="pct"/>
            <w:shd w:val="clear" w:color="auto" w:fill="FFFFFF" w:themeFill="background1"/>
            <w:vAlign w:val="center"/>
          </w:tcPr>
          <w:p w14:paraId="6E1F7F20" w14:textId="430EB78D" w:rsidR="00F968D8" w:rsidRPr="00B92C06" w:rsidRDefault="00F968D8" w:rsidP="00F968D8">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 xml:space="preserve">　</w:t>
            </w:r>
          </w:p>
        </w:tc>
        <w:tc>
          <w:tcPr>
            <w:tcW w:w="385" w:type="pct"/>
            <w:shd w:val="clear" w:color="auto" w:fill="FFFFFF" w:themeFill="background1"/>
            <w:vAlign w:val="center"/>
          </w:tcPr>
          <w:p w14:paraId="495CEFBA" w14:textId="26A478B0" w:rsidR="00F968D8" w:rsidRPr="00B92C06" w:rsidRDefault="00F968D8" w:rsidP="00F968D8">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 xml:space="preserve">　</w:t>
            </w:r>
          </w:p>
        </w:tc>
        <w:tc>
          <w:tcPr>
            <w:tcW w:w="345" w:type="pct"/>
            <w:shd w:val="clear" w:color="auto" w:fill="FFFFFF" w:themeFill="background1"/>
            <w:vAlign w:val="center"/>
          </w:tcPr>
          <w:p w14:paraId="0D658B37" w14:textId="0EB6B0F6" w:rsidR="00F968D8" w:rsidRPr="00B92C06" w:rsidRDefault="00F968D8" w:rsidP="00F968D8">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 xml:space="preserve">　</w:t>
            </w:r>
          </w:p>
        </w:tc>
        <w:tc>
          <w:tcPr>
            <w:tcW w:w="395" w:type="pct"/>
            <w:shd w:val="clear" w:color="auto" w:fill="FFFFFF" w:themeFill="background1"/>
            <w:vAlign w:val="center"/>
          </w:tcPr>
          <w:p w14:paraId="0B9A6BE4" w14:textId="11AF899D" w:rsidR="00F968D8" w:rsidRPr="00B92C06" w:rsidRDefault="00F968D8" w:rsidP="00F968D8">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6.47%</w:t>
            </w:r>
          </w:p>
        </w:tc>
        <w:tc>
          <w:tcPr>
            <w:tcW w:w="395" w:type="pct"/>
            <w:shd w:val="clear" w:color="auto" w:fill="FFFFFF" w:themeFill="background1"/>
            <w:vAlign w:val="center"/>
          </w:tcPr>
          <w:p w14:paraId="3E29B211" w14:textId="163F0103" w:rsidR="00F968D8" w:rsidRPr="00B92C06" w:rsidRDefault="00F968D8" w:rsidP="00F968D8">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23.75%</w:t>
            </w:r>
          </w:p>
        </w:tc>
        <w:tc>
          <w:tcPr>
            <w:tcW w:w="396" w:type="pct"/>
            <w:shd w:val="clear" w:color="auto" w:fill="FFFFFF" w:themeFill="background1"/>
            <w:vAlign w:val="center"/>
          </w:tcPr>
          <w:p w14:paraId="60A0FE68" w14:textId="0A1693AE" w:rsidR="00F968D8" w:rsidRPr="00B92C06" w:rsidRDefault="00F968D8" w:rsidP="00F968D8">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60.52%</w:t>
            </w:r>
          </w:p>
        </w:tc>
        <w:tc>
          <w:tcPr>
            <w:tcW w:w="413" w:type="pct"/>
            <w:shd w:val="clear" w:color="auto" w:fill="FFFFFF" w:themeFill="background1"/>
            <w:noWrap/>
          </w:tcPr>
          <w:p w14:paraId="1B4CB985" w14:textId="068EF361" w:rsidR="00F968D8" w:rsidRPr="00F968D8" w:rsidRDefault="00F968D8" w:rsidP="00F968D8">
            <w:pPr>
              <w:jc w:val="center"/>
              <w:rPr>
                <w:rFonts w:ascii="Times New Roman" w:hAnsi="Times New Roman" w:cs="Times New Roman"/>
                <w:sz w:val="18"/>
                <w:szCs w:val="18"/>
              </w:rPr>
            </w:pPr>
          </w:p>
        </w:tc>
        <w:tc>
          <w:tcPr>
            <w:tcW w:w="544" w:type="pct"/>
            <w:shd w:val="clear" w:color="auto" w:fill="FFFFFF" w:themeFill="background1"/>
            <w:noWrap/>
          </w:tcPr>
          <w:p w14:paraId="6975DFB5" w14:textId="351B8AE8" w:rsidR="00F968D8" w:rsidRPr="00F968D8" w:rsidRDefault="00F968D8" w:rsidP="00F968D8">
            <w:pPr>
              <w:jc w:val="center"/>
              <w:rPr>
                <w:rFonts w:ascii="Times New Roman" w:hAnsi="Times New Roman" w:cs="Times New Roman"/>
                <w:sz w:val="18"/>
                <w:szCs w:val="18"/>
              </w:rPr>
            </w:pPr>
          </w:p>
        </w:tc>
        <w:tc>
          <w:tcPr>
            <w:tcW w:w="427" w:type="pct"/>
            <w:shd w:val="clear" w:color="auto" w:fill="FFFFFF" w:themeFill="background1"/>
            <w:noWrap/>
          </w:tcPr>
          <w:p w14:paraId="6A140C07" w14:textId="7CACC8BC" w:rsidR="00F968D8" w:rsidRPr="00F968D8" w:rsidRDefault="00F968D8" w:rsidP="00F968D8">
            <w:pPr>
              <w:jc w:val="center"/>
              <w:rPr>
                <w:rFonts w:ascii="Times New Roman" w:hAnsi="Times New Roman" w:cs="Times New Roman"/>
                <w:sz w:val="18"/>
                <w:szCs w:val="18"/>
              </w:rPr>
            </w:pPr>
          </w:p>
        </w:tc>
      </w:tr>
      <w:tr w:rsidR="00F968D8" w:rsidRPr="00B92C06" w14:paraId="33C73AAD" w14:textId="77777777" w:rsidTr="00F968D8">
        <w:trPr>
          <w:trHeight w:val="113"/>
          <w:jc w:val="center"/>
        </w:trPr>
        <w:tc>
          <w:tcPr>
            <w:tcW w:w="489" w:type="pct"/>
            <w:vMerge/>
            <w:shd w:val="clear" w:color="auto" w:fill="FFFFFF" w:themeFill="background1"/>
          </w:tcPr>
          <w:p w14:paraId="6EBBE42A" w14:textId="77777777" w:rsidR="00F968D8" w:rsidRPr="00B92C06" w:rsidRDefault="00F968D8" w:rsidP="00F968D8">
            <w:pPr>
              <w:widowControl/>
              <w:jc w:val="center"/>
              <w:rPr>
                <w:rFonts w:ascii="Times New Roman" w:eastAsia="DengXian" w:hAnsi="Times New Roman" w:cs="Times New Roman"/>
                <w:b/>
                <w:bCs/>
                <w:kern w:val="0"/>
                <w:sz w:val="18"/>
                <w:szCs w:val="18"/>
              </w:rPr>
            </w:pPr>
          </w:p>
        </w:tc>
        <w:tc>
          <w:tcPr>
            <w:tcW w:w="431" w:type="pct"/>
            <w:vMerge w:val="restart"/>
            <w:shd w:val="clear" w:color="auto" w:fill="FFFFFF" w:themeFill="background1"/>
            <w:vAlign w:val="center"/>
          </w:tcPr>
          <w:p w14:paraId="336C4DA1" w14:textId="5DBE75D9" w:rsidR="00F968D8" w:rsidRPr="00B92C06" w:rsidRDefault="00F968D8" w:rsidP="00F968D8">
            <w:pPr>
              <w:widowControl/>
              <w:jc w:val="center"/>
              <w:rPr>
                <w:rFonts w:ascii="Times New Roman" w:eastAsia="DengXian" w:hAnsi="Times New Roman" w:cs="Times New Roman"/>
                <w:b/>
                <w:bCs/>
                <w:kern w:val="0"/>
                <w:sz w:val="18"/>
                <w:szCs w:val="18"/>
              </w:rPr>
            </w:pPr>
            <w:r w:rsidRPr="00B92C06">
              <w:rPr>
                <w:rFonts w:ascii="Times New Roman" w:eastAsia="DengXian" w:hAnsi="Times New Roman" w:cs="Times New Roman"/>
                <w:b/>
                <w:bCs/>
                <w:kern w:val="0"/>
                <w:sz w:val="18"/>
                <w:szCs w:val="18"/>
              </w:rPr>
              <w:t>UL RU</w:t>
            </w:r>
          </w:p>
        </w:tc>
        <w:tc>
          <w:tcPr>
            <w:tcW w:w="436" w:type="pct"/>
            <w:shd w:val="clear" w:color="auto" w:fill="FFFFFF" w:themeFill="background1"/>
            <w:vAlign w:val="center"/>
          </w:tcPr>
          <w:p w14:paraId="5CEADD26" w14:textId="3B53F0D3" w:rsidR="00F968D8" w:rsidRPr="00B92C06" w:rsidRDefault="00F968D8" w:rsidP="00F968D8">
            <w:pPr>
              <w:widowControl/>
              <w:jc w:val="center"/>
              <w:rPr>
                <w:rFonts w:ascii="Times New Roman" w:eastAsia="DengXian" w:hAnsi="Times New Roman" w:cs="Times New Roman"/>
                <w:b/>
                <w:bCs/>
                <w:kern w:val="0"/>
                <w:sz w:val="18"/>
                <w:szCs w:val="18"/>
              </w:rPr>
            </w:pPr>
            <w:r w:rsidRPr="00B92C06">
              <w:rPr>
                <w:rFonts w:ascii="Times New Roman" w:eastAsia="DengXian" w:hAnsi="Times New Roman" w:cs="Times New Roman"/>
                <w:b/>
                <w:bCs/>
                <w:kern w:val="0"/>
                <w:sz w:val="18"/>
                <w:szCs w:val="18"/>
              </w:rPr>
              <w:t>Type-1</w:t>
            </w:r>
          </w:p>
        </w:tc>
        <w:tc>
          <w:tcPr>
            <w:tcW w:w="345" w:type="pct"/>
            <w:shd w:val="clear" w:color="auto" w:fill="FFFFFF" w:themeFill="background1"/>
            <w:vAlign w:val="center"/>
          </w:tcPr>
          <w:p w14:paraId="3932D578" w14:textId="4F59EF7C" w:rsidR="00F968D8" w:rsidRPr="00B92C06" w:rsidRDefault="00F968D8" w:rsidP="00F968D8">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 xml:space="preserve">　</w:t>
            </w:r>
          </w:p>
        </w:tc>
        <w:tc>
          <w:tcPr>
            <w:tcW w:w="385" w:type="pct"/>
            <w:shd w:val="clear" w:color="auto" w:fill="FFFFFF" w:themeFill="background1"/>
            <w:vAlign w:val="center"/>
          </w:tcPr>
          <w:p w14:paraId="6E342E30" w14:textId="48454F00" w:rsidR="00F968D8" w:rsidRPr="00B92C06" w:rsidRDefault="00F968D8" w:rsidP="00F968D8">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 xml:space="preserve">　</w:t>
            </w:r>
          </w:p>
        </w:tc>
        <w:tc>
          <w:tcPr>
            <w:tcW w:w="345" w:type="pct"/>
            <w:shd w:val="clear" w:color="auto" w:fill="FFFFFF" w:themeFill="background1"/>
            <w:vAlign w:val="center"/>
          </w:tcPr>
          <w:p w14:paraId="62DCE038" w14:textId="25F47C82" w:rsidR="00F968D8" w:rsidRPr="00B92C06" w:rsidRDefault="00F968D8" w:rsidP="00F968D8">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 xml:space="preserve">　</w:t>
            </w:r>
          </w:p>
        </w:tc>
        <w:tc>
          <w:tcPr>
            <w:tcW w:w="395" w:type="pct"/>
            <w:shd w:val="clear" w:color="auto" w:fill="FFFFFF" w:themeFill="background1"/>
            <w:vAlign w:val="center"/>
          </w:tcPr>
          <w:p w14:paraId="4E92BD0D" w14:textId="2F5941F9" w:rsidR="00F968D8" w:rsidRPr="00B92C06" w:rsidRDefault="00F968D8" w:rsidP="00F968D8">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1.52%</w:t>
            </w:r>
          </w:p>
        </w:tc>
        <w:tc>
          <w:tcPr>
            <w:tcW w:w="395" w:type="pct"/>
            <w:shd w:val="clear" w:color="auto" w:fill="FFFFFF" w:themeFill="background1"/>
            <w:vAlign w:val="center"/>
          </w:tcPr>
          <w:p w14:paraId="6E6B8D76" w14:textId="0E44B085" w:rsidR="00F968D8" w:rsidRPr="00B92C06" w:rsidRDefault="00F968D8" w:rsidP="00F968D8">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5.18%</w:t>
            </w:r>
          </w:p>
        </w:tc>
        <w:tc>
          <w:tcPr>
            <w:tcW w:w="396" w:type="pct"/>
            <w:shd w:val="clear" w:color="auto" w:fill="FFFFFF" w:themeFill="background1"/>
            <w:vAlign w:val="center"/>
          </w:tcPr>
          <w:p w14:paraId="2F1EDDBB" w14:textId="7C34A798" w:rsidR="00F968D8" w:rsidRPr="00B92C06" w:rsidRDefault="00F968D8" w:rsidP="00F968D8">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12.96%</w:t>
            </w:r>
          </w:p>
        </w:tc>
        <w:tc>
          <w:tcPr>
            <w:tcW w:w="413" w:type="pct"/>
            <w:shd w:val="clear" w:color="auto" w:fill="FFFFFF" w:themeFill="background1"/>
            <w:noWrap/>
          </w:tcPr>
          <w:p w14:paraId="4E2D1E22" w14:textId="3F10D9B7" w:rsidR="00F968D8" w:rsidRPr="00F968D8" w:rsidRDefault="00F968D8" w:rsidP="00F968D8">
            <w:pPr>
              <w:jc w:val="center"/>
              <w:rPr>
                <w:rFonts w:ascii="Times New Roman" w:hAnsi="Times New Roman" w:cs="Times New Roman"/>
                <w:sz w:val="18"/>
                <w:szCs w:val="18"/>
              </w:rPr>
            </w:pPr>
            <w:r w:rsidRPr="00F968D8">
              <w:rPr>
                <w:rFonts w:ascii="Times New Roman" w:hAnsi="Times New Roman" w:cs="Times New Roman"/>
                <w:sz w:val="18"/>
                <w:szCs w:val="18"/>
              </w:rPr>
              <w:t>1.56%</w:t>
            </w:r>
          </w:p>
        </w:tc>
        <w:tc>
          <w:tcPr>
            <w:tcW w:w="544" w:type="pct"/>
            <w:shd w:val="clear" w:color="auto" w:fill="FFFFFF" w:themeFill="background1"/>
            <w:noWrap/>
          </w:tcPr>
          <w:p w14:paraId="33E9D7F8" w14:textId="4E90CA55" w:rsidR="00F968D8" w:rsidRPr="00F968D8" w:rsidRDefault="00F968D8" w:rsidP="00F968D8">
            <w:pPr>
              <w:jc w:val="center"/>
              <w:rPr>
                <w:rFonts w:ascii="Times New Roman" w:hAnsi="Times New Roman" w:cs="Times New Roman"/>
                <w:sz w:val="18"/>
                <w:szCs w:val="18"/>
              </w:rPr>
            </w:pPr>
            <w:r w:rsidRPr="00F968D8">
              <w:rPr>
                <w:rFonts w:ascii="Times New Roman" w:hAnsi="Times New Roman" w:cs="Times New Roman"/>
                <w:sz w:val="18"/>
                <w:szCs w:val="18"/>
              </w:rPr>
              <w:t>5.64%</w:t>
            </w:r>
          </w:p>
        </w:tc>
        <w:tc>
          <w:tcPr>
            <w:tcW w:w="427" w:type="pct"/>
            <w:shd w:val="clear" w:color="auto" w:fill="FFFFFF" w:themeFill="background1"/>
            <w:noWrap/>
          </w:tcPr>
          <w:p w14:paraId="2D0F01DD" w14:textId="09D92468" w:rsidR="00F968D8" w:rsidRPr="00F968D8" w:rsidRDefault="00F968D8" w:rsidP="00F968D8">
            <w:pPr>
              <w:jc w:val="center"/>
              <w:rPr>
                <w:rFonts w:ascii="Times New Roman" w:hAnsi="Times New Roman" w:cs="Times New Roman"/>
                <w:sz w:val="18"/>
                <w:szCs w:val="18"/>
              </w:rPr>
            </w:pPr>
            <w:r w:rsidRPr="00F968D8">
              <w:rPr>
                <w:rFonts w:ascii="Times New Roman" w:hAnsi="Times New Roman" w:cs="Times New Roman"/>
                <w:sz w:val="18"/>
                <w:szCs w:val="18"/>
              </w:rPr>
              <w:t>11.81%</w:t>
            </w:r>
          </w:p>
        </w:tc>
      </w:tr>
      <w:tr w:rsidR="00F968D8" w:rsidRPr="00B92C06" w14:paraId="12B0068D" w14:textId="77777777" w:rsidTr="00F968D8">
        <w:trPr>
          <w:trHeight w:val="113"/>
          <w:jc w:val="center"/>
        </w:trPr>
        <w:tc>
          <w:tcPr>
            <w:tcW w:w="489" w:type="pct"/>
            <w:vMerge/>
            <w:shd w:val="clear" w:color="auto" w:fill="FFFFFF" w:themeFill="background1"/>
          </w:tcPr>
          <w:p w14:paraId="114DF85D" w14:textId="77777777" w:rsidR="00F968D8" w:rsidRPr="00B92C06" w:rsidRDefault="00F968D8" w:rsidP="00F968D8">
            <w:pPr>
              <w:widowControl/>
              <w:jc w:val="center"/>
              <w:rPr>
                <w:rFonts w:ascii="Times New Roman" w:eastAsia="DengXian" w:hAnsi="Times New Roman" w:cs="Times New Roman"/>
                <w:b/>
                <w:bCs/>
                <w:kern w:val="0"/>
                <w:sz w:val="18"/>
                <w:szCs w:val="18"/>
              </w:rPr>
            </w:pPr>
          </w:p>
        </w:tc>
        <w:tc>
          <w:tcPr>
            <w:tcW w:w="431" w:type="pct"/>
            <w:vMerge/>
            <w:shd w:val="clear" w:color="auto" w:fill="FFFFFF" w:themeFill="background1"/>
            <w:vAlign w:val="center"/>
          </w:tcPr>
          <w:p w14:paraId="5D46810B" w14:textId="392D1366" w:rsidR="00F968D8" w:rsidRPr="00B92C06" w:rsidRDefault="00F968D8" w:rsidP="00F968D8">
            <w:pPr>
              <w:widowControl/>
              <w:jc w:val="center"/>
              <w:rPr>
                <w:rFonts w:ascii="Times New Roman" w:eastAsia="DengXian" w:hAnsi="Times New Roman" w:cs="Times New Roman"/>
                <w:b/>
                <w:bCs/>
                <w:kern w:val="0"/>
                <w:sz w:val="18"/>
                <w:szCs w:val="18"/>
              </w:rPr>
            </w:pPr>
          </w:p>
        </w:tc>
        <w:tc>
          <w:tcPr>
            <w:tcW w:w="436" w:type="pct"/>
            <w:shd w:val="clear" w:color="auto" w:fill="FFFFFF" w:themeFill="background1"/>
            <w:vAlign w:val="center"/>
          </w:tcPr>
          <w:p w14:paraId="74D15C15" w14:textId="1E4A94A3" w:rsidR="00F968D8" w:rsidRPr="00B92C06" w:rsidRDefault="00F968D8" w:rsidP="00F968D8">
            <w:pPr>
              <w:widowControl/>
              <w:jc w:val="center"/>
              <w:rPr>
                <w:rFonts w:ascii="Times New Roman" w:eastAsia="DengXian" w:hAnsi="Times New Roman" w:cs="Times New Roman"/>
                <w:b/>
                <w:bCs/>
                <w:kern w:val="0"/>
                <w:sz w:val="18"/>
                <w:szCs w:val="18"/>
              </w:rPr>
            </w:pPr>
            <w:r w:rsidRPr="00B92C06">
              <w:rPr>
                <w:rFonts w:ascii="Times New Roman" w:eastAsia="DengXian" w:hAnsi="Times New Roman" w:cs="Times New Roman"/>
                <w:b/>
                <w:bCs/>
                <w:kern w:val="0"/>
                <w:sz w:val="18"/>
                <w:szCs w:val="18"/>
              </w:rPr>
              <w:t>Type-2</w:t>
            </w:r>
          </w:p>
        </w:tc>
        <w:tc>
          <w:tcPr>
            <w:tcW w:w="345" w:type="pct"/>
            <w:shd w:val="clear" w:color="auto" w:fill="FFFFFF" w:themeFill="background1"/>
            <w:vAlign w:val="center"/>
          </w:tcPr>
          <w:p w14:paraId="1EC690B6" w14:textId="4BE33CB2" w:rsidR="00F968D8" w:rsidRPr="00B92C06" w:rsidRDefault="00F968D8" w:rsidP="00F968D8">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 xml:space="preserve">　</w:t>
            </w:r>
          </w:p>
        </w:tc>
        <w:tc>
          <w:tcPr>
            <w:tcW w:w="385" w:type="pct"/>
            <w:shd w:val="clear" w:color="auto" w:fill="FFFFFF" w:themeFill="background1"/>
            <w:vAlign w:val="center"/>
          </w:tcPr>
          <w:p w14:paraId="42AA4BFE" w14:textId="679C5FEA" w:rsidR="00F968D8" w:rsidRPr="00B92C06" w:rsidRDefault="00F968D8" w:rsidP="00F968D8">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 xml:space="preserve">　</w:t>
            </w:r>
          </w:p>
        </w:tc>
        <w:tc>
          <w:tcPr>
            <w:tcW w:w="345" w:type="pct"/>
            <w:shd w:val="clear" w:color="auto" w:fill="FFFFFF" w:themeFill="background1"/>
            <w:vAlign w:val="center"/>
          </w:tcPr>
          <w:p w14:paraId="1A3219C1" w14:textId="75187962" w:rsidR="00F968D8" w:rsidRPr="00B92C06" w:rsidRDefault="00F968D8" w:rsidP="00F968D8">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 xml:space="preserve">　</w:t>
            </w:r>
          </w:p>
        </w:tc>
        <w:tc>
          <w:tcPr>
            <w:tcW w:w="395" w:type="pct"/>
            <w:shd w:val="clear" w:color="auto" w:fill="FFFFFF" w:themeFill="background1"/>
            <w:vAlign w:val="center"/>
          </w:tcPr>
          <w:p w14:paraId="0F12C9B9" w14:textId="46F59B96" w:rsidR="00F968D8" w:rsidRPr="00B92C06" w:rsidRDefault="00F968D8" w:rsidP="00F968D8">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4.24%</w:t>
            </w:r>
          </w:p>
        </w:tc>
        <w:tc>
          <w:tcPr>
            <w:tcW w:w="395" w:type="pct"/>
            <w:shd w:val="clear" w:color="auto" w:fill="FFFFFF" w:themeFill="background1"/>
            <w:vAlign w:val="center"/>
          </w:tcPr>
          <w:p w14:paraId="5ED1720E" w14:textId="575EB46A" w:rsidR="00F968D8" w:rsidRPr="00B92C06" w:rsidRDefault="00F968D8" w:rsidP="00F968D8">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14.48%</w:t>
            </w:r>
          </w:p>
        </w:tc>
        <w:tc>
          <w:tcPr>
            <w:tcW w:w="396" w:type="pct"/>
            <w:shd w:val="clear" w:color="auto" w:fill="FFFFFF" w:themeFill="background1"/>
            <w:vAlign w:val="center"/>
          </w:tcPr>
          <w:p w14:paraId="2411779A" w14:textId="673C2810" w:rsidR="00F968D8" w:rsidRPr="00B92C06" w:rsidRDefault="00F968D8" w:rsidP="00F968D8">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36.25%</w:t>
            </w:r>
          </w:p>
        </w:tc>
        <w:tc>
          <w:tcPr>
            <w:tcW w:w="413" w:type="pct"/>
            <w:shd w:val="clear" w:color="auto" w:fill="FFFFFF" w:themeFill="background1"/>
            <w:noWrap/>
          </w:tcPr>
          <w:p w14:paraId="4D2613BB" w14:textId="6A567203" w:rsidR="00F968D8" w:rsidRPr="00F968D8" w:rsidRDefault="00F968D8" w:rsidP="00F968D8">
            <w:pPr>
              <w:jc w:val="center"/>
              <w:rPr>
                <w:rFonts w:ascii="Times New Roman" w:hAnsi="Times New Roman" w:cs="Times New Roman"/>
                <w:sz w:val="18"/>
                <w:szCs w:val="18"/>
              </w:rPr>
            </w:pPr>
          </w:p>
        </w:tc>
        <w:tc>
          <w:tcPr>
            <w:tcW w:w="544" w:type="pct"/>
            <w:shd w:val="clear" w:color="auto" w:fill="FFFFFF" w:themeFill="background1"/>
            <w:noWrap/>
          </w:tcPr>
          <w:p w14:paraId="48CFBD08" w14:textId="1160BAD4" w:rsidR="00F968D8" w:rsidRPr="00F968D8" w:rsidRDefault="00F968D8" w:rsidP="00F968D8">
            <w:pPr>
              <w:jc w:val="center"/>
              <w:rPr>
                <w:rFonts w:ascii="Times New Roman" w:hAnsi="Times New Roman" w:cs="Times New Roman"/>
                <w:sz w:val="18"/>
                <w:szCs w:val="18"/>
              </w:rPr>
            </w:pPr>
          </w:p>
        </w:tc>
        <w:tc>
          <w:tcPr>
            <w:tcW w:w="427" w:type="pct"/>
            <w:shd w:val="clear" w:color="auto" w:fill="FFFFFF" w:themeFill="background1"/>
            <w:noWrap/>
          </w:tcPr>
          <w:p w14:paraId="6493BC69" w14:textId="46EC1368" w:rsidR="00F968D8" w:rsidRPr="00F968D8" w:rsidRDefault="00F968D8" w:rsidP="00F968D8">
            <w:pPr>
              <w:jc w:val="center"/>
              <w:rPr>
                <w:rFonts w:ascii="Times New Roman" w:hAnsi="Times New Roman" w:cs="Times New Roman"/>
                <w:sz w:val="18"/>
                <w:szCs w:val="18"/>
              </w:rPr>
            </w:pPr>
          </w:p>
        </w:tc>
      </w:tr>
      <w:tr w:rsidR="009A75BF" w:rsidRPr="00B92C06" w14:paraId="61E9BE59" w14:textId="77777777" w:rsidTr="00F968D8">
        <w:trPr>
          <w:trHeight w:val="113"/>
          <w:jc w:val="center"/>
        </w:trPr>
        <w:tc>
          <w:tcPr>
            <w:tcW w:w="489" w:type="pct"/>
            <w:vMerge w:val="restart"/>
            <w:shd w:val="clear" w:color="auto" w:fill="FFFFFF" w:themeFill="background1"/>
            <w:vAlign w:val="center"/>
          </w:tcPr>
          <w:p w14:paraId="17E69843" w14:textId="0938997F" w:rsidR="009A75BF" w:rsidRPr="00B92C06" w:rsidRDefault="009A75BF" w:rsidP="00CD2A22">
            <w:pPr>
              <w:widowControl/>
              <w:jc w:val="center"/>
              <w:rPr>
                <w:rFonts w:ascii="Times New Roman" w:eastAsia="DengXian" w:hAnsi="Times New Roman" w:cs="Times New Roman"/>
                <w:b/>
                <w:bCs/>
                <w:kern w:val="0"/>
                <w:sz w:val="18"/>
                <w:szCs w:val="18"/>
              </w:rPr>
            </w:pPr>
            <w:r w:rsidRPr="006F6D43">
              <w:rPr>
                <w:rFonts w:ascii="Times New Roman" w:eastAsia="DengXian" w:hAnsi="Times New Roman" w:cs="Times New Roman"/>
                <w:b/>
                <w:bCs/>
                <w:kern w:val="0"/>
                <w:sz w:val="18"/>
                <w:szCs w:val="18"/>
              </w:rPr>
              <w:t>Baseline</w:t>
            </w:r>
          </w:p>
        </w:tc>
        <w:tc>
          <w:tcPr>
            <w:tcW w:w="431" w:type="pct"/>
            <w:vMerge w:val="restart"/>
            <w:shd w:val="clear" w:color="auto" w:fill="FFFFFF" w:themeFill="background1"/>
            <w:vAlign w:val="center"/>
            <w:hideMark/>
          </w:tcPr>
          <w:p w14:paraId="37D7868B" w14:textId="773DC61F" w:rsidR="009A75BF" w:rsidRPr="00B92C06" w:rsidRDefault="009A75BF" w:rsidP="00CD2A22">
            <w:pPr>
              <w:widowControl/>
              <w:jc w:val="center"/>
              <w:rPr>
                <w:rFonts w:ascii="Times New Roman" w:eastAsia="DengXian" w:hAnsi="Times New Roman" w:cs="Times New Roman"/>
                <w:b/>
                <w:bCs/>
                <w:kern w:val="0"/>
                <w:sz w:val="18"/>
                <w:szCs w:val="18"/>
              </w:rPr>
            </w:pPr>
            <w:r w:rsidRPr="00B92C06">
              <w:rPr>
                <w:rFonts w:ascii="Times New Roman" w:eastAsia="DengXian" w:hAnsi="Times New Roman" w:cs="Times New Roman"/>
                <w:b/>
                <w:bCs/>
                <w:kern w:val="0"/>
                <w:sz w:val="18"/>
                <w:szCs w:val="18"/>
              </w:rPr>
              <w:t xml:space="preserve">DL average-UPT </w:t>
            </w:r>
            <w:r w:rsidRPr="00B92C06">
              <w:rPr>
                <w:rFonts w:ascii="Times New Roman" w:eastAsia="DengXian" w:hAnsi="Times New Roman" w:cs="Times New Roman"/>
                <w:b/>
                <w:bCs/>
                <w:color w:val="000000"/>
                <w:kern w:val="0"/>
                <w:sz w:val="18"/>
                <w:szCs w:val="18"/>
              </w:rPr>
              <w:lastRenderedPageBreak/>
              <w:t>CDF</w:t>
            </w:r>
          </w:p>
        </w:tc>
        <w:tc>
          <w:tcPr>
            <w:tcW w:w="436" w:type="pct"/>
            <w:shd w:val="clear" w:color="auto" w:fill="FFFFFF" w:themeFill="background1"/>
            <w:vAlign w:val="center"/>
            <w:hideMark/>
          </w:tcPr>
          <w:p w14:paraId="6251512B" w14:textId="27539EC8" w:rsidR="009A75BF" w:rsidRPr="00B92C06" w:rsidRDefault="009A75BF" w:rsidP="00CD2A22">
            <w:pPr>
              <w:widowControl/>
              <w:jc w:val="center"/>
              <w:rPr>
                <w:rFonts w:ascii="Times New Roman" w:eastAsia="DengXian" w:hAnsi="Times New Roman" w:cs="Times New Roman"/>
                <w:b/>
                <w:bCs/>
                <w:kern w:val="0"/>
                <w:sz w:val="18"/>
                <w:szCs w:val="18"/>
              </w:rPr>
            </w:pPr>
            <w:r w:rsidRPr="00B92C06">
              <w:rPr>
                <w:rFonts w:ascii="Times New Roman" w:eastAsia="DengXian" w:hAnsi="Times New Roman" w:cs="Times New Roman"/>
                <w:b/>
                <w:bCs/>
                <w:kern w:val="0"/>
                <w:sz w:val="18"/>
                <w:szCs w:val="18"/>
              </w:rPr>
              <w:lastRenderedPageBreak/>
              <w:t>Mean</w:t>
            </w:r>
          </w:p>
        </w:tc>
        <w:tc>
          <w:tcPr>
            <w:tcW w:w="345" w:type="pct"/>
            <w:shd w:val="clear" w:color="auto" w:fill="FFFFFF" w:themeFill="background1"/>
            <w:vAlign w:val="center"/>
          </w:tcPr>
          <w:p w14:paraId="64A3D42F" w14:textId="53C52D5D"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751.4</w:t>
            </w:r>
          </w:p>
        </w:tc>
        <w:tc>
          <w:tcPr>
            <w:tcW w:w="385" w:type="pct"/>
            <w:shd w:val="clear" w:color="auto" w:fill="FFFFFF" w:themeFill="background1"/>
            <w:vAlign w:val="center"/>
          </w:tcPr>
          <w:p w14:paraId="7C0FE8AF" w14:textId="4E6A2EC3"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606.5</w:t>
            </w:r>
          </w:p>
        </w:tc>
        <w:tc>
          <w:tcPr>
            <w:tcW w:w="345" w:type="pct"/>
            <w:shd w:val="clear" w:color="auto" w:fill="FFFFFF" w:themeFill="background1"/>
            <w:vAlign w:val="center"/>
          </w:tcPr>
          <w:p w14:paraId="095E8B12" w14:textId="5A90D0D8"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233.5</w:t>
            </w:r>
          </w:p>
        </w:tc>
        <w:tc>
          <w:tcPr>
            <w:tcW w:w="395" w:type="pct"/>
            <w:shd w:val="clear" w:color="auto" w:fill="FFFFFF" w:themeFill="background1"/>
            <w:vAlign w:val="center"/>
          </w:tcPr>
          <w:p w14:paraId="0B09F102" w14:textId="7138BBE2"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502.71 </w:t>
            </w:r>
          </w:p>
        </w:tc>
        <w:tc>
          <w:tcPr>
            <w:tcW w:w="395" w:type="pct"/>
            <w:shd w:val="clear" w:color="auto" w:fill="FFFFFF" w:themeFill="background1"/>
            <w:vAlign w:val="center"/>
          </w:tcPr>
          <w:p w14:paraId="176F8770" w14:textId="3812701B"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379.23 </w:t>
            </w:r>
          </w:p>
        </w:tc>
        <w:tc>
          <w:tcPr>
            <w:tcW w:w="396" w:type="pct"/>
            <w:shd w:val="clear" w:color="auto" w:fill="FFFFFF" w:themeFill="background1"/>
            <w:vAlign w:val="center"/>
          </w:tcPr>
          <w:p w14:paraId="2CAB7F86" w14:textId="26AA24E2"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218.77 </w:t>
            </w:r>
          </w:p>
        </w:tc>
        <w:tc>
          <w:tcPr>
            <w:tcW w:w="413" w:type="pct"/>
            <w:shd w:val="clear" w:color="auto" w:fill="FFFFFF" w:themeFill="background1"/>
            <w:noWrap/>
            <w:vAlign w:val="center"/>
          </w:tcPr>
          <w:p w14:paraId="4A47F51F" w14:textId="6081E56F"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453.69</w:t>
            </w:r>
          </w:p>
        </w:tc>
        <w:tc>
          <w:tcPr>
            <w:tcW w:w="544" w:type="pct"/>
            <w:shd w:val="clear" w:color="auto" w:fill="FFFFFF" w:themeFill="background1"/>
            <w:noWrap/>
            <w:vAlign w:val="center"/>
          </w:tcPr>
          <w:p w14:paraId="45937E01" w14:textId="724BCF1A"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233.72</w:t>
            </w:r>
          </w:p>
        </w:tc>
        <w:tc>
          <w:tcPr>
            <w:tcW w:w="427" w:type="pct"/>
            <w:shd w:val="clear" w:color="auto" w:fill="FFFFFF" w:themeFill="background1"/>
            <w:noWrap/>
            <w:vAlign w:val="center"/>
          </w:tcPr>
          <w:p w14:paraId="4655BABD" w14:textId="61551B58"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104.10</w:t>
            </w:r>
          </w:p>
        </w:tc>
      </w:tr>
      <w:tr w:rsidR="009A75BF" w:rsidRPr="00B92C06" w14:paraId="55A5598E" w14:textId="77777777" w:rsidTr="00F968D8">
        <w:trPr>
          <w:trHeight w:val="113"/>
          <w:jc w:val="center"/>
        </w:trPr>
        <w:tc>
          <w:tcPr>
            <w:tcW w:w="489" w:type="pct"/>
            <w:vMerge/>
            <w:shd w:val="clear" w:color="auto" w:fill="FFFFFF" w:themeFill="background1"/>
            <w:vAlign w:val="center"/>
          </w:tcPr>
          <w:p w14:paraId="3F23892E" w14:textId="77777777" w:rsidR="009A75BF" w:rsidRPr="00B92C06" w:rsidRDefault="009A75BF" w:rsidP="00CD2A22">
            <w:pPr>
              <w:widowControl/>
              <w:jc w:val="center"/>
              <w:rPr>
                <w:rFonts w:ascii="Times New Roman" w:eastAsia="DengXian" w:hAnsi="Times New Roman" w:cs="Times New Roman"/>
                <w:b/>
                <w:bCs/>
                <w:kern w:val="0"/>
                <w:sz w:val="18"/>
                <w:szCs w:val="18"/>
              </w:rPr>
            </w:pPr>
          </w:p>
        </w:tc>
        <w:tc>
          <w:tcPr>
            <w:tcW w:w="431" w:type="pct"/>
            <w:vMerge/>
            <w:shd w:val="clear" w:color="auto" w:fill="FFFFFF" w:themeFill="background1"/>
            <w:vAlign w:val="center"/>
            <w:hideMark/>
          </w:tcPr>
          <w:p w14:paraId="5F38466E" w14:textId="046C05B4" w:rsidR="009A75BF" w:rsidRPr="00B92C06" w:rsidRDefault="009A75BF" w:rsidP="00CD2A22">
            <w:pPr>
              <w:widowControl/>
              <w:jc w:val="center"/>
              <w:rPr>
                <w:rFonts w:ascii="Times New Roman" w:eastAsia="DengXian" w:hAnsi="Times New Roman" w:cs="Times New Roman"/>
                <w:b/>
                <w:bCs/>
                <w:kern w:val="0"/>
                <w:sz w:val="18"/>
                <w:szCs w:val="18"/>
              </w:rPr>
            </w:pPr>
          </w:p>
        </w:tc>
        <w:tc>
          <w:tcPr>
            <w:tcW w:w="436" w:type="pct"/>
            <w:shd w:val="clear" w:color="auto" w:fill="FFFFFF" w:themeFill="background1"/>
            <w:vAlign w:val="center"/>
            <w:hideMark/>
          </w:tcPr>
          <w:p w14:paraId="0CF2CB99" w14:textId="52FEF39E" w:rsidR="009A75BF" w:rsidRPr="00B92C06" w:rsidRDefault="009A75BF" w:rsidP="00CD2A22">
            <w:pPr>
              <w:widowControl/>
              <w:jc w:val="center"/>
              <w:rPr>
                <w:rFonts w:ascii="Times New Roman" w:eastAsia="DengXian" w:hAnsi="Times New Roman" w:cs="Times New Roman"/>
                <w:b/>
                <w:bCs/>
                <w:kern w:val="0"/>
                <w:sz w:val="18"/>
                <w:szCs w:val="18"/>
              </w:rPr>
            </w:pPr>
            <w:r w:rsidRPr="00B92C06">
              <w:rPr>
                <w:rFonts w:ascii="Times New Roman" w:eastAsia="DengXian" w:hAnsi="Times New Roman" w:cs="Times New Roman"/>
                <w:b/>
                <w:bCs/>
                <w:kern w:val="0"/>
                <w:sz w:val="18"/>
                <w:szCs w:val="18"/>
              </w:rPr>
              <w:t>5%</w:t>
            </w:r>
          </w:p>
        </w:tc>
        <w:tc>
          <w:tcPr>
            <w:tcW w:w="345" w:type="pct"/>
            <w:shd w:val="clear" w:color="auto" w:fill="FFFFFF" w:themeFill="background1"/>
            <w:vAlign w:val="center"/>
          </w:tcPr>
          <w:p w14:paraId="597953B2" w14:textId="1906E566"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598.11</w:t>
            </w:r>
          </w:p>
        </w:tc>
        <w:tc>
          <w:tcPr>
            <w:tcW w:w="385" w:type="pct"/>
            <w:shd w:val="clear" w:color="auto" w:fill="FFFFFF" w:themeFill="background1"/>
            <w:vAlign w:val="center"/>
          </w:tcPr>
          <w:p w14:paraId="1E8CA676" w14:textId="389B3925"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440.35</w:t>
            </w:r>
          </w:p>
        </w:tc>
        <w:tc>
          <w:tcPr>
            <w:tcW w:w="345" w:type="pct"/>
            <w:shd w:val="clear" w:color="auto" w:fill="FFFFFF" w:themeFill="background1"/>
            <w:vAlign w:val="center"/>
          </w:tcPr>
          <w:p w14:paraId="14DACBB2" w14:textId="35EC1809"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56.41</w:t>
            </w:r>
          </w:p>
        </w:tc>
        <w:tc>
          <w:tcPr>
            <w:tcW w:w="395" w:type="pct"/>
            <w:shd w:val="clear" w:color="auto" w:fill="FFFFFF" w:themeFill="background1"/>
            <w:vAlign w:val="center"/>
          </w:tcPr>
          <w:p w14:paraId="28C52270" w14:textId="3A58FDF2"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447.50 </w:t>
            </w:r>
          </w:p>
        </w:tc>
        <w:tc>
          <w:tcPr>
            <w:tcW w:w="395" w:type="pct"/>
            <w:shd w:val="clear" w:color="auto" w:fill="FFFFFF" w:themeFill="background1"/>
            <w:vAlign w:val="center"/>
          </w:tcPr>
          <w:p w14:paraId="2DC6F410" w14:textId="09D1E47D"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234.20 </w:t>
            </w:r>
          </w:p>
        </w:tc>
        <w:tc>
          <w:tcPr>
            <w:tcW w:w="396" w:type="pct"/>
            <w:shd w:val="clear" w:color="auto" w:fill="FFFFFF" w:themeFill="background1"/>
            <w:vAlign w:val="center"/>
          </w:tcPr>
          <w:p w14:paraId="448DC754" w14:textId="69F665A2"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54.00 </w:t>
            </w:r>
          </w:p>
        </w:tc>
        <w:tc>
          <w:tcPr>
            <w:tcW w:w="413" w:type="pct"/>
            <w:shd w:val="clear" w:color="auto" w:fill="FFFFFF" w:themeFill="background1"/>
            <w:noWrap/>
            <w:vAlign w:val="center"/>
          </w:tcPr>
          <w:p w14:paraId="0E24C03A" w14:textId="0ACF7E6A"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418.87</w:t>
            </w:r>
          </w:p>
        </w:tc>
        <w:tc>
          <w:tcPr>
            <w:tcW w:w="544" w:type="pct"/>
            <w:shd w:val="clear" w:color="auto" w:fill="FFFFFF" w:themeFill="background1"/>
            <w:noWrap/>
            <w:vAlign w:val="center"/>
          </w:tcPr>
          <w:p w14:paraId="32EF3B53" w14:textId="5531528B"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138.26</w:t>
            </w:r>
          </w:p>
        </w:tc>
        <w:tc>
          <w:tcPr>
            <w:tcW w:w="427" w:type="pct"/>
            <w:shd w:val="clear" w:color="auto" w:fill="FFFFFF" w:themeFill="background1"/>
            <w:noWrap/>
            <w:vAlign w:val="center"/>
          </w:tcPr>
          <w:p w14:paraId="1EC3B938" w14:textId="60387483"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27.18</w:t>
            </w:r>
          </w:p>
        </w:tc>
      </w:tr>
      <w:tr w:rsidR="009A75BF" w:rsidRPr="00B92C06" w14:paraId="4298E6F3" w14:textId="77777777" w:rsidTr="00F968D8">
        <w:trPr>
          <w:trHeight w:val="113"/>
          <w:jc w:val="center"/>
        </w:trPr>
        <w:tc>
          <w:tcPr>
            <w:tcW w:w="489" w:type="pct"/>
            <w:vMerge/>
            <w:shd w:val="clear" w:color="auto" w:fill="FFFFFF" w:themeFill="background1"/>
            <w:vAlign w:val="center"/>
          </w:tcPr>
          <w:p w14:paraId="66C9BBAB" w14:textId="77777777" w:rsidR="009A75BF" w:rsidRPr="00B92C06" w:rsidRDefault="009A75BF" w:rsidP="00CD2A22">
            <w:pPr>
              <w:widowControl/>
              <w:jc w:val="center"/>
              <w:rPr>
                <w:rFonts w:ascii="Times New Roman" w:eastAsia="DengXian" w:hAnsi="Times New Roman" w:cs="Times New Roman"/>
                <w:b/>
                <w:bCs/>
                <w:kern w:val="0"/>
                <w:sz w:val="18"/>
                <w:szCs w:val="18"/>
              </w:rPr>
            </w:pPr>
          </w:p>
        </w:tc>
        <w:tc>
          <w:tcPr>
            <w:tcW w:w="431" w:type="pct"/>
            <w:vMerge/>
            <w:shd w:val="clear" w:color="auto" w:fill="FFFFFF" w:themeFill="background1"/>
            <w:vAlign w:val="center"/>
            <w:hideMark/>
          </w:tcPr>
          <w:p w14:paraId="43698FFA" w14:textId="51528BCB" w:rsidR="009A75BF" w:rsidRPr="00B92C06" w:rsidRDefault="009A75BF" w:rsidP="00CD2A22">
            <w:pPr>
              <w:widowControl/>
              <w:jc w:val="center"/>
              <w:rPr>
                <w:rFonts w:ascii="Times New Roman" w:eastAsia="DengXian" w:hAnsi="Times New Roman" w:cs="Times New Roman"/>
                <w:b/>
                <w:bCs/>
                <w:kern w:val="0"/>
                <w:sz w:val="18"/>
                <w:szCs w:val="18"/>
              </w:rPr>
            </w:pPr>
          </w:p>
        </w:tc>
        <w:tc>
          <w:tcPr>
            <w:tcW w:w="436" w:type="pct"/>
            <w:shd w:val="clear" w:color="auto" w:fill="FFFFFF" w:themeFill="background1"/>
            <w:vAlign w:val="center"/>
            <w:hideMark/>
          </w:tcPr>
          <w:p w14:paraId="43C5392B" w14:textId="16CD2B3F" w:rsidR="009A75BF" w:rsidRPr="00B92C06" w:rsidRDefault="009A75BF" w:rsidP="00CD2A22">
            <w:pPr>
              <w:widowControl/>
              <w:jc w:val="center"/>
              <w:rPr>
                <w:rFonts w:ascii="Times New Roman" w:eastAsia="DengXian" w:hAnsi="Times New Roman" w:cs="Times New Roman"/>
                <w:b/>
                <w:bCs/>
                <w:kern w:val="0"/>
                <w:sz w:val="18"/>
                <w:szCs w:val="18"/>
              </w:rPr>
            </w:pPr>
            <w:r w:rsidRPr="00B92C06">
              <w:rPr>
                <w:rFonts w:ascii="Times New Roman" w:eastAsia="DengXian" w:hAnsi="Times New Roman" w:cs="Times New Roman"/>
                <w:b/>
                <w:bCs/>
                <w:kern w:val="0"/>
                <w:sz w:val="18"/>
                <w:szCs w:val="18"/>
              </w:rPr>
              <w:t>50%</w:t>
            </w:r>
          </w:p>
        </w:tc>
        <w:tc>
          <w:tcPr>
            <w:tcW w:w="345" w:type="pct"/>
            <w:shd w:val="clear" w:color="auto" w:fill="FFFFFF" w:themeFill="background1"/>
            <w:vAlign w:val="center"/>
          </w:tcPr>
          <w:p w14:paraId="002F0E2D" w14:textId="70DAB382"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752.94</w:t>
            </w:r>
          </w:p>
        </w:tc>
        <w:tc>
          <w:tcPr>
            <w:tcW w:w="385" w:type="pct"/>
            <w:shd w:val="clear" w:color="auto" w:fill="FFFFFF" w:themeFill="background1"/>
            <w:vAlign w:val="center"/>
          </w:tcPr>
          <w:p w14:paraId="283F88E0" w14:textId="11256DFA"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597.21</w:t>
            </w:r>
          </w:p>
        </w:tc>
        <w:tc>
          <w:tcPr>
            <w:tcW w:w="345" w:type="pct"/>
            <w:shd w:val="clear" w:color="auto" w:fill="FFFFFF" w:themeFill="background1"/>
            <w:vAlign w:val="center"/>
          </w:tcPr>
          <w:p w14:paraId="2872B984" w14:textId="63F8CAF0"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229.82</w:t>
            </w:r>
          </w:p>
        </w:tc>
        <w:tc>
          <w:tcPr>
            <w:tcW w:w="395" w:type="pct"/>
            <w:shd w:val="clear" w:color="auto" w:fill="FFFFFF" w:themeFill="background1"/>
            <w:vAlign w:val="center"/>
          </w:tcPr>
          <w:p w14:paraId="5443D165" w14:textId="737821CB"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506.50 </w:t>
            </w:r>
          </w:p>
        </w:tc>
        <w:tc>
          <w:tcPr>
            <w:tcW w:w="395" w:type="pct"/>
            <w:shd w:val="clear" w:color="auto" w:fill="FFFFFF" w:themeFill="background1"/>
            <w:vAlign w:val="center"/>
          </w:tcPr>
          <w:p w14:paraId="48C504BB" w14:textId="6334D348"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390.50 </w:t>
            </w:r>
          </w:p>
        </w:tc>
        <w:tc>
          <w:tcPr>
            <w:tcW w:w="396" w:type="pct"/>
            <w:shd w:val="clear" w:color="auto" w:fill="FFFFFF" w:themeFill="background1"/>
            <w:vAlign w:val="center"/>
          </w:tcPr>
          <w:p w14:paraId="49534922" w14:textId="4B18924F"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206.60 </w:t>
            </w:r>
          </w:p>
        </w:tc>
        <w:tc>
          <w:tcPr>
            <w:tcW w:w="413" w:type="pct"/>
            <w:shd w:val="clear" w:color="auto" w:fill="FFFFFF" w:themeFill="background1"/>
            <w:noWrap/>
            <w:vAlign w:val="center"/>
          </w:tcPr>
          <w:p w14:paraId="1B2976F8" w14:textId="28952362"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456.24</w:t>
            </w:r>
          </w:p>
        </w:tc>
        <w:tc>
          <w:tcPr>
            <w:tcW w:w="544" w:type="pct"/>
            <w:shd w:val="clear" w:color="auto" w:fill="FFFFFF" w:themeFill="background1"/>
            <w:noWrap/>
            <w:vAlign w:val="center"/>
          </w:tcPr>
          <w:p w14:paraId="20C5C4DD" w14:textId="7C7B3AE4"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226.09</w:t>
            </w:r>
          </w:p>
        </w:tc>
        <w:tc>
          <w:tcPr>
            <w:tcW w:w="427" w:type="pct"/>
            <w:shd w:val="clear" w:color="auto" w:fill="FFFFFF" w:themeFill="background1"/>
            <w:noWrap/>
            <w:vAlign w:val="center"/>
          </w:tcPr>
          <w:p w14:paraId="5E1E11AC" w14:textId="1E8F4A4C"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84.15</w:t>
            </w:r>
          </w:p>
        </w:tc>
      </w:tr>
      <w:tr w:rsidR="009A75BF" w:rsidRPr="00B92C06" w14:paraId="178E6A68" w14:textId="77777777" w:rsidTr="00F968D8">
        <w:trPr>
          <w:trHeight w:val="113"/>
          <w:jc w:val="center"/>
        </w:trPr>
        <w:tc>
          <w:tcPr>
            <w:tcW w:w="489" w:type="pct"/>
            <w:vMerge/>
            <w:shd w:val="clear" w:color="auto" w:fill="FFFFFF" w:themeFill="background1"/>
            <w:vAlign w:val="center"/>
          </w:tcPr>
          <w:p w14:paraId="57916BA8" w14:textId="77777777" w:rsidR="009A75BF" w:rsidRPr="00B92C06" w:rsidRDefault="009A75BF" w:rsidP="00CD2A22">
            <w:pPr>
              <w:widowControl/>
              <w:jc w:val="center"/>
              <w:rPr>
                <w:rFonts w:ascii="Times New Roman" w:eastAsia="DengXian" w:hAnsi="Times New Roman" w:cs="Times New Roman"/>
                <w:b/>
                <w:bCs/>
                <w:kern w:val="0"/>
                <w:sz w:val="18"/>
                <w:szCs w:val="18"/>
              </w:rPr>
            </w:pPr>
          </w:p>
        </w:tc>
        <w:tc>
          <w:tcPr>
            <w:tcW w:w="431" w:type="pct"/>
            <w:vMerge/>
            <w:shd w:val="clear" w:color="auto" w:fill="FFFFFF" w:themeFill="background1"/>
            <w:vAlign w:val="center"/>
            <w:hideMark/>
          </w:tcPr>
          <w:p w14:paraId="7EE0CE97" w14:textId="64316F8D" w:rsidR="009A75BF" w:rsidRPr="00B92C06" w:rsidRDefault="009A75BF" w:rsidP="00CD2A22">
            <w:pPr>
              <w:widowControl/>
              <w:jc w:val="center"/>
              <w:rPr>
                <w:rFonts w:ascii="Times New Roman" w:eastAsia="DengXian" w:hAnsi="Times New Roman" w:cs="Times New Roman"/>
                <w:b/>
                <w:bCs/>
                <w:kern w:val="0"/>
                <w:sz w:val="18"/>
                <w:szCs w:val="18"/>
              </w:rPr>
            </w:pPr>
          </w:p>
        </w:tc>
        <w:tc>
          <w:tcPr>
            <w:tcW w:w="436" w:type="pct"/>
            <w:shd w:val="clear" w:color="auto" w:fill="FFFFFF" w:themeFill="background1"/>
            <w:vAlign w:val="center"/>
            <w:hideMark/>
          </w:tcPr>
          <w:p w14:paraId="116280A7" w14:textId="2FDADDE4" w:rsidR="009A75BF" w:rsidRPr="00B92C06" w:rsidRDefault="009A75BF" w:rsidP="00CD2A22">
            <w:pPr>
              <w:widowControl/>
              <w:jc w:val="center"/>
              <w:rPr>
                <w:rFonts w:ascii="Times New Roman" w:eastAsia="DengXian" w:hAnsi="Times New Roman" w:cs="Times New Roman"/>
                <w:b/>
                <w:bCs/>
                <w:kern w:val="0"/>
                <w:sz w:val="18"/>
                <w:szCs w:val="18"/>
              </w:rPr>
            </w:pPr>
            <w:r w:rsidRPr="00B92C06">
              <w:rPr>
                <w:rFonts w:ascii="Times New Roman" w:eastAsia="DengXian" w:hAnsi="Times New Roman" w:cs="Times New Roman"/>
                <w:b/>
                <w:bCs/>
                <w:kern w:val="0"/>
                <w:sz w:val="18"/>
                <w:szCs w:val="18"/>
              </w:rPr>
              <w:t>95%</w:t>
            </w:r>
          </w:p>
        </w:tc>
        <w:tc>
          <w:tcPr>
            <w:tcW w:w="345" w:type="pct"/>
            <w:shd w:val="clear" w:color="auto" w:fill="FFFFFF" w:themeFill="background1"/>
            <w:vAlign w:val="center"/>
          </w:tcPr>
          <w:p w14:paraId="0AEE3BA5" w14:textId="7A21F6AF"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 xml:space="preserve">　</w:t>
            </w:r>
          </w:p>
        </w:tc>
        <w:tc>
          <w:tcPr>
            <w:tcW w:w="385" w:type="pct"/>
            <w:shd w:val="clear" w:color="auto" w:fill="FFFFFF" w:themeFill="background1"/>
            <w:vAlign w:val="center"/>
          </w:tcPr>
          <w:p w14:paraId="7072EC86" w14:textId="040196CE"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 xml:space="preserve">　</w:t>
            </w:r>
          </w:p>
        </w:tc>
        <w:tc>
          <w:tcPr>
            <w:tcW w:w="345" w:type="pct"/>
            <w:shd w:val="clear" w:color="auto" w:fill="FFFFFF" w:themeFill="background1"/>
            <w:vAlign w:val="center"/>
          </w:tcPr>
          <w:p w14:paraId="03E8CABE" w14:textId="4C0320A5"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 xml:space="preserve">　</w:t>
            </w:r>
          </w:p>
        </w:tc>
        <w:tc>
          <w:tcPr>
            <w:tcW w:w="395" w:type="pct"/>
            <w:shd w:val="clear" w:color="auto" w:fill="FFFFFF" w:themeFill="background1"/>
            <w:vAlign w:val="center"/>
          </w:tcPr>
          <w:p w14:paraId="14B68A75" w14:textId="280B7240"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543.90 </w:t>
            </w:r>
          </w:p>
        </w:tc>
        <w:tc>
          <w:tcPr>
            <w:tcW w:w="395" w:type="pct"/>
            <w:shd w:val="clear" w:color="auto" w:fill="FFFFFF" w:themeFill="background1"/>
            <w:vAlign w:val="center"/>
          </w:tcPr>
          <w:p w14:paraId="39EA5D28" w14:textId="37DC21C5"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482.95 </w:t>
            </w:r>
          </w:p>
        </w:tc>
        <w:tc>
          <w:tcPr>
            <w:tcW w:w="396" w:type="pct"/>
            <w:shd w:val="clear" w:color="auto" w:fill="FFFFFF" w:themeFill="background1"/>
            <w:vAlign w:val="center"/>
          </w:tcPr>
          <w:p w14:paraId="6F049947" w14:textId="4426C3EF"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404.00 </w:t>
            </w:r>
          </w:p>
        </w:tc>
        <w:tc>
          <w:tcPr>
            <w:tcW w:w="413" w:type="pct"/>
            <w:shd w:val="clear" w:color="auto" w:fill="FFFFFF" w:themeFill="background1"/>
            <w:noWrap/>
            <w:vAlign w:val="center"/>
          </w:tcPr>
          <w:p w14:paraId="1E791927" w14:textId="415C3674"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483.93</w:t>
            </w:r>
          </w:p>
        </w:tc>
        <w:tc>
          <w:tcPr>
            <w:tcW w:w="544" w:type="pct"/>
            <w:shd w:val="clear" w:color="auto" w:fill="FFFFFF" w:themeFill="background1"/>
            <w:noWrap/>
            <w:vAlign w:val="center"/>
          </w:tcPr>
          <w:p w14:paraId="26C6B746" w14:textId="09A1C8AD"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362.21</w:t>
            </w:r>
          </w:p>
        </w:tc>
        <w:tc>
          <w:tcPr>
            <w:tcW w:w="427" w:type="pct"/>
            <w:shd w:val="clear" w:color="auto" w:fill="FFFFFF" w:themeFill="background1"/>
            <w:noWrap/>
            <w:vAlign w:val="center"/>
          </w:tcPr>
          <w:p w14:paraId="3071C48F" w14:textId="1E9C41BB"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240.11</w:t>
            </w:r>
          </w:p>
        </w:tc>
      </w:tr>
      <w:tr w:rsidR="009A75BF" w:rsidRPr="00B92C06" w14:paraId="2A092E1C" w14:textId="77777777" w:rsidTr="00F968D8">
        <w:trPr>
          <w:trHeight w:val="113"/>
          <w:jc w:val="center"/>
        </w:trPr>
        <w:tc>
          <w:tcPr>
            <w:tcW w:w="489" w:type="pct"/>
            <w:vMerge/>
            <w:shd w:val="clear" w:color="auto" w:fill="FFFFFF" w:themeFill="background1"/>
            <w:vAlign w:val="center"/>
          </w:tcPr>
          <w:p w14:paraId="12220A40" w14:textId="77777777" w:rsidR="009A75BF" w:rsidRPr="00B92C06" w:rsidRDefault="009A75BF" w:rsidP="00CD2A22">
            <w:pPr>
              <w:widowControl/>
              <w:jc w:val="center"/>
              <w:rPr>
                <w:rFonts w:ascii="Times New Roman" w:eastAsia="DengXian" w:hAnsi="Times New Roman" w:cs="Times New Roman"/>
                <w:b/>
                <w:bCs/>
                <w:kern w:val="0"/>
                <w:sz w:val="18"/>
                <w:szCs w:val="18"/>
              </w:rPr>
            </w:pPr>
          </w:p>
        </w:tc>
        <w:tc>
          <w:tcPr>
            <w:tcW w:w="431" w:type="pct"/>
            <w:vMerge w:val="restart"/>
            <w:shd w:val="clear" w:color="auto" w:fill="FFFFFF" w:themeFill="background1"/>
            <w:vAlign w:val="center"/>
            <w:hideMark/>
          </w:tcPr>
          <w:p w14:paraId="4D94E40F" w14:textId="00DBFA68" w:rsidR="009A75BF" w:rsidRPr="00B92C06" w:rsidRDefault="009A75BF" w:rsidP="00CD2A22">
            <w:pPr>
              <w:widowControl/>
              <w:jc w:val="center"/>
              <w:rPr>
                <w:rFonts w:ascii="Times New Roman" w:eastAsia="DengXian" w:hAnsi="Times New Roman" w:cs="Times New Roman"/>
                <w:b/>
                <w:bCs/>
                <w:kern w:val="0"/>
                <w:sz w:val="18"/>
                <w:szCs w:val="18"/>
              </w:rPr>
            </w:pPr>
            <w:r w:rsidRPr="00B92C06">
              <w:rPr>
                <w:rFonts w:ascii="Times New Roman" w:eastAsia="DengXian" w:hAnsi="Times New Roman" w:cs="Times New Roman"/>
                <w:b/>
                <w:bCs/>
                <w:kern w:val="0"/>
                <w:sz w:val="18"/>
                <w:szCs w:val="18"/>
              </w:rPr>
              <w:t xml:space="preserve">UL average-UPT </w:t>
            </w:r>
            <w:r w:rsidRPr="00B92C06">
              <w:rPr>
                <w:rFonts w:ascii="Times New Roman" w:eastAsia="DengXian" w:hAnsi="Times New Roman" w:cs="Times New Roman"/>
                <w:b/>
                <w:bCs/>
                <w:color w:val="000000"/>
                <w:kern w:val="0"/>
                <w:sz w:val="18"/>
                <w:szCs w:val="18"/>
              </w:rPr>
              <w:t>CDF</w:t>
            </w:r>
          </w:p>
        </w:tc>
        <w:tc>
          <w:tcPr>
            <w:tcW w:w="436" w:type="pct"/>
            <w:shd w:val="clear" w:color="auto" w:fill="FFFFFF" w:themeFill="background1"/>
            <w:vAlign w:val="center"/>
            <w:hideMark/>
          </w:tcPr>
          <w:p w14:paraId="63FDE9D7" w14:textId="6AF8241B" w:rsidR="009A75BF" w:rsidRPr="00B92C06" w:rsidRDefault="009A75BF" w:rsidP="00CD2A22">
            <w:pPr>
              <w:widowControl/>
              <w:jc w:val="center"/>
              <w:rPr>
                <w:rFonts w:ascii="Times New Roman" w:eastAsia="DengXian" w:hAnsi="Times New Roman" w:cs="Times New Roman"/>
                <w:b/>
                <w:bCs/>
                <w:kern w:val="0"/>
                <w:sz w:val="18"/>
                <w:szCs w:val="18"/>
              </w:rPr>
            </w:pPr>
            <w:r w:rsidRPr="00B92C06">
              <w:rPr>
                <w:rFonts w:ascii="Times New Roman" w:eastAsia="DengXian" w:hAnsi="Times New Roman" w:cs="Times New Roman"/>
                <w:b/>
                <w:bCs/>
                <w:kern w:val="0"/>
                <w:sz w:val="18"/>
                <w:szCs w:val="18"/>
              </w:rPr>
              <w:t>Mean</w:t>
            </w:r>
          </w:p>
        </w:tc>
        <w:tc>
          <w:tcPr>
            <w:tcW w:w="345" w:type="pct"/>
            <w:shd w:val="clear" w:color="auto" w:fill="FFFFFF" w:themeFill="background1"/>
            <w:vAlign w:val="center"/>
          </w:tcPr>
          <w:p w14:paraId="1F00C782" w14:textId="6B927534"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314.4</w:t>
            </w:r>
          </w:p>
        </w:tc>
        <w:tc>
          <w:tcPr>
            <w:tcW w:w="385" w:type="pct"/>
            <w:shd w:val="clear" w:color="auto" w:fill="FFFFFF" w:themeFill="background1"/>
            <w:vAlign w:val="center"/>
          </w:tcPr>
          <w:p w14:paraId="7BF27700" w14:textId="6CA736A9"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245</w:t>
            </w:r>
          </w:p>
        </w:tc>
        <w:tc>
          <w:tcPr>
            <w:tcW w:w="345" w:type="pct"/>
            <w:shd w:val="clear" w:color="auto" w:fill="FFFFFF" w:themeFill="background1"/>
            <w:vAlign w:val="center"/>
          </w:tcPr>
          <w:p w14:paraId="1FCC44B8" w14:textId="65E8EB73"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138.5</w:t>
            </w:r>
          </w:p>
        </w:tc>
        <w:tc>
          <w:tcPr>
            <w:tcW w:w="395" w:type="pct"/>
            <w:shd w:val="clear" w:color="auto" w:fill="FFFFFF" w:themeFill="background1"/>
            <w:vAlign w:val="center"/>
          </w:tcPr>
          <w:p w14:paraId="7A751B23" w14:textId="5305E1F6"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153.02 </w:t>
            </w:r>
          </w:p>
        </w:tc>
        <w:tc>
          <w:tcPr>
            <w:tcW w:w="395" w:type="pct"/>
            <w:shd w:val="clear" w:color="auto" w:fill="FFFFFF" w:themeFill="background1"/>
            <w:vAlign w:val="center"/>
          </w:tcPr>
          <w:p w14:paraId="799EF4D0" w14:textId="46953E0F"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145.59 </w:t>
            </w:r>
          </w:p>
        </w:tc>
        <w:tc>
          <w:tcPr>
            <w:tcW w:w="396" w:type="pct"/>
            <w:shd w:val="clear" w:color="auto" w:fill="FFFFFF" w:themeFill="background1"/>
            <w:vAlign w:val="center"/>
          </w:tcPr>
          <w:p w14:paraId="6222CD5E" w14:textId="097CE8B7"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130.54 </w:t>
            </w:r>
          </w:p>
        </w:tc>
        <w:tc>
          <w:tcPr>
            <w:tcW w:w="413" w:type="pct"/>
            <w:shd w:val="clear" w:color="auto" w:fill="FFFFFF" w:themeFill="background1"/>
            <w:noWrap/>
            <w:vAlign w:val="center"/>
          </w:tcPr>
          <w:p w14:paraId="6C2D6816" w14:textId="481D6F8E"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163.90</w:t>
            </w:r>
          </w:p>
        </w:tc>
        <w:tc>
          <w:tcPr>
            <w:tcW w:w="544" w:type="pct"/>
            <w:shd w:val="clear" w:color="auto" w:fill="FFFFFF" w:themeFill="background1"/>
            <w:noWrap/>
            <w:vAlign w:val="center"/>
          </w:tcPr>
          <w:p w14:paraId="24FF0523" w14:textId="2C4D64B1"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135.16</w:t>
            </w:r>
          </w:p>
        </w:tc>
        <w:tc>
          <w:tcPr>
            <w:tcW w:w="427" w:type="pct"/>
            <w:shd w:val="clear" w:color="auto" w:fill="FFFFFF" w:themeFill="background1"/>
            <w:noWrap/>
            <w:vAlign w:val="center"/>
          </w:tcPr>
          <w:p w14:paraId="6674CDD4" w14:textId="301CA66E"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116.56</w:t>
            </w:r>
          </w:p>
        </w:tc>
      </w:tr>
      <w:tr w:rsidR="009A75BF" w:rsidRPr="00B92C06" w14:paraId="4B9FB3B6" w14:textId="77777777" w:rsidTr="00F968D8">
        <w:trPr>
          <w:trHeight w:val="113"/>
          <w:jc w:val="center"/>
        </w:trPr>
        <w:tc>
          <w:tcPr>
            <w:tcW w:w="489" w:type="pct"/>
            <w:vMerge/>
            <w:shd w:val="clear" w:color="auto" w:fill="FFFFFF" w:themeFill="background1"/>
          </w:tcPr>
          <w:p w14:paraId="1889D405" w14:textId="77777777" w:rsidR="009A75BF" w:rsidRPr="00B92C06" w:rsidRDefault="009A75BF" w:rsidP="00CD2A22">
            <w:pPr>
              <w:widowControl/>
              <w:jc w:val="center"/>
              <w:rPr>
                <w:rFonts w:ascii="Times New Roman" w:eastAsia="DengXian" w:hAnsi="Times New Roman" w:cs="Times New Roman"/>
                <w:b/>
                <w:bCs/>
                <w:kern w:val="0"/>
                <w:sz w:val="18"/>
                <w:szCs w:val="18"/>
              </w:rPr>
            </w:pPr>
          </w:p>
        </w:tc>
        <w:tc>
          <w:tcPr>
            <w:tcW w:w="431" w:type="pct"/>
            <w:vMerge/>
            <w:shd w:val="clear" w:color="auto" w:fill="FFFFFF" w:themeFill="background1"/>
            <w:vAlign w:val="center"/>
            <w:hideMark/>
          </w:tcPr>
          <w:p w14:paraId="3D3AB7D2" w14:textId="3EF00202" w:rsidR="009A75BF" w:rsidRPr="00B92C06" w:rsidRDefault="009A75BF" w:rsidP="00CD2A22">
            <w:pPr>
              <w:widowControl/>
              <w:jc w:val="center"/>
              <w:rPr>
                <w:rFonts w:ascii="Times New Roman" w:eastAsia="DengXian" w:hAnsi="Times New Roman" w:cs="Times New Roman"/>
                <w:b/>
                <w:bCs/>
                <w:kern w:val="0"/>
                <w:sz w:val="18"/>
                <w:szCs w:val="18"/>
              </w:rPr>
            </w:pPr>
          </w:p>
        </w:tc>
        <w:tc>
          <w:tcPr>
            <w:tcW w:w="436" w:type="pct"/>
            <w:shd w:val="clear" w:color="auto" w:fill="FFFFFF" w:themeFill="background1"/>
            <w:vAlign w:val="center"/>
            <w:hideMark/>
          </w:tcPr>
          <w:p w14:paraId="10AAD05A" w14:textId="7F7E0914" w:rsidR="009A75BF" w:rsidRPr="00B92C06" w:rsidRDefault="009A75BF" w:rsidP="00CD2A22">
            <w:pPr>
              <w:widowControl/>
              <w:jc w:val="center"/>
              <w:rPr>
                <w:rFonts w:ascii="Times New Roman" w:eastAsia="DengXian" w:hAnsi="Times New Roman" w:cs="Times New Roman"/>
                <w:b/>
                <w:bCs/>
                <w:kern w:val="0"/>
                <w:sz w:val="18"/>
                <w:szCs w:val="18"/>
              </w:rPr>
            </w:pPr>
            <w:r w:rsidRPr="00B92C06">
              <w:rPr>
                <w:rFonts w:ascii="Times New Roman" w:eastAsia="DengXian" w:hAnsi="Times New Roman" w:cs="Times New Roman"/>
                <w:b/>
                <w:bCs/>
                <w:kern w:val="0"/>
                <w:sz w:val="18"/>
                <w:szCs w:val="18"/>
              </w:rPr>
              <w:t>5%</w:t>
            </w:r>
          </w:p>
        </w:tc>
        <w:tc>
          <w:tcPr>
            <w:tcW w:w="345" w:type="pct"/>
            <w:shd w:val="clear" w:color="auto" w:fill="FFFFFF" w:themeFill="background1"/>
            <w:vAlign w:val="center"/>
          </w:tcPr>
          <w:p w14:paraId="0407D71A" w14:textId="5629926A"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217.39</w:t>
            </w:r>
          </w:p>
        </w:tc>
        <w:tc>
          <w:tcPr>
            <w:tcW w:w="385" w:type="pct"/>
            <w:shd w:val="clear" w:color="auto" w:fill="FFFFFF" w:themeFill="background1"/>
            <w:vAlign w:val="center"/>
          </w:tcPr>
          <w:p w14:paraId="3BD3C215" w14:textId="13E2DF27"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176.45</w:t>
            </w:r>
          </w:p>
        </w:tc>
        <w:tc>
          <w:tcPr>
            <w:tcW w:w="345" w:type="pct"/>
            <w:shd w:val="clear" w:color="auto" w:fill="FFFFFF" w:themeFill="background1"/>
            <w:vAlign w:val="center"/>
          </w:tcPr>
          <w:p w14:paraId="45C97DF7" w14:textId="01978B33"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94.97</w:t>
            </w:r>
          </w:p>
        </w:tc>
        <w:tc>
          <w:tcPr>
            <w:tcW w:w="395" w:type="pct"/>
            <w:shd w:val="clear" w:color="auto" w:fill="FFFFFF" w:themeFill="background1"/>
            <w:vAlign w:val="center"/>
          </w:tcPr>
          <w:p w14:paraId="5DF23A81" w14:textId="2D910C82"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138.80 </w:t>
            </w:r>
          </w:p>
        </w:tc>
        <w:tc>
          <w:tcPr>
            <w:tcW w:w="395" w:type="pct"/>
            <w:shd w:val="clear" w:color="auto" w:fill="FFFFFF" w:themeFill="background1"/>
            <w:vAlign w:val="center"/>
          </w:tcPr>
          <w:p w14:paraId="30BB5589" w14:textId="10F18475"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130.95 </w:t>
            </w:r>
          </w:p>
        </w:tc>
        <w:tc>
          <w:tcPr>
            <w:tcW w:w="396" w:type="pct"/>
            <w:shd w:val="clear" w:color="auto" w:fill="FFFFFF" w:themeFill="background1"/>
            <w:vAlign w:val="center"/>
          </w:tcPr>
          <w:p w14:paraId="1DCD271D" w14:textId="0B7FF0CA"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114.90 </w:t>
            </w:r>
          </w:p>
        </w:tc>
        <w:tc>
          <w:tcPr>
            <w:tcW w:w="413" w:type="pct"/>
            <w:shd w:val="clear" w:color="auto" w:fill="FFFFFF" w:themeFill="background1"/>
            <w:noWrap/>
            <w:vAlign w:val="center"/>
          </w:tcPr>
          <w:p w14:paraId="62623BCE" w14:textId="5766AF9E"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152.54</w:t>
            </w:r>
          </w:p>
        </w:tc>
        <w:tc>
          <w:tcPr>
            <w:tcW w:w="544" w:type="pct"/>
            <w:shd w:val="clear" w:color="auto" w:fill="FFFFFF" w:themeFill="background1"/>
            <w:noWrap/>
            <w:vAlign w:val="center"/>
          </w:tcPr>
          <w:p w14:paraId="6D9D377B" w14:textId="196C184B"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115.37</w:t>
            </w:r>
          </w:p>
        </w:tc>
        <w:tc>
          <w:tcPr>
            <w:tcW w:w="427" w:type="pct"/>
            <w:shd w:val="clear" w:color="auto" w:fill="FFFFFF" w:themeFill="background1"/>
            <w:noWrap/>
            <w:vAlign w:val="center"/>
          </w:tcPr>
          <w:p w14:paraId="43666E3B" w14:textId="62ECAB31"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90.40</w:t>
            </w:r>
          </w:p>
        </w:tc>
      </w:tr>
      <w:tr w:rsidR="009A75BF" w:rsidRPr="00B92C06" w14:paraId="3A09DE14" w14:textId="77777777" w:rsidTr="00F968D8">
        <w:trPr>
          <w:trHeight w:val="113"/>
          <w:jc w:val="center"/>
        </w:trPr>
        <w:tc>
          <w:tcPr>
            <w:tcW w:w="489" w:type="pct"/>
            <w:vMerge/>
            <w:shd w:val="clear" w:color="auto" w:fill="FFFFFF" w:themeFill="background1"/>
          </w:tcPr>
          <w:p w14:paraId="1EFF12F9" w14:textId="77777777" w:rsidR="009A75BF" w:rsidRPr="00B92C06" w:rsidRDefault="009A75BF" w:rsidP="00CD2A22">
            <w:pPr>
              <w:widowControl/>
              <w:jc w:val="center"/>
              <w:rPr>
                <w:rFonts w:ascii="Times New Roman" w:eastAsia="DengXian" w:hAnsi="Times New Roman" w:cs="Times New Roman"/>
                <w:b/>
                <w:bCs/>
                <w:kern w:val="0"/>
                <w:sz w:val="18"/>
                <w:szCs w:val="18"/>
              </w:rPr>
            </w:pPr>
          </w:p>
        </w:tc>
        <w:tc>
          <w:tcPr>
            <w:tcW w:w="431" w:type="pct"/>
            <w:vMerge/>
            <w:shd w:val="clear" w:color="auto" w:fill="FFFFFF" w:themeFill="background1"/>
            <w:vAlign w:val="center"/>
            <w:hideMark/>
          </w:tcPr>
          <w:p w14:paraId="48BE24A2" w14:textId="7A97720B" w:rsidR="009A75BF" w:rsidRPr="00B92C06" w:rsidRDefault="009A75BF" w:rsidP="00CD2A22">
            <w:pPr>
              <w:widowControl/>
              <w:jc w:val="center"/>
              <w:rPr>
                <w:rFonts w:ascii="Times New Roman" w:eastAsia="DengXian" w:hAnsi="Times New Roman" w:cs="Times New Roman"/>
                <w:b/>
                <w:bCs/>
                <w:kern w:val="0"/>
                <w:sz w:val="18"/>
                <w:szCs w:val="18"/>
              </w:rPr>
            </w:pPr>
          </w:p>
        </w:tc>
        <w:tc>
          <w:tcPr>
            <w:tcW w:w="436" w:type="pct"/>
            <w:shd w:val="clear" w:color="auto" w:fill="FFFFFF" w:themeFill="background1"/>
            <w:vAlign w:val="center"/>
            <w:hideMark/>
          </w:tcPr>
          <w:p w14:paraId="41903AAF" w14:textId="2EF7CF08" w:rsidR="009A75BF" w:rsidRPr="00B92C06" w:rsidRDefault="009A75BF" w:rsidP="00CD2A22">
            <w:pPr>
              <w:widowControl/>
              <w:jc w:val="center"/>
              <w:rPr>
                <w:rFonts w:ascii="Times New Roman" w:eastAsia="DengXian" w:hAnsi="Times New Roman" w:cs="Times New Roman"/>
                <w:b/>
                <w:bCs/>
                <w:kern w:val="0"/>
                <w:sz w:val="18"/>
                <w:szCs w:val="18"/>
              </w:rPr>
            </w:pPr>
            <w:r w:rsidRPr="00B92C06">
              <w:rPr>
                <w:rFonts w:ascii="Times New Roman" w:eastAsia="DengXian" w:hAnsi="Times New Roman" w:cs="Times New Roman"/>
                <w:b/>
                <w:bCs/>
                <w:kern w:val="0"/>
                <w:sz w:val="18"/>
                <w:szCs w:val="18"/>
              </w:rPr>
              <w:t>50%</w:t>
            </w:r>
          </w:p>
        </w:tc>
        <w:tc>
          <w:tcPr>
            <w:tcW w:w="345" w:type="pct"/>
            <w:shd w:val="clear" w:color="auto" w:fill="FFFFFF" w:themeFill="background1"/>
            <w:vAlign w:val="center"/>
          </w:tcPr>
          <w:p w14:paraId="552831A0" w14:textId="2C706E9D"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307.69</w:t>
            </w:r>
          </w:p>
        </w:tc>
        <w:tc>
          <w:tcPr>
            <w:tcW w:w="385" w:type="pct"/>
            <w:shd w:val="clear" w:color="auto" w:fill="FFFFFF" w:themeFill="background1"/>
            <w:vAlign w:val="center"/>
          </w:tcPr>
          <w:p w14:paraId="0204B01B" w14:textId="70504184"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241.38</w:t>
            </w:r>
          </w:p>
        </w:tc>
        <w:tc>
          <w:tcPr>
            <w:tcW w:w="345" w:type="pct"/>
            <w:shd w:val="clear" w:color="auto" w:fill="FFFFFF" w:themeFill="background1"/>
            <w:vAlign w:val="center"/>
          </w:tcPr>
          <w:p w14:paraId="08E49B48" w14:textId="51EE65E7"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133.92</w:t>
            </w:r>
          </w:p>
        </w:tc>
        <w:tc>
          <w:tcPr>
            <w:tcW w:w="395" w:type="pct"/>
            <w:shd w:val="clear" w:color="auto" w:fill="FFFFFF" w:themeFill="background1"/>
            <w:vAlign w:val="center"/>
          </w:tcPr>
          <w:p w14:paraId="4525D7B9" w14:textId="65239E44"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155.78 </w:t>
            </w:r>
          </w:p>
        </w:tc>
        <w:tc>
          <w:tcPr>
            <w:tcW w:w="395" w:type="pct"/>
            <w:shd w:val="clear" w:color="auto" w:fill="FFFFFF" w:themeFill="background1"/>
            <w:vAlign w:val="center"/>
          </w:tcPr>
          <w:p w14:paraId="57D1B860" w14:textId="77903406"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145.87 </w:t>
            </w:r>
          </w:p>
        </w:tc>
        <w:tc>
          <w:tcPr>
            <w:tcW w:w="396" w:type="pct"/>
            <w:shd w:val="clear" w:color="auto" w:fill="FFFFFF" w:themeFill="background1"/>
            <w:vAlign w:val="center"/>
          </w:tcPr>
          <w:p w14:paraId="239B262D" w14:textId="1FC6BBEC"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130.66 </w:t>
            </w:r>
          </w:p>
        </w:tc>
        <w:tc>
          <w:tcPr>
            <w:tcW w:w="413" w:type="pct"/>
            <w:shd w:val="clear" w:color="auto" w:fill="FFFFFF" w:themeFill="background1"/>
            <w:noWrap/>
            <w:vAlign w:val="center"/>
          </w:tcPr>
          <w:p w14:paraId="12144406" w14:textId="2D3CB640"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164.05</w:t>
            </w:r>
          </w:p>
        </w:tc>
        <w:tc>
          <w:tcPr>
            <w:tcW w:w="544" w:type="pct"/>
            <w:shd w:val="clear" w:color="auto" w:fill="FFFFFF" w:themeFill="background1"/>
            <w:noWrap/>
            <w:vAlign w:val="center"/>
          </w:tcPr>
          <w:p w14:paraId="2E824C15" w14:textId="0D286F79"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135.23</w:t>
            </w:r>
          </w:p>
        </w:tc>
        <w:tc>
          <w:tcPr>
            <w:tcW w:w="427" w:type="pct"/>
            <w:shd w:val="clear" w:color="auto" w:fill="FFFFFF" w:themeFill="background1"/>
            <w:noWrap/>
            <w:vAlign w:val="center"/>
          </w:tcPr>
          <w:p w14:paraId="57AD9A6B" w14:textId="63492D9A"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116.16</w:t>
            </w:r>
          </w:p>
        </w:tc>
      </w:tr>
      <w:tr w:rsidR="009A75BF" w:rsidRPr="00B92C06" w14:paraId="5D86C421" w14:textId="77777777" w:rsidTr="00F968D8">
        <w:trPr>
          <w:trHeight w:val="113"/>
          <w:jc w:val="center"/>
        </w:trPr>
        <w:tc>
          <w:tcPr>
            <w:tcW w:w="489" w:type="pct"/>
            <w:vMerge/>
            <w:shd w:val="clear" w:color="auto" w:fill="FFFFFF" w:themeFill="background1"/>
          </w:tcPr>
          <w:p w14:paraId="004839E0" w14:textId="77777777" w:rsidR="009A75BF" w:rsidRPr="00B92C06" w:rsidRDefault="009A75BF" w:rsidP="00CD2A22">
            <w:pPr>
              <w:widowControl/>
              <w:jc w:val="center"/>
              <w:rPr>
                <w:rFonts w:ascii="Times New Roman" w:eastAsia="DengXian" w:hAnsi="Times New Roman" w:cs="Times New Roman"/>
                <w:b/>
                <w:bCs/>
                <w:kern w:val="0"/>
                <w:sz w:val="18"/>
                <w:szCs w:val="18"/>
              </w:rPr>
            </w:pPr>
          </w:p>
        </w:tc>
        <w:tc>
          <w:tcPr>
            <w:tcW w:w="431" w:type="pct"/>
            <w:vMerge/>
            <w:shd w:val="clear" w:color="auto" w:fill="FFFFFF" w:themeFill="background1"/>
            <w:vAlign w:val="center"/>
            <w:hideMark/>
          </w:tcPr>
          <w:p w14:paraId="27996BA0" w14:textId="3A87A16A" w:rsidR="009A75BF" w:rsidRPr="00B92C06" w:rsidRDefault="009A75BF" w:rsidP="00CD2A22">
            <w:pPr>
              <w:widowControl/>
              <w:jc w:val="center"/>
              <w:rPr>
                <w:rFonts w:ascii="Times New Roman" w:eastAsia="DengXian" w:hAnsi="Times New Roman" w:cs="Times New Roman"/>
                <w:b/>
                <w:bCs/>
                <w:kern w:val="0"/>
                <w:sz w:val="18"/>
                <w:szCs w:val="18"/>
              </w:rPr>
            </w:pPr>
          </w:p>
        </w:tc>
        <w:tc>
          <w:tcPr>
            <w:tcW w:w="436" w:type="pct"/>
            <w:shd w:val="clear" w:color="auto" w:fill="FFFFFF" w:themeFill="background1"/>
            <w:vAlign w:val="center"/>
            <w:hideMark/>
          </w:tcPr>
          <w:p w14:paraId="43C2A21B" w14:textId="49877E89" w:rsidR="009A75BF" w:rsidRPr="00B92C06" w:rsidRDefault="009A75BF" w:rsidP="00CD2A22">
            <w:pPr>
              <w:widowControl/>
              <w:jc w:val="center"/>
              <w:rPr>
                <w:rFonts w:ascii="Times New Roman" w:eastAsia="DengXian" w:hAnsi="Times New Roman" w:cs="Times New Roman"/>
                <w:b/>
                <w:bCs/>
                <w:kern w:val="0"/>
                <w:sz w:val="18"/>
                <w:szCs w:val="18"/>
              </w:rPr>
            </w:pPr>
            <w:r w:rsidRPr="00B92C06">
              <w:rPr>
                <w:rFonts w:ascii="Times New Roman" w:eastAsia="DengXian" w:hAnsi="Times New Roman" w:cs="Times New Roman"/>
                <w:b/>
                <w:bCs/>
                <w:kern w:val="0"/>
                <w:sz w:val="18"/>
                <w:szCs w:val="18"/>
              </w:rPr>
              <w:t>95%</w:t>
            </w:r>
          </w:p>
        </w:tc>
        <w:tc>
          <w:tcPr>
            <w:tcW w:w="345" w:type="pct"/>
            <w:shd w:val="clear" w:color="auto" w:fill="FFFFFF" w:themeFill="background1"/>
            <w:vAlign w:val="center"/>
          </w:tcPr>
          <w:p w14:paraId="1CD1BC81" w14:textId="09675314"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 xml:space="preserve">　</w:t>
            </w:r>
          </w:p>
        </w:tc>
        <w:tc>
          <w:tcPr>
            <w:tcW w:w="385" w:type="pct"/>
            <w:shd w:val="clear" w:color="auto" w:fill="FFFFFF" w:themeFill="background1"/>
            <w:vAlign w:val="center"/>
          </w:tcPr>
          <w:p w14:paraId="35395A69" w14:textId="5BEAC97B"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 xml:space="preserve">　</w:t>
            </w:r>
          </w:p>
        </w:tc>
        <w:tc>
          <w:tcPr>
            <w:tcW w:w="345" w:type="pct"/>
            <w:shd w:val="clear" w:color="auto" w:fill="FFFFFF" w:themeFill="background1"/>
            <w:vAlign w:val="center"/>
          </w:tcPr>
          <w:p w14:paraId="744E34CD" w14:textId="59405BC2"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 xml:space="preserve">　</w:t>
            </w:r>
          </w:p>
        </w:tc>
        <w:tc>
          <w:tcPr>
            <w:tcW w:w="395" w:type="pct"/>
            <w:shd w:val="clear" w:color="auto" w:fill="FFFFFF" w:themeFill="background1"/>
            <w:vAlign w:val="center"/>
          </w:tcPr>
          <w:p w14:paraId="774C8153" w14:textId="518182C0"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159.40 </w:t>
            </w:r>
          </w:p>
        </w:tc>
        <w:tc>
          <w:tcPr>
            <w:tcW w:w="395" w:type="pct"/>
            <w:shd w:val="clear" w:color="auto" w:fill="FFFFFF" w:themeFill="background1"/>
            <w:vAlign w:val="center"/>
          </w:tcPr>
          <w:p w14:paraId="4D0A39B9" w14:textId="4062C914"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157.85 </w:t>
            </w:r>
          </w:p>
        </w:tc>
        <w:tc>
          <w:tcPr>
            <w:tcW w:w="396" w:type="pct"/>
            <w:shd w:val="clear" w:color="auto" w:fill="FFFFFF" w:themeFill="background1"/>
            <w:vAlign w:val="center"/>
          </w:tcPr>
          <w:p w14:paraId="1C554FB1" w14:textId="3E95B11E"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146.10 </w:t>
            </w:r>
          </w:p>
        </w:tc>
        <w:tc>
          <w:tcPr>
            <w:tcW w:w="413" w:type="pct"/>
            <w:shd w:val="clear" w:color="auto" w:fill="FFFFFF" w:themeFill="background1"/>
            <w:noWrap/>
            <w:vAlign w:val="center"/>
          </w:tcPr>
          <w:p w14:paraId="0FDEF8D8" w14:textId="4C245B34"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175.17</w:t>
            </w:r>
          </w:p>
        </w:tc>
        <w:tc>
          <w:tcPr>
            <w:tcW w:w="544" w:type="pct"/>
            <w:shd w:val="clear" w:color="auto" w:fill="FFFFFF" w:themeFill="background1"/>
            <w:noWrap/>
            <w:vAlign w:val="center"/>
          </w:tcPr>
          <w:p w14:paraId="77FD2B24" w14:textId="29CBCA5C"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154.91</w:t>
            </w:r>
          </w:p>
        </w:tc>
        <w:tc>
          <w:tcPr>
            <w:tcW w:w="427" w:type="pct"/>
            <w:shd w:val="clear" w:color="auto" w:fill="FFFFFF" w:themeFill="background1"/>
            <w:noWrap/>
            <w:vAlign w:val="center"/>
          </w:tcPr>
          <w:p w14:paraId="466CF884" w14:textId="0A1EF78D"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143.41</w:t>
            </w:r>
          </w:p>
        </w:tc>
      </w:tr>
      <w:tr w:rsidR="009A75BF" w:rsidRPr="00B92C06" w14:paraId="66A8BEC8" w14:textId="77777777" w:rsidTr="00F968D8">
        <w:trPr>
          <w:trHeight w:val="113"/>
          <w:jc w:val="center"/>
        </w:trPr>
        <w:tc>
          <w:tcPr>
            <w:tcW w:w="489" w:type="pct"/>
            <w:vMerge w:val="restart"/>
            <w:shd w:val="clear" w:color="auto" w:fill="FFFFFF" w:themeFill="background1"/>
            <w:vAlign w:val="center"/>
          </w:tcPr>
          <w:p w14:paraId="6B342DFD" w14:textId="5B6547D8" w:rsidR="009A75BF" w:rsidRPr="00B92C06" w:rsidRDefault="009A75BF" w:rsidP="00CD2A22">
            <w:pPr>
              <w:widowControl/>
              <w:jc w:val="center"/>
              <w:rPr>
                <w:rFonts w:ascii="Times New Roman" w:eastAsia="DengXian" w:hAnsi="Times New Roman" w:cs="Times New Roman"/>
                <w:b/>
                <w:bCs/>
                <w:kern w:val="0"/>
                <w:sz w:val="18"/>
                <w:szCs w:val="18"/>
              </w:rPr>
            </w:pPr>
            <w:r w:rsidRPr="006F6D43">
              <w:rPr>
                <w:rFonts w:ascii="Times New Roman" w:eastAsia="DengXian" w:hAnsi="Times New Roman" w:cs="Times New Roman"/>
                <w:b/>
                <w:bCs/>
                <w:kern w:val="0"/>
                <w:sz w:val="18"/>
                <w:szCs w:val="18"/>
              </w:rPr>
              <w:t>Dynamic SBFD</w:t>
            </w:r>
          </w:p>
        </w:tc>
        <w:tc>
          <w:tcPr>
            <w:tcW w:w="431" w:type="pct"/>
            <w:vMerge w:val="restart"/>
            <w:shd w:val="clear" w:color="auto" w:fill="FFFFFF" w:themeFill="background1"/>
            <w:vAlign w:val="center"/>
          </w:tcPr>
          <w:p w14:paraId="4FC81479" w14:textId="6DE0FC19" w:rsidR="009A75BF" w:rsidRPr="00B92C06" w:rsidRDefault="009A75BF" w:rsidP="00CD2A22">
            <w:pPr>
              <w:widowControl/>
              <w:jc w:val="center"/>
              <w:rPr>
                <w:rFonts w:ascii="Times New Roman" w:eastAsia="DengXian" w:hAnsi="Times New Roman" w:cs="Times New Roman"/>
                <w:b/>
                <w:bCs/>
                <w:kern w:val="0"/>
                <w:sz w:val="18"/>
                <w:szCs w:val="18"/>
              </w:rPr>
            </w:pPr>
            <w:r w:rsidRPr="00B92C06">
              <w:rPr>
                <w:rFonts w:ascii="Times New Roman" w:eastAsia="DengXian" w:hAnsi="Times New Roman" w:cs="Times New Roman"/>
                <w:b/>
                <w:bCs/>
                <w:kern w:val="0"/>
                <w:sz w:val="18"/>
                <w:szCs w:val="18"/>
              </w:rPr>
              <w:t xml:space="preserve">DL average-UPT </w:t>
            </w:r>
            <w:r w:rsidRPr="00B92C06">
              <w:rPr>
                <w:rFonts w:ascii="Times New Roman" w:eastAsia="DengXian" w:hAnsi="Times New Roman" w:cs="Times New Roman"/>
                <w:b/>
                <w:bCs/>
                <w:color w:val="000000"/>
                <w:kern w:val="0"/>
                <w:sz w:val="18"/>
                <w:szCs w:val="18"/>
              </w:rPr>
              <w:t>CDF</w:t>
            </w:r>
          </w:p>
        </w:tc>
        <w:tc>
          <w:tcPr>
            <w:tcW w:w="436" w:type="pct"/>
            <w:shd w:val="clear" w:color="auto" w:fill="FFFFFF" w:themeFill="background1"/>
            <w:vAlign w:val="center"/>
          </w:tcPr>
          <w:p w14:paraId="49C6432B" w14:textId="2E4C31C7" w:rsidR="009A75BF" w:rsidRPr="00B92C06" w:rsidRDefault="009A75BF" w:rsidP="00CD2A22">
            <w:pPr>
              <w:widowControl/>
              <w:jc w:val="center"/>
              <w:rPr>
                <w:rFonts w:ascii="Times New Roman" w:eastAsia="DengXian" w:hAnsi="Times New Roman" w:cs="Times New Roman"/>
                <w:b/>
                <w:bCs/>
                <w:kern w:val="0"/>
                <w:sz w:val="18"/>
                <w:szCs w:val="18"/>
              </w:rPr>
            </w:pPr>
            <w:r w:rsidRPr="00B92C06">
              <w:rPr>
                <w:rFonts w:ascii="Times New Roman" w:eastAsia="DengXian" w:hAnsi="Times New Roman" w:cs="Times New Roman"/>
                <w:b/>
                <w:bCs/>
                <w:kern w:val="0"/>
                <w:sz w:val="18"/>
                <w:szCs w:val="18"/>
              </w:rPr>
              <w:t>Mean</w:t>
            </w:r>
          </w:p>
        </w:tc>
        <w:tc>
          <w:tcPr>
            <w:tcW w:w="345" w:type="pct"/>
            <w:shd w:val="clear" w:color="auto" w:fill="FFFFFF" w:themeFill="background1"/>
            <w:vAlign w:val="center"/>
          </w:tcPr>
          <w:p w14:paraId="560BA0F6" w14:textId="610BA4AD"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1013.1</w:t>
            </w:r>
          </w:p>
        </w:tc>
        <w:tc>
          <w:tcPr>
            <w:tcW w:w="385" w:type="pct"/>
            <w:shd w:val="clear" w:color="auto" w:fill="FFFFFF" w:themeFill="background1"/>
            <w:vAlign w:val="center"/>
          </w:tcPr>
          <w:p w14:paraId="172ADD21" w14:textId="16B9737E"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819.5</w:t>
            </w:r>
          </w:p>
        </w:tc>
        <w:tc>
          <w:tcPr>
            <w:tcW w:w="345" w:type="pct"/>
            <w:shd w:val="clear" w:color="auto" w:fill="FFFFFF" w:themeFill="background1"/>
            <w:vAlign w:val="center"/>
          </w:tcPr>
          <w:p w14:paraId="6271F3B5" w14:textId="639058CD"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354</w:t>
            </w:r>
          </w:p>
        </w:tc>
        <w:tc>
          <w:tcPr>
            <w:tcW w:w="395" w:type="pct"/>
            <w:shd w:val="clear" w:color="auto" w:fill="FFFFFF" w:themeFill="background1"/>
            <w:vAlign w:val="center"/>
          </w:tcPr>
          <w:p w14:paraId="489F53D9" w14:textId="383426EC"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677.91 </w:t>
            </w:r>
          </w:p>
        </w:tc>
        <w:tc>
          <w:tcPr>
            <w:tcW w:w="395" w:type="pct"/>
            <w:shd w:val="clear" w:color="auto" w:fill="FFFFFF" w:themeFill="background1"/>
            <w:vAlign w:val="center"/>
          </w:tcPr>
          <w:p w14:paraId="236097A8" w14:textId="1C8084B8"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547.20 </w:t>
            </w:r>
          </w:p>
        </w:tc>
        <w:tc>
          <w:tcPr>
            <w:tcW w:w="396" w:type="pct"/>
            <w:shd w:val="clear" w:color="auto" w:fill="FFFFFF" w:themeFill="background1"/>
            <w:vAlign w:val="center"/>
          </w:tcPr>
          <w:p w14:paraId="4BA6CA1E" w14:textId="3226A5B4"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329.03 </w:t>
            </w:r>
          </w:p>
        </w:tc>
        <w:tc>
          <w:tcPr>
            <w:tcW w:w="413" w:type="pct"/>
            <w:shd w:val="clear" w:color="auto" w:fill="FFFFFF" w:themeFill="background1"/>
            <w:noWrap/>
            <w:vAlign w:val="center"/>
          </w:tcPr>
          <w:p w14:paraId="58A4C2AE" w14:textId="7566ABF9"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600.27</w:t>
            </w:r>
          </w:p>
        </w:tc>
        <w:tc>
          <w:tcPr>
            <w:tcW w:w="544" w:type="pct"/>
            <w:shd w:val="clear" w:color="auto" w:fill="FFFFFF" w:themeFill="background1"/>
            <w:noWrap/>
            <w:vAlign w:val="center"/>
          </w:tcPr>
          <w:p w14:paraId="43CD68A0" w14:textId="7EE0568E"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339.02</w:t>
            </w:r>
          </w:p>
        </w:tc>
        <w:tc>
          <w:tcPr>
            <w:tcW w:w="427" w:type="pct"/>
            <w:shd w:val="clear" w:color="auto" w:fill="FFFFFF" w:themeFill="background1"/>
            <w:noWrap/>
            <w:vAlign w:val="center"/>
          </w:tcPr>
          <w:p w14:paraId="3A338CAE" w14:textId="7F658EED"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153.37</w:t>
            </w:r>
          </w:p>
        </w:tc>
      </w:tr>
      <w:tr w:rsidR="009A75BF" w:rsidRPr="00B92C06" w14:paraId="2BD2193A" w14:textId="77777777" w:rsidTr="00F968D8">
        <w:trPr>
          <w:trHeight w:val="113"/>
          <w:jc w:val="center"/>
        </w:trPr>
        <w:tc>
          <w:tcPr>
            <w:tcW w:w="489" w:type="pct"/>
            <w:vMerge/>
            <w:shd w:val="clear" w:color="auto" w:fill="FFFFFF" w:themeFill="background1"/>
          </w:tcPr>
          <w:p w14:paraId="4A8BBA2F" w14:textId="77777777" w:rsidR="009A75BF" w:rsidRPr="00B92C06" w:rsidRDefault="009A75BF" w:rsidP="00CD2A22">
            <w:pPr>
              <w:widowControl/>
              <w:jc w:val="center"/>
              <w:rPr>
                <w:rFonts w:ascii="Times New Roman" w:eastAsia="DengXian" w:hAnsi="Times New Roman" w:cs="Times New Roman"/>
                <w:b/>
                <w:bCs/>
                <w:kern w:val="0"/>
                <w:sz w:val="18"/>
                <w:szCs w:val="18"/>
              </w:rPr>
            </w:pPr>
          </w:p>
        </w:tc>
        <w:tc>
          <w:tcPr>
            <w:tcW w:w="431" w:type="pct"/>
            <w:vMerge/>
            <w:shd w:val="clear" w:color="auto" w:fill="FFFFFF" w:themeFill="background1"/>
            <w:vAlign w:val="center"/>
          </w:tcPr>
          <w:p w14:paraId="5004DB49" w14:textId="4BD52225" w:rsidR="009A75BF" w:rsidRPr="00B92C06" w:rsidRDefault="009A75BF" w:rsidP="00CD2A22">
            <w:pPr>
              <w:widowControl/>
              <w:jc w:val="center"/>
              <w:rPr>
                <w:rFonts w:ascii="Times New Roman" w:eastAsia="DengXian" w:hAnsi="Times New Roman" w:cs="Times New Roman"/>
                <w:b/>
                <w:bCs/>
                <w:kern w:val="0"/>
                <w:sz w:val="18"/>
                <w:szCs w:val="18"/>
              </w:rPr>
            </w:pPr>
          </w:p>
        </w:tc>
        <w:tc>
          <w:tcPr>
            <w:tcW w:w="436" w:type="pct"/>
            <w:shd w:val="clear" w:color="auto" w:fill="FFFFFF" w:themeFill="background1"/>
            <w:vAlign w:val="center"/>
          </w:tcPr>
          <w:p w14:paraId="655D4F51" w14:textId="3C1E77A2" w:rsidR="009A75BF" w:rsidRPr="00B92C06" w:rsidRDefault="009A75BF" w:rsidP="00CD2A22">
            <w:pPr>
              <w:widowControl/>
              <w:jc w:val="center"/>
              <w:rPr>
                <w:rFonts w:ascii="Times New Roman" w:eastAsia="DengXian" w:hAnsi="Times New Roman" w:cs="Times New Roman"/>
                <w:b/>
                <w:bCs/>
                <w:kern w:val="0"/>
                <w:sz w:val="18"/>
                <w:szCs w:val="18"/>
              </w:rPr>
            </w:pPr>
            <w:r w:rsidRPr="00B92C06">
              <w:rPr>
                <w:rFonts w:ascii="Times New Roman" w:eastAsia="DengXian" w:hAnsi="Times New Roman" w:cs="Times New Roman"/>
                <w:b/>
                <w:bCs/>
                <w:kern w:val="0"/>
                <w:sz w:val="18"/>
                <w:szCs w:val="18"/>
              </w:rPr>
              <w:t>5%</w:t>
            </w:r>
          </w:p>
        </w:tc>
        <w:tc>
          <w:tcPr>
            <w:tcW w:w="345" w:type="pct"/>
            <w:shd w:val="clear" w:color="auto" w:fill="FFFFFF" w:themeFill="background1"/>
            <w:vAlign w:val="center"/>
          </w:tcPr>
          <w:p w14:paraId="47B8C16C" w14:textId="76291859"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810.1</w:t>
            </w:r>
          </w:p>
        </w:tc>
        <w:tc>
          <w:tcPr>
            <w:tcW w:w="385" w:type="pct"/>
            <w:shd w:val="clear" w:color="auto" w:fill="FFFFFF" w:themeFill="background1"/>
            <w:vAlign w:val="center"/>
          </w:tcPr>
          <w:p w14:paraId="15E134C3" w14:textId="21981116"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604.4</w:t>
            </w:r>
          </w:p>
        </w:tc>
        <w:tc>
          <w:tcPr>
            <w:tcW w:w="345" w:type="pct"/>
            <w:shd w:val="clear" w:color="auto" w:fill="FFFFFF" w:themeFill="background1"/>
            <w:vAlign w:val="center"/>
          </w:tcPr>
          <w:p w14:paraId="7BB1DF39" w14:textId="61D42B1E"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76.4</w:t>
            </w:r>
          </w:p>
        </w:tc>
        <w:tc>
          <w:tcPr>
            <w:tcW w:w="395" w:type="pct"/>
            <w:shd w:val="clear" w:color="auto" w:fill="FFFFFF" w:themeFill="background1"/>
            <w:vAlign w:val="center"/>
          </w:tcPr>
          <w:p w14:paraId="71CD8B5C" w14:textId="62673B5E"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605.55 </w:t>
            </w:r>
          </w:p>
        </w:tc>
        <w:tc>
          <w:tcPr>
            <w:tcW w:w="395" w:type="pct"/>
            <w:shd w:val="clear" w:color="auto" w:fill="FFFFFF" w:themeFill="background1"/>
            <w:vAlign w:val="center"/>
          </w:tcPr>
          <w:p w14:paraId="756839C9" w14:textId="72C9D94D"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391.40 </w:t>
            </w:r>
          </w:p>
        </w:tc>
        <w:tc>
          <w:tcPr>
            <w:tcW w:w="396" w:type="pct"/>
            <w:shd w:val="clear" w:color="auto" w:fill="FFFFFF" w:themeFill="background1"/>
            <w:vAlign w:val="center"/>
          </w:tcPr>
          <w:p w14:paraId="3A7DCD7B" w14:textId="24D0CB98"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132.10 </w:t>
            </w:r>
          </w:p>
        </w:tc>
        <w:tc>
          <w:tcPr>
            <w:tcW w:w="413" w:type="pct"/>
            <w:shd w:val="clear" w:color="auto" w:fill="FFFFFF" w:themeFill="background1"/>
            <w:noWrap/>
            <w:vAlign w:val="center"/>
          </w:tcPr>
          <w:p w14:paraId="0740AC19" w14:textId="7021C006"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552.83</w:t>
            </w:r>
          </w:p>
        </w:tc>
        <w:tc>
          <w:tcPr>
            <w:tcW w:w="544" w:type="pct"/>
            <w:shd w:val="clear" w:color="auto" w:fill="FFFFFF" w:themeFill="background1"/>
            <w:noWrap/>
            <w:vAlign w:val="center"/>
          </w:tcPr>
          <w:p w14:paraId="5716E856" w14:textId="59D08BC8"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229.14</w:t>
            </w:r>
          </w:p>
        </w:tc>
        <w:tc>
          <w:tcPr>
            <w:tcW w:w="427" w:type="pct"/>
            <w:shd w:val="clear" w:color="auto" w:fill="FFFFFF" w:themeFill="background1"/>
            <w:noWrap/>
            <w:vAlign w:val="center"/>
          </w:tcPr>
          <w:p w14:paraId="24DC205B" w14:textId="308F5D2F"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16.15</w:t>
            </w:r>
          </w:p>
        </w:tc>
      </w:tr>
      <w:tr w:rsidR="009A75BF" w:rsidRPr="00B92C06" w14:paraId="10CF621D" w14:textId="77777777" w:rsidTr="00F968D8">
        <w:trPr>
          <w:trHeight w:val="113"/>
          <w:jc w:val="center"/>
        </w:trPr>
        <w:tc>
          <w:tcPr>
            <w:tcW w:w="489" w:type="pct"/>
            <w:vMerge/>
            <w:shd w:val="clear" w:color="auto" w:fill="FFFFFF" w:themeFill="background1"/>
          </w:tcPr>
          <w:p w14:paraId="5DC9C3D7" w14:textId="77777777" w:rsidR="009A75BF" w:rsidRPr="00B92C06" w:rsidRDefault="009A75BF" w:rsidP="00CD2A22">
            <w:pPr>
              <w:widowControl/>
              <w:jc w:val="center"/>
              <w:rPr>
                <w:rFonts w:ascii="Times New Roman" w:eastAsia="DengXian" w:hAnsi="Times New Roman" w:cs="Times New Roman"/>
                <w:b/>
                <w:bCs/>
                <w:kern w:val="0"/>
                <w:sz w:val="18"/>
                <w:szCs w:val="18"/>
              </w:rPr>
            </w:pPr>
          </w:p>
        </w:tc>
        <w:tc>
          <w:tcPr>
            <w:tcW w:w="431" w:type="pct"/>
            <w:vMerge/>
            <w:shd w:val="clear" w:color="auto" w:fill="FFFFFF" w:themeFill="background1"/>
            <w:vAlign w:val="center"/>
          </w:tcPr>
          <w:p w14:paraId="2D0936EC" w14:textId="6D72879F" w:rsidR="009A75BF" w:rsidRPr="00B92C06" w:rsidRDefault="009A75BF" w:rsidP="00CD2A22">
            <w:pPr>
              <w:widowControl/>
              <w:jc w:val="center"/>
              <w:rPr>
                <w:rFonts w:ascii="Times New Roman" w:eastAsia="DengXian" w:hAnsi="Times New Roman" w:cs="Times New Roman"/>
                <w:b/>
                <w:bCs/>
                <w:kern w:val="0"/>
                <w:sz w:val="18"/>
                <w:szCs w:val="18"/>
              </w:rPr>
            </w:pPr>
          </w:p>
        </w:tc>
        <w:tc>
          <w:tcPr>
            <w:tcW w:w="436" w:type="pct"/>
            <w:shd w:val="clear" w:color="auto" w:fill="FFFFFF" w:themeFill="background1"/>
            <w:vAlign w:val="center"/>
          </w:tcPr>
          <w:p w14:paraId="558CD559" w14:textId="77E0619B" w:rsidR="009A75BF" w:rsidRPr="00B92C06" w:rsidRDefault="009A75BF" w:rsidP="00CD2A22">
            <w:pPr>
              <w:widowControl/>
              <w:jc w:val="center"/>
              <w:rPr>
                <w:rFonts w:ascii="Times New Roman" w:eastAsia="DengXian" w:hAnsi="Times New Roman" w:cs="Times New Roman"/>
                <w:b/>
                <w:bCs/>
                <w:kern w:val="0"/>
                <w:sz w:val="18"/>
                <w:szCs w:val="18"/>
              </w:rPr>
            </w:pPr>
            <w:r w:rsidRPr="00B92C06">
              <w:rPr>
                <w:rFonts w:ascii="Times New Roman" w:eastAsia="DengXian" w:hAnsi="Times New Roman" w:cs="Times New Roman"/>
                <w:b/>
                <w:bCs/>
                <w:kern w:val="0"/>
                <w:sz w:val="18"/>
                <w:szCs w:val="18"/>
              </w:rPr>
              <w:t>50%</w:t>
            </w:r>
          </w:p>
        </w:tc>
        <w:tc>
          <w:tcPr>
            <w:tcW w:w="345" w:type="pct"/>
            <w:shd w:val="clear" w:color="auto" w:fill="FFFFFF" w:themeFill="background1"/>
            <w:vAlign w:val="center"/>
          </w:tcPr>
          <w:p w14:paraId="16E19A77" w14:textId="06F6B2A3"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1012.7</w:t>
            </w:r>
          </w:p>
        </w:tc>
        <w:tc>
          <w:tcPr>
            <w:tcW w:w="385" w:type="pct"/>
            <w:shd w:val="clear" w:color="auto" w:fill="FFFFFF" w:themeFill="background1"/>
            <w:vAlign w:val="center"/>
          </w:tcPr>
          <w:p w14:paraId="67EF869E" w14:textId="412FD388"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809.7</w:t>
            </w:r>
          </w:p>
        </w:tc>
        <w:tc>
          <w:tcPr>
            <w:tcW w:w="345" w:type="pct"/>
            <w:shd w:val="clear" w:color="auto" w:fill="FFFFFF" w:themeFill="background1"/>
            <w:vAlign w:val="center"/>
          </w:tcPr>
          <w:p w14:paraId="6B0C4EDC" w14:textId="62D2EAB6"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352.5</w:t>
            </w:r>
          </w:p>
        </w:tc>
        <w:tc>
          <w:tcPr>
            <w:tcW w:w="395" w:type="pct"/>
            <w:shd w:val="clear" w:color="auto" w:fill="FFFFFF" w:themeFill="background1"/>
            <w:vAlign w:val="center"/>
          </w:tcPr>
          <w:p w14:paraId="523A4A9A" w14:textId="435BD521"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682.90 </w:t>
            </w:r>
          </w:p>
        </w:tc>
        <w:tc>
          <w:tcPr>
            <w:tcW w:w="395" w:type="pct"/>
            <w:shd w:val="clear" w:color="auto" w:fill="FFFFFF" w:themeFill="background1"/>
            <w:vAlign w:val="center"/>
          </w:tcPr>
          <w:p w14:paraId="214CD961" w14:textId="30F7FD7B"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560.35 </w:t>
            </w:r>
          </w:p>
        </w:tc>
        <w:tc>
          <w:tcPr>
            <w:tcW w:w="396" w:type="pct"/>
            <w:shd w:val="clear" w:color="auto" w:fill="FFFFFF" w:themeFill="background1"/>
            <w:vAlign w:val="center"/>
          </w:tcPr>
          <w:p w14:paraId="1C3C1324" w14:textId="620F1CFE"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327.20 </w:t>
            </w:r>
          </w:p>
        </w:tc>
        <w:tc>
          <w:tcPr>
            <w:tcW w:w="413" w:type="pct"/>
            <w:shd w:val="clear" w:color="auto" w:fill="FFFFFF" w:themeFill="background1"/>
            <w:noWrap/>
            <w:vAlign w:val="center"/>
          </w:tcPr>
          <w:p w14:paraId="47B708B2" w14:textId="63E56DD3"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601.23</w:t>
            </w:r>
          </w:p>
        </w:tc>
        <w:tc>
          <w:tcPr>
            <w:tcW w:w="544" w:type="pct"/>
            <w:shd w:val="clear" w:color="auto" w:fill="FFFFFF" w:themeFill="background1"/>
            <w:noWrap/>
            <w:vAlign w:val="center"/>
          </w:tcPr>
          <w:p w14:paraId="53D56C7B" w14:textId="73B335C1"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332.28</w:t>
            </w:r>
          </w:p>
        </w:tc>
        <w:tc>
          <w:tcPr>
            <w:tcW w:w="427" w:type="pct"/>
            <w:shd w:val="clear" w:color="auto" w:fill="FFFFFF" w:themeFill="background1"/>
            <w:noWrap/>
            <w:vAlign w:val="center"/>
          </w:tcPr>
          <w:p w14:paraId="3DAF8007" w14:textId="3D2221DA"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143.75</w:t>
            </w:r>
          </w:p>
        </w:tc>
      </w:tr>
      <w:tr w:rsidR="009A75BF" w:rsidRPr="00B92C06" w14:paraId="22D9FE19" w14:textId="77777777" w:rsidTr="00F968D8">
        <w:trPr>
          <w:trHeight w:val="113"/>
          <w:jc w:val="center"/>
        </w:trPr>
        <w:tc>
          <w:tcPr>
            <w:tcW w:w="489" w:type="pct"/>
            <w:vMerge/>
            <w:shd w:val="clear" w:color="auto" w:fill="FFFFFF" w:themeFill="background1"/>
          </w:tcPr>
          <w:p w14:paraId="40AB1B42" w14:textId="77777777" w:rsidR="009A75BF" w:rsidRPr="00B92C06" w:rsidRDefault="009A75BF" w:rsidP="00CD2A22">
            <w:pPr>
              <w:widowControl/>
              <w:jc w:val="center"/>
              <w:rPr>
                <w:rFonts w:ascii="Times New Roman" w:eastAsia="DengXian" w:hAnsi="Times New Roman" w:cs="Times New Roman"/>
                <w:b/>
                <w:bCs/>
                <w:kern w:val="0"/>
                <w:sz w:val="18"/>
                <w:szCs w:val="18"/>
              </w:rPr>
            </w:pPr>
          </w:p>
        </w:tc>
        <w:tc>
          <w:tcPr>
            <w:tcW w:w="431" w:type="pct"/>
            <w:vMerge/>
            <w:shd w:val="clear" w:color="auto" w:fill="FFFFFF" w:themeFill="background1"/>
            <w:vAlign w:val="center"/>
          </w:tcPr>
          <w:p w14:paraId="56F29F5F" w14:textId="206AEA4C" w:rsidR="009A75BF" w:rsidRPr="00B92C06" w:rsidRDefault="009A75BF" w:rsidP="00CD2A22">
            <w:pPr>
              <w:widowControl/>
              <w:jc w:val="center"/>
              <w:rPr>
                <w:rFonts w:ascii="Times New Roman" w:eastAsia="DengXian" w:hAnsi="Times New Roman" w:cs="Times New Roman"/>
                <w:b/>
                <w:bCs/>
                <w:kern w:val="0"/>
                <w:sz w:val="18"/>
                <w:szCs w:val="18"/>
              </w:rPr>
            </w:pPr>
          </w:p>
        </w:tc>
        <w:tc>
          <w:tcPr>
            <w:tcW w:w="436" w:type="pct"/>
            <w:shd w:val="clear" w:color="auto" w:fill="FFFFFF" w:themeFill="background1"/>
            <w:vAlign w:val="center"/>
          </w:tcPr>
          <w:p w14:paraId="34D8E544" w14:textId="760D7CC1" w:rsidR="009A75BF" w:rsidRPr="00B92C06" w:rsidRDefault="009A75BF" w:rsidP="00CD2A22">
            <w:pPr>
              <w:widowControl/>
              <w:jc w:val="center"/>
              <w:rPr>
                <w:rFonts w:ascii="Times New Roman" w:eastAsia="DengXian" w:hAnsi="Times New Roman" w:cs="Times New Roman"/>
                <w:b/>
                <w:bCs/>
                <w:kern w:val="0"/>
                <w:sz w:val="18"/>
                <w:szCs w:val="18"/>
              </w:rPr>
            </w:pPr>
            <w:r w:rsidRPr="00B92C06">
              <w:rPr>
                <w:rFonts w:ascii="Times New Roman" w:eastAsia="DengXian" w:hAnsi="Times New Roman" w:cs="Times New Roman"/>
                <w:b/>
                <w:bCs/>
                <w:kern w:val="0"/>
                <w:sz w:val="18"/>
                <w:szCs w:val="18"/>
              </w:rPr>
              <w:t>95%</w:t>
            </w:r>
          </w:p>
        </w:tc>
        <w:tc>
          <w:tcPr>
            <w:tcW w:w="345" w:type="pct"/>
            <w:shd w:val="clear" w:color="auto" w:fill="FFFFFF" w:themeFill="background1"/>
            <w:vAlign w:val="center"/>
          </w:tcPr>
          <w:p w14:paraId="7FE02ECD" w14:textId="617981E2"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 xml:space="preserve">　</w:t>
            </w:r>
          </w:p>
        </w:tc>
        <w:tc>
          <w:tcPr>
            <w:tcW w:w="385" w:type="pct"/>
            <w:shd w:val="clear" w:color="auto" w:fill="FFFFFF" w:themeFill="background1"/>
            <w:vAlign w:val="center"/>
          </w:tcPr>
          <w:p w14:paraId="56706B27" w14:textId="0D78A534"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 xml:space="preserve">　</w:t>
            </w:r>
          </w:p>
        </w:tc>
        <w:tc>
          <w:tcPr>
            <w:tcW w:w="345" w:type="pct"/>
            <w:shd w:val="clear" w:color="auto" w:fill="FFFFFF" w:themeFill="background1"/>
            <w:vAlign w:val="center"/>
          </w:tcPr>
          <w:p w14:paraId="31CB9A99" w14:textId="68667728"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 xml:space="preserve">　</w:t>
            </w:r>
          </w:p>
        </w:tc>
        <w:tc>
          <w:tcPr>
            <w:tcW w:w="395" w:type="pct"/>
            <w:shd w:val="clear" w:color="auto" w:fill="FFFFFF" w:themeFill="background1"/>
            <w:vAlign w:val="center"/>
          </w:tcPr>
          <w:p w14:paraId="6AF6BAD8" w14:textId="182801EE"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730.80 </w:t>
            </w:r>
          </w:p>
        </w:tc>
        <w:tc>
          <w:tcPr>
            <w:tcW w:w="395" w:type="pct"/>
            <w:shd w:val="clear" w:color="auto" w:fill="FFFFFF" w:themeFill="background1"/>
            <w:vAlign w:val="center"/>
          </w:tcPr>
          <w:p w14:paraId="166AD374" w14:textId="69D00E2F"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658.10 </w:t>
            </w:r>
          </w:p>
        </w:tc>
        <w:tc>
          <w:tcPr>
            <w:tcW w:w="396" w:type="pct"/>
            <w:shd w:val="clear" w:color="auto" w:fill="FFFFFF" w:themeFill="background1"/>
            <w:vAlign w:val="center"/>
          </w:tcPr>
          <w:p w14:paraId="1B3EBAAC" w14:textId="0899162A"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519.60 </w:t>
            </w:r>
          </w:p>
        </w:tc>
        <w:tc>
          <w:tcPr>
            <w:tcW w:w="413" w:type="pct"/>
            <w:shd w:val="clear" w:color="auto" w:fill="FFFFFF" w:themeFill="background1"/>
            <w:noWrap/>
            <w:vAlign w:val="center"/>
          </w:tcPr>
          <w:p w14:paraId="508C0E6F" w14:textId="2EDB8AD1"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643.08</w:t>
            </w:r>
          </w:p>
        </w:tc>
        <w:tc>
          <w:tcPr>
            <w:tcW w:w="544" w:type="pct"/>
            <w:shd w:val="clear" w:color="auto" w:fill="FFFFFF" w:themeFill="background1"/>
            <w:noWrap/>
            <w:vAlign w:val="center"/>
          </w:tcPr>
          <w:p w14:paraId="281289C6" w14:textId="37694560"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477.88</w:t>
            </w:r>
          </w:p>
        </w:tc>
        <w:tc>
          <w:tcPr>
            <w:tcW w:w="427" w:type="pct"/>
            <w:shd w:val="clear" w:color="auto" w:fill="FFFFFF" w:themeFill="background1"/>
            <w:noWrap/>
            <w:vAlign w:val="center"/>
          </w:tcPr>
          <w:p w14:paraId="6A3C3569" w14:textId="5C97385C"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335.57</w:t>
            </w:r>
          </w:p>
        </w:tc>
      </w:tr>
      <w:tr w:rsidR="009A75BF" w:rsidRPr="00B92C06" w14:paraId="45059B7A" w14:textId="77777777" w:rsidTr="00F968D8">
        <w:trPr>
          <w:trHeight w:val="113"/>
          <w:jc w:val="center"/>
        </w:trPr>
        <w:tc>
          <w:tcPr>
            <w:tcW w:w="489" w:type="pct"/>
            <w:vMerge/>
            <w:shd w:val="clear" w:color="auto" w:fill="FFFFFF" w:themeFill="background1"/>
          </w:tcPr>
          <w:p w14:paraId="11147BFB" w14:textId="77777777" w:rsidR="009A75BF" w:rsidRPr="00B92C06" w:rsidRDefault="009A75BF" w:rsidP="00CD2A22">
            <w:pPr>
              <w:widowControl/>
              <w:jc w:val="center"/>
              <w:rPr>
                <w:rFonts w:ascii="Times New Roman" w:eastAsia="DengXian" w:hAnsi="Times New Roman" w:cs="Times New Roman"/>
                <w:b/>
                <w:bCs/>
                <w:kern w:val="0"/>
                <w:sz w:val="18"/>
                <w:szCs w:val="18"/>
              </w:rPr>
            </w:pPr>
          </w:p>
        </w:tc>
        <w:tc>
          <w:tcPr>
            <w:tcW w:w="431" w:type="pct"/>
            <w:vMerge w:val="restart"/>
            <w:shd w:val="clear" w:color="auto" w:fill="FFFFFF" w:themeFill="background1"/>
            <w:vAlign w:val="center"/>
          </w:tcPr>
          <w:p w14:paraId="2F16410E" w14:textId="7F418EE9" w:rsidR="009A75BF" w:rsidRPr="00B92C06" w:rsidRDefault="009A75BF" w:rsidP="00CD2A22">
            <w:pPr>
              <w:widowControl/>
              <w:jc w:val="center"/>
              <w:rPr>
                <w:rFonts w:ascii="Times New Roman" w:eastAsia="DengXian" w:hAnsi="Times New Roman" w:cs="Times New Roman"/>
                <w:b/>
                <w:bCs/>
                <w:kern w:val="0"/>
                <w:sz w:val="18"/>
                <w:szCs w:val="18"/>
              </w:rPr>
            </w:pPr>
            <w:r w:rsidRPr="00B92C06">
              <w:rPr>
                <w:rFonts w:ascii="Times New Roman" w:eastAsia="DengXian" w:hAnsi="Times New Roman" w:cs="Times New Roman"/>
                <w:b/>
                <w:bCs/>
                <w:kern w:val="0"/>
                <w:sz w:val="18"/>
                <w:szCs w:val="18"/>
              </w:rPr>
              <w:t xml:space="preserve">UL average-UPT </w:t>
            </w:r>
            <w:r w:rsidRPr="00B92C06">
              <w:rPr>
                <w:rFonts w:ascii="Times New Roman" w:eastAsia="DengXian" w:hAnsi="Times New Roman" w:cs="Times New Roman"/>
                <w:b/>
                <w:bCs/>
                <w:color w:val="000000"/>
                <w:kern w:val="0"/>
                <w:sz w:val="18"/>
                <w:szCs w:val="18"/>
              </w:rPr>
              <w:t>CDF</w:t>
            </w:r>
          </w:p>
        </w:tc>
        <w:tc>
          <w:tcPr>
            <w:tcW w:w="436" w:type="pct"/>
            <w:shd w:val="clear" w:color="auto" w:fill="FFFFFF" w:themeFill="background1"/>
            <w:vAlign w:val="center"/>
          </w:tcPr>
          <w:p w14:paraId="03CA7B79" w14:textId="58A3EE05" w:rsidR="009A75BF" w:rsidRPr="00B92C06" w:rsidRDefault="009A75BF" w:rsidP="00CD2A22">
            <w:pPr>
              <w:widowControl/>
              <w:jc w:val="center"/>
              <w:rPr>
                <w:rFonts w:ascii="Times New Roman" w:eastAsia="DengXian" w:hAnsi="Times New Roman" w:cs="Times New Roman"/>
                <w:b/>
                <w:bCs/>
                <w:kern w:val="0"/>
                <w:sz w:val="18"/>
                <w:szCs w:val="18"/>
              </w:rPr>
            </w:pPr>
            <w:r w:rsidRPr="00B92C06">
              <w:rPr>
                <w:rFonts w:ascii="Times New Roman" w:eastAsia="DengXian" w:hAnsi="Times New Roman" w:cs="Times New Roman"/>
                <w:b/>
                <w:bCs/>
                <w:kern w:val="0"/>
                <w:sz w:val="18"/>
                <w:szCs w:val="18"/>
              </w:rPr>
              <w:t>Mean</w:t>
            </w:r>
          </w:p>
        </w:tc>
        <w:tc>
          <w:tcPr>
            <w:tcW w:w="345" w:type="pct"/>
            <w:shd w:val="clear" w:color="auto" w:fill="FFFFFF" w:themeFill="background1"/>
            <w:vAlign w:val="center"/>
          </w:tcPr>
          <w:p w14:paraId="09EF8C14" w14:textId="3059FC03"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263.8</w:t>
            </w:r>
          </w:p>
        </w:tc>
        <w:tc>
          <w:tcPr>
            <w:tcW w:w="385" w:type="pct"/>
            <w:shd w:val="clear" w:color="auto" w:fill="FFFFFF" w:themeFill="background1"/>
            <w:vAlign w:val="center"/>
          </w:tcPr>
          <w:p w14:paraId="45DD9ACE" w14:textId="0725C9B9"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183.8</w:t>
            </w:r>
          </w:p>
        </w:tc>
        <w:tc>
          <w:tcPr>
            <w:tcW w:w="345" w:type="pct"/>
            <w:shd w:val="clear" w:color="auto" w:fill="FFFFFF" w:themeFill="background1"/>
            <w:vAlign w:val="center"/>
          </w:tcPr>
          <w:p w14:paraId="6188ABDF" w14:textId="4FB86E63"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86.5</w:t>
            </w:r>
          </w:p>
        </w:tc>
        <w:tc>
          <w:tcPr>
            <w:tcW w:w="395" w:type="pct"/>
            <w:shd w:val="clear" w:color="auto" w:fill="FFFFFF" w:themeFill="background1"/>
            <w:vAlign w:val="center"/>
          </w:tcPr>
          <w:p w14:paraId="53367E73" w14:textId="701CE205"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152.92 </w:t>
            </w:r>
          </w:p>
        </w:tc>
        <w:tc>
          <w:tcPr>
            <w:tcW w:w="395" w:type="pct"/>
            <w:shd w:val="clear" w:color="auto" w:fill="FFFFFF" w:themeFill="background1"/>
            <w:vAlign w:val="center"/>
          </w:tcPr>
          <w:p w14:paraId="6C9DE5F4" w14:textId="70E5C5A1"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145.76 </w:t>
            </w:r>
          </w:p>
        </w:tc>
        <w:tc>
          <w:tcPr>
            <w:tcW w:w="396" w:type="pct"/>
            <w:shd w:val="clear" w:color="auto" w:fill="FFFFFF" w:themeFill="background1"/>
            <w:vAlign w:val="center"/>
          </w:tcPr>
          <w:p w14:paraId="008BBC3A" w14:textId="3B98CC58"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130.89 </w:t>
            </w:r>
          </w:p>
        </w:tc>
        <w:tc>
          <w:tcPr>
            <w:tcW w:w="413" w:type="pct"/>
            <w:shd w:val="clear" w:color="auto" w:fill="FFFFFF" w:themeFill="background1"/>
            <w:noWrap/>
            <w:vAlign w:val="center"/>
          </w:tcPr>
          <w:p w14:paraId="0BC0B6D8" w14:textId="3D646334"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156.54</w:t>
            </w:r>
          </w:p>
        </w:tc>
        <w:tc>
          <w:tcPr>
            <w:tcW w:w="544" w:type="pct"/>
            <w:shd w:val="clear" w:color="auto" w:fill="FFFFFF" w:themeFill="background1"/>
            <w:noWrap/>
            <w:vAlign w:val="center"/>
          </w:tcPr>
          <w:p w14:paraId="7B3331AA" w14:textId="4F3EA206"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95.91</w:t>
            </w:r>
          </w:p>
        </w:tc>
        <w:tc>
          <w:tcPr>
            <w:tcW w:w="427" w:type="pct"/>
            <w:shd w:val="clear" w:color="auto" w:fill="FFFFFF" w:themeFill="background1"/>
            <w:noWrap/>
            <w:vAlign w:val="center"/>
          </w:tcPr>
          <w:p w14:paraId="7605511C" w14:textId="30DA9BBE"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66.30</w:t>
            </w:r>
          </w:p>
        </w:tc>
      </w:tr>
      <w:tr w:rsidR="009A75BF" w:rsidRPr="00B92C06" w14:paraId="4565F79C" w14:textId="77777777" w:rsidTr="00F968D8">
        <w:trPr>
          <w:trHeight w:val="113"/>
          <w:jc w:val="center"/>
        </w:trPr>
        <w:tc>
          <w:tcPr>
            <w:tcW w:w="489" w:type="pct"/>
            <w:vMerge/>
            <w:shd w:val="clear" w:color="auto" w:fill="FFFFFF" w:themeFill="background1"/>
          </w:tcPr>
          <w:p w14:paraId="4114095C" w14:textId="77777777" w:rsidR="009A75BF" w:rsidRPr="00B92C06" w:rsidRDefault="009A75BF" w:rsidP="00CD2A22">
            <w:pPr>
              <w:widowControl/>
              <w:jc w:val="center"/>
              <w:rPr>
                <w:rFonts w:ascii="Times New Roman" w:eastAsia="DengXian" w:hAnsi="Times New Roman" w:cs="Times New Roman"/>
                <w:b/>
                <w:bCs/>
                <w:kern w:val="0"/>
                <w:sz w:val="18"/>
                <w:szCs w:val="18"/>
              </w:rPr>
            </w:pPr>
          </w:p>
        </w:tc>
        <w:tc>
          <w:tcPr>
            <w:tcW w:w="431" w:type="pct"/>
            <w:vMerge/>
            <w:shd w:val="clear" w:color="auto" w:fill="FFFFFF" w:themeFill="background1"/>
            <w:vAlign w:val="center"/>
          </w:tcPr>
          <w:p w14:paraId="509467F4" w14:textId="59E4FEE9" w:rsidR="009A75BF" w:rsidRPr="00B92C06" w:rsidRDefault="009A75BF" w:rsidP="00CD2A22">
            <w:pPr>
              <w:widowControl/>
              <w:jc w:val="center"/>
              <w:rPr>
                <w:rFonts w:ascii="Times New Roman" w:eastAsia="DengXian" w:hAnsi="Times New Roman" w:cs="Times New Roman"/>
                <w:b/>
                <w:bCs/>
                <w:kern w:val="0"/>
                <w:sz w:val="18"/>
                <w:szCs w:val="18"/>
              </w:rPr>
            </w:pPr>
          </w:p>
        </w:tc>
        <w:tc>
          <w:tcPr>
            <w:tcW w:w="436" w:type="pct"/>
            <w:shd w:val="clear" w:color="auto" w:fill="FFFFFF" w:themeFill="background1"/>
            <w:vAlign w:val="center"/>
          </w:tcPr>
          <w:p w14:paraId="6864ED28" w14:textId="23EF2131" w:rsidR="009A75BF" w:rsidRPr="00B92C06" w:rsidRDefault="009A75BF" w:rsidP="00CD2A22">
            <w:pPr>
              <w:widowControl/>
              <w:jc w:val="center"/>
              <w:rPr>
                <w:rFonts w:ascii="Times New Roman" w:eastAsia="DengXian" w:hAnsi="Times New Roman" w:cs="Times New Roman"/>
                <w:b/>
                <w:bCs/>
                <w:kern w:val="0"/>
                <w:sz w:val="18"/>
                <w:szCs w:val="18"/>
              </w:rPr>
            </w:pPr>
            <w:r w:rsidRPr="00B92C06">
              <w:rPr>
                <w:rFonts w:ascii="Times New Roman" w:eastAsia="DengXian" w:hAnsi="Times New Roman" w:cs="Times New Roman"/>
                <w:b/>
                <w:bCs/>
                <w:kern w:val="0"/>
                <w:sz w:val="18"/>
                <w:szCs w:val="18"/>
              </w:rPr>
              <w:t>5%</w:t>
            </w:r>
          </w:p>
        </w:tc>
        <w:tc>
          <w:tcPr>
            <w:tcW w:w="345" w:type="pct"/>
            <w:shd w:val="clear" w:color="auto" w:fill="FFFFFF" w:themeFill="background1"/>
            <w:vAlign w:val="center"/>
          </w:tcPr>
          <w:p w14:paraId="02EAF87E" w14:textId="4D95A083"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181.8</w:t>
            </w:r>
          </w:p>
        </w:tc>
        <w:tc>
          <w:tcPr>
            <w:tcW w:w="385" w:type="pct"/>
            <w:shd w:val="clear" w:color="auto" w:fill="FFFFFF" w:themeFill="background1"/>
            <w:vAlign w:val="center"/>
          </w:tcPr>
          <w:p w14:paraId="0B4BAEE7" w14:textId="003BAF4A"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128.2</w:t>
            </w:r>
          </w:p>
        </w:tc>
        <w:tc>
          <w:tcPr>
            <w:tcW w:w="345" w:type="pct"/>
            <w:shd w:val="clear" w:color="auto" w:fill="FFFFFF" w:themeFill="background1"/>
            <w:vAlign w:val="center"/>
          </w:tcPr>
          <w:p w14:paraId="71817F14" w14:textId="0CC05A5D"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51.5</w:t>
            </w:r>
          </w:p>
        </w:tc>
        <w:tc>
          <w:tcPr>
            <w:tcW w:w="395" w:type="pct"/>
            <w:shd w:val="clear" w:color="auto" w:fill="FFFFFF" w:themeFill="background1"/>
            <w:vAlign w:val="center"/>
          </w:tcPr>
          <w:p w14:paraId="0FF504B7" w14:textId="1F2F2080"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138.73 </w:t>
            </w:r>
          </w:p>
        </w:tc>
        <w:tc>
          <w:tcPr>
            <w:tcW w:w="395" w:type="pct"/>
            <w:shd w:val="clear" w:color="auto" w:fill="FFFFFF" w:themeFill="background1"/>
            <w:vAlign w:val="center"/>
          </w:tcPr>
          <w:p w14:paraId="45C29E99" w14:textId="5CC96C12"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130.23 </w:t>
            </w:r>
          </w:p>
        </w:tc>
        <w:tc>
          <w:tcPr>
            <w:tcW w:w="396" w:type="pct"/>
            <w:shd w:val="clear" w:color="auto" w:fill="FFFFFF" w:themeFill="background1"/>
            <w:vAlign w:val="center"/>
          </w:tcPr>
          <w:p w14:paraId="564B1D4F" w14:textId="631A2F82"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114.55 </w:t>
            </w:r>
          </w:p>
        </w:tc>
        <w:tc>
          <w:tcPr>
            <w:tcW w:w="413" w:type="pct"/>
            <w:shd w:val="clear" w:color="auto" w:fill="FFFFFF" w:themeFill="background1"/>
            <w:noWrap/>
            <w:vAlign w:val="center"/>
          </w:tcPr>
          <w:p w14:paraId="1AB055B7" w14:textId="06546DDF"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141.52</w:t>
            </w:r>
          </w:p>
        </w:tc>
        <w:tc>
          <w:tcPr>
            <w:tcW w:w="544" w:type="pct"/>
            <w:shd w:val="clear" w:color="auto" w:fill="FFFFFF" w:themeFill="background1"/>
            <w:noWrap/>
            <w:vAlign w:val="center"/>
          </w:tcPr>
          <w:p w14:paraId="79D5042D" w14:textId="7007B41D"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72.59</w:t>
            </w:r>
          </w:p>
        </w:tc>
        <w:tc>
          <w:tcPr>
            <w:tcW w:w="427" w:type="pct"/>
            <w:shd w:val="clear" w:color="auto" w:fill="FFFFFF" w:themeFill="background1"/>
            <w:noWrap/>
            <w:vAlign w:val="center"/>
          </w:tcPr>
          <w:p w14:paraId="7C0E231D" w14:textId="7295ADE6"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37.67</w:t>
            </w:r>
          </w:p>
        </w:tc>
      </w:tr>
      <w:tr w:rsidR="009A75BF" w:rsidRPr="00B92C06" w14:paraId="6E8CC316" w14:textId="77777777" w:rsidTr="00F968D8">
        <w:trPr>
          <w:trHeight w:val="113"/>
          <w:jc w:val="center"/>
        </w:trPr>
        <w:tc>
          <w:tcPr>
            <w:tcW w:w="489" w:type="pct"/>
            <w:vMerge/>
            <w:shd w:val="clear" w:color="auto" w:fill="FFFFFF" w:themeFill="background1"/>
          </w:tcPr>
          <w:p w14:paraId="02B21FE1" w14:textId="77777777" w:rsidR="009A75BF" w:rsidRPr="00B92C06" w:rsidRDefault="009A75BF" w:rsidP="00CD2A22">
            <w:pPr>
              <w:widowControl/>
              <w:jc w:val="center"/>
              <w:rPr>
                <w:rFonts w:ascii="Times New Roman" w:eastAsia="DengXian" w:hAnsi="Times New Roman" w:cs="Times New Roman"/>
                <w:b/>
                <w:bCs/>
                <w:kern w:val="0"/>
                <w:sz w:val="18"/>
                <w:szCs w:val="18"/>
              </w:rPr>
            </w:pPr>
          </w:p>
        </w:tc>
        <w:tc>
          <w:tcPr>
            <w:tcW w:w="431" w:type="pct"/>
            <w:vMerge/>
            <w:shd w:val="clear" w:color="auto" w:fill="FFFFFF" w:themeFill="background1"/>
            <w:vAlign w:val="center"/>
          </w:tcPr>
          <w:p w14:paraId="0D164339" w14:textId="38B7EAA9" w:rsidR="009A75BF" w:rsidRPr="00B92C06" w:rsidRDefault="009A75BF" w:rsidP="00CD2A22">
            <w:pPr>
              <w:widowControl/>
              <w:jc w:val="center"/>
              <w:rPr>
                <w:rFonts w:ascii="Times New Roman" w:eastAsia="DengXian" w:hAnsi="Times New Roman" w:cs="Times New Roman"/>
                <w:b/>
                <w:bCs/>
                <w:kern w:val="0"/>
                <w:sz w:val="18"/>
                <w:szCs w:val="18"/>
              </w:rPr>
            </w:pPr>
          </w:p>
        </w:tc>
        <w:tc>
          <w:tcPr>
            <w:tcW w:w="436" w:type="pct"/>
            <w:shd w:val="clear" w:color="auto" w:fill="FFFFFF" w:themeFill="background1"/>
            <w:vAlign w:val="center"/>
          </w:tcPr>
          <w:p w14:paraId="2A1D9303" w14:textId="27D91371" w:rsidR="009A75BF" w:rsidRPr="00B92C06" w:rsidRDefault="009A75BF" w:rsidP="00CD2A22">
            <w:pPr>
              <w:widowControl/>
              <w:jc w:val="center"/>
              <w:rPr>
                <w:rFonts w:ascii="Times New Roman" w:eastAsia="DengXian" w:hAnsi="Times New Roman" w:cs="Times New Roman"/>
                <w:b/>
                <w:bCs/>
                <w:kern w:val="0"/>
                <w:sz w:val="18"/>
                <w:szCs w:val="18"/>
              </w:rPr>
            </w:pPr>
            <w:r w:rsidRPr="00B92C06">
              <w:rPr>
                <w:rFonts w:ascii="Times New Roman" w:eastAsia="DengXian" w:hAnsi="Times New Roman" w:cs="Times New Roman"/>
                <w:b/>
                <w:bCs/>
                <w:kern w:val="0"/>
                <w:sz w:val="18"/>
                <w:szCs w:val="18"/>
              </w:rPr>
              <w:t>50%</w:t>
            </w:r>
          </w:p>
        </w:tc>
        <w:tc>
          <w:tcPr>
            <w:tcW w:w="345" w:type="pct"/>
            <w:shd w:val="clear" w:color="auto" w:fill="FFFFFF" w:themeFill="background1"/>
            <w:vAlign w:val="center"/>
          </w:tcPr>
          <w:p w14:paraId="4B9DA17F" w14:textId="733D4A03"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258.8</w:t>
            </w:r>
          </w:p>
        </w:tc>
        <w:tc>
          <w:tcPr>
            <w:tcW w:w="385" w:type="pct"/>
            <w:shd w:val="clear" w:color="auto" w:fill="FFFFFF" w:themeFill="background1"/>
            <w:vAlign w:val="center"/>
          </w:tcPr>
          <w:p w14:paraId="794962F2" w14:textId="114D3FDE"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179.6</w:t>
            </w:r>
          </w:p>
        </w:tc>
        <w:tc>
          <w:tcPr>
            <w:tcW w:w="345" w:type="pct"/>
            <w:shd w:val="clear" w:color="auto" w:fill="FFFFFF" w:themeFill="background1"/>
            <w:vAlign w:val="center"/>
          </w:tcPr>
          <w:p w14:paraId="0F65C7A4" w14:textId="5B97D4FB"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82.5</w:t>
            </w:r>
          </w:p>
        </w:tc>
        <w:tc>
          <w:tcPr>
            <w:tcW w:w="395" w:type="pct"/>
            <w:shd w:val="clear" w:color="auto" w:fill="FFFFFF" w:themeFill="background1"/>
            <w:vAlign w:val="center"/>
          </w:tcPr>
          <w:p w14:paraId="4EA89D71" w14:textId="7CB5EBE8"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155.82 </w:t>
            </w:r>
          </w:p>
        </w:tc>
        <w:tc>
          <w:tcPr>
            <w:tcW w:w="395" w:type="pct"/>
            <w:shd w:val="clear" w:color="auto" w:fill="FFFFFF" w:themeFill="background1"/>
            <w:vAlign w:val="center"/>
          </w:tcPr>
          <w:p w14:paraId="35ACE11A" w14:textId="201CE6D9"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146.58 </w:t>
            </w:r>
          </w:p>
        </w:tc>
        <w:tc>
          <w:tcPr>
            <w:tcW w:w="396" w:type="pct"/>
            <w:shd w:val="clear" w:color="auto" w:fill="FFFFFF" w:themeFill="background1"/>
            <w:vAlign w:val="center"/>
          </w:tcPr>
          <w:p w14:paraId="44446F3F" w14:textId="5B4B48B8"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131.27 </w:t>
            </w:r>
          </w:p>
        </w:tc>
        <w:tc>
          <w:tcPr>
            <w:tcW w:w="413" w:type="pct"/>
            <w:shd w:val="clear" w:color="auto" w:fill="FFFFFF" w:themeFill="background1"/>
            <w:noWrap/>
            <w:vAlign w:val="center"/>
          </w:tcPr>
          <w:p w14:paraId="106CA4B3" w14:textId="54F5F76F"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156.47</w:t>
            </w:r>
          </w:p>
        </w:tc>
        <w:tc>
          <w:tcPr>
            <w:tcW w:w="544" w:type="pct"/>
            <w:shd w:val="clear" w:color="auto" w:fill="FFFFFF" w:themeFill="background1"/>
            <w:noWrap/>
            <w:vAlign w:val="center"/>
          </w:tcPr>
          <w:p w14:paraId="32F70E37" w14:textId="7B224D30"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94.65</w:t>
            </w:r>
          </w:p>
        </w:tc>
        <w:tc>
          <w:tcPr>
            <w:tcW w:w="427" w:type="pct"/>
            <w:shd w:val="clear" w:color="auto" w:fill="FFFFFF" w:themeFill="background1"/>
            <w:noWrap/>
            <w:vAlign w:val="center"/>
          </w:tcPr>
          <w:p w14:paraId="4AE92DBF" w14:textId="6DF831E8"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64.93</w:t>
            </w:r>
          </w:p>
        </w:tc>
      </w:tr>
      <w:tr w:rsidR="009A75BF" w:rsidRPr="00B92C06" w14:paraId="714C5159" w14:textId="77777777" w:rsidTr="00F968D8">
        <w:trPr>
          <w:trHeight w:val="113"/>
          <w:jc w:val="center"/>
        </w:trPr>
        <w:tc>
          <w:tcPr>
            <w:tcW w:w="489" w:type="pct"/>
            <w:vMerge/>
            <w:shd w:val="clear" w:color="auto" w:fill="FFFFFF" w:themeFill="background1"/>
          </w:tcPr>
          <w:p w14:paraId="1BFC2367" w14:textId="77777777" w:rsidR="009A75BF" w:rsidRPr="00B92C06" w:rsidRDefault="009A75BF" w:rsidP="00CD2A22">
            <w:pPr>
              <w:widowControl/>
              <w:jc w:val="center"/>
              <w:rPr>
                <w:rFonts w:ascii="Times New Roman" w:eastAsia="DengXian" w:hAnsi="Times New Roman" w:cs="Times New Roman"/>
                <w:b/>
                <w:bCs/>
                <w:kern w:val="0"/>
                <w:sz w:val="18"/>
                <w:szCs w:val="18"/>
              </w:rPr>
            </w:pPr>
          </w:p>
        </w:tc>
        <w:tc>
          <w:tcPr>
            <w:tcW w:w="431" w:type="pct"/>
            <w:vMerge/>
            <w:shd w:val="clear" w:color="auto" w:fill="FFFFFF" w:themeFill="background1"/>
            <w:vAlign w:val="center"/>
          </w:tcPr>
          <w:p w14:paraId="0C6F5020" w14:textId="067D9CFC" w:rsidR="009A75BF" w:rsidRPr="00B92C06" w:rsidRDefault="009A75BF" w:rsidP="00CD2A22">
            <w:pPr>
              <w:widowControl/>
              <w:jc w:val="center"/>
              <w:rPr>
                <w:rFonts w:ascii="Times New Roman" w:eastAsia="DengXian" w:hAnsi="Times New Roman" w:cs="Times New Roman"/>
                <w:b/>
                <w:bCs/>
                <w:kern w:val="0"/>
                <w:sz w:val="18"/>
                <w:szCs w:val="18"/>
              </w:rPr>
            </w:pPr>
          </w:p>
        </w:tc>
        <w:tc>
          <w:tcPr>
            <w:tcW w:w="436" w:type="pct"/>
            <w:shd w:val="clear" w:color="auto" w:fill="FFFFFF" w:themeFill="background1"/>
            <w:vAlign w:val="center"/>
          </w:tcPr>
          <w:p w14:paraId="2561A5A8" w14:textId="4DCBAA32" w:rsidR="009A75BF" w:rsidRPr="00B92C06" w:rsidRDefault="009A75BF" w:rsidP="00CD2A22">
            <w:pPr>
              <w:widowControl/>
              <w:jc w:val="center"/>
              <w:rPr>
                <w:rFonts w:ascii="Times New Roman" w:eastAsia="DengXian" w:hAnsi="Times New Roman" w:cs="Times New Roman"/>
                <w:b/>
                <w:bCs/>
                <w:kern w:val="0"/>
                <w:sz w:val="18"/>
                <w:szCs w:val="18"/>
              </w:rPr>
            </w:pPr>
            <w:r w:rsidRPr="00B92C06">
              <w:rPr>
                <w:rFonts w:ascii="Times New Roman" w:eastAsia="DengXian" w:hAnsi="Times New Roman" w:cs="Times New Roman"/>
                <w:b/>
                <w:bCs/>
                <w:kern w:val="0"/>
                <w:sz w:val="18"/>
                <w:szCs w:val="18"/>
              </w:rPr>
              <w:t>95%</w:t>
            </w:r>
          </w:p>
        </w:tc>
        <w:tc>
          <w:tcPr>
            <w:tcW w:w="345" w:type="pct"/>
            <w:shd w:val="clear" w:color="auto" w:fill="FFFFFF" w:themeFill="background1"/>
            <w:vAlign w:val="center"/>
          </w:tcPr>
          <w:p w14:paraId="2E1CE331" w14:textId="659F7AB4"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 xml:space="preserve">　</w:t>
            </w:r>
          </w:p>
        </w:tc>
        <w:tc>
          <w:tcPr>
            <w:tcW w:w="385" w:type="pct"/>
            <w:shd w:val="clear" w:color="auto" w:fill="FFFFFF" w:themeFill="background1"/>
            <w:vAlign w:val="center"/>
          </w:tcPr>
          <w:p w14:paraId="25449B61" w14:textId="32333B1C"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 xml:space="preserve">　</w:t>
            </w:r>
          </w:p>
        </w:tc>
        <w:tc>
          <w:tcPr>
            <w:tcW w:w="345" w:type="pct"/>
            <w:shd w:val="clear" w:color="auto" w:fill="FFFFFF" w:themeFill="background1"/>
            <w:vAlign w:val="center"/>
          </w:tcPr>
          <w:p w14:paraId="5409A424" w14:textId="726F7457"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 xml:space="preserve">　</w:t>
            </w:r>
          </w:p>
        </w:tc>
        <w:tc>
          <w:tcPr>
            <w:tcW w:w="395" w:type="pct"/>
            <w:shd w:val="clear" w:color="auto" w:fill="FFFFFF" w:themeFill="background1"/>
            <w:vAlign w:val="center"/>
          </w:tcPr>
          <w:p w14:paraId="10EAD2FF" w14:textId="73866AB8"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159.33 </w:t>
            </w:r>
          </w:p>
        </w:tc>
        <w:tc>
          <w:tcPr>
            <w:tcW w:w="395" w:type="pct"/>
            <w:shd w:val="clear" w:color="auto" w:fill="FFFFFF" w:themeFill="background1"/>
            <w:vAlign w:val="center"/>
          </w:tcPr>
          <w:p w14:paraId="1BAD32EB" w14:textId="00FCB211"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157.78 </w:t>
            </w:r>
          </w:p>
        </w:tc>
        <w:tc>
          <w:tcPr>
            <w:tcW w:w="396" w:type="pct"/>
            <w:shd w:val="clear" w:color="auto" w:fill="FFFFFF" w:themeFill="background1"/>
            <w:vAlign w:val="center"/>
          </w:tcPr>
          <w:p w14:paraId="5E871046" w14:textId="53F2FED6"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146.67 </w:t>
            </w:r>
          </w:p>
        </w:tc>
        <w:tc>
          <w:tcPr>
            <w:tcW w:w="413" w:type="pct"/>
            <w:shd w:val="clear" w:color="auto" w:fill="FFFFFF" w:themeFill="background1"/>
            <w:noWrap/>
            <w:vAlign w:val="center"/>
          </w:tcPr>
          <w:p w14:paraId="7E884264" w14:textId="32117B33"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170.59</w:t>
            </w:r>
          </w:p>
        </w:tc>
        <w:tc>
          <w:tcPr>
            <w:tcW w:w="544" w:type="pct"/>
            <w:shd w:val="clear" w:color="auto" w:fill="FFFFFF" w:themeFill="background1"/>
            <w:noWrap/>
            <w:vAlign w:val="center"/>
          </w:tcPr>
          <w:p w14:paraId="4C67E4EC" w14:textId="63B0184F"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123.74</w:t>
            </w:r>
          </w:p>
        </w:tc>
        <w:tc>
          <w:tcPr>
            <w:tcW w:w="427" w:type="pct"/>
            <w:shd w:val="clear" w:color="auto" w:fill="FFFFFF" w:themeFill="background1"/>
            <w:noWrap/>
            <w:vAlign w:val="center"/>
          </w:tcPr>
          <w:p w14:paraId="48C60F78" w14:textId="75A18528"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97.27</w:t>
            </w:r>
          </w:p>
        </w:tc>
      </w:tr>
      <w:tr w:rsidR="009A75BF" w:rsidRPr="00B92C06" w14:paraId="71E2A8D6" w14:textId="77777777" w:rsidTr="00F968D8">
        <w:trPr>
          <w:trHeight w:val="113"/>
          <w:jc w:val="center"/>
        </w:trPr>
        <w:tc>
          <w:tcPr>
            <w:tcW w:w="489" w:type="pct"/>
            <w:vMerge w:val="restart"/>
            <w:shd w:val="clear" w:color="auto" w:fill="FFFFFF" w:themeFill="background1"/>
            <w:vAlign w:val="center"/>
          </w:tcPr>
          <w:p w14:paraId="5EF3D654" w14:textId="578217D6" w:rsidR="009A75BF" w:rsidRPr="00B92C06" w:rsidRDefault="009A75BF" w:rsidP="00CD2A22">
            <w:pPr>
              <w:widowControl/>
              <w:jc w:val="center"/>
              <w:rPr>
                <w:rFonts w:ascii="Times New Roman" w:eastAsia="DengXian" w:hAnsi="Times New Roman" w:cs="Times New Roman"/>
                <w:b/>
                <w:bCs/>
                <w:kern w:val="0"/>
                <w:sz w:val="18"/>
                <w:szCs w:val="18"/>
              </w:rPr>
            </w:pPr>
            <w:r w:rsidRPr="006F6D43">
              <w:rPr>
                <w:rFonts w:ascii="Times New Roman" w:eastAsia="DengXian" w:hAnsi="Times New Roman" w:cs="Times New Roman"/>
                <w:b/>
                <w:bCs/>
                <w:kern w:val="0"/>
                <w:sz w:val="18"/>
                <w:szCs w:val="18"/>
              </w:rPr>
              <w:t>Baseline</w:t>
            </w:r>
          </w:p>
        </w:tc>
        <w:tc>
          <w:tcPr>
            <w:tcW w:w="431" w:type="pct"/>
            <w:vMerge w:val="restart"/>
            <w:shd w:val="clear" w:color="auto" w:fill="FFFFFF" w:themeFill="background1"/>
            <w:vAlign w:val="center"/>
            <w:hideMark/>
          </w:tcPr>
          <w:p w14:paraId="161F2093" w14:textId="32E6E534" w:rsidR="009A75BF" w:rsidRPr="00B92C06" w:rsidRDefault="009A75BF" w:rsidP="00CD2A22">
            <w:pPr>
              <w:widowControl/>
              <w:jc w:val="center"/>
              <w:rPr>
                <w:rFonts w:ascii="Times New Roman" w:eastAsia="DengXian" w:hAnsi="Times New Roman" w:cs="Times New Roman"/>
                <w:b/>
                <w:bCs/>
                <w:kern w:val="0"/>
                <w:sz w:val="18"/>
                <w:szCs w:val="18"/>
              </w:rPr>
            </w:pPr>
            <w:r w:rsidRPr="00B92C06">
              <w:rPr>
                <w:rFonts w:ascii="Times New Roman" w:eastAsia="DengXian" w:hAnsi="Times New Roman" w:cs="Times New Roman"/>
                <w:b/>
                <w:bCs/>
                <w:kern w:val="0"/>
                <w:sz w:val="18"/>
                <w:szCs w:val="18"/>
              </w:rPr>
              <w:t xml:space="preserve">DL packet-Latency </w:t>
            </w:r>
            <w:r w:rsidRPr="00B92C06">
              <w:rPr>
                <w:rFonts w:ascii="Times New Roman" w:eastAsia="DengXian" w:hAnsi="Times New Roman" w:cs="Times New Roman"/>
                <w:b/>
                <w:bCs/>
                <w:color w:val="000000"/>
                <w:kern w:val="0"/>
                <w:sz w:val="18"/>
                <w:szCs w:val="18"/>
              </w:rPr>
              <w:t>CDF</w:t>
            </w:r>
          </w:p>
        </w:tc>
        <w:tc>
          <w:tcPr>
            <w:tcW w:w="436" w:type="pct"/>
            <w:shd w:val="clear" w:color="auto" w:fill="FFFFFF" w:themeFill="background1"/>
            <w:vAlign w:val="center"/>
            <w:hideMark/>
          </w:tcPr>
          <w:p w14:paraId="4331612C" w14:textId="6E23B3CB" w:rsidR="009A75BF" w:rsidRPr="00B92C06" w:rsidRDefault="009A75BF" w:rsidP="00CD2A22">
            <w:pPr>
              <w:widowControl/>
              <w:jc w:val="center"/>
              <w:rPr>
                <w:rFonts w:ascii="Times New Roman" w:eastAsia="DengXian" w:hAnsi="Times New Roman" w:cs="Times New Roman"/>
                <w:b/>
                <w:bCs/>
                <w:kern w:val="0"/>
                <w:sz w:val="18"/>
                <w:szCs w:val="18"/>
              </w:rPr>
            </w:pPr>
            <w:r w:rsidRPr="00B92C06">
              <w:rPr>
                <w:rFonts w:ascii="Times New Roman" w:eastAsia="DengXian" w:hAnsi="Times New Roman" w:cs="Times New Roman"/>
                <w:b/>
                <w:bCs/>
                <w:kern w:val="0"/>
                <w:sz w:val="18"/>
                <w:szCs w:val="18"/>
              </w:rPr>
              <w:t>Mean</w:t>
            </w:r>
          </w:p>
        </w:tc>
        <w:tc>
          <w:tcPr>
            <w:tcW w:w="345" w:type="pct"/>
            <w:shd w:val="clear" w:color="auto" w:fill="FFFFFF" w:themeFill="background1"/>
            <w:vAlign w:val="center"/>
          </w:tcPr>
          <w:p w14:paraId="5869B08C" w14:textId="507E5667"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5.4</w:t>
            </w:r>
          </w:p>
        </w:tc>
        <w:tc>
          <w:tcPr>
            <w:tcW w:w="385" w:type="pct"/>
            <w:shd w:val="clear" w:color="auto" w:fill="FFFFFF" w:themeFill="background1"/>
            <w:vAlign w:val="center"/>
          </w:tcPr>
          <w:p w14:paraId="69A6C359" w14:textId="19C58576"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6.8</w:t>
            </w:r>
          </w:p>
        </w:tc>
        <w:tc>
          <w:tcPr>
            <w:tcW w:w="345" w:type="pct"/>
            <w:shd w:val="clear" w:color="auto" w:fill="FFFFFF" w:themeFill="background1"/>
            <w:vAlign w:val="center"/>
          </w:tcPr>
          <w:p w14:paraId="3DA11B07" w14:textId="499DC3C1"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23.5</w:t>
            </w:r>
          </w:p>
        </w:tc>
        <w:tc>
          <w:tcPr>
            <w:tcW w:w="395" w:type="pct"/>
            <w:shd w:val="clear" w:color="auto" w:fill="FFFFFF" w:themeFill="background1"/>
            <w:vAlign w:val="center"/>
          </w:tcPr>
          <w:p w14:paraId="6896B262" w14:textId="7746EB8E"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8.33 </w:t>
            </w:r>
          </w:p>
        </w:tc>
        <w:tc>
          <w:tcPr>
            <w:tcW w:w="395" w:type="pct"/>
            <w:shd w:val="clear" w:color="auto" w:fill="FFFFFF" w:themeFill="background1"/>
            <w:vAlign w:val="center"/>
          </w:tcPr>
          <w:p w14:paraId="78464771" w14:textId="642E26F0"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14.25 </w:t>
            </w:r>
          </w:p>
        </w:tc>
        <w:tc>
          <w:tcPr>
            <w:tcW w:w="396" w:type="pct"/>
            <w:shd w:val="clear" w:color="auto" w:fill="FFFFFF" w:themeFill="background1"/>
            <w:vAlign w:val="center"/>
          </w:tcPr>
          <w:p w14:paraId="3B2FC531" w14:textId="52FC3478"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54.62 </w:t>
            </w:r>
          </w:p>
        </w:tc>
        <w:tc>
          <w:tcPr>
            <w:tcW w:w="413" w:type="pct"/>
            <w:shd w:val="clear" w:color="auto" w:fill="FFFFFF" w:themeFill="background1"/>
            <w:noWrap/>
            <w:vAlign w:val="center"/>
          </w:tcPr>
          <w:p w14:paraId="32ACCE7B" w14:textId="2FD45F6E"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9.23</w:t>
            </w:r>
          </w:p>
        </w:tc>
        <w:tc>
          <w:tcPr>
            <w:tcW w:w="544" w:type="pct"/>
            <w:shd w:val="clear" w:color="auto" w:fill="FFFFFF" w:themeFill="background1"/>
            <w:noWrap/>
            <w:vAlign w:val="center"/>
          </w:tcPr>
          <w:p w14:paraId="2A7A0AD1" w14:textId="015DB9DC"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25.63</w:t>
            </w:r>
          </w:p>
        </w:tc>
        <w:tc>
          <w:tcPr>
            <w:tcW w:w="427" w:type="pct"/>
            <w:shd w:val="clear" w:color="auto" w:fill="FFFFFF" w:themeFill="background1"/>
            <w:noWrap/>
            <w:vAlign w:val="center"/>
          </w:tcPr>
          <w:p w14:paraId="26FDCE5E" w14:textId="03AFD78F"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184.31</w:t>
            </w:r>
          </w:p>
        </w:tc>
      </w:tr>
      <w:tr w:rsidR="009A75BF" w:rsidRPr="00B92C06" w14:paraId="76273945" w14:textId="77777777" w:rsidTr="00F968D8">
        <w:trPr>
          <w:trHeight w:val="113"/>
          <w:jc w:val="center"/>
        </w:trPr>
        <w:tc>
          <w:tcPr>
            <w:tcW w:w="489" w:type="pct"/>
            <w:vMerge/>
            <w:shd w:val="clear" w:color="auto" w:fill="FFFFFF" w:themeFill="background1"/>
            <w:vAlign w:val="center"/>
          </w:tcPr>
          <w:p w14:paraId="77CABAD2" w14:textId="77777777" w:rsidR="009A75BF" w:rsidRPr="00B92C06" w:rsidRDefault="009A75BF" w:rsidP="00CD2A22">
            <w:pPr>
              <w:widowControl/>
              <w:jc w:val="center"/>
              <w:rPr>
                <w:rFonts w:ascii="Times New Roman" w:eastAsia="DengXian" w:hAnsi="Times New Roman" w:cs="Times New Roman"/>
                <w:b/>
                <w:bCs/>
                <w:kern w:val="0"/>
                <w:sz w:val="18"/>
                <w:szCs w:val="18"/>
              </w:rPr>
            </w:pPr>
          </w:p>
        </w:tc>
        <w:tc>
          <w:tcPr>
            <w:tcW w:w="431" w:type="pct"/>
            <w:vMerge/>
            <w:shd w:val="clear" w:color="auto" w:fill="FFFFFF" w:themeFill="background1"/>
            <w:vAlign w:val="center"/>
            <w:hideMark/>
          </w:tcPr>
          <w:p w14:paraId="1F741EE4" w14:textId="4B723792" w:rsidR="009A75BF" w:rsidRPr="00B92C06" w:rsidRDefault="009A75BF" w:rsidP="00CD2A22">
            <w:pPr>
              <w:widowControl/>
              <w:jc w:val="center"/>
              <w:rPr>
                <w:rFonts w:ascii="Times New Roman" w:eastAsia="DengXian" w:hAnsi="Times New Roman" w:cs="Times New Roman"/>
                <w:b/>
                <w:bCs/>
                <w:kern w:val="0"/>
                <w:sz w:val="18"/>
                <w:szCs w:val="18"/>
              </w:rPr>
            </w:pPr>
          </w:p>
        </w:tc>
        <w:tc>
          <w:tcPr>
            <w:tcW w:w="436" w:type="pct"/>
            <w:shd w:val="clear" w:color="auto" w:fill="FFFFFF" w:themeFill="background1"/>
            <w:vAlign w:val="center"/>
            <w:hideMark/>
          </w:tcPr>
          <w:p w14:paraId="44D1E220" w14:textId="4AEB69C6" w:rsidR="009A75BF" w:rsidRPr="00B92C06" w:rsidRDefault="009A75BF" w:rsidP="00CD2A22">
            <w:pPr>
              <w:widowControl/>
              <w:jc w:val="center"/>
              <w:rPr>
                <w:rFonts w:ascii="Times New Roman" w:eastAsia="DengXian" w:hAnsi="Times New Roman" w:cs="Times New Roman"/>
                <w:b/>
                <w:bCs/>
                <w:kern w:val="0"/>
                <w:sz w:val="18"/>
                <w:szCs w:val="18"/>
              </w:rPr>
            </w:pPr>
            <w:r w:rsidRPr="00B92C06">
              <w:rPr>
                <w:rFonts w:ascii="Times New Roman" w:eastAsia="DengXian" w:hAnsi="Times New Roman" w:cs="Times New Roman"/>
                <w:b/>
                <w:bCs/>
                <w:kern w:val="0"/>
                <w:sz w:val="18"/>
                <w:szCs w:val="18"/>
              </w:rPr>
              <w:t>5%</w:t>
            </w:r>
          </w:p>
        </w:tc>
        <w:tc>
          <w:tcPr>
            <w:tcW w:w="345" w:type="pct"/>
            <w:shd w:val="clear" w:color="auto" w:fill="FFFFFF" w:themeFill="background1"/>
            <w:vAlign w:val="center"/>
          </w:tcPr>
          <w:p w14:paraId="42DCC289" w14:textId="0BED49FE"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4</w:t>
            </w:r>
          </w:p>
        </w:tc>
        <w:tc>
          <w:tcPr>
            <w:tcW w:w="385" w:type="pct"/>
            <w:shd w:val="clear" w:color="auto" w:fill="FFFFFF" w:themeFill="background1"/>
            <w:vAlign w:val="center"/>
          </w:tcPr>
          <w:p w14:paraId="2A1FE49A" w14:textId="293C475D"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4</w:t>
            </w:r>
          </w:p>
        </w:tc>
        <w:tc>
          <w:tcPr>
            <w:tcW w:w="345" w:type="pct"/>
            <w:shd w:val="clear" w:color="auto" w:fill="FFFFFF" w:themeFill="background1"/>
            <w:vAlign w:val="center"/>
          </w:tcPr>
          <w:p w14:paraId="2491B1D4" w14:textId="088A91D1"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5</w:t>
            </w:r>
          </w:p>
        </w:tc>
        <w:tc>
          <w:tcPr>
            <w:tcW w:w="395" w:type="pct"/>
            <w:shd w:val="clear" w:color="auto" w:fill="FFFFFF" w:themeFill="background1"/>
            <w:vAlign w:val="center"/>
          </w:tcPr>
          <w:p w14:paraId="045FC93E" w14:textId="2E4F34E5"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6.99 </w:t>
            </w:r>
          </w:p>
        </w:tc>
        <w:tc>
          <w:tcPr>
            <w:tcW w:w="395" w:type="pct"/>
            <w:shd w:val="clear" w:color="auto" w:fill="FFFFFF" w:themeFill="background1"/>
            <w:vAlign w:val="center"/>
          </w:tcPr>
          <w:p w14:paraId="69B7FDFA" w14:textId="1C68C01E"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7.08 </w:t>
            </w:r>
          </w:p>
        </w:tc>
        <w:tc>
          <w:tcPr>
            <w:tcW w:w="396" w:type="pct"/>
            <w:shd w:val="clear" w:color="auto" w:fill="FFFFFF" w:themeFill="background1"/>
            <w:vAlign w:val="center"/>
          </w:tcPr>
          <w:p w14:paraId="52975156" w14:textId="6238195F"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7.50 </w:t>
            </w:r>
          </w:p>
        </w:tc>
        <w:tc>
          <w:tcPr>
            <w:tcW w:w="413" w:type="pct"/>
            <w:shd w:val="clear" w:color="auto" w:fill="FFFFFF" w:themeFill="background1"/>
            <w:noWrap/>
            <w:vAlign w:val="center"/>
          </w:tcPr>
          <w:p w14:paraId="12183134" w14:textId="46B5E8EC"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7.18</w:t>
            </w:r>
          </w:p>
        </w:tc>
        <w:tc>
          <w:tcPr>
            <w:tcW w:w="544" w:type="pct"/>
            <w:shd w:val="clear" w:color="auto" w:fill="FFFFFF" w:themeFill="background1"/>
            <w:noWrap/>
            <w:vAlign w:val="center"/>
          </w:tcPr>
          <w:p w14:paraId="45244D04" w14:textId="4BB57515"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8.56</w:t>
            </w:r>
          </w:p>
        </w:tc>
        <w:tc>
          <w:tcPr>
            <w:tcW w:w="427" w:type="pct"/>
            <w:shd w:val="clear" w:color="auto" w:fill="FFFFFF" w:themeFill="background1"/>
            <w:noWrap/>
            <w:vAlign w:val="center"/>
          </w:tcPr>
          <w:p w14:paraId="1CAB63FA" w14:textId="0B598E2F"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12.61</w:t>
            </w:r>
          </w:p>
        </w:tc>
      </w:tr>
      <w:tr w:rsidR="009A75BF" w:rsidRPr="00B92C06" w14:paraId="1449DD0D" w14:textId="77777777" w:rsidTr="00F968D8">
        <w:trPr>
          <w:trHeight w:val="113"/>
          <w:jc w:val="center"/>
        </w:trPr>
        <w:tc>
          <w:tcPr>
            <w:tcW w:w="489" w:type="pct"/>
            <w:vMerge/>
            <w:shd w:val="clear" w:color="auto" w:fill="FFFFFF" w:themeFill="background1"/>
            <w:vAlign w:val="center"/>
          </w:tcPr>
          <w:p w14:paraId="124AC452" w14:textId="77777777" w:rsidR="009A75BF" w:rsidRPr="00B92C06" w:rsidRDefault="009A75BF" w:rsidP="00CD2A22">
            <w:pPr>
              <w:widowControl/>
              <w:jc w:val="center"/>
              <w:rPr>
                <w:rFonts w:ascii="Times New Roman" w:eastAsia="DengXian" w:hAnsi="Times New Roman" w:cs="Times New Roman"/>
                <w:b/>
                <w:bCs/>
                <w:kern w:val="0"/>
                <w:sz w:val="18"/>
                <w:szCs w:val="18"/>
              </w:rPr>
            </w:pPr>
          </w:p>
        </w:tc>
        <w:tc>
          <w:tcPr>
            <w:tcW w:w="431" w:type="pct"/>
            <w:vMerge/>
            <w:shd w:val="clear" w:color="auto" w:fill="FFFFFF" w:themeFill="background1"/>
            <w:vAlign w:val="center"/>
            <w:hideMark/>
          </w:tcPr>
          <w:p w14:paraId="59CD08E5" w14:textId="376E01E0" w:rsidR="009A75BF" w:rsidRPr="00B92C06" w:rsidRDefault="009A75BF" w:rsidP="00CD2A22">
            <w:pPr>
              <w:widowControl/>
              <w:jc w:val="center"/>
              <w:rPr>
                <w:rFonts w:ascii="Times New Roman" w:eastAsia="DengXian" w:hAnsi="Times New Roman" w:cs="Times New Roman"/>
                <w:b/>
                <w:bCs/>
                <w:kern w:val="0"/>
                <w:sz w:val="18"/>
                <w:szCs w:val="18"/>
              </w:rPr>
            </w:pPr>
          </w:p>
        </w:tc>
        <w:tc>
          <w:tcPr>
            <w:tcW w:w="436" w:type="pct"/>
            <w:shd w:val="clear" w:color="auto" w:fill="FFFFFF" w:themeFill="background1"/>
            <w:vAlign w:val="center"/>
            <w:hideMark/>
          </w:tcPr>
          <w:p w14:paraId="29DB2A8F" w14:textId="3E3C8A2E" w:rsidR="009A75BF" w:rsidRPr="00B92C06" w:rsidRDefault="009A75BF" w:rsidP="00CD2A22">
            <w:pPr>
              <w:widowControl/>
              <w:jc w:val="center"/>
              <w:rPr>
                <w:rFonts w:ascii="Times New Roman" w:eastAsia="DengXian" w:hAnsi="Times New Roman" w:cs="Times New Roman"/>
                <w:b/>
                <w:bCs/>
                <w:kern w:val="0"/>
                <w:sz w:val="18"/>
                <w:szCs w:val="18"/>
              </w:rPr>
            </w:pPr>
            <w:r w:rsidRPr="00B92C06">
              <w:rPr>
                <w:rFonts w:ascii="Times New Roman" w:eastAsia="DengXian" w:hAnsi="Times New Roman" w:cs="Times New Roman"/>
                <w:b/>
                <w:bCs/>
                <w:kern w:val="0"/>
                <w:sz w:val="18"/>
                <w:szCs w:val="18"/>
              </w:rPr>
              <w:t>50%</w:t>
            </w:r>
          </w:p>
        </w:tc>
        <w:tc>
          <w:tcPr>
            <w:tcW w:w="345" w:type="pct"/>
            <w:shd w:val="clear" w:color="auto" w:fill="FFFFFF" w:themeFill="background1"/>
            <w:vAlign w:val="center"/>
          </w:tcPr>
          <w:p w14:paraId="57FC82F8" w14:textId="05B0559A"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4.5</w:t>
            </w:r>
          </w:p>
        </w:tc>
        <w:tc>
          <w:tcPr>
            <w:tcW w:w="385" w:type="pct"/>
            <w:shd w:val="clear" w:color="auto" w:fill="FFFFFF" w:themeFill="background1"/>
            <w:vAlign w:val="center"/>
          </w:tcPr>
          <w:p w14:paraId="0D3947D4" w14:textId="58D0B515"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6</w:t>
            </w:r>
          </w:p>
        </w:tc>
        <w:tc>
          <w:tcPr>
            <w:tcW w:w="345" w:type="pct"/>
            <w:shd w:val="clear" w:color="auto" w:fill="FFFFFF" w:themeFill="background1"/>
            <w:vAlign w:val="center"/>
          </w:tcPr>
          <w:p w14:paraId="69853A6C" w14:textId="59BFD30D"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14</w:t>
            </w:r>
          </w:p>
        </w:tc>
        <w:tc>
          <w:tcPr>
            <w:tcW w:w="395" w:type="pct"/>
            <w:shd w:val="clear" w:color="auto" w:fill="FFFFFF" w:themeFill="background1"/>
            <w:vAlign w:val="center"/>
          </w:tcPr>
          <w:p w14:paraId="371F3A18" w14:textId="2CAF7F96"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7.59 </w:t>
            </w:r>
          </w:p>
        </w:tc>
        <w:tc>
          <w:tcPr>
            <w:tcW w:w="395" w:type="pct"/>
            <w:shd w:val="clear" w:color="auto" w:fill="FFFFFF" w:themeFill="background1"/>
            <w:vAlign w:val="center"/>
          </w:tcPr>
          <w:p w14:paraId="44048409" w14:textId="1CBB4C24"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10.09 </w:t>
            </w:r>
          </w:p>
        </w:tc>
        <w:tc>
          <w:tcPr>
            <w:tcW w:w="396" w:type="pct"/>
            <w:shd w:val="clear" w:color="auto" w:fill="FFFFFF" w:themeFill="background1"/>
            <w:vAlign w:val="center"/>
          </w:tcPr>
          <w:p w14:paraId="7C4A1486" w14:textId="2B38B435"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23.26 </w:t>
            </w:r>
          </w:p>
        </w:tc>
        <w:tc>
          <w:tcPr>
            <w:tcW w:w="413" w:type="pct"/>
            <w:shd w:val="clear" w:color="auto" w:fill="FFFFFF" w:themeFill="background1"/>
            <w:noWrap/>
            <w:vAlign w:val="center"/>
          </w:tcPr>
          <w:p w14:paraId="41024EEB" w14:textId="03215C2E"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8.50</w:t>
            </w:r>
          </w:p>
        </w:tc>
        <w:tc>
          <w:tcPr>
            <w:tcW w:w="544" w:type="pct"/>
            <w:shd w:val="clear" w:color="auto" w:fill="FFFFFF" w:themeFill="background1"/>
            <w:noWrap/>
            <w:vAlign w:val="center"/>
          </w:tcPr>
          <w:p w14:paraId="109A58FA" w14:textId="31DA14E6"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18.88</w:t>
            </w:r>
          </w:p>
        </w:tc>
        <w:tc>
          <w:tcPr>
            <w:tcW w:w="427" w:type="pct"/>
            <w:shd w:val="clear" w:color="auto" w:fill="FFFFFF" w:themeFill="background1"/>
            <w:noWrap/>
            <w:vAlign w:val="center"/>
          </w:tcPr>
          <w:p w14:paraId="0C542CDD" w14:textId="16607A46"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46.24</w:t>
            </w:r>
          </w:p>
        </w:tc>
      </w:tr>
      <w:tr w:rsidR="009A75BF" w:rsidRPr="00B92C06" w14:paraId="5C93B64B" w14:textId="77777777" w:rsidTr="00F968D8">
        <w:trPr>
          <w:trHeight w:val="113"/>
          <w:jc w:val="center"/>
        </w:trPr>
        <w:tc>
          <w:tcPr>
            <w:tcW w:w="489" w:type="pct"/>
            <w:vMerge/>
            <w:shd w:val="clear" w:color="auto" w:fill="FFFFFF" w:themeFill="background1"/>
            <w:vAlign w:val="center"/>
          </w:tcPr>
          <w:p w14:paraId="7617D8BD" w14:textId="77777777" w:rsidR="009A75BF" w:rsidRPr="00B92C06" w:rsidRDefault="009A75BF" w:rsidP="00CD2A22">
            <w:pPr>
              <w:widowControl/>
              <w:jc w:val="center"/>
              <w:rPr>
                <w:rFonts w:ascii="Times New Roman" w:eastAsia="DengXian" w:hAnsi="Times New Roman" w:cs="Times New Roman"/>
                <w:b/>
                <w:bCs/>
                <w:kern w:val="0"/>
                <w:sz w:val="18"/>
                <w:szCs w:val="18"/>
              </w:rPr>
            </w:pPr>
          </w:p>
        </w:tc>
        <w:tc>
          <w:tcPr>
            <w:tcW w:w="431" w:type="pct"/>
            <w:vMerge/>
            <w:shd w:val="clear" w:color="auto" w:fill="FFFFFF" w:themeFill="background1"/>
            <w:vAlign w:val="center"/>
            <w:hideMark/>
          </w:tcPr>
          <w:p w14:paraId="70B1E920" w14:textId="595A3E60" w:rsidR="009A75BF" w:rsidRPr="00B92C06" w:rsidRDefault="009A75BF" w:rsidP="00CD2A22">
            <w:pPr>
              <w:widowControl/>
              <w:jc w:val="center"/>
              <w:rPr>
                <w:rFonts w:ascii="Times New Roman" w:eastAsia="DengXian" w:hAnsi="Times New Roman" w:cs="Times New Roman"/>
                <w:b/>
                <w:bCs/>
                <w:kern w:val="0"/>
                <w:sz w:val="18"/>
                <w:szCs w:val="18"/>
              </w:rPr>
            </w:pPr>
          </w:p>
        </w:tc>
        <w:tc>
          <w:tcPr>
            <w:tcW w:w="436" w:type="pct"/>
            <w:shd w:val="clear" w:color="auto" w:fill="FFFFFF" w:themeFill="background1"/>
            <w:vAlign w:val="center"/>
            <w:hideMark/>
          </w:tcPr>
          <w:p w14:paraId="744973AC" w14:textId="65456EE2" w:rsidR="009A75BF" w:rsidRPr="00B92C06" w:rsidRDefault="009A75BF" w:rsidP="00CD2A22">
            <w:pPr>
              <w:widowControl/>
              <w:jc w:val="center"/>
              <w:rPr>
                <w:rFonts w:ascii="Times New Roman" w:eastAsia="DengXian" w:hAnsi="Times New Roman" w:cs="Times New Roman"/>
                <w:b/>
                <w:bCs/>
                <w:kern w:val="0"/>
                <w:sz w:val="18"/>
                <w:szCs w:val="18"/>
              </w:rPr>
            </w:pPr>
            <w:r w:rsidRPr="00B92C06">
              <w:rPr>
                <w:rFonts w:ascii="Times New Roman" w:eastAsia="DengXian" w:hAnsi="Times New Roman" w:cs="Times New Roman"/>
                <w:b/>
                <w:bCs/>
                <w:kern w:val="0"/>
                <w:sz w:val="18"/>
                <w:szCs w:val="18"/>
              </w:rPr>
              <w:t>95%</w:t>
            </w:r>
          </w:p>
        </w:tc>
        <w:tc>
          <w:tcPr>
            <w:tcW w:w="345" w:type="pct"/>
            <w:shd w:val="clear" w:color="auto" w:fill="FFFFFF" w:themeFill="background1"/>
            <w:vAlign w:val="center"/>
          </w:tcPr>
          <w:p w14:paraId="40E781D9" w14:textId="0E3F9B30"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 xml:space="preserve">　</w:t>
            </w:r>
          </w:p>
        </w:tc>
        <w:tc>
          <w:tcPr>
            <w:tcW w:w="385" w:type="pct"/>
            <w:shd w:val="clear" w:color="auto" w:fill="FFFFFF" w:themeFill="background1"/>
            <w:vAlign w:val="center"/>
          </w:tcPr>
          <w:p w14:paraId="0C6D3F1F" w14:textId="3931260D"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 xml:space="preserve">　</w:t>
            </w:r>
          </w:p>
        </w:tc>
        <w:tc>
          <w:tcPr>
            <w:tcW w:w="345" w:type="pct"/>
            <w:shd w:val="clear" w:color="auto" w:fill="FFFFFF" w:themeFill="background1"/>
            <w:vAlign w:val="center"/>
          </w:tcPr>
          <w:p w14:paraId="561B4135" w14:textId="2D8DA19B"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 xml:space="preserve">　</w:t>
            </w:r>
          </w:p>
        </w:tc>
        <w:tc>
          <w:tcPr>
            <w:tcW w:w="395" w:type="pct"/>
            <w:shd w:val="clear" w:color="auto" w:fill="FFFFFF" w:themeFill="background1"/>
            <w:vAlign w:val="center"/>
          </w:tcPr>
          <w:p w14:paraId="6EA169E4" w14:textId="1D1BA092"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13.69 </w:t>
            </w:r>
          </w:p>
        </w:tc>
        <w:tc>
          <w:tcPr>
            <w:tcW w:w="395" w:type="pct"/>
            <w:shd w:val="clear" w:color="auto" w:fill="FFFFFF" w:themeFill="background1"/>
            <w:vAlign w:val="center"/>
          </w:tcPr>
          <w:p w14:paraId="41682F49" w14:textId="39A9AFEB"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34.80 </w:t>
            </w:r>
          </w:p>
        </w:tc>
        <w:tc>
          <w:tcPr>
            <w:tcW w:w="396" w:type="pct"/>
            <w:shd w:val="clear" w:color="auto" w:fill="FFFFFF" w:themeFill="background1"/>
            <w:vAlign w:val="center"/>
          </w:tcPr>
          <w:p w14:paraId="54EAED18" w14:textId="393417AC"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207.01 </w:t>
            </w:r>
          </w:p>
        </w:tc>
        <w:tc>
          <w:tcPr>
            <w:tcW w:w="413" w:type="pct"/>
            <w:shd w:val="clear" w:color="auto" w:fill="FFFFFF" w:themeFill="background1"/>
            <w:noWrap/>
            <w:vAlign w:val="center"/>
          </w:tcPr>
          <w:p w14:paraId="539688EF" w14:textId="532E82F2"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14.05</w:t>
            </w:r>
          </w:p>
        </w:tc>
        <w:tc>
          <w:tcPr>
            <w:tcW w:w="544" w:type="pct"/>
            <w:shd w:val="clear" w:color="auto" w:fill="FFFFFF" w:themeFill="background1"/>
            <w:noWrap/>
            <w:vAlign w:val="center"/>
          </w:tcPr>
          <w:p w14:paraId="51102326" w14:textId="3A625D86"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60.25</w:t>
            </w:r>
          </w:p>
        </w:tc>
        <w:tc>
          <w:tcPr>
            <w:tcW w:w="427" w:type="pct"/>
            <w:shd w:val="clear" w:color="auto" w:fill="FFFFFF" w:themeFill="background1"/>
            <w:noWrap/>
            <w:vAlign w:val="center"/>
          </w:tcPr>
          <w:p w14:paraId="732138FA" w14:textId="6AAAAED3"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661.88</w:t>
            </w:r>
          </w:p>
        </w:tc>
      </w:tr>
      <w:tr w:rsidR="009A75BF" w:rsidRPr="00B92C06" w14:paraId="63CD871D" w14:textId="77777777" w:rsidTr="00F968D8">
        <w:trPr>
          <w:trHeight w:val="113"/>
          <w:jc w:val="center"/>
        </w:trPr>
        <w:tc>
          <w:tcPr>
            <w:tcW w:w="489" w:type="pct"/>
            <w:vMerge/>
            <w:shd w:val="clear" w:color="auto" w:fill="FFFFFF" w:themeFill="background1"/>
            <w:vAlign w:val="center"/>
          </w:tcPr>
          <w:p w14:paraId="17A4256A" w14:textId="77777777" w:rsidR="009A75BF" w:rsidRPr="00B92C06" w:rsidRDefault="009A75BF" w:rsidP="00CD2A22">
            <w:pPr>
              <w:widowControl/>
              <w:jc w:val="center"/>
              <w:rPr>
                <w:rFonts w:ascii="Times New Roman" w:eastAsia="DengXian" w:hAnsi="Times New Roman" w:cs="Times New Roman"/>
                <w:b/>
                <w:bCs/>
                <w:kern w:val="0"/>
                <w:sz w:val="18"/>
                <w:szCs w:val="18"/>
              </w:rPr>
            </w:pPr>
          </w:p>
        </w:tc>
        <w:tc>
          <w:tcPr>
            <w:tcW w:w="431" w:type="pct"/>
            <w:vMerge w:val="restart"/>
            <w:shd w:val="clear" w:color="auto" w:fill="FFFFFF" w:themeFill="background1"/>
            <w:vAlign w:val="center"/>
            <w:hideMark/>
          </w:tcPr>
          <w:p w14:paraId="29C5559B" w14:textId="0BE2D222" w:rsidR="009A75BF" w:rsidRPr="00B92C06" w:rsidRDefault="009A75BF" w:rsidP="00CD2A22">
            <w:pPr>
              <w:widowControl/>
              <w:jc w:val="center"/>
              <w:rPr>
                <w:rFonts w:ascii="Times New Roman" w:eastAsia="DengXian" w:hAnsi="Times New Roman" w:cs="Times New Roman"/>
                <w:b/>
                <w:bCs/>
                <w:kern w:val="0"/>
                <w:sz w:val="18"/>
                <w:szCs w:val="18"/>
              </w:rPr>
            </w:pPr>
            <w:r w:rsidRPr="00B92C06">
              <w:rPr>
                <w:rFonts w:ascii="Times New Roman" w:eastAsia="DengXian" w:hAnsi="Times New Roman" w:cs="Times New Roman"/>
                <w:b/>
                <w:bCs/>
                <w:kern w:val="0"/>
                <w:sz w:val="18"/>
                <w:szCs w:val="18"/>
              </w:rPr>
              <w:t xml:space="preserve">UL packet-Latency </w:t>
            </w:r>
            <w:r w:rsidRPr="00B92C06">
              <w:rPr>
                <w:rFonts w:ascii="Times New Roman" w:eastAsia="DengXian" w:hAnsi="Times New Roman" w:cs="Times New Roman"/>
                <w:b/>
                <w:bCs/>
                <w:color w:val="000000"/>
                <w:kern w:val="0"/>
                <w:sz w:val="18"/>
                <w:szCs w:val="18"/>
              </w:rPr>
              <w:t>CDF</w:t>
            </w:r>
          </w:p>
        </w:tc>
        <w:tc>
          <w:tcPr>
            <w:tcW w:w="436" w:type="pct"/>
            <w:shd w:val="clear" w:color="auto" w:fill="FFFFFF" w:themeFill="background1"/>
            <w:vAlign w:val="center"/>
            <w:hideMark/>
          </w:tcPr>
          <w:p w14:paraId="1271E68A" w14:textId="79D47DA3" w:rsidR="009A75BF" w:rsidRPr="00B92C06" w:rsidRDefault="009A75BF" w:rsidP="00CD2A22">
            <w:pPr>
              <w:widowControl/>
              <w:jc w:val="center"/>
              <w:rPr>
                <w:rFonts w:ascii="Times New Roman" w:eastAsia="DengXian" w:hAnsi="Times New Roman" w:cs="Times New Roman"/>
                <w:b/>
                <w:bCs/>
                <w:kern w:val="0"/>
                <w:sz w:val="18"/>
                <w:szCs w:val="18"/>
              </w:rPr>
            </w:pPr>
            <w:r w:rsidRPr="00B92C06">
              <w:rPr>
                <w:rFonts w:ascii="Times New Roman" w:eastAsia="DengXian" w:hAnsi="Times New Roman" w:cs="Times New Roman"/>
                <w:b/>
                <w:bCs/>
                <w:kern w:val="0"/>
                <w:sz w:val="18"/>
                <w:szCs w:val="18"/>
              </w:rPr>
              <w:t>Mean</w:t>
            </w:r>
          </w:p>
        </w:tc>
        <w:tc>
          <w:tcPr>
            <w:tcW w:w="345" w:type="pct"/>
            <w:shd w:val="clear" w:color="auto" w:fill="FFFFFF" w:themeFill="background1"/>
            <w:vAlign w:val="center"/>
          </w:tcPr>
          <w:p w14:paraId="36A5FDB2" w14:textId="3101C9FE"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3.3</w:t>
            </w:r>
          </w:p>
        </w:tc>
        <w:tc>
          <w:tcPr>
            <w:tcW w:w="385" w:type="pct"/>
            <w:shd w:val="clear" w:color="auto" w:fill="FFFFFF" w:themeFill="background1"/>
            <w:vAlign w:val="center"/>
          </w:tcPr>
          <w:p w14:paraId="19026D08" w14:textId="2CAED9FC"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4.2</w:t>
            </w:r>
          </w:p>
        </w:tc>
        <w:tc>
          <w:tcPr>
            <w:tcW w:w="345" w:type="pct"/>
            <w:shd w:val="clear" w:color="auto" w:fill="FFFFFF" w:themeFill="background1"/>
            <w:vAlign w:val="center"/>
          </w:tcPr>
          <w:p w14:paraId="0D1D9DCE" w14:textId="4AED61AD"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7.6</w:t>
            </w:r>
          </w:p>
        </w:tc>
        <w:tc>
          <w:tcPr>
            <w:tcW w:w="395" w:type="pct"/>
            <w:shd w:val="clear" w:color="auto" w:fill="FFFFFF" w:themeFill="background1"/>
            <w:vAlign w:val="center"/>
          </w:tcPr>
          <w:p w14:paraId="443BAFC4" w14:textId="3B32B74B"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6.62 </w:t>
            </w:r>
          </w:p>
        </w:tc>
        <w:tc>
          <w:tcPr>
            <w:tcW w:w="395" w:type="pct"/>
            <w:shd w:val="clear" w:color="auto" w:fill="FFFFFF" w:themeFill="background1"/>
            <w:vAlign w:val="center"/>
          </w:tcPr>
          <w:p w14:paraId="40D2DA6E" w14:textId="77785214"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7.24 </w:t>
            </w:r>
          </w:p>
        </w:tc>
        <w:tc>
          <w:tcPr>
            <w:tcW w:w="396" w:type="pct"/>
            <w:shd w:val="clear" w:color="auto" w:fill="FFFFFF" w:themeFill="background1"/>
            <w:vAlign w:val="center"/>
          </w:tcPr>
          <w:p w14:paraId="74127AD6" w14:textId="21128399"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8.92 </w:t>
            </w:r>
          </w:p>
        </w:tc>
        <w:tc>
          <w:tcPr>
            <w:tcW w:w="413" w:type="pct"/>
            <w:shd w:val="clear" w:color="auto" w:fill="FFFFFF" w:themeFill="background1"/>
            <w:noWrap/>
            <w:vAlign w:val="center"/>
          </w:tcPr>
          <w:p w14:paraId="03FF4B86" w14:textId="54F8EB3C"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6.30</w:t>
            </w:r>
          </w:p>
        </w:tc>
        <w:tc>
          <w:tcPr>
            <w:tcW w:w="544" w:type="pct"/>
            <w:shd w:val="clear" w:color="auto" w:fill="FFFFFF" w:themeFill="background1"/>
            <w:noWrap/>
            <w:vAlign w:val="center"/>
          </w:tcPr>
          <w:p w14:paraId="7400F6D1" w14:textId="6C654685"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8.24</w:t>
            </w:r>
          </w:p>
        </w:tc>
        <w:tc>
          <w:tcPr>
            <w:tcW w:w="427" w:type="pct"/>
            <w:shd w:val="clear" w:color="auto" w:fill="FFFFFF" w:themeFill="background1"/>
            <w:noWrap/>
            <w:vAlign w:val="center"/>
          </w:tcPr>
          <w:p w14:paraId="6409B765" w14:textId="044F4179"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10.24</w:t>
            </w:r>
          </w:p>
        </w:tc>
      </w:tr>
      <w:tr w:rsidR="009A75BF" w:rsidRPr="00B92C06" w14:paraId="019D51C2" w14:textId="77777777" w:rsidTr="00F968D8">
        <w:trPr>
          <w:trHeight w:val="113"/>
          <w:jc w:val="center"/>
        </w:trPr>
        <w:tc>
          <w:tcPr>
            <w:tcW w:w="489" w:type="pct"/>
            <w:vMerge/>
            <w:shd w:val="clear" w:color="auto" w:fill="FFFFFF" w:themeFill="background1"/>
          </w:tcPr>
          <w:p w14:paraId="10293D97" w14:textId="77777777" w:rsidR="009A75BF" w:rsidRPr="00B92C06" w:rsidRDefault="009A75BF" w:rsidP="00CD2A22">
            <w:pPr>
              <w:widowControl/>
              <w:jc w:val="center"/>
              <w:rPr>
                <w:rFonts w:ascii="Times New Roman" w:eastAsia="DengXian" w:hAnsi="Times New Roman" w:cs="Times New Roman"/>
                <w:b/>
                <w:bCs/>
                <w:kern w:val="0"/>
                <w:sz w:val="18"/>
                <w:szCs w:val="18"/>
              </w:rPr>
            </w:pPr>
          </w:p>
        </w:tc>
        <w:tc>
          <w:tcPr>
            <w:tcW w:w="431" w:type="pct"/>
            <w:vMerge/>
            <w:shd w:val="clear" w:color="auto" w:fill="FFFFFF" w:themeFill="background1"/>
            <w:vAlign w:val="center"/>
            <w:hideMark/>
          </w:tcPr>
          <w:p w14:paraId="5EC5532D" w14:textId="0F3C1CCA" w:rsidR="009A75BF" w:rsidRPr="00B92C06" w:rsidRDefault="009A75BF" w:rsidP="00CD2A22">
            <w:pPr>
              <w:widowControl/>
              <w:jc w:val="center"/>
              <w:rPr>
                <w:rFonts w:ascii="Times New Roman" w:eastAsia="DengXian" w:hAnsi="Times New Roman" w:cs="Times New Roman"/>
                <w:b/>
                <w:bCs/>
                <w:kern w:val="0"/>
                <w:sz w:val="18"/>
                <w:szCs w:val="18"/>
              </w:rPr>
            </w:pPr>
          </w:p>
        </w:tc>
        <w:tc>
          <w:tcPr>
            <w:tcW w:w="436" w:type="pct"/>
            <w:shd w:val="clear" w:color="auto" w:fill="FFFFFF" w:themeFill="background1"/>
            <w:vAlign w:val="center"/>
            <w:hideMark/>
          </w:tcPr>
          <w:p w14:paraId="5314D7EA" w14:textId="4F450C96" w:rsidR="009A75BF" w:rsidRPr="00B92C06" w:rsidRDefault="009A75BF" w:rsidP="00CD2A22">
            <w:pPr>
              <w:widowControl/>
              <w:jc w:val="center"/>
              <w:rPr>
                <w:rFonts w:ascii="Times New Roman" w:eastAsia="DengXian" w:hAnsi="Times New Roman" w:cs="Times New Roman"/>
                <w:b/>
                <w:bCs/>
                <w:kern w:val="0"/>
                <w:sz w:val="18"/>
                <w:szCs w:val="18"/>
              </w:rPr>
            </w:pPr>
            <w:r w:rsidRPr="00B92C06">
              <w:rPr>
                <w:rFonts w:ascii="Times New Roman" w:eastAsia="DengXian" w:hAnsi="Times New Roman" w:cs="Times New Roman"/>
                <w:b/>
                <w:bCs/>
                <w:kern w:val="0"/>
                <w:sz w:val="18"/>
                <w:szCs w:val="18"/>
              </w:rPr>
              <w:t>5%</w:t>
            </w:r>
          </w:p>
        </w:tc>
        <w:tc>
          <w:tcPr>
            <w:tcW w:w="345" w:type="pct"/>
            <w:shd w:val="clear" w:color="auto" w:fill="FFFFFF" w:themeFill="background1"/>
            <w:vAlign w:val="center"/>
          </w:tcPr>
          <w:p w14:paraId="61ABFB6E" w14:textId="6F8F7AAC"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2</w:t>
            </w:r>
          </w:p>
        </w:tc>
        <w:tc>
          <w:tcPr>
            <w:tcW w:w="385" w:type="pct"/>
            <w:shd w:val="clear" w:color="auto" w:fill="FFFFFF" w:themeFill="background1"/>
            <w:vAlign w:val="center"/>
          </w:tcPr>
          <w:p w14:paraId="1DD9997C" w14:textId="6E620FC5"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2</w:t>
            </w:r>
          </w:p>
        </w:tc>
        <w:tc>
          <w:tcPr>
            <w:tcW w:w="345" w:type="pct"/>
            <w:shd w:val="clear" w:color="auto" w:fill="FFFFFF" w:themeFill="background1"/>
            <w:vAlign w:val="center"/>
          </w:tcPr>
          <w:p w14:paraId="3FE1DA73" w14:textId="4303D900"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3</w:t>
            </w:r>
          </w:p>
        </w:tc>
        <w:tc>
          <w:tcPr>
            <w:tcW w:w="395" w:type="pct"/>
            <w:shd w:val="clear" w:color="auto" w:fill="FFFFFF" w:themeFill="background1"/>
            <w:vAlign w:val="center"/>
          </w:tcPr>
          <w:p w14:paraId="568654A7" w14:textId="25760BF4"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6.16 </w:t>
            </w:r>
          </w:p>
        </w:tc>
        <w:tc>
          <w:tcPr>
            <w:tcW w:w="395" w:type="pct"/>
            <w:shd w:val="clear" w:color="auto" w:fill="FFFFFF" w:themeFill="background1"/>
            <w:vAlign w:val="center"/>
          </w:tcPr>
          <w:p w14:paraId="7A6A7390" w14:textId="11E23BCE"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6.17 </w:t>
            </w:r>
          </w:p>
        </w:tc>
        <w:tc>
          <w:tcPr>
            <w:tcW w:w="396" w:type="pct"/>
            <w:shd w:val="clear" w:color="auto" w:fill="FFFFFF" w:themeFill="background1"/>
            <w:vAlign w:val="center"/>
          </w:tcPr>
          <w:p w14:paraId="60E066E7" w14:textId="08017DA4"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6.18 </w:t>
            </w:r>
          </w:p>
        </w:tc>
        <w:tc>
          <w:tcPr>
            <w:tcW w:w="413" w:type="pct"/>
            <w:shd w:val="clear" w:color="auto" w:fill="FFFFFF" w:themeFill="background1"/>
            <w:noWrap/>
            <w:vAlign w:val="center"/>
          </w:tcPr>
          <w:p w14:paraId="1BD8950B" w14:textId="6BB14647"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4.72</w:t>
            </w:r>
          </w:p>
        </w:tc>
        <w:tc>
          <w:tcPr>
            <w:tcW w:w="544" w:type="pct"/>
            <w:shd w:val="clear" w:color="auto" w:fill="FFFFFF" w:themeFill="background1"/>
            <w:noWrap/>
            <w:vAlign w:val="center"/>
          </w:tcPr>
          <w:p w14:paraId="5EDA9AC4" w14:textId="0AE1F66D"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5.06</w:t>
            </w:r>
          </w:p>
        </w:tc>
        <w:tc>
          <w:tcPr>
            <w:tcW w:w="427" w:type="pct"/>
            <w:shd w:val="clear" w:color="auto" w:fill="FFFFFF" w:themeFill="background1"/>
            <w:noWrap/>
            <w:vAlign w:val="center"/>
          </w:tcPr>
          <w:p w14:paraId="03702DE5" w14:textId="19B764FA"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5.33</w:t>
            </w:r>
          </w:p>
        </w:tc>
      </w:tr>
      <w:tr w:rsidR="009A75BF" w:rsidRPr="00B92C06" w14:paraId="0778BED4" w14:textId="77777777" w:rsidTr="00F968D8">
        <w:trPr>
          <w:trHeight w:val="113"/>
          <w:jc w:val="center"/>
        </w:trPr>
        <w:tc>
          <w:tcPr>
            <w:tcW w:w="489" w:type="pct"/>
            <w:vMerge/>
            <w:shd w:val="clear" w:color="auto" w:fill="FFFFFF" w:themeFill="background1"/>
          </w:tcPr>
          <w:p w14:paraId="59416987" w14:textId="77777777" w:rsidR="009A75BF" w:rsidRPr="00B92C06" w:rsidRDefault="009A75BF" w:rsidP="00CD2A22">
            <w:pPr>
              <w:widowControl/>
              <w:jc w:val="center"/>
              <w:rPr>
                <w:rFonts w:ascii="Times New Roman" w:eastAsia="DengXian" w:hAnsi="Times New Roman" w:cs="Times New Roman"/>
                <w:b/>
                <w:bCs/>
                <w:kern w:val="0"/>
                <w:sz w:val="18"/>
                <w:szCs w:val="18"/>
              </w:rPr>
            </w:pPr>
          </w:p>
        </w:tc>
        <w:tc>
          <w:tcPr>
            <w:tcW w:w="431" w:type="pct"/>
            <w:vMerge/>
            <w:shd w:val="clear" w:color="auto" w:fill="FFFFFF" w:themeFill="background1"/>
            <w:vAlign w:val="center"/>
            <w:hideMark/>
          </w:tcPr>
          <w:p w14:paraId="0B562F5C" w14:textId="192C72EB" w:rsidR="009A75BF" w:rsidRPr="00B92C06" w:rsidRDefault="009A75BF" w:rsidP="00CD2A22">
            <w:pPr>
              <w:widowControl/>
              <w:jc w:val="center"/>
              <w:rPr>
                <w:rFonts w:ascii="Times New Roman" w:eastAsia="DengXian" w:hAnsi="Times New Roman" w:cs="Times New Roman"/>
                <w:b/>
                <w:bCs/>
                <w:kern w:val="0"/>
                <w:sz w:val="18"/>
                <w:szCs w:val="18"/>
              </w:rPr>
            </w:pPr>
          </w:p>
        </w:tc>
        <w:tc>
          <w:tcPr>
            <w:tcW w:w="436" w:type="pct"/>
            <w:shd w:val="clear" w:color="auto" w:fill="FFFFFF" w:themeFill="background1"/>
            <w:vAlign w:val="center"/>
            <w:hideMark/>
          </w:tcPr>
          <w:p w14:paraId="04639286" w14:textId="64257442" w:rsidR="009A75BF" w:rsidRPr="00B92C06" w:rsidRDefault="009A75BF" w:rsidP="00CD2A22">
            <w:pPr>
              <w:widowControl/>
              <w:jc w:val="center"/>
              <w:rPr>
                <w:rFonts w:ascii="Times New Roman" w:eastAsia="DengXian" w:hAnsi="Times New Roman" w:cs="Times New Roman"/>
                <w:b/>
                <w:bCs/>
                <w:kern w:val="0"/>
                <w:sz w:val="18"/>
                <w:szCs w:val="18"/>
              </w:rPr>
            </w:pPr>
            <w:r w:rsidRPr="00B92C06">
              <w:rPr>
                <w:rFonts w:ascii="Times New Roman" w:eastAsia="DengXian" w:hAnsi="Times New Roman" w:cs="Times New Roman"/>
                <w:b/>
                <w:bCs/>
                <w:kern w:val="0"/>
                <w:sz w:val="18"/>
                <w:szCs w:val="18"/>
              </w:rPr>
              <w:t>50%</w:t>
            </w:r>
          </w:p>
        </w:tc>
        <w:tc>
          <w:tcPr>
            <w:tcW w:w="345" w:type="pct"/>
            <w:shd w:val="clear" w:color="auto" w:fill="FFFFFF" w:themeFill="background1"/>
            <w:vAlign w:val="center"/>
          </w:tcPr>
          <w:p w14:paraId="7AF8E333" w14:textId="2BA99932"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3</w:t>
            </w:r>
          </w:p>
        </w:tc>
        <w:tc>
          <w:tcPr>
            <w:tcW w:w="385" w:type="pct"/>
            <w:shd w:val="clear" w:color="auto" w:fill="FFFFFF" w:themeFill="background1"/>
            <w:vAlign w:val="center"/>
          </w:tcPr>
          <w:p w14:paraId="39310CC8" w14:textId="2466ECDB"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3.5</w:t>
            </w:r>
          </w:p>
        </w:tc>
        <w:tc>
          <w:tcPr>
            <w:tcW w:w="345" w:type="pct"/>
            <w:shd w:val="clear" w:color="auto" w:fill="FFFFFF" w:themeFill="background1"/>
            <w:vAlign w:val="center"/>
          </w:tcPr>
          <w:p w14:paraId="29C43072" w14:textId="1B99514C"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6.5</w:t>
            </w:r>
          </w:p>
        </w:tc>
        <w:tc>
          <w:tcPr>
            <w:tcW w:w="395" w:type="pct"/>
            <w:shd w:val="clear" w:color="auto" w:fill="FFFFFF" w:themeFill="background1"/>
            <w:vAlign w:val="center"/>
          </w:tcPr>
          <w:p w14:paraId="66834C72" w14:textId="2732E844"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6.38 </w:t>
            </w:r>
          </w:p>
        </w:tc>
        <w:tc>
          <w:tcPr>
            <w:tcW w:w="395" w:type="pct"/>
            <w:shd w:val="clear" w:color="auto" w:fill="FFFFFF" w:themeFill="background1"/>
            <w:vAlign w:val="center"/>
          </w:tcPr>
          <w:p w14:paraId="561892BF" w14:textId="501768DE"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6.42 </w:t>
            </w:r>
          </w:p>
        </w:tc>
        <w:tc>
          <w:tcPr>
            <w:tcW w:w="396" w:type="pct"/>
            <w:shd w:val="clear" w:color="auto" w:fill="FFFFFF" w:themeFill="background1"/>
            <w:vAlign w:val="center"/>
          </w:tcPr>
          <w:p w14:paraId="07C2815B" w14:textId="18659997"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6.52 </w:t>
            </w:r>
          </w:p>
        </w:tc>
        <w:tc>
          <w:tcPr>
            <w:tcW w:w="413" w:type="pct"/>
            <w:shd w:val="clear" w:color="auto" w:fill="FFFFFF" w:themeFill="background1"/>
            <w:noWrap/>
            <w:vAlign w:val="center"/>
          </w:tcPr>
          <w:p w14:paraId="4BE93CFA" w14:textId="6D93951D"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6.12</w:t>
            </w:r>
          </w:p>
        </w:tc>
        <w:tc>
          <w:tcPr>
            <w:tcW w:w="544" w:type="pct"/>
            <w:shd w:val="clear" w:color="auto" w:fill="FFFFFF" w:themeFill="background1"/>
            <w:noWrap/>
            <w:vAlign w:val="center"/>
          </w:tcPr>
          <w:p w14:paraId="4DD51025" w14:textId="51CC7D09"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7.28</w:t>
            </w:r>
          </w:p>
        </w:tc>
        <w:tc>
          <w:tcPr>
            <w:tcW w:w="427" w:type="pct"/>
            <w:shd w:val="clear" w:color="auto" w:fill="FFFFFF" w:themeFill="background1"/>
            <w:noWrap/>
            <w:vAlign w:val="center"/>
          </w:tcPr>
          <w:p w14:paraId="01D946AB" w14:textId="2CE593B8"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8.64</w:t>
            </w:r>
          </w:p>
        </w:tc>
      </w:tr>
      <w:tr w:rsidR="009A75BF" w:rsidRPr="00B92C06" w14:paraId="341DC76E" w14:textId="77777777" w:rsidTr="00F968D8">
        <w:trPr>
          <w:trHeight w:val="113"/>
          <w:jc w:val="center"/>
        </w:trPr>
        <w:tc>
          <w:tcPr>
            <w:tcW w:w="489" w:type="pct"/>
            <w:vMerge/>
            <w:shd w:val="clear" w:color="auto" w:fill="FFFFFF" w:themeFill="background1"/>
          </w:tcPr>
          <w:p w14:paraId="14958A14" w14:textId="77777777" w:rsidR="009A75BF" w:rsidRPr="00B92C06" w:rsidRDefault="009A75BF" w:rsidP="00CD2A22">
            <w:pPr>
              <w:widowControl/>
              <w:jc w:val="center"/>
              <w:rPr>
                <w:rFonts w:ascii="Times New Roman" w:eastAsia="DengXian" w:hAnsi="Times New Roman" w:cs="Times New Roman"/>
                <w:b/>
                <w:bCs/>
                <w:kern w:val="0"/>
                <w:sz w:val="18"/>
                <w:szCs w:val="18"/>
              </w:rPr>
            </w:pPr>
          </w:p>
        </w:tc>
        <w:tc>
          <w:tcPr>
            <w:tcW w:w="431" w:type="pct"/>
            <w:vMerge/>
            <w:shd w:val="clear" w:color="auto" w:fill="FFFFFF" w:themeFill="background1"/>
            <w:vAlign w:val="center"/>
            <w:hideMark/>
          </w:tcPr>
          <w:p w14:paraId="3E3D810B" w14:textId="3D7A36CF" w:rsidR="009A75BF" w:rsidRPr="00B92C06" w:rsidRDefault="009A75BF" w:rsidP="00CD2A22">
            <w:pPr>
              <w:widowControl/>
              <w:jc w:val="center"/>
              <w:rPr>
                <w:rFonts w:ascii="Times New Roman" w:eastAsia="DengXian" w:hAnsi="Times New Roman" w:cs="Times New Roman"/>
                <w:b/>
                <w:bCs/>
                <w:kern w:val="0"/>
                <w:sz w:val="18"/>
                <w:szCs w:val="18"/>
              </w:rPr>
            </w:pPr>
          </w:p>
        </w:tc>
        <w:tc>
          <w:tcPr>
            <w:tcW w:w="436" w:type="pct"/>
            <w:shd w:val="clear" w:color="auto" w:fill="FFFFFF" w:themeFill="background1"/>
            <w:vAlign w:val="center"/>
            <w:hideMark/>
          </w:tcPr>
          <w:p w14:paraId="588C4C0A" w14:textId="2B7C8791" w:rsidR="009A75BF" w:rsidRPr="00B92C06" w:rsidRDefault="009A75BF" w:rsidP="00CD2A22">
            <w:pPr>
              <w:widowControl/>
              <w:jc w:val="center"/>
              <w:rPr>
                <w:rFonts w:ascii="Times New Roman" w:eastAsia="DengXian" w:hAnsi="Times New Roman" w:cs="Times New Roman"/>
                <w:b/>
                <w:bCs/>
                <w:kern w:val="0"/>
                <w:sz w:val="18"/>
                <w:szCs w:val="18"/>
              </w:rPr>
            </w:pPr>
            <w:r w:rsidRPr="00B92C06">
              <w:rPr>
                <w:rFonts w:ascii="Times New Roman" w:eastAsia="DengXian" w:hAnsi="Times New Roman" w:cs="Times New Roman"/>
                <w:b/>
                <w:bCs/>
                <w:kern w:val="0"/>
                <w:sz w:val="18"/>
                <w:szCs w:val="18"/>
              </w:rPr>
              <w:t>95%</w:t>
            </w:r>
          </w:p>
        </w:tc>
        <w:tc>
          <w:tcPr>
            <w:tcW w:w="345" w:type="pct"/>
            <w:shd w:val="clear" w:color="auto" w:fill="FFFFFF" w:themeFill="background1"/>
            <w:vAlign w:val="center"/>
          </w:tcPr>
          <w:p w14:paraId="194E1060" w14:textId="7E60BE53"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 xml:space="preserve">　</w:t>
            </w:r>
          </w:p>
        </w:tc>
        <w:tc>
          <w:tcPr>
            <w:tcW w:w="385" w:type="pct"/>
            <w:shd w:val="clear" w:color="auto" w:fill="FFFFFF" w:themeFill="background1"/>
            <w:vAlign w:val="center"/>
          </w:tcPr>
          <w:p w14:paraId="62D6E633" w14:textId="6072771A"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 xml:space="preserve">　</w:t>
            </w:r>
          </w:p>
        </w:tc>
        <w:tc>
          <w:tcPr>
            <w:tcW w:w="345" w:type="pct"/>
            <w:shd w:val="clear" w:color="auto" w:fill="FFFFFF" w:themeFill="background1"/>
            <w:vAlign w:val="center"/>
          </w:tcPr>
          <w:p w14:paraId="694A1CA0" w14:textId="22501184"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 xml:space="preserve">　</w:t>
            </w:r>
          </w:p>
        </w:tc>
        <w:tc>
          <w:tcPr>
            <w:tcW w:w="395" w:type="pct"/>
            <w:shd w:val="clear" w:color="auto" w:fill="FFFFFF" w:themeFill="background1"/>
            <w:vAlign w:val="center"/>
          </w:tcPr>
          <w:p w14:paraId="5B3907C1" w14:textId="07158890"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8.82 </w:t>
            </w:r>
          </w:p>
        </w:tc>
        <w:tc>
          <w:tcPr>
            <w:tcW w:w="395" w:type="pct"/>
            <w:shd w:val="clear" w:color="auto" w:fill="FFFFFF" w:themeFill="background1"/>
            <w:vAlign w:val="center"/>
          </w:tcPr>
          <w:p w14:paraId="35EB6AF4" w14:textId="79A6D37E"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11.48 </w:t>
            </w:r>
          </w:p>
        </w:tc>
        <w:tc>
          <w:tcPr>
            <w:tcW w:w="396" w:type="pct"/>
            <w:shd w:val="clear" w:color="auto" w:fill="FFFFFF" w:themeFill="background1"/>
            <w:vAlign w:val="center"/>
          </w:tcPr>
          <w:p w14:paraId="2372E570" w14:textId="4AF59BBE"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18.21 </w:t>
            </w:r>
          </w:p>
        </w:tc>
        <w:tc>
          <w:tcPr>
            <w:tcW w:w="413" w:type="pct"/>
            <w:shd w:val="clear" w:color="auto" w:fill="FFFFFF" w:themeFill="background1"/>
            <w:noWrap/>
            <w:vAlign w:val="center"/>
          </w:tcPr>
          <w:p w14:paraId="09D8C884" w14:textId="1DBAAF8F"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8.59</w:t>
            </w:r>
          </w:p>
        </w:tc>
        <w:tc>
          <w:tcPr>
            <w:tcW w:w="544" w:type="pct"/>
            <w:shd w:val="clear" w:color="auto" w:fill="FFFFFF" w:themeFill="background1"/>
            <w:noWrap/>
            <w:vAlign w:val="center"/>
          </w:tcPr>
          <w:p w14:paraId="5C9126B9" w14:textId="1DEDB57A"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14.44</w:t>
            </w:r>
          </w:p>
        </w:tc>
        <w:tc>
          <w:tcPr>
            <w:tcW w:w="427" w:type="pct"/>
            <w:shd w:val="clear" w:color="auto" w:fill="FFFFFF" w:themeFill="background1"/>
            <w:noWrap/>
            <w:vAlign w:val="center"/>
          </w:tcPr>
          <w:p w14:paraId="47877EF1" w14:textId="4357C976"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20.56</w:t>
            </w:r>
          </w:p>
        </w:tc>
      </w:tr>
      <w:tr w:rsidR="009A75BF" w:rsidRPr="00B92C06" w14:paraId="4C4E3198" w14:textId="77777777" w:rsidTr="00F968D8">
        <w:trPr>
          <w:trHeight w:val="113"/>
          <w:jc w:val="center"/>
        </w:trPr>
        <w:tc>
          <w:tcPr>
            <w:tcW w:w="489" w:type="pct"/>
            <w:vMerge w:val="restart"/>
            <w:shd w:val="clear" w:color="auto" w:fill="FFFFFF" w:themeFill="background1"/>
            <w:vAlign w:val="center"/>
          </w:tcPr>
          <w:p w14:paraId="4CD614B3" w14:textId="34D95BF0" w:rsidR="009A75BF" w:rsidRPr="00B92C06" w:rsidRDefault="009A75BF" w:rsidP="00CD2A22">
            <w:pPr>
              <w:widowControl/>
              <w:jc w:val="center"/>
              <w:rPr>
                <w:rFonts w:ascii="Times New Roman" w:eastAsia="DengXian" w:hAnsi="Times New Roman" w:cs="Times New Roman"/>
                <w:b/>
                <w:bCs/>
                <w:kern w:val="0"/>
                <w:sz w:val="18"/>
                <w:szCs w:val="18"/>
              </w:rPr>
            </w:pPr>
            <w:r w:rsidRPr="006F6D43">
              <w:rPr>
                <w:rFonts w:ascii="Times New Roman" w:eastAsia="DengXian" w:hAnsi="Times New Roman" w:cs="Times New Roman"/>
                <w:b/>
                <w:bCs/>
                <w:kern w:val="0"/>
                <w:sz w:val="18"/>
                <w:szCs w:val="18"/>
              </w:rPr>
              <w:t>Dynamic SBFD</w:t>
            </w:r>
          </w:p>
        </w:tc>
        <w:tc>
          <w:tcPr>
            <w:tcW w:w="431" w:type="pct"/>
            <w:vMerge w:val="restart"/>
            <w:shd w:val="clear" w:color="auto" w:fill="FFFFFF" w:themeFill="background1"/>
            <w:vAlign w:val="center"/>
          </w:tcPr>
          <w:p w14:paraId="6440BDA6" w14:textId="47DEE3CD" w:rsidR="009A75BF" w:rsidRPr="00B92C06" w:rsidRDefault="009A75BF" w:rsidP="00CD2A22">
            <w:pPr>
              <w:widowControl/>
              <w:jc w:val="center"/>
              <w:rPr>
                <w:rFonts w:ascii="Times New Roman" w:eastAsia="DengXian" w:hAnsi="Times New Roman" w:cs="Times New Roman"/>
                <w:b/>
                <w:bCs/>
                <w:kern w:val="0"/>
                <w:sz w:val="18"/>
                <w:szCs w:val="18"/>
              </w:rPr>
            </w:pPr>
            <w:r w:rsidRPr="00B92C06">
              <w:rPr>
                <w:rFonts w:ascii="Times New Roman" w:eastAsia="DengXian" w:hAnsi="Times New Roman" w:cs="Times New Roman"/>
                <w:b/>
                <w:bCs/>
                <w:kern w:val="0"/>
                <w:sz w:val="18"/>
                <w:szCs w:val="18"/>
              </w:rPr>
              <w:t xml:space="preserve">DL packet-Latency </w:t>
            </w:r>
            <w:r w:rsidRPr="00B92C06">
              <w:rPr>
                <w:rFonts w:ascii="Times New Roman" w:eastAsia="DengXian" w:hAnsi="Times New Roman" w:cs="Times New Roman"/>
                <w:b/>
                <w:bCs/>
                <w:color w:val="000000"/>
                <w:kern w:val="0"/>
                <w:sz w:val="18"/>
                <w:szCs w:val="18"/>
              </w:rPr>
              <w:t>CDF</w:t>
            </w:r>
          </w:p>
        </w:tc>
        <w:tc>
          <w:tcPr>
            <w:tcW w:w="436" w:type="pct"/>
            <w:shd w:val="clear" w:color="auto" w:fill="FFFFFF" w:themeFill="background1"/>
            <w:vAlign w:val="center"/>
          </w:tcPr>
          <w:p w14:paraId="22B86E4F" w14:textId="63E3161A" w:rsidR="009A75BF" w:rsidRPr="00B92C06" w:rsidRDefault="009A75BF" w:rsidP="00CD2A22">
            <w:pPr>
              <w:widowControl/>
              <w:jc w:val="center"/>
              <w:rPr>
                <w:rFonts w:ascii="Times New Roman" w:eastAsia="DengXian" w:hAnsi="Times New Roman" w:cs="Times New Roman"/>
                <w:b/>
                <w:bCs/>
                <w:kern w:val="0"/>
                <w:sz w:val="18"/>
                <w:szCs w:val="18"/>
              </w:rPr>
            </w:pPr>
            <w:r w:rsidRPr="00B92C06">
              <w:rPr>
                <w:rFonts w:ascii="Times New Roman" w:eastAsia="DengXian" w:hAnsi="Times New Roman" w:cs="Times New Roman"/>
                <w:b/>
                <w:bCs/>
                <w:kern w:val="0"/>
                <w:sz w:val="18"/>
                <w:szCs w:val="18"/>
              </w:rPr>
              <w:t>Mean</w:t>
            </w:r>
          </w:p>
        </w:tc>
        <w:tc>
          <w:tcPr>
            <w:tcW w:w="345" w:type="pct"/>
            <w:shd w:val="clear" w:color="auto" w:fill="FFFFFF" w:themeFill="background1"/>
            <w:vAlign w:val="center"/>
          </w:tcPr>
          <w:p w14:paraId="186CA0D9" w14:textId="19D879EE"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4</w:t>
            </w:r>
          </w:p>
        </w:tc>
        <w:tc>
          <w:tcPr>
            <w:tcW w:w="385" w:type="pct"/>
            <w:shd w:val="clear" w:color="auto" w:fill="FFFFFF" w:themeFill="background1"/>
            <w:vAlign w:val="center"/>
          </w:tcPr>
          <w:p w14:paraId="1A6357A3" w14:textId="20CA4C92"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5</w:t>
            </w:r>
          </w:p>
        </w:tc>
        <w:tc>
          <w:tcPr>
            <w:tcW w:w="345" w:type="pct"/>
            <w:shd w:val="clear" w:color="auto" w:fill="FFFFFF" w:themeFill="background1"/>
            <w:vAlign w:val="center"/>
          </w:tcPr>
          <w:p w14:paraId="7025C188" w14:textId="0BE83DDB"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16.5</w:t>
            </w:r>
          </w:p>
        </w:tc>
        <w:tc>
          <w:tcPr>
            <w:tcW w:w="395" w:type="pct"/>
            <w:shd w:val="clear" w:color="auto" w:fill="FFFFFF" w:themeFill="background1"/>
            <w:vAlign w:val="center"/>
          </w:tcPr>
          <w:p w14:paraId="737E7CE2" w14:textId="708DF6D7"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6.13 </w:t>
            </w:r>
          </w:p>
        </w:tc>
        <w:tc>
          <w:tcPr>
            <w:tcW w:w="395" w:type="pct"/>
            <w:shd w:val="clear" w:color="auto" w:fill="FFFFFF" w:themeFill="background1"/>
            <w:vAlign w:val="center"/>
          </w:tcPr>
          <w:p w14:paraId="5689DB51" w14:textId="66B99F96"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8.86 </w:t>
            </w:r>
          </w:p>
        </w:tc>
        <w:tc>
          <w:tcPr>
            <w:tcW w:w="396" w:type="pct"/>
            <w:shd w:val="clear" w:color="auto" w:fill="FFFFFF" w:themeFill="background1"/>
            <w:vAlign w:val="center"/>
          </w:tcPr>
          <w:p w14:paraId="01AF9DF4" w14:textId="0DE8CB9B"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23.12 </w:t>
            </w:r>
          </w:p>
        </w:tc>
        <w:tc>
          <w:tcPr>
            <w:tcW w:w="413" w:type="pct"/>
            <w:shd w:val="clear" w:color="auto" w:fill="FFFFFF" w:themeFill="background1"/>
            <w:noWrap/>
            <w:vAlign w:val="center"/>
          </w:tcPr>
          <w:p w14:paraId="494B3FDB" w14:textId="12BEC626"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6.99</w:t>
            </w:r>
          </w:p>
        </w:tc>
        <w:tc>
          <w:tcPr>
            <w:tcW w:w="544" w:type="pct"/>
            <w:shd w:val="clear" w:color="auto" w:fill="FFFFFF" w:themeFill="background1"/>
            <w:noWrap/>
            <w:vAlign w:val="center"/>
          </w:tcPr>
          <w:p w14:paraId="66DD8076" w14:textId="3BC454A1"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15.60</w:t>
            </w:r>
          </w:p>
        </w:tc>
        <w:tc>
          <w:tcPr>
            <w:tcW w:w="427" w:type="pct"/>
            <w:shd w:val="clear" w:color="auto" w:fill="FFFFFF" w:themeFill="background1"/>
            <w:noWrap/>
            <w:vAlign w:val="center"/>
          </w:tcPr>
          <w:p w14:paraId="5A961FC8" w14:textId="75EF807F"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126.59</w:t>
            </w:r>
          </w:p>
        </w:tc>
      </w:tr>
      <w:tr w:rsidR="009A75BF" w:rsidRPr="00B92C06" w14:paraId="50A17C1A" w14:textId="77777777" w:rsidTr="00F968D8">
        <w:trPr>
          <w:trHeight w:val="113"/>
          <w:jc w:val="center"/>
        </w:trPr>
        <w:tc>
          <w:tcPr>
            <w:tcW w:w="489" w:type="pct"/>
            <w:vMerge/>
            <w:shd w:val="clear" w:color="auto" w:fill="FFFFFF" w:themeFill="background1"/>
          </w:tcPr>
          <w:p w14:paraId="2B40CC12" w14:textId="77777777" w:rsidR="009A75BF" w:rsidRPr="00B92C06" w:rsidRDefault="009A75BF" w:rsidP="00CD2A22">
            <w:pPr>
              <w:widowControl/>
              <w:jc w:val="center"/>
              <w:rPr>
                <w:rFonts w:ascii="Times New Roman" w:eastAsia="DengXian" w:hAnsi="Times New Roman" w:cs="Times New Roman"/>
                <w:b/>
                <w:bCs/>
                <w:kern w:val="0"/>
                <w:sz w:val="18"/>
                <w:szCs w:val="18"/>
              </w:rPr>
            </w:pPr>
          </w:p>
        </w:tc>
        <w:tc>
          <w:tcPr>
            <w:tcW w:w="431" w:type="pct"/>
            <w:vMerge/>
            <w:shd w:val="clear" w:color="auto" w:fill="FFFFFF" w:themeFill="background1"/>
            <w:vAlign w:val="center"/>
          </w:tcPr>
          <w:p w14:paraId="6D914C52" w14:textId="4BE50014" w:rsidR="009A75BF" w:rsidRPr="00B92C06" w:rsidRDefault="009A75BF" w:rsidP="00CD2A22">
            <w:pPr>
              <w:widowControl/>
              <w:jc w:val="center"/>
              <w:rPr>
                <w:rFonts w:ascii="Times New Roman" w:eastAsia="DengXian" w:hAnsi="Times New Roman" w:cs="Times New Roman"/>
                <w:b/>
                <w:bCs/>
                <w:kern w:val="0"/>
                <w:sz w:val="18"/>
                <w:szCs w:val="18"/>
              </w:rPr>
            </w:pPr>
          </w:p>
        </w:tc>
        <w:tc>
          <w:tcPr>
            <w:tcW w:w="436" w:type="pct"/>
            <w:shd w:val="clear" w:color="auto" w:fill="FFFFFF" w:themeFill="background1"/>
            <w:vAlign w:val="center"/>
          </w:tcPr>
          <w:p w14:paraId="7A29E131" w14:textId="19D3C30E" w:rsidR="009A75BF" w:rsidRPr="00B92C06" w:rsidRDefault="009A75BF" w:rsidP="00CD2A22">
            <w:pPr>
              <w:widowControl/>
              <w:jc w:val="center"/>
              <w:rPr>
                <w:rFonts w:ascii="Times New Roman" w:eastAsia="DengXian" w:hAnsi="Times New Roman" w:cs="Times New Roman"/>
                <w:b/>
                <w:bCs/>
                <w:kern w:val="0"/>
                <w:sz w:val="18"/>
                <w:szCs w:val="18"/>
              </w:rPr>
            </w:pPr>
            <w:r w:rsidRPr="00B92C06">
              <w:rPr>
                <w:rFonts w:ascii="Times New Roman" w:eastAsia="DengXian" w:hAnsi="Times New Roman" w:cs="Times New Roman"/>
                <w:b/>
                <w:bCs/>
                <w:kern w:val="0"/>
                <w:sz w:val="18"/>
                <w:szCs w:val="18"/>
              </w:rPr>
              <w:t>5%</w:t>
            </w:r>
          </w:p>
        </w:tc>
        <w:tc>
          <w:tcPr>
            <w:tcW w:w="345" w:type="pct"/>
            <w:shd w:val="clear" w:color="auto" w:fill="FFFFFF" w:themeFill="background1"/>
            <w:vAlign w:val="center"/>
          </w:tcPr>
          <w:p w14:paraId="33B11B4C" w14:textId="00218A71"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3</w:t>
            </w:r>
          </w:p>
        </w:tc>
        <w:tc>
          <w:tcPr>
            <w:tcW w:w="385" w:type="pct"/>
            <w:shd w:val="clear" w:color="auto" w:fill="FFFFFF" w:themeFill="background1"/>
            <w:vAlign w:val="center"/>
          </w:tcPr>
          <w:p w14:paraId="2C710E40" w14:textId="21C8BFBC"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3</w:t>
            </w:r>
          </w:p>
        </w:tc>
        <w:tc>
          <w:tcPr>
            <w:tcW w:w="345" w:type="pct"/>
            <w:shd w:val="clear" w:color="auto" w:fill="FFFFFF" w:themeFill="background1"/>
            <w:vAlign w:val="center"/>
          </w:tcPr>
          <w:p w14:paraId="083C6659" w14:textId="2D7048FF"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4</w:t>
            </w:r>
          </w:p>
        </w:tc>
        <w:tc>
          <w:tcPr>
            <w:tcW w:w="395" w:type="pct"/>
            <w:shd w:val="clear" w:color="auto" w:fill="FFFFFF" w:themeFill="background1"/>
            <w:vAlign w:val="center"/>
          </w:tcPr>
          <w:p w14:paraId="102F278C" w14:textId="0E200942"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5.07 </w:t>
            </w:r>
          </w:p>
        </w:tc>
        <w:tc>
          <w:tcPr>
            <w:tcW w:w="395" w:type="pct"/>
            <w:shd w:val="clear" w:color="auto" w:fill="FFFFFF" w:themeFill="background1"/>
            <w:vAlign w:val="center"/>
          </w:tcPr>
          <w:p w14:paraId="7C0CD6B6" w14:textId="44B97B15"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5.23 </w:t>
            </w:r>
          </w:p>
        </w:tc>
        <w:tc>
          <w:tcPr>
            <w:tcW w:w="396" w:type="pct"/>
            <w:shd w:val="clear" w:color="auto" w:fill="FFFFFF" w:themeFill="background1"/>
            <w:vAlign w:val="center"/>
          </w:tcPr>
          <w:p w14:paraId="1395EE72" w14:textId="7CFC2373"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5.68 </w:t>
            </w:r>
          </w:p>
        </w:tc>
        <w:tc>
          <w:tcPr>
            <w:tcW w:w="413" w:type="pct"/>
            <w:shd w:val="clear" w:color="auto" w:fill="FFFFFF" w:themeFill="background1"/>
            <w:noWrap/>
            <w:vAlign w:val="center"/>
          </w:tcPr>
          <w:p w14:paraId="79E9354C" w14:textId="4EFA76E7"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5.24</w:t>
            </w:r>
          </w:p>
        </w:tc>
        <w:tc>
          <w:tcPr>
            <w:tcW w:w="544" w:type="pct"/>
            <w:shd w:val="clear" w:color="auto" w:fill="FFFFFF" w:themeFill="background1"/>
            <w:noWrap/>
            <w:vAlign w:val="center"/>
          </w:tcPr>
          <w:p w14:paraId="02AE930F" w14:textId="79B06663"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6.53</w:t>
            </w:r>
          </w:p>
        </w:tc>
        <w:tc>
          <w:tcPr>
            <w:tcW w:w="427" w:type="pct"/>
            <w:shd w:val="clear" w:color="auto" w:fill="FFFFFF" w:themeFill="background1"/>
            <w:noWrap/>
            <w:vAlign w:val="center"/>
          </w:tcPr>
          <w:p w14:paraId="7E4C4FE2" w14:textId="7F54E86F"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9.32</w:t>
            </w:r>
          </w:p>
        </w:tc>
      </w:tr>
      <w:tr w:rsidR="009A75BF" w:rsidRPr="00B92C06" w14:paraId="650B3C03" w14:textId="77777777" w:rsidTr="00F968D8">
        <w:trPr>
          <w:trHeight w:val="113"/>
          <w:jc w:val="center"/>
        </w:trPr>
        <w:tc>
          <w:tcPr>
            <w:tcW w:w="489" w:type="pct"/>
            <w:vMerge/>
            <w:shd w:val="clear" w:color="auto" w:fill="FFFFFF" w:themeFill="background1"/>
          </w:tcPr>
          <w:p w14:paraId="3A50F919" w14:textId="77777777" w:rsidR="009A75BF" w:rsidRPr="00B92C06" w:rsidRDefault="009A75BF" w:rsidP="00CD2A22">
            <w:pPr>
              <w:widowControl/>
              <w:jc w:val="center"/>
              <w:rPr>
                <w:rFonts w:ascii="Times New Roman" w:eastAsia="DengXian" w:hAnsi="Times New Roman" w:cs="Times New Roman"/>
                <w:b/>
                <w:bCs/>
                <w:kern w:val="0"/>
                <w:sz w:val="18"/>
                <w:szCs w:val="18"/>
              </w:rPr>
            </w:pPr>
          </w:p>
        </w:tc>
        <w:tc>
          <w:tcPr>
            <w:tcW w:w="431" w:type="pct"/>
            <w:vMerge/>
            <w:shd w:val="clear" w:color="auto" w:fill="FFFFFF" w:themeFill="background1"/>
            <w:vAlign w:val="center"/>
          </w:tcPr>
          <w:p w14:paraId="695B4886" w14:textId="6FE188FB" w:rsidR="009A75BF" w:rsidRPr="00B92C06" w:rsidRDefault="009A75BF" w:rsidP="00CD2A22">
            <w:pPr>
              <w:widowControl/>
              <w:jc w:val="center"/>
              <w:rPr>
                <w:rFonts w:ascii="Times New Roman" w:eastAsia="DengXian" w:hAnsi="Times New Roman" w:cs="Times New Roman"/>
                <w:b/>
                <w:bCs/>
                <w:kern w:val="0"/>
                <w:sz w:val="18"/>
                <w:szCs w:val="18"/>
              </w:rPr>
            </w:pPr>
          </w:p>
        </w:tc>
        <w:tc>
          <w:tcPr>
            <w:tcW w:w="436" w:type="pct"/>
            <w:shd w:val="clear" w:color="auto" w:fill="FFFFFF" w:themeFill="background1"/>
            <w:vAlign w:val="center"/>
          </w:tcPr>
          <w:p w14:paraId="6DFA359D" w14:textId="6BEEC13B" w:rsidR="009A75BF" w:rsidRPr="00B92C06" w:rsidRDefault="009A75BF" w:rsidP="00CD2A22">
            <w:pPr>
              <w:widowControl/>
              <w:jc w:val="center"/>
              <w:rPr>
                <w:rFonts w:ascii="Times New Roman" w:eastAsia="DengXian" w:hAnsi="Times New Roman" w:cs="Times New Roman"/>
                <w:b/>
                <w:bCs/>
                <w:kern w:val="0"/>
                <w:sz w:val="18"/>
                <w:szCs w:val="18"/>
              </w:rPr>
            </w:pPr>
            <w:r w:rsidRPr="00B92C06">
              <w:rPr>
                <w:rFonts w:ascii="Times New Roman" w:eastAsia="DengXian" w:hAnsi="Times New Roman" w:cs="Times New Roman"/>
                <w:b/>
                <w:bCs/>
                <w:kern w:val="0"/>
                <w:sz w:val="18"/>
                <w:szCs w:val="18"/>
              </w:rPr>
              <w:t>50%</w:t>
            </w:r>
          </w:p>
        </w:tc>
        <w:tc>
          <w:tcPr>
            <w:tcW w:w="345" w:type="pct"/>
            <w:shd w:val="clear" w:color="auto" w:fill="FFFFFF" w:themeFill="background1"/>
            <w:vAlign w:val="center"/>
          </w:tcPr>
          <w:p w14:paraId="32E7A852" w14:textId="7765EFEB"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3.5</w:t>
            </w:r>
          </w:p>
        </w:tc>
        <w:tc>
          <w:tcPr>
            <w:tcW w:w="385" w:type="pct"/>
            <w:shd w:val="clear" w:color="auto" w:fill="FFFFFF" w:themeFill="background1"/>
            <w:vAlign w:val="center"/>
          </w:tcPr>
          <w:p w14:paraId="7C3114FF" w14:textId="1CB2057B"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4.5</w:t>
            </w:r>
          </w:p>
        </w:tc>
        <w:tc>
          <w:tcPr>
            <w:tcW w:w="345" w:type="pct"/>
            <w:shd w:val="clear" w:color="auto" w:fill="FFFFFF" w:themeFill="background1"/>
            <w:vAlign w:val="center"/>
          </w:tcPr>
          <w:p w14:paraId="01FF7838" w14:textId="748903F1"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9.5</w:t>
            </w:r>
          </w:p>
        </w:tc>
        <w:tc>
          <w:tcPr>
            <w:tcW w:w="395" w:type="pct"/>
            <w:shd w:val="clear" w:color="auto" w:fill="FFFFFF" w:themeFill="background1"/>
            <w:vAlign w:val="center"/>
          </w:tcPr>
          <w:p w14:paraId="40B3C04E" w14:textId="543A75E6"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5.68 </w:t>
            </w:r>
          </w:p>
        </w:tc>
        <w:tc>
          <w:tcPr>
            <w:tcW w:w="395" w:type="pct"/>
            <w:shd w:val="clear" w:color="auto" w:fill="FFFFFF" w:themeFill="background1"/>
            <w:vAlign w:val="center"/>
          </w:tcPr>
          <w:p w14:paraId="4AE54083" w14:textId="17F22ED9"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6.63 </w:t>
            </w:r>
          </w:p>
        </w:tc>
        <w:tc>
          <w:tcPr>
            <w:tcW w:w="396" w:type="pct"/>
            <w:shd w:val="clear" w:color="auto" w:fill="FFFFFF" w:themeFill="background1"/>
            <w:vAlign w:val="center"/>
          </w:tcPr>
          <w:p w14:paraId="57E8B9B4" w14:textId="1C81D7E8"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14.12 </w:t>
            </w:r>
          </w:p>
        </w:tc>
        <w:tc>
          <w:tcPr>
            <w:tcW w:w="413" w:type="pct"/>
            <w:shd w:val="clear" w:color="auto" w:fill="FFFFFF" w:themeFill="background1"/>
            <w:noWrap/>
            <w:vAlign w:val="center"/>
          </w:tcPr>
          <w:p w14:paraId="16291F9C" w14:textId="7C54C4D2"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6.47</w:t>
            </w:r>
          </w:p>
        </w:tc>
        <w:tc>
          <w:tcPr>
            <w:tcW w:w="544" w:type="pct"/>
            <w:shd w:val="clear" w:color="auto" w:fill="FFFFFF" w:themeFill="background1"/>
            <w:noWrap/>
            <w:vAlign w:val="center"/>
          </w:tcPr>
          <w:p w14:paraId="42AE68C2" w14:textId="5B0FB901"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12.39</w:t>
            </w:r>
          </w:p>
        </w:tc>
        <w:tc>
          <w:tcPr>
            <w:tcW w:w="427" w:type="pct"/>
            <w:shd w:val="clear" w:color="auto" w:fill="FFFFFF" w:themeFill="background1"/>
            <w:noWrap/>
            <w:vAlign w:val="center"/>
          </w:tcPr>
          <w:p w14:paraId="37F5A016" w14:textId="053939DA"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33.64</w:t>
            </w:r>
          </w:p>
        </w:tc>
      </w:tr>
      <w:tr w:rsidR="009A75BF" w:rsidRPr="00B92C06" w14:paraId="34043795" w14:textId="77777777" w:rsidTr="00F968D8">
        <w:trPr>
          <w:trHeight w:val="113"/>
          <w:jc w:val="center"/>
        </w:trPr>
        <w:tc>
          <w:tcPr>
            <w:tcW w:w="489" w:type="pct"/>
            <w:vMerge/>
            <w:shd w:val="clear" w:color="auto" w:fill="FFFFFF" w:themeFill="background1"/>
          </w:tcPr>
          <w:p w14:paraId="3F2FE868" w14:textId="77777777" w:rsidR="009A75BF" w:rsidRPr="00B92C06" w:rsidRDefault="009A75BF" w:rsidP="00CD2A22">
            <w:pPr>
              <w:widowControl/>
              <w:jc w:val="center"/>
              <w:rPr>
                <w:rFonts w:ascii="Times New Roman" w:eastAsia="DengXian" w:hAnsi="Times New Roman" w:cs="Times New Roman"/>
                <w:b/>
                <w:bCs/>
                <w:kern w:val="0"/>
                <w:sz w:val="18"/>
                <w:szCs w:val="18"/>
              </w:rPr>
            </w:pPr>
          </w:p>
        </w:tc>
        <w:tc>
          <w:tcPr>
            <w:tcW w:w="431" w:type="pct"/>
            <w:vMerge/>
            <w:shd w:val="clear" w:color="auto" w:fill="FFFFFF" w:themeFill="background1"/>
            <w:vAlign w:val="center"/>
          </w:tcPr>
          <w:p w14:paraId="576394EC" w14:textId="4F710DEC" w:rsidR="009A75BF" w:rsidRPr="00B92C06" w:rsidRDefault="009A75BF" w:rsidP="00CD2A22">
            <w:pPr>
              <w:widowControl/>
              <w:jc w:val="center"/>
              <w:rPr>
                <w:rFonts w:ascii="Times New Roman" w:eastAsia="DengXian" w:hAnsi="Times New Roman" w:cs="Times New Roman"/>
                <w:b/>
                <w:bCs/>
                <w:kern w:val="0"/>
                <w:sz w:val="18"/>
                <w:szCs w:val="18"/>
              </w:rPr>
            </w:pPr>
          </w:p>
        </w:tc>
        <w:tc>
          <w:tcPr>
            <w:tcW w:w="436" w:type="pct"/>
            <w:shd w:val="clear" w:color="auto" w:fill="FFFFFF" w:themeFill="background1"/>
            <w:vAlign w:val="center"/>
          </w:tcPr>
          <w:p w14:paraId="2254F761" w14:textId="4177E9C6" w:rsidR="009A75BF" w:rsidRPr="00B92C06" w:rsidRDefault="009A75BF" w:rsidP="00CD2A22">
            <w:pPr>
              <w:widowControl/>
              <w:jc w:val="center"/>
              <w:rPr>
                <w:rFonts w:ascii="Times New Roman" w:eastAsia="DengXian" w:hAnsi="Times New Roman" w:cs="Times New Roman"/>
                <w:b/>
                <w:bCs/>
                <w:kern w:val="0"/>
                <w:sz w:val="18"/>
                <w:szCs w:val="18"/>
              </w:rPr>
            </w:pPr>
            <w:r w:rsidRPr="00B92C06">
              <w:rPr>
                <w:rFonts w:ascii="Times New Roman" w:eastAsia="DengXian" w:hAnsi="Times New Roman" w:cs="Times New Roman"/>
                <w:b/>
                <w:bCs/>
                <w:kern w:val="0"/>
                <w:sz w:val="18"/>
                <w:szCs w:val="18"/>
              </w:rPr>
              <w:t>95%</w:t>
            </w:r>
          </w:p>
        </w:tc>
        <w:tc>
          <w:tcPr>
            <w:tcW w:w="345" w:type="pct"/>
            <w:shd w:val="clear" w:color="auto" w:fill="FFFFFF" w:themeFill="background1"/>
            <w:vAlign w:val="center"/>
          </w:tcPr>
          <w:p w14:paraId="30A30F51" w14:textId="7F6D158A"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 xml:space="preserve">　</w:t>
            </w:r>
          </w:p>
        </w:tc>
        <w:tc>
          <w:tcPr>
            <w:tcW w:w="385" w:type="pct"/>
            <w:shd w:val="clear" w:color="auto" w:fill="FFFFFF" w:themeFill="background1"/>
            <w:vAlign w:val="center"/>
          </w:tcPr>
          <w:p w14:paraId="7A8F7069" w14:textId="16E05BED"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 xml:space="preserve">　</w:t>
            </w:r>
          </w:p>
        </w:tc>
        <w:tc>
          <w:tcPr>
            <w:tcW w:w="345" w:type="pct"/>
            <w:shd w:val="clear" w:color="auto" w:fill="FFFFFF" w:themeFill="background1"/>
            <w:vAlign w:val="center"/>
          </w:tcPr>
          <w:p w14:paraId="6BD8721D" w14:textId="38335243"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 xml:space="preserve">　</w:t>
            </w:r>
          </w:p>
        </w:tc>
        <w:tc>
          <w:tcPr>
            <w:tcW w:w="395" w:type="pct"/>
            <w:shd w:val="clear" w:color="auto" w:fill="FFFFFF" w:themeFill="background1"/>
            <w:vAlign w:val="center"/>
          </w:tcPr>
          <w:p w14:paraId="699EBA0B" w14:textId="314B4548"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10.08 </w:t>
            </w:r>
          </w:p>
        </w:tc>
        <w:tc>
          <w:tcPr>
            <w:tcW w:w="395" w:type="pct"/>
            <w:shd w:val="clear" w:color="auto" w:fill="FFFFFF" w:themeFill="background1"/>
            <w:vAlign w:val="center"/>
          </w:tcPr>
          <w:p w14:paraId="09542D6A" w14:textId="3644A977"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19.45 </w:t>
            </w:r>
          </w:p>
        </w:tc>
        <w:tc>
          <w:tcPr>
            <w:tcW w:w="396" w:type="pct"/>
            <w:shd w:val="clear" w:color="auto" w:fill="FFFFFF" w:themeFill="background1"/>
            <w:vAlign w:val="center"/>
          </w:tcPr>
          <w:p w14:paraId="7D5EE0D2" w14:textId="64B4E10A"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67.61 </w:t>
            </w:r>
          </w:p>
        </w:tc>
        <w:tc>
          <w:tcPr>
            <w:tcW w:w="413" w:type="pct"/>
            <w:shd w:val="clear" w:color="auto" w:fill="FFFFFF" w:themeFill="background1"/>
            <w:noWrap/>
            <w:vAlign w:val="center"/>
          </w:tcPr>
          <w:p w14:paraId="3BE3C3A9" w14:textId="11794F47"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10.47</w:t>
            </w:r>
          </w:p>
        </w:tc>
        <w:tc>
          <w:tcPr>
            <w:tcW w:w="544" w:type="pct"/>
            <w:shd w:val="clear" w:color="auto" w:fill="FFFFFF" w:themeFill="background1"/>
            <w:noWrap/>
            <w:vAlign w:val="center"/>
          </w:tcPr>
          <w:p w14:paraId="2BD60F79" w14:textId="75E3047F"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35.11</w:t>
            </w:r>
          </w:p>
        </w:tc>
        <w:tc>
          <w:tcPr>
            <w:tcW w:w="427" w:type="pct"/>
            <w:shd w:val="clear" w:color="auto" w:fill="FFFFFF" w:themeFill="background1"/>
            <w:noWrap/>
            <w:vAlign w:val="center"/>
          </w:tcPr>
          <w:p w14:paraId="4E1C7012" w14:textId="213074B3"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419.15</w:t>
            </w:r>
          </w:p>
        </w:tc>
      </w:tr>
      <w:tr w:rsidR="009A75BF" w:rsidRPr="00B92C06" w14:paraId="5FD6D2E7" w14:textId="77777777" w:rsidTr="00F968D8">
        <w:trPr>
          <w:trHeight w:val="113"/>
          <w:jc w:val="center"/>
        </w:trPr>
        <w:tc>
          <w:tcPr>
            <w:tcW w:w="489" w:type="pct"/>
            <w:vMerge/>
            <w:shd w:val="clear" w:color="auto" w:fill="FFFFFF" w:themeFill="background1"/>
          </w:tcPr>
          <w:p w14:paraId="3FC6E136" w14:textId="77777777" w:rsidR="009A75BF" w:rsidRPr="00B92C06" w:rsidRDefault="009A75BF" w:rsidP="00CD2A22">
            <w:pPr>
              <w:widowControl/>
              <w:jc w:val="center"/>
              <w:rPr>
                <w:rFonts w:ascii="Times New Roman" w:eastAsia="DengXian" w:hAnsi="Times New Roman" w:cs="Times New Roman"/>
                <w:b/>
                <w:bCs/>
                <w:kern w:val="0"/>
                <w:sz w:val="18"/>
                <w:szCs w:val="18"/>
              </w:rPr>
            </w:pPr>
          </w:p>
        </w:tc>
        <w:tc>
          <w:tcPr>
            <w:tcW w:w="431" w:type="pct"/>
            <w:vMerge w:val="restart"/>
            <w:shd w:val="clear" w:color="auto" w:fill="FFFFFF" w:themeFill="background1"/>
            <w:vAlign w:val="center"/>
          </w:tcPr>
          <w:p w14:paraId="260AC488" w14:textId="2BF3B72C" w:rsidR="009A75BF" w:rsidRPr="00B92C06" w:rsidRDefault="009A75BF" w:rsidP="00CD2A22">
            <w:pPr>
              <w:widowControl/>
              <w:jc w:val="center"/>
              <w:rPr>
                <w:rFonts w:ascii="Times New Roman" w:eastAsia="DengXian" w:hAnsi="Times New Roman" w:cs="Times New Roman"/>
                <w:b/>
                <w:bCs/>
                <w:kern w:val="0"/>
                <w:sz w:val="18"/>
                <w:szCs w:val="18"/>
              </w:rPr>
            </w:pPr>
            <w:r w:rsidRPr="00B92C06">
              <w:rPr>
                <w:rFonts w:ascii="Times New Roman" w:eastAsia="DengXian" w:hAnsi="Times New Roman" w:cs="Times New Roman"/>
                <w:b/>
                <w:bCs/>
                <w:kern w:val="0"/>
                <w:sz w:val="18"/>
                <w:szCs w:val="18"/>
              </w:rPr>
              <w:t xml:space="preserve">UL packet-Latency </w:t>
            </w:r>
            <w:r w:rsidRPr="00B92C06">
              <w:rPr>
                <w:rFonts w:ascii="Times New Roman" w:eastAsia="DengXian" w:hAnsi="Times New Roman" w:cs="Times New Roman"/>
                <w:b/>
                <w:bCs/>
                <w:color w:val="000000"/>
                <w:kern w:val="0"/>
                <w:sz w:val="18"/>
                <w:szCs w:val="18"/>
              </w:rPr>
              <w:t>CDF</w:t>
            </w:r>
          </w:p>
        </w:tc>
        <w:tc>
          <w:tcPr>
            <w:tcW w:w="436" w:type="pct"/>
            <w:shd w:val="clear" w:color="auto" w:fill="FFFFFF" w:themeFill="background1"/>
            <w:vAlign w:val="center"/>
          </w:tcPr>
          <w:p w14:paraId="06224C7B" w14:textId="0B5AFDB6" w:rsidR="009A75BF" w:rsidRPr="00B92C06" w:rsidRDefault="009A75BF" w:rsidP="00CD2A22">
            <w:pPr>
              <w:widowControl/>
              <w:jc w:val="center"/>
              <w:rPr>
                <w:rFonts w:ascii="Times New Roman" w:eastAsia="DengXian" w:hAnsi="Times New Roman" w:cs="Times New Roman"/>
                <w:b/>
                <w:bCs/>
                <w:kern w:val="0"/>
                <w:sz w:val="18"/>
                <w:szCs w:val="18"/>
              </w:rPr>
            </w:pPr>
            <w:r w:rsidRPr="00B92C06">
              <w:rPr>
                <w:rFonts w:ascii="Times New Roman" w:eastAsia="DengXian" w:hAnsi="Times New Roman" w:cs="Times New Roman"/>
                <w:b/>
                <w:bCs/>
                <w:kern w:val="0"/>
                <w:sz w:val="18"/>
                <w:szCs w:val="18"/>
              </w:rPr>
              <w:t>Mean</w:t>
            </w:r>
          </w:p>
        </w:tc>
        <w:tc>
          <w:tcPr>
            <w:tcW w:w="345" w:type="pct"/>
            <w:shd w:val="clear" w:color="auto" w:fill="FFFFFF" w:themeFill="background1"/>
            <w:vAlign w:val="center"/>
          </w:tcPr>
          <w:p w14:paraId="6CDCD190" w14:textId="5AF9B48B"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4</w:t>
            </w:r>
          </w:p>
        </w:tc>
        <w:tc>
          <w:tcPr>
            <w:tcW w:w="385" w:type="pct"/>
            <w:shd w:val="clear" w:color="auto" w:fill="FFFFFF" w:themeFill="background1"/>
            <w:vAlign w:val="center"/>
          </w:tcPr>
          <w:p w14:paraId="6E607B12" w14:textId="38901735"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5.7</w:t>
            </w:r>
          </w:p>
        </w:tc>
        <w:tc>
          <w:tcPr>
            <w:tcW w:w="345" w:type="pct"/>
            <w:shd w:val="clear" w:color="auto" w:fill="FFFFFF" w:themeFill="background1"/>
            <w:vAlign w:val="center"/>
          </w:tcPr>
          <w:p w14:paraId="065E41D3" w14:textId="0AD71683"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12.9</w:t>
            </w:r>
          </w:p>
        </w:tc>
        <w:tc>
          <w:tcPr>
            <w:tcW w:w="395" w:type="pct"/>
            <w:shd w:val="clear" w:color="auto" w:fill="FFFFFF" w:themeFill="background1"/>
            <w:vAlign w:val="center"/>
          </w:tcPr>
          <w:p w14:paraId="690FFEDC" w14:textId="0F33A007"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6.64 </w:t>
            </w:r>
          </w:p>
        </w:tc>
        <w:tc>
          <w:tcPr>
            <w:tcW w:w="395" w:type="pct"/>
            <w:shd w:val="clear" w:color="auto" w:fill="FFFFFF" w:themeFill="background1"/>
            <w:vAlign w:val="center"/>
          </w:tcPr>
          <w:p w14:paraId="25B13B81" w14:textId="66549010"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7.25 </w:t>
            </w:r>
          </w:p>
        </w:tc>
        <w:tc>
          <w:tcPr>
            <w:tcW w:w="396" w:type="pct"/>
            <w:shd w:val="clear" w:color="auto" w:fill="FFFFFF" w:themeFill="background1"/>
            <w:vAlign w:val="center"/>
          </w:tcPr>
          <w:p w14:paraId="1B4487D3" w14:textId="6E61F5ED"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8.93 </w:t>
            </w:r>
          </w:p>
        </w:tc>
        <w:tc>
          <w:tcPr>
            <w:tcW w:w="413" w:type="pct"/>
            <w:shd w:val="clear" w:color="auto" w:fill="FFFFFF" w:themeFill="background1"/>
            <w:noWrap/>
            <w:vAlign w:val="center"/>
          </w:tcPr>
          <w:p w14:paraId="2F1B79D4" w14:textId="36A1F37D"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6.68</w:t>
            </w:r>
          </w:p>
        </w:tc>
        <w:tc>
          <w:tcPr>
            <w:tcW w:w="544" w:type="pct"/>
            <w:shd w:val="clear" w:color="auto" w:fill="FFFFFF" w:themeFill="background1"/>
            <w:noWrap/>
            <w:vAlign w:val="center"/>
          </w:tcPr>
          <w:p w14:paraId="4C1D7B21" w14:textId="7E06C684"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12.43</w:t>
            </w:r>
          </w:p>
        </w:tc>
        <w:tc>
          <w:tcPr>
            <w:tcW w:w="427" w:type="pct"/>
            <w:shd w:val="clear" w:color="auto" w:fill="FFFFFF" w:themeFill="background1"/>
            <w:noWrap/>
            <w:vAlign w:val="center"/>
          </w:tcPr>
          <w:p w14:paraId="220974E9" w14:textId="64FABA6D"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21.64</w:t>
            </w:r>
          </w:p>
        </w:tc>
      </w:tr>
      <w:tr w:rsidR="009A75BF" w:rsidRPr="00B92C06" w14:paraId="0ED2CDE4" w14:textId="77777777" w:rsidTr="00F968D8">
        <w:trPr>
          <w:trHeight w:val="113"/>
          <w:jc w:val="center"/>
        </w:trPr>
        <w:tc>
          <w:tcPr>
            <w:tcW w:w="489" w:type="pct"/>
            <w:vMerge/>
            <w:shd w:val="clear" w:color="auto" w:fill="FFFFFF" w:themeFill="background1"/>
          </w:tcPr>
          <w:p w14:paraId="51A7287D" w14:textId="77777777" w:rsidR="009A75BF" w:rsidRPr="00B92C06" w:rsidRDefault="009A75BF" w:rsidP="00CD2A22">
            <w:pPr>
              <w:widowControl/>
              <w:jc w:val="center"/>
              <w:rPr>
                <w:rFonts w:ascii="Times New Roman" w:eastAsia="DengXian" w:hAnsi="Times New Roman" w:cs="Times New Roman"/>
                <w:b/>
                <w:bCs/>
                <w:kern w:val="0"/>
                <w:sz w:val="18"/>
                <w:szCs w:val="18"/>
              </w:rPr>
            </w:pPr>
          </w:p>
        </w:tc>
        <w:tc>
          <w:tcPr>
            <w:tcW w:w="431" w:type="pct"/>
            <w:vMerge/>
            <w:shd w:val="clear" w:color="auto" w:fill="FFFFFF" w:themeFill="background1"/>
            <w:vAlign w:val="center"/>
          </w:tcPr>
          <w:p w14:paraId="0C56B749" w14:textId="4BBAA05F" w:rsidR="009A75BF" w:rsidRPr="00B92C06" w:rsidRDefault="009A75BF" w:rsidP="00CD2A22">
            <w:pPr>
              <w:widowControl/>
              <w:jc w:val="center"/>
              <w:rPr>
                <w:rFonts w:ascii="Times New Roman" w:eastAsia="DengXian" w:hAnsi="Times New Roman" w:cs="Times New Roman"/>
                <w:b/>
                <w:bCs/>
                <w:kern w:val="0"/>
                <w:sz w:val="18"/>
                <w:szCs w:val="18"/>
              </w:rPr>
            </w:pPr>
          </w:p>
        </w:tc>
        <w:tc>
          <w:tcPr>
            <w:tcW w:w="436" w:type="pct"/>
            <w:shd w:val="clear" w:color="auto" w:fill="FFFFFF" w:themeFill="background1"/>
            <w:vAlign w:val="center"/>
          </w:tcPr>
          <w:p w14:paraId="75C230D3" w14:textId="3CC3ED62" w:rsidR="009A75BF" w:rsidRPr="00B92C06" w:rsidRDefault="009A75BF" w:rsidP="00CD2A22">
            <w:pPr>
              <w:widowControl/>
              <w:jc w:val="center"/>
              <w:rPr>
                <w:rFonts w:ascii="Times New Roman" w:eastAsia="DengXian" w:hAnsi="Times New Roman" w:cs="Times New Roman"/>
                <w:b/>
                <w:bCs/>
                <w:kern w:val="0"/>
                <w:sz w:val="18"/>
                <w:szCs w:val="18"/>
              </w:rPr>
            </w:pPr>
            <w:r w:rsidRPr="00B92C06">
              <w:rPr>
                <w:rFonts w:ascii="Times New Roman" w:eastAsia="DengXian" w:hAnsi="Times New Roman" w:cs="Times New Roman"/>
                <w:b/>
                <w:bCs/>
                <w:kern w:val="0"/>
                <w:sz w:val="18"/>
                <w:szCs w:val="18"/>
              </w:rPr>
              <w:t>5%</w:t>
            </w:r>
          </w:p>
        </w:tc>
        <w:tc>
          <w:tcPr>
            <w:tcW w:w="345" w:type="pct"/>
            <w:shd w:val="clear" w:color="auto" w:fill="FFFFFF" w:themeFill="background1"/>
            <w:vAlign w:val="center"/>
          </w:tcPr>
          <w:p w14:paraId="35D80F88" w14:textId="01CEC6D6"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2</w:t>
            </w:r>
          </w:p>
        </w:tc>
        <w:tc>
          <w:tcPr>
            <w:tcW w:w="385" w:type="pct"/>
            <w:shd w:val="clear" w:color="auto" w:fill="FFFFFF" w:themeFill="background1"/>
            <w:vAlign w:val="center"/>
          </w:tcPr>
          <w:p w14:paraId="3CD89811" w14:textId="74AEAE0C"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2.5</w:t>
            </w:r>
          </w:p>
        </w:tc>
        <w:tc>
          <w:tcPr>
            <w:tcW w:w="345" w:type="pct"/>
            <w:shd w:val="clear" w:color="auto" w:fill="FFFFFF" w:themeFill="background1"/>
            <w:vAlign w:val="center"/>
          </w:tcPr>
          <w:p w14:paraId="5C4E9ED6" w14:textId="6C57E5F0"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5</w:t>
            </w:r>
          </w:p>
        </w:tc>
        <w:tc>
          <w:tcPr>
            <w:tcW w:w="395" w:type="pct"/>
            <w:shd w:val="clear" w:color="auto" w:fill="FFFFFF" w:themeFill="background1"/>
            <w:vAlign w:val="center"/>
          </w:tcPr>
          <w:p w14:paraId="4F306FB4" w14:textId="74EFE59A"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6.16 </w:t>
            </w:r>
          </w:p>
        </w:tc>
        <w:tc>
          <w:tcPr>
            <w:tcW w:w="395" w:type="pct"/>
            <w:shd w:val="clear" w:color="auto" w:fill="FFFFFF" w:themeFill="background1"/>
            <w:vAlign w:val="center"/>
          </w:tcPr>
          <w:p w14:paraId="103A1ED1" w14:textId="17F686F9"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6.17 </w:t>
            </w:r>
          </w:p>
        </w:tc>
        <w:tc>
          <w:tcPr>
            <w:tcW w:w="396" w:type="pct"/>
            <w:shd w:val="clear" w:color="auto" w:fill="FFFFFF" w:themeFill="background1"/>
            <w:vAlign w:val="center"/>
          </w:tcPr>
          <w:p w14:paraId="20BCE3E9" w14:textId="364D7859"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6.18 </w:t>
            </w:r>
          </w:p>
        </w:tc>
        <w:tc>
          <w:tcPr>
            <w:tcW w:w="413" w:type="pct"/>
            <w:shd w:val="clear" w:color="auto" w:fill="FFFFFF" w:themeFill="background1"/>
            <w:noWrap/>
            <w:vAlign w:val="center"/>
          </w:tcPr>
          <w:p w14:paraId="09802D07" w14:textId="15FFA673"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4.78</w:t>
            </w:r>
          </w:p>
        </w:tc>
        <w:tc>
          <w:tcPr>
            <w:tcW w:w="544" w:type="pct"/>
            <w:shd w:val="clear" w:color="auto" w:fill="FFFFFF" w:themeFill="background1"/>
            <w:noWrap/>
            <w:vAlign w:val="center"/>
          </w:tcPr>
          <w:p w14:paraId="154C0EAE" w14:textId="0BA14CD7"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6.24</w:t>
            </w:r>
          </w:p>
        </w:tc>
        <w:tc>
          <w:tcPr>
            <w:tcW w:w="427" w:type="pct"/>
            <w:shd w:val="clear" w:color="auto" w:fill="FFFFFF" w:themeFill="background1"/>
            <w:noWrap/>
            <w:vAlign w:val="center"/>
          </w:tcPr>
          <w:p w14:paraId="21DBF856" w14:textId="460D9D63"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7.81</w:t>
            </w:r>
          </w:p>
        </w:tc>
      </w:tr>
      <w:tr w:rsidR="009A75BF" w:rsidRPr="00B92C06" w14:paraId="45E2F135" w14:textId="77777777" w:rsidTr="00F968D8">
        <w:trPr>
          <w:trHeight w:val="113"/>
          <w:jc w:val="center"/>
        </w:trPr>
        <w:tc>
          <w:tcPr>
            <w:tcW w:w="489" w:type="pct"/>
            <w:vMerge/>
            <w:shd w:val="clear" w:color="auto" w:fill="FFFFFF" w:themeFill="background1"/>
          </w:tcPr>
          <w:p w14:paraId="038225C5" w14:textId="77777777" w:rsidR="009A75BF" w:rsidRPr="00B92C06" w:rsidRDefault="009A75BF" w:rsidP="00CD2A22">
            <w:pPr>
              <w:widowControl/>
              <w:jc w:val="center"/>
              <w:rPr>
                <w:rFonts w:ascii="Times New Roman" w:eastAsia="DengXian" w:hAnsi="Times New Roman" w:cs="Times New Roman"/>
                <w:b/>
                <w:bCs/>
                <w:kern w:val="0"/>
                <w:sz w:val="18"/>
                <w:szCs w:val="18"/>
              </w:rPr>
            </w:pPr>
          </w:p>
        </w:tc>
        <w:tc>
          <w:tcPr>
            <w:tcW w:w="431" w:type="pct"/>
            <w:vMerge/>
            <w:shd w:val="clear" w:color="auto" w:fill="FFFFFF" w:themeFill="background1"/>
            <w:vAlign w:val="center"/>
          </w:tcPr>
          <w:p w14:paraId="02313A53" w14:textId="14C9244C" w:rsidR="009A75BF" w:rsidRPr="00B92C06" w:rsidRDefault="009A75BF" w:rsidP="00CD2A22">
            <w:pPr>
              <w:widowControl/>
              <w:jc w:val="center"/>
              <w:rPr>
                <w:rFonts w:ascii="Times New Roman" w:eastAsia="DengXian" w:hAnsi="Times New Roman" w:cs="Times New Roman"/>
                <w:b/>
                <w:bCs/>
                <w:kern w:val="0"/>
                <w:sz w:val="18"/>
                <w:szCs w:val="18"/>
              </w:rPr>
            </w:pPr>
          </w:p>
        </w:tc>
        <w:tc>
          <w:tcPr>
            <w:tcW w:w="436" w:type="pct"/>
            <w:shd w:val="clear" w:color="auto" w:fill="FFFFFF" w:themeFill="background1"/>
            <w:vAlign w:val="center"/>
          </w:tcPr>
          <w:p w14:paraId="35974238" w14:textId="4376A045" w:rsidR="009A75BF" w:rsidRPr="00B92C06" w:rsidRDefault="009A75BF" w:rsidP="00CD2A22">
            <w:pPr>
              <w:widowControl/>
              <w:jc w:val="center"/>
              <w:rPr>
                <w:rFonts w:ascii="Times New Roman" w:eastAsia="DengXian" w:hAnsi="Times New Roman" w:cs="Times New Roman"/>
                <w:b/>
                <w:bCs/>
                <w:kern w:val="0"/>
                <w:sz w:val="18"/>
                <w:szCs w:val="18"/>
              </w:rPr>
            </w:pPr>
            <w:r w:rsidRPr="00B92C06">
              <w:rPr>
                <w:rFonts w:ascii="Times New Roman" w:eastAsia="DengXian" w:hAnsi="Times New Roman" w:cs="Times New Roman"/>
                <w:b/>
                <w:bCs/>
                <w:kern w:val="0"/>
                <w:sz w:val="18"/>
                <w:szCs w:val="18"/>
              </w:rPr>
              <w:t>50%</w:t>
            </w:r>
          </w:p>
        </w:tc>
        <w:tc>
          <w:tcPr>
            <w:tcW w:w="345" w:type="pct"/>
            <w:shd w:val="clear" w:color="auto" w:fill="FFFFFF" w:themeFill="background1"/>
            <w:vAlign w:val="center"/>
          </w:tcPr>
          <w:p w14:paraId="06D41D71" w14:textId="135BAB2C"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3.5</w:t>
            </w:r>
          </w:p>
        </w:tc>
        <w:tc>
          <w:tcPr>
            <w:tcW w:w="385" w:type="pct"/>
            <w:shd w:val="clear" w:color="auto" w:fill="FFFFFF" w:themeFill="background1"/>
            <w:vAlign w:val="center"/>
          </w:tcPr>
          <w:p w14:paraId="127A19EC" w14:textId="3EC2600C"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5</w:t>
            </w:r>
          </w:p>
        </w:tc>
        <w:tc>
          <w:tcPr>
            <w:tcW w:w="345" w:type="pct"/>
            <w:shd w:val="clear" w:color="auto" w:fill="FFFFFF" w:themeFill="background1"/>
            <w:vAlign w:val="center"/>
          </w:tcPr>
          <w:p w14:paraId="71412A1B" w14:textId="41EB7484"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10.5</w:t>
            </w:r>
          </w:p>
        </w:tc>
        <w:tc>
          <w:tcPr>
            <w:tcW w:w="395" w:type="pct"/>
            <w:shd w:val="clear" w:color="auto" w:fill="FFFFFF" w:themeFill="background1"/>
            <w:vAlign w:val="center"/>
          </w:tcPr>
          <w:p w14:paraId="6BF93090" w14:textId="31C08191"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6.38 </w:t>
            </w:r>
          </w:p>
        </w:tc>
        <w:tc>
          <w:tcPr>
            <w:tcW w:w="395" w:type="pct"/>
            <w:shd w:val="clear" w:color="auto" w:fill="FFFFFF" w:themeFill="background1"/>
            <w:vAlign w:val="center"/>
          </w:tcPr>
          <w:p w14:paraId="51C8ED96" w14:textId="0272FB86"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6.42 </w:t>
            </w:r>
          </w:p>
        </w:tc>
        <w:tc>
          <w:tcPr>
            <w:tcW w:w="396" w:type="pct"/>
            <w:shd w:val="clear" w:color="auto" w:fill="FFFFFF" w:themeFill="background1"/>
            <w:vAlign w:val="center"/>
          </w:tcPr>
          <w:p w14:paraId="244F7547" w14:textId="67D1703F"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6.52 </w:t>
            </w:r>
          </w:p>
        </w:tc>
        <w:tc>
          <w:tcPr>
            <w:tcW w:w="413" w:type="pct"/>
            <w:shd w:val="clear" w:color="auto" w:fill="FFFFFF" w:themeFill="background1"/>
            <w:noWrap/>
            <w:vAlign w:val="center"/>
          </w:tcPr>
          <w:p w14:paraId="1752D9D8" w14:textId="4034E3CA"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6.38</w:t>
            </w:r>
          </w:p>
        </w:tc>
        <w:tc>
          <w:tcPr>
            <w:tcW w:w="544" w:type="pct"/>
            <w:shd w:val="clear" w:color="auto" w:fill="FFFFFF" w:themeFill="background1"/>
            <w:noWrap/>
            <w:vAlign w:val="center"/>
          </w:tcPr>
          <w:p w14:paraId="607BFE05" w14:textId="4813A462"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10.70</w:t>
            </w:r>
          </w:p>
        </w:tc>
        <w:tc>
          <w:tcPr>
            <w:tcW w:w="427" w:type="pct"/>
            <w:shd w:val="clear" w:color="auto" w:fill="FFFFFF" w:themeFill="background1"/>
            <w:noWrap/>
            <w:vAlign w:val="center"/>
          </w:tcPr>
          <w:p w14:paraId="0FCCFBC2" w14:textId="349621F0"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16.20</w:t>
            </w:r>
          </w:p>
        </w:tc>
      </w:tr>
      <w:tr w:rsidR="009A75BF" w:rsidRPr="00B92C06" w14:paraId="3B3EC92B" w14:textId="77777777" w:rsidTr="00F968D8">
        <w:trPr>
          <w:trHeight w:val="113"/>
          <w:jc w:val="center"/>
        </w:trPr>
        <w:tc>
          <w:tcPr>
            <w:tcW w:w="489" w:type="pct"/>
            <w:vMerge/>
            <w:shd w:val="clear" w:color="auto" w:fill="FFFFFF" w:themeFill="background1"/>
          </w:tcPr>
          <w:p w14:paraId="2EBA40E9" w14:textId="77777777" w:rsidR="009A75BF" w:rsidRPr="00B92C06" w:rsidRDefault="009A75BF" w:rsidP="00CD2A22">
            <w:pPr>
              <w:widowControl/>
              <w:jc w:val="center"/>
              <w:rPr>
                <w:rFonts w:ascii="Times New Roman" w:eastAsia="DengXian" w:hAnsi="Times New Roman" w:cs="Times New Roman"/>
                <w:b/>
                <w:bCs/>
                <w:kern w:val="0"/>
                <w:sz w:val="18"/>
                <w:szCs w:val="18"/>
              </w:rPr>
            </w:pPr>
          </w:p>
        </w:tc>
        <w:tc>
          <w:tcPr>
            <w:tcW w:w="431" w:type="pct"/>
            <w:vMerge/>
            <w:shd w:val="clear" w:color="auto" w:fill="FFFFFF" w:themeFill="background1"/>
            <w:vAlign w:val="center"/>
          </w:tcPr>
          <w:p w14:paraId="1F8B1FEA" w14:textId="32EFA5D9" w:rsidR="009A75BF" w:rsidRPr="00B92C06" w:rsidRDefault="009A75BF" w:rsidP="00CD2A22">
            <w:pPr>
              <w:widowControl/>
              <w:jc w:val="center"/>
              <w:rPr>
                <w:rFonts w:ascii="Times New Roman" w:eastAsia="DengXian" w:hAnsi="Times New Roman" w:cs="Times New Roman"/>
                <w:b/>
                <w:bCs/>
                <w:kern w:val="0"/>
                <w:sz w:val="18"/>
                <w:szCs w:val="18"/>
              </w:rPr>
            </w:pPr>
          </w:p>
        </w:tc>
        <w:tc>
          <w:tcPr>
            <w:tcW w:w="436" w:type="pct"/>
            <w:shd w:val="clear" w:color="auto" w:fill="FFFFFF" w:themeFill="background1"/>
            <w:vAlign w:val="center"/>
          </w:tcPr>
          <w:p w14:paraId="375418A5" w14:textId="38EF3E79" w:rsidR="009A75BF" w:rsidRPr="00B92C06" w:rsidRDefault="009A75BF" w:rsidP="00CD2A22">
            <w:pPr>
              <w:widowControl/>
              <w:jc w:val="center"/>
              <w:rPr>
                <w:rFonts w:ascii="Times New Roman" w:eastAsia="DengXian" w:hAnsi="Times New Roman" w:cs="Times New Roman"/>
                <w:b/>
                <w:bCs/>
                <w:kern w:val="0"/>
                <w:sz w:val="18"/>
                <w:szCs w:val="18"/>
              </w:rPr>
            </w:pPr>
            <w:r w:rsidRPr="00B92C06">
              <w:rPr>
                <w:rFonts w:ascii="Times New Roman" w:eastAsia="DengXian" w:hAnsi="Times New Roman" w:cs="Times New Roman"/>
                <w:b/>
                <w:bCs/>
                <w:kern w:val="0"/>
                <w:sz w:val="18"/>
                <w:szCs w:val="18"/>
              </w:rPr>
              <w:t>95%</w:t>
            </w:r>
          </w:p>
        </w:tc>
        <w:tc>
          <w:tcPr>
            <w:tcW w:w="345" w:type="pct"/>
            <w:shd w:val="clear" w:color="auto" w:fill="FFFFFF" w:themeFill="background1"/>
            <w:vAlign w:val="center"/>
          </w:tcPr>
          <w:p w14:paraId="3042341B" w14:textId="7EA0C1F6"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 xml:space="preserve">　</w:t>
            </w:r>
          </w:p>
        </w:tc>
        <w:tc>
          <w:tcPr>
            <w:tcW w:w="385" w:type="pct"/>
            <w:shd w:val="clear" w:color="auto" w:fill="FFFFFF" w:themeFill="background1"/>
            <w:vAlign w:val="center"/>
          </w:tcPr>
          <w:p w14:paraId="76D5B231" w14:textId="783DE908"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 xml:space="preserve">　</w:t>
            </w:r>
          </w:p>
        </w:tc>
        <w:tc>
          <w:tcPr>
            <w:tcW w:w="345" w:type="pct"/>
            <w:shd w:val="clear" w:color="auto" w:fill="FFFFFF" w:themeFill="background1"/>
            <w:vAlign w:val="center"/>
          </w:tcPr>
          <w:p w14:paraId="7F21FF74" w14:textId="7A21E30B"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 xml:space="preserve">　</w:t>
            </w:r>
          </w:p>
        </w:tc>
        <w:tc>
          <w:tcPr>
            <w:tcW w:w="395" w:type="pct"/>
            <w:shd w:val="clear" w:color="auto" w:fill="FFFFFF" w:themeFill="background1"/>
            <w:vAlign w:val="center"/>
          </w:tcPr>
          <w:p w14:paraId="5651F682" w14:textId="78D68FC4"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9.03 </w:t>
            </w:r>
          </w:p>
        </w:tc>
        <w:tc>
          <w:tcPr>
            <w:tcW w:w="395" w:type="pct"/>
            <w:shd w:val="clear" w:color="auto" w:fill="FFFFFF" w:themeFill="background1"/>
            <w:vAlign w:val="center"/>
          </w:tcPr>
          <w:p w14:paraId="216AAC53" w14:textId="3DFD2202"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11.50 </w:t>
            </w:r>
          </w:p>
        </w:tc>
        <w:tc>
          <w:tcPr>
            <w:tcW w:w="396" w:type="pct"/>
            <w:shd w:val="clear" w:color="auto" w:fill="FFFFFF" w:themeFill="background1"/>
            <w:vAlign w:val="center"/>
          </w:tcPr>
          <w:p w14:paraId="1461B07D" w14:textId="500219DA" w:rsidR="009A75BF" w:rsidRPr="00B92C06" w:rsidRDefault="009A75BF" w:rsidP="00CD2A22">
            <w:pPr>
              <w:jc w:val="center"/>
              <w:rPr>
                <w:rFonts w:ascii="Times New Roman" w:hAnsi="Times New Roman" w:cs="Times New Roman"/>
                <w:sz w:val="18"/>
                <w:szCs w:val="18"/>
              </w:rPr>
            </w:pPr>
            <w:r>
              <w:rPr>
                <w:rFonts w:ascii="Times New Roman" w:hAnsi="Times New Roman" w:cs="Times New Roman"/>
                <w:color w:val="000000"/>
                <w:sz w:val="18"/>
                <w:szCs w:val="18"/>
              </w:rPr>
              <w:t xml:space="preserve">18.67 </w:t>
            </w:r>
          </w:p>
        </w:tc>
        <w:tc>
          <w:tcPr>
            <w:tcW w:w="413" w:type="pct"/>
            <w:shd w:val="clear" w:color="auto" w:fill="FFFFFF" w:themeFill="background1"/>
            <w:noWrap/>
            <w:vAlign w:val="center"/>
          </w:tcPr>
          <w:p w14:paraId="02BC7811" w14:textId="5EB69AFD"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9.51</w:t>
            </w:r>
          </w:p>
        </w:tc>
        <w:tc>
          <w:tcPr>
            <w:tcW w:w="544" w:type="pct"/>
            <w:shd w:val="clear" w:color="auto" w:fill="FFFFFF" w:themeFill="background1"/>
            <w:noWrap/>
            <w:vAlign w:val="center"/>
          </w:tcPr>
          <w:p w14:paraId="1356D0B0" w14:textId="1E64B30E"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24.39</w:t>
            </w:r>
          </w:p>
        </w:tc>
        <w:tc>
          <w:tcPr>
            <w:tcW w:w="427" w:type="pct"/>
            <w:shd w:val="clear" w:color="auto" w:fill="FFFFFF" w:themeFill="background1"/>
            <w:noWrap/>
            <w:vAlign w:val="center"/>
          </w:tcPr>
          <w:p w14:paraId="04909F60" w14:textId="1835DD15" w:rsidR="009A75BF" w:rsidRPr="00B92C06" w:rsidRDefault="009A75BF" w:rsidP="00CD2A22">
            <w:pPr>
              <w:jc w:val="center"/>
              <w:rPr>
                <w:rFonts w:ascii="Times New Roman" w:hAnsi="Times New Roman" w:cs="Times New Roman"/>
                <w:sz w:val="18"/>
                <w:szCs w:val="18"/>
              </w:rPr>
            </w:pPr>
            <w:r w:rsidRPr="00B92C06">
              <w:rPr>
                <w:rFonts w:ascii="Times New Roman" w:eastAsia="DengXian" w:hAnsi="Times New Roman" w:cs="Times New Roman"/>
                <w:color w:val="000000"/>
                <w:sz w:val="18"/>
                <w:szCs w:val="18"/>
              </w:rPr>
              <w:t>51.33</w:t>
            </w:r>
          </w:p>
        </w:tc>
      </w:tr>
    </w:tbl>
    <w:p w14:paraId="7578A5AB" w14:textId="77777777" w:rsidR="00CD2A22" w:rsidRDefault="00CD2A22" w:rsidP="00CD2A22">
      <w:pPr>
        <w:rPr>
          <w:rFonts w:ascii="Times New Roman" w:eastAsia="DengXian" w:hAnsi="Times New Roman" w:cs="Times New Roman"/>
          <w:kern w:val="0"/>
          <w:sz w:val="20"/>
          <w:szCs w:val="20"/>
          <w:lang w:val="en-GB"/>
        </w:rPr>
      </w:pPr>
    </w:p>
    <w:p w14:paraId="307881BD" w14:textId="4DA7B06A" w:rsidR="00CD2A22" w:rsidRDefault="00440633" w:rsidP="00CD2A22">
      <w:pPr>
        <w:jc w:val="center"/>
        <w:rPr>
          <w:rFonts w:ascii="Times New Roman" w:eastAsia="DengXian" w:hAnsi="Times New Roman" w:cs="Times New Roman"/>
          <w:b/>
          <w:kern w:val="0"/>
          <w:sz w:val="20"/>
          <w:szCs w:val="20"/>
          <w:lang w:val="en-GB"/>
        </w:rPr>
      </w:pPr>
      <w:r w:rsidRPr="005D073D">
        <w:rPr>
          <w:rFonts w:ascii="Times New Roman" w:eastAsia="DengXian" w:hAnsi="Times New Roman" w:cs="Times New Roman"/>
          <w:b/>
          <w:kern w:val="0"/>
          <w:sz w:val="20"/>
          <w:szCs w:val="20"/>
          <w:lang w:val="en-GB" w:eastAsia="en-US"/>
        </w:rPr>
        <w:t xml:space="preserve">Table </w:t>
      </w:r>
      <w:r w:rsidRPr="005D073D">
        <w:rPr>
          <w:rFonts w:ascii="Times New Roman" w:eastAsia="DengXian" w:hAnsi="Times New Roman" w:cs="Times New Roman" w:hint="eastAsia"/>
          <w:b/>
          <w:kern w:val="0"/>
          <w:sz w:val="20"/>
          <w:szCs w:val="20"/>
          <w:lang w:val="en-GB"/>
        </w:rPr>
        <w:t>B</w:t>
      </w:r>
      <w:r w:rsidRPr="005D073D">
        <w:rPr>
          <w:rFonts w:ascii="Times New Roman" w:eastAsia="DengXian" w:hAnsi="Times New Roman" w:cs="Times New Roman"/>
          <w:b/>
          <w:kern w:val="0"/>
          <w:sz w:val="20"/>
          <w:szCs w:val="20"/>
          <w:lang w:val="en-GB"/>
        </w:rPr>
        <w:t>.</w:t>
      </w:r>
      <w:r>
        <w:rPr>
          <w:rFonts w:ascii="Times New Roman" w:eastAsia="DengXian" w:hAnsi="Times New Roman" w:cs="Times New Roman" w:hint="eastAsia"/>
          <w:b/>
          <w:kern w:val="0"/>
          <w:sz w:val="20"/>
          <w:szCs w:val="20"/>
          <w:lang w:val="en-GB"/>
        </w:rPr>
        <w:t>3</w:t>
      </w:r>
      <w:r w:rsidRPr="005D073D">
        <w:rPr>
          <w:rFonts w:ascii="Times New Roman" w:eastAsia="DengXian" w:hAnsi="Times New Roman" w:cs="Times New Roman"/>
          <w:b/>
          <w:kern w:val="0"/>
          <w:sz w:val="20"/>
          <w:szCs w:val="20"/>
          <w:lang w:val="en-GB"/>
        </w:rPr>
        <w:t>.1.1</w:t>
      </w:r>
      <w:r>
        <w:rPr>
          <w:rFonts w:ascii="Times New Roman" w:eastAsia="DengXian" w:hAnsi="Times New Roman" w:cs="Times New Roman" w:hint="eastAsia"/>
          <w:b/>
          <w:kern w:val="0"/>
          <w:sz w:val="20"/>
          <w:szCs w:val="20"/>
          <w:lang w:val="en-GB"/>
        </w:rPr>
        <w:t>.2-2</w:t>
      </w:r>
      <w:r w:rsidRPr="005D073D">
        <w:rPr>
          <w:rFonts w:ascii="Times New Roman" w:eastAsia="DengXian" w:hAnsi="Times New Roman" w:cs="Times New Roman"/>
          <w:b/>
          <w:kern w:val="0"/>
          <w:sz w:val="20"/>
          <w:szCs w:val="20"/>
          <w:lang w:val="en-GB" w:eastAsia="en-US"/>
        </w:rPr>
        <w:t xml:space="preserve">: </w:t>
      </w:r>
      <w:r>
        <w:rPr>
          <w:rFonts w:ascii="Times New Roman" w:eastAsia="DengXian" w:hAnsi="Times New Roman" w:cs="Times New Roman" w:hint="eastAsia"/>
          <w:b/>
          <w:kern w:val="0"/>
          <w:sz w:val="20"/>
          <w:szCs w:val="20"/>
          <w:lang w:val="en-GB"/>
        </w:rPr>
        <w:t>R</w:t>
      </w:r>
      <w:r w:rsidRPr="005D073D">
        <w:rPr>
          <w:rFonts w:ascii="Times New Roman" w:eastAsia="DengXian" w:hAnsi="Times New Roman" w:cs="Times New Roman"/>
          <w:b/>
          <w:kern w:val="0"/>
          <w:sz w:val="20"/>
          <w:szCs w:val="20"/>
          <w:lang w:val="en-GB" w:eastAsia="en-US"/>
        </w:rPr>
        <w:t xml:space="preserve">esults </w:t>
      </w:r>
      <w:r>
        <w:rPr>
          <w:rFonts w:ascii="Times New Roman" w:eastAsia="DengXian" w:hAnsi="Times New Roman" w:cs="Times New Roman" w:hint="eastAsia"/>
          <w:b/>
          <w:kern w:val="0"/>
          <w:sz w:val="20"/>
          <w:szCs w:val="20"/>
          <w:lang w:val="en-GB"/>
        </w:rPr>
        <w:t>of</w:t>
      </w:r>
      <w:r w:rsidR="00CD2A22">
        <w:rPr>
          <w:rFonts w:ascii="Times New Roman" w:eastAsia="DengXian" w:hAnsi="Times New Roman" w:cs="Times New Roman" w:hint="eastAsia"/>
          <w:b/>
          <w:kern w:val="0"/>
          <w:sz w:val="20"/>
          <w:szCs w:val="20"/>
          <w:lang w:val="en-GB"/>
        </w:rPr>
        <w:t xml:space="preserve"> Indoor (FR1) dynamic SBFD vs. semi-static SBFD, </w:t>
      </w:r>
      <w:r w:rsidR="00CD2A22" w:rsidRPr="005B61E5">
        <w:rPr>
          <w:rFonts w:ascii="Times New Roman" w:eastAsia="DengXian" w:hAnsi="Times New Roman" w:cs="Times New Roman"/>
          <w:b/>
          <w:kern w:val="0"/>
          <w:sz w:val="20"/>
          <w:szCs w:val="20"/>
          <w:lang w:val="en-GB"/>
        </w:rPr>
        <w:t>{XXXXU}</w:t>
      </w:r>
      <w:r w:rsidR="00CD2A22">
        <w:rPr>
          <w:rFonts w:ascii="Times New Roman" w:eastAsia="DengXian" w:hAnsi="Times New Roman" w:cs="Times New Roman" w:hint="eastAsia"/>
          <w:b/>
          <w:kern w:val="0"/>
          <w:sz w:val="20"/>
          <w:szCs w:val="20"/>
          <w:lang w:val="en-GB"/>
        </w:rPr>
        <w:t xml:space="preserve"> </w:t>
      </w:r>
    </w:p>
    <w:p w14:paraId="1A1609CD" w14:textId="77777777" w:rsidR="00CD2A22" w:rsidRPr="005B61E5" w:rsidRDefault="00CD2A22" w:rsidP="00CD2A22">
      <w:pPr>
        <w:jc w:val="center"/>
        <w:rPr>
          <w:rFonts w:ascii="Times New Roman" w:eastAsia="DengXian" w:hAnsi="Times New Roman" w:cs="Times New Roman"/>
          <w:b/>
          <w:kern w:val="0"/>
          <w:sz w:val="20"/>
          <w:szCs w:val="20"/>
          <w:lang w:val="en-GB"/>
        </w:rPr>
      </w:pPr>
      <w:r>
        <w:rPr>
          <w:rFonts w:ascii="Times New Roman" w:eastAsia="DengXian" w:hAnsi="Times New Roman" w:cs="Times New Roman" w:hint="eastAsia"/>
          <w:b/>
          <w:kern w:val="0"/>
          <w:sz w:val="20"/>
          <w:szCs w:val="20"/>
          <w:lang w:val="en-GB"/>
        </w:rPr>
        <w:t>(</w:t>
      </w:r>
      <w:proofErr w:type="gramStart"/>
      <w:r>
        <w:rPr>
          <w:rFonts w:ascii="Times New Roman" w:eastAsia="DengXian" w:hAnsi="Times New Roman" w:cs="Times New Roman" w:hint="eastAsia"/>
          <w:b/>
          <w:kern w:val="0"/>
          <w:sz w:val="20"/>
          <w:szCs w:val="20"/>
          <w:lang w:val="en-GB"/>
        </w:rPr>
        <w:t>dynamic</w:t>
      </w:r>
      <w:proofErr w:type="gramEnd"/>
      <w:r>
        <w:rPr>
          <w:rFonts w:ascii="Times New Roman" w:eastAsia="DengXian" w:hAnsi="Times New Roman" w:cs="Times New Roman" w:hint="eastAsia"/>
          <w:b/>
          <w:kern w:val="0"/>
          <w:sz w:val="20"/>
          <w:szCs w:val="20"/>
          <w:lang w:val="en-GB"/>
        </w:rPr>
        <w:t xml:space="preserve"> SBFD Option 3, large packet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2"/>
        <w:gridCol w:w="1844"/>
        <w:gridCol w:w="878"/>
        <w:gridCol w:w="939"/>
        <w:gridCol w:w="1110"/>
        <w:gridCol w:w="949"/>
        <w:gridCol w:w="883"/>
        <w:gridCol w:w="1110"/>
        <w:gridCol w:w="949"/>
      </w:tblGrid>
      <w:tr w:rsidR="00B77158" w:rsidRPr="00B77158" w14:paraId="65BF29EF" w14:textId="77777777" w:rsidTr="00807668">
        <w:trPr>
          <w:trHeight w:val="278"/>
        </w:trPr>
        <w:tc>
          <w:tcPr>
            <w:tcW w:w="0" w:type="auto"/>
            <w:gridSpan w:val="9"/>
          </w:tcPr>
          <w:p w14:paraId="5A82C4A7" w14:textId="1B12AD37" w:rsidR="00B77158" w:rsidRPr="00B77158" w:rsidRDefault="00B77158" w:rsidP="00CD2A22">
            <w:pPr>
              <w:widowControl/>
              <w:jc w:val="center"/>
              <w:rPr>
                <w:rFonts w:ascii="Times New Roman" w:eastAsia="DengXian" w:hAnsi="Times New Roman" w:cs="Times New Roman"/>
                <w:b/>
                <w:i/>
                <w:color w:val="000000"/>
                <w:kern w:val="0"/>
                <w:sz w:val="20"/>
                <w:szCs w:val="20"/>
              </w:rPr>
            </w:pPr>
            <w:r w:rsidRPr="00B77158">
              <w:rPr>
                <w:rFonts w:ascii="Times New Roman" w:eastAsia="DengXian" w:hAnsi="Times New Roman" w:cs="Times New Roman"/>
                <w:b/>
                <w:i/>
                <w:kern w:val="0"/>
                <w:sz w:val="20"/>
                <w:szCs w:val="20"/>
              </w:rPr>
              <w:t xml:space="preserve">Simple description of key assumptions (RSI based on 1dB </w:t>
            </w:r>
            <w:proofErr w:type="spellStart"/>
            <w:r w:rsidRPr="00B77158">
              <w:rPr>
                <w:rFonts w:ascii="Times New Roman" w:eastAsia="DengXian" w:hAnsi="Times New Roman" w:cs="Times New Roman"/>
                <w:b/>
                <w:i/>
                <w:kern w:val="0"/>
                <w:sz w:val="20"/>
                <w:szCs w:val="20"/>
              </w:rPr>
              <w:t>desense</w:t>
            </w:r>
            <w:proofErr w:type="spellEnd"/>
            <w:r w:rsidRPr="00B77158">
              <w:rPr>
                <w:rFonts w:ascii="Times New Roman" w:eastAsia="DengXian" w:hAnsi="Times New Roman" w:cs="Times New Roman"/>
                <w:b/>
                <w:i/>
                <w:kern w:val="0"/>
                <w:sz w:val="20"/>
                <w:szCs w:val="20"/>
              </w:rPr>
              <w:t xml:space="preserve">, </w:t>
            </w:r>
            <w:r w:rsidRPr="00B77158">
              <w:rPr>
                <w:rFonts w:ascii="Times New Roman" w:hAnsi="Times New Roman" w:cs="Times New Roman"/>
                <w:b/>
                <w:bCs/>
                <w:i/>
                <w:iCs/>
                <w:sz w:val="20"/>
                <w:szCs w:val="20"/>
              </w:rPr>
              <w:t xml:space="preserve">Twice area &amp; same </w:t>
            </w:r>
            <w:proofErr w:type="spellStart"/>
            <w:r w:rsidRPr="00B77158">
              <w:rPr>
                <w:rFonts w:ascii="Times New Roman" w:hAnsi="Times New Roman" w:cs="Times New Roman"/>
                <w:b/>
                <w:bCs/>
                <w:i/>
                <w:iCs/>
                <w:sz w:val="20"/>
                <w:szCs w:val="20"/>
              </w:rPr>
              <w:t>TxRUs</w:t>
            </w:r>
            <w:proofErr w:type="spellEnd"/>
            <w:r w:rsidRPr="00B77158">
              <w:rPr>
                <w:rFonts w:ascii="Times New Roman" w:hAnsi="Times New Roman" w:cs="Times New Roman"/>
                <w:b/>
                <w:bCs/>
                <w:i/>
                <w:iCs/>
                <w:sz w:val="20"/>
                <w:szCs w:val="20"/>
              </w:rPr>
              <w:t xml:space="preserve"> (Option 2), SBFD slot configuration {XXXXU}, dynamic SBFD Option 3, DL: 0.5Mbytes, UL: 0.125Mbyte</w:t>
            </w:r>
            <w:r w:rsidRPr="00B77158">
              <w:rPr>
                <w:rFonts w:ascii="Times New Roman" w:eastAsia="DengXian" w:hAnsi="Times New Roman" w:cs="Times New Roman"/>
                <w:b/>
                <w:i/>
                <w:kern w:val="0"/>
                <w:sz w:val="20"/>
                <w:szCs w:val="20"/>
              </w:rPr>
              <w:t>)</w:t>
            </w:r>
          </w:p>
        </w:tc>
      </w:tr>
      <w:tr w:rsidR="00B77158" w:rsidRPr="00B77158" w14:paraId="7B87D63B" w14:textId="77777777" w:rsidTr="00807668">
        <w:trPr>
          <w:trHeight w:val="278"/>
        </w:trPr>
        <w:tc>
          <w:tcPr>
            <w:tcW w:w="0" w:type="auto"/>
            <w:gridSpan w:val="3"/>
            <w:vMerge w:val="restart"/>
          </w:tcPr>
          <w:p w14:paraId="71B8ABE9" w14:textId="2EF09900" w:rsidR="00B77158" w:rsidRPr="00B77158" w:rsidRDefault="00B77158" w:rsidP="00CD2A22">
            <w:pPr>
              <w:widowControl/>
              <w:jc w:val="center"/>
              <w:rPr>
                <w:rFonts w:ascii="Times New Roman" w:eastAsia="DengXian" w:hAnsi="Times New Roman" w:cs="Times New Roman"/>
                <w:b/>
                <w:bCs/>
                <w:kern w:val="0"/>
                <w:sz w:val="20"/>
                <w:szCs w:val="20"/>
              </w:rPr>
            </w:pPr>
          </w:p>
        </w:tc>
        <w:tc>
          <w:tcPr>
            <w:tcW w:w="0" w:type="auto"/>
            <w:gridSpan w:val="3"/>
            <w:shd w:val="clear" w:color="auto" w:fill="auto"/>
            <w:vAlign w:val="center"/>
          </w:tcPr>
          <w:p w14:paraId="54A7EDAC" w14:textId="77777777" w:rsidR="00B77158" w:rsidRPr="00B77158" w:rsidRDefault="00B77158" w:rsidP="00CD2A22">
            <w:pPr>
              <w:widowControl/>
              <w:jc w:val="center"/>
              <w:rPr>
                <w:rFonts w:ascii="Times New Roman" w:eastAsia="DengXian" w:hAnsi="Times New Roman" w:cs="Times New Roman"/>
                <w:b/>
                <w:color w:val="000000"/>
                <w:kern w:val="0"/>
                <w:sz w:val="20"/>
                <w:szCs w:val="20"/>
              </w:rPr>
            </w:pPr>
            <w:r w:rsidRPr="00B77158">
              <w:rPr>
                <w:rFonts w:ascii="Times New Roman" w:eastAsia="DengXian" w:hAnsi="Times New Roman" w:cs="Times New Roman"/>
                <w:b/>
                <w:color w:val="000000"/>
                <w:kern w:val="0"/>
                <w:sz w:val="20"/>
                <w:szCs w:val="20"/>
              </w:rPr>
              <w:t>[vivo]</w:t>
            </w:r>
          </w:p>
        </w:tc>
        <w:tc>
          <w:tcPr>
            <w:tcW w:w="0" w:type="auto"/>
            <w:gridSpan w:val="3"/>
            <w:shd w:val="clear" w:color="auto" w:fill="auto"/>
            <w:vAlign w:val="center"/>
          </w:tcPr>
          <w:p w14:paraId="4955CC35" w14:textId="77777777" w:rsidR="00B77158" w:rsidRPr="00B77158" w:rsidRDefault="00B77158" w:rsidP="00CD2A22">
            <w:pPr>
              <w:widowControl/>
              <w:jc w:val="center"/>
              <w:rPr>
                <w:rFonts w:ascii="Times New Roman" w:eastAsia="DengXian" w:hAnsi="Times New Roman" w:cs="Times New Roman"/>
                <w:b/>
                <w:color w:val="000000"/>
                <w:kern w:val="0"/>
                <w:sz w:val="20"/>
                <w:szCs w:val="20"/>
              </w:rPr>
            </w:pPr>
            <w:r w:rsidRPr="00B77158">
              <w:rPr>
                <w:rFonts w:ascii="Times New Roman" w:eastAsia="DengXian" w:hAnsi="Times New Roman" w:cs="Times New Roman"/>
                <w:b/>
                <w:color w:val="000000"/>
                <w:kern w:val="0"/>
                <w:sz w:val="20"/>
                <w:szCs w:val="20"/>
              </w:rPr>
              <w:t>[Ericsson]</w:t>
            </w:r>
          </w:p>
        </w:tc>
      </w:tr>
      <w:tr w:rsidR="00B77158" w:rsidRPr="00B77158" w14:paraId="1A46222A" w14:textId="77777777" w:rsidTr="00807668">
        <w:trPr>
          <w:trHeight w:val="278"/>
        </w:trPr>
        <w:tc>
          <w:tcPr>
            <w:tcW w:w="0" w:type="auto"/>
            <w:gridSpan w:val="3"/>
            <w:vMerge/>
          </w:tcPr>
          <w:p w14:paraId="2532927E" w14:textId="7897CF09" w:rsidR="00B77158" w:rsidRPr="00B77158" w:rsidRDefault="00B77158" w:rsidP="00CD2A22">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202AA565" w14:textId="77777777" w:rsidR="00B77158" w:rsidRPr="00B77158" w:rsidRDefault="00B77158" w:rsidP="00CD2A22">
            <w:pPr>
              <w:widowControl/>
              <w:jc w:val="center"/>
              <w:rPr>
                <w:rFonts w:ascii="Times New Roman" w:eastAsia="DengXian" w:hAnsi="Times New Roman" w:cs="Times New Roman"/>
                <w:b/>
                <w:color w:val="000000"/>
                <w:kern w:val="0"/>
                <w:sz w:val="20"/>
                <w:szCs w:val="20"/>
              </w:rPr>
            </w:pPr>
            <w:r w:rsidRPr="00B77158">
              <w:rPr>
                <w:rFonts w:ascii="Times New Roman" w:eastAsia="DengXian" w:hAnsi="Times New Roman" w:cs="Times New Roman"/>
                <w:b/>
                <w:color w:val="000000"/>
                <w:kern w:val="0"/>
                <w:sz w:val="20"/>
                <w:szCs w:val="20"/>
              </w:rPr>
              <w:t>Low load</w:t>
            </w:r>
          </w:p>
        </w:tc>
        <w:tc>
          <w:tcPr>
            <w:tcW w:w="0" w:type="auto"/>
            <w:shd w:val="clear" w:color="auto" w:fill="auto"/>
            <w:vAlign w:val="center"/>
          </w:tcPr>
          <w:p w14:paraId="1F17E152" w14:textId="77777777" w:rsidR="00B77158" w:rsidRPr="00B77158" w:rsidRDefault="00B77158" w:rsidP="00CD2A22">
            <w:pPr>
              <w:widowControl/>
              <w:jc w:val="center"/>
              <w:rPr>
                <w:rFonts w:ascii="Times New Roman" w:eastAsia="DengXian" w:hAnsi="Times New Roman" w:cs="Times New Roman"/>
                <w:b/>
                <w:color w:val="000000"/>
                <w:kern w:val="0"/>
                <w:sz w:val="20"/>
                <w:szCs w:val="20"/>
              </w:rPr>
            </w:pPr>
            <w:r w:rsidRPr="00B77158">
              <w:rPr>
                <w:rFonts w:ascii="Times New Roman" w:eastAsia="DengXian" w:hAnsi="Times New Roman" w:cs="Times New Roman"/>
                <w:b/>
                <w:color w:val="000000"/>
                <w:kern w:val="0"/>
                <w:sz w:val="20"/>
                <w:szCs w:val="20"/>
              </w:rPr>
              <w:t>Medium load</w:t>
            </w:r>
          </w:p>
        </w:tc>
        <w:tc>
          <w:tcPr>
            <w:tcW w:w="0" w:type="auto"/>
            <w:shd w:val="clear" w:color="auto" w:fill="auto"/>
            <w:vAlign w:val="center"/>
          </w:tcPr>
          <w:p w14:paraId="722BC128" w14:textId="77777777" w:rsidR="00B77158" w:rsidRPr="00B77158" w:rsidRDefault="00B77158" w:rsidP="00CD2A22">
            <w:pPr>
              <w:widowControl/>
              <w:jc w:val="center"/>
              <w:rPr>
                <w:rFonts w:ascii="Times New Roman" w:eastAsia="DengXian" w:hAnsi="Times New Roman" w:cs="Times New Roman"/>
                <w:b/>
                <w:color w:val="000000"/>
                <w:kern w:val="0"/>
                <w:sz w:val="20"/>
                <w:szCs w:val="20"/>
              </w:rPr>
            </w:pPr>
            <w:r w:rsidRPr="00B77158">
              <w:rPr>
                <w:rFonts w:ascii="Times New Roman" w:eastAsia="DengXian" w:hAnsi="Times New Roman" w:cs="Times New Roman"/>
                <w:b/>
                <w:color w:val="000000"/>
                <w:kern w:val="0"/>
                <w:sz w:val="20"/>
                <w:szCs w:val="20"/>
              </w:rPr>
              <w:t>High load</w:t>
            </w:r>
          </w:p>
        </w:tc>
        <w:tc>
          <w:tcPr>
            <w:tcW w:w="0" w:type="auto"/>
            <w:shd w:val="clear" w:color="auto" w:fill="auto"/>
            <w:vAlign w:val="center"/>
          </w:tcPr>
          <w:p w14:paraId="139E087B" w14:textId="77777777" w:rsidR="00B77158" w:rsidRPr="00B77158" w:rsidRDefault="00B77158" w:rsidP="00CD2A22">
            <w:pPr>
              <w:widowControl/>
              <w:jc w:val="center"/>
              <w:rPr>
                <w:rFonts w:ascii="Times New Roman" w:eastAsia="DengXian" w:hAnsi="Times New Roman" w:cs="Times New Roman"/>
                <w:b/>
                <w:color w:val="000000"/>
                <w:kern w:val="0"/>
                <w:sz w:val="20"/>
                <w:szCs w:val="20"/>
              </w:rPr>
            </w:pPr>
            <w:r w:rsidRPr="00B77158">
              <w:rPr>
                <w:rFonts w:ascii="Times New Roman" w:eastAsia="DengXian" w:hAnsi="Times New Roman" w:cs="Times New Roman"/>
                <w:b/>
                <w:color w:val="000000"/>
                <w:kern w:val="0"/>
                <w:sz w:val="20"/>
                <w:szCs w:val="20"/>
              </w:rPr>
              <w:t>Low load</w:t>
            </w:r>
          </w:p>
        </w:tc>
        <w:tc>
          <w:tcPr>
            <w:tcW w:w="0" w:type="auto"/>
            <w:shd w:val="clear" w:color="auto" w:fill="auto"/>
            <w:vAlign w:val="center"/>
          </w:tcPr>
          <w:p w14:paraId="30B80E35" w14:textId="77777777" w:rsidR="00B77158" w:rsidRPr="00B77158" w:rsidRDefault="00B77158" w:rsidP="00CD2A22">
            <w:pPr>
              <w:widowControl/>
              <w:jc w:val="center"/>
              <w:rPr>
                <w:rFonts w:ascii="Times New Roman" w:eastAsia="DengXian" w:hAnsi="Times New Roman" w:cs="Times New Roman"/>
                <w:b/>
                <w:color w:val="000000"/>
                <w:kern w:val="0"/>
                <w:sz w:val="20"/>
                <w:szCs w:val="20"/>
              </w:rPr>
            </w:pPr>
            <w:r w:rsidRPr="00B77158">
              <w:rPr>
                <w:rFonts w:ascii="Times New Roman" w:eastAsia="DengXian" w:hAnsi="Times New Roman" w:cs="Times New Roman"/>
                <w:b/>
                <w:color w:val="000000"/>
                <w:kern w:val="0"/>
                <w:sz w:val="20"/>
                <w:szCs w:val="20"/>
              </w:rPr>
              <w:t>Medium load</w:t>
            </w:r>
          </w:p>
        </w:tc>
        <w:tc>
          <w:tcPr>
            <w:tcW w:w="0" w:type="auto"/>
            <w:shd w:val="clear" w:color="auto" w:fill="auto"/>
            <w:vAlign w:val="center"/>
          </w:tcPr>
          <w:p w14:paraId="2005D196" w14:textId="77777777" w:rsidR="00B77158" w:rsidRPr="00B77158" w:rsidRDefault="00B77158" w:rsidP="00CD2A22">
            <w:pPr>
              <w:widowControl/>
              <w:jc w:val="center"/>
              <w:rPr>
                <w:rFonts w:ascii="Times New Roman" w:eastAsia="DengXian" w:hAnsi="Times New Roman" w:cs="Times New Roman"/>
                <w:b/>
                <w:color w:val="000000"/>
                <w:kern w:val="0"/>
                <w:sz w:val="20"/>
                <w:szCs w:val="20"/>
              </w:rPr>
            </w:pPr>
            <w:r w:rsidRPr="00B77158">
              <w:rPr>
                <w:rFonts w:ascii="Times New Roman" w:eastAsia="DengXian" w:hAnsi="Times New Roman" w:cs="Times New Roman"/>
                <w:b/>
                <w:color w:val="000000"/>
                <w:kern w:val="0"/>
                <w:sz w:val="20"/>
                <w:szCs w:val="20"/>
              </w:rPr>
              <w:t>High load</w:t>
            </w:r>
          </w:p>
        </w:tc>
      </w:tr>
      <w:tr w:rsidR="00F968D8" w:rsidRPr="00B77158" w14:paraId="009CD220" w14:textId="77777777" w:rsidTr="00A3233A">
        <w:trPr>
          <w:trHeight w:val="278"/>
        </w:trPr>
        <w:tc>
          <w:tcPr>
            <w:tcW w:w="0" w:type="auto"/>
            <w:vMerge w:val="restart"/>
            <w:vAlign w:val="center"/>
          </w:tcPr>
          <w:p w14:paraId="44D0E7A1" w14:textId="751499F5" w:rsidR="00F968D8" w:rsidRPr="00B77158" w:rsidRDefault="00F968D8" w:rsidP="00F968D8">
            <w:pPr>
              <w:widowControl/>
              <w:jc w:val="center"/>
              <w:rPr>
                <w:rFonts w:ascii="Times New Roman" w:eastAsia="DengXian" w:hAnsi="Times New Roman" w:cs="Times New Roman"/>
                <w:b/>
                <w:bCs/>
                <w:kern w:val="0"/>
                <w:sz w:val="20"/>
                <w:szCs w:val="20"/>
              </w:rPr>
            </w:pPr>
            <w:r w:rsidRPr="00B77158">
              <w:rPr>
                <w:rFonts w:ascii="Times New Roman" w:eastAsia="DengXian" w:hAnsi="Times New Roman" w:cs="Times New Roman"/>
                <w:b/>
                <w:bCs/>
                <w:kern w:val="0"/>
                <w:sz w:val="20"/>
                <w:szCs w:val="20"/>
              </w:rPr>
              <w:t>Baseline</w:t>
            </w:r>
          </w:p>
        </w:tc>
        <w:tc>
          <w:tcPr>
            <w:tcW w:w="0" w:type="auto"/>
            <w:vMerge w:val="restart"/>
            <w:shd w:val="clear" w:color="auto" w:fill="auto"/>
            <w:vAlign w:val="center"/>
          </w:tcPr>
          <w:p w14:paraId="31E5339A" w14:textId="42A165F3" w:rsidR="00F968D8" w:rsidRPr="00B77158" w:rsidRDefault="00F968D8" w:rsidP="00F968D8">
            <w:pPr>
              <w:widowControl/>
              <w:jc w:val="center"/>
              <w:rPr>
                <w:rFonts w:ascii="Times New Roman" w:eastAsia="DengXian" w:hAnsi="Times New Roman" w:cs="Times New Roman"/>
                <w:b/>
                <w:bCs/>
                <w:kern w:val="0"/>
                <w:sz w:val="20"/>
                <w:szCs w:val="20"/>
              </w:rPr>
            </w:pPr>
            <w:r w:rsidRPr="00B77158">
              <w:rPr>
                <w:rFonts w:ascii="Times New Roman" w:eastAsia="DengXian" w:hAnsi="Times New Roman" w:cs="Times New Roman"/>
                <w:b/>
                <w:bCs/>
                <w:kern w:val="0"/>
                <w:sz w:val="20"/>
                <w:szCs w:val="20"/>
              </w:rPr>
              <w:t>DL RU</w:t>
            </w:r>
          </w:p>
        </w:tc>
        <w:tc>
          <w:tcPr>
            <w:tcW w:w="0" w:type="auto"/>
            <w:shd w:val="clear" w:color="auto" w:fill="auto"/>
            <w:vAlign w:val="center"/>
          </w:tcPr>
          <w:p w14:paraId="40F966EC" w14:textId="265FE042" w:rsidR="00F968D8" w:rsidRPr="00B77158" w:rsidRDefault="00F968D8" w:rsidP="00F968D8">
            <w:pPr>
              <w:widowControl/>
              <w:jc w:val="center"/>
              <w:rPr>
                <w:rFonts w:ascii="Times New Roman" w:eastAsia="DengXian" w:hAnsi="Times New Roman" w:cs="Times New Roman"/>
                <w:b/>
                <w:bCs/>
                <w:kern w:val="0"/>
                <w:sz w:val="20"/>
                <w:szCs w:val="20"/>
              </w:rPr>
            </w:pPr>
            <w:r w:rsidRPr="00B77158">
              <w:rPr>
                <w:rFonts w:ascii="Times New Roman" w:eastAsia="DengXian" w:hAnsi="Times New Roman" w:cs="Times New Roman"/>
                <w:b/>
                <w:bCs/>
                <w:kern w:val="0"/>
                <w:sz w:val="20"/>
                <w:szCs w:val="20"/>
              </w:rPr>
              <w:t>Type-1</w:t>
            </w:r>
          </w:p>
        </w:tc>
        <w:tc>
          <w:tcPr>
            <w:tcW w:w="0" w:type="auto"/>
            <w:shd w:val="clear" w:color="auto" w:fill="auto"/>
            <w:vAlign w:val="center"/>
          </w:tcPr>
          <w:p w14:paraId="3AEE4C9E" w14:textId="676EBB39" w:rsidR="00F968D8" w:rsidRPr="00B77158" w:rsidRDefault="00F968D8" w:rsidP="00F968D8">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7.02%</w:t>
            </w:r>
          </w:p>
        </w:tc>
        <w:tc>
          <w:tcPr>
            <w:tcW w:w="0" w:type="auto"/>
            <w:shd w:val="clear" w:color="auto" w:fill="auto"/>
            <w:vAlign w:val="center"/>
          </w:tcPr>
          <w:p w14:paraId="62FE1DEA" w14:textId="1E116A2D" w:rsidR="00F968D8" w:rsidRPr="00B77158" w:rsidRDefault="00F968D8" w:rsidP="00F968D8">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20.38%</w:t>
            </w:r>
          </w:p>
        </w:tc>
        <w:tc>
          <w:tcPr>
            <w:tcW w:w="0" w:type="auto"/>
            <w:shd w:val="clear" w:color="auto" w:fill="auto"/>
            <w:vAlign w:val="center"/>
          </w:tcPr>
          <w:p w14:paraId="49CE9604" w14:textId="1D230C7A" w:rsidR="00F968D8" w:rsidRPr="00B77158" w:rsidRDefault="00F968D8" w:rsidP="00F968D8">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48.20%</w:t>
            </w:r>
          </w:p>
        </w:tc>
        <w:tc>
          <w:tcPr>
            <w:tcW w:w="0" w:type="auto"/>
            <w:shd w:val="clear" w:color="auto" w:fill="auto"/>
          </w:tcPr>
          <w:p w14:paraId="155DE289" w14:textId="155DA779" w:rsidR="00F968D8" w:rsidRPr="00F968D8" w:rsidRDefault="00F968D8" w:rsidP="00F968D8">
            <w:pPr>
              <w:jc w:val="center"/>
              <w:rPr>
                <w:rFonts w:ascii="Times New Roman" w:hAnsi="Times New Roman" w:cs="Times New Roman"/>
                <w:sz w:val="20"/>
                <w:szCs w:val="20"/>
              </w:rPr>
            </w:pPr>
            <w:r w:rsidRPr="00F968D8">
              <w:rPr>
                <w:rFonts w:ascii="Times New Roman" w:hAnsi="Times New Roman" w:cs="Times New Roman"/>
                <w:sz w:val="20"/>
                <w:szCs w:val="20"/>
              </w:rPr>
              <w:t xml:space="preserve"> </w:t>
            </w:r>
          </w:p>
        </w:tc>
        <w:tc>
          <w:tcPr>
            <w:tcW w:w="0" w:type="auto"/>
            <w:shd w:val="clear" w:color="auto" w:fill="auto"/>
          </w:tcPr>
          <w:p w14:paraId="4DC85565" w14:textId="44EE95F0" w:rsidR="00F968D8" w:rsidRPr="00F968D8" w:rsidRDefault="00F968D8" w:rsidP="00F968D8">
            <w:pPr>
              <w:jc w:val="center"/>
              <w:rPr>
                <w:rFonts w:ascii="Times New Roman" w:hAnsi="Times New Roman" w:cs="Times New Roman"/>
                <w:sz w:val="20"/>
                <w:szCs w:val="20"/>
              </w:rPr>
            </w:pPr>
            <w:r w:rsidRPr="00F968D8">
              <w:rPr>
                <w:rFonts w:ascii="Times New Roman" w:hAnsi="Times New Roman" w:cs="Times New Roman"/>
                <w:sz w:val="20"/>
                <w:szCs w:val="20"/>
              </w:rPr>
              <w:t xml:space="preserve"> </w:t>
            </w:r>
          </w:p>
        </w:tc>
        <w:tc>
          <w:tcPr>
            <w:tcW w:w="0" w:type="auto"/>
            <w:shd w:val="clear" w:color="auto" w:fill="auto"/>
          </w:tcPr>
          <w:p w14:paraId="1980E34D" w14:textId="0FFAEEE2" w:rsidR="00F968D8" w:rsidRPr="00F968D8" w:rsidRDefault="00F968D8" w:rsidP="00F968D8">
            <w:pPr>
              <w:jc w:val="center"/>
              <w:rPr>
                <w:rFonts w:ascii="Times New Roman" w:hAnsi="Times New Roman" w:cs="Times New Roman"/>
                <w:sz w:val="20"/>
                <w:szCs w:val="20"/>
              </w:rPr>
            </w:pPr>
            <w:r w:rsidRPr="00F968D8">
              <w:rPr>
                <w:rFonts w:ascii="Times New Roman" w:hAnsi="Times New Roman" w:cs="Times New Roman"/>
                <w:sz w:val="20"/>
                <w:szCs w:val="20"/>
              </w:rPr>
              <w:t xml:space="preserve"> </w:t>
            </w:r>
          </w:p>
        </w:tc>
      </w:tr>
      <w:tr w:rsidR="00F968D8" w:rsidRPr="00B77158" w14:paraId="3C63035C" w14:textId="77777777" w:rsidTr="00A3233A">
        <w:trPr>
          <w:trHeight w:val="278"/>
        </w:trPr>
        <w:tc>
          <w:tcPr>
            <w:tcW w:w="0" w:type="auto"/>
            <w:vMerge/>
            <w:vAlign w:val="center"/>
          </w:tcPr>
          <w:p w14:paraId="10BBB31D" w14:textId="77777777" w:rsidR="00F968D8" w:rsidRPr="00B77158" w:rsidRDefault="00F968D8" w:rsidP="00F968D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0F7126C5" w14:textId="1D52E8DA" w:rsidR="00F968D8" w:rsidRPr="00B77158" w:rsidRDefault="00F968D8" w:rsidP="00F968D8">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02E90938" w14:textId="472B1965" w:rsidR="00F968D8" w:rsidRPr="00B77158" w:rsidRDefault="00F968D8" w:rsidP="00F968D8">
            <w:pPr>
              <w:widowControl/>
              <w:jc w:val="center"/>
              <w:rPr>
                <w:rFonts w:ascii="Times New Roman" w:eastAsia="DengXian" w:hAnsi="Times New Roman" w:cs="Times New Roman"/>
                <w:b/>
                <w:bCs/>
                <w:kern w:val="0"/>
                <w:sz w:val="20"/>
                <w:szCs w:val="20"/>
              </w:rPr>
            </w:pPr>
            <w:r w:rsidRPr="00B77158">
              <w:rPr>
                <w:rFonts w:ascii="Times New Roman" w:eastAsia="DengXian" w:hAnsi="Times New Roman" w:cs="Times New Roman"/>
                <w:b/>
                <w:bCs/>
                <w:kern w:val="0"/>
                <w:sz w:val="20"/>
                <w:szCs w:val="20"/>
              </w:rPr>
              <w:t>Type-2</w:t>
            </w:r>
          </w:p>
        </w:tc>
        <w:tc>
          <w:tcPr>
            <w:tcW w:w="0" w:type="auto"/>
            <w:shd w:val="clear" w:color="auto" w:fill="auto"/>
            <w:vAlign w:val="center"/>
          </w:tcPr>
          <w:p w14:paraId="41135EEB" w14:textId="2A8C0B5C" w:rsidR="00F968D8" w:rsidRPr="00B77158" w:rsidRDefault="00F968D8" w:rsidP="00F968D8">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11.19%</w:t>
            </w:r>
          </w:p>
        </w:tc>
        <w:tc>
          <w:tcPr>
            <w:tcW w:w="0" w:type="auto"/>
            <w:shd w:val="clear" w:color="auto" w:fill="auto"/>
            <w:vAlign w:val="center"/>
          </w:tcPr>
          <w:p w14:paraId="1F2D3258" w14:textId="599C9F90" w:rsidR="00F968D8" w:rsidRPr="00B77158" w:rsidRDefault="00F968D8" w:rsidP="00F968D8">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32.51%</w:t>
            </w:r>
          </w:p>
        </w:tc>
        <w:tc>
          <w:tcPr>
            <w:tcW w:w="0" w:type="auto"/>
            <w:shd w:val="clear" w:color="auto" w:fill="auto"/>
            <w:vAlign w:val="center"/>
          </w:tcPr>
          <w:p w14:paraId="23F123B3" w14:textId="68A23AAA" w:rsidR="00F968D8" w:rsidRPr="00B77158" w:rsidRDefault="00F968D8" w:rsidP="00F968D8">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76.86%</w:t>
            </w:r>
          </w:p>
        </w:tc>
        <w:tc>
          <w:tcPr>
            <w:tcW w:w="0" w:type="auto"/>
            <w:shd w:val="clear" w:color="auto" w:fill="auto"/>
          </w:tcPr>
          <w:p w14:paraId="74F359AC" w14:textId="45375FF6" w:rsidR="00F968D8" w:rsidRPr="00F968D8" w:rsidRDefault="00F968D8" w:rsidP="00F968D8">
            <w:pPr>
              <w:jc w:val="center"/>
              <w:rPr>
                <w:rFonts w:ascii="Times New Roman" w:hAnsi="Times New Roman" w:cs="Times New Roman"/>
                <w:sz w:val="20"/>
                <w:szCs w:val="20"/>
              </w:rPr>
            </w:pPr>
            <w:r w:rsidRPr="00F968D8">
              <w:rPr>
                <w:rFonts w:ascii="Times New Roman" w:hAnsi="Times New Roman" w:cs="Times New Roman"/>
                <w:sz w:val="20"/>
                <w:szCs w:val="20"/>
              </w:rPr>
              <w:t>5.34%</w:t>
            </w:r>
          </w:p>
        </w:tc>
        <w:tc>
          <w:tcPr>
            <w:tcW w:w="0" w:type="auto"/>
            <w:shd w:val="clear" w:color="auto" w:fill="auto"/>
          </w:tcPr>
          <w:p w14:paraId="36C41EE9" w14:textId="799161E9" w:rsidR="00F968D8" w:rsidRPr="00F968D8" w:rsidRDefault="00F968D8" w:rsidP="00F968D8">
            <w:pPr>
              <w:jc w:val="center"/>
              <w:rPr>
                <w:rFonts w:ascii="Times New Roman" w:hAnsi="Times New Roman" w:cs="Times New Roman"/>
                <w:sz w:val="20"/>
                <w:szCs w:val="20"/>
              </w:rPr>
            </w:pPr>
            <w:r w:rsidRPr="00F968D8">
              <w:rPr>
                <w:rFonts w:ascii="Times New Roman" w:hAnsi="Times New Roman" w:cs="Times New Roman"/>
                <w:sz w:val="20"/>
                <w:szCs w:val="20"/>
              </w:rPr>
              <w:t>45.95%</w:t>
            </w:r>
          </w:p>
        </w:tc>
        <w:tc>
          <w:tcPr>
            <w:tcW w:w="0" w:type="auto"/>
            <w:shd w:val="clear" w:color="auto" w:fill="auto"/>
          </w:tcPr>
          <w:p w14:paraId="1CE29B0D" w14:textId="4038B463" w:rsidR="00F968D8" w:rsidRPr="00F968D8" w:rsidRDefault="00F968D8" w:rsidP="00F968D8">
            <w:pPr>
              <w:jc w:val="center"/>
              <w:rPr>
                <w:rFonts w:ascii="Times New Roman" w:hAnsi="Times New Roman" w:cs="Times New Roman"/>
                <w:sz w:val="20"/>
                <w:szCs w:val="20"/>
              </w:rPr>
            </w:pPr>
            <w:r w:rsidRPr="00F968D8">
              <w:rPr>
                <w:rFonts w:ascii="Times New Roman" w:hAnsi="Times New Roman" w:cs="Times New Roman"/>
                <w:sz w:val="20"/>
                <w:szCs w:val="20"/>
              </w:rPr>
              <w:t>79.35%</w:t>
            </w:r>
          </w:p>
        </w:tc>
      </w:tr>
      <w:tr w:rsidR="00F968D8" w:rsidRPr="00B77158" w14:paraId="12F3DF9F" w14:textId="77777777" w:rsidTr="00A3233A">
        <w:trPr>
          <w:trHeight w:val="278"/>
        </w:trPr>
        <w:tc>
          <w:tcPr>
            <w:tcW w:w="0" w:type="auto"/>
            <w:vMerge/>
            <w:vAlign w:val="center"/>
          </w:tcPr>
          <w:p w14:paraId="3B340FC5" w14:textId="77777777" w:rsidR="00F968D8" w:rsidRPr="00B77158" w:rsidRDefault="00F968D8" w:rsidP="00F968D8">
            <w:pPr>
              <w:widowControl/>
              <w:jc w:val="center"/>
              <w:rPr>
                <w:rFonts w:ascii="Times New Roman" w:eastAsia="DengXian" w:hAnsi="Times New Roman" w:cs="Times New Roman"/>
                <w:b/>
                <w:bCs/>
                <w:kern w:val="0"/>
                <w:sz w:val="20"/>
                <w:szCs w:val="20"/>
              </w:rPr>
            </w:pPr>
          </w:p>
        </w:tc>
        <w:tc>
          <w:tcPr>
            <w:tcW w:w="0" w:type="auto"/>
            <w:vMerge w:val="restart"/>
            <w:shd w:val="clear" w:color="auto" w:fill="auto"/>
            <w:vAlign w:val="center"/>
          </w:tcPr>
          <w:p w14:paraId="11006A2B" w14:textId="0BD310B1" w:rsidR="00F968D8" w:rsidRPr="00B77158" w:rsidRDefault="00F968D8" w:rsidP="00F968D8">
            <w:pPr>
              <w:widowControl/>
              <w:jc w:val="center"/>
              <w:rPr>
                <w:rFonts w:ascii="Times New Roman" w:eastAsia="DengXian" w:hAnsi="Times New Roman" w:cs="Times New Roman"/>
                <w:b/>
                <w:bCs/>
                <w:kern w:val="0"/>
                <w:sz w:val="20"/>
                <w:szCs w:val="20"/>
              </w:rPr>
            </w:pPr>
            <w:r w:rsidRPr="00B77158">
              <w:rPr>
                <w:rFonts w:ascii="Times New Roman" w:eastAsia="DengXian" w:hAnsi="Times New Roman" w:cs="Times New Roman"/>
                <w:b/>
                <w:bCs/>
                <w:kern w:val="0"/>
                <w:sz w:val="20"/>
                <w:szCs w:val="20"/>
              </w:rPr>
              <w:t>UL RU</w:t>
            </w:r>
          </w:p>
        </w:tc>
        <w:tc>
          <w:tcPr>
            <w:tcW w:w="0" w:type="auto"/>
            <w:shd w:val="clear" w:color="auto" w:fill="auto"/>
            <w:vAlign w:val="center"/>
          </w:tcPr>
          <w:p w14:paraId="57F5BA6D" w14:textId="7566DB6B" w:rsidR="00F968D8" w:rsidRPr="00B77158" w:rsidRDefault="00F968D8" w:rsidP="00F968D8">
            <w:pPr>
              <w:widowControl/>
              <w:jc w:val="center"/>
              <w:rPr>
                <w:rFonts w:ascii="Times New Roman" w:eastAsia="DengXian" w:hAnsi="Times New Roman" w:cs="Times New Roman"/>
                <w:b/>
                <w:bCs/>
                <w:kern w:val="0"/>
                <w:sz w:val="20"/>
                <w:szCs w:val="20"/>
              </w:rPr>
            </w:pPr>
            <w:r w:rsidRPr="00B77158">
              <w:rPr>
                <w:rFonts w:ascii="Times New Roman" w:eastAsia="DengXian" w:hAnsi="Times New Roman" w:cs="Times New Roman"/>
                <w:b/>
                <w:bCs/>
                <w:kern w:val="0"/>
                <w:sz w:val="20"/>
                <w:szCs w:val="20"/>
              </w:rPr>
              <w:t>Type-1</w:t>
            </w:r>
          </w:p>
        </w:tc>
        <w:tc>
          <w:tcPr>
            <w:tcW w:w="0" w:type="auto"/>
            <w:shd w:val="clear" w:color="auto" w:fill="auto"/>
            <w:vAlign w:val="center"/>
          </w:tcPr>
          <w:p w14:paraId="08FDDA64" w14:textId="78AFF866" w:rsidR="00F968D8" w:rsidRPr="00B77158" w:rsidRDefault="00F968D8" w:rsidP="00F968D8">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1.79%</w:t>
            </w:r>
          </w:p>
        </w:tc>
        <w:tc>
          <w:tcPr>
            <w:tcW w:w="0" w:type="auto"/>
            <w:shd w:val="clear" w:color="auto" w:fill="auto"/>
            <w:vAlign w:val="center"/>
          </w:tcPr>
          <w:p w14:paraId="0DAFEC4C" w14:textId="11D94B3B" w:rsidR="00F968D8" w:rsidRPr="00B77158" w:rsidRDefault="00F968D8" w:rsidP="00F968D8">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4.70%</w:t>
            </w:r>
          </w:p>
        </w:tc>
        <w:tc>
          <w:tcPr>
            <w:tcW w:w="0" w:type="auto"/>
            <w:shd w:val="clear" w:color="auto" w:fill="auto"/>
            <w:vAlign w:val="center"/>
          </w:tcPr>
          <w:p w14:paraId="3108DB67" w14:textId="5827D8BE" w:rsidR="00F968D8" w:rsidRPr="00B77158" w:rsidRDefault="00F968D8" w:rsidP="00F968D8">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9.78%</w:t>
            </w:r>
          </w:p>
        </w:tc>
        <w:tc>
          <w:tcPr>
            <w:tcW w:w="0" w:type="auto"/>
            <w:shd w:val="clear" w:color="auto" w:fill="auto"/>
          </w:tcPr>
          <w:p w14:paraId="3BD5D64F" w14:textId="5A6D1BF8" w:rsidR="00F968D8" w:rsidRPr="00F968D8" w:rsidRDefault="00F968D8" w:rsidP="00F968D8">
            <w:pPr>
              <w:jc w:val="center"/>
              <w:rPr>
                <w:rFonts w:ascii="Times New Roman" w:hAnsi="Times New Roman" w:cs="Times New Roman"/>
                <w:sz w:val="20"/>
                <w:szCs w:val="20"/>
              </w:rPr>
            </w:pPr>
            <w:r w:rsidRPr="00F968D8">
              <w:rPr>
                <w:rFonts w:ascii="Times New Roman" w:hAnsi="Times New Roman" w:cs="Times New Roman"/>
                <w:sz w:val="20"/>
                <w:szCs w:val="20"/>
              </w:rPr>
              <w:t xml:space="preserve"> </w:t>
            </w:r>
          </w:p>
        </w:tc>
        <w:tc>
          <w:tcPr>
            <w:tcW w:w="0" w:type="auto"/>
            <w:shd w:val="clear" w:color="auto" w:fill="auto"/>
          </w:tcPr>
          <w:p w14:paraId="158B7104" w14:textId="26D6E96A" w:rsidR="00F968D8" w:rsidRPr="00F968D8" w:rsidRDefault="00F968D8" w:rsidP="00F968D8">
            <w:pPr>
              <w:jc w:val="center"/>
              <w:rPr>
                <w:rFonts w:ascii="Times New Roman" w:hAnsi="Times New Roman" w:cs="Times New Roman"/>
                <w:sz w:val="20"/>
                <w:szCs w:val="20"/>
              </w:rPr>
            </w:pPr>
            <w:r w:rsidRPr="00F968D8">
              <w:rPr>
                <w:rFonts w:ascii="Times New Roman" w:hAnsi="Times New Roman" w:cs="Times New Roman"/>
                <w:sz w:val="20"/>
                <w:szCs w:val="20"/>
              </w:rPr>
              <w:t xml:space="preserve"> </w:t>
            </w:r>
          </w:p>
        </w:tc>
        <w:tc>
          <w:tcPr>
            <w:tcW w:w="0" w:type="auto"/>
            <w:shd w:val="clear" w:color="auto" w:fill="auto"/>
          </w:tcPr>
          <w:p w14:paraId="217B518A" w14:textId="1DC545B3" w:rsidR="00F968D8" w:rsidRPr="00F968D8" w:rsidRDefault="00F968D8" w:rsidP="00F968D8">
            <w:pPr>
              <w:jc w:val="center"/>
              <w:rPr>
                <w:rFonts w:ascii="Times New Roman" w:hAnsi="Times New Roman" w:cs="Times New Roman"/>
                <w:sz w:val="20"/>
                <w:szCs w:val="20"/>
              </w:rPr>
            </w:pPr>
            <w:r w:rsidRPr="00F968D8">
              <w:rPr>
                <w:rFonts w:ascii="Times New Roman" w:hAnsi="Times New Roman" w:cs="Times New Roman"/>
                <w:sz w:val="20"/>
                <w:szCs w:val="20"/>
              </w:rPr>
              <w:t xml:space="preserve"> </w:t>
            </w:r>
          </w:p>
        </w:tc>
      </w:tr>
      <w:tr w:rsidR="00F968D8" w:rsidRPr="00B77158" w14:paraId="6274516B" w14:textId="77777777" w:rsidTr="00A3233A">
        <w:trPr>
          <w:trHeight w:val="278"/>
        </w:trPr>
        <w:tc>
          <w:tcPr>
            <w:tcW w:w="0" w:type="auto"/>
            <w:vMerge/>
            <w:vAlign w:val="center"/>
          </w:tcPr>
          <w:p w14:paraId="61623C5F" w14:textId="77777777" w:rsidR="00F968D8" w:rsidRPr="00B77158" w:rsidRDefault="00F968D8" w:rsidP="00F968D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23B3E5E3" w14:textId="574DDE9E" w:rsidR="00F968D8" w:rsidRPr="00B77158" w:rsidRDefault="00F968D8" w:rsidP="00F968D8">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47870DBB" w14:textId="05FC9CB9" w:rsidR="00F968D8" w:rsidRPr="00B77158" w:rsidRDefault="00F968D8" w:rsidP="00F968D8">
            <w:pPr>
              <w:widowControl/>
              <w:jc w:val="center"/>
              <w:rPr>
                <w:rFonts w:ascii="Times New Roman" w:eastAsia="DengXian" w:hAnsi="Times New Roman" w:cs="Times New Roman"/>
                <w:b/>
                <w:bCs/>
                <w:kern w:val="0"/>
                <w:sz w:val="20"/>
                <w:szCs w:val="20"/>
              </w:rPr>
            </w:pPr>
            <w:r w:rsidRPr="00B77158">
              <w:rPr>
                <w:rFonts w:ascii="Times New Roman" w:eastAsia="DengXian" w:hAnsi="Times New Roman" w:cs="Times New Roman"/>
                <w:b/>
                <w:bCs/>
                <w:kern w:val="0"/>
                <w:sz w:val="20"/>
                <w:szCs w:val="20"/>
              </w:rPr>
              <w:t>Type-2</w:t>
            </w:r>
          </w:p>
        </w:tc>
        <w:tc>
          <w:tcPr>
            <w:tcW w:w="0" w:type="auto"/>
            <w:shd w:val="clear" w:color="auto" w:fill="auto"/>
            <w:vAlign w:val="center"/>
          </w:tcPr>
          <w:p w14:paraId="232697BA" w14:textId="451377FB" w:rsidR="00F968D8" w:rsidRPr="00B77158" w:rsidRDefault="00F968D8" w:rsidP="00F968D8">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4.99%</w:t>
            </w:r>
          </w:p>
        </w:tc>
        <w:tc>
          <w:tcPr>
            <w:tcW w:w="0" w:type="auto"/>
            <w:shd w:val="clear" w:color="auto" w:fill="auto"/>
            <w:vAlign w:val="center"/>
          </w:tcPr>
          <w:p w14:paraId="1A97776A" w14:textId="16EEBD31" w:rsidR="00F968D8" w:rsidRPr="00B77158" w:rsidRDefault="00F968D8" w:rsidP="00F968D8">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13.11%</w:t>
            </w:r>
          </w:p>
        </w:tc>
        <w:tc>
          <w:tcPr>
            <w:tcW w:w="0" w:type="auto"/>
            <w:shd w:val="clear" w:color="auto" w:fill="auto"/>
            <w:vAlign w:val="center"/>
          </w:tcPr>
          <w:p w14:paraId="3FCCE3DE" w14:textId="5FDCAE95" w:rsidR="00F968D8" w:rsidRPr="00B77158" w:rsidRDefault="00F968D8" w:rsidP="00F968D8">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27.30%</w:t>
            </w:r>
          </w:p>
        </w:tc>
        <w:tc>
          <w:tcPr>
            <w:tcW w:w="0" w:type="auto"/>
            <w:shd w:val="clear" w:color="auto" w:fill="auto"/>
          </w:tcPr>
          <w:p w14:paraId="324E84A1" w14:textId="59950F19" w:rsidR="00F968D8" w:rsidRPr="00F968D8" w:rsidRDefault="00F968D8" w:rsidP="00F968D8">
            <w:pPr>
              <w:jc w:val="center"/>
              <w:rPr>
                <w:rFonts w:ascii="Times New Roman" w:hAnsi="Times New Roman" w:cs="Times New Roman"/>
                <w:sz w:val="20"/>
                <w:szCs w:val="20"/>
              </w:rPr>
            </w:pPr>
            <w:r w:rsidRPr="00F968D8">
              <w:rPr>
                <w:rFonts w:ascii="Times New Roman" w:hAnsi="Times New Roman" w:cs="Times New Roman"/>
                <w:sz w:val="20"/>
                <w:szCs w:val="20"/>
              </w:rPr>
              <w:t>2.34%</w:t>
            </w:r>
          </w:p>
        </w:tc>
        <w:tc>
          <w:tcPr>
            <w:tcW w:w="0" w:type="auto"/>
            <w:shd w:val="clear" w:color="auto" w:fill="auto"/>
          </w:tcPr>
          <w:p w14:paraId="0942EB2F" w14:textId="7A6D2832" w:rsidR="00F968D8" w:rsidRPr="00F968D8" w:rsidRDefault="00F968D8" w:rsidP="00F968D8">
            <w:pPr>
              <w:jc w:val="center"/>
              <w:rPr>
                <w:rFonts w:ascii="Times New Roman" w:hAnsi="Times New Roman" w:cs="Times New Roman"/>
                <w:sz w:val="20"/>
                <w:szCs w:val="20"/>
              </w:rPr>
            </w:pPr>
            <w:r w:rsidRPr="00F968D8">
              <w:rPr>
                <w:rFonts w:ascii="Times New Roman" w:hAnsi="Times New Roman" w:cs="Times New Roman"/>
                <w:sz w:val="20"/>
                <w:szCs w:val="20"/>
              </w:rPr>
              <w:t>14.75%</w:t>
            </w:r>
          </w:p>
        </w:tc>
        <w:tc>
          <w:tcPr>
            <w:tcW w:w="0" w:type="auto"/>
            <w:shd w:val="clear" w:color="auto" w:fill="auto"/>
          </w:tcPr>
          <w:p w14:paraId="6745239E" w14:textId="0985E105" w:rsidR="00F968D8" w:rsidRPr="00F968D8" w:rsidRDefault="00F968D8" w:rsidP="00F968D8">
            <w:pPr>
              <w:jc w:val="center"/>
              <w:rPr>
                <w:rFonts w:ascii="Times New Roman" w:hAnsi="Times New Roman" w:cs="Times New Roman"/>
                <w:sz w:val="20"/>
                <w:szCs w:val="20"/>
              </w:rPr>
            </w:pPr>
            <w:r w:rsidRPr="00F968D8">
              <w:rPr>
                <w:rFonts w:ascii="Times New Roman" w:hAnsi="Times New Roman" w:cs="Times New Roman"/>
                <w:sz w:val="20"/>
                <w:szCs w:val="20"/>
              </w:rPr>
              <w:t>23.69%</w:t>
            </w:r>
          </w:p>
        </w:tc>
      </w:tr>
      <w:tr w:rsidR="00F968D8" w:rsidRPr="00B77158" w14:paraId="4681CB3E" w14:textId="77777777" w:rsidTr="00A3233A">
        <w:trPr>
          <w:trHeight w:val="278"/>
        </w:trPr>
        <w:tc>
          <w:tcPr>
            <w:tcW w:w="0" w:type="auto"/>
            <w:vMerge w:val="restart"/>
            <w:vAlign w:val="center"/>
          </w:tcPr>
          <w:p w14:paraId="3C62A8AF" w14:textId="32633B59" w:rsidR="00F968D8" w:rsidRPr="00B77158" w:rsidRDefault="00F968D8" w:rsidP="00F968D8">
            <w:pPr>
              <w:widowControl/>
              <w:jc w:val="center"/>
              <w:rPr>
                <w:rFonts w:ascii="Times New Roman" w:eastAsia="DengXian" w:hAnsi="Times New Roman" w:cs="Times New Roman"/>
                <w:b/>
                <w:bCs/>
                <w:kern w:val="0"/>
                <w:sz w:val="20"/>
                <w:szCs w:val="20"/>
              </w:rPr>
            </w:pPr>
            <w:r w:rsidRPr="00B77158">
              <w:rPr>
                <w:rFonts w:ascii="Times New Roman" w:eastAsia="DengXian" w:hAnsi="Times New Roman" w:cs="Times New Roman"/>
                <w:b/>
                <w:bCs/>
                <w:kern w:val="0"/>
                <w:sz w:val="20"/>
                <w:szCs w:val="20"/>
              </w:rPr>
              <w:t>Dynamic SBFD</w:t>
            </w:r>
          </w:p>
        </w:tc>
        <w:tc>
          <w:tcPr>
            <w:tcW w:w="0" w:type="auto"/>
            <w:vMerge w:val="restart"/>
            <w:shd w:val="clear" w:color="auto" w:fill="auto"/>
            <w:vAlign w:val="center"/>
          </w:tcPr>
          <w:p w14:paraId="0A7B085F" w14:textId="10B2F4B6" w:rsidR="00F968D8" w:rsidRPr="00B77158" w:rsidRDefault="00F968D8" w:rsidP="00F968D8">
            <w:pPr>
              <w:widowControl/>
              <w:jc w:val="center"/>
              <w:rPr>
                <w:rFonts w:ascii="Times New Roman" w:eastAsia="DengXian" w:hAnsi="Times New Roman" w:cs="Times New Roman"/>
                <w:b/>
                <w:bCs/>
                <w:kern w:val="0"/>
                <w:sz w:val="20"/>
                <w:szCs w:val="20"/>
              </w:rPr>
            </w:pPr>
            <w:r w:rsidRPr="00B77158">
              <w:rPr>
                <w:rFonts w:ascii="Times New Roman" w:eastAsia="DengXian" w:hAnsi="Times New Roman" w:cs="Times New Roman"/>
                <w:b/>
                <w:bCs/>
                <w:kern w:val="0"/>
                <w:sz w:val="20"/>
                <w:szCs w:val="20"/>
              </w:rPr>
              <w:t>DL RU</w:t>
            </w:r>
          </w:p>
        </w:tc>
        <w:tc>
          <w:tcPr>
            <w:tcW w:w="0" w:type="auto"/>
            <w:shd w:val="clear" w:color="auto" w:fill="auto"/>
            <w:vAlign w:val="center"/>
          </w:tcPr>
          <w:p w14:paraId="2CFCE780" w14:textId="0FAB7FE3" w:rsidR="00F968D8" w:rsidRPr="00B77158" w:rsidRDefault="00F968D8" w:rsidP="00F968D8">
            <w:pPr>
              <w:widowControl/>
              <w:jc w:val="center"/>
              <w:rPr>
                <w:rFonts w:ascii="Times New Roman" w:eastAsia="DengXian" w:hAnsi="Times New Roman" w:cs="Times New Roman"/>
                <w:b/>
                <w:bCs/>
                <w:kern w:val="0"/>
                <w:sz w:val="20"/>
                <w:szCs w:val="20"/>
              </w:rPr>
            </w:pPr>
            <w:r w:rsidRPr="00B77158">
              <w:rPr>
                <w:rFonts w:ascii="Times New Roman" w:eastAsia="DengXian" w:hAnsi="Times New Roman" w:cs="Times New Roman"/>
                <w:b/>
                <w:bCs/>
                <w:kern w:val="0"/>
                <w:sz w:val="20"/>
                <w:szCs w:val="20"/>
              </w:rPr>
              <w:t>Type-1</w:t>
            </w:r>
          </w:p>
        </w:tc>
        <w:tc>
          <w:tcPr>
            <w:tcW w:w="0" w:type="auto"/>
            <w:shd w:val="clear" w:color="auto" w:fill="auto"/>
            <w:vAlign w:val="center"/>
          </w:tcPr>
          <w:p w14:paraId="7D49DBCF" w14:textId="0CAC1D9F" w:rsidR="00F968D8" w:rsidRPr="00B77158" w:rsidRDefault="00F968D8" w:rsidP="00F968D8">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7.31%</w:t>
            </w:r>
          </w:p>
        </w:tc>
        <w:tc>
          <w:tcPr>
            <w:tcW w:w="0" w:type="auto"/>
            <w:shd w:val="clear" w:color="auto" w:fill="auto"/>
            <w:vAlign w:val="center"/>
          </w:tcPr>
          <w:p w14:paraId="15828AE3" w14:textId="41F921D9" w:rsidR="00F968D8" w:rsidRPr="00B77158" w:rsidRDefault="00F968D8" w:rsidP="00F968D8">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21.30%</w:t>
            </w:r>
          </w:p>
        </w:tc>
        <w:tc>
          <w:tcPr>
            <w:tcW w:w="0" w:type="auto"/>
            <w:shd w:val="clear" w:color="auto" w:fill="auto"/>
            <w:vAlign w:val="center"/>
          </w:tcPr>
          <w:p w14:paraId="4C16F584" w14:textId="0D944772" w:rsidR="00F968D8" w:rsidRPr="00B77158" w:rsidRDefault="00F968D8" w:rsidP="00F968D8">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52.44%</w:t>
            </w:r>
          </w:p>
        </w:tc>
        <w:tc>
          <w:tcPr>
            <w:tcW w:w="0" w:type="auto"/>
            <w:shd w:val="clear" w:color="auto" w:fill="auto"/>
          </w:tcPr>
          <w:p w14:paraId="27D594A2" w14:textId="70163FF3" w:rsidR="00F968D8" w:rsidRPr="00F968D8" w:rsidRDefault="00F968D8" w:rsidP="00F968D8">
            <w:pPr>
              <w:jc w:val="center"/>
              <w:rPr>
                <w:rFonts w:ascii="Times New Roman" w:hAnsi="Times New Roman" w:cs="Times New Roman"/>
                <w:sz w:val="20"/>
                <w:szCs w:val="20"/>
              </w:rPr>
            </w:pPr>
            <w:r w:rsidRPr="00F968D8">
              <w:rPr>
                <w:rFonts w:ascii="Times New Roman" w:hAnsi="Times New Roman" w:cs="Times New Roman"/>
                <w:sz w:val="20"/>
                <w:szCs w:val="20"/>
              </w:rPr>
              <w:t>2.75%</w:t>
            </w:r>
          </w:p>
        </w:tc>
        <w:tc>
          <w:tcPr>
            <w:tcW w:w="0" w:type="auto"/>
            <w:shd w:val="clear" w:color="auto" w:fill="auto"/>
          </w:tcPr>
          <w:p w14:paraId="47B3CFDC" w14:textId="20A043E4" w:rsidR="00F968D8" w:rsidRPr="00F968D8" w:rsidRDefault="00F968D8" w:rsidP="00F968D8">
            <w:pPr>
              <w:jc w:val="center"/>
              <w:rPr>
                <w:rFonts w:ascii="Times New Roman" w:hAnsi="Times New Roman" w:cs="Times New Roman"/>
                <w:sz w:val="20"/>
                <w:szCs w:val="20"/>
              </w:rPr>
            </w:pPr>
            <w:r w:rsidRPr="00F968D8">
              <w:rPr>
                <w:rFonts w:ascii="Times New Roman" w:hAnsi="Times New Roman" w:cs="Times New Roman"/>
                <w:sz w:val="20"/>
                <w:szCs w:val="20"/>
              </w:rPr>
              <w:t>11.27%</w:t>
            </w:r>
          </w:p>
        </w:tc>
        <w:tc>
          <w:tcPr>
            <w:tcW w:w="0" w:type="auto"/>
            <w:shd w:val="clear" w:color="auto" w:fill="auto"/>
          </w:tcPr>
          <w:p w14:paraId="583A0FED" w14:textId="3F5949FC" w:rsidR="00F968D8" w:rsidRPr="00F968D8" w:rsidRDefault="00F968D8" w:rsidP="00F968D8">
            <w:pPr>
              <w:jc w:val="center"/>
              <w:rPr>
                <w:rFonts w:ascii="Times New Roman" w:hAnsi="Times New Roman" w:cs="Times New Roman"/>
                <w:sz w:val="20"/>
                <w:szCs w:val="20"/>
              </w:rPr>
            </w:pPr>
            <w:r w:rsidRPr="00F968D8">
              <w:rPr>
                <w:rFonts w:ascii="Times New Roman" w:hAnsi="Times New Roman" w:cs="Times New Roman"/>
                <w:sz w:val="20"/>
                <w:szCs w:val="20"/>
              </w:rPr>
              <w:t>26.39%</w:t>
            </w:r>
          </w:p>
        </w:tc>
      </w:tr>
      <w:tr w:rsidR="00F968D8" w:rsidRPr="00B77158" w14:paraId="71C94574" w14:textId="77777777" w:rsidTr="00A3233A">
        <w:trPr>
          <w:trHeight w:val="278"/>
        </w:trPr>
        <w:tc>
          <w:tcPr>
            <w:tcW w:w="0" w:type="auto"/>
            <w:vMerge/>
          </w:tcPr>
          <w:p w14:paraId="5AB8B909" w14:textId="77777777" w:rsidR="00F968D8" w:rsidRPr="00B77158" w:rsidRDefault="00F968D8" w:rsidP="00F968D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613CE414" w14:textId="2FEE0EC0" w:rsidR="00F968D8" w:rsidRPr="00B77158" w:rsidRDefault="00F968D8" w:rsidP="00F968D8">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7806C0A8" w14:textId="4155E26F" w:rsidR="00F968D8" w:rsidRPr="00B77158" w:rsidRDefault="00F968D8" w:rsidP="00F968D8">
            <w:pPr>
              <w:widowControl/>
              <w:jc w:val="center"/>
              <w:rPr>
                <w:rFonts w:ascii="Times New Roman" w:eastAsia="DengXian" w:hAnsi="Times New Roman" w:cs="Times New Roman"/>
                <w:b/>
                <w:bCs/>
                <w:kern w:val="0"/>
                <w:sz w:val="20"/>
                <w:szCs w:val="20"/>
              </w:rPr>
            </w:pPr>
            <w:r w:rsidRPr="00B77158">
              <w:rPr>
                <w:rFonts w:ascii="Times New Roman" w:eastAsia="DengXian" w:hAnsi="Times New Roman" w:cs="Times New Roman"/>
                <w:b/>
                <w:bCs/>
                <w:kern w:val="0"/>
                <w:sz w:val="20"/>
                <w:szCs w:val="20"/>
              </w:rPr>
              <w:t>Type-2</w:t>
            </w:r>
          </w:p>
        </w:tc>
        <w:tc>
          <w:tcPr>
            <w:tcW w:w="0" w:type="auto"/>
            <w:shd w:val="clear" w:color="auto" w:fill="auto"/>
            <w:vAlign w:val="center"/>
          </w:tcPr>
          <w:p w14:paraId="3619F4BA" w14:textId="5532347D" w:rsidR="00F968D8" w:rsidRPr="00B77158" w:rsidRDefault="00F968D8" w:rsidP="00F968D8">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10.25%</w:t>
            </w:r>
          </w:p>
        </w:tc>
        <w:tc>
          <w:tcPr>
            <w:tcW w:w="0" w:type="auto"/>
            <w:shd w:val="clear" w:color="auto" w:fill="auto"/>
            <w:vAlign w:val="center"/>
          </w:tcPr>
          <w:p w14:paraId="1CCE5B9D" w14:textId="02149281" w:rsidR="00F968D8" w:rsidRPr="00B77158" w:rsidRDefault="00F968D8" w:rsidP="00F968D8">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30.53%</w:t>
            </w:r>
          </w:p>
        </w:tc>
        <w:tc>
          <w:tcPr>
            <w:tcW w:w="0" w:type="auto"/>
            <w:shd w:val="clear" w:color="auto" w:fill="auto"/>
            <w:vAlign w:val="center"/>
          </w:tcPr>
          <w:p w14:paraId="339D59EC" w14:textId="6A451256" w:rsidR="00F968D8" w:rsidRPr="00B77158" w:rsidRDefault="00F968D8" w:rsidP="00F968D8">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73.65%</w:t>
            </w:r>
          </w:p>
        </w:tc>
        <w:tc>
          <w:tcPr>
            <w:tcW w:w="0" w:type="auto"/>
            <w:shd w:val="clear" w:color="auto" w:fill="auto"/>
          </w:tcPr>
          <w:p w14:paraId="368F7BF1" w14:textId="5F781F50" w:rsidR="00F968D8" w:rsidRPr="00F968D8" w:rsidRDefault="00F968D8" w:rsidP="00F968D8">
            <w:pPr>
              <w:jc w:val="center"/>
              <w:rPr>
                <w:rFonts w:ascii="Times New Roman" w:hAnsi="Times New Roman" w:cs="Times New Roman"/>
                <w:sz w:val="20"/>
                <w:szCs w:val="20"/>
              </w:rPr>
            </w:pPr>
          </w:p>
        </w:tc>
        <w:tc>
          <w:tcPr>
            <w:tcW w:w="0" w:type="auto"/>
            <w:shd w:val="clear" w:color="auto" w:fill="auto"/>
          </w:tcPr>
          <w:p w14:paraId="399291C9" w14:textId="1E5626F1" w:rsidR="00F968D8" w:rsidRPr="00F968D8" w:rsidRDefault="00F968D8" w:rsidP="00F968D8">
            <w:pPr>
              <w:jc w:val="center"/>
              <w:rPr>
                <w:rFonts w:ascii="Times New Roman" w:hAnsi="Times New Roman" w:cs="Times New Roman"/>
                <w:sz w:val="20"/>
                <w:szCs w:val="20"/>
              </w:rPr>
            </w:pPr>
          </w:p>
        </w:tc>
        <w:tc>
          <w:tcPr>
            <w:tcW w:w="0" w:type="auto"/>
            <w:shd w:val="clear" w:color="auto" w:fill="auto"/>
          </w:tcPr>
          <w:p w14:paraId="46EF9F91" w14:textId="6A20AE16" w:rsidR="00F968D8" w:rsidRPr="00F968D8" w:rsidRDefault="00F968D8" w:rsidP="00F968D8">
            <w:pPr>
              <w:jc w:val="center"/>
              <w:rPr>
                <w:rFonts w:ascii="Times New Roman" w:hAnsi="Times New Roman" w:cs="Times New Roman"/>
                <w:sz w:val="20"/>
                <w:szCs w:val="20"/>
              </w:rPr>
            </w:pPr>
          </w:p>
        </w:tc>
      </w:tr>
      <w:tr w:rsidR="00F968D8" w:rsidRPr="00B77158" w14:paraId="4C6B3983" w14:textId="77777777" w:rsidTr="00A3233A">
        <w:trPr>
          <w:trHeight w:val="278"/>
        </w:trPr>
        <w:tc>
          <w:tcPr>
            <w:tcW w:w="0" w:type="auto"/>
            <w:vMerge/>
          </w:tcPr>
          <w:p w14:paraId="2E3BA268" w14:textId="77777777" w:rsidR="00F968D8" w:rsidRPr="00B77158" w:rsidRDefault="00F968D8" w:rsidP="00F968D8">
            <w:pPr>
              <w:widowControl/>
              <w:jc w:val="center"/>
              <w:rPr>
                <w:rFonts w:ascii="Times New Roman" w:eastAsia="DengXian" w:hAnsi="Times New Roman" w:cs="Times New Roman"/>
                <w:b/>
                <w:bCs/>
                <w:kern w:val="0"/>
                <w:sz w:val="20"/>
                <w:szCs w:val="20"/>
              </w:rPr>
            </w:pPr>
          </w:p>
        </w:tc>
        <w:tc>
          <w:tcPr>
            <w:tcW w:w="0" w:type="auto"/>
            <w:vMerge w:val="restart"/>
            <w:shd w:val="clear" w:color="auto" w:fill="auto"/>
            <w:vAlign w:val="center"/>
          </w:tcPr>
          <w:p w14:paraId="6F3EF417" w14:textId="7B9F6D93" w:rsidR="00F968D8" w:rsidRPr="00B77158" w:rsidRDefault="00F968D8" w:rsidP="00F968D8">
            <w:pPr>
              <w:widowControl/>
              <w:jc w:val="center"/>
              <w:rPr>
                <w:rFonts w:ascii="Times New Roman" w:eastAsia="DengXian" w:hAnsi="Times New Roman" w:cs="Times New Roman"/>
                <w:b/>
                <w:bCs/>
                <w:kern w:val="0"/>
                <w:sz w:val="20"/>
                <w:szCs w:val="20"/>
              </w:rPr>
            </w:pPr>
            <w:r w:rsidRPr="00B77158">
              <w:rPr>
                <w:rFonts w:ascii="Times New Roman" w:eastAsia="DengXian" w:hAnsi="Times New Roman" w:cs="Times New Roman"/>
                <w:b/>
                <w:bCs/>
                <w:kern w:val="0"/>
                <w:sz w:val="20"/>
                <w:szCs w:val="20"/>
              </w:rPr>
              <w:t>UL RU</w:t>
            </w:r>
          </w:p>
        </w:tc>
        <w:tc>
          <w:tcPr>
            <w:tcW w:w="0" w:type="auto"/>
            <w:shd w:val="clear" w:color="auto" w:fill="auto"/>
            <w:vAlign w:val="center"/>
          </w:tcPr>
          <w:p w14:paraId="5D26FA15" w14:textId="2731BE2A" w:rsidR="00F968D8" w:rsidRPr="00B77158" w:rsidRDefault="00F968D8" w:rsidP="00F968D8">
            <w:pPr>
              <w:widowControl/>
              <w:jc w:val="center"/>
              <w:rPr>
                <w:rFonts w:ascii="Times New Roman" w:eastAsia="DengXian" w:hAnsi="Times New Roman" w:cs="Times New Roman"/>
                <w:b/>
                <w:bCs/>
                <w:kern w:val="0"/>
                <w:sz w:val="20"/>
                <w:szCs w:val="20"/>
              </w:rPr>
            </w:pPr>
            <w:r w:rsidRPr="00B77158">
              <w:rPr>
                <w:rFonts w:ascii="Times New Roman" w:eastAsia="DengXian" w:hAnsi="Times New Roman" w:cs="Times New Roman"/>
                <w:b/>
                <w:bCs/>
                <w:kern w:val="0"/>
                <w:sz w:val="20"/>
                <w:szCs w:val="20"/>
              </w:rPr>
              <w:t>Type-1</w:t>
            </w:r>
          </w:p>
        </w:tc>
        <w:tc>
          <w:tcPr>
            <w:tcW w:w="0" w:type="auto"/>
            <w:shd w:val="clear" w:color="auto" w:fill="auto"/>
            <w:vAlign w:val="center"/>
          </w:tcPr>
          <w:p w14:paraId="3B54EED7" w14:textId="09EA452A" w:rsidR="00F968D8" w:rsidRPr="00B77158" w:rsidRDefault="00F968D8" w:rsidP="00F968D8">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1.77%</w:t>
            </w:r>
          </w:p>
        </w:tc>
        <w:tc>
          <w:tcPr>
            <w:tcW w:w="0" w:type="auto"/>
            <w:shd w:val="clear" w:color="auto" w:fill="auto"/>
            <w:vAlign w:val="center"/>
          </w:tcPr>
          <w:p w14:paraId="445B8792" w14:textId="7B6C01CB" w:rsidR="00F968D8" w:rsidRPr="00B77158" w:rsidRDefault="00F968D8" w:rsidP="00F968D8">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4.55%</w:t>
            </w:r>
          </w:p>
        </w:tc>
        <w:tc>
          <w:tcPr>
            <w:tcW w:w="0" w:type="auto"/>
            <w:shd w:val="clear" w:color="auto" w:fill="auto"/>
            <w:vAlign w:val="center"/>
          </w:tcPr>
          <w:p w14:paraId="066CC13D" w14:textId="798DC905" w:rsidR="00F968D8" w:rsidRPr="00B77158" w:rsidRDefault="00F968D8" w:rsidP="00F968D8">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10.50%</w:t>
            </w:r>
          </w:p>
        </w:tc>
        <w:tc>
          <w:tcPr>
            <w:tcW w:w="0" w:type="auto"/>
            <w:shd w:val="clear" w:color="auto" w:fill="auto"/>
          </w:tcPr>
          <w:p w14:paraId="153DE26E" w14:textId="02C36739" w:rsidR="00F968D8" w:rsidRPr="00F968D8" w:rsidRDefault="00F968D8" w:rsidP="00F968D8">
            <w:pPr>
              <w:jc w:val="center"/>
              <w:rPr>
                <w:rFonts w:ascii="Times New Roman" w:hAnsi="Times New Roman" w:cs="Times New Roman"/>
                <w:sz w:val="20"/>
                <w:szCs w:val="20"/>
              </w:rPr>
            </w:pPr>
            <w:r w:rsidRPr="00F968D8">
              <w:rPr>
                <w:rFonts w:ascii="Times New Roman" w:hAnsi="Times New Roman" w:cs="Times New Roman"/>
                <w:sz w:val="20"/>
                <w:szCs w:val="20"/>
              </w:rPr>
              <w:t>1.61%</w:t>
            </w:r>
          </w:p>
        </w:tc>
        <w:tc>
          <w:tcPr>
            <w:tcW w:w="0" w:type="auto"/>
            <w:shd w:val="clear" w:color="auto" w:fill="auto"/>
          </w:tcPr>
          <w:p w14:paraId="02246251" w14:textId="1D5BB865" w:rsidR="00F968D8" w:rsidRPr="00F968D8" w:rsidRDefault="00F968D8" w:rsidP="00F968D8">
            <w:pPr>
              <w:jc w:val="center"/>
              <w:rPr>
                <w:rFonts w:ascii="Times New Roman" w:hAnsi="Times New Roman" w:cs="Times New Roman"/>
                <w:sz w:val="20"/>
                <w:szCs w:val="20"/>
              </w:rPr>
            </w:pPr>
            <w:r w:rsidRPr="00F968D8">
              <w:rPr>
                <w:rFonts w:ascii="Times New Roman" w:hAnsi="Times New Roman" w:cs="Times New Roman"/>
                <w:sz w:val="20"/>
                <w:szCs w:val="20"/>
              </w:rPr>
              <w:t>6.64%</w:t>
            </w:r>
          </w:p>
        </w:tc>
        <w:tc>
          <w:tcPr>
            <w:tcW w:w="0" w:type="auto"/>
            <w:shd w:val="clear" w:color="auto" w:fill="auto"/>
          </w:tcPr>
          <w:p w14:paraId="48DC746C" w14:textId="62BDC77E" w:rsidR="00F968D8" w:rsidRPr="00F968D8" w:rsidRDefault="00F968D8" w:rsidP="00F968D8">
            <w:pPr>
              <w:jc w:val="center"/>
              <w:rPr>
                <w:rFonts w:ascii="Times New Roman" w:hAnsi="Times New Roman" w:cs="Times New Roman"/>
                <w:sz w:val="20"/>
                <w:szCs w:val="20"/>
              </w:rPr>
            </w:pPr>
            <w:r w:rsidRPr="00F968D8">
              <w:rPr>
                <w:rFonts w:ascii="Times New Roman" w:hAnsi="Times New Roman" w:cs="Times New Roman"/>
                <w:sz w:val="20"/>
                <w:szCs w:val="20"/>
              </w:rPr>
              <w:t>13.96%</w:t>
            </w:r>
          </w:p>
        </w:tc>
      </w:tr>
      <w:tr w:rsidR="00F968D8" w:rsidRPr="00B77158" w14:paraId="59B12725" w14:textId="77777777" w:rsidTr="00A3233A">
        <w:trPr>
          <w:trHeight w:val="278"/>
        </w:trPr>
        <w:tc>
          <w:tcPr>
            <w:tcW w:w="0" w:type="auto"/>
            <w:vMerge/>
          </w:tcPr>
          <w:p w14:paraId="5979E2D2" w14:textId="77777777" w:rsidR="00F968D8" w:rsidRPr="00B77158" w:rsidRDefault="00F968D8" w:rsidP="00F968D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5BA4D545" w14:textId="40D228F4" w:rsidR="00F968D8" w:rsidRPr="00B77158" w:rsidRDefault="00F968D8" w:rsidP="00F968D8">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5D96A8D5" w14:textId="3A591E96" w:rsidR="00F968D8" w:rsidRPr="00B77158" w:rsidRDefault="00F968D8" w:rsidP="00F968D8">
            <w:pPr>
              <w:widowControl/>
              <w:jc w:val="center"/>
              <w:rPr>
                <w:rFonts w:ascii="Times New Roman" w:eastAsia="DengXian" w:hAnsi="Times New Roman" w:cs="Times New Roman"/>
                <w:b/>
                <w:bCs/>
                <w:kern w:val="0"/>
                <w:sz w:val="20"/>
                <w:szCs w:val="20"/>
              </w:rPr>
            </w:pPr>
            <w:r w:rsidRPr="00B77158">
              <w:rPr>
                <w:rFonts w:ascii="Times New Roman" w:eastAsia="DengXian" w:hAnsi="Times New Roman" w:cs="Times New Roman"/>
                <w:b/>
                <w:bCs/>
                <w:kern w:val="0"/>
                <w:sz w:val="20"/>
                <w:szCs w:val="20"/>
              </w:rPr>
              <w:t>Type-2</w:t>
            </w:r>
          </w:p>
        </w:tc>
        <w:tc>
          <w:tcPr>
            <w:tcW w:w="0" w:type="auto"/>
            <w:shd w:val="clear" w:color="auto" w:fill="auto"/>
            <w:vAlign w:val="center"/>
          </w:tcPr>
          <w:p w14:paraId="77D7DB60" w14:textId="3DB66358" w:rsidR="00F968D8" w:rsidRPr="00B77158" w:rsidRDefault="00F968D8" w:rsidP="00F968D8">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6.83%</w:t>
            </w:r>
          </w:p>
        </w:tc>
        <w:tc>
          <w:tcPr>
            <w:tcW w:w="0" w:type="auto"/>
            <w:shd w:val="clear" w:color="auto" w:fill="auto"/>
            <w:vAlign w:val="center"/>
          </w:tcPr>
          <w:p w14:paraId="2F07F693" w14:textId="190E0515" w:rsidR="00F968D8" w:rsidRPr="00B77158" w:rsidRDefault="00F968D8" w:rsidP="00F968D8">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16.45%</w:t>
            </w:r>
          </w:p>
        </w:tc>
        <w:tc>
          <w:tcPr>
            <w:tcW w:w="0" w:type="auto"/>
            <w:shd w:val="clear" w:color="auto" w:fill="auto"/>
            <w:vAlign w:val="center"/>
          </w:tcPr>
          <w:p w14:paraId="5F8B3340" w14:textId="49E5C681" w:rsidR="00F968D8" w:rsidRPr="00B77158" w:rsidRDefault="00F968D8" w:rsidP="00F968D8">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39.91%</w:t>
            </w:r>
          </w:p>
        </w:tc>
        <w:tc>
          <w:tcPr>
            <w:tcW w:w="0" w:type="auto"/>
            <w:shd w:val="clear" w:color="auto" w:fill="auto"/>
          </w:tcPr>
          <w:p w14:paraId="7A3A13E2" w14:textId="259B2496" w:rsidR="00F968D8" w:rsidRPr="00F968D8" w:rsidRDefault="00F968D8" w:rsidP="00F968D8">
            <w:pPr>
              <w:jc w:val="center"/>
              <w:rPr>
                <w:rFonts w:ascii="Times New Roman" w:hAnsi="Times New Roman" w:cs="Times New Roman"/>
                <w:sz w:val="20"/>
                <w:szCs w:val="20"/>
              </w:rPr>
            </w:pPr>
          </w:p>
        </w:tc>
        <w:tc>
          <w:tcPr>
            <w:tcW w:w="0" w:type="auto"/>
            <w:shd w:val="clear" w:color="auto" w:fill="auto"/>
          </w:tcPr>
          <w:p w14:paraId="2119CC0D" w14:textId="4BD752FA" w:rsidR="00F968D8" w:rsidRPr="00F968D8" w:rsidRDefault="00F968D8" w:rsidP="00F968D8">
            <w:pPr>
              <w:jc w:val="center"/>
              <w:rPr>
                <w:rFonts w:ascii="Times New Roman" w:hAnsi="Times New Roman" w:cs="Times New Roman"/>
                <w:sz w:val="20"/>
                <w:szCs w:val="20"/>
              </w:rPr>
            </w:pPr>
          </w:p>
        </w:tc>
        <w:tc>
          <w:tcPr>
            <w:tcW w:w="0" w:type="auto"/>
            <w:shd w:val="clear" w:color="auto" w:fill="auto"/>
          </w:tcPr>
          <w:p w14:paraId="75B5C771" w14:textId="1E971B69" w:rsidR="00F968D8" w:rsidRPr="00F968D8" w:rsidRDefault="00F968D8" w:rsidP="00F968D8">
            <w:pPr>
              <w:jc w:val="center"/>
              <w:rPr>
                <w:rFonts w:ascii="Times New Roman" w:hAnsi="Times New Roman" w:cs="Times New Roman"/>
                <w:sz w:val="20"/>
                <w:szCs w:val="20"/>
              </w:rPr>
            </w:pPr>
          </w:p>
        </w:tc>
      </w:tr>
      <w:tr w:rsidR="00B77158" w:rsidRPr="00B77158" w14:paraId="2F716D7C" w14:textId="77777777" w:rsidTr="00807668">
        <w:trPr>
          <w:trHeight w:val="278"/>
        </w:trPr>
        <w:tc>
          <w:tcPr>
            <w:tcW w:w="0" w:type="auto"/>
            <w:vMerge w:val="restart"/>
            <w:vAlign w:val="center"/>
          </w:tcPr>
          <w:p w14:paraId="67E14B4C" w14:textId="23E89C07" w:rsidR="00B77158" w:rsidRPr="00B77158" w:rsidRDefault="00B77158" w:rsidP="00CD2A22">
            <w:pPr>
              <w:widowControl/>
              <w:jc w:val="center"/>
              <w:rPr>
                <w:rFonts w:ascii="Times New Roman" w:eastAsia="DengXian" w:hAnsi="Times New Roman" w:cs="Times New Roman"/>
                <w:b/>
                <w:bCs/>
                <w:kern w:val="0"/>
                <w:sz w:val="20"/>
                <w:szCs w:val="20"/>
              </w:rPr>
            </w:pPr>
            <w:r w:rsidRPr="00B77158">
              <w:rPr>
                <w:rFonts w:ascii="Times New Roman" w:eastAsia="DengXian" w:hAnsi="Times New Roman" w:cs="Times New Roman"/>
                <w:b/>
                <w:bCs/>
                <w:kern w:val="0"/>
                <w:sz w:val="20"/>
                <w:szCs w:val="20"/>
              </w:rPr>
              <w:t>Baseline</w:t>
            </w:r>
          </w:p>
        </w:tc>
        <w:tc>
          <w:tcPr>
            <w:tcW w:w="0" w:type="auto"/>
            <w:vMerge w:val="restart"/>
            <w:shd w:val="clear" w:color="auto" w:fill="auto"/>
            <w:vAlign w:val="center"/>
          </w:tcPr>
          <w:p w14:paraId="0F99615B" w14:textId="33FF6563" w:rsidR="00B77158" w:rsidRPr="00B77158" w:rsidRDefault="00B77158" w:rsidP="00CD2A22">
            <w:pPr>
              <w:widowControl/>
              <w:jc w:val="center"/>
              <w:rPr>
                <w:rFonts w:ascii="Times New Roman" w:eastAsia="DengXian" w:hAnsi="Times New Roman" w:cs="Times New Roman"/>
                <w:b/>
                <w:bCs/>
                <w:kern w:val="0"/>
                <w:sz w:val="20"/>
                <w:szCs w:val="20"/>
              </w:rPr>
            </w:pPr>
            <w:r w:rsidRPr="00B77158">
              <w:rPr>
                <w:rFonts w:ascii="Times New Roman" w:eastAsia="DengXian" w:hAnsi="Times New Roman" w:cs="Times New Roman"/>
                <w:b/>
                <w:bCs/>
                <w:kern w:val="0"/>
                <w:sz w:val="20"/>
                <w:szCs w:val="20"/>
              </w:rPr>
              <w:t xml:space="preserve">DL average-UPT </w:t>
            </w:r>
            <w:r w:rsidRPr="00B77158">
              <w:rPr>
                <w:rFonts w:ascii="Times New Roman" w:eastAsia="DengXian" w:hAnsi="Times New Roman" w:cs="Times New Roman"/>
                <w:b/>
                <w:bCs/>
                <w:color w:val="000000"/>
                <w:kern w:val="0"/>
                <w:sz w:val="20"/>
                <w:szCs w:val="20"/>
              </w:rPr>
              <w:t>CDF</w:t>
            </w:r>
          </w:p>
        </w:tc>
        <w:tc>
          <w:tcPr>
            <w:tcW w:w="0" w:type="auto"/>
            <w:shd w:val="clear" w:color="auto" w:fill="auto"/>
            <w:vAlign w:val="center"/>
            <w:hideMark/>
          </w:tcPr>
          <w:p w14:paraId="0A38871A" w14:textId="182B0E7D" w:rsidR="00B77158" w:rsidRPr="00B77158" w:rsidRDefault="00B77158" w:rsidP="00CD2A22">
            <w:pPr>
              <w:widowControl/>
              <w:jc w:val="center"/>
              <w:rPr>
                <w:rFonts w:ascii="Times New Roman" w:eastAsia="DengXian" w:hAnsi="Times New Roman" w:cs="Times New Roman"/>
                <w:b/>
                <w:bCs/>
                <w:kern w:val="0"/>
                <w:sz w:val="20"/>
                <w:szCs w:val="20"/>
              </w:rPr>
            </w:pPr>
            <w:r w:rsidRPr="00B77158">
              <w:rPr>
                <w:rFonts w:ascii="Times New Roman" w:eastAsia="DengXian" w:hAnsi="Times New Roman" w:cs="Times New Roman"/>
                <w:b/>
                <w:bCs/>
                <w:kern w:val="0"/>
                <w:sz w:val="20"/>
                <w:szCs w:val="20"/>
              </w:rPr>
              <w:t>Mean</w:t>
            </w:r>
          </w:p>
        </w:tc>
        <w:tc>
          <w:tcPr>
            <w:tcW w:w="0" w:type="auto"/>
            <w:shd w:val="clear" w:color="auto" w:fill="auto"/>
            <w:vAlign w:val="center"/>
          </w:tcPr>
          <w:p w14:paraId="35A395E9" w14:textId="35C67624"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517.48</w:t>
            </w:r>
          </w:p>
        </w:tc>
        <w:tc>
          <w:tcPr>
            <w:tcW w:w="0" w:type="auto"/>
            <w:shd w:val="clear" w:color="auto" w:fill="auto"/>
            <w:vAlign w:val="center"/>
          </w:tcPr>
          <w:p w14:paraId="5FBADE97" w14:textId="19AF07B7"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399.86</w:t>
            </w:r>
          </w:p>
        </w:tc>
        <w:tc>
          <w:tcPr>
            <w:tcW w:w="0" w:type="auto"/>
            <w:shd w:val="clear" w:color="auto" w:fill="auto"/>
            <w:vAlign w:val="center"/>
          </w:tcPr>
          <w:p w14:paraId="1EFA239E" w14:textId="6AC7B9A4"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263.14</w:t>
            </w:r>
          </w:p>
        </w:tc>
        <w:tc>
          <w:tcPr>
            <w:tcW w:w="0" w:type="auto"/>
            <w:shd w:val="clear" w:color="auto" w:fill="auto"/>
            <w:vAlign w:val="center"/>
          </w:tcPr>
          <w:p w14:paraId="7D35394A" w14:textId="49FA787A"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453.69</w:t>
            </w:r>
          </w:p>
        </w:tc>
        <w:tc>
          <w:tcPr>
            <w:tcW w:w="0" w:type="auto"/>
            <w:shd w:val="clear" w:color="auto" w:fill="auto"/>
            <w:vAlign w:val="center"/>
          </w:tcPr>
          <w:p w14:paraId="7DE3C45D" w14:textId="28ECBCC9"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233.72</w:t>
            </w:r>
          </w:p>
        </w:tc>
        <w:tc>
          <w:tcPr>
            <w:tcW w:w="0" w:type="auto"/>
            <w:shd w:val="clear" w:color="auto" w:fill="auto"/>
            <w:vAlign w:val="center"/>
          </w:tcPr>
          <w:p w14:paraId="25F126FD" w14:textId="1D13240B"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104.10</w:t>
            </w:r>
          </w:p>
        </w:tc>
      </w:tr>
      <w:tr w:rsidR="00B77158" w:rsidRPr="00B77158" w14:paraId="4ECDE954" w14:textId="77777777" w:rsidTr="00807668">
        <w:trPr>
          <w:trHeight w:val="278"/>
        </w:trPr>
        <w:tc>
          <w:tcPr>
            <w:tcW w:w="0" w:type="auto"/>
            <w:vMerge/>
            <w:vAlign w:val="center"/>
          </w:tcPr>
          <w:p w14:paraId="6902EDFE" w14:textId="77777777" w:rsidR="00B77158" w:rsidRPr="00B77158" w:rsidRDefault="00B77158" w:rsidP="00CD2A22">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2D820304" w14:textId="491295A0" w:rsidR="00B77158" w:rsidRPr="00B77158" w:rsidRDefault="00B77158" w:rsidP="00CD2A22">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6FBA898A" w14:textId="570033E4" w:rsidR="00B77158" w:rsidRPr="00B77158" w:rsidRDefault="00B77158" w:rsidP="00CD2A22">
            <w:pPr>
              <w:widowControl/>
              <w:jc w:val="center"/>
              <w:rPr>
                <w:rFonts w:ascii="Times New Roman" w:eastAsia="DengXian" w:hAnsi="Times New Roman" w:cs="Times New Roman"/>
                <w:b/>
                <w:bCs/>
                <w:kern w:val="0"/>
                <w:sz w:val="20"/>
                <w:szCs w:val="20"/>
              </w:rPr>
            </w:pPr>
            <w:r w:rsidRPr="00B77158">
              <w:rPr>
                <w:rFonts w:ascii="Times New Roman" w:eastAsia="DengXian" w:hAnsi="Times New Roman" w:cs="Times New Roman"/>
                <w:b/>
                <w:bCs/>
                <w:kern w:val="0"/>
                <w:sz w:val="20"/>
                <w:szCs w:val="20"/>
              </w:rPr>
              <w:t>5%</w:t>
            </w:r>
          </w:p>
        </w:tc>
        <w:tc>
          <w:tcPr>
            <w:tcW w:w="0" w:type="auto"/>
            <w:shd w:val="clear" w:color="auto" w:fill="auto"/>
            <w:vAlign w:val="center"/>
          </w:tcPr>
          <w:p w14:paraId="623B7236" w14:textId="0B29B155"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398.42</w:t>
            </w:r>
          </w:p>
        </w:tc>
        <w:tc>
          <w:tcPr>
            <w:tcW w:w="0" w:type="auto"/>
            <w:shd w:val="clear" w:color="auto" w:fill="auto"/>
            <w:vAlign w:val="center"/>
          </w:tcPr>
          <w:p w14:paraId="1D995DDB" w14:textId="5984BACE"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243.01</w:t>
            </w:r>
          </w:p>
        </w:tc>
        <w:tc>
          <w:tcPr>
            <w:tcW w:w="0" w:type="auto"/>
            <w:shd w:val="clear" w:color="auto" w:fill="auto"/>
            <w:vAlign w:val="center"/>
          </w:tcPr>
          <w:p w14:paraId="1FB2650A" w14:textId="53FF6220"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73.87</w:t>
            </w:r>
          </w:p>
        </w:tc>
        <w:tc>
          <w:tcPr>
            <w:tcW w:w="0" w:type="auto"/>
            <w:shd w:val="clear" w:color="auto" w:fill="auto"/>
            <w:vAlign w:val="center"/>
          </w:tcPr>
          <w:p w14:paraId="19DAF93E" w14:textId="7013A5B0"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418.87</w:t>
            </w:r>
          </w:p>
        </w:tc>
        <w:tc>
          <w:tcPr>
            <w:tcW w:w="0" w:type="auto"/>
            <w:shd w:val="clear" w:color="auto" w:fill="auto"/>
            <w:vAlign w:val="center"/>
          </w:tcPr>
          <w:p w14:paraId="00987361" w14:textId="3CC843F4"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138.26</w:t>
            </w:r>
          </w:p>
        </w:tc>
        <w:tc>
          <w:tcPr>
            <w:tcW w:w="0" w:type="auto"/>
            <w:shd w:val="clear" w:color="auto" w:fill="auto"/>
            <w:vAlign w:val="center"/>
          </w:tcPr>
          <w:p w14:paraId="738EF806" w14:textId="69E3BA96"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27.18</w:t>
            </w:r>
          </w:p>
        </w:tc>
      </w:tr>
      <w:tr w:rsidR="00B77158" w:rsidRPr="00B77158" w14:paraId="1578C8C9" w14:textId="77777777" w:rsidTr="00807668">
        <w:trPr>
          <w:trHeight w:val="278"/>
        </w:trPr>
        <w:tc>
          <w:tcPr>
            <w:tcW w:w="0" w:type="auto"/>
            <w:vMerge/>
            <w:vAlign w:val="center"/>
          </w:tcPr>
          <w:p w14:paraId="7FB5C5F9" w14:textId="77777777" w:rsidR="00B77158" w:rsidRPr="00B77158" w:rsidRDefault="00B77158" w:rsidP="00CD2A22">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4C7D1727" w14:textId="3071256E" w:rsidR="00B77158" w:rsidRPr="00B77158" w:rsidRDefault="00B77158" w:rsidP="00CD2A22">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75EE12A0" w14:textId="7A930EE8" w:rsidR="00B77158" w:rsidRPr="00B77158" w:rsidRDefault="00B77158" w:rsidP="00CD2A22">
            <w:pPr>
              <w:widowControl/>
              <w:jc w:val="center"/>
              <w:rPr>
                <w:rFonts w:ascii="Times New Roman" w:eastAsia="DengXian" w:hAnsi="Times New Roman" w:cs="Times New Roman"/>
                <w:b/>
                <w:bCs/>
                <w:kern w:val="0"/>
                <w:sz w:val="20"/>
                <w:szCs w:val="20"/>
              </w:rPr>
            </w:pPr>
            <w:r w:rsidRPr="00B77158">
              <w:rPr>
                <w:rFonts w:ascii="Times New Roman" w:eastAsia="DengXian" w:hAnsi="Times New Roman" w:cs="Times New Roman"/>
                <w:b/>
                <w:bCs/>
                <w:kern w:val="0"/>
                <w:sz w:val="20"/>
                <w:szCs w:val="20"/>
              </w:rPr>
              <w:t>50%</w:t>
            </w:r>
          </w:p>
        </w:tc>
        <w:tc>
          <w:tcPr>
            <w:tcW w:w="0" w:type="auto"/>
            <w:shd w:val="clear" w:color="auto" w:fill="auto"/>
            <w:vAlign w:val="center"/>
          </w:tcPr>
          <w:p w14:paraId="494D6DB3" w14:textId="0764580B"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535.09</w:t>
            </w:r>
          </w:p>
        </w:tc>
        <w:tc>
          <w:tcPr>
            <w:tcW w:w="0" w:type="auto"/>
            <w:shd w:val="clear" w:color="auto" w:fill="auto"/>
            <w:vAlign w:val="center"/>
          </w:tcPr>
          <w:p w14:paraId="3A764352" w14:textId="2F925F7C"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397.73</w:t>
            </w:r>
          </w:p>
        </w:tc>
        <w:tc>
          <w:tcPr>
            <w:tcW w:w="0" w:type="auto"/>
            <w:shd w:val="clear" w:color="auto" w:fill="auto"/>
            <w:vAlign w:val="center"/>
          </w:tcPr>
          <w:p w14:paraId="66016BB7" w14:textId="1D65E873"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249.25</w:t>
            </w:r>
          </w:p>
        </w:tc>
        <w:tc>
          <w:tcPr>
            <w:tcW w:w="0" w:type="auto"/>
            <w:shd w:val="clear" w:color="auto" w:fill="auto"/>
            <w:vAlign w:val="center"/>
          </w:tcPr>
          <w:p w14:paraId="5F8E3DE5" w14:textId="49305B2B"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456.24</w:t>
            </w:r>
          </w:p>
        </w:tc>
        <w:tc>
          <w:tcPr>
            <w:tcW w:w="0" w:type="auto"/>
            <w:shd w:val="clear" w:color="auto" w:fill="auto"/>
            <w:vAlign w:val="center"/>
          </w:tcPr>
          <w:p w14:paraId="6EE9620A" w14:textId="5F265C7B"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226.09</w:t>
            </w:r>
          </w:p>
        </w:tc>
        <w:tc>
          <w:tcPr>
            <w:tcW w:w="0" w:type="auto"/>
            <w:shd w:val="clear" w:color="auto" w:fill="auto"/>
            <w:vAlign w:val="center"/>
          </w:tcPr>
          <w:p w14:paraId="0A631066" w14:textId="5DB6CF0C"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84.15</w:t>
            </w:r>
          </w:p>
        </w:tc>
      </w:tr>
      <w:tr w:rsidR="00B77158" w:rsidRPr="00B77158" w14:paraId="6115DAAE" w14:textId="77777777" w:rsidTr="00807668">
        <w:trPr>
          <w:trHeight w:val="278"/>
        </w:trPr>
        <w:tc>
          <w:tcPr>
            <w:tcW w:w="0" w:type="auto"/>
            <w:vMerge/>
            <w:vAlign w:val="center"/>
          </w:tcPr>
          <w:p w14:paraId="663F701B" w14:textId="77777777" w:rsidR="00B77158" w:rsidRPr="00B77158" w:rsidRDefault="00B77158" w:rsidP="00CD2A22">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55BB958B" w14:textId="7B78D990" w:rsidR="00B77158" w:rsidRPr="00B77158" w:rsidRDefault="00B77158" w:rsidP="00CD2A22">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1864DD20" w14:textId="5277A324" w:rsidR="00B77158" w:rsidRPr="00B77158" w:rsidRDefault="00B77158" w:rsidP="00CD2A22">
            <w:pPr>
              <w:widowControl/>
              <w:jc w:val="center"/>
              <w:rPr>
                <w:rFonts w:ascii="Times New Roman" w:eastAsia="DengXian" w:hAnsi="Times New Roman" w:cs="Times New Roman"/>
                <w:b/>
                <w:bCs/>
                <w:kern w:val="0"/>
                <w:sz w:val="20"/>
                <w:szCs w:val="20"/>
              </w:rPr>
            </w:pPr>
            <w:r w:rsidRPr="00B77158">
              <w:rPr>
                <w:rFonts w:ascii="Times New Roman" w:eastAsia="DengXian" w:hAnsi="Times New Roman" w:cs="Times New Roman"/>
                <w:b/>
                <w:bCs/>
                <w:kern w:val="0"/>
                <w:sz w:val="20"/>
                <w:szCs w:val="20"/>
              </w:rPr>
              <w:t>95%</w:t>
            </w:r>
          </w:p>
        </w:tc>
        <w:tc>
          <w:tcPr>
            <w:tcW w:w="0" w:type="auto"/>
            <w:shd w:val="clear" w:color="auto" w:fill="auto"/>
            <w:vAlign w:val="center"/>
          </w:tcPr>
          <w:p w14:paraId="7083D01E" w14:textId="6993336E"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588.76</w:t>
            </w:r>
          </w:p>
        </w:tc>
        <w:tc>
          <w:tcPr>
            <w:tcW w:w="0" w:type="auto"/>
            <w:shd w:val="clear" w:color="auto" w:fill="auto"/>
            <w:vAlign w:val="center"/>
          </w:tcPr>
          <w:p w14:paraId="0BD3F148" w14:textId="4F28F0E1"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542.22</w:t>
            </w:r>
          </w:p>
        </w:tc>
        <w:tc>
          <w:tcPr>
            <w:tcW w:w="0" w:type="auto"/>
            <w:shd w:val="clear" w:color="auto" w:fill="auto"/>
            <w:vAlign w:val="center"/>
          </w:tcPr>
          <w:p w14:paraId="5CDC1DAA" w14:textId="70ADD37C"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482.53</w:t>
            </w:r>
          </w:p>
        </w:tc>
        <w:tc>
          <w:tcPr>
            <w:tcW w:w="0" w:type="auto"/>
            <w:shd w:val="clear" w:color="auto" w:fill="auto"/>
            <w:vAlign w:val="center"/>
          </w:tcPr>
          <w:p w14:paraId="036AD9AE" w14:textId="33496AB9"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483.93</w:t>
            </w:r>
          </w:p>
        </w:tc>
        <w:tc>
          <w:tcPr>
            <w:tcW w:w="0" w:type="auto"/>
            <w:shd w:val="clear" w:color="auto" w:fill="auto"/>
            <w:vAlign w:val="center"/>
          </w:tcPr>
          <w:p w14:paraId="352D904C" w14:textId="229001F1"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362.21</w:t>
            </w:r>
          </w:p>
        </w:tc>
        <w:tc>
          <w:tcPr>
            <w:tcW w:w="0" w:type="auto"/>
            <w:shd w:val="clear" w:color="auto" w:fill="auto"/>
            <w:vAlign w:val="center"/>
          </w:tcPr>
          <w:p w14:paraId="30059445" w14:textId="09A74003"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240.11</w:t>
            </w:r>
          </w:p>
        </w:tc>
      </w:tr>
      <w:tr w:rsidR="00B77158" w:rsidRPr="00B77158" w14:paraId="74B71B8F" w14:textId="77777777" w:rsidTr="00807668">
        <w:trPr>
          <w:trHeight w:val="278"/>
        </w:trPr>
        <w:tc>
          <w:tcPr>
            <w:tcW w:w="0" w:type="auto"/>
            <w:vMerge/>
            <w:vAlign w:val="center"/>
          </w:tcPr>
          <w:p w14:paraId="24381FC4" w14:textId="77777777" w:rsidR="00B77158" w:rsidRPr="00B77158" w:rsidRDefault="00B77158" w:rsidP="00CD2A22">
            <w:pPr>
              <w:widowControl/>
              <w:jc w:val="center"/>
              <w:rPr>
                <w:rFonts w:ascii="Times New Roman" w:eastAsia="DengXian" w:hAnsi="Times New Roman" w:cs="Times New Roman"/>
                <w:b/>
                <w:bCs/>
                <w:kern w:val="0"/>
                <w:sz w:val="20"/>
                <w:szCs w:val="20"/>
              </w:rPr>
            </w:pPr>
          </w:p>
        </w:tc>
        <w:tc>
          <w:tcPr>
            <w:tcW w:w="0" w:type="auto"/>
            <w:vMerge w:val="restart"/>
            <w:shd w:val="clear" w:color="auto" w:fill="auto"/>
            <w:vAlign w:val="center"/>
          </w:tcPr>
          <w:p w14:paraId="1E732738" w14:textId="2ABCB352" w:rsidR="00B77158" w:rsidRPr="00B77158" w:rsidRDefault="00B77158" w:rsidP="00CD2A22">
            <w:pPr>
              <w:widowControl/>
              <w:jc w:val="center"/>
              <w:rPr>
                <w:rFonts w:ascii="Times New Roman" w:eastAsia="DengXian" w:hAnsi="Times New Roman" w:cs="Times New Roman"/>
                <w:b/>
                <w:bCs/>
                <w:kern w:val="0"/>
                <w:sz w:val="20"/>
                <w:szCs w:val="20"/>
              </w:rPr>
            </w:pPr>
            <w:r w:rsidRPr="00B77158">
              <w:rPr>
                <w:rFonts w:ascii="Times New Roman" w:eastAsia="DengXian" w:hAnsi="Times New Roman" w:cs="Times New Roman"/>
                <w:b/>
                <w:bCs/>
                <w:kern w:val="0"/>
                <w:sz w:val="20"/>
                <w:szCs w:val="20"/>
              </w:rPr>
              <w:t xml:space="preserve">UL average-UPT </w:t>
            </w:r>
            <w:r w:rsidRPr="00B77158">
              <w:rPr>
                <w:rFonts w:ascii="Times New Roman" w:eastAsia="DengXian" w:hAnsi="Times New Roman" w:cs="Times New Roman"/>
                <w:b/>
                <w:bCs/>
                <w:color w:val="000000"/>
                <w:kern w:val="0"/>
                <w:sz w:val="20"/>
                <w:szCs w:val="20"/>
              </w:rPr>
              <w:t>CDF</w:t>
            </w:r>
          </w:p>
        </w:tc>
        <w:tc>
          <w:tcPr>
            <w:tcW w:w="0" w:type="auto"/>
            <w:shd w:val="clear" w:color="auto" w:fill="auto"/>
            <w:vAlign w:val="center"/>
            <w:hideMark/>
          </w:tcPr>
          <w:p w14:paraId="42B4594C" w14:textId="48DC88DC" w:rsidR="00B77158" w:rsidRPr="00B77158" w:rsidRDefault="00B77158" w:rsidP="00CD2A22">
            <w:pPr>
              <w:widowControl/>
              <w:jc w:val="center"/>
              <w:rPr>
                <w:rFonts w:ascii="Times New Roman" w:eastAsia="DengXian" w:hAnsi="Times New Roman" w:cs="Times New Roman"/>
                <w:b/>
                <w:bCs/>
                <w:kern w:val="0"/>
                <w:sz w:val="20"/>
                <w:szCs w:val="20"/>
              </w:rPr>
            </w:pPr>
            <w:r w:rsidRPr="00B77158">
              <w:rPr>
                <w:rFonts w:ascii="Times New Roman" w:eastAsia="DengXian" w:hAnsi="Times New Roman" w:cs="Times New Roman"/>
                <w:b/>
                <w:bCs/>
                <w:kern w:val="0"/>
                <w:sz w:val="20"/>
                <w:szCs w:val="20"/>
              </w:rPr>
              <w:t>Mean</w:t>
            </w:r>
          </w:p>
        </w:tc>
        <w:tc>
          <w:tcPr>
            <w:tcW w:w="0" w:type="auto"/>
            <w:shd w:val="clear" w:color="auto" w:fill="auto"/>
            <w:vAlign w:val="center"/>
          </w:tcPr>
          <w:p w14:paraId="1BD29D2A" w14:textId="57971D87"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273.65</w:t>
            </w:r>
          </w:p>
        </w:tc>
        <w:tc>
          <w:tcPr>
            <w:tcW w:w="0" w:type="auto"/>
            <w:shd w:val="clear" w:color="auto" w:fill="auto"/>
            <w:vAlign w:val="center"/>
          </w:tcPr>
          <w:p w14:paraId="79E424F4" w14:textId="5B54AA05"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240.01</w:t>
            </w:r>
          </w:p>
        </w:tc>
        <w:tc>
          <w:tcPr>
            <w:tcW w:w="0" w:type="auto"/>
            <w:shd w:val="clear" w:color="auto" w:fill="auto"/>
            <w:vAlign w:val="center"/>
          </w:tcPr>
          <w:p w14:paraId="406A9688" w14:textId="5A0B63D2"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199.86</w:t>
            </w:r>
          </w:p>
        </w:tc>
        <w:tc>
          <w:tcPr>
            <w:tcW w:w="0" w:type="auto"/>
            <w:shd w:val="clear" w:color="auto" w:fill="auto"/>
            <w:vAlign w:val="center"/>
          </w:tcPr>
          <w:p w14:paraId="541DBCD7" w14:textId="68827BD7"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163.90</w:t>
            </w:r>
          </w:p>
        </w:tc>
        <w:tc>
          <w:tcPr>
            <w:tcW w:w="0" w:type="auto"/>
            <w:shd w:val="clear" w:color="auto" w:fill="auto"/>
            <w:vAlign w:val="center"/>
          </w:tcPr>
          <w:p w14:paraId="13E2715B" w14:textId="70D5D8EB"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135.16</w:t>
            </w:r>
          </w:p>
        </w:tc>
        <w:tc>
          <w:tcPr>
            <w:tcW w:w="0" w:type="auto"/>
            <w:shd w:val="clear" w:color="auto" w:fill="auto"/>
            <w:vAlign w:val="center"/>
          </w:tcPr>
          <w:p w14:paraId="71235D16" w14:textId="56EFAC33"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116.56</w:t>
            </w:r>
          </w:p>
        </w:tc>
      </w:tr>
      <w:tr w:rsidR="00B77158" w:rsidRPr="00B77158" w14:paraId="03C9EF6D" w14:textId="77777777" w:rsidTr="00B92C06">
        <w:trPr>
          <w:trHeight w:val="278"/>
        </w:trPr>
        <w:tc>
          <w:tcPr>
            <w:tcW w:w="0" w:type="auto"/>
            <w:vMerge/>
          </w:tcPr>
          <w:p w14:paraId="3AA3E823" w14:textId="77777777" w:rsidR="00B77158" w:rsidRPr="00B77158" w:rsidRDefault="00B77158" w:rsidP="00CD2A22">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2FA945D8" w14:textId="182766EA" w:rsidR="00B77158" w:rsidRPr="00B77158" w:rsidRDefault="00B77158" w:rsidP="00CD2A22">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0BE943EB" w14:textId="435E56CA" w:rsidR="00B77158" w:rsidRPr="00B77158" w:rsidRDefault="00B77158" w:rsidP="00CD2A22">
            <w:pPr>
              <w:widowControl/>
              <w:jc w:val="center"/>
              <w:rPr>
                <w:rFonts w:ascii="Times New Roman" w:eastAsia="DengXian" w:hAnsi="Times New Roman" w:cs="Times New Roman"/>
                <w:b/>
                <w:bCs/>
                <w:kern w:val="0"/>
                <w:sz w:val="20"/>
                <w:szCs w:val="20"/>
              </w:rPr>
            </w:pPr>
            <w:r w:rsidRPr="00B77158">
              <w:rPr>
                <w:rFonts w:ascii="Times New Roman" w:eastAsia="DengXian" w:hAnsi="Times New Roman" w:cs="Times New Roman"/>
                <w:b/>
                <w:bCs/>
                <w:kern w:val="0"/>
                <w:sz w:val="20"/>
                <w:szCs w:val="20"/>
              </w:rPr>
              <w:t>5%</w:t>
            </w:r>
          </w:p>
        </w:tc>
        <w:tc>
          <w:tcPr>
            <w:tcW w:w="0" w:type="auto"/>
            <w:shd w:val="clear" w:color="auto" w:fill="auto"/>
            <w:vAlign w:val="center"/>
          </w:tcPr>
          <w:p w14:paraId="0EDF36B0" w14:textId="02015F9C"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254.74</w:t>
            </w:r>
          </w:p>
        </w:tc>
        <w:tc>
          <w:tcPr>
            <w:tcW w:w="0" w:type="auto"/>
            <w:shd w:val="clear" w:color="auto" w:fill="auto"/>
            <w:vAlign w:val="center"/>
          </w:tcPr>
          <w:p w14:paraId="2441A6C7" w14:textId="09BDA1DE"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201.60</w:t>
            </w:r>
          </w:p>
        </w:tc>
        <w:tc>
          <w:tcPr>
            <w:tcW w:w="0" w:type="auto"/>
            <w:shd w:val="clear" w:color="auto" w:fill="auto"/>
            <w:vAlign w:val="center"/>
          </w:tcPr>
          <w:p w14:paraId="05A7D38C" w14:textId="4AF76BFC"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145.17</w:t>
            </w:r>
          </w:p>
        </w:tc>
        <w:tc>
          <w:tcPr>
            <w:tcW w:w="0" w:type="auto"/>
            <w:shd w:val="clear" w:color="auto" w:fill="auto"/>
            <w:vAlign w:val="center"/>
          </w:tcPr>
          <w:p w14:paraId="126B5EA1" w14:textId="6340EF1A"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152.54</w:t>
            </w:r>
          </w:p>
        </w:tc>
        <w:tc>
          <w:tcPr>
            <w:tcW w:w="0" w:type="auto"/>
            <w:shd w:val="clear" w:color="auto" w:fill="auto"/>
            <w:vAlign w:val="center"/>
          </w:tcPr>
          <w:p w14:paraId="3C1A05E1" w14:textId="4D21B14E"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115.37</w:t>
            </w:r>
          </w:p>
        </w:tc>
        <w:tc>
          <w:tcPr>
            <w:tcW w:w="0" w:type="auto"/>
            <w:shd w:val="clear" w:color="auto" w:fill="auto"/>
            <w:vAlign w:val="center"/>
          </w:tcPr>
          <w:p w14:paraId="4D6055D7" w14:textId="209BD6A7"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90.40</w:t>
            </w:r>
          </w:p>
        </w:tc>
      </w:tr>
      <w:tr w:rsidR="00B77158" w:rsidRPr="00B77158" w14:paraId="62851A7E" w14:textId="77777777" w:rsidTr="00B92C06">
        <w:trPr>
          <w:trHeight w:val="278"/>
        </w:trPr>
        <w:tc>
          <w:tcPr>
            <w:tcW w:w="0" w:type="auto"/>
            <w:vMerge/>
          </w:tcPr>
          <w:p w14:paraId="46DBE6A2" w14:textId="77777777" w:rsidR="00B77158" w:rsidRPr="00B77158" w:rsidRDefault="00B77158" w:rsidP="00CD2A22">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74F2E5A9" w14:textId="3D0D6B58" w:rsidR="00B77158" w:rsidRPr="00B77158" w:rsidRDefault="00B77158" w:rsidP="00CD2A22">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25618606" w14:textId="16C64FEA" w:rsidR="00B77158" w:rsidRPr="00B77158" w:rsidRDefault="00B77158" w:rsidP="00CD2A22">
            <w:pPr>
              <w:widowControl/>
              <w:jc w:val="center"/>
              <w:rPr>
                <w:rFonts w:ascii="Times New Roman" w:eastAsia="DengXian" w:hAnsi="Times New Roman" w:cs="Times New Roman"/>
                <w:b/>
                <w:bCs/>
                <w:kern w:val="0"/>
                <w:sz w:val="20"/>
                <w:szCs w:val="20"/>
              </w:rPr>
            </w:pPr>
            <w:r w:rsidRPr="00B77158">
              <w:rPr>
                <w:rFonts w:ascii="Times New Roman" w:eastAsia="DengXian" w:hAnsi="Times New Roman" w:cs="Times New Roman"/>
                <w:b/>
                <w:bCs/>
                <w:kern w:val="0"/>
                <w:sz w:val="20"/>
                <w:szCs w:val="20"/>
              </w:rPr>
              <w:t>50%</w:t>
            </w:r>
          </w:p>
        </w:tc>
        <w:tc>
          <w:tcPr>
            <w:tcW w:w="0" w:type="auto"/>
            <w:shd w:val="clear" w:color="auto" w:fill="auto"/>
            <w:vAlign w:val="center"/>
          </w:tcPr>
          <w:p w14:paraId="295F50CC" w14:textId="10F68512"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275.68</w:t>
            </w:r>
          </w:p>
        </w:tc>
        <w:tc>
          <w:tcPr>
            <w:tcW w:w="0" w:type="auto"/>
            <w:shd w:val="clear" w:color="auto" w:fill="auto"/>
            <w:vAlign w:val="center"/>
          </w:tcPr>
          <w:p w14:paraId="48AB79ED" w14:textId="5C5BC89F"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241.23</w:t>
            </w:r>
          </w:p>
        </w:tc>
        <w:tc>
          <w:tcPr>
            <w:tcW w:w="0" w:type="auto"/>
            <w:shd w:val="clear" w:color="auto" w:fill="auto"/>
            <w:vAlign w:val="center"/>
          </w:tcPr>
          <w:p w14:paraId="75714E70" w14:textId="482C67BC"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198.32</w:t>
            </w:r>
          </w:p>
        </w:tc>
        <w:tc>
          <w:tcPr>
            <w:tcW w:w="0" w:type="auto"/>
            <w:shd w:val="clear" w:color="auto" w:fill="auto"/>
            <w:vAlign w:val="center"/>
          </w:tcPr>
          <w:p w14:paraId="16DB1A9F" w14:textId="78DC31DA"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164.05</w:t>
            </w:r>
          </w:p>
        </w:tc>
        <w:tc>
          <w:tcPr>
            <w:tcW w:w="0" w:type="auto"/>
            <w:shd w:val="clear" w:color="auto" w:fill="auto"/>
            <w:vAlign w:val="center"/>
          </w:tcPr>
          <w:p w14:paraId="6E9909DE" w14:textId="32716152"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135.23</w:t>
            </w:r>
          </w:p>
        </w:tc>
        <w:tc>
          <w:tcPr>
            <w:tcW w:w="0" w:type="auto"/>
            <w:shd w:val="clear" w:color="auto" w:fill="auto"/>
            <w:vAlign w:val="center"/>
          </w:tcPr>
          <w:p w14:paraId="001C8E20" w14:textId="42AF5AA2"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116.16</w:t>
            </w:r>
          </w:p>
        </w:tc>
      </w:tr>
      <w:tr w:rsidR="00B77158" w:rsidRPr="00B77158" w14:paraId="34D245D6" w14:textId="77777777" w:rsidTr="00B92C06">
        <w:trPr>
          <w:trHeight w:val="278"/>
        </w:trPr>
        <w:tc>
          <w:tcPr>
            <w:tcW w:w="0" w:type="auto"/>
            <w:vMerge/>
          </w:tcPr>
          <w:p w14:paraId="12D62B93" w14:textId="77777777" w:rsidR="00B77158" w:rsidRPr="00B77158" w:rsidRDefault="00B77158" w:rsidP="00CD2A22">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27564ECF" w14:textId="7D2BC29E" w:rsidR="00B77158" w:rsidRPr="00B77158" w:rsidRDefault="00B77158" w:rsidP="00CD2A22">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351A26CE" w14:textId="4E7E975F" w:rsidR="00B77158" w:rsidRPr="00B77158" w:rsidRDefault="00B77158" w:rsidP="00CD2A22">
            <w:pPr>
              <w:widowControl/>
              <w:jc w:val="center"/>
              <w:rPr>
                <w:rFonts w:ascii="Times New Roman" w:eastAsia="DengXian" w:hAnsi="Times New Roman" w:cs="Times New Roman"/>
                <w:b/>
                <w:bCs/>
                <w:kern w:val="0"/>
                <w:sz w:val="20"/>
                <w:szCs w:val="20"/>
              </w:rPr>
            </w:pPr>
            <w:r w:rsidRPr="00B77158">
              <w:rPr>
                <w:rFonts w:ascii="Times New Roman" w:eastAsia="DengXian" w:hAnsi="Times New Roman" w:cs="Times New Roman"/>
                <w:b/>
                <w:bCs/>
                <w:kern w:val="0"/>
                <w:sz w:val="20"/>
                <w:szCs w:val="20"/>
              </w:rPr>
              <w:t>95%</w:t>
            </w:r>
          </w:p>
        </w:tc>
        <w:tc>
          <w:tcPr>
            <w:tcW w:w="0" w:type="auto"/>
            <w:shd w:val="clear" w:color="auto" w:fill="auto"/>
            <w:vAlign w:val="center"/>
          </w:tcPr>
          <w:p w14:paraId="474F6AE0" w14:textId="6A946751"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286.94</w:t>
            </w:r>
          </w:p>
        </w:tc>
        <w:tc>
          <w:tcPr>
            <w:tcW w:w="0" w:type="auto"/>
            <w:shd w:val="clear" w:color="auto" w:fill="auto"/>
            <w:vAlign w:val="center"/>
          </w:tcPr>
          <w:p w14:paraId="4CC3FC80" w14:textId="5A4C8E54"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274.18</w:t>
            </w:r>
          </w:p>
        </w:tc>
        <w:tc>
          <w:tcPr>
            <w:tcW w:w="0" w:type="auto"/>
            <w:shd w:val="clear" w:color="auto" w:fill="auto"/>
            <w:vAlign w:val="center"/>
          </w:tcPr>
          <w:p w14:paraId="15BA8E46" w14:textId="45FD08AD"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255.45</w:t>
            </w:r>
          </w:p>
        </w:tc>
        <w:tc>
          <w:tcPr>
            <w:tcW w:w="0" w:type="auto"/>
            <w:shd w:val="clear" w:color="auto" w:fill="auto"/>
            <w:vAlign w:val="center"/>
          </w:tcPr>
          <w:p w14:paraId="30F0C9C1" w14:textId="0BBFABA0"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175.17</w:t>
            </w:r>
          </w:p>
        </w:tc>
        <w:tc>
          <w:tcPr>
            <w:tcW w:w="0" w:type="auto"/>
            <w:shd w:val="clear" w:color="auto" w:fill="auto"/>
            <w:vAlign w:val="center"/>
          </w:tcPr>
          <w:p w14:paraId="2078BF0A" w14:textId="5327BD8A"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154.91</w:t>
            </w:r>
          </w:p>
        </w:tc>
        <w:tc>
          <w:tcPr>
            <w:tcW w:w="0" w:type="auto"/>
            <w:shd w:val="clear" w:color="auto" w:fill="auto"/>
            <w:vAlign w:val="center"/>
          </w:tcPr>
          <w:p w14:paraId="5345B8E0" w14:textId="369F3B9D"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143.41</w:t>
            </w:r>
          </w:p>
        </w:tc>
      </w:tr>
      <w:tr w:rsidR="00B77158" w:rsidRPr="00B77158" w14:paraId="2DCB9396" w14:textId="77777777" w:rsidTr="00807668">
        <w:trPr>
          <w:trHeight w:val="278"/>
        </w:trPr>
        <w:tc>
          <w:tcPr>
            <w:tcW w:w="0" w:type="auto"/>
            <w:vMerge w:val="restart"/>
            <w:vAlign w:val="center"/>
          </w:tcPr>
          <w:p w14:paraId="1DB042FF" w14:textId="2DB67217" w:rsidR="00B77158" w:rsidRPr="00B77158" w:rsidRDefault="00B77158" w:rsidP="00CD2A22">
            <w:pPr>
              <w:widowControl/>
              <w:jc w:val="center"/>
              <w:rPr>
                <w:rFonts w:ascii="Times New Roman" w:eastAsia="DengXian" w:hAnsi="Times New Roman" w:cs="Times New Roman"/>
                <w:b/>
                <w:bCs/>
                <w:kern w:val="0"/>
                <w:sz w:val="20"/>
                <w:szCs w:val="20"/>
              </w:rPr>
            </w:pPr>
            <w:r w:rsidRPr="00B77158">
              <w:rPr>
                <w:rFonts w:ascii="Times New Roman" w:eastAsia="DengXian" w:hAnsi="Times New Roman" w:cs="Times New Roman"/>
                <w:b/>
                <w:bCs/>
                <w:kern w:val="0"/>
                <w:sz w:val="20"/>
                <w:szCs w:val="20"/>
              </w:rPr>
              <w:t>Dynamic SBFD</w:t>
            </w:r>
          </w:p>
        </w:tc>
        <w:tc>
          <w:tcPr>
            <w:tcW w:w="0" w:type="auto"/>
            <w:vMerge w:val="restart"/>
            <w:shd w:val="clear" w:color="auto" w:fill="auto"/>
            <w:vAlign w:val="center"/>
          </w:tcPr>
          <w:p w14:paraId="7218246A" w14:textId="3D5269C3" w:rsidR="00B77158" w:rsidRPr="00B77158" w:rsidRDefault="00B77158" w:rsidP="00CD2A22">
            <w:pPr>
              <w:widowControl/>
              <w:jc w:val="center"/>
              <w:rPr>
                <w:rFonts w:ascii="Times New Roman" w:eastAsia="DengXian" w:hAnsi="Times New Roman" w:cs="Times New Roman"/>
                <w:b/>
                <w:bCs/>
                <w:kern w:val="0"/>
                <w:sz w:val="20"/>
                <w:szCs w:val="20"/>
              </w:rPr>
            </w:pPr>
            <w:r w:rsidRPr="00B77158">
              <w:rPr>
                <w:rFonts w:ascii="Times New Roman" w:eastAsia="DengXian" w:hAnsi="Times New Roman" w:cs="Times New Roman"/>
                <w:b/>
                <w:bCs/>
                <w:kern w:val="0"/>
                <w:sz w:val="20"/>
                <w:szCs w:val="20"/>
              </w:rPr>
              <w:t xml:space="preserve">DL average-UPT </w:t>
            </w:r>
            <w:r w:rsidRPr="00B77158">
              <w:rPr>
                <w:rFonts w:ascii="Times New Roman" w:eastAsia="DengXian" w:hAnsi="Times New Roman" w:cs="Times New Roman"/>
                <w:b/>
                <w:bCs/>
                <w:color w:val="000000"/>
                <w:kern w:val="0"/>
                <w:sz w:val="20"/>
                <w:szCs w:val="20"/>
              </w:rPr>
              <w:t>CDF</w:t>
            </w:r>
          </w:p>
        </w:tc>
        <w:tc>
          <w:tcPr>
            <w:tcW w:w="0" w:type="auto"/>
            <w:shd w:val="clear" w:color="auto" w:fill="auto"/>
            <w:vAlign w:val="center"/>
          </w:tcPr>
          <w:p w14:paraId="2339E6C1" w14:textId="3B59813E" w:rsidR="00B77158" w:rsidRPr="00B77158" w:rsidRDefault="00B77158" w:rsidP="00CD2A22">
            <w:pPr>
              <w:widowControl/>
              <w:jc w:val="center"/>
              <w:rPr>
                <w:rFonts w:ascii="Times New Roman" w:eastAsia="DengXian" w:hAnsi="Times New Roman" w:cs="Times New Roman"/>
                <w:b/>
                <w:bCs/>
                <w:kern w:val="0"/>
                <w:sz w:val="20"/>
                <w:szCs w:val="20"/>
              </w:rPr>
            </w:pPr>
            <w:r w:rsidRPr="00B77158">
              <w:rPr>
                <w:rFonts w:ascii="Times New Roman" w:eastAsia="DengXian" w:hAnsi="Times New Roman" w:cs="Times New Roman"/>
                <w:b/>
                <w:bCs/>
                <w:kern w:val="0"/>
                <w:sz w:val="20"/>
                <w:szCs w:val="20"/>
              </w:rPr>
              <w:t>Mean</w:t>
            </w:r>
          </w:p>
        </w:tc>
        <w:tc>
          <w:tcPr>
            <w:tcW w:w="0" w:type="auto"/>
            <w:shd w:val="clear" w:color="auto" w:fill="auto"/>
            <w:vAlign w:val="center"/>
          </w:tcPr>
          <w:p w14:paraId="7F563155" w14:textId="1742BEB9"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617.36</w:t>
            </w:r>
          </w:p>
        </w:tc>
        <w:tc>
          <w:tcPr>
            <w:tcW w:w="0" w:type="auto"/>
            <w:shd w:val="clear" w:color="auto" w:fill="auto"/>
            <w:vAlign w:val="center"/>
          </w:tcPr>
          <w:p w14:paraId="28AF8510" w14:textId="769B8BEE"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473.57</w:t>
            </w:r>
          </w:p>
        </w:tc>
        <w:tc>
          <w:tcPr>
            <w:tcW w:w="0" w:type="auto"/>
            <w:shd w:val="clear" w:color="auto" w:fill="auto"/>
            <w:vAlign w:val="center"/>
          </w:tcPr>
          <w:p w14:paraId="709081F7" w14:textId="485429AA"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312.35</w:t>
            </w:r>
          </w:p>
        </w:tc>
        <w:tc>
          <w:tcPr>
            <w:tcW w:w="0" w:type="auto"/>
            <w:shd w:val="clear" w:color="auto" w:fill="auto"/>
            <w:vAlign w:val="center"/>
          </w:tcPr>
          <w:p w14:paraId="72D6C1AF" w14:textId="65D6EF61"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602.93</w:t>
            </w:r>
          </w:p>
        </w:tc>
        <w:tc>
          <w:tcPr>
            <w:tcW w:w="0" w:type="auto"/>
            <w:shd w:val="clear" w:color="auto" w:fill="auto"/>
            <w:vAlign w:val="center"/>
          </w:tcPr>
          <w:p w14:paraId="33D1586D" w14:textId="01AA443E"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348.36</w:t>
            </w:r>
          </w:p>
        </w:tc>
        <w:tc>
          <w:tcPr>
            <w:tcW w:w="0" w:type="auto"/>
            <w:shd w:val="clear" w:color="auto" w:fill="auto"/>
            <w:vAlign w:val="center"/>
          </w:tcPr>
          <w:p w14:paraId="013A1F33" w14:textId="7C08B67E"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162.59</w:t>
            </w:r>
          </w:p>
        </w:tc>
      </w:tr>
      <w:tr w:rsidR="00B77158" w:rsidRPr="00B77158" w14:paraId="5B096ADE" w14:textId="77777777" w:rsidTr="00B92C06">
        <w:trPr>
          <w:trHeight w:val="278"/>
        </w:trPr>
        <w:tc>
          <w:tcPr>
            <w:tcW w:w="0" w:type="auto"/>
            <w:vMerge/>
          </w:tcPr>
          <w:p w14:paraId="3AA62FFB" w14:textId="77777777" w:rsidR="00B77158" w:rsidRPr="00B77158" w:rsidRDefault="00B77158" w:rsidP="00CD2A22">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36196927" w14:textId="0E06EC5C" w:rsidR="00B77158" w:rsidRPr="00B77158" w:rsidRDefault="00B77158" w:rsidP="00CD2A22">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07E3BD63" w14:textId="73C00C73" w:rsidR="00B77158" w:rsidRPr="00B77158" w:rsidRDefault="00B77158" w:rsidP="00CD2A22">
            <w:pPr>
              <w:widowControl/>
              <w:jc w:val="center"/>
              <w:rPr>
                <w:rFonts w:ascii="Times New Roman" w:eastAsia="DengXian" w:hAnsi="Times New Roman" w:cs="Times New Roman"/>
                <w:b/>
                <w:bCs/>
                <w:kern w:val="0"/>
                <w:sz w:val="20"/>
                <w:szCs w:val="20"/>
              </w:rPr>
            </w:pPr>
            <w:r w:rsidRPr="00B77158">
              <w:rPr>
                <w:rFonts w:ascii="Times New Roman" w:eastAsia="DengXian" w:hAnsi="Times New Roman" w:cs="Times New Roman"/>
                <w:b/>
                <w:bCs/>
                <w:kern w:val="0"/>
                <w:sz w:val="20"/>
                <w:szCs w:val="20"/>
              </w:rPr>
              <w:t>5%</w:t>
            </w:r>
          </w:p>
        </w:tc>
        <w:tc>
          <w:tcPr>
            <w:tcW w:w="0" w:type="auto"/>
            <w:shd w:val="clear" w:color="auto" w:fill="auto"/>
            <w:vAlign w:val="center"/>
          </w:tcPr>
          <w:p w14:paraId="46E525A1" w14:textId="5FCF3081"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405.50</w:t>
            </w:r>
          </w:p>
        </w:tc>
        <w:tc>
          <w:tcPr>
            <w:tcW w:w="0" w:type="auto"/>
            <w:shd w:val="clear" w:color="auto" w:fill="auto"/>
            <w:vAlign w:val="center"/>
          </w:tcPr>
          <w:p w14:paraId="5FE160D6" w14:textId="2A84A539"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257.50</w:t>
            </w:r>
          </w:p>
        </w:tc>
        <w:tc>
          <w:tcPr>
            <w:tcW w:w="0" w:type="auto"/>
            <w:shd w:val="clear" w:color="auto" w:fill="auto"/>
            <w:vAlign w:val="center"/>
          </w:tcPr>
          <w:p w14:paraId="644CD94B" w14:textId="3DC345D0"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102.17</w:t>
            </w:r>
          </w:p>
        </w:tc>
        <w:tc>
          <w:tcPr>
            <w:tcW w:w="0" w:type="auto"/>
            <w:shd w:val="clear" w:color="auto" w:fill="auto"/>
            <w:vAlign w:val="center"/>
          </w:tcPr>
          <w:p w14:paraId="7338ED22" w14:textId="071CADE0"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558.63</w:t>
            </w:r>
          </w:p>
        </w:tc>
        <w:tc>
          <w:tcPr>
            <w:tcW w:w="0" w:type="auto"/>
            <w:shd w:val="clear" w:color="auto" w:fill="auto"/>
            <w:vAlign w:val="center"/>
          </w:tcPr>
          <w:p w14:paraId="69EE17DA" w14:textId="72471681"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238.37</w:t>
            </w:r>
          </w:p>
        </w:tc>
        <w:tc>
          <w:tcPr>
            <w:tcW w:w="0" w:type="auto"/>
            <w:shd w:val="clear" w:color="auto" w:fill="auto"/>
            <w:vAlign w:val="center"/>
          </w:tcPr>
          <w:p w14:paraId="6E15F29D" w14:textId="2C37528B"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20.34</w:t>
            </w:r>
          </w:p>
        </w:tc>
      </w:tr>
      <w:tr w:rsidR="00B77158" w:rsidRPr="00B77158" w14:paraId="69CD50A5" w14:textId="77777777" w:rsidTr="00B92C06">
        <w:trPr>
          <w:trHeight w:val="278"/>
        </w:trPr>
        <w:tc>
          <w:tcPr>
            <w:tcW w:w="0" w:type="auto"/>
            <w:vMerge/>
          </w:tcPr>
          <w:p w14:paraId="4937CE78" w14:textId="77777777" w:rsidR="00B77158" w:rsidRPr="00B77158" w:rsidRDefault="00B77158" w:rsidP="00CD2A22">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355AF30D" w14:textId="148B909F" w:rsidR="00B77158" w:rsidRPr="00B77158" w:rsidRDefault="00B77158" w:rsidP="00CD2A22">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7D2B1655" w14:textId="29AA8B52" w:rsidR="00B77158" w:rsidRPr="00B77158" w:rsidRDefault="00B77158" w:rsidP="00CD2A22">
            <w:pPr>
              <w:widowControl/>
              <w:jc w:val="center"/>
              <w:rPr>
                <w:rFonts w:ascii="Times New Roman" w:eastAsia="DengXian" w:hAnsi="Times New Roman" w:cs="Times New Roman"/>
                <w:b/>
                <w:bCs/>
                <w:kern w:val="0"/>
                <w:sz w:val="20"/>
                <w:szCs w:val="20"/>
              </w:rPr>
            </w:pPr>
            <w:r w:rsidRPr="00B77158">
              <w:rPr>
                <w:rFonts w:ascii="Times New Roman" w:eastAsia="DengXian" w:hAnsi="Times New Roman" w:cs="Times New Roman"/>
                <w:b/>
                <w:bCs/>
                <w:kern w:val="0"/>
                <w:sz w:val="20"/>
                <w:szCs w:val="20"/>
              </w:rPr>
              <w:t>50%</w:t>
            </w:r>
          </w:p>
        </w:tc>
        <w:tc>
          <w:tcPr>
            <w:tcW w:w="0" w:type="auto"/>
            <w:shd w:val="clear" w:color="auto" w:fill="auto"/>
            <w:vAlign w:val="center"/>
          </w:tcPr>
          <w:p w14:paraId="7904A832" w14:textId="075A08B2"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642.59</w:t>
            </w:r>
          </w:p>
        </w:tc>
        <w:tc>
          <w:tcPr>
            <w:tcW w:w="0" w:type="auto"/>
            <w:shd w:val="clear" w:color="auto" w:fill="auto"/>
            <w:vAlign w:val="center"/>
          </w:tcPr>
          <w:p w14:paraId="42B586F7" w14:textId="240C36C2"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451.63</w:t>
            </w:r>
          </w:p>
        </w:tc>
        <w:tc>
          <w:tcPr>
            <w:tcW w:w="0" w:type="auto"/>
            <w:shd w:val="clear" w:color="auto" w:fill="auto"/>
            <w:vAlign w:val="center"/>
          </w:tcPr>
          <w:p w14:paraId="490794DC" w14:textId="039D7CC2"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287.45</w:t>
            </w:r>
          </w:p>
        </w:tc>
        <w:tc>
          <w:tcPr>
            <w:tcW w:w="0" w:type="auto"/>
            <w:shd w:val="clear" w:color="auto" w:fill="auto"/>
            <w:vAlign w:val="center"/>
          </w:tcPr>
          <w:p w14:paraId="42E6A1AD" w14:textId="502512FE"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603.09</w:t>
            </w:r>
          </w:p>
        </w:tc>
        <w:tc>
          <w:tcPr>
            <w:tcW w:w="0" w:type="auto"/>
            <w:shd w:val="clear" w:color="auto" w:fill="auto"/>
            <w:vAlign w:val="center"/>
          </w:tcPr>
          <w:p w14:paraId="24D536F3" w14:textId="39568366"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341.71</w:t>
            </w:r>
          </w:p>
        </w:tc>
        <w:tc>
          <w:tcPr>
            <w:tcW w:w="0" w:type="auto"/>
            <w:shd w:val="clear" w:color="auto" w:fill="auto"/>
            <w:vAlign w:val="center"/>
          </w:tcPr>
          <w:p w14:paraId="22A9DE99" w14:textId="46FBB3D3"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152.33</w:t>
            </w:r>
          </w:p>
        </w:tc>
      </w:tr>
      <w:tr w:rsidR="00B77158" w:rsidRPr="00B77158" w14:paraId="3D2CE766" w14:textId="77777777" w:rsidTr="00B92C06">
        <w:trPr>
          <w:trHeight w:val="278"/>
        </w:trPr>
        <w:tc>
          <w:tcPr>
            <w:tcW w:w="0" w:type="auto"/>
            <w:vMerge/>
          </w:tcPr>
          <w:p w14:paraId="6DE92F8F" w14:textId="77777777" w:rsidR="00B77158" w:rsidRPr="00B77158" w:rsidRDefault="00B77158" w:rsidP="00CD2A22">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57562BDA" w14:textId="7CF8BFF6" w:rsidR="00B77158" w:rsidRPr="00B77158" w:rsidRDefault="00B77158" w:rsidP="00CD2A22">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1FDD2DC7" w14:textId="0EAF7FB7" w:rsidR="00B77158" w:rsidRPr="00B77158" w:rsidRDefault="00B77158" w:rsidP="00CD2A22">
            <w:pPr>
              <w:widowControl/>
              <w:jc w:val="center"/>
              <w:rPr>
                <w:rFonts w:ascii="Times New Roman" w:eastAsia="DengXian" w:hAnsi="Times New Roman" w:cs="Times New Roman"/>
                <w:b/>
                <w:bCs/>
                <w:kern w:val="0"/>
                <w:sz w:val="20"/>
                <w:szCs w:val="20"/>
              </w:rPr>
            </w:pPr>
            <w:r w:rsidRPr="00B77158">
              <w:rPr>
                <w:rFonts w:ascii="Times New Roman" w:eastAsia="DengXian" w:hAnsi="Times New Roman" w:cs="Times New Roman"/>
                <w:b/>
                <w:bCs/>
                <w:kern w:val="0"/>
                <w:sz w:val="20"/>
                <w:szCs w:val="20"/>
              </w:rPr>
              <w:t>95%</w:t>
            </w:r>
          </w:p>
        </w:tc>
        <w:tc>
          <w:tcPr>
            <w:tcW w:w="0" w:type="auto"/>
            <w:shd w:val="clear" w:color="auto" w:fill="auto"/>
            <w:vAlign w:val="center"/>
          </w:tcPr>
          <w:p w14:paraId="0331EE22" w14:textId="4BC7CE81"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744.08</w:t>
            </w:r>
          </w:p>
        </w:tc>
        <w:tc>
          <w:tcPr>
            <w:tcW w:w="0" w:type="auto"/>
            <w:shd w:val="clear" w:color="auto" w:fill="auto"/>
            <w:vAlign w:val="center"/>
          </w:tcPr>
          <w:p w14:paraId="2D8942BA" w14:textId="4B4A1543"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694.07</w:t>
            </w:r>
          </w:p>
        </w:tc>
        <w:tc>
          <w:tcPr>
            <w:tcW w:w="0" w:type="auto"/>
            <w:shd w:val="clear" w:color="auto" w:fill="auto"/>
            <w:vAlign w:val="center"/>
          </w:tcPr>
          <w:p w14:paraId="05D1B224" w14:textId="741E827B"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617.45</w:t>
            </w:r>
          </w:p>
        </w:tc>
        <w:tc>
          <w:tcPr>
            <w:tcW w:w="0" w:type="auto"/>
            <w:shd w:val="clear" w:color="auto" w:fill="auto"/>
            <w:vAlign w:val="center"/>
          </w:tcPr>
          <w:p w14:paraId="58ABCE04" w14:textId="69DE10C4"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645.22</w:t>
            </w:r>
          </w:p>
        </w:tc>
        <w:tc>
          <w:tcPr>
            <w:tcW w:w="0" w:type="auto"/>
            <w:shd w:val="clear" w:color="auto" w:fill="auto"/>
            <w:vAlign w:val="center"/>
          </w:tcPr>
          <w:p w14:paraId="520B5F78" w14:textId="07360E97"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485.78</w:t>
            </w:r>
          </w:p>
        </w:tc>
        <w:tc>
          <w:tcPr>
            <w:tcW w:w="0" w:type="auto"/>
            <w:shd w:val="clear" w:color="auto" w:fill="auto"/>
            <w:vAlign w:val="center"/>
          </w:tcPr>
          <w:p w14:paraId="195A6DA4" w14:textId="3FDA7319"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344.86</w:t>
            </w:r>
          </w:p>
        </w:tc>
      </w:tr>
      <w:tr w:rsidR="00B77158" w:rsidRPr="00B77158" w14:paraId="07055164" w14:textId="77777777" w:rsidTr="00B92C06">
        <w:trPr>
          <w:trHeight w:val="278"/>
        </w:trPr>
        <w:tc>
          <w:tcPr>
            <w:tcW w:w="0" w:type="auto"/>
            <w:vMerge/>
          </w:tcPr>
          <w:p w14:paraId="15222467" w14:textId="77777777" w:rsidR="00B77158" w:rsidRPr="00B77158" w:rsidRDefault="00B77158" w:rsidP="00CD2A22">
            <w:pPr>
              <w:widowControl/>
              <w:jc w:val="center"/>
              <w:rPr>
                <w:rFonts w:ascii="Times New Roman" w:eastAsia="DengXian" w:hAnsi="Times New Roman" w:cs="Times New Roman"/>
                <w:b/>
                <w:bCs/>
                <w:kern w:val="0"/>
                <w:sz w:val="20"/>
                <w:szCs w:val="20"/>
              </w:rPr>
            </w:pPr>
          </w:p>
        </w:tc>
        <w:tc>
          <w:tcPr>
            <w:tcW w:w="0" w:type="auto"/>
            <w:vMerge w:val="restart"/>
            <w:shd w:val="clear" w:color="auto" w:fill="auto"/>
            <w:vAlign w:val="center"/>
          </w:tcPr>
          <w:p w14:paraId="008DA4CE" w14:textId="25D27012" w:rsidR="00B77158" w:rsidRPr="00B77158" w:rsidRDefault="00B77158" w:rsidP="00CD2A22">
            <w:pPr>
              <w:widowControl/>
              <w:jc w:val="center"/>
              <w:rPr>
                <w:rFonts w:ascii="Times New Roman" w:eastAsia="DengXian" w:hAnsi="Times New Roman" w:cs="Times New Roman"/>
                <w:b/>
                <w:bCs/>
                <w:kern w:val="0"/>
                <w:sz w:val="20"/>
                <w:szCs w:val="20"/>
              </w:rPr>
            </w:pPr>
            <w:r w:rsidRPr="00B77158">
              <w:rPr>
                <w:rFonts w:ascii="Times New Roman" w:eastAsia="DengXian" w:hAnsi="Times New Roman" w:cs="Times New Roman"/>
                <w:b/>
                <w:bCs/>
                <w:kern w:val="0"/>
                <w:sz w:val="20"/>
                <w:szCs w:val="20"/>
              </w:rPr>
              <w:t xml:space="preserve">UL average-UPT </w:t>
            </w:r>
            <w:r w:rsidRPr="00B77158">
              <w:rPr>
                <w:rFonts w:ascii="Times New Roman" w:eastAsia="DengXian" w:hAnsi="Times New Roman" w:cs="Times New Roman"/>
                <w:b/>
                <w:bCs/>
                <w:color w:val="000000"/>
                <w:kern w:val="0"/>
                <w:sz w:val="20"/>
                <w:szCs w:val="20"/>
              </w:rPr>
              <w:t>CDF</w:t>
            </w:r>
          </w:p>
        </w:tc>
        <w:tc>
          <w:tcPr>
            <w:tcW w:w="0" w:type="auto"/>
            <w:shd w:val="clear" w:color="auto" w:fill="auto"/>
            <w:vAlign w:val="center"/>
          </w:tcPr>
          <w:p w14:paraId="54F81839" w14:textId="47BE593C" w:rsidR="00B77158" w:rsidRPr="00B77158" w:rsidRDefault="00B77158" w:rsidP="00CD2A22">
            <w:pPr>
              <w:widowControl/>
              <w:jc w:val="center"/>
              <w:rPr>
                <w:rFonts w:ascii="Times New Roman" w:eastAsia="DengXian" w:hAnsi="Times New Roman" w:cs="Times New Roman"/>
                <w:b/>
                <w:bCs/>
                <w:kern w:val="0"/>
                <w:sz w:val="20"/>
                <w:szCs w:val="20"/>
              </w:rPr>
            </w:pPr>
            <w:r w:rsidRPr="00B77158">
              <w:rPr>
                <w:rFonts w:ascii="Times New Roman" w:eastAsia="DengXian" w:hAnsi="Times New Roman" w:cs="Times New Roman"/>
                <w:b/>
                <w:bCs/>
                <w:kern w:val="0"/>
                <w:sz w:val="20"/>
                <w:szCs w:val="20"/>
              </w:rPr>
              <w:t>Mean</w:t>
            </w:r>
          </w:p>
        </w:tc>
        <w:tc>
          <w:tcPr>
            <w:tcW w:w="0" w:type="auto"/>
            <w:shd w:val="clear" w:color="auto" w:fill="auto"/>
            <w:vAlign w:val="center"/>
          </w:tcPr>
          <w:p w14:paraId="4CC6350C" w14:textId="51808C0A"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347.74</w:t>
            </w:r>
          </w:p>
        </w:tc>
        <w:tc>
          <w:tcPr>
            <w:tcW w:w="0" w:type="auto"/>
            <w:shd w:val="clear" w:color="auto" w:fill="auto"/>
            <w:vAlign w:val="center"/>
          </w:tcPr>
          <w:p w14:paraId="6AEDF9B4" w14:textId="4B892FED"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258.88</w:t>
            </w:r>
          </w:p>
        </w:tc>
        <w:tc>
          <w:tcPr>
            <w:tcW w:w="0" w:type="auto"/>
            <w:shd w:val="clear" w:color="auto" w:fill="auto"/>
            <w:vAlign w:val="center"/>
          </w:tcPr>
          <w:p w14:paraId="46916141" w14:textId="69007E32"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154.82</w:t>
            </w:r>
          </w:p>
        </w:tc>
        <w:tc>
          <w:tcPr>
            <w:tcW w:w="0" w:type="auto"/>
            <w:shd w:val="clear" w:color="auto" w:fill="auto"/>
            <w:vAlign w:val="center"/>
          </w:tcPr>
          <w:p w14:paraId="524CE5FC" w14:textId="170FBF45"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259.62</w:t>
            </w:r>
          </w:p>
        </w:tc>
        <w:tc>
          <w:tcPr>
            <w:tcW w:w="0" w:type="auto"/>
            <w:shd w:val="clear" w:color="auto" w:fill="auto"/>
            <w:vAlign w:val="center"/>
          </w:tcPr>
          <w:p w14:paraId="6B1FD98C" w14:textId="522965C0"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133.72</w:t>
            </w:r>
          </w:p>
        </w:tc>
        <w:tc>
          <w:tcPr>
            <w:tcW w:w="0" w:type="auto"/>
            <w:shd w:val="clear" w:color="auto" w:fill="auto"/>
            <w:vAlign w:val="center"/>
          </w:tcPr>
          <w:p w14:paraId="3FE9CA5E" w14:textId="19314C9F"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77.20</w:t>
            </w:r>
          </w:p>
        </w:tc>
      </w:tr>
      <w:tr w:rsidR="00B77158" w:rsidRPr="00B77158" w14:paraId="2E8A13CD" w14:textId="77777777" w:rsidTr="00B92C06">
        <w:trPr>
          <w:trHeight w:val="278"/>
        </w:trPr>
        <w:tc>
          <w:tcPr>
            <w:tcW w:w="0" w:type="auto"/>
            <w:vMerge/>
          </w:tcPr>
          <w:p w14:paraId="4DA43505" w14:textId="77777777" w:rsidR="00B77158" w:rsidRPr="00B77158" w:rsidRDefault="00B77158" w:rsidP="00CD2A22">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4844EBB5" w14:textId="59DB504B" w:rsidR="00B77158" w:rsidRPr="00B77158" w:rsidRDefault="00B77158" w:rsidP="00CD2A22">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1713646F" w14:textId="6C723254" w:rsidR="00B77158" w:rsidRPr="00B77158" w:rsidRDefault="00B77158" w:rsidP="00CD2A22">
            <w:pPr>
              <w:widowControl/>
              <w:jc w:val="center"/>
              <w:rPr>
                <w:rFonts w:ascii="Times New Roman" w:eastAsia="DengXian" w:hAnsi="Times New Roman" w:cs="Times New Roman"/>
                <w:b/>
                <w:bCs/>
                <w:kern w:val="0"/>
                <w:sz w:val="20"/>
                <w:szCs w:val="20"/>
              </w:rPr>
            </w:pPr>
            <w:r w:rsidRPr="00B77158">
              <w:rPr>
                <w:rFonts w:ascii="Times New Roman" w:eastAsia="DengXian" w:hAnsi="Times New Roman" w:cs="Times New Roman"/>
                <w:b/>
                <w:bCs/>
                <w:kern w:val="0"/>
                <w:sz w:val="20"/>
                <w:szCs w:val="20"/>
              </w:rPr>
              <w:t>5%</w:t>
            </w:r>
          </w:p>
        </w:tc>
        <w:tc>
          <w:tcPr>
            <w:tcW w:w="0" w:type="auto"/>
            <w:shd w:val="clear" w:color="auto" w:fill="auto"/>
            <w:vAlign w:val="center"/>
          </w:tcPr>
          <w:p w14:paraId="5E00BC75" w14:textId="52F641F8"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326.69</w:t>
            </w:r>
          </w:p>
        </w:tc>
        <w:tc>
          <w:tcPr>
            <w:tcW w:w="0" w:type="auto"/>
            <w:shd w:val="clear" w:color="auto" w:fill="auto"/>
            <w:vAlign w:val="center"/>
          </w:tcPr>
          <w:p w14:paraId="5D4AAEF1" w14:textId="4C4D9FF5"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230.26</w:t>
            </w:r>
          </w:p>
        </w:tc>
        <w:tc>
          <w:tcPr>
            <w:tcW w:w="0" w:type="auto"/>
            <w:shd w:val="clear" w:color="auto" w:fill="auto"/>
            <w:vAlign w:val="center"/>
          </w:tcPr>
          <w:p w14:paraId="1526369C" w14:textId="58FE642D"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105.60</w:t>
            </w:r>
          </w:p>
        </w:tc>
        <w:tc>
          <w:tcPr>
            <w:tcW w:w="0" w:type="auto"/>
            <w:shd w:val="clear" w:color="auto" w:fill="auto"/>
            <w:vAlign w:val="center"/>
          </w:tcPr>
          <w:p w14:paraId="7609B717" w14:textId="3017446B"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234.63</w:t>
            </w:r>
          </w:p>
        </w:tc>
        <w:tc>
          <w:tcPr>
            <w:tcW w:w="0" w:type="auto"/>
            <w:shd w:val="clear" w:color="auto" w:fill="auto"/>
            <w:vAlign w:val="center"/>
          </w:tcPr>
          <w:p w14:paraId="6DC1E4F0" w14:textId="07A89AC3"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96.19</w:t>
            </w:r>
          </w:p>
        </w:tc>
        <w:tc>
          <w:tcPr>
            <w:tcW w:w="0" w:type="auto"/>
            <w:shd w:val="clear" w:color="auto" w:fill="auto"/>
            <w:vAlign w:val="center"/>
          </w:tcPr>
          <w:p w14:paraId="4278C77E" w14:textId="6A45CECE"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44.93</w:t>
            </w:r>
          </w:p>
        </w:tc>
      </w:tr>
      <w:tr w:rsidR="00B77158" w:rsidRPr="00B77158" w14:paraId="4A4F675D" w14:textId="77777777" w:rsidTr="00B92C06">
        <w:trPr>
          <w:trHeight w:val="278"/>
        </w:trPr>
        <w:tc>
          <w:tcPr>
            <w:tcW w:w="0" w:type="auto"/>
            <w:vMerge/>
          </w:tcPr>
          <w:p w14:paraId="33256AD0" w14:textId="77777777" w:rsidR="00B77158" w:rsidRPr="00B77158" w:rsidRDefault="00B77158" w:rsidP="00CD2A22">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08AE974A" w14:textId="2F92F09C" w:rsidR="00B77158" w:rsidRPr="00B77158" w:rsidRDefault="00B77158" w:rsidP="00CD2A22">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2CEEA8BB" w14:textId="7401B10E" w:rsidR="00B77158" w:rsidRPr="00B77158" w:rsidRDefault="00B77158" w:rsidP="00CD2A22">
            <w:pPr>
              <w:widowControl/>
              <w:jc w:val="center"/>
              <w:rPr>
                <w:rFonts w:ascii="Times New Roman" w:eastAsia="DengXian" w:hAnsi="Times New Roman" w:cs="Times New Roman"/>
                <w:b/>
                <w:bCs/>
                <w:kern w:val="0"/>
                <w:sz w:val="20"/>
                <w:szCs w:val="20"/>
              </w:rPr>
            </w:pPr>
            <w:r w:rsidRPr="00B77158">
              <w:rPr>
                <w:rFonts w:ascii="Times New Roman" w:eastAsia="DengXian" w:hAnsi="Times New Roman" w:cs="Times New Roman"/>
                <w:b/>
                <w:bCs/>
                <w:kern w:val="0"/>
                <w:sz w:val="20"/>
                <w:szCs w:val="20"/>
              </w:rPr>
              <w:t>50%</w:t>
            </w:r>
          </w:p>
        </w:tc>
        <w:tc>
          <w:tcPr>
            <w:tcW w:w="0" w:type="auto"/>
            <w:shd w:val="clear" w:color="auto" w:fill="auto"/>
            <w:vAlign w:val="center"/>
          </w:tcPr>
          <w:p w14:paraId="5ACBE646" w14:textId="3255FAF3"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348.23</w:t>
            </w:r>
          </w:p>
        </w:tc>
        <w:tc>
          <w:tcPr>
            <w:tcW w:w="0" w:type="auto"/>
            <w:shd w:val="clear" w:color="auto" w:fill="auto"/>
            <w:vAlign w:val="center"/>
          </w:tcPr>
          <w:p w14:paraId="5B4DEB30" w14:textId="278905A2"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259.25</w:t>
            </w:r>
          </w:p>
        </w:tc>
        <w:tc>
          <w:tcPr>
            <w:tcW w:w="0" w:type="auto"/>
            <w:shd w:val="clear" w:color="auto" w:fill="auto"/>
            <w:vAlign w:val="center"/>
          </w:tcPr>
          <w:p w14:paraId="57446F85" w14:textId="4EA9EB05"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157.76</w:t>
            </w:r>
          </w:p>
        </w:tc>
        <w:tc>
          <w:tcPr>
            <w:tcW w:w="0" w:type="auto"/>
            <w:shd w:val="clear" w:color="auto" w:fill="auto"/>
            <w:vAlign w:val="center"/>
          </w:tcPr>
          <w:p w14:paraId="77772E69" w14:textId="2E634072"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260.77</w:t>
            </w:r>
          </w:p>
        </w:tc>
        <w:tc>
          <w:tcPr>
            <w:tcW w:w="0" w:type="auto"/>
            <w:shd w:val="clear" w:color="auto" w:fill="auto"/>
            <w:vAlign w:val="center"/>
          </w:tcPr>
          <w:p w14:paraId="323C5DF8" w14:textId="30AC285C"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132.26</w:t>
            </w:r>
          </w:p>
        </w:tc>
        <w:tc>
          <w:tcPr>
            <w:tcW w:w="0" w:type="auto"/>
            <w:shd w:val="clear" w:color="auto" w:fill="auto"/>
            <w:vAlign w:val="center"/>
          </w:tcPr>
          <w:p w14:paraId="50EDB541" w14:textId="57952E2F"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75.16</w:t>
            </w:r>
          </w:p>
        </w:tc>
      </w:tr>
      <w:tr w:rsidR="00B77158" w:rsidRPr="00B77158" w14:paraId="6680F2E6" w14:textId="77777777" w:rsidTr="00B92C06">
        <w:trPr>
          <w:trHeight w:val="278"/>
        </w:trPr>
        <w:tc>
          <w:tcPr>
            <w:tcW w:w="0" w:type="auto"/>
            <w:vMerge/>
          </w:tcPr>
          <w:p w14:paraId="5DAE8C4A" w14:textId="77777777" w:rsidR="00B77158" w:rsidRPr="00B77158" w:rsidRDefault="00B77158" w:rsidP="00CD2A22">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6B3C37CB" w14:textId="3D7F74BF" w:rsidR="00B77158" w:rsidRPr="00B77158" w:rsidRDefault="00B77158" w:rsidP="00CD2A22">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00354888" w14:textId="7FF25F8B" w:rsidR="00B77158" w:rsidRPr="00B77158" w:rsidRDefault="00B77158" w:rsidP="00CD2A22">
            <w:pPr>
              <w:widowControl/>
              <w:jc w:val="center"/>
              <w:rPr>
                <w:rFonts w:ascii="Times New Roman" w:eastAsia="DengXian" w:hAnsi="Times New Roman" w:cs="Times New Roman"/>
                <w:b/>
                <w:bCs/>
                <w:kern w:val="0"/>
                <w:sz w:val="20"/>
                <w:szCs w:val="20"/>
              </w:rPr>
            </w:pPr>
            <w:r w:rsidRPr="00B77158">
              <w:rPr>
                <w:rFonts w:ascii="Times New Roman" w:eastAsia="DengXian" w:hAnsi="Times New Roman" w:cs="Times New Roman"/>
                <w:b/>
                <w:bCs/>
                <w:kern w:val="0"/>
                <w:sz w:val="20"/>
                <w:szCs w:val="20"/>
              </w:rPr>
              <w:t>95%</w:t>
            </w:r>
          </w:p>
        </w:tc>
        <w:tc>
          <w:tcPr>
            <w:tcW w:w="0" w:type="auto"/>
            <w:shd w:val="clear" w:color="auto" w:fill="auto"/>
            <w:vAlign w:val="center"/>
          </w:tcPr>
          <w:p w14:paraId="172C3E89" w14:textId="67AA107B"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365.87</w:t>
            </w:r>
          </w:p>
        </w:tc>
        <w:tc>
          <w:tcPr>
            <w:tcW w:w="0" w:type="auto"/>
            <w:shd w:val="clear" w:color="auto" w:fill="auto"/>
            <w:vAlign w:val="center"/>
          </w:tcPr>
          <w:p w14:paraId="1767B8EF" w14:textId="02472D95"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285.52</w:t>
            </w:r>
          </w:p>
        </w:tc>
        <w:tc>
          <w:tcPr>
            <w:tcW w:w="0" w:type="auto"/>
            <w:shd w:val="clear" w:color="auto" w:fill="auto"/>
            <w:vAlign w:val="center"/>
          </w:tcPr>
          <w:p w14:paraId="012E5C49" w14:textId="7FAC5A02"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196.30</w:t>
            </w:r>
          </w:p>
        </w:tc>
        <w:tc>
          <w:tcPr>
            <w:tcW w:w="0" w:type="auto"/>
            <w:shd w:val="clear" w:color="auto" w:fill="auto"/>
            <w:vAlign w:val="center"/>
          </w:tcPr>
          <w:p w14:paraId="6A970FAD" w14:textId="79E564C9"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281.68</w:t>
            </w:r>
          </w:p>
        </w:tc>
        <w:tc>
          <w:tcPr>
            <w:tcW w:w="0" w:type="auto"/>
            <w:shd w:val="clear" w:color="auto" w:fill="auto"/>
            <w:vAlign w:val="center"/>
          </w:tcPr>
          <w:p w14:paraId="404143DC" w14:textId="70586761"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177.52</w:t>
            </w:r>
          </w:p>
        </w:tc>
        <w:tc>
          <w:tcPr>
            <w:tcW w:w="0" w:type="auto"/>
            <w:shd w:val="clear" w:color="auto" w:fill="auto"/>
            <w:vAlign w:val="center"/>
          </w:tcPr>
          <w:p w14:paraId="22D5288A" w14:textId="0A82F7E4"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119.73</w:t>
            </w:r>
          </w:p>
        </w:tc>
      </w:tr>
      <w:tr w:rsidR="00B77158" w:rsidRPr="00B77158" w14:paraId="15FDFF73" w14:textId="77777777" w:rsidTr="00807668">
        <w:trPr>
          <w:trHeight w:val="278"/>
        </w:trPr>
        <w:tc>
          <w:tcPr>
            <w:tcW w:w="0" w:type="auto"/>
            <w:vMerge w:val="restart"/>
            <w:vAlign w:val="center"/>
          </w:tcPr>
          <w:p w14:paraId="641E561F" w14:textId="4B43A303" w:rsidR="00B77158" w:rsidRPr="00B77158" w:rsidRDefault="00B77158" w:rsidP="00CD2A22">
            <w:pPr>
              <w:widowControl/>
              <w:jc w:val="center"/>
              <w:rPr>
                <w:rFonts w:ascii="Times New Roman" w:eastAsia="DengXian" w:hAnsi="Times New Roman" w:cs="Times New Roman"/>
                <w:b/>
                <w:bCs/>
                <w:kern w:val="0"/>
                <w:sz w:val="20"/>
                <w:szCs w:val="20"/>
              </w:rPr>
            </w:pPr>
            <w:r w:rsidRPr="00B77158">
              <w:rPr>
                <w:rFonts w:ascii="Times New Roman" w:eastAsia="DengXian" w:hAnsi="Times New Roman" w:cs="Times New Roman"/>
                <w:b/>
                <w:bCs/>
                <w:kern w:val="0"/>
                <w:sz w:val="20"/>
                <w:szCs w:val="20"/>
              </w:rPr>
              <w:t>Baseline</w:t>
            </w:r>
          </w:p>
        </w:tc>
        <w:tc>
          <w:tcPr>
            <w:tcW w:w="0" w:type="auto"/>
            <w:vMerge w:val="restart"/>
            <w:shd w:val="clear" w:color="auto" w:fill="auto"/>
            <w:vAlign w:val="center"/>
          </w:tcPr>
          <w:p w14:paraId="01CE0221" w14:textId="0C48E8F9" w:rsidR="00B77158" w:rsidRPr="00B77158" w:rsidRDefault="00B77158" w:rsidP="00CD2A22">
            <w:pPr>
              <w:widowControl/>
              <w:jc w:val="center"/>
              <w:rPr>
                <w:rFonts w:ascii="Times New Roman" w:eastAsia="DengXian" w:hAnsi="Times New Roman" w:cs="Times New Roman"/>
                <w:b/>
                <w:bCs/>
                <w:kern w:val="0"/>
                <w:sz w:val="20"/>
                <w:szCs w:val="20"/>
              </w:rPr>
            </w:pPr>
            <w:r w:rsidRPr="00B77158">
              <w:rPr>
                <w:rFonts w:ascii="Times New Roman" w:eastAsia="DengXian" w:hAnsi="Times New Roman" w:cs="Times New Roman"/>
                <w:b/>
                <w:bCs/>
                <w:kern w:val="0"/>
                <w:sz w:val="20"/>
                <w:szCs w:val="20"/>
              </w:rPr>
              <w:t xml:space="preserve">DL packet-Latency </w:t>
            </w:r>
            <w:r w:rsidRPr="00B77158">
              <w:rPr>
                <w:rFonts w:ascii="Times New Roman" w:eastAsia="DengXian" w:hAnsi="Times New Roman" w:cs="Times New Roman"/>
                <w:b/>
                <w:bCs/>
                <w:color w:val="000000"/>
                <w:kern w:val="0"/>
                <w:sz w:val="20"/>
                <w:szCs w:val="20"/>
              </w:rPr>
              <w:t>CDF</w:t>
            </w:r>
          </w:p>
        </w:tc>
        <w:tc>
          <w:tcPr>
            <w:tcW w:w="0" w:type="auto"/>
            <w:shd w:val="clear" w:color="auto" w:fill="auto"/>
            <w:vAlign w:val="center"/>
            <w:hideMark/>
          </w:tcPr>
          <w:p w14:paraId="5734683B" w14:textId="17A89A00" w:rsidR="00B77158" w:rsidRPr="00B77158" w:rsidRDefault="00B77158" w:rsidP="00CD2A22">
            <w:pPr>
              <w:widowControl/>
              <w:jc w:val="center"/>
              <w:rPr>
                <w:rFonts w:ascii="Times New Roman" w:eastAsia="DengXian" w:hAnsi="Times New Roman" w:cs="Times New Roman"/>
                <w:b/>
                <w:bCs/>
                <w:kern w:val="0"/>
                <w:sz w:val="20"/>
                <w:szCs w:val="20"/>
              </w:rPr>
            </w:pPr>
            <w:r w:rsidRPr="00B77158">
              <w:rPr>
                <w:rFonts w:ascii="Times New Roman" w:eastAsia="DengXian" w:hAnsi="Times New Roman" w:cs="Times New Roman"/>
                <w:b/>
                <w:bCs/>
                <w:kern w:val="0"/>
                <w:sz w:val="20"/>
                <w:szCs w:val="20"/>
              </w:rPr>
              <w:t>Mean</w:t>
            </w:r>
          </w:p>
        </w:tc>
        <w:tc>
          <w:tcPr>
            <w:tcW w:w="0" w:type="auto"/>
            <w:shd w:val="clear" w:color="auto" w:fill="auto"/>
            <w:vAlign w:val="center"/>
          </w:tcPr>
          <w:p w14:paraId="108F7AC7" w14:textId="1205F75E"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8.56</w:t>
            </w:r>
          </w:p>
        </w:tc>
        <w:tc>
          <w:tcPr>
            <w:tcW w:w="0" w:type="auto"/>
            <w:shd w:val="clear" w:color="auto" w:fill="auto"/>
            <w:vAlign w:val="center"/>
          </w:tcPr>
          <w:p w14:paraId="6B65D884" w14:textId="09EF8620"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12.99</w:t>
            </w:r>
          </w:p>
        </w:tc>
        <w:tc>
          <w:tcPr>
            <w:tcW w:w="0" w:type="auto"/>
            <w:shd w:val="clear" w:color="auto" w:fill="auto"/>
            <w:vAlign w:val="center"/>
          </w:tcPr>
          <w:p w14:paraId="3D3030F2" w14:textId="44F93D36"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42.15</w:t>
            </w:r>
          </w:p>
        </w:tc>
        <w:tc>
          <w:tcPr>
            <w:tcW w:w="0" w:type="auto"/>
            <w:shd w:val="clear" w:color="auto" w:fill="auto"/>
            <w:vAlign w:val="center"/>
          </w:tcPr>
          <w:p w14:paraId="7CD28A74" w14:textId="786A5920"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9.23</w:t>
            </w:r>
          </w:p>
        </w:tc>
        <w:tc>
          <w:tcPr>
            <w:tcW w:w="0" w:type="auto"/>
            <w:shd w:val="clear" w:color="auto" w:fill="auto"/>
            <w:vAlign w:val="center"/>
          </w:tcPr>
          <w:p w14:paraId="34167C7A" w14:textId="22EA1AAF"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25.63</w:t>
            </w:r>
          </w:p>
        </w:tc>
        <w:tc>
          <w:tcPr>
            <w:tcW w:w="0" w:type="auto"/>
            <w:shd w:val="clear" w:color="auto" w:fill="auto"/>
            <w:vAlign w:val="center"/>
          </w:tcPr>
          <w:p w14:paraId="5DB22338" w14:textId="0A0E815F"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184.31</w:t>
            </w:r>
          </w:p>
        </w:tc>
      </w:tr>
      <w:tr w:rsidR="00B77158" w:rsidRPr="00B77158" w14:paraId="10FEA4AA" w14:textId="77777777" w:rsidTr="00807668">
        <w:trPr>
          <w:trHeight w:val="278"/>
        </w:trPr>
        <w:tc>
          <w:tcPr>
            <w:tcW w:w="0" w:type="auto"/>
            <w:vMerge/>
            <w:vAlign w:val="center"/>
          </w:tcPr>
          <w:p w14:paraId="3766DFA8" w14:textId="77777777" w:rsidR="00B77158" w:rsidRPr="00B77158" w:rsidRDefault="00B77158" w:rsidP="00CD2A22">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4C3DAC07" w14:textId="7ADACFE8" w:rsidR="00B77158" w:rsidRPr="00B77158" w:rsidRDefault="00B77158" w:rsidP="00CD2A22">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74FD6CCB" w14:textId="43C8B1D9" w:rsidR="00B77158" w:rsidRPr="00B77158" w:rsidRDefault="00B77158" w:rsidP="00CD2A22">
            <w:pPr>
              <w:widowControl/>
              <w:jc w:val="center"/>
              <w:rPr>
                <w:rFonts w:ascii="Times New Roman" w:eastAsia="DengXian" w:hAnsi="Times New Roman" w:cs="Times New Roman"/>
                <w:b/>
                <w:bCs/>
                <w:kern w:val="0"/>
                <w:sz w:val="20"/>
                <w:szCs w:val="20"/>
              </w:rPr>
            </w:pPr>
            <w:r w:rsidRPr="00B77158">
              <w:rPr>
                <w:rFonts w:ascii="Times New Roman" w:eastAsia="DengXian" w:hAnsi="Times New Roman" w:cs="Times New Roman"/>
                <w:b/>
                <w:bCs/>
                <w:kern w:val="0"/>
                <w:sz w:val="20"/>
                <w:szCs w:val="20"/>
              </w:rPr>
              <w:t>5%</w:t>
            </w:r>
          </w:p>
        </w:tc>
        <w:tc>
          <w:tcPr>
            <w:tcW w:w="0" w:type="auto"/>
            <w:shd w:val="clear" w:color="auto" w:fill="auto"/>
            <w:vAlign w:val="center"/>
          </w:tcPr>
          <w:p w14:paraId="3943A94C" w14:textId="28AE1450"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6.08</w:t>
            </w:r>
          </w:p>
        </w:tc>
        <w:tc>
          <w:tcPr>
            <w:tcW w:w="0" w:type="auto"/>
            <w:shd w:val="clear" w:color="auto" w:fill="auto"/>
            <w:vAlign w:val="center"/>
          </w:tcPr>
          <w:p w14:paraId="73C2A4B2" w14:textId="394E16C8"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6.21</w:t>
            </w:r>
          </w:p>
        </w:tc>
        <w:tc>
          <w:tcPr>
            <w:tcW w:w="0" w:type="auto"/>
            <w:shd w:val="clear" w:color="auto" w:fill="auto"/>
            <w:vAlign w:val="center"/>
          </w:tcPr>
          <w:p w14:paraId="0D352393" w14:textId="03CCC8B5"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6.44</w:t>
            </w:r>
          </w:p>
        </w:tc>
        <w:tc>
          <w:tcPr>
            <w:tcW w:w="0" w:type="auto"/>
            <w:shd w:val="clear" w:color="auto" w:fill="auto"/>
            <w:vAlign w:val="center"/>
          </w:tcPr>
          <w:p w14:paraId="4AA268E3" w14:textId="1A2F7250"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7.18</w:t>
            </w:r>
          </w:p>
        </w:tc>
        <w:tc>
          <w:tcPr>
            <w:tcW w:w="0" w:type="auto"/>
            <w:shd w:val="clear" w:color="auto" w:fill="auto"/>
            <w:vAlign w:val="center"/>
          </w:tcPr>
          <w:p w14:paraId="539EA5EE" w14:textId="29413331"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8.56</w:t>
            </w:r>
          </w:p>
        </w:tc>
        <w:tc>
          <w:tcPr>
            <w:tcW w:w="0" w:type="auto"/>
            <w:shd w:val="clear" w:color="auto" w:fill="auto"/>
            <w:vAlign w:val="center"/>
          </w:tcPr>
          <w:p w14:paraId="085070A8" w14:textId="4555A742"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12.61</w:t>
            </w:r>
          </w:p>
        </w:tc>
      </w:tr>
      <w:tr w:rsidR="00B77158" w:rsidRPr="00B77158" w14:paraId="5743F009" w14:textId="77777777" w:rsidTr="00807668">
        <w:trPr>
          <w:trHeight w:val="278"/>
        </w:trPr>
        <w:tc>
          <w:tcPr>
            <w:tcW w:w="0" w:type="auto"/>
            <w:vMerge/>
            <w:vAlign w:val="center"/>
          </w:tcPr>
          <w:p w14:paraId="7072BFDF" w14:textId="77777777" w:rsidR="00B77158" w:rsidRPr="00B77158" w:rsidRDefault="00B77158" w:rsidP="00CD2A22">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13FFDA1D" w14:textId="009F0AEC" w:rsidR="00B77158" w:rsidRPr="00B77158" w:rsidRDefault="00B77158" w:rsidP="00CD2A22">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595F4188" w14:textId="27012C3D" w:rsidR="00B77158" w:rsidRPr="00B77158" w:rsidRDefault="00B77158" w:rsidP="00CD2A22">
            <w:pPr>
              <w:widowControl/>
              <w:jc w:val="center"/>
              <w:rPr>
                <w:rFonts w:ascii="Times New Roman" w:eastAsia="DengXian" w:hAnsi="Times New Roman" w:cs="Times New Roman"/>
                <w:b/>
                <w:bCs/>
                <w:kern w:val="0"/>
                <w:sz w:val="20"/>
                <w:szCs w:val="20"/>
              </w:rPr>
            </w:pPr>
            <w:r w:rsidRPr="00B77158">
              <w:rPr>
                <w:rFonts w:ascii="Times New Roman" w:eastAsia="DengXian" w:hAnsi="Times New Roman" w:cs="Times New Roman"/>
                <w:b/>
                <w:bCs/>
                <w:kern w:val="0"/>
                <w:sz w:val="20"/>
                <w:szCs w:val="20"/>
              </w:rPr>
              <w:t>50%</w:t>
            </w:r>
          </w:p>
        </w:tc>
        <w:tc>
          <w:tcPr>
            <w:tcW w:w="0" w:type="auto"/>
            <w:shd w:val="clear" w:color="auto" w:fill="auto"/>
            <w:vAlign w:val="center"/>
          </w:tcPr>
          <w:p w14:paraId="3661E4AF" w14:textId="623C7742"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6.92</w:t>
            </w:r>
          </w:p>
        </w:tc>
        <w:tc>
          <w:tcPr>
            <w:tcW w:w="0" w:type="auto"/>
            <w:shd w:val="clear" w:color="auto" w:fill="auto"/>
            <w:vAlign w:val="center"/>
          </w:tcPr>
          <w:p w14:paraId="648EE517" w14:textId="44B7FEF6"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10.01</w:t>
            </w:r>
          </w:p>
        </w:tc>
        <w:tc>
          <w:tcPr>
            <w:tcW w:w="0" w:type="auto"/>
            <w:shd w:val="clear" w:color="auto" w:fill="auto"/>
            <w:vAlign w:val="center"/>
          </w:tcPr>
          <w:p w14:paraId="58F78330" w14:textId="61BCF0FE"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18.00</w:t>
            </w:r>
          </w:p>
        </w:tc>
        <w:tc>
          <w:tcPr>
            <w:tcW w:w="0" w:type="auto"/>
            <w:shd w:val="clear" w:color="auto" w:fill="auto"/>
            <w:vAlign w:val="center"/>
          </w:tcPr>
          <w:p w14:paraId="2A70AE7E" w14:textId="7D56F1FB"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8.50</w:t>
            </w:r>
          </w:p>
        </w:tc>
        <w:tc>
          <w:tcPr>
            <w:tcW w:w="0" w:type="auto"/>
            <w:shd w:val="clear" w:color="auto" w:fill="auto"/>
            <w:vAlign w:val="center"/>
          </w:tcPr>
          <w:p w14:paraId="3FE2DA63" w14:textId="0B8E2AD7"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18.88</w:t>
            </w:r>
          </w:p>
        </w:tc>
        <w:tc>
          <w:tcPr>
            <w:tcW w:w="0" w:type="auto"/>
            <w:shd w:val="clear" w:color="auto" w:fill="auto"/>
            <w:vAlign w:val="center"/>
          </w:tcPr>
          <w:p w14:paraId="7CE0CDCB" w14:textId="680E28EF"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46.24</w:t>
            </w:r>
          </w:p>
        </w:tc>
      </w:tr>
      <w:tr w:rsidR="00B77158" w:rsidRPr="00B77158" w14:paraId="1555837D" w14:textId="77777777" w:rsidTr="00807668">
        <w:trPr>
          <w:trHeight w:val="278"/>
        </w:trPr>
        <w:tc>
          <w:tcPr>
            <w:tcW w:w="0" w:type="auto"/>
            <w:vMerge/>
            <w:vAlign w:val="center"/>
          </w:tcPr>
          <w:p w14:paraId="5DF81342" w14:textId="77777777" w:rsidR="00B77158" w:rsidRPr="00B77158" w:rsidRDefault="00B77158" w:rsidP="00CD2A22">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645C7CE2" w14:textId="7D37BA6E" w:rsidR="00B77158" w:rsidRPr="00B77158" w:rsidRDefault="00B77158" w:rsidP="00CD2A22">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4B2FCE5B" w14:textId="0442E4EA" w:rsidR="00B77158" w:rsidRPr="00B77158" w:rsidRDefault="00B77158" w:rsidP="00CD2A22">
            <w:pPr>
              <w:widowControl/>
              <w:jc w:val="center"/>
              <w:rPr>
                <w:rFonts w:ascii="Times New Roman" w:eastAsia="DengXian" w:hAnsi="Times New Roman" w:cs="Times New Roman"/>
                <w:b/>
                <w:bCs/>
                <w:kern w:val="0"/>
                <w:sz w:val="20"/>
                <w:szCs w:val="20"/>
              </w:rPr>
            </w:pPr>
            <w:r w:rsidRPr="00B77158">
              <w:rPr>
                <w:rFonts w:ascii="Times New Roman" w:eastAsia="DengXian" w:hAnsi="Times New Roman" w:cs="Times New Roman"/>
                <w:b/>
                <w:bCs/>
                <w:kern w:val="0"/>
                <w:sz w:val="20"/>
                <w:szCs w:val="20"/>
              </w:rPr>
              <w:t>95%</w:t>
            </w:r>
          </w:p>
        </w:tc>
        <w:tc>
          <w:tcPr>
            <w:tcW w:w="0" w:type="auto"/>
            <w:shd w:val="clear" w:color="auto" w:fill="auto"/>
            <w:vAlign w:val="center"/>
          </w:tcPr>
          <w:p w14:paraId="040C5440" w14:textId="28762102"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22.32</w:t>
            </w:r>
          </w:p>
        </w:tc>
        <w:tc>
          <w:tcPr>
            <w:tcW w:w="0" w:type="auto"/>
            <w:shd w:val="clear" w:color="auto" w:fill="auto"/>
            <w:vAlign w:val="center"/>
          </w:tcPr>
          <w:p w14:paraId="6808D0E6" w14:textId="56DD104F"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48.43</w:t>
            </w:r>
          </w:p>
        </w:tc>
        <w:tc>
          <w:tcPr>
            <w:tcW w:w="0" w:type="auto"/>
            <w:shd w:val="clear" w:color="auto" w:fill="auto"/>
            <w:vAlign w:val="center"/>
          </w:tcPr>
          <w:p w14:paraId="3542E37E" w14:textId="79C78495"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350.63</w:t>
            </w:r>
          </w:p>
        </w:tc>
        <w:tc>
          <w:tcPr>
            <w:tcW w:w="0" w:type="auto"/>
            <w:shd w:val="clear" w:color="auto" w:fill="auto"/>
            <w:vAlign w:val="center"/>
          </w:tcPr>
          <w:p w14:paraId="621E2DBE" w14:textId="226A6678"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14.05</w:t>
            </w:r>
          </w:p>
        </w:tc>
        <w:tc>
          <w:tcPr>
            <w:tcW w:w="0" w:type="auto"/>
            <w:shd w:val="clear" w:color="auto" w:fill="auto"/>
            <w:vAlign w:val="center"/>
          </w:tcPr>
          <w:p w14:paraId="3ACDAB1D" w14:textId="66E9D80B"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60.25</w:t>
            </w:r>
          </w:p>
        </w:tc>
        <w:tc>
          <w:tcPr>
            <w:tcW w:w="0" w:type="auto"/>
            <w:shd w:val="clear" w:color="auto" w:fill="auto"/>
            <w:vAlign w:val="center"/>
          </w:tcPr>
          <w:p w14:paraId="7F2A503F" w14:textId="3411FEA8"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661.88</w:t>
            </w:r>
          </w:p>
        </w:tc>
      </w:tr>
      <w:tr w:rsidR="00B77158" w:rsidRPr="00B77158" w14:paraId="6D9779EA" w14:textId="77777777" w:rsidTr="00807668">
        <w:trPr>
          <w:trHeight w:val="278"/>
        </w:trPr>
        <w:tc>
          <w:tcPr>
            <w:tcW w:w="0" w:type="auto"/>
            <w:vMerge/>
            <w:vAlign w:val="center"/>
          </w:tcPr>
          <w:p w14:paraId="6E19AE49" w14:textId="77777777" w:rsidR="00B77158" w:rsidRPr="00B77158" w:rsidRDefault="00B77158" w:rsidP="00CD2A22">
            <w:pPr>
              <w:widowControl/>
              <w:jc w:val="center"/>
              <w:rPr>
                <w:rFonts w:ascii="Times New Roman" w:eastAsia="DengXian" w:hAnsi="Times New Roman" w:cs="Times New Roman"/>
                <w:b/>
                <w:bCs/>
                <w:kern w:val="0"/>
                <w:sz w:val="20"/>
                <w:szCs w:val="20"/>
              </w:rPr>
            </w:pPr>
          </w:p>
        </w:tc>
        <w:tc>
          <w:tcPr>
            <w:tcW w:w="0" w:type="auto"/>
            <w:vMerge w:val="restart"/>
            <w:shd w:val="clear" w:color="auto" w:fill="auto"/>
            <w:vAlign w:val="center"/>
          </w:tcPr>
          <w:p w14:paraId="0CA21CF8" w14:textId="1107AA37" w:rsidR="00B77158" w:rsidRPr="00B77158" w:rsidRDefault="00B77158" w:rsidP="00CD2A22">
            <w:pPr>
              <w:widowControl/>
              <w:jc w:val="center"/>
              <w:rPr>
                <w:rFonts w:ascii="Times New Roman" w:eastAsia="DengXian" w:hAnsi="Times New Roman" w:cs="Times New Roman"/>
                <w:b/>
                <w:bCs/>
                <w:kern w:val="0"/>
                <w:sz w:val="20"/>
                <w:szCs w:val="20"/>
              </w:rPr>
            </w:pPr>
            <w:r w:rsidRPr="00B77158">
              <w:rPr>
                <w:rFonts w:ascii="Times New Roman" w:eastAsia="DengXian" w:hAnsi="Times New Roman" w:cs="Times New Roman"/>
                <w:b/>
                <w:bCs/>
                <w:kern w:val="0"/>
                <w:sz w:val="20"/>
                <w:szCs w:val="20"/>
              </w:rPr>
              <w:t xml:space="preserve">UL packet-Latency </w:t>
            </w:r>
            <w:r w:rsidRPr="00B77158">
              <w:rPr>
                <w:rFonts w:ascii="Times New Roman" w:eastAsia="DengXian" w:hAnsi="Times New Roman" w:cs="Times New Roman"/>
                <w:b/>
                <w:bCs/>
                <w:color w:val="000000"/>
                <w:kern w:val="0"/>
                <w:sz w:val="20"/>
                <w:szCs w:val="20"/>
              </w:rPr>
              <w:t>CDF</w:t>
            </w:r>
          </w:p>
        </w:tc>
        <w:tc>
          <w:tcPr>
            <w:tcW w:w="0" w:type="auto"/>
            <w:shd w:val="clear" w:color="auto" w:fill="auto"/>
            <w:vAlign w:val="center"/>
            <w:hideMark/>
          </w:tcPr>
          <w:p w14:paraId="423DFF4E" w14:textId="2EC08C41" w:rsidR="00B77158" w:rsidRPr="00B77158" w:rsidRDefault="00B77158" w:rsidP="00CD2A22">
            <w:pPr>
              <w:widowControl/>
              <w:jc w:val="center"/>
              <w:rPr>
                <w:rFonts w:ascii="Times New Roman" w:eastAsia="DengXian" w:hAnsi="Times New Roman" w:cs="Times New Roman"/>
                <w:b/>
                <w:bCs/>
                <w:kern w:val="0"/>
                <w:sz w:val="20"/>
                <w:szCs w:val="20"/>
              </w:rPr>
            </w:pPr>
            <w:r w:rsidRPr="00B77158">
              <w:rPr>
                <w:rFonts w:ascii="Times New Roman" w:eastAsia="DengXian" w:hAnsi="Times New Roman" w:cs="Times New Roman"/>
                <w:b/>
                <w:bCs/>
                <w:kern w:val="0"/>
                <w:sz w:val="20"/>
                <w:szCs w:val="20"/>
              </w:rPr>
              <w:t>Mean</w:t>
            </w:r>
          </w:p>
        </w:tc>
        <w:tc>
          <w:tcPr>
            <w:tcW w:w="0" w:type="auto"/>
            <w:shd w:val="clear" w:color="auto" w:fill="auto"/>
            <w:vAlign w:val="center"/>
          </w:tcPr>
          <w:p w14:paraId="5F78296D" w14:textId="763638D1"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3.74</w:t>
            </w:r>
          </w:p>
        </w:tc>
        <w:tc>
          <w:tcPr>
            <w:tcW w:w="0" w:type="auto"/>
            <w:shd w:val="clear" w:color="auto" w:fill="auto"/>
            <w:vAlign w:val="center"/>
          </w:tcPr>
          <w:p w14:paraId="1FDA2F7D" w14:textId="192EB153"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4.44</w:t>
            </w:r>
          </w:p>
        </w:tc>
        <w:tc>
          <w:tcPr>
            <w:tcW w:w="0" w:type="auto"/>
            <w:shd w:val="clear" w:color="auto" w:fill="auto"/>
            <w:vAlign w:val="center"/>
          </w:tcPr>
          <w:p w14:paraId="105C8FAD" w14:textId="2F557952"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5.79</w:t>
            </w:r>
          </w:p>
        </w:tc>
        <w:tc>
          <w:tcPr>
            <w:tcW w:w="0" w:type="auto"/>
            <w:shd w:val="clear" w:color="auto" w:fill="auto"/>
            <w:vAlign w:val="center"/>
          </w:tcPr>
          <w:p w14:paraId="4A009B57" w14:textId="2EA34CFD"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6.30</w:t>
            </w:r>
          </w:p>
        </w:tc>
        <w:tc>
          <w:tcPr>
            <w:tcW w:w="0" w:type="auto"/>
            <w:shd w:val="clear" w:color="auto" w:fill="auto"/>
            <w:vAlign w:val="center"/>
          </w:tcPr>
          <w:p w14:paraId="14543AFD" w14:textId="49CD569C"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8.24</w:t>
            </w:r>
          </w:p>
        </w:tc>
        <w:tc>
          <w:tcPr>
            <w:tcW w:w="0" w:type="auto"/>
            <w:shd w:val="clear" w:color="auto" w:fill="auto"/>
            <w:vAlign w:val="center"/>
          </w:tcPr>
          <w:p w14:paraId="7E67C257" w14:textId="65806A33"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10.24</w:t>
            </w:r>
          </w:p>
        </w:tc>
      </w:tr>
      <w:tr w:rsidR="00B77158" w:rsidRPr="00B77158" w14:paraId="30399416" w14:textId="77777777" w:rsidTr="00B92C06">
        <w:trPr>
          <w:trHeight w:val="278"/>
        </w:trPr>
        <w:tc>
          <w:tcPr>
            <w:tcW w:w="0" w:type="auto"/>
            <w:vMerge/>
          </w:tcPr>
          <w:p w14:paraId="35D04A5B" w14:textId="77777777" w:rsidR="00B77158" w:rsidRPr="00B77158" w:rsidRDefault="00B77158" w:rsidP="00CD2A22">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672CFF04" w14:textId="6A400A19" w:rsidR="00B77158" w:rsidRPr="00B77158" w:rsidRDefault="00B77158" w:rsidP="00CD2A22">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444023C8" w14:textId="1AA65914" w:rsidR="00B77158" w:rsidRPr="00B77158" w:rsidRDefault="00B77158" w:rsidP="00CD2A22">
            <w:pPr>
              <w:widowControl/>
              <w:jc w:val="center"/>
              <w:rPr>
                <w:rFonts w:ascii="Times New Roman" w:eastAsia="DengXian" w:hAnsi="Times New Roman" w:cs="Times New Roman"/>
                <w:b/>
                <w:bCs/>
                <w:kern w:val="0"/>
                <w:sz w:val="20"/>
                <w:szCs w:val="20"/>
              </w:rPr>
            </w:pPr>
            <w:r w:rsidRPr="00B77158">
              <w:rPr>
                <w:rFonts w:ascii="Times New Roman" w:eastAsia="DengXian" w:hAnsi="Times New Roman" w:cs="Times New Roman"/>
                <w:b/>
                <w:bCs/>
                <w:kern w:val="0"/>
                <w:sz w:val="20"/>
                <w:szCs w:val="20"/>
              </w:rPr>
              <w:t>5%</w:t>
            </w:r>
          </w:p>
        </w:tc>
        <w:tc>
          <w:tcPr>
            <w:tcW w:w="0" w:type="auto"/>
            <w:shd w:val="clear" w:color="auto" w:fill="auto"/>
            <w:vAlign w:val="center"/>
          </w:tcPr>
          <w:p w14:paraId="6BA975A3" w14:textId="7D1C1328"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3.11</w:t>
            </w:r>
          </w:p>
        </w:tc>
        <w:tc>
          <w:tcPr>
            <w:tcW w:w="0" w:type="auto"/>
            <w:shd w:val="clear" w:color="auto" w:fill="auto"/>
            <w:vAlign w:val="center"/>
          </w:tcPr>
          <w:p w14:paraId="5F12E114" w14:textId="3917D39A"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3.13</w:t>
            </w:r>
          </w:p>
        </w:tc>
        <w:tc>
          <w:tcPr>
            <w:tcW w:w="0" w:type="auto"/>
            <w:shd w:val="clear" w:color="auto" w:fill="auto"/>
            <w:vAlign w:val="center"/>
          </w:tcPr>
          <w:p w14:paraId="7251A7A3" w14:textId="621D8E57"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3.19</w:t>
            </w:r>
          </w:p>
        </w:tc>
        <w:tc>
          <w:tcPr>
            <w:tcW w:w="0" w:type="auto"/>
            <w:shd w:val="clear" w:color="auto" w:fill="auto"/>
            <w:vAlign w:val="center"/>
          </w:tcPr>
          <w:p w14:paraId="4198FD38" w14:textId="5692B72B"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4.72</w:t>
            </w:r>
          </w:p>
        </w:tc>
        <w:tc>
          <w:tcPr>
            <w:tcW w:w="0" w:type="auto"/>
            <w:shd w:val="clear" w:color="auto" w:fill="auto"/>
            <w:vAlign w:val="center"/>
          </w:tcPr>
          <w:p w14:paraId="2537217D" w14:textId="5589CF27"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5.06</w:t>
            </w:r>
          </w:p>
        </w:tc>
        <w:tc>
          <w:tcPr>
            <w:tcW w:w="0" w:type="auto"/>
            <w:shd w:val="clear" w:color="auto" w:fill="auto"/>
            <w:vAlign w:val="center"/>
          </w:tcPr>
          <w:p w14:paraId="4F0C9193" w14:textId="22DCDF8A"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5.33</w:t>
            </w:r>
          </w:p>
        </w:tc>
      </w:tr>
      <w:tr w:rsidR="00B77158" w:rsidRPr="00B77158" w14:paraId="6CCFE61B" w14:textId="77777777" w:rsidTr="00B92C06">
        <w:trPr>
          <w:trHeight w:val="278"/>
        </w:trPr>
        <w:tc>
          <w:tcPr>
            <w:tcW w:w="0" w:type="auto"/>
            <w:vMerge/>
          </w:tcPr>
          <w:p w14:paraId="209041A6" w14:textId="77777777" w:rsidR="00B77158" w:rsidRPr="00B77158" w:rsidRDefault="00B77158" w:rsidP="00CD2A22">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2BF2E81C" w14:textId="12C166C5" w:rsidR="00B77158" w:rsidRPr="00B77158" w:rsidRDefault="00B77158" w:rsidP="00CD2A22">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20BF4507" w14:textId="6851CD6B" w:rsidR="00B77158" w:rsidRPr="00B77158" w:rsidRDefault="00B77158" w:rsidP="00CD2A22">
            <w:pPr>
              <w:widowControl/>
              <w:jc w:val="center"/>
              <w:rPr>
                <w:rFonts w:ascii="Times New Roman" w:eastAsia="DengXian" w:hAnsi="Times New Roman" w:cs="Times New Roman"/>
                <w:b/>
                <w:bCs/>
                <w:kern w:val="0"/>
                <w:sz w:val="20"/>
                <w:szCs w:val="20"/>
              </w:rPr>
            </w:pPr>
            <w:r w:rsidRPr="00B77158">
              <w:rPr>
                <w:rFonts w:ascii="Times New Roman" w:eastAsia="DengXian" w:hAnsi="Times New Roman" w:cs="Times New Roman"/>
                <w:b/>
                <w:bCs/>
                <w:kern w:val="0"/>
                <w:sz w:val="20"/>
                <w:szCs w:val="20"/>
              </w:rPr>
              <w:t>50%</w:t>
            </w:r>
          </w:p>
        </w:tc>
        <w:tc>
          <w:tcPr>
            <w:tcW w:w="0" w:type="auto"/>
            <w:shd w:val="clear" w:color="auto" w:fill="auto"/>
            <w:vAlign w:val="center"/>
          </w:tcPr>
          <w:p w14:paraId="64C7E2A0" w14:textId="22EA7FD1"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3.46</w:t>
            </w:r>
          </w:p>
        </w:tc>
        <w:tc>
          <w:tcPr>
            <w:tcW w:w="0" w:type="auto"/>
            <w:shd w:val="clear" w:color="auto" w:fill="auto"/>
            <w:vAlign w:val="center"/>
          </w:tcPr>
          <w:p w14:paraId="634E0018" w14:textId="19363119"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3.82</w:t>
            </w:r>
          </w:p>
        </w:tc>
        <w:tc>
          <w:tcPr>
            <w:tcW w:w="0" w:type="auto"/>
            <w:shd w:val="clear" w:color="auto" w:fill="auto"/>
            <w:vAlign w:val="center"/>
          </w:tcPr>
          <w:p w14:paraId="42668F1B" w14:textId="4F063A16"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4.72</w:t>
            </w:r>
          </w:p>
        </w:tc>
        <w:tc>
          <w:tcPr>
            <w:tcW w:w="0" w:type="auto"/>
            <w:shd w:val="clear" w:color="auto" w:fill="auto"/>
            <w:vAlign w:val="center"/>
          </w:tcPr>
          <w:p w14:paraId="738CD858" w14:textId="6431A964"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6.12</w:t>
            </w:r>
          </w:p>
        </w:tc>
        <w:tc>
          <w:tcPr>
            <w:tcW w:w="0" w:type="auto"/>
            <w:shd w:val="clear" w:color="auto" w:fill="auto"/>
            <w:vAlign w:val="center"/>
          </w:tcPr>
          <w:p w14:paraId="7D54AA7E" w14:textId="603C5BAF"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7.28</w:t>
            </w:r>
          </w:p>
        </w:tc>
        <w:tc>
          <w:tcPr>
            <w:tcW w:w="0" w:type="auto"/>
            <w:shd w:val="clear" w:color="auto" w:fill="auto"/>
            <w:vAlign w:val="center"/>
          </w:tcPr>
          <w:p w14:paraId="341D8DA6" w14:textId="06963A2B"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8.64</w:t>
            </w:r>
          </w:p>
        </w:tc>
      </w:tr>
      <w:tr w:rsidR="00B77158" w:rsidRPr="00B77158" w14:paraId="37730E28" w14:textId="77777777" w:rsidTr="00B92C06">
        <w:trPr>
          <w:trHeight w:val="278"/>
        </w:trPr>
        <w:tc>
          <w:tcPr>
            <w:tcW w:w="0" w:type="auto"/>
            <w:vMerge/>
          </w:tcPr>
          <w:p w14:paraId="1FF6AB63" w14:textId="77777777" w:rsidR="00B77158" w:rsidRPr="00B77158" w:rsidRDefault="00B77158" w:rsidP="00CD2A22">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7EBB7A9D" w14:textId="59334BFA" w:rsidR="00B77158" w:rsidRPr="00B77158" w:rsidRDefault="00B77158" w:rsidP="00CD2A22">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795BCCF2" w14:textId="7E6BDF49" w:rsidR="00B77158" w:rsidRPr="00B77158" w:rsidRDefault="00B77158" w:rsidP="00CD2A22">
            <w:pPr>
              <w:widowControl/>
              <w:jc w:val="center"/>
              <w:rPr>
                <w:rFonts w:ascii="Times New Roman" w:eastAsia="DengXian" w:hAnsi="Times New Roman" w:cs="Times New Roman"/>
                <w:b/>
                <w:bCs/>
                <w:kern w:val="0"/>
                <w:sz w:val="20"/>
                <w:szCs w:val="20"/>
              </w:rPr>
            </w:pPr>
            <w:r w:rsidRPr="00B77158">
              <w:rPr>
                <w:rFonts w:ascii="Times New Roman" w:eastAsia="DengXian" w:hAnsi="Times New Roman" w:cs="Times New Roman"/>
                <w:b/>
                <w:bCs/>
                <w:kern w:val="0"/>
                <w:sz w:val="20"/>
                <w:szCs w:val="20"/>
              </w:rPr>
              <w:t>95%</w:t>
            </w:r>
          </w:p>
        </w:tc>
        <w:tc>
          <w:tcPr>
            <w:tcW w:w="0" w:type="auto"/>
            <w:shd w:val="clear" w:color="auto" w:fill="auto"/>
            <w:vAlign w:val="center"/>
          </w:tcPr>
          <w:p w14:paraId="51D2601E" w14:textId="3CEF4C10"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7.51</w:t>
            </w:r>
          </w:p>
        </w:tc>
        <w:tc>
          <w:tcPr>
            <w:tcW w:w="0" w:type="auto"/>
            <w:shd w:val="clear" w:color="auto" w:fill="auto"/>
            <w:vAlign w:val="center"/>
          </w:tcPr>
          <w:p w14:paraId="0EBE30A6" w14:textId="4345D522"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10.78</w:t>
            </w:r>
          </w:p>
        </w:tc>
        <w:tc>
          <w:tcPr>
            <w:tcW w:w="0" w:type="auto"/>
            <w:shd w:val="clear" w:color="auto" w:fill="auto"/>
            <w:vAlign w:val="center"/>
          </w:tcPr>
          <w:p w14:paraId="315D0A4D" w14:textId="690E5297"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18.38</w:t>
            </w:r>
          </w:p>
        </w:tc>
        <w:tc>
          <w:tcPr>
            <w:tcW w:w="0" w:type="auto"/>
            <w:shd w:val="clear" w:color="auto" w:fill="auto"/>
            <w:vAlign w:val="center"/>
          </w:tcPr>
          <w:p w14:paraId="5960F613" w14:textId="1029BD36"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8.59</w:t>
            </w:r>
          </w:p>
        </w:tc>
        <w:tc>
          <w:tcPr>
            <w:tcW w:w="0" w:type="auto"/>
            <w:shd w:val="clear" w:color="auto" w:fill="auto"/>
            <w:vAlign w:val="center"/>
          </w:tcPr>
          <w:p w14:paraId="77CD2964" w14:textId="2C4C827B"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14.44</w:t>
            </w:r>
          </w:p>
        </w:tc>
        <w:tc>
          <w:tcPr>
            <w:tcW w:w="0" w:type="auto"/>
            <w:shd w:val="clear" w:color="auto" w:fill="auto"/>
            <w:vAlign w:val="center"/>
          </w:tcPr>
          <w:p w14:paraId="14B9D026" w14:textId="0E367590"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20.56</w:t>
            </w:r>
          </w:p>
        </w:tc>
      </w:tr>
      <w:tr w:rsidR="00B77158" w:rsidRPr="00B77158" w14:paraId="0AA2B121" w14:textId="77777777" w:rsidTr="00807668">
        <w:trPr>
          <w:trHeight w:val="278"/>
        </w:trPr>
        <w:tc>
          <w:tcPr>
            <w:tcW w:w="0" w:type="auto"/>
            <w:vMerge w:val="restart"/>
            <w:vAlign w:val="center"/>
          </w:tcPr>
          <w:p w14:paraId="5457291C" w14:textId="7CD18EF1" w:rsidR="00B77158" w:rsidRPr="00B77158" w:rsidRDefault="00B77158" w:rsidP="00CD2A22">
            <w:pPr>
              <w:widowControl/>
              <w:jc w:val="center"/>
              <w:rPr>
                <w:rFonts w:ascii="Times New Roman" w:eastAsia="DengXian" w:hAnsi="Times New Roman" w:cs="Times New Roman"/>
                <w:b/>
                <w:bCs/>
                <w:kern w:val="0"/>
                <w:sz w:val="20"/>
                <w:szCs w:val="20"/>
              </w:rPr>
            </w:pPr>
            <w:r w:rsidRPr="00B77158">
              <w:rPr>
                <w:rFonts w:ascii="Times New Roman" w:eastAsia="DengXian" w:hAnsi="Times New Roman" w:cs="Times New Roman"/>
                <w:b/>
                <w:bCs/>
                <w:kern w:val="0"/>
                <w:sz w:val="20"/>
                <w:szCs w:val="20"/>
              </w:rPr>
              <w:t>Dynamic SBFD</w:t>
            </w:r>
          </w:p>
        </w:tc>
        <w:tc>
          <w:tcPr>
            <w:tcW w:w="0" w:type="auto"/>
            <w:vMerge w:val="restart"/>
            <w:shd w:val="clear" w:color="auto" w:fill="auto"/>
            <w:vAlign w:val="center"/>
          </w:tcPr>
          <w:p w14:paraId="11A70657" w14:textId="5519A837" w:rsidR="00B77158" w:rsidRPr="00B77158" w:rsidRDefault="00B77158" w:rsidP="00CD2A22">
            <w:pPr>
              <w:widowControl/>
              <w:jc w:val="center"/>
              <w:rPr>
                <w:rFonts w:ascii="Times New Roman" w:eastAsia="DengXian" w:hAnsi="Times New Roman" w:cs="Times New Roman"/>
                <w:b/>
                <w:bCs/>
                <w:kern w:val="0"/>
                <w:sz w:val="20"/>
                <w:szCs w:val="20"/>
              </w:rPr>
            </w:pPr>
            <w:r w:rsidRPr="00B77158">
              <w:rPr>
                <w:rFonts w:ascii="Times New Roman" w:eastAsia="DengXian" w:hAnsi="Times New Roman" w:cs="Times New Roman"/>
                <w:b/>
                <w:bCs/>
                <w:kern w:val="0"/>
                <w:sz w:val="20"/>
                <w:szCs w:val="20"/>
              </w:rPr>
              <w:t xml:space="preserve">DL packet-Latency </w:t>
            </w:r>
            <w:r w:rsidRPr="00B77158">
              <w:rPr>
                <w:rFonts w:ascii="Times New Roman" w:eastAsia="DengXian" w:hAnsi="Times New Roman" w:cs="Times New Roman"/>
                <w:b/>
                <w:bCs/>
                <w:color w:val="000000"/>
                <w:kern w:val="0"/>
                <w:sz w:val="20"/>
                <w:szCs w:val="20"/>
              </w:rPr>
              <w:t>CDF</w:t>
            </w:r>
          </w:p>
        </w:tc>
        <w:tc>
          <w:tcPr>
            <w:tcW w:w="0" w:type="auto"/>
            <w:shd w:val="clear" w:color="auto" w:fill="auto"/>
            <w:vAlign w:val="center"/>
          </w:tcPr>
          <w:p w14:paraId="4FAAE34A" w14:textId="466B61FD" w:rsidR="00B77158" w:rsidRPr="00B77158" w:rsidRDefault="00B77158" w:rsidP="00CD2A22">
            <w:pPr>
              <w:widowControl/>
              <w:jc w:val="center"/>
              <w:rPr>
                <w:rFonts w:ascii="Times New Roman" w:eastAsia="DengXian" w:hAnsi="Times New Roman" w:cs="Times New Roman"/>
                <w:b/>
                <w:bCs/>
                <w:kern w:val="0"/>
                <w:sz w:val="20"/>
                <w:szCs w:val="20"/>
              </w:rPr>
            </w:pPr>
            <w:r w:rsidRPr="00B77158">
              <w:rPr>
                <w:rFonts w:ascii="Times New Roman" w:eastAsia="DengXian" w:hAnsi="Times New Roman" w:cs="Times New Roman"/>
                <w:b/>
                <w:bCs/>
                <w:kern w:val="0"/>
                <w:sz w:val="20"/>
                <w:szCs w:val="20"/>
              </w:rPr>
              <w:t>Mean</w:t>
            </w:r>
          </w:p>
        </w:tc>
        <w:tc>
          <w:tcPr>
            <w:tcW w:w="0" w:type="auto"/>
            <w:shd w:val="clear" w:color="auto" w:fill="auto"/>
            <w:vAlign w:val="center"/>
          </w:tcPr>
          <w:p w14:paraId="69DE63C0" w14:textId="65835181"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7.33</w:t>
            </w:r>
          </w:p>
        </w:tc>
        <w:tc>
          <w:tcPr>
            <w:tcW w:w="0" w:type="auto"/>
            <w:shd w:val="clear" w:color="auto" w:fill="auto"/>
            <w:vAlign w:val="center"/>
          </w:tcPr>
          <w:p w14:paraId="13A59CBC" w14:textId="79DABC38"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11.04</w:t>
            </w:r>
          </w:p>
        </w:tc>
        <w:tc>
          <w:tcPr>
            <w:tcW w:w="0" w:type="auto"/>
            <w:shd w:val="clear" w:color="auto" w:fill="auto"/>
            <w:vAlign w:val="center"/>
          </w:tcPr>
          <w:p w14:paraId="537AA5EC" w14:textId="5773A1EF"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29.60</w:t>
            </w:r>
          </w:p>
        </w:tc>
        <w:tc>
          <w:tcPr>
            <w:tcW w:w="0" w:type="auto"/>
            <w:shd w:val="clear" w:color="auto" w:fill="auto"/>
            <w:vAlign w:val="center"/>
          </w:tcPr>
          <w:p w14:paraId="233C2F78" w14:textId="52673D42"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6.96</w:t>
            </w:r>
          </w:p>
        </w:tc>
        <w:tc>
          <w:tcPr>
            <w:tcW w:w="0" w:type="auto"/>
            <w:shd w:val="clear" w:color="auto" w:fill="auto"/>
            <w:vAlign w:val="center"/>
          </w:tcPr>
          <w:p w14:paraId="56F5D52D" w14:textId="5DA5FC3E"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15.07</w:t>
            </w:r>
          </w:p>
        </w:tc>
        <w:tc>
          <w:tcPr>
            <w:tcW w:w="0" w:type="auto"/>
            <w:shd w:val="clear" w:color="auto" w:fill="auto"/>
            <w:vAlign w:val="center"/>
          </w:tcPr>
          <w:p w14:paraId="2FFFFD3C" w14:textId="43CACC9C"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110.60</w:t>
            </w:r>
          </w:p>
        </w:tc>
      </w:tr>
      <w:tr w:rsidR="00B77158" w:rsidRPr="00B77158" w14:paraId="561D1B15" w14:textId="77777777" w:rsidTr="00B92C06">
        <w:trPr>
          <w:trHeight w:val="278"/>
        </w:trPr>
        <w:tc>
          <w:tcPr>
            <w:tcW w:w="0" w:type="auto"/>
            <w:vMerge/>
          </w:tcPr>
          <w:p w14:paraId="2283DD33" w14:textId="77777777" w:rsidR="00B77158" w:rsidRPr="00B77158" w:rsidRDefault="00B77158" w:rsidP="00CD2A22">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12F04E28" w14:textId="2ED0FCED" w:rsidR="00B77158" w:rsidRPr="00B77158" w:rsidRDefault="00B77158" w:rsidP="00CD2A22">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27F30ADB" w14:textId="209B138F" w:rsidR="00B77158" w:rsidRPr="00B77158" w:rsidRDefault="00B77158" w:rsidP="00CD2A22">
            <w:pPr>
              <w:widowControl/>
              <w:jc w:val="center"/>
              <w:rPr>
                <w:rFonts w:ascii="Times New Roman" w:eastAsia="DengXian" w:hAnsi="Times New Roman" w:cs="Times New Roman"/>
                <w:b/>
                <w:bCs/>
                <w:kern w:val="0"/>
                <w:sz w:val="20"/>
                <w:szCs w:val="20"/>
              </w:rPr>
            </w:pPr>
            <w:r w:rsidRPr="00B77158">
              <w:rPr>
                <w:rFonts w:ascii="Times New Roman" w:eastAsia="DengXian" w:hAnsi="Times New Roman" w:cs="Times New Roman"/>
                <w:b/>
                <w:bCs/>
                <w:kern w:val="0"/>
                <w:sz w:val="20"/>
                <w:szCs w:val="20"/>
              </w:rPr>
              <w:t>5%</w:t>
            </w:r>
          </w:p>
        </w:tc>
        <w:tc>
          <w:tcPr>
            <w:tcW w:w="0" w:type="auto"/>
            <w:shd w:val="clear" w:color="auto" w:fill="auto"/>
            <w:vAlign w:val="center"/>
          </w:tcPr>
          <w:p w14:paraId="31F4417C" w14:textId="0A1835C1"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4.66</w:t>
            </w:r>
          </w:p>
        </w:tc>
        <w:tc>
          <w:tcPr>
            <w:tcW w:w="0" w:type="auto"/>
            <w:shd w:val="clear" w:color="auto" w:fill="auto"/>
            <w:vAlign w:val="center"/>
          </w:tcPr>
          <w:p w14:paraId="0281084B" w14:textId="5DD2DE1D"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5.01</w:t>
            </w:r>
          </w:p>
        </w:tc>
        <w:tc>
          <w:tcPr>
            <w:tcW w:w="0" w:type="auto"/>
            <w:shd w:val="clear" w:color="auto" w:fill="auto"/>
            <w:vAlign w:val="center"/>
          </w:tcPr>
          <w:p w14:paraId="2B27DB59" w14:textId="7D9FF6CB"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5.36</w:t>
            </w:r>
          </w:p>
        </w:tc>
        <w:tc>
          <w:tcPr>
            <w:tcW w:w="0" w:type="auto"/>
            <w:shd w:val="clear" w:color="auto" w:fill="auto"/>
            <w:vAlign w:val="center"/>
          </w:tcPr>
          <w:p w14:paraId="33169E5B" w14:textId="3AC0DFBD"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5.23</w:t>
            </w:r>
          </w:p>
        </w:tc>
        <w:tc>
          <w:tcPr>
            <w:tcW w:w="0" w:type="auto"/>
            <w:shd w:val="clear" w:color="auto" w:fill="auto"/>
            <w:vAlign w:val="center"/>
          </w:tcPr>
          <w:p w14:paraId="05C5DC4F" w14:textId="14541D33"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6.41</w:t>
            </w:r>
          </w:p>
        </w:tc>
        <w:tc>
          <w:tcPr>
            <w:tcW w:w="0" w:type="auto"/>
            <w:shd w:val="clear" w:color="auto" w:fill="auto"/>
            <w:vAlign w:val="center"/>
          </w:tcPr>
          <w:p w14:paraId="12A16E9C" w14:textId="79F0FAC6"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9.03</w:t>
            </w:r>
          </w:p>
        </w:tc>
      </w:tr>
      <w:tr w:rsidR="00B77158" w:rsidRPr="00B77158" w14:paraId="68C08AF1" w14:textId="77777777" w:rsidTr="00B92C06">
        <w:trPr>
          <w:trHeight w:val="278"/>
        </w:trPr>
        <w:tc>
          <w:tcPr>
            <w:tcW w:w="0" w:type="auto"/>
            <w:vMerge/>
          </w:tcPr>
          <w:p w14:paraId="526B18E6" w14:textId="77777777" w:rsidR="00B77158" w:rsidRPr="00B77158" w:rsidRDefault="00B77158" w:rsidP="00CD2A22">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227F5CAD" w14:textId="37C9C3D8" w:rsidR="00B77158" w:rsidRPr="00B77158" w:rsidRDefault="00B77158" w:rsidP="00CD2A22">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0B1319D0" w14:textId="784A16F5" w:rsidR="00B77158" w:rsidRPr="00B77158" w:rsidRDefault="00B77158" w:rsidP="00CD2A22">
            <w:pPr>
              <w:widowControl/>
              <w:jc w:val="center"/>
              <w:rPr>
                <w:rFonts w:ascii="Times New Roman" w:eastAsia="DengXian" w:hAnsi="Times New Roman" w:cs="Times New Roman"/>
                <w:b/>
                <w:bCs/>
                <w:kern w:val="0"/>
                <w:sz w:val="20"/>
                <w:szCs w:val="20"/>
              </w:rPr>
            </w:pPr>
            <w:r w:rsidRPr="00B77158">
              <w:rPr>
                <w:rFonts w:ascii="Times New Roman" w:eastAsia="DengXian" w:hAnsi="Times New Roman" w:cs="Times New Roman"/>
                <w:b/>
                <w:bCs/>
                <w:kern w:val="0"/>
                <w:sz w:val="20"/>
                <w:szCs w:val="20"/>
              </w:rPr>
              <w:t>50%</w:t>
            </w:r>
          </w:p>
        </w:tc>
        <w:tc>
          <w:tcPr>
            <w:tcW w:w="0" w:type="auto"/>
            <w:shd w:val="clear" w:color="auto" w:fill="auto"/>
            <w:vAlign w:val="center"/>
          </w:tcPr>
          <w:p w14:paraId="76D2068B" w14:textId="7CCBB80A"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6.04</w:t>
            </w:r>
          </w:p>
        </w:tc>
        <w:tc>
          <w:tcPr>
            <w:tcW w:w="0" w:type="auto"/>
            <w:shd w:val="clear" w:color="auto" w:fill="auto"/>
            <w:vAlign w:val="center"/>
          </w:tcPr>
          <w:p w14:paraId="7251F55C" w14:textId="2E603FDC"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8.77</w:t>
            </w:r>
          </w:p>
        </w:tc>
        <w:tc>
          <w:tcPr>
            <w:tcW w:w="0" w:type="auto"/>
            <w:shd w:val="clear" w:color="auto" w:fill="auto"/>
            <w:vAlign w:val="center"/>
          </w:tcPr>
          <w:p w14:paraId="4D3EB5CB" w14:textId="3D7EA7E0"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14.99</w:t>
            </w:r>
          </w:p>
        </w:tc>
        <w:tc>
          <w:tcPr>
            <w:tcW w:w="0" w:type="auto"/>
            <w:shd w:val="clear" w:color="auto" w:fill="auto"/>
            <w:vAlign w:val="center"/>
          </w:tcPr>
          <w:p w14:paraId="79D111D2" w14:textId="3944CE73"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6.44</w:t>
            </w:r>
          </w:p>
        </w:tc>
        <w:tc>
          <w:tcPr>
            <w:tcW w:w="0" w:type="auto"/>
            <w:shd w:val="clear" w:color="auto" w:fill="auto"/>
            <w:vAlign w:val="center"/>
          </w:tcPr>
          <w:p w14:paraId="64A5A6C3" w14:textId="1FB0E6C0"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12.03</w:t>
            </w:r>
          </w:p>
        </w:tc>
        <w:tc>
          <w:tcPr>
            <w:tcW w:w="0" w:type="auto"/>
            <w:shd w:val="clear" w:color="auto" w:fill="auto"/>
            <w:vAlign w:val="center"/>
          </w:tcPr>
          <w:p w14:paraId="41FB823F" w14:textId="6091067A"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31.17</w:t>
            </w:r>
          </w:p>
        </w:tc>
      </w:tr>
      <w:tr w:rsidR="00B77158" w:rsidRPr="00B77158" w14:paraId="381C30D0" w14:textId="77777777" w:rsidTr="00B92C06">
        <w:trPr>
          <w:trHeight w:val="278"/>
        </w:trPr>
        <w:tc>
          <w:tcPr>
            <w:tcW w:w="0" w:type="auto"/>
            <w:vMerge/>
          </w:tcPr>
          <w:p w14:paraId="3056D6E8" w14:textId="77777777" w:rsidR="00B77158" w:rsidRPr="00B77158" w:rsidRDefault="00B77158" w:rsidP="00CD2A22">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6CAEDEF4" w14:textId="71A70AD1" w:rsidR="00B77158" w:rsidRPr="00B77158" w:rsidRDefault="00B77158" w:rsidP="00CD2A22">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0BAC24A4" w14:textId="4D5FB62E" w:rsidR="00B77158" w:rsidRPr="00B77158" w:rsidRDefault="00B77158" w:rsidP="00CD2A22">
            <w:pPr>
              <w:widowControl/>
              <w:jc w:val="center"/>
              <w:rPr>
                <w:rFonts w:ascii="Times New Roman" w:eastAsia="DengXian" w:hAnsi="Times New Roman" w:cs="Times New Roman"/>
                <w:b/>
                <w:bCs/>
                <w:kern w:val="0"/>
                <w:sz w:val="20"/>
                <w:szCs w:val="20"/>
              </w:rPr>
            </w:pPr>
            <w:r w:rsidRPr="00B77158">
              <w:rPr>
                <w:rFonts w:ascii="Times New Roman" w:eastAsia="DengXian" w:hAnsi="Times New Roman" w:cs="Times New Roman"/>
                <w:b/>
                <w:bCs/>
                <w:kern w:val="0"/>
                <w:sz w:val="20"/>
                <w:szCs w:val="20"/>
              </w:rPr>
              <w:t>95%</w:t>
            </w:r>
          </w:p>
        </w:tc>
        <w:tc>
          <w:tcPr>
            <w:tcW w:w="0" w:type="auto"/>
            <w:shd w:val="clear" w:color="auto" w:fill="auto"/>
            <w:vAlign w:val="center"/>
          </w:tcPr>
          <w:p w14:paraId="66064D91" w14:textId="3EFB04C2"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19.12</w:t>
            </w:r>
          </w:p>
        </w:tc>
        <w:tc>
          <w:tcPr>
            <w:tcW w:w="0" w:type="auto"/>
            <w:shd w:val="clear" w:color="auto" w:fill="auto"/>
            <w:vAlign w:val="center"/>
          </w:tcPr>
          <w:p w14:paraId="1ADA910A" w14:textId="3EF24BC9"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40.38</w:t>
            </w:r>
          </w:p>
        </w:tc>
        <w:tc>
          <w:tcPr>
            <w:tcW w:w="0" w:type="auto"/>
            <w:shd w:val="clear" w:color="auto" w:fill="auto"/>
            <w:vAlign w:val="center"/>
          </w:tcPr>
          <w:p w14:paraId="4DFAEC8C" w14:textId="70523888"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217.80</w:t>
            </w:r>
          </w:p>
        </w:tc>
        <w:tc>
          <w:tcPr>
            <w:tcW w:w="0" w:type="auto"/>
            <w:shd w:val="clear" w:color="auto" w:fill="auto"/>
            <w:vAlign w:val="center"/>
          </w:tcPr>
          <w:p w14:paraId="2E518E61" w14:textId="029B215D"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10.45</w:t>
            </w:r>
          </w:p>
        </w:tc>
        <w:tc>
          <w:tcPr>
            <w:tcW w:w="0" w:type="auto"/>
            <w:shd w:val="clear" w:color="auto" w:fill="auto"/>
            <w:vAlign w:val="center"/>
          </w:tcPr>
          <w:p w14:paraId="09CFD8B6" w14:textId="145BA0A3"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33.64</w:t>
            </w:r>
          </w:p>
        </w:tc>
        <w:tc>
          <w:tcPr>
            <w:tcW w:w="0" w:type="auto"/>
            <w:shd w:val="clear" w:color="auto" w:fill="auto"/>
            <w:vAlign w:val="center"/>
          </w:tcPr>
          <w:p w14:paraId="05B97DCF" w14:textId="1A2E5B5F"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361.25</w:t>
            </w:r>
          </w:p>
        </w:tc>
      </w:tr>
      <w:tr w:rsidR="00B77158" w:rsidRPr="00B77158" w14:paraId="21428322" w14:textId="77777777" w:rsidTr="00B92C06">
        <w:trPr>
          <w:trHeight w:val="278"/>
        </w:trPr>
        <w:tc>
          <w:tcPr>
            <w:tcW w:w="0" w:type="auto"/>
            <w:vMerge/>
          </w:tcPr>
          <w:p w14:paraId="46B3264C" w14:textId="77777777" w:rsidR="00B77158" w:rsidRPr="00B77158" w:rsidRDefault="00B77158" w:rsidP="00CD2A22">
            <w:pPr>
              <w:widowControl/>
              <w:jc w:val="center"/>
              <w:rPr>
                <w:rFonts w:ascii="Times New Roman" w:eastAsia="DengXian" w:hAnsi="Times New Roman" w:cs="Times New Roman"/>
                <w:b/>
                <w:bCs/>
                <w:kern w:val="0"/>
                <w:sz w:val="20"/>
                <w:szCs w:val="20"/>
              </w:rPr>
            </w:pPr>
          </w:p>
        </w:tc>
        <w:tc>
          <w:tcPr>
            <w:tcW w:w="0" w:type="auto"/>
            <w:vMerge w:val="restart"/>
            <w:shd w:val="clear" w:color="auto" w:fill="auto"/>
            <w:vAlign w:val="center"/>
          </w:tcPr>
          <w:p w14:paraId="4C77D62E" w14:textId="0E7F5A2D" w:rsidR="00B77158" w:rsidRPr="00B77158" w:rsidRDefault="00B77158" w:rsidP="00CD2A22">
            <w:pPr>
              <w:widowControl/>
              <w:jc w:val="center"/>
              <w:rPr>
                <w:rFonts w:ascii="Times New Roman" w:eastAsia="DengXian" w:hAnsi="Times New Roman" w:cs="Times New Roman"/>
                <w:b/>
                <w:bCs/>
                <w:kern w:val="0"/>
                <w:sz w:val="20"/>
                <w:szCs w:val="20"/>
              </w:rPr>
            </w:pPr>
            <w:r w:rsidRPr="00B77158">
              <w:rPr>
                <w:rFonts w:ascii="Times New Roman" w:eastAsia="DengXian" w:hAnsi="Times New Roman" w:cs="Times New Roman"/>
                <w:b/>
                <w:bCs/>
                <w:kern w:val="0"/>
                <w:sz w:val="20"/>
                <w:szCs w:val="20"/>
              </w:rPr>
              <w:t xml:space="preserve">UL packet-Latency </w:t>
            </w:r>
            <w:r w:rsidRPr="00B77158">
              <w:rPr>
                <w:rFonts w:ascii="Times New Roman" w:eastAsia="DengXian" w:hAnsi="Times New Roman" w:cs="Times New Roman"/>
                <w:b/>
                <w:bCs/>
                <w:color w:val="000000"/>
                <w:kern w:val="0"/>
                <w:sz w:val="20"/>
                <w:szCs w:val="20"/>
              </w:rPr>
              <w:t>CDF</w:t>
            </w:r>
          </w:p>
        </w:tc>
        <w:tc>
          <w:tcPr>
            <w:tcW w:w="0" w:type="auto"/>
            <w:shd w:val="clear" w:color="auto" w:fill="auto"/>
            <w:vAlign w:val="center"/>
          </w:tcPr>
          <w:p w14:paraId="2C608D09" w14:textId="13E05512" w:rsidR="00B77158" w:rsidRPr="00B77158" w:rsidRDefault="00B77158" w:rsidP="00CD2A22">
            <w:pPr>
              <w:widowControl/>
              <w:jc w:val="center"/>
              <w:rPr>
                <w:rFonts w:ascii="Times New Roman" w:eastAsia="DengXian" w:hAnsi="Times New Roman" w:cs="Times New Roman"/>
                <w:b/>
                <w:bCs/>
                <w:kern w:val="0"/>
                <w:sz w:val="20"/>
                <w:szCs w:val="20"/>
              </w:rPr>
            </w:pPr>
            <w:r w:rsidRPr="00B77158">
              <w:rPr>
                <w:rFonts w:ascii="Times New Roman" w:eastAsia="DengXian" w:hAnsi="Times New Roman" w:cs="Times New Roman"/>
                <w:b/>
                <w:bCs/>
                <w:kern w:val="0"/>
                <w:sz w:val="20"/>
                <w:szCs w:val="20"/>
              </w:rPr>
              <w:t>Mean</w:t>
            </w:r>
          </w:p>
        </w:tc>
        <w:tc>
          <w:tcPr>
            <w:tcW w:w="0" w:type="auto"/>
            <w:shd w:val="clear" w:color="auto" w:fill="auto"/>
            <w:vAlign w:val="center"/>
          </w:tcPr>
          <w:p w14:paraId="0F0F6272" w14:textId="1D4FA36F"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3.29</w:t>
            </w:r>
          </w:p>
        </w:tc>
        <w:tc>
          <w:tcPr>
            <w:tcW w:w="0" w:type="auto"/>
            <w:shd w:val="clear" w:color="auto" w:fill="auto"/>
            <w:vAlign w:val="center"/>
          </w:tcPr>
          <w:p w14:paraId="5C407086" w14:textId="133D8DB4"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4.52</w:t>
            </w:r>
          </w:p>
        </w:tc>
        <w:tc>
          <w:tcPr>
            <w:tcW w:w="0" w:type="auto"/>
            <w:shd w:val="clear" w:color="auto" w:fill="auto"/>
            <w:vAlign w:val="center"/>
          </w:tcPr>
          <w:p w14:paraId="2F29BEF7" w14:textId="3B71E498"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9.04</w:t>
            </w:r>
          </w:p>
        </w:tc>
        <w:tc>
          <w:tcPr>
            <w:tcW w:w="0" w:type="auto"/>
            <w:shd w:val="clear" w:color="auto" w:fill="auto"/>
            <w:vAlign w:val="center"/>
          </w:tcPr>
          <w:p w14:paraId="6F8FCDFD" w14:textId="4EEE03D0"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4.11</w:t>
            </w:r>
          </w:p>
        </w:tc>
        <w:tc>
          <w:tcPr>
            <w:tcW w:w="0" w:type="auto"/>
            <w:shd w:val="clear" w:color="auto" w:fill="auto"/>
            <w:vAlign w:val="center"/>
          </w:tcPr>
          <w:p w14:paraId="7ADE4EF4" w14:textId="1C1525D8"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9.25</w:t>
            </w:r>
          </w:p>
        </w:tc>
        <w:tc>
          <w:tcPr>
            <w:tcW w:w="0" w:type="auto"/>
            <w:shd w:val="clear" w:color="auto" w:fill="auto"/>
            <w:vAlign w:val="center"/>
          </w:tcPr>
          <w:p w14:paraId="3D87E3FF" w14:textId="72599CCB"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17.96</w:t>
            </w:r>
          </w:p>
        </w:tc>
      </w:tr>
      <w:tr w:rsidR="00B77158" w:rsidRPr="00B77158" w14:paraId="4E0F05AB" w14:textId="77777777" w:rsidTr="00B92C06">
        <w:trPr>
          <w:trHeight w:val="278"/>
        </w:trPr>
        <w:tc>
          <w:tcPr>
            <w:tcW w:w="0" w:type="auto"/>
            <w:vMerge/>
          </w:tcPr>
          <w:p w14:paraId="2A6F1AEF" w14:textId="77777777" w:rsidR="00B77158" w:rsidRPr="00B77158" w:rsidRDefault="00B77158" w:rsidP="00CD2A22">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63FC97AC" w14:textId="61D1030E" w:rsidR="00B77158" w:rsidRPr="00B77158" w:rsidRDefault="00B77158" w:rsidP="00CD2A22">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6C537F84" w14:textId="202C4046" w:rsidR="00B77158" w:rsidRPr="00B77158" w:rsidRDefault="00B77158" w:rsidP="00CD2A22">
            <w:pPr>
              <w:widowControl/>
              <w:jc w:val="center"/>
              <w:rPr>
                <w:rFonts w:ascii="Times New Roman" w:eastAsia="DengXian" w:hAnsi="Times New Roman" w:cs="Times New Roman"/>
                <w:b/>
                <w:bCs/>
                <w:kern w:val="0"/>
                <w:sz w:val="20"/>
                <w:szCs w:val="20"/>
              </w:rPr>
            </w:pPr>
            <w:r w:rsidRPr="00B77158">
              <w:rPr>
                <w:rFonts w:ascii="Times New Roman" w:eastAsia="DengXian" w:hAnsi="Times New Roman" w:cs="Times New Roman"/>
                <w:b/>
                <w:bCs/>
                <w:kern w:val="0"/>
                <w:sz w:val="20"/>
                <w:szCs w:val="20"/>
              </w:rPr>
              <w:t>5%</w:t>
            </w:r>
          </w:p>
        </w:tc>
        <w:tc>
          <w:tcPr>
            <w:tcW w:w="0" w:type="auto"/>
            <w:shd w:val="clear" w:color="auto" w:fill="auto"/>
            <w:vAlign w:val="center"/>
          </w:tcPr>
          <w:p w14:paraId="5A4FE995" w14:textId="1B5B6985"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1.72</w:t>
            </w:r>
          </w:p>
        </w:tc>
        <w:tc>
          <w:tcPr>
            <w:tcW w:w="0" w:type="auto"/>
            <w:shd w:val="clear" w:color="auto" w:fill="auto"/>
            <w:vAlign w:val="center"/>
          </w:tcPr>
          <w:p w14:paraId="46C0D1EB" w14:textId="1CEBE60A"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2.24</w:t>
            </w:r>
          </w:p>
        </w:tc>
        <w:tc>
          <w:tcPr>
            <w:tcW w:w="0" w:type="auto"/>
            <w:shd w:val="clear" w:color="auto" w:fill="auto"/>
            <w:vAlign w:val="center"/>
          </w:tcPr>
          <w:p w14:paraId="6E420793" w14:textId="20E4D57E"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3.02</w:t>
            </w:r>
          </w:p>
        </w:tc>
        <w:tc>
          <w:tcPr>
            <w:tcW w:w="0" w:type="auto"/>
            <w:shd w:val="clear" w:color="auto" w:fill="auto"/>
            <w:vAlign w:val="center"/>
          </w:tcPr>
          <w:p w14:paraId="76297F1F" w14:textId="63631C55"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3.06</w:t>
            </w:r>
          </w:p>
        </w:tc>
        <w:tc>
          <w:tcPr>
            <w:tcW w:w="0" w:type="auto"/>
            <w:shd w:val="clear" w:color="auto" w:fill="auto"/>
            <w:vAlign w:val="center"/>
          </w:tcPr>
          <w:p w14:paraId="30FEB7AE" w14:textId="6C42CBDB"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3.91</w:t>
            </w:r>
          </w:p>
        </w:tc>
        <w:tc>
          <w:tcPr>
            <w:tcW w:w="0" w:type="auto"/>
            <w:shd w:val="clear" w:color="auto" w:fill="auto"/>
            <w:vAlign w:val="center"/>
          </w:tcPr>
          <w:p w14:paraId="36D96BF2" w14:textId="59938EBD"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6.79</w:t>
            </w:r>
          </w:p>
        </w:tc>
      </w:tr>
      <w:tr w:rsidR="00B77158" w:rsidRPr="00B77158" w14:paraId="37D4AF45" w14:textId="77777777" w:rsidTr="00B92C06">
        <w:trPr>
          <w:trHeight w:val="278"/>
        </w:trPr>
        <w:tc>
          <w:tcPr>
            <w:tcW w:w="0" w:type="auto"/>
            <w:vMerge/>
          </w:tcPr>
          <w:p w14:paraId="729A3622" w14:textId="77777777" w:rsidR="00B77158" w:rsidRPr="00B77158" w:rsidRDefault="00B77158" w:rsidP="00CD2A22">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42B9637D" w14:textId="03691D6B" w:rsidR="00B77158" w:rsidRPr="00B77158" w:rsidRDefault="00B77158" w:rsidP="00CD2A22">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5D2A88BA" w14:textId="5CAA81C3" w:rsidR="00B77158" w:rsidRPr="00B77158" w:rsidRDefault="00B77158" w:rsidP="00CD2A22">
            <w:pPr>
              <w:widowControl/>
              <w:jc w:val="center"/>
              <w:rPr>
                <w:rFonts w:ascii="Times New Roman" w:eastAsia="DengXian" w:hAnsi="Times New Roman" w:cs="Times New Roman"/>
                <w:b/>
                <w:bCs/>
                <w:kern w:val="0"/>
                <w:sz w:val="20"/>
                <w:szCs w:val="20"/>
              </w:rPr>
            </w:pPr>
            <w:r w:rsidRPr="00B77158">
              <w:rPr>
                <w:rFonts w:ascii="Times New Roman" w:eastAsia="DengXian" w:hAnsi="Times New Roman" w:cs="Times New Roman"/>
                <w:b/>
                <w:bCs/>
                <w:kern w:val="0"/>
                <w:sz w:val="20"/>
                <w:szCs w:val="20"/>
              </w:rPr>
              <w:t>50%</w:t>
            </w:r>
          </w:p>
        </w:tc>
        <w:tc>
          <w:tcPr>
            <w:tcW w:w="0" w:type="auto"/>
            <w:shd w:val="clear" w:color="auto" w:fill="auto"/>
            <w:vAlign w:val="center"/>
          </w:tcPr>
          <w:p w14:paraId="43CC2B00" w14:textId="05DEFDAC"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3.07</w:t>
            </w:r>
          </w:p>
        </w:tc>
        <w:tc>
          <w:tcPr>
            <w:tcW w:w="0" w:type="auto"/>
            <w:shd w:val="clear" w:color="auto" w:fill="auto"/>
            <w:vAlign w:val="center"/>
          </w:tcPr>
          <w:p w14:paraId="0A9A7A44" w14:textId="56B65A1E"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3.99</w:t>
            </w:r>
          </w:p>
        </w:tc>
        <w:tc>
          <w:tcPr>
            <w:tcW w:w="0" w:type="auto"/>
            <w:shd w:val="clear" w:color="auto" w:fill="auto"/>
            <w:vAlign w:val="center"/>
          </w:tcPr>
          <w:p w14:paraId="63513F51" w14:textId="2CAC184D"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7.12</w:t>
            </w:r>
          </w:p>
        </w:tc>
        <w:tc>
          <w:tcPr>
            <w:tcW w:w="0" w:type="auto"/>
            <w:shd w:val="clear" w:color="auto" w:fill="auto"/>
            <w:vAlign w:val="center"/>
          </w:tcPr>
          <w:p w14:paraId="3EF7049B" w14:textId="2FF53BEF"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3.57</w:t>
            </w:r>
          </w:p>
        </w:tc>
        <w:tc>
          <w:tcPr>
            <w:tcW w:w="0" w:type="auto"/>
            <w:shd w:val="clear" w:color="auto" w:fill="auto"/>
            <w:vAlign w:val="center"/>
          </w:tcPr>
          <w:p w14:paraId="257883A7" w14:textId="6E091F0E"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8.18</w:t>
            </w:r>
          </w:p>
        </w:tc>
        <w:tc>
          <w:tcPr>
            <w:tcW w:w="0" w:type="auto"/>
            <w:shd w:val="clear" w:color="auto" w:fill="auto"/>
            <w:vAlign w:val="center"/>
          </w:tcPr>
          <w:p w14:paraId="1B5F733D" w14:textId="6EF9571E"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14.04</w:t>
            </w:r>
          </w:p>
        </w:tc>
      </w:tr>
      <w:tr w:rsidR="00B77158" w:rsidRPr="00B77158" w14:paraId="4ACEA23A" w14:textId="77777777" w:rsidTr="00B92C06">
        <w:trPr>
          <w:trHeight w:val="278"/>
        </w:trPr>
        <w:tc>
          <w:tcPr>
            <w:tcW w:w="0" w:type="auto"/>
            <w:vMerge/>
          </w:tcPr>
          <w:p w14:paraId="3EB8BD06" w14:textId="77777777" w:rsidR="00B77158" w:rsidRPr="00B77158" w:rsidRDefault="00B77158" w:rsidP="00CD2A22">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5C5DF42A" w14:textId="211BB342" w:rsidR="00B77158" w:rsidRPr="00B77158" w:rsidRDefault="00B77158" w:rsidP="00CD2A22">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1B6CC85A" w14:textId="144108DC" w:rsidR="00B77158" w:rsidRPr="00B77158" w:rsidRDefault="00B77158" w:rsidP="00CD2A22">
            <w:pPr>
              <w:widowControl/>
              <w:jc w:val="center"/>
              <w:rPr>
                <w:rFonts w:ascii="Times New Roman" w:eastAsia="DengXian" w:hAnsi="Times New Roman" w:cs="Times New Roman"/>
                <w:b/>
                <w:bCs/>
                <w:kern w:val="0"/>
                <w:sz w:val="20"/>
                <w:szCs w:val="20"/>
              </w:rPr>
            </w:pPr>
            <w:r w:rsidRPr="00B77158">
              <w:rPr>
                <w:rFonts w:ascii="Times New Roman" w:eastAsia="DengXian" w:hAnsi="Times New Roman" w:cs="Times New Roman"/>
                <w:b/>
                <w:bCs/>
                <w:kern w:val="0"/>
                <w:sz w:val="20"/>
                <w:szCs w:val="20"/>
              </w:rPr>
              <w:t>95%</w:t>
            </w:r>
          </w:p>
        </w:tc>
        <w:tc>
          <w:tcPr>
            <w:tcW w:w="0" w:type="auto"/>
            <w:shd w:val="clear" w:color="auto" w:fill="auto"/>
            <w:vAlign w:val="center"/>
          </w:tcPr>
          <w:p w14:paraId="374ED70C" w14:textId="612D0EEC"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7.51</w:t>
            </w:r>
          </w:p>
        </w:tc>
        <w:tc>
          <w:tcPr>
            <w:tcW w:w="0" w:type="auto"/>
            <w:shd w:val="clear" w:color="auto" w:fill="auto"/>
            <w:vAlign w:val="center"/>
          </w:tcPr>
          <w:p w14:paraId="669CC398" w14:textId="18A2627B"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11.72</w:t>
            </w:r>
          </w:p>
        </w:tc>
        <w:tc>
          <w:tcPr>
            <w:tcW w:w="0" w:type="auto"/>
            <w:shd w:val="clear" w:color="auto" w:fill="auto"/>
            <w:vAlign w:val="center"/>
          </w:tcPr>
          <w:p w14:paraId="27088F10" w14:textId="28A8CDFE"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36.71</w:t>
            </w:r>
          </w:p>
        </w:tc>
        <w:tc>
          <w:tcPr>
            <w:tcW w:w="0" w:type="auto"/>
            <w:shd w:val="clear" w:color="auto" w:fill="auto"/>
            <w:vAlign w:val="center"/>
          </w:tcPr>
          <w:p w14:paraId="0E65216C" w14:textId="5139AA69"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6.69</w:t>
            </w:r>
          </w:p>
        </w:tc>
        <w:tc>
          <w:tcPr>
            <w:tcW w:w="0" w:type="auto"/>
            <w:shd w:val="clear" w:color="auto" w:fill="auto"/>
            <w:vAlign w:val="center"/>
          </w:tcPr>
          <w:p w14:paraId="58BFE015" w14:textId="2C4B6F10"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18.39</w:t>
            </w:r>
          </w:p>
        </w:tc>
        <w:tc>
          <w:tcPr>
            <w:tcW w:w="0" w:type="auto"/>
            <w:shd w:val="clear" w:color="auto" w:fill="auto"/>
            <w:vAlign w:val="center"/>
          </w:tcPr>
          <w:p w14:paraId="54047A24" w14:textId="64F08862" w:rsidR="00B77158" w:rsidRPr="00B77158" w:rsidRDefault="00B77158" w:rsidP="00B92C06">
            <w:pPr>
              <w:jc w:val="center"/>
              <w:rPr>
                <w:rFonts w:ascii="Times New Roman" w:hAnsi="Times New Roman" w:cs="Times New Roman"/>
                <w:sz w:val="20"/>
                <w:szCs w:val="20"/>
              </w:rPr>
            </w:pPr>
            <w:r w:rsidRPr="00B77158">
              <w:rPr>
                <w:rFonts w:ascii="Times New Roman" w:eastAsia="DengXian" w:hAnsi="Times New Roman" w:cs="Times New Roman"/>
                <w:color w:val="000000"/>
                <w:sz w:val="20"/>
                <w:szCs w:val="20"/>
              </w:rPr>
              <w:t>41.22</w:t>
            </w:r>
          </w:p>
        </w:tc>
      </w:tr>
    </w:tbl>
    <w:p w14:paraId="53F2F1E4" w14:textId="77777777" w:rsidR="00CD2A22" w:rsidRDefault="00CD2A22" w:rsidP="00CD2A22">
      <w:pPr>
        <w:rPr>
          <w:rFonts w:ascii="Times New Roman" w:eastAsia="DengXian" w:hAnsi="Times New Roman" w:cs="Times New Roman"/>
          <w:kern w:val="0"/>
          <w:sz w:val="20"/>
          <w:szCs w:val="20"/>
          <w:lang w:val="en-GB"/>
        </w:rPr>
      </w:pPr>
    </w:p>
    <w:p w14:paraId="2A369E1B" w14:textId="51E61C82" w:rsidR="00CD2A22" w:rsidRDefault="00440633" w:rsidP="00CD2A22">
      <w:pPr>
        <w:jc w:val="center"/>
        <w:rPr>
          <w:rFonts w:ascii="Times New Roman" w:eastAsia="DengXian" w:hAnsi="Times New Roman" w:cs="Times New Roman"/>
          <w:b/>
          <w:kern w:val="0"/>
          <w:sz w:val="20"/>
          <w:szCs w:val="20"/>
          <w:lang w:val="en-GB"/>
        </w:rPr>
      </w:pPr>
      <w:r w:rsidRPr="005D073D">
        <w:rPr>
          <w:rFonts w:ascii="Times New Roman" w:eastAsia="DengXian" w:hAnsi="Times New Roman" w:cs="Times New Roman"/>
          <w:b/>
          <w:kern w:val="0"/>
          <w:sz w:val="20"/>
          <w:szCs w:val="20"/>
          <w:lang w:val="en-GB" w:eastAsia="en-US"/>
        </w:rPr>
        <w:t xml:space="preserve">Table </w:t>
      </w:r>
      <w:r w:rsidRPr="005D073D">
        <w:rPr>
          <w:rFonts w:ascii="Times New Roman" w:eastAsia="DengXian" w:hAnsi="Times New Roman" w:cs="Times New Roman" w:hint="eastAsia"/>
          <w:b/>
          <w:kern w:val="0"/>
          <w:sz w:val="20"/>
          <w:szCs w:val="20"/>
          <w:lang w:val="en-GB"/>
        </w:rPr>
        <w:t>B</w:t>
      </w:r>
      <w:r w:rsidRPr="005D073D">
        <w:rPr>
          <w:rFonts w:ascii="Times New Roman" w:eastAsia="DengXian" w:hAnsi="Times New Roman" w:cs="Times New Roman"/>
          <w:b/>
          <w:kern w:val="0"/>
          <w:sz w:val="20"/>
          <w:szCs w:val="20"/>
          <w:lang w:val="en-GB"/>
        </w:rPr>
        <w:t>.</w:t>
      </w:r>
      <w:r>
        <w:rPr>
          <w:rFonts w:ascii="Times New Roman" w:eastAsia="DengXian" w:hAnsi="Times New Roman" w:cs="Times New Roman" w:hint="eastAsia"/>
          <w:b/>
          <w:kern w:val="0"/>
          <w:sz w:val="20"/>
          <w:szCs w:val="20"/>
          <w:lang w:val="en-GB"/>
        </w:rPr>
        <w:t>3</w:t>
      </w:r>
      <w:r w:rsidRPr="005D073D">
        <w:rPr>
          <w:rFonts w:ascii="Times New Roman" w:eastAsia="DengXian" w:hAnsi="Times New Roman" w:cs="Times New Roman"/>
          <w:b/>
          <w:kern w:val="0"/>
          <w:sz w:val="20"/>
          <w:szCs w:val="20"/>
          <w:lang w:val="en-GB"/>
        </w:rPr>
        <w:t>.1.1</w:t>
      </w:r>
      <w:r>
        <w:rPr>
          <w:rFonts w:ascii="Times New Roman" w:eastAsia="DengXian" w:hAnsi="Times New Roman" w:cs="Times New Roman" w:hint="eastAsia"/>
          <w:b/>
          <w:kern w:val="0"/>
          <w:sz w:val="20"/>
          <w:szCs w:val="20"/>
          <w:lang w:val="en-GB"/>
        </w:rPr>
        <w:t>.2-3</w:t>
      </w:r>
      <w:r w:rsidRPr="005D073D">
        <w:rPr>
          <w:rFonts w:ascii="Times New Roman" w:eastAsia="DengXian" w:hAnsi="Times New Roman" w:cs="Times New Roman"/>
          <w:b/>
          <w:kern w:val="0"/>
          <w:sz w:val="20"/>
          <w:szCs w:val="20"/>
          <w:lang w:val="en-GB" w:eastAsia="en-US"/>
        </w:rPr>
        <w:t xml:space="preserve">: </w:t>
      </w:r>
      <w:r>
        <w:rPr>
          <w:rFonts w:ascii="Times New Roman" w:eastAsia="DengXian" w:hAnsi="Times New Roman" w:cs="Times New Roman" w:hint="eastAsia"/>
          <w:b/>
          <w:kern w:val="0"/>
          <w:sz w:val="20"/>
          <w:szCs w:val="20"/>
          <w:lang w:val="en-GB"/>
        </w:rPr>
        <w:t>R</w:t>
      </w:r>
      <w:r w:rsidRPr="005D073D">
        <w:rPr>
          <w:rFonts w:ascii="Times New Roman" w:eastAsia="DengXian" w:hAnsi="Times New Roman" w:cs="Times New Roman"/>
          <w:b/>
          <w:kern w:val="0"/>
          <w:sz w:val="20"/>
          <w:szCs w:val="20"/>
          <w:lang w:val="en-GB" w:eastAsia="en-US"/>
        </w:rPr>
        <w:t xml:space="preserve">esults </w:t>
      </w:r>
      <w:r>
        <w:rPr>
          <w:rFonts w:ascii="Times New Roman" w:eastAsia="DengXian" w:hAnsi="Times New Roman" w:cs="Times New Roman" w:hint="eastAsia"/>
          <w:b/>
          <w:kern w:val="0"/>
          <w:sz w:val="20"/>
          <w:szCs w:val="20"/>
          <w:lang w:val="en-GB"/>
        </w:rPr>
        <w:t>of</w:t>
      </w:r>
      <w:r w:rsidR="00CD2A22">
        <w:rPr>
          <w:rFonts w:ascii="Times New Roman" w:eastAsia="DengXian" w:hAnsi="Times New Roman" w:cs="Times New Roman" w:hint="eastAsia"/>
          <w:b/>
          <w:kern w:val="0"/>
          <w:sz w:val="20"/>
          <w:szCs w:val="20"/>
          <w:lang w:val="en-GB"/>
        </w:rPr>
        <w:t xml:space="preserve"> Indoor (FR1) dynamic SBFD vs. semi-static SBFD, </w:t>
      </w:r>
      <w:r w:rsidR="00CD2A22" w:rsidRPr="005B61E5">
        <w:rPr>
          <w:rFonts w:ascii="Times New Roman" w:eastAsia="DengXian" w:hAnsi="Times New Roman" w:cs="Times New Roman"/>
          <w:b/>
          <w:kern w:val="0"/>
          <w:sz w:val="20"/>
          <w:szCs w:val="20"/>
          <w:lang w:val="en-GB"/>
        </w:rPr>
        <w:t>{XXXXU}</w:t>
      </w:r>
      <w:r w:rsidR="00CD2A22">
        <w:rPr>
          <w:rFonts w:ascii="Times New Roman" w:eastAsia="DengXian" w:hAnsi="Times New Roman" w:cs="Times New Roman" w:hint="eastAsia"/>
          <w:b/>
          <w:kern w:val="0"/>
          <w:sz w:val="20"/>
          <w:szCs w:val="20"/>
          <w:lang w:val="en-GB"/>
        </w:rPr>
        <w:t xml:space="preserve"> </w:t>
      </w:r>
    </w:p>
    <w:p w14:paraId="0C5C4954" w14:textId="77777777" w:rsidR="00CD2A22" w:rsidRPr="005B61E5" w:rsidRDefault="00CD2A22" w:rsidP="00CD2A22">
      <w:pPr>
        <w:jc w:val="center"/>
        <w:rPr>
          <w:rFonts w:ascii="Times New Roman" w:eastAsia="DengXian" w:hAnsi="Times New Roman" w:cs="Times New Roman"/>
          <w:b/>
          <w:kern w:val="0"/>
          <w:sz w:val="20"/>
          <w:szCs w:val="20"/>
          <w:lang w:val="en-GB"/>
        </w:rPr>
      </w:pPr>
      <w:r>
        <w:rPr>
          <w:rFonts w:ascii="Times New Roman" w:eastAsia="DengXian" w:hAnsi="Times New Roman" w:cs="Times New Roman" w:hint="eastAsia"/>
          <w:b/>
          <w:kern w:val="0"/>
          <w:sz w:val="20"/>
          <w:szCs w:val="20"/>
          <w:lang w:val="en-GB"/>
        </w:rPr>
        <w:t>(</w:t>
      </w:r>
      <w:proofErr w:type="gramStart"/>
      <w:r>
        <w:rPr>
          <w:rFonts w:ascii="Times New Roman" w:eastAsia="DengXian" w:hAnsi="Times New Roman" w:cs="Times New Roman" w:hint="eastAsia"/>
          <w:b/>
          <w:kern w:val="0"/>
          <w:sz w:val="20"/>
          <w:szCs w:val="20"/>
          <w:lang w:val="en-GB"/>
        </w:rPr>
        <w:t>dynamic</w:t>
      </w:r>
      <w:proofErr w:type="gramEnd"/>
      <w:r>
        <w:rPr>
          <w:rFonts w:ascii="Times New Roman" w:eastAsia="DengXian" w:hAnsi="Times New Roman" w:cs="Times New Roman" w:hint="eastAsia"/>
          <w:b/>
          <w:kern w:val="0"/>
          <w:sz w:val="20"/>
          <w:szCs w:val="20"/>
          <w:lang w:val="en-GB"/>
        </w:rPr>
        <w:t xml:space="preserve"> SBFD Option 2, small packet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4"/>
        <w:gridCol w:w="2724"/>
        <w:gridCol w:w="1127"/>
        <w:gridCol w:w="1286"/>
        <w:gridCol w:w="1613"/>
        <w:gridCol w:w="1320"/>
      </w:tblGrid>
      <w:tr w:rsidR="0004139F" w:rsidRPr="0004139F" w14:paraId="0278AD9A" w14:textId="77777777" w:rsidTr="00807668">
        <w:trPr>
          <w:trHeight w:val="278"/>
        </w:trPr>
        <w:tc>
          <w:tcPr>
            <w:tcW w:w="0" w:type="auto"/>
            <w:gridSpan w:val="6"/>
          </w:tcPr>
          <w:p w14:paraId="4B75D4FC" w14:textId="4936EAAB" w:rsidR="0004139F" w:rsidRPr="0004139F" w:rsidRDefault="0004139F" w:rsidP="00CD2A22">
            <w:pPr>
              <w:widowControl/>
              <w:jc w:val="center"/>
              <w:rPr>
                <w:rFonts w:ascii="Times New Roman" w:eastAsia="DengXian" w:hAnsi="Times New Roman" w:cs="Times New Roman"/>
                <w:b/>
                <w:color w:val="000000"/>
                <w:kern w:val="0"/>
                <w:sz w:val="20"/>
                <w:szCs w:val="20"/>
              </w:rPr>
            </w:pPr>
            <w:r w:rsidRPr="0004139F">
              <w:rPr>
                <w:rFonts w:ascii="Times New Roman" w:eastAsia="DengXian" w:hAnsi="Times New Roman" w:cs="Times New Roman"/>
                <w:b/>
                <w:i/>
                <w:kern w:val="0"/>
                <w:sz w:val="20"/>
                <w:szCs w:val="20"/>
              </w:rPr>
              <w:t xml:space="preserve">Simple description of key assumptions (RSI based on 1dB </w:t>
            </w:r>
            <w:proofErr w:type="spellStart"/>
            <w:r w:rsidRPr="0004139F">
              <w:rPr>
                <w:rFonts w:ascii="Times New Roman" w:eastAsia="DengXian" w:hAnsi="Times New Roman" w:cs="Times New Roman"/>
                <w:b/>
                <w:i/>
                <w:kern w:val="0"/>
                <w:sz w:val="20"/>
                <w:szCs w:val="20"/>
              </w:rPr>
              <w:t>desense</w:t>
            </w:r>
            <w:proofErr w:type="spellEnd"/>
            <w:r w:rsidRPr="0004139F">
              <w:rPr>
                <w:rFonts w:ascii="Times New Roman" w:eastAsia="DengXian" w:hAnsi="Times New Roman" w:cs="Times New Roman"/>
                <w:b/>
                <w:i/>
                <w:kern w:val="0"/>
                <w:sz w:val="20"/>
                <w:szCs w:val="20"/>
              </w:rPr>
              <w:t xml:space="preserve">, </w:t>
            </w:r>
            <w:r w:rsidRPr="0004139F">
              <w:rPr>
                <w:rFonts w:ascii="Times New Roman" w:hAnsi="Times New Roman" w:cs="Times New Roman"/>
                <w:b/>
                <w:bCs/>
                <w:i/>
                <w:iCs/>
                <w:sz w:val="20"/>
                <w:szCs w:val="20"/>
              </w:rPr>
              <w:t xml:space="preserve">Twice area &amp; same </w:t>
            </w:r>
            <w:proofErr w:type="spellStart"/>
            <w:r w:rsidRPr="0004139F">
              <w:rPr>
                <w:rFonts w:ascii="Times New Roman" w:hAnsi="Times New Roman" w:cs="Times New Roman"/>
                <w:b/>
                <w:bCs/>
                <w:i/>
                <w:iCs/>
                <w:sz w:val="20"/>
                <w:szCs w:val="20"/>
              </w:rPr>
              <w:t>TxRUs</w:t>
            </w:r>
            <w:proofErr w:type="spellEnd"/>
            <w:r w:rsidRPr="0004139F">
              <w:rPr>
                <w:rFonts w:ascii="Times New Roman" w:hAnsi="Times New Roman" w:cs="Times New Roman"/>
                <w:b/>
                <w:bCs/>
                <w:i/>
                <w:iCs/>
                <w:sz w:val="20"/>
                <w:szCs w:val="20"/>
              </w:rPr>
              <w:t xml:space="preserve"> (Option 2), SBFD slot configuration {XXXXU}, dynamic SBFD Option 3, DL: 4Kbytes, UL: 1Kbyte</w:t>
            </w:r>
            <w:r w:rsidRPr="0004139F">
              <w:rPr>
                <w:rFonts w:ascii="Times New Roman" w:eastAsia="DengXian" w:hAnsi="Times New Roman" w:cs="Times New Roman"/>
                <w:b/>
                <w:i/>
                <w:kern w:val="0"/>
                <w:sz w:val="20"/>
                <w:szCs w:val="20"/>
              </w:rPr>
              <w:t>)</w:t>
            </w:r>
          </w:p>
        </w:tc>
      </w:tr>
      <w:tr w:rsidR="0004139F" w:rsidRPr="0004139F" w14:paraId="62CDE296" w14:textId="77777777" w:rsidTr="00807668">
        <w:trPr>
          <w:trHeight w:val="278"/>
        </w:trPr>
        <w:tc>
          <w:tcPr>
            <w:tcW w:w="0" w:type="auto"/>
            <w:gridSpan w:val="3"/>
            <w:vMerge w:val="restart"/>
          </w:tcPr>
          <w:p w14:paraId="6AA8AF8E" w14:textId="4A82E3BB" w:rsidR="0004139F" w:rsidRPr="0004139F" w:rsidRDefault="0004139F" w:rsidP="00CD2A22">
            <w:pPr>
              <w:widowControl/>
              <w:jc w:val="center"/>
              <w:rPr>
                <w:rFonts w:ascii="Times New Roman" w:eastAsia="DengXian" w:hAnsi="Times New Roman" w:cs="Times New Roman"/>
                <w:b/>
                <w:bCs/>
                <w:kern w:val="0"/>
                <w:sz w:val="20"/>
                <w:szCs w:val="20"/>
              </w:rPr>
            </w:pPr>
          </w:p>
        </w:tc>
        <w:tc>
          <w:tcPr>
            <w:tcW w:w="0" w:type="auto"/>
            <w:gridSpan w:val="3"/>
            <w:shd w:val="clear" w:color="auto" w:fill="auto"/>
            <w:vAlign w:val="center"/>
          </w:tcPr>
          <w:p w14:paraId="6463C6C8" w14:textId="77777777" w:rsidR="0004139F" w:rsidRPr="0004139F" w:rsidRDefault="0004139F" w:rsidP="00CD2A22">
            <w:pPr>
              <w:widowControl/>
              <w:jc w:val="center"/>
              <w:rPr>
                <w:rFonts w:ascii="Times New Roman" w:eastAsia="DengXian" w:hAnsi="Times New Roman" w:cs="Times New Roman"/>
                <w:b/>
                <w:color w:val="000000"/>
                <w:kern w:val="0"/>
                <w:sz w:val="20"/>
                <w:szCs w:val="20"/>
              </w:rPr>
            </w:pPr>
            <w:r w:rsidRPr="0004139F">
              <w:rPr>
                <w:rFonts w:ascii="Times New Roman" w:eastAsia="DengXian" w:hAnsi="Times New Roman" w:cs="Times New Roman"/>
                <w:b/>
                <w:color w:val="000000"/>
                <w:kern w:val="0"/>
                <w:sz w:val="20"/>
                <w:szCs w:val="20"/>
              </w:rPr>
              <w:t>[vivo]</w:t>
            </w:r>
          </w:p>
        </w:tc>
      </w:tr>
      <w:tr w:rsidR="0004139F" w:rsidRPr="0004139F" w14:paraId="32475903" w14:textId="77777777" w:rsidTr="00807668">
        <w:trPr>
          <w:trHeight w:val="278"/>
        </w:trPr>
        <w:tc>
          <w:tcPr>
            <w:tcW w:w="0" w:type="auto"/>
            <w:gridSpan w:val="3"/>
            <w:vMerge/>
          </w:tcPr>
          <w:p w14:paraId="0F7A7EF8" w14:textId="07D50E7D" w:rsidR="0004139F" w:rsidRPr="0004139F" w:rsidRDefault="0004139F" w:rsidP="00CD2A22">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6965A7D7" w14:textId="77777777" w:rsidR="0004139F" w:rsidRPr="0004139F" w:rsidRDefault="0004139F" w:rsidP="00CD2A22">
            <w:pPr>
              <w:widowControl/>
              <w:jc w:val="center"/>
              <w:rPr>
                <w:rFonts w:ascii="Times New Roman" w:eastAsia="DengXian" w:hAnsi="Times New Roman" w:cs="Times New Roman"/>
                <w:b/>
                <w:color w:val="000000"/>
                <w:kern w:val="0"/>
                <w:sz w:val="20"/>
                <w:szCs w:val="20"/>
              </w:rPr>
            </w:pPr>
            <w:r w:rsidRPr="0004139F">
              <w:rPr>
                <w:rFonts w:ascii="Times New Roman" w:eastAsia="DengXian" w:hAnsi="Times New Roman" w:cs="Times New Roman"/>
                <w:b/>
                <w:color w:val="000000"/>
                <w:kern w:val="0"/>
                <w:sz w:val="20"/>
                <w:szCs w:val="20"/>
              </w:rPr>
              <w:t>Low load</w:t>
            </w:r>
          </w:p>
        </w:tc>
        <w:tc>
          <w:tcPr>
            <w:tcW w:w="0" w:type="auto"/>
            <w:shd w:val="clear" w:color="auto" w:fill="auto"/>
            <w:vAlign w:val="center"/>
          </w:tcPr>
          <w:p w14:paraId="7BE4C256" w14:textId="77777777" w:rsidR="0004139F" w:rsidRPr="0004139F" w:rsidRDefault="0004139F" w:rsidP="00CD2A22">
            <w:pPr>
              <w:widowControl/>
              <w:jc w:val="center"/>
              <w:rPr>
                <w:rFonts w:ascii="Times New Roman" w:eastAsia="DengXian" w:hAnsi="Times New Roman" w:cs="Times New Roman"/>
                <w:b/>
                <w:color w:val="000000"/>
                <w:kern w:val="0"/>
                <w:sz w:val="20"/>
                <w:szCs w:val="20"/>
              </w:rPr>
            </w:pPr>
            <w:r w:rsidRPr="0004139F">
              <w:rPr>
                <w:rFonts w:ascii="Times New Roman" w:eastAsia="DengXian" w:hAnsi="Times New Roman" w:cs="Times New Roman"/>
                <w:b/>
                <w:color w:val="000000"/>
                <w:kern w:val="0"/>
                <w:sz w:val="20"/>
                <w:szCs w:val="20"/>
              </w:rPr>
              <w:t>Medium load</w:t>
            </w:r>
          </w:p>
        </w:tc>
        <w:tc>
          <w:tcPr>
            <w:tcW w:w="0" w:type="auto"/>
            <w:shd w:val="clear" w:color="auto" w:fill="auto"/>
            <w:vAlign w:val="center"/>
          </w:tcPr>
          <w:p w14:paraId="12005847" w14:textId="77777777" w:rsidR="0004139F" w:rsidRPr="0004139F" w:rsidRDefault="0004139F" w:rsidP="00CD2A22">
            <w:pPr>
              <w:widowControl/>
              <w:jc w:val="center"/>
              <w:rPr>
                <w:rFonts w:ascii="Times New Roman" w:eastAsia="DengXian" w:hAnsi="Times New Roman" w:cs="Times New Roman"/>
                <w:b/>
                <w:color w:val="000000"/>
                <w:kern w:val="0"/>
                <w:sz w:val="20"/>
                <w:szCs w:val="20"/>
              </w:rPr>
            </w:pPr>
            <w:r w:rsidRPr="0004139F">
              <w:rPr>
                <w:rFonts w:ascii="Times New Roman" w:eastAsia="DengXian" w:hAnsi="Times New Roman" w:cs="Times New Roman"/>
                <w:b/>
                <w:color w:val="000000"/>
                <w:kern w:val="0"/>
                <w:sz w:val="20"/>
                <w:szCs w:val="20"/>
              </w:rPr>
              <w:t>High load</w:t>
            </w:r>
          </w:p>
        </w:tc>
      </w:tr>
      <w:tr w:rsidR="0004139F" w:rsidRPr="0004139F" w14:paraId="73E8AF62" w14:textId="77777777" w:rsidTr="00807668">
        <w:trPr>
          <w:trHeight w:val="278"/>
        </w:trPr>
        <w:tc>
          <w:tcPr>
            <w:tcW w:w="0" w:type="auto"/>
            <w:vMerge w:val="restart"/>
            <w:vAlign w:val="center"/>
          </w:tcPr>
          <w:p w14:paraId="46A0FC79" w14:textId="40B06249" w:rsidR="0004139F" w:rsidRPr="0004139F" w:rsidRDefault="0004139F" w:rsidP="00CD2A22">
            <w:pPr>
              <w:widowControl/>
              <w:jc w:val="center"/>
              <w:rPr>
                <w:rFonts w:ascii="Times New Roman" w:eastAsia="DengXian" w:hAnsi="Times New Roman" w:cs="Times New Roman"/>
                <w:b/>
                <w:bCs/>
                <w:kern w:val="0"/>
                <w:sz w:val="20"/>
                <w:szCs w:val="20"/>
              </w:rPr>
            </w:pPr>
            <w:r w:rsidRPr="0004139F">
              <w:rPr>
                <w:rFonts w:ascii="Times New Roman" w:eastAsia="DengXian" w:hAnsi="Times New Roman" w:cs="Times New Roman"/>
                <w:b/>
                <w:bCs/>
                <w:kern w:val="0"/>
                <w:sz w:val="20"/>
                <w:szCs w:val="20"/>
              </w:rPr>
              <w:t>Baseline</w:t>
            </w:r>
          </w:p>
        </w:tc>
        <w:tc>
          <w:tcPr>
            <w:tcW w:w="0" w:type="auto"/>
            <w:vMerge w:val="restart"/>
            <w:shd w:val="clear" w:color="auto" w:fill="auto"/>
            <w:vAlign w:val="center"/>
          </w:tcPr>
          <w:p w14:paraId="162AF899" w14:textId="01A8DFDE" w:rsidR="0004139F" w:rsidRPr="0004139F" w:rsidRDefault="0004139F" w:rsidP="00CD2A22">
            <w:pPr>
              <w:widowControl/>
              <w:jc w:val="center"/>
              <w:rPr>
                <w:rFonts w:ascii="Times New Roman" w:eastAsia="DengXian" w:hAnsi="Times New Roman" w:cs="Times New Roman"/>
                <w:b/>
                <w:bCs/>
                <w:kern w:val="0"/>
                <w:sz w:val="20"/>
                <w:szCs w:val="20"/>
              </w:rPr>
            </w:pPr>
            <w:r w:rsidRPr="0004139F">
              <w:rPr>
                <w:rFonts w:ascii="Times New Roman" w:eastAsia="DengXian" w:hAnsi="Times New Roman" w:cs="Times New Roman"/>
                <w:b/>
                <w:bCs/>
                <w:kern w:val="0"/>
                <w:sz w:val="20"/>
                <w:szCs w:val="20"/>
              </w:rPr>
              <w:t>DL RU</w:t>
            </w:r>
          </w:p>
        </w:tc>
        <w:tc>
          <w:tcPr>
            <w:tcW w:w="0" w:type="auto"/>
            <w:shd w:val="clear" w:color="auto" w:fill="auto"/>
            <w:vAlign w:val="center"/>
          </w:tcPr>
          <w:p w14:paraId="098FB6AB" w14:textId="16508B4C" w:rsidR="0004139F" w:rsidRPr="0004139F" w:rsidRDefault="0004139F" w:rsidP="00CD2A22">
            <w:pPr>
              <w:widowControl/>
              <w:jc w:val="center"/>
              <w:rPr>
                <w:rFonts w:ascii="Times New Roman" w:eastAsia="DengXian" w:hAnsi="Times New Roman" w:cs="Times New Roman"/>
                <w:b/>
                <w:bCs/>
                <w:kern w:val="0"/>
                <w:sz w:val="20"/>
                <w:szCs w:val="20"/>
              </w:rPr>
            </w:pPr>
            <w:r w:rsidRPr="0004139F">
              <w:rPr>
                <w:rFonts w:ascii="Times New Roman" w:eastAsia="DengXian" w:hAnsi="Times New Roman" w:cs="Times New Roman"/>
                <w:b/>
                <w:bCs/>
                <w:kern w:val="0"/>
                <w:sz w:val="20"/>
                <w:szCs w:val="20"/>
              </w:rPr>
              <w:t>Type-1</w:t>
            </w:r>
          </w:p>
        </w:tc>
        <w:tc>
          <w:tcPr>
            <w:tcW w:w="0" w:type="auto"/>
            <w:shd w:val="clear" w:color="auto" w:fill="auto"/>
            <w:vAlign w:val="center"/>
          </w:tcPr>
          <w:p w14:paraId="695F6143" w14:textId="1174D7BB" w:rsidR="0004139F" w:rsidRPr="0004139F" w:rsidRDefault="0004139F" w:rsidP="00B92C06">
            <w:pPr>
              <w:jc w:val="center"/>
              <w:rPr>
                <w:rFonts w:ascii="Times New Roman" w:eastAsia="DengXian" w:hAnsi="Times New Roman" w:cs="Times New Roman"/>
                <w:color w:val="000000"/>
                <w:sz w:val="20"/>
                <w:szCs w:val="20"/>
              </w:rPr>
            </w:pPr>
            <w:r w:rsidRPr="0004139F">
              <w:rPr>
                <w:rFonts w:ascii="Times New Roman" w:eastAsia="DengXian" w:hAnsi="Times New Roman" w:cs="Times New Roman"/>
                <w:color w:val="000000"/>
                <w:sz w:val="20"/>
                <w:szCs w:val="20"/>
              </w:rPr>
              <w:t>6.65%</w:t>
            </w:r>
          </w:p>
        </w:tc>
        <w:tc>
          <w:tcPr>
            <w:tcW w:w="0" w:type="auto"/>
            <w:shd w:val="clear" w:color="auto" w:fill="auto"/>
            <w:vAlign w:val="center"/>
          </w:tcPr>
          <w:p w14:paraId="0B232873" w14:textId="4A84CDF7" w:rsidR="0004139F" w:rsidRPr="0004139F" w:rsidRDefault="0004139F" w:rsidP="00B92C06">
            <w:pPr>
              <w:jc w:val="center"/>
              <w:rPr>
                <w:rFonts w:ascii="Times New Roman" w:eastAsia="DengXian" w:hAnsi="Times New Roman" w:cs="Times New Roman"/>
                <w:color w:val="000000"/>
                <w:sz w:val="20"/>
                <w:szCs w:val="20"/>
              </w:rPr>
            </w:pPr>
            <w:r w:rsidRPr="0004139F">
              <w:rPr>
                <w:rFonts w:ascii="Times New Roman" w:eastAsia="DengXian" w:hAnsi="Times New Roman" w:cs="Times New Roman"/>
                <w:color w:val="000000"/>
                <w:sz w:val="20"/>
                <w:szCs w:val="20"/>
              </w:rPr>
              <w:t>21.30%</w:t>
            </w:r>
          </w:p>
        </w:tc>
        <w:tc>
          <w:tcPr>
            <w:tcW w:w="0" w:type="auto"/>
            <w:shd w:val="clear" w:color="auto" w:fill="auto"/>
            <w:vAlign w:val="center"/>
          </w:tcPr>
          <w:p w14:paraId="5ED386D6" w14:textId="63DE5CF0" w:rsidR="0004139F" w:rsidRPr="0004139F" w:rsidRDefault="0004139F" w:rsidP="00B92C06">
            <w:pPr>
              <w:jc w:val="center"/>
              <w:rPr>
                <w:rFonts w:ascii="Times New Roman" w:eastAsia="DengXian" w:hAnsi="Times New Roman" w:cs="Times New Roman"/>
                <w:color w:val="000000"/>
                <w:sz w:val="20"/>
                <w:szCs w:val="20"/>
              </w:rPr>
            </w:pPr>
            <w:r w:rsidRPr="0004139F">
              <w:rPr>
                <w:rFonts w:ascii="Times New Roman" w:eastAsia="DengXian" w:hAnsi="Times New Roman" w:cs="Times New Roman"/>
                <w:color w:val="000000"/>
                <w:sz w:val="20"/>
                <w:szCs w:val="20"/>
              </w:rPr>
              <w:t>43.47%</w:t>
            </w:r>
          </w:p>
        </w:tc>
      </w:tr>
      <w:tr w:rsidR="0004139F" w:rsidRPr="0004139F" w14:paraId="44CE52EE" w14:textId="77777777" w:rsidTr="00807668">
        <w:trPr>
          <w:trHeight w:val="278"/>
        </w:trPr>
        <w:tc>
          <w:tcPr>
            <w:tcW w:w="0" w:type="auto"/>
            <w:vMerge/>
            <w:vAlign w:val="center"/>
          </w:tcPr>
          <w:p w14:paraId="6173D67E" w14:textId="77777777" w:rsidR="0004139F" w:rsidRPr="0004139F" w:rsidRDefault="0004139F" w:rsidP="00CD2A22">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516FC6C2" w14:textId="290289F9" w:rsidR="0004139F" w:rsidRPr="0004139F" w:rsidRDefault="0004139F" w:rsidP="00CD2A22">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4828E0D6" w14:textId="2AFC8E72" w:rsidR="0004139F" w:rsidRPr="0004139F" w:rsidRDefault="0004139F" w:rsidP="00CD2A22">
            <w:pPr>
              <w:widowControl/>
              <w:jc w:val="center"/>
              <w:rPr>
                <w:rFonts w:ascii="Times New Roman" w:eastAsia="DengXian" w:hAnsi="Times New Roman" w:cs="Times New Roman"/>
                <w:b/>
                <w:bCs/>
                <w:kern w:val="0"/>
                <w:sz w:val="20"/>
                <w:szCs w:val="20"/>
              </w:rPr>
            </w:pPr>
            <w:r w:rsidRPr="0004139F">
              <w:rPr>
                <w:rFonts w:ascii="Times New Roman" w:eastAsia="DengXian" w:hAnsi="Times New Roman" w:cs="Times New Roman"/>
                <w:b/>
                <w:bCs/>
                <w:kern w:val="0"/>
                <w:sz w:val="20"/>
                <w:szCs w:val="20"/>
              </w:rPr>
              <w:t>Type-2</w:t>
            </w:r>
          </w:p>
        </w:tc>
        <w:tc>
          <w:tcPr>
            <w:tcW w:w="0" w:type="auto"/>
            <w:shd w:val="clear" w:color="auto" w:fill="auto"/>
            <w:vAlign w:val="center"/>
          </w:tcPr>
          <w:p w14:paraId="63463BD8" w14:textId="64A045B7" w:rsidR="0004139F" w:rsidRPr="0004139F" w:rsidRDefault="0004139F" w:rsidP="00B92C06">
            <w:pPr>
              <w:jc w:val="center"/>
              <w:rPr>
                <w:rFonts w:ascii="Times New Roman" w:eastAsia="DengXian" w:hAnsi="Times New Roman" w:cs="Times New Roman"/>
                <w:color w:val="000000"/>
                <w:sz w:val="20"/>
                <w:szCs w:val="20"/>
              </w:rPr>
            </w:pPr>
            <w:r w:rsidRPr="0004139F">
              <w:rPr>
                <w:rFonts w:ascii="Times New Roman" w:eastAsia="DengXian" w:hAnsi="Times New Roman" w:cs="Times New Roman"/>
                <w:color w:val="000000"/>
                <w:sz w:val="20"/>
                <w:szCs w:val="20"/>
              </w:rPr>
              <w:t>10.61%</w:t>
            </w:r>
          </w:p>
        </w:tc>
        <w:tc>
          <w:tcPr>
            <w:tcW w:w="0" w:type="auto"/>
            <w:shd w:val="clear" w:color="auto" w:fill="auto"/>
            <w:vAlign w:val="center"/>
          </w:tcPr>
          <w:p w14:paraId="1872BFF6" w14:textId="739F7836" w:rsidR="0004139F" w:rsidRPr="0004139F" w:rsidRDefault="0004139F" w:rsidP="00B92C06">
            <w:pPr>
              <w:jc w:val="center"/>
              <w:rPr>
                <w:rFonts w:ascii="Times New Roman" w:eastAsia="DengXian" w:hAnsi="Times New Roman" w:cs="Times New Roman"/>
                <w:color w:val="000000"/>
                <w:sz w:val="20"/>
                <w:szCs w:val="20"/>
              </w:rPr>
            </w:pPr>
            <w:r w:rsidRPr="0004139F">
              <w:rPr>
                <w:rFonts w:ascii="Times New Roman" w:eastAsia="DengXian" w:hAnsi="Times New Roman" w:cs="Times New Roman"/>
                <w:color w:val="000000"/>
                <w:sz w:val="20"/>
                <w:szCs w:val="20"/>
              </w:rPr>
              <w:t>33.96%</w:t>
            </w:r>
          </w:p>
        </w:tc>
        <w:tc>
          <w:tcPr>
            <w:tcW w:w="0" w:type="auto"/>
            <w:shd w:val="clear" w:color="auto" w:fill="auto"/>
            <w:vAlign w:val="center"/>
          </w:tcPr>
          <w:p w14:paraId="053B08D4" w14:textId="47D39DB0" w:rsidR="0004139F" w:rsidRPr="0004139F" w:rsidRDefault="0004139F" w:rsidP="00B92C06">
            <w:pPr>
              <w:jc w:val="center"/>
              <w:rPr>
                <w:rFonts w:ascii="Times New Roman" w:eastAsia="DengXian" w:hAnsi="Times New Roman" w:cs="Times New Roman"/>
                <w:color w:val="000000"/>
                <w:sz w:val="20"/>
                <w:szCs w:val="20"/>
              </w:rPr>
            </w:pPr>
            <w:r w:rsidRPr="0004139F">
              <w:rPr>
                <w:rFonts w:ascii="Times New Roman" w:eastAsia="DengXian" w:hAnsi="Times New Roman" w:cs="Times New Roman"/>
                <w:color w:val="000000"/>
                <w:sz w:val="20"/>
                <w:szCs w:val="20"/>
              </w:rPr>
              <w:t>69.32%</w:t>
            </w:r>
          </w:p>
        </w:tc>
      </w:tr>
      <w:tr w:rsidR="0004139F" w:rsidRPr="0004139F" w14:paraId="3FDC03BB" w14:textId="77777777" w:rsidTr="00807668">
        <w:trPr>
          <w:trHeight w:val="278"/>
        </w:trPr>
        <w:tc>
          <w:tcPr>
            <w:tcW w:w="0" w:type="auto"/>
            <w:vMerge/>
            <w:vAlign w:val="center"/>
          </w:tcPr>
          <w:p w14:paraId="622FA1BC" w14:textId="77777777" w:rsidR="0004139F" w:rsidRPr="0004139F" w:rsidRDefault="0004139F" w:rsidP="00CD2A22">
            <w:pPr>
              <w:widowControl/>
              <w:jc w:val="center"/>
              <w:rPr>
                <w:rFonts w:ascii="Times New Roman" w:eastAsia="DengXian" w:hAnsi="Times New Roman" w:cs="Times New Roman"/>
                <w:b/>
                <w:bCs/>
                <w:kern w:val="0"/>
                <w:sz w:val="20"/>
                <w:szCs w:val="20"/>
              </w:rPr>
            </w:pPr>
          </w:p>
        </w:tc>
        <w:tc>
          <w:tcPr>
            <w:tcW w:w="0" w:type="auto"/>
            <w:vMerge w:val="restart"/>
            <w:shd w:val="clear" w:color="auto" w:fill="auto"/>
            <w:vAlign w:val="center"/>
          </w:tcPr>
          <w:p w14:paraId="236AE736" w14:textId="33F89317" w:rsidR="0004139F" w:rsidRPr="0004139F" w:rsidRDefault="0004139F" w:rsidP="00CD2A22">
            <w:pPr>
              <w:widowControl/>
              <w:jc w:val="center"/>
              <w:rPr>
                <w:rFonts w:ascii="Times New Roman" w:eastAsia="DengXian" w:hAnsi="Times New Roman" w:cs="Times New Roman"/>
                <w:b/>
                <w:bCs/>
                <w:kern w:val="0"/>
                <w:sz w:val="20"/>
                <w:szCs w:val="20"/>
              </w:rPr>
            </w:pPr>
            <w:r w:rsidRPr="0004139F">
              <w:rPr>
                <w:rFonts w:ascii="Times New Roman" w:eastAsia="DengXian" w:hAnsi="Times New Roman" w:cs="Times New Roman"/>
                <w:b/>
                <w:bCs/>
                <w:kern w:val="0"/>
                <w:sz w:val="20"/>
                <w:szCs w:val="20"/>
              </w:rPr>
              <w:t>UL RU</w:t>
            </w:r>
          </w:p>
        </w:tc>
        <w:tc>
          <w:tcPr>
            <w:tcW w:w="0" w:type="auto"/>
            <w:shd w:val="clear" w:color="auto" w:fill="auto"/>
            <w:vAlign w:val="center"/>
          </w:tcPr>
          <w:p w14:paraId="5734DABB" w14:textId="0950714E" w:rsidR="0004139F" w:rsidRPr="0004139F" w:rsidRDefault="0004139F" w:rsidP="00CD2A22">
            <w:pPr>
              <w:widowControl/>
              <w:jc w:val="center"/>
              <w:rPr>
                <w:rFonts w:ascii="Times New Roman" w:eastAsia="DengXian" w:hAnsi="Times New Roman" w:cs="Times New Roman"/>
                <w:b/>
                <w:bCs/>
                <w:kern w:val="0"/>
                <w:sz w:val="20"/>
                <w:szCs w:val="20"/>
              </w:rPr>
            </w:pPr>
            <w:r w:rsidRPr="0004139F">
              <w:rPr>
                <w:rFonts w:ascii="Times New Roman" w:eastAsia="DengXian" w:hAnsi="Times New Roman" w:cs="Times New Roman"/>
                <w:b/>
                <w:bCs/>
                <w:kern w:val="0"/>
                <w:sz w:val="20"/>
                <w:szCs w:val="20"/>
              </w:rPr>
              <w:t>Type-1</w:t>
            </w:r>
          </w:p>
        </w:tc>
        <w:tc>
          <w:tcPr>
            <w:tcW w:w="0" w:type="auto"/>
            <w:shd w:val="clear" w:color="auto" w:fill="auto"/>
            <w:vAlign w:val="center"/>
          </w:tcPr>
          <w:p w14:paraId="21B82927" w14:textId="1C553C56" w:rsidR="0004139F" w:rsidRPr="0004139F" w:rsidRDefault="0004139F" w:rsidP="00B92C06">
            <w:pPr>
              <w:jc w:val="center"/>
              <w:rPr>
                <w:rFonts w:ascii="Times New Roman" w:eastAsia="DengXian" w:hAnsi="Times New Roman" w:cs="Times New Roman"/>
                <w:color w:val="000000"/>
                <w:sz w:val="20"/>
                <w:szCs w:val="20"/>
              </w:rPr>
            </w:pPr>
            <w:r w:rsidRPr="0004139F">
              <w:rPr>
                <w:rFonts w:ascii="Times New Roman" w:eastAsia="DengXian" w:hAnsi="Times New Roman" w:cs="Times New Roman"/>
                <w:color w:val="000000"/>
                <w:sz w:val="20"/>
                <w:szCs w:val="20"/>
              </w:rPr>
              <w:t>2.06%</w:t>
            </w:r>
          </w:p>
        </w:tc>
        <w:tc>
          <w:tcPr>
            <w:tcW w:w="0" w:type="auto"/>
            <w:shd w:val="clear" w:color="auto" w:fill="auto"/>
            <w:vAlign w:val="center"/>
          </w:tcPr>
          <w:p w14:paraId="310F8241" w14:textId="0CF86917" w:rsidR="0004139F" w:rsidRPr="0004139F" w:rsidRDefault="0004139F" w:rsidP="00B92C06">
            <w:pPr>
              <w:jc w:val="center"/>
              <w:rPr>
                <w:rFonts w:ascii="Times New Roman" w:eastAsia="DengXian" w:hAnsi="Times New Roman" w:cs="Times New Roman"/>
                <w:color w:val="000000"/>
                <w:sz w:val="20"/>
                <w:szCs w:val="20"/>
              </w:rPr>
            </w:pPr>
            <w:r w:rsidRPr="0004139F">
              <w:rPr>
                <w:rFonts w:ascii="Times New Roman" w:eastAsia="DengXian" w:hAnsi="Times New Roman" w:cs="Times New Roman"/>
                <w:color w:val="000000"/>
                <w:sz w:val="20"/>
                <w:szCs w:val="20"/>
              </w:rPr>
              <w:t>6.35%</w:t>
            </w:r>
          </w:p>
        </w:tc>
        <w:tc>
          <w:tcPr>
            <w:tcW w:w="0" w:type="auto"/>
            <w:shd w:val="clear" w:color="auto" w:fill="auto"/>
            <w:vAlign w:val="center"/>
          </w:tcPr>
          <w:p w14:paraId="3B04BD39" w14:textId="30E45386" w:rsidR="0004139F" w:rsidRPr="0004139F" w:rsidRDefault="0004139F" w:rsidP="00B92C06">
            <w:pPr>
              <w:jc w:val="center"/>
              <w:rPr>
                <w:rFonts w:ascii="Times New Roman" w:eastAsia="DengXian" w:hAnsi="Times New Roman" w:cs="Times New Roman"/>
                <w:color w:val="000000"/>
                <w:sz w:val="20"/>
                <w:szCs w:val="20"/>
              </w:rPr>
            </w:pPr>
            <w:r w:rsidRPr="0004139F">
              <w:rPr>
                <w:rFonts w:ascii="Times New Roman" w:eastAsia="DengXian" w:hAnsi="Times New Roman" w:cs="Times New Roman"/>
                <w:color w:val="000000"/>
                <w:sz w:val="20"/>
                <w:szCs w:val="20"/>
              </w:rPr>
              <w:t>12.49%</w:t>
            </w:r>
          </w:p>
        </w:tc>
      </w:tr>
      <w:tr w:rsidR="0004139F" w:rsidRPr="0004139F" w14:paraId="53AF36B2" w14:textId="77777777" w:rsidTr="00807668">
        <w:trPr>
          <w:trHeight w:val="278"/>
        </w:trPr>
        <w:tc>
          <w:tcPr>
            <w:tcW w:w="0" w:type="auto"/>
            <w:vMerge/>
            <w:vAlign w:val="center"/>
          </w:tcPr>
          <w:p w14:paraId="72CBC89B" w14:textId="77777777" w:rsidR="0004139F" w:rsidRPr="0004139F" w:rsidRDefault="0004139F" w:rsidP="00CD2A22">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03564694" w14:textId="585C94F8" w:rsidR="0004139F" w:rsidRPr="0004139F" w:rsidRDefault="0004139F" w:rsidP="00CD2A22">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1FDE407C" w14:textId="6E176558" w:rsidR="0004139F" w:rsidRPr="0004139F" w:rsidRDefault="0004139F" w:rsidP="00CD2A22">
            <w:pPr>
              <w:widowControl/>
              <w:jc w:val="center"/>
              <w:rPr>
                <w:rFonts w:ascii="Times New Roman" w:eastAsia="DengXian" w:hAnsi="Times New Roman" w:cs="Times New Roman"/>
                <w:b/>
                <w:bCs/>
                <w:kern w:val="0"/>
                <w:sz w:val="20"/>
                <w:szCs w:val="20"/>
              </w:rPr>
            </w:pPr>
            <w:r w:rsidRPr="0004139F">
              <w:rPr>
                <w:rFonts w:ascii="Times New Roman" w:eastAsia="DengXian" w:hAnsi="Times New Roman" w:cs="Times New Roman"/>
                <w:b/>
                <w:bCs/>
                <w:kern w:val="0"/>
                <w:sz w:val="20"/>
                <w:szCs w:val="20"/>
              </w:rPr>
              <w:t>Type-2</w:t>
            </w:r>
          </w:p>
        </w:tc>
        <w:tc>
          <w:tcPr>
            <w:tcW w:w="0" w:type="auto"/>
            <w:shd w:val="clear" w:color="auto" w:fill="auto"/>
            <w:vAlign w:val="center"/>
          </w:tcPr>
          <w:p w14:paraId="2C5C88AD" w14:textId="4265100D" w:rsidR="0004139F" w:rsidRPr="0004139F" w:rsidRDefault="0004139F" w:rsidP="00B92C06">
            <w:pPr>
              <w:jc w:val="center"/>
              <w:rPr>
                <w:rFonts w:ascii="Times New Roman" w:eastAsia="DengXian" w:hAnsi="Times New Roman" w:cs="Times New Roman"/>
                <w:color w:val="000000"/>
                <w:sz w:val="20"/>
                <w:szCs w:val="20"/>
              </w:rPr>
            </w:pPr>
            <w:r w:rsidRPr="0004139F">
              <w:rPr>
                <w:rFonts w:ascii="Times New Roman" w:eastAsia="DengXian" w:hAnsi="Times New Roman" w:cs="Times New Roman"/>
                <w:color w:val="000000"/>
                <w:sz w:val="20"/>
                <w:szCs w:val="20"/>
              </w:rPr>
              <w:t>5.75%</w:t>
            </w:r>
          </w:p>
        </w:tc>
        <w:tc>
          <w:tcPr>
            <w:tcW w:w="0" w:type="auto"/>
            <w:shd w:val="clear" w:color="auto" w:fill="auto"/>
            <w:vAlign w:val="center"/>
          </w:tcPr>
          <w:p w14:paraId="74F40E17" w14:textId="3A258A6E" w:rsidR="0004139F" w:rsidRPr="0004139F" w:rsidRDefault="0004139F" w:rsidP="00B92C06">
            <w:pPr>
              <w:jc w:val="center"/>
              <w:rPr>
                <w:rFonts w:ascii="Times New Roman" w:eastAsia="DengXian" w:hAnsi="Times New Roman" w:cs="Times New Roman"/>
                <w:color w:val="000000"/>
                <w:sz w:val="20"/>
                <w:szCs w:val="20"/>
              </w:rPr>
            </w:pPr>
            <w:r w:rsidRPr="0004139F">
              <w:rPr>
                <w:rFonts w:ascii="Times New Roman" w:eastAsia="DengXian" w:hAnsi="Times New Roman" w:cs="Times New Roman"/>
                <w:color w:val="000000"/>
                <w:sz w:val="20"/>
                <w:szCs w:val="20"/>
              </w:rPr>
              <w:t>17.74%</w:t>
            </w:r>
          </w:p>
        </w:tc>
        <w:tc>
          <w:tcPr>
            <w:tcW w:w="0" w:type="auto"/>
            <w:shd w:val="clear" w:color="auto" w:fill="auto"/>
            <w:vAlign w:val="center"/>
          </w:tcPr>
          <w:p w14:paraId="51CD7FDE" w14:textId="4D3C7148" w:rsidR="0004139F" w:rsidRPr="0004139F" w:rsidRDefault="0004139F" w:rsidP="00B92C06">
            <w:pPr>
              <w:jc w:val="center"/>
              <w:rPr>
                <w:rFonts w:ascii="Times New Roman" w:eastAsia="DengXian" w:hAnsi="Times New Roman" w:cs="Times New Roman"/>
                <w:color w:val="000000"/>
                <w:sz w:val="20"/>
                <w:szCs w:val="20"/>
              </w:rPr>
            </w:pPr>
            <w:r w:rsidRPr="0004139F">
              <w:rPr>
                <w:rFonts w:ascii="Times New Roman" w:eastAsia="DengXian" w:hAnsi="Times New Roman" w:cs="Times New Roman"/>
                <w:color w:val="000000"/>
                <w:sz w:val="20"/>
                <w:szCs w:val="20"/>
              </w:rPr>
              <w:t>34.86%</w:t>
            </w:r>
          </w:p>
        </w:tc>
      </w:tr>
      <w:tr w:rsidR="0004139F" w:rsidRPr="0004139F" w14:paraId="62670275" w14:textId="77777777" w:rsidTr="00807668">
        <w:trPr>
          <w:trHeight w:val="278"/>
        </w:trPr>
        <w:tc>
          <w:tcPr>
            <w:tcW w:w="0" w:type="auto"/>
            <w:vMerge w:val="restart"/>
            <w:vAlign w:val="center"/>
          </w:tcPr>
          <w:p w14:paraId="213AB39F" w14:textId="49B75D8A" w:rsidR="0004139F" w:rsidRPr="0004139F" w:rsidRDefault="0004139F" w:rsidP="00CD2A22">
            <w:pPr>
              <w:widowControl/>
              <w:jc w:val="center"/>
              <w:rPr>
                <w:rFonts w:ascii="Times New Roman" w:eastAsia="DengXian" w:hAnsi="Times New Roman" w:cs="Times New Roman"/>
                <w:b/>
                <w:bCs/>
                <w:kern w:val="0"/>
                <w:sz w:val="20"/>
                <w:szCs w:val="20"/>
              </w:rPr>
            </w:pPr>
            <w:r w:rsidRPr="0004139F">
              <w:rPr>
                <w:rFonts w:ascii="Times New Roman" w:eastAsia="DengXian" w:hAnsi="Times New Roman" w:cs="Times New Roman"/>
                <w:b/>
                <w:bCs/>
                <w:kern w:val="0"/>
                <w:sz w:val="20"/>
                <w:szCs w:val="20"/>
              </w:rPr>
              <w:t>Dynamic SBFD</w:t>
            </w:r>
          </w:p>
        </w:tc>
        <w:tc>
          <w:tcPr>
            <w:tcW w:w="0" w:type="auto"/>
            <w:vMerge w:val="restart"/>
            <w:shd w:val="clear" w:color="auto" w:fill="auto"/>
            <w:vAlign w:val="center"/>
          </w:tcPr>
          <w:p w14:paraId="4CC0ADD3" w14:textId="0EDBCC56" w:rsidR="0004139F" w:rsidRPr="0004139F" w:rsidRDefault="0004139F" w:rsidP="00CD2A22">
            <w:pPr>
              <w:widowControl/>
              <w:jc w:val="center"/>
              <w:rPr>
                <w:rFonts w:ascii="Times New Roman" w:eastAsia="DengXian" w:hAnsi="Times New Roman" w:cs="Times New Roman"/>
                <w:b/>
                <w:bCs/>
                <w:kern w:val="0"/>
                <w:sz w:val="20"/>
                <w:szCs w:val="20"/>
              </w:rPr>
            </w:pPr>
            <w:r w:rsidRPr="0004139F">
              <w:rPr>
                <w:rFonts w:ascii="Times New Roman" w:eastAsia="DengXian" w:hAnsi="Times New Roman" w:cs="Times New Roman"/>
                <w:b/>
                <w:bCs/>
                <w:kern w:val="0"/>
                <w:sz w:val="20"/>
                <w:szCs w:val="20"/>
              </w:rPr>
              <w:t>DL RU</w:t>
            </w:r>
          </w:p>
        </w:tc>
        <w:tc>
          <w:tcPr>
            <w:tcW w:w="0" w:type="auto"/>
            <w:shd w:val="clear" w:color="auto" w:fill="auto"/>
            <w:vAlign w:val="center"/>
          </w:tcPr>
          <w:p w14:paraId="16D95145" w14:textId="67A066FD" w:rsidR="0004139F" w:rsidRPr="0004139F" w:rsidRDefault="0004139F" w:rsidP="00CD2A22">
            <w:pPr>
              <w:widowControl/>
              <w:jc w:val="center"/>
              <w:rPr>
                <w:rFonts w:ascii="Times New Roman" w:eastAsia="DengXian" w:hAnsi="Times New Roman" w:cs="Times New Roman"/>
                <w:b/>
                <w:bCs/>
                <w:kern w:val="0"/>
                <w:sz w:val="20"/>
                <w:szCs w:val="20"/>
              </w:rPr>
            </w:pPr>
            <w:r w:rsidRPr="0004139F">
              <w:rPr>
                <w:rFonts w:ascii="Times New Roman" w:eastAsia="DengXian" w:hAnsi="Times New Roman" w:cs="Times New Roman"/>
                <w:b/>
                <w:bCs/>
                <w:kern w:val="0"/>
                <w:sz w:val="20"/>
                <w:szCs w:val="20"/>
              </w:rPr>
              <w:t>Type-1</w:t>
            </w:r>
          </w:p>
        </w:tc>
        <w:tc>
          <w:tcPr>
            <w:tcW w:w="0" w:type="auto"/>
            <w:shd w:val="clear" w:color="auto" w:fill="auto"/>
            <w:vAlign w:val="center"/>
          </w:tcPr>
          <w:p w14:paraId="2A0F80D6" w14:textId="22D2B066" w:rsidR="0004139F" w:rsidRPr="0004139F" w:rsidRDefault="0004139F" w:rsidP="00B92C06">
            <w:pPr>
              <w:jc w:val="center"/>
              <w:rPr>
                <w:rFonts w:ascii="Times New Roman" w:eastAsia="DengXian" w:hAnsi="Times New Roman" w:cs="Times New Roman"/>
                <w:color w:val="000000"/>
                <w:sz w:val="20"/>
                <w:szCs w:val="20"/>
              </w:rPr>
            </w:pPr>
            <w:r w:rsidRPr="0004139F">
              <w:rPr>
                <w:rFonts w:ascii="Times New Roman" w:eastAsia="DengXian" w:hAnsi="Times New Roman" w:cs="Times New Roman"/>
                <w:color w:val="000000"/>
                <w:sz w:val="20"/>
                <w:szCs w:val="20"/>
              </w:rPr>
              <w:t>6.63%</w:t>
            </w:r>
          </w:p>
        </w:tc>
        <w:tc>
          <w:tcPr>
            <w:tcW w:w="0" w:type="auto"/>
            <w:shd w:val="clear" w:color="auto" w:fill="auto"/>
            <w:vAlign w:val="center"/>
          </w:tcPr>
          <w:p w14:paraId="2FCE5122" w14:textId="07C5F959" w:rsidR="0004139F" w:rsidRPr="0004139F" w:rsidRDefault="0004139F" w:rsidP="00B92C06">
            <w:pPr>
              <w:jc w:val="center"/>
              <w:rPr>
                <w:rFonts w:ascii="Times New Roman" w:eastAsia="DengXian" w:hAnsi="Times New Roman" w:cs="Times New Roman"/>
                <w:color w:val="000000"/>
                <w:sz w:val="20"/>
                <w:szCs w:val="20"/>
              </w:rPr>
            </w:pPr>
            <w:r w:rsidRPr="0004139F">
              <w:rPr>
                <w:rFonts w:ascii="Times New Roman" w:eastAsia="DengXian" w:hAnsi="Times New Roman" w:cs="Times New Roman"/>
                <w:color w:val="000000"/>
                <w:sz w:val="20"/>
                <w:szCs w:val="20"/>
              </w:rPr>
              <w:t>19.47%</w:t>
            </w:r>
          </w:p>
        </w:tc>
        <w:tc>
          <w:tcPr>
            <w:tcW w:w="0" w:type="auto"/>
            <w:shd w:val="clear" w:color="auto" w:fill="auto"/>
            <w:vAlign w:val="center"/>
          </w:tcPr>
          <w:p w14:paraId="190B5275" w14:textId="50FB78F6" w:rsidR="0004139F" w:rsidRPr="0004139F" w:rsidRDefault="0004139F" w:rsidP="00B92C06">
            <w:pPr>
              <w:jc w:val="center"/>
              <w:rPr>
                <w:rFonts w:ascii="Times New Roman" w:eastAsia="DengXian" w:hAnsi="Times New Roman" w:cs="Times New Roman"/>
                <w:color w:val="000000"/>
                <w:sz w:val="20"/>
                <w:szCs w:val="20"/>
              </w:rPr>
            </w:pPr>
            <w:r w:rsidRPr="0004139F">
              <w:rPr>
                <w:rFonts w:ascii="Times New Roman" w:eastAsia="DengXian" w:hAnsi="Times New Roman" w:cs="Times New Roman"/>
                <w:color w:val="000000"/>
                <w:sz w:val="20"/>
                <w:szCs w:val="20"/>
              </w:rPr>
              <w:t>41.58%</w:t>
            </w:r>
          </w:p>
        </w:tc>
      </w:tr>
      <w:tr w:rsidR="0004139F" w:rsidRPr="0004139F" w14:paraId="1A17CF52" w14:textId="77777777" w:rsidTr="00B92C06">
        <w:trPr>
          <w:trHeight w:val="278"/>
        </w:trPr>
        <w:tc>
          <w:tcPr>
            <w:tcW w:w="0" w:type="auto"/>
            <w:vMerge/>
          </w:tcPr>
          <w:p w14:paraId="5D71AE07" w14:textId="77777777" w:rsidR="0004139F" w:rsidRPr="0004139F" w:rsidRDefault="0004139F" w:rsidP="00CD2A22">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5DB4E2A4" w14:textId="64098CF6" w:rsidR="0004139F" w:rsidRPr="0004139F" w:rsidRDefault="0004139F" w:rsidP="00CD2A22">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7F67A383" w14:textId="0F9BE083" w:rsidR="0004139F" w:rsidRPr="0004139F" w:rsidRDefault="0004139F" w:rsidP="00CD2A22">
            <w:pPr>
              <w:widowControl/>
              <w:jc w:val="center"/>
              <w:rPr>
                <w:rFonts w:ascii="Times New Roman" w:eastAsia="DengXian" w:hAnsi="Times New Roman" w:cs="Times New Roman"/>
                <w:b/>
                <w:bCs/>
                <w:kern w:val="0"/>
                <w:sz w:val="20"/>
                <w:szCs w:val="20"/>
              </w:rPr>
            </w:pPr>
            <w:r w:rsidRPr="0004139F">
              <w:rPr>
                <w:rFonts w:ascii="Times New Roman" w:eastAsia="DengXian" w:hAnsi="Times New Roman" w:cs="Times New Roman"/>
                <w:b/>
                <w:bCs/>
                <w:kern w:val="0"/>
                <w:sz w:val="20"/>
                <w:szCs w:val="20"/>
              </w:rPr>
              <w:t>Type-2</w:t>
            </w:r>
          </w:p>
        </w:tc>
        <w:tc>
          <w:tcPr>
            <w:tcW w:w="0" w:type="auto"/>
            <w:shd w:val="clear" w:color="auto" w:fill="auto"/>
            <w:vAlign w:val="center"/>
          </w:tcPr>
          <w:p w14:paraId="45F8D50C" w14:textId="5A5C66F5" w:rsidR="0004139F" w:rsidRPr="0004139F" w:rsidRDefault="0004139F" w:rsidP="00B92C06">
            <w:pPr>
              <w:jc w:val="center"/>
              <w:rPr>
                <w:rFonts w:ascii="Times New Roman" w:eastAsia="DengXian" w:hAnsi="Times New Roman" w:cs="Times New Roman"/>
                <w:color w:val="000000"/>
                <w:sz w:val="20"/>
                <w:szCs w:val="20"/>
              </w:rPr>
            </w:pPr>
            <w:r w:rsidRPr="0004139F">
              <w:rPr>
                <w:rFonts w:ascii="Times New Roman" w:eastAsia="DengXian" w:hAnsi="Times New Roman" w:cs="Times New Roman"/>
                <w:color w:val="000000"/>
                <w:sz w:val="20"/>
                <w:szCs w:val="20"/>
              </w:rPr>
              <w:t>9.18%</w:t>
            </w:r>
          </w:p>
        </w:tc>
        <w:tc>
          <w:tcPr>
            <w:tcW w:w="0" w:type="auto"/>
            <w:shd w:val="clear" w:color="auto" w:fill="auto"/>
            <w:vAlign w:val="center"/>
          </w:tcPr>
          <w:p w14:paraId="7611FBF5" w14:textId="25E6ACEE" w:rsidR="0004139F" w:rsidRPr="0004139F" w:rsidRDefault="0004139F" w:rsidP="00B92C06">
            <w:pPr>
              <w:jc w:val="center"/>
              <w:rPr>
                <w:rFonts w:ascii="Times New Roman" w:eastAsia="DengXian" w:hAnsi="Times New Roman" w:cs="Times New Roman"/>
                <w:color w:val="000000"/>
                <w:sz w:val="20"/>
                <w:szCs w:val="20"/>
              </w:rPr>
            </w:pPr>
            <w:r w:rsidRPr="0004139F">
              <w:rPr>
                <w:rFonts w:ascii="Times New Roman" w:eastAsia="DengXian" w:hAnsi="Times New Roman" w:cs="Times New Roman"/>
                <w:color w:val="000000"/>
                <w:sz w:val="20"/>
                <w:szCs w:val="20"/>
              </w:rPr>
              <w:t>27.02%</w:t>
            </w:r>
          </w:p>
        </w:tc>
        <w:tc>
          <w:tcPr>
            <w:tcW w:w="0" w:type="auto"/>
            <w:shd w:val="clear" w:color="auto" w:fill="auto"/>
            <w:vAlign w:val="center"/>
          </w:tcPr>
          <w:p w14:paraId="2AFBD49A" w14:textId="1D84FDD4" w:rsidR="0004139F" w:rsidRPr="0004139F" w:rsidRDefault="0004139F" w:rsidP="00B92C06">
            <w:pPr>
              <w:jc w:val="center"/>
              <w:rPr>
                <w:rFonts w:ascii="Times New Roman" w:eastAsia="DengXian" w:hAnsi="Times New Roman" w:cs="Times New Roman"/>
                <w:color w:val="000000"/>
                <w:sz w:val="20"/>
                <w:szCs w:val="20"/>
              </w:rPr>
            </w:pPr>
            <w:r w:rsidRPr="0004139F">
              <w:rPr>
                <w:rFonts w:ascii="Times New Roman" w:eastAsia="DengXian" w:hAnsi="Times New Roman" w:cs="Times New Roman"/>
                <w:color w:val="000000"/>
                <w:sz w:val="20"/>
                <w:szCs w:val="20"/>
              </w:rPr>
              <w:t>58.52%</w:t>
            </w:r>
          </w:p>
        </w:tc>
      </w:tr>
      <w:tr w:rsidR="0004139F" w:rsidRPr="0004139F" w14:paraId="0AA7CC45" w14:textId="77777777" w:rsidTr="00B92C06">
        <w:trPr>
          <w:trHeight w:val="278"/>
        </w:trPr>
        <w:tc>
          <w:tcPr>
            <w:tcW w:w="0" w:type="auto"/>
            <w:vMerge/>
          </w:tcPr>
          <w:p w14:paraId="21B25759" w14:textId="77777777" w:rsidR="0004139F" w:rsidRPr="0004139F" w:rsidRDefault="0004139F" w:rsidP="00CD2A22">
            <w:pPr>
              <w:widowControl/>
              <w:jc w:val="center"/>
              <w:rPr>
                <w:rFonts w:ascii="Times New Roman" w:eastAsia="DengXian" w:hAnsi="Times New Roman" w:cs="Times New Roman"/>
                <w:b/>
                <w:bCs/>
                <w:kern w:val="0"/>
                <w:sz w:val="20"/>
                <w:szCs w:val="20"/>
              </w:rPr>
            </w:pPr>
          </w:p>
        </w:tc>
        <w:tc>
          <w:tcPr>
            <w:tcW w:w="0" w:type="auto"/>
            <w:vMerge w:val="restart"/>
            <w:shd w:val="clear" w:color="auto" w:fill="auto"/>
            <w:vAlign w:val="center"/>
          </w:tcPr>
          <w:p w14:paraId="5A0F9EB7" w14:textId="6D2E3BA0" w:rsidR="0004139F" w:rsidRPr="0004139F" w:rsidRDefault="0004139F" w:rsidP="00CD2A22">
            <w:pPr>
              <w:widowControl/>
              <w:jc w:val="center"/>
              <w:rPr>
                <w:rFonts w:ascii="Times New Roman" w:eastAsia="DengXian" w:hAnsi="Times New Roman" w:cs="Times New Roman"/>
                <w:b/>
                <w:bCs/>
                <w:kern w:val="0"/>
                <w:sz w:val="20"/>
                <w:szCs w:val="20"/>
              </w:rPr>
            </w:pPr>
            <w:r w:rsidRPr="0004139F">
              <w:rPr>
                <w:rFonts w:ascii="Times New Roman" w:eastAsia="DengXian" w:hAnsi="Times New Roman" w:cs="Times New Roman"/>
                <w:b/>
                <w:bCs/>
                <w:kern w:val="0"/>
                <w:sz w:val="20"/>
                <w:szCs w:val="20"/>
              </w:rPr>
              <w:t>UL RU</w:t>
            </w:r>
          </w:p>
        </w:tc>
        <w:tc>
          <w:tcPr>
            <w:tcW w:w="0" w:type="auto"/>
            <w:shd w:val="clear" w:color="auto" w:fill="auto"/>
            <w:vAlign w:val="center"/>
          </w:tcPr>
          <w:p w14:paraId="2448C6D9" w14:textId="3B767916" w:rsidR="0004139F" w:rsidRPr="0004139F" w:rsidRDefault="0004139F" w:rsidP="00CD2A22">
            <w:pPr>
              <w:widowControl/>
              <w:jc w:val="center"/>
              <w:rPr>
                <w:rFonts w:ascii="Times New Roman" w:eastAsia="DengXian" w:hAnsi="Times New Roman" w:cs="Times New Roman"/>
                <w:b/>
                <w:bCs/>
                <w:kern w:val="0"/>
                <w:sz w:val="20"/>
                <w:szCs w:val="20"/>
              </w:rPr>
            </w:pPr>
            <w:r w:rsidRPr="0004139F">
              <w:rPr>
                <w:rFonts w:ascii="Times New Roman" w:eastAsia="DengXian" w:hAnsi="Times New Roman" w:cs="Times New Roman"/>
                <w:b/>
                <w:bCs/>
                <w:kern w:val="0"/>
                <w:sz w:val="20"/>
                <w:szCs w:val="20"/>
              </w:rPr>
              <w:t>Type-1</w:t>
            </w:r>
          </w:p>
        </w:tc>
        <w:tc>
          <w:tcPr>
            <w:tcW w:w="0" w:type="auto"/>
            <w:shd w:val="clear" w:color="auto" w:fill="auto"/>
            <w:vAlign w:val="center"/>
          </w:tcPr>
          <w:p w14:paraId="170129AF" w14:textId="120A7FEA" w:rsidR="0004139F" w:rsidRPr="0004139F" w:rsidRDefault="0004139F" w:rsidP="00B92C06">
            <w:pPr>
              <w:jc w:val="center"/>
              <w:rPr>
                <w:rFonts w:ascii="Times New Roman" w:eastAsia="DengXian" w:hAnsi="Times New Roman" w:cs="Times New Roman"/>
                <w:color w:val="000000"/>
                <w:sz w:val="20"/>
                <w:szCs w:val="20"/>
              </w:rPr>
            </w:pPr>
            <w:r w:rsidRPr="0004139F">
              <w:rPr>
                <w:rFonts w:ascii="Times New Roman" w:eastAsia="DengXian" w:hAnsi="Times New Roman" w:cs="Times New Roman"/>
                <w:color w:val="000000"/>
                <w:sz w:val="20"/>
                <w:szCs w:val="20"/>
              </w:rPr>
              <w:t>1.88%</w:t>
            </w:r>
          </w:p>
        </w:tc>
        <w:tc>
          <w:tcPr>
            <w:tcW w:w="0" w:type="auto"/>
            <w:shd w:val="clear" w:color="auto" w:fill="auto"/>
            <w:vAlign w:val="center"/>
          </w:tcPr>
          <w:p w14:paraId="22A8D08E" w14:textId="37D9FBF1" w:rsidR="0004139F" w:rsidRPr="0004139F" w:rsidRDefault="0004139F" w:rsidP="00B92C06">
            <w:pPr>
              <w:jc w:val="center"/>
              <w:rPr>
                <w:rFonts w:ascii="Times New Roman" w:eastAsia="DengXian" w:hAnsi="Times New Roman" w:cs="Times New Roman"/>
                <w:color w:val="000000"/>
                <w:sz w:val="20"/>
                <w:szCs w:val="20"/>
              </w:rPr>
            </w:pPr>
            <w:r w:rsidRPr="0004139F">
              <w:rPr>
                <w:rFonts w:ascii="Times New Roman" w:eastAsia="DengXian" w:hAnsi="Times New Roman" w:cs="Times New Roman"/>
                <w:color w:val="000000"/>
                <w:sz w:val="20"/>
                <w:szCs w:val="20"/>
              </w:rPr>
              <w:t>5.47%</w:t>
            </w:r>
          </w:p>
        </w:tc>
        <w:tc>
          <w:tcPr>
            <w:tcW w:w="0" w:type="auto"/>
            <w:shd w:val="clear" w:color="auto" w:fill="auto"/>
            <w:vAlign w:val="center"/>
          </w:tcPr>
          <w:p w14:paraId="415590FB" w14:textId="40A30E6A" w:rsidR="0004139F" w:rsidRPr="0004139F" w:rsidRDefault="0004139F" w:rsidP="00B92C06">
            <w:pPr>
              <w:jc w:val="center"/>
              <w:rPr>
                <w:rFonts w:ascii="Times New Roman" w:eastAsia="DengXian" w:hAnsi="Times New Roman" w:cs="Times New Roman"/>
                <w:color w:val="000000"/>
                <w:sz w:val="20"/>
                <w:szCs w:val="20"/>
              </w:rPr>
            </w:pPr>
            <w:r w:rsidRPr="0004139F">
              <w:rPr>
                <w:rFonts w:ascii="Times New Roman" w:eastAsia="DengXian" w:hAnsi="Times New Roman" w:cs="Times New Roman"/>
                <w:color w:val="000000"/>
                <w:sz w:val="20"/>
                <w:szCs w:val="20"/>
              </w:rPr>
              <w:t>11.58%</w:t>
            </w:r>
          </w:p>
        </w:tc>
      </w:tr>
      <w:tr w:rsidR="0004139F" w:rsidRPr="0004139F" w14:paraId="1FCCAF90" w14:textId="77777777" w:rsidTr="00B92C06">
        <w:trPr>
          <w:trHeight w:val="278"/>
        </w:trPr>
        <w:tc>
          <w:tcPr>
            <w:tcW w:w="0" w:type="auto"/>
            <w:vMerge/>
          </w:tcPr>
          <w:p w14:paraId="5A57DDF0" w14:textId="77777777" w:rsidR="0004139F" w:rsidRPr="0004139F" w:rsidRDefault="0004139F" w:rsidP="00CD2A22">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37EF0098" w14:textId="51CDAC4D" w:rsidR="0004139F" w:rsidRPr="0004139F" w:rsidRDefault="0004139F" w:rsidP="00CD2A22">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66F6918C" w14:textId="4B100C4B" w:rsidR="0004139F" w:rsidRPr="0004139F" w:rsidRDefault="0004139F" w:rsidP="00CD2A22">
            <w:pPr>
              <w:widowControl/>
              <w:jc w:val="center"/>
              <w:rPr>
                <w:rFonts w:ascii="Times New Roman" w:eastAsia="DengXian" w:hAnsi="Times New Roman" w:cs="Times New Roman"/>
                <w:b/>
                <w:bCs/>
                <w:kern w:val="0"/>
                <w:sz w:val="20"/>
                <w:szCs w:val="20"/>
              </w:rPr>
            </w:pPr>
            <w:r w:rsidRPr="0004139F">
              <w:rPr>
                <w:rFonts w:ascii="Times New Roman" w:eastAsia="DengXian" w:hAnsi="Times New Roman" w:cs="Times New Roman"/>
                <w:b/>
                <w:bCs/>
                <w:kern w:val="0"/>
                <w:sz w:val="20"/>
                <w:szCs w:val="20"/>
              </w:rPr>
              <w:t>Type-2</w:t>
            </w:r>
          </w:p>
        </w:tc>
        <w:tc>
          <w:tcPr>
            <w:tcW w:w="0" w:type="auto"/>
            <w:shd w:val="clear" w:color="auto" w:fill="auto"/>
            <w:vAlign w:val="center"/>
          </w:tcPr>
          <w:p w14:paraId="1C3A88E5" w14:textId="4A6CC562" w:rsidR="0004139F" w:rsidRPr="0004139F" w:rsidRDefault="0004139F" w:rsidP="00B92C06">
            <w:pPr>
              <w:jc w:val="center"/>
              <w:rPr>
                <w:rFonts w:ascii="Times New Roman" w:eastAsia="DengXian" w:hAnsi="Times New Roman" w:cs="Times New Roman"/>
                <w:color w:val="000000"/>
                <w:sz w:val="20"/>
                <w:szCs w:val="20"/>
              </w:rPr>
            </w:pPr>
            <w:r w:rsidRPr="0004139F">
              <w:rPr>
                <w:rFonts w:ascii="Times New Roman" w:eastAsia="DengXian" w:hAnsi="Times New Roman" w:cs="Times New Roman"/>
                <w:color w:val="000000"/>
                <w:sz w:val="20"/>
                <w:szCs w:val="20"/>
              </w:rPr>
              <w:t>7.25%</w:t>
            </w:r>
          </w:p>
        </w:tc>
        <w:tc>
          <w:tcPr>
            <w:tcW w:w="0" w:type="auto"/>
            <w:shd w:val="clear" w:color="auto" w:fill="auto"/>
            <w:vAlign w:val="center"/>
          </w:tcPr>
          <w:p w14:paraId="0CA2754A" w14:textId="49DD2861" w:rsidR="0004139F" w:rsidRPr="0004139F" w:rsidRDefault="0004139F" w:rsidP="00B92C06">
            <w:pPr>
              <w:jc w:val="center"/>
              <w:rPr>
                <w:rFonts w:ascii="Times New Roman" w:eastAsia="DengXian" w:hAnsi="Times New Roman" w:cs="Times New Roman"/>
                <w:color w:val="000000"/>
                <w:sz w:val="20"/>
                <w:szCs w:val="20"/>
              </w:rPr>
            </w:pPr>
            <w:r w:rsidRPr="0004139F">
              <w:rPr>
                <w:rFonts w:ascii="Times New Roman" w:eastAsia="DengXian" w:hAnsi="Times New Roman" w:cs="Times New Roman"/>
                <w:color w:val="000000"/>
                <w:sz w:val="20"/>
                <w:szCs w:val="20"/>
              </w:rPr>
              <w:t>20.65%</w:t>
            </w:r>
          </w:p>
        </w:tc>
        <w:tc>
          <w:tcPr>
            <w:tcW w:w="0" w:type="auto"/>
            <w:shd w:val="clear" w:color="auto" w:fill="auto"/>
            <w:vAlign w:val="center"/>
          </w:tcPr>
          <w:p w14:paraId="4F7A3EEB" w14:textId="4462DAAB" w:rsidR="0004139F" w:rsidRPr="0004139F" w:rsidRDefault="0004139F" w:rsidP="00B92C06">
            <w:pPr>
              <w:jc w:val="center"/>
              <w:rPr>
                <w:rFonts w:ascii="Times New Roman" w:eastAsia="DengXian" w:hAnsi="Times New Roman" w:cs="Times New Roman"/>
                <w:color w:val="000000"/>
                <w:sz w:val="20"/>
                <w:szCs w:val="20"/>
              </w:rPr>
            </w:pPr>
            <w:r w:rsidRPr="0004139F">
              <w:rPr>
                <w:rFonts w:ascii="Times New Roman" w:eastAsia="DengXian" w:hAnsi="Times New Roman" w:cs="Times New Roman"/>
                <w:color w:val="000000"/>
                <w:sz w:val="20"/>
                <w:szCs w:val="20"/>
              </w:rPr>
              <w:t>41.58%</w:t>
            </w:r>
          </w:p>
        </w:tc>
      </w:tr>
      <w:tr w:rsidR="0004139F" w:rsidRPr="0004139F" w14:paraId="22272429" w14:textId="77777777" w:rsidTr="00807668">
        <w:trPr>
          <w:trHeight w:val="278"/>
        </w:trPr>
        <w:tc>
          <w:tcPr>
            <w:tcW w:w="0" w:type="auto"/>
            <w:vMerge w:val="restart"/>
            <w:vAlign w:val="center"/>
          </w:tcPr>
          <w:p w14:paraId="6C5F7FEB" w14:textId="1A8C5ADD" w:rsidR="0004139F" w:rsidRPr="0004139F" w:rsidRDefault="0004139F" w:rsidP="00CD2A22">
            <w:pPr>
              <w:widowControl/>
              <w:jc w:val="center"/>
              <w:rPr>
                <w:rFonts w:ascii="Times New Roman" w:eastAsia="DengXian" w:hAnsi="Times New Roman" w:cs="Times New Roman"/>
                <w:b/>
                <w:bCs/>
                <w:kern w:val="0"/>
                <w:sz w:val="20"/>
                <w:szCs w:val="20"/>
              </w:rPr>
            </w:pPr>
            <w:r w:rsidRPr="0004139F">
              <w:rPr>
                <w:rFonts w:ascii="Times New Roman" w:eastAsia="DengXian" w:hAnsi="Times New Roman" w:cs="Times New Roman"/>
                <w:b/>
                <w:bCs/>
                <w:kern w:val="0"/>
                <w:sz w:val="20"/>
                <w:szCs w:val="20"/>
              </w:rPr>
              <w:t>Baseline</w:t>
            </w:r>
          </w:p>
        </w:tc>
        <w:tc>
          <w:tcPr>
            <w:tcW w:w="0" w:type="auto"/>
            <w:vMerge w:val="restart"/>
            <w:shd w:val="clear" w:color="auto" w:fill="auto"/>
            <w:vAlign w:val="center"/>
          </w:tcPr>
          <w:p w14:paraId="762E8AEC" w14:textId="77EA2377" w:rsidR="0004139F" w:rsidRPr="0004139F" w:rsidRDefault="0004139F" w:rsidP="00CD2A22">
            <w:pPr>
              <w:widowControl/>
              <w:jc w:val="center"/>
              <w:rPr>
                <w:rFonts w:ascii="Times New Roman" w:eastAsia="DengXian" w:hAnsi="Times New Roman" w:cs="Times New Roman"/>
                <w:b/>
                <w:bCs/>
                <w:kern w:val="0"/>
                <w:sz w:val="20"/>
                <w:szCs w:val="20"/>
              </w:rPr>
            </w:pPr>
            <w:r w:rsidRPr="0004139F">
              <w:rPr>
                <w:rFonts w:ascii="Times New Roman" w:eastAsia="DengXian" w:hAnsi="Times New Roman" w:cs="Times New Roman"/>
                <w:b/>
                <w:bCs/>
                <w:kern w:val="0"/>
                <w:sz w:val="20"/>
                <w:szCs w:val="20"/>
              </w:rPr>
              <w:t xml:space="preserve">DL average-UPT </w:t>
            </w:r>
            <w:r w:rsidRPr="0004139F">
              <w:rPr>
                <w:rFonts w:ascii="Times New Roman" w:eastAsia="DengXian" w:hAnsi="Times New Roman" w:cs="Times New Roman"/>
                <w:b/>
                <w:bCs/>
                <w:color w:val="000000"/>
                <w:kern w:val="0"/>
                <w:sz w:val="20"/>
                <w:szCs w:val="20"/>
              </w:rPr>
              <w:t>CDF</w:t>
            </w:r>
          </w:p>
        </w:tc>
        <w:tc>
          <w:tcPr>
            <w:tcW w:w="0" w:type="auto"/>
            <w:shd w:val="clear" w:color="auto" w:fill="auto"/>
            <w:vAlign w:val="center"/>
            <w:hideMark/>
          </w:tcPr>
          <w:p w14:paraId="729480D5" w14:textId="1A82B403" w:rsidR="0004139F" w:rsidRPr="0004139F" w:rsidRDefault="0004139F" w:rsidP="00CD2A22">
            <w:pPr>
              <w:widowControl/>
              <w:jc w:val="center"/>
              <w:rPr>
                <w:rFonts w:ascii="Times New Roman" w:eastAsia="DengXian" w:hAnsi="Times New Roman" w:cs="Times New Roman"/>
                <w:b/>
                <w:bCs/>
                <w:kern w:val="0"/>
                <w:sz w:val="20"/>
                <w:szCs w:val="20"/>
              </w:rPr>
            </w:pPr>
            <w:r w:rsidRPr="0004139F">
              <w:rPr>
                <w:rFonts w:ascii="Times New Roman" w:eastAsia="DengXian" w:hAnsi="Times New Roman" w:cs="Times New Roman"/>
                <w:b/>
                <w:bCs/>
                <w:kern w:val="0"/>
                <w:sz w:val="20"/>
                <w:szCs w:val="20"/>
              </w:rPr>
              <w:t>Mean</w:t>
            </w:r>
          </w:p>
        </w:tc>
        <w:tc>
          <w:tcPr>
            <w:tcW w:w="0" w:type="auto"/>
            <w:shd w:val="clear" w:color="auto" w:fill="auto"/>
            <w:vAlign w:val="center"/>
          </w:tcPr>
          <w:p w14:paraId="461F6A62" w14:textId="1D21082E" w:rsidR="0004139F" w:rsidRPr="0004139F" w:rsidRDefault="0004139F" w:rsidP="00B92C06">
            <w:pPr>
              <w:jc w:val="center"/>
              <w:rPr>
                <w:rFonts w:ascii="Times New Roman" w:eastAsia="DengXian" w:hAnsi="Times New Roman" w:cs="Times New Roman"/>
                <w:color w:val="000000"/>
                <w:sz w:val="20"/>
                <w:szCs w:val="20"/>
              </w:rPr>
            </w:pPr>
            <w:r w:rsidRPr="0004139F">
              <w:rPr>
                <w:rFonts w:ascii="Times New Roman" w:eastAsia="DengXian" w:hAnsi="Times New Roman" w:cs="Times New Roman"/>
                <w:color w:val="000000"/>
                <w:sz w:val="20"/>
                <w:szCs w:val="20"/>
              </w:rPr>
              <w:t>38.75</w:t>
            </w:r>
          </w:p>
        </w:tc>
        <w:tc>
          <w:tcPr>
            <w:tcW w:w="0" w:type="auto"/>
            <w:shd w:val="clear" w:color="auto" w:fill="auto"/>
            <w:vAlign w:val="center"/>
          </w:tcPr>
          <w:p w14:paraId="3E4106F2" w14:textId="17438D60" w:rsidR="0004139F" w:rsidRPr="0004139F" w:rsidRDefault="0004139F" w:rsidP="00B92C06">
            <w:pPr>
              <w:jc w:val="center"/>
              <w:rPr>
                <w:rFonts w:ascii="Times New Roman" w:eastAsia="DengXian" w:hAnsi="Times New Roman" w:cs="Times New Roman"/>
                <w:color w:val="000000"/>
                <w:sz w:val="20"/>
                <w:szCs w:val="20"/>
              </w:rPr>
            </w:pPr>
            <w:r w:rsidRPr="0004139F">
              <w:rPr>
                <w:rFonts w:ascii="Times New Roman" w:eastAsia="DengXian" w:hAnsi="Times New Roman" w:cs="Times New Roman"/>
                <w:color w:val="000000"/>
                <w:sz w:val="20"/>
                <w:szCs w:val="20"/>
              </w:rPr>
              <w:t>38.02</w:t>
            </w:r>
          </w:p>
        </w:tc>
        <w:tc>
          <w:tcPr>
            <w:tcW w:w="0" w:type="auto"/>
            <w:shd w:val="clear" w:color="auto" w:fill="auto"/>
            <w:vAlign w:val="center"/>
          </w:tcPr>
          <w:p w14:paraId="5FB4477B" w14:textId="15936C5A" w:rsidR="0004139F" w:rsidRPr="0004139F" w:rsidRDefault="0004139F" w:rsidP="00B92C06">
            <w:pPr>
              <w:jc w:val="center"/>
              <w:rPr>
                <w:rFonts w:ascii="Times New Roman" w:eastAsia="DengXian" w:hAnsi="Times New Roman" w:cs="Times New Roman"/>
                <w:color w:val="000000"/>
                <w:sz w:val="20"/>
                <w:szCs w:val="20"/>
              </w:rPr>
            </w:pPr>
            <w:r w:rsidRPr="0004139F">
              <w:rPr>
                <w:rFonts w:ascii="Times New Roman" w:eastAsia="DengXian" w:hAnsi="Times New Roman" w:cs="Times New Roman"/>
                <w:color w:val="000000"/>
                <w:sz w:val="20"/>
                <w:szCs w:val="20"/>
              </w:rPr>
              <w:t>35.27</w:t>
            </w:r>
          </w:p>
        </w:tc>
      </w:tr>
      <w:tr w:rsidR="0004139F" w:rsidRPr="0004139F" w14:paraId="6A1D729E" w14:textId="77777777" w:rsidTr="00807668">
        <w:trPr>
          <w:trHeight w:val="278"/>
        </w:trPr>
        <w:tc>
          <w:tcPr>
            <w:tcW w:w="0" w:type="auto"/>
            <w:vMerge/>
            <w:vAlign w:val="center"/>
          </w:tcPr>
          <w:p w14:paraId="7969AF5B" w14:textId="77777777" w:rsidR="0004139F" w:rsidRPr="0004139F" w:rsidRDefault="0004139F" w:rsidP="00CD2A22">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52A2F0A4" w14:textId="26BB4598" w:rsidR="0004139F" w:rsidRPr="0004139F" w:rsidRDefault="0004139F" w:rsidP="00CD2A22">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4FF6A2D0" w14:textId="7D24F8F3" w:rsidR="0004139F" w:rsidRPr="0004139F" w:rsidRDefault="0004139F" w:rsidP="00CD2A22">
            <w:pPr>
              <w:widowControl/>
              <w:jc w:val="center"/>
              <w:rPr>
                <w:rFonts w:ascii="Times New Roman" w:eastAsia="DengXian" w:hAnsi="Times New Roman" w:cs="Times New Roman"/>
                <w:b/>
                <w:bCs/>
                <w:kern w:val="0"/>
                <w:sz w:val="20"/>
                <w:szCs w:val="20"/>
              </w:rPr>
            </w:pPr>
            <w:r w:rsidRPr="0004139F">
              <w:rPr>
                <w:rFonts w:ascii="Times New Roman" w:eastAsia="DengXian" w:hAnsi="Times New Roman" w:cs="Times New Roman"/>
                <w:b/>
                <w:bCs/>
                <w:kern w:val="0"/>
                <w:sz w:val="20"/>
                <w:szCs w:val="20"/>
              </w:rPr>
              <w:t>5%</w:t>
            </w:r>
          </w:p>
        </w:tc>
        <w:tc>
          <w:tcPr>
            <w:tcW w:w="0" w:type="auto"/>
            <w:shd w:val="clear" w:color="auto" w:fill="auto"/>
            <w:vAlign w:val="center"/>
          </w:tcPr>
          <w:p w14:paraId="43D0DA3B" w14:textId="53B06F51" w:rsidR="0004139F" w:rsidRPr="0004139F" w:rsidRDefault="0004139F" w:rsidP="00B92C06">
            <w:pPr>
              <w:jc w:val="center"/>
              <w:rPr>
                <w:rFonts w:ascii="Times New Roman" w:eastAsia="DengXian" w:hAnsi="Times New Roman" w:cs="Times New Roman"/>
                <w:color w:val="000000"/>
                <w:sz w:val="20"/>
                <w:szCs w:val="20"/>
              </w:rPr>
            </w:pPr>
            <w:r w:rsidRPr="0004139F">
              <w:rPr>
                <w:rFonts w:ascii="Times New Roman" w:eastAsia="DengXian" w:hAnsi="Times New Roman" w:cs="Times New Roman"/>
                <w:color w:val="000000"/>
                <w:sz w:val="20"/>
                <w:szCs w:val="20"/>
              </w:rPr>
              <w:t>36.80</w:t>
            </w:r>
          </w:p>
        </w:tc>
        <w:tc>
          <w:tcPr>
            <w:tcW w:w="0" w:type="auto"/>
            <w:shd w:val="clear" w:color="auto" w:fill="auto"/>
            <w:vAlign w:val="center"/>
          </w:tcPr>
          <w:p w14:paraId="3E50ED04" w14:textId="32AB603A" w:rsidR="0004139F" w:rsidRPr="0004139F" w:rsidRDefault="0004139F" w:rsidP="00B92C06">
            <w:pPr>
              <w:jc w:val="center"/>
              <w:rPr>
                <w:rFonts w:ascii="Times New Roman" w:eastAsia="DengXian" w:hAnsi="Times New Roman" w:cs="Times New Roman"/>
                <w:color w:val="000000"/>
                <w:sz w:val="20"/>
                <w:szCs w:val="20"/>
              </w:rPr>
            </w:pPr>
            <w:r w:rsidRPr="0004139F">
              <w:rPr>
                <w:rFonts w:ascii="Times New Roman" w:eastAsia="DengXian" w:hAnsi="Times New Roman" w:cs="Times New Roman"/>
                <w:color w:val="000000"/>
                <w:sz w:val="20"/>
                <w:szCs w:val="20"/>
              </w:rPr>
              <w:t>36.59</w:t>
            </w:r>
          </w:p>
        </w:tc>
        <w:tc>
          <w:tcPr>
            <w:tcW w:w="0" w:type="auto"/>
            <w:shd w:val="clear" w:color="auto" w:fill="auto"/>
            <w:vAlign w:val="center"/>
          </w:tcPr>
          <w:p w14:paraId="41A1754A" w14:textId="739756D3" w:rsidR="0004139F" w:rsidRPr="0004139F" w:rsidRDefault="0004139F" w:rsidP="00B92C06">
            <w:pPr>
              <w:jc w:val="center"/>
              <w:rPr>
                <w:rFonts w:ascii="Times New Roman" w:eastAsia="DengXian" w:hAnsi="Times New Roman" w:cs="Times New Roman"/>
                <w:color w:val="000000"/>
                <w:sz w:val="20"/>
                <w:szCs w:val="20"/>
              </w:rPr>
            </w:pPr>
            <w:r w:rsidRPr="0004139F">
              <w:rPr>
                <w:rFonts w:ascii="Times New Roman" w:eastAsia="DengXian" w:hAnsi="Times New Roman" w:cs="Times New Roman"/>
                <w:color w:val="000000"/>
                <w:sz w:val="20"/>
                <w:szCs w:val="20"/>
              </w:rPr>
              <w:t>27.98</w:t>
            </w:r>
          </w:p>
        </w:tc>
      </w:tr>
      <w:tr w:rsidR="0004139F" w:rsidRPr="0004139F" w14:paraId="3B325509" w14:textId="77777777" w:rsidTr="00807668">
        <w:trPr>
          <w:trHeight w:val="278"/>
        </w:trPr>
        <w:tc>
          <w:tcPr>
            <w:tcW w:w="0" w:type="auto"/>
            <w:vMerge/>
            <w:vAlign w:val="center"/>
          </w:tcPr>
          <w:p w14:paraId="54908996" w14:textId="77777777" w:rsidR="0004139F" w:rsidRPr="0004139F" w:rsidRDefault="0004139F" w:rsidP="00CD2A22">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06C31655" w14:textId="66793FC6" w:rsidR="0004139F" w:rsidRPr="0004139F" w:rsidRDefault="0004139F" w:rsidP="00CD2A22">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053C62D2" w14:textId="65C287E1" w:rsidR="0004139F" w:rsidRPr="0004139F" w:rsidRDefault="0004139F" w:rsidP="00CD2A22">
            <w:pPr>
              <w:widowControl/>
              <w:jc w:val="center"/>
              <w:rPr>
                <w:rFonts w:ascii="Times New Roman" w:eastAsia="DengXian" w:hAnsi="Times New Roman" w:cs="Times New Roman"/>
                <w:b/>
                <w:bCs/>
                <w:kern w:val="0"/>
                <w:sz w:val="20"/>
                <w:szCs w:val="20"/>
              </w:rPr>
            </w:pPr>
            <w:r w:rsidRPr="0004139F">
              <w:rPr>
                <w:rFonts w:ascii="Times New Roman" w:eastAsia="DengXian" w:hAnsi="Times New Roman" w:cs="Times New Roman"/>
                <w:b/>
                <w:bCs/>
                <w:kern w:val="0"/>
                <w:sz w:val="20"/>
                <w:szCs w:val="20"/>
              </w:rPr>
              <w:t>50%</w:t>
            </w:r>
          </w:p>
        </w:tc>
        <w:tc>
          <w:tcPr>
            <w:tcW w:w="0" w:type="auto"/>
            <w:shd w:val="clear" w:color="auto" w:fill="auto"/>
            <w:vAlign w:val="center"/>
          </w:tcPr>
          <w:p w14:paraId="78A7BEA5" w14:textId="0FEAE0FB" w:rsidR="0004139F" w:rsidRPr="0004139F" w:rsidRDefault="0004139F" w:rsidP="00B92C06">
            <w:pPr>
              <w:jc w:val="center"/>
              <w:rPr>
                <w:rFonts w:ascii="Times New Roman" w:eastAsia="DengXian" w:hAnsi="Times New Roman" w:cs="Times New Roman"/>
                <w:color w:val="000000"/>
                <w:sz w:val="20"/>
                <w:szCs w:val="20"/>
              </w:rPr>
            </w:pPr>
            <w:r w:rsidRPr="0004139F">
              <w:rPr>
                <w:rFonts w:ascii="Times New Roman" w:eastAsia="DengXian" w:hAnsi="Times New Roman" w:cs="Times New Roman"/>
                <w:color w:val="000000"/>
                <w:sz w:val="20"/>
                <w:szCs w:val="20"/>
              </w:rPr>
              <w:t>38.61</w:t>
            </w:r>
          </w:p>
        </w:tc>
        <w:tc>
          <w:tcPr>
            <w:tcW w:w="0" w:type="auto"/>
            <w:shd w:val="clear" w:color="auto" w:fill="auto"/>
            <w:vAlign w:val="center"/>
          </w:tcPr>
          <w:p w14:paraId="5649AE29" w14:textId="40C5A81E" w:rsidR="0004139F" w:rsidRPr="0004139F" w:rsidRDefault="0004139F" w:rsidP="00B92C06">
            <w:pPr>
              <w:jc w:val="center"/>
              <w:rPr>
                <w:rFonts w:ascii="Times New Roman" w:eastAsia="DengXian" w:hAnsi="Times New Roman" w:cs="Times New Roman"/>
                <w:color w:val="000000"/>
                <w:sz w:val="20"/>
                <w:szCs w:val="20"/>
              </w:rPr>
            </w:pPr>
            <w:r w:rsidRPr="0004139F">
              <w:rPr>
                <w:rFonts w:ascii="Times New Roman" w:eastAsia="DengXian" w:hAnsi="Times New Roman" w:cs="Times New Roman"/>
                <w:color w:val="000000"/>
                <w:sz w:val="20"/>
                <w:szCs w:val="20"/>
              </w:rPr>
              <w:t>37.77</w:t>
            </w:r>
          </w:p>
        </w:tc>
        <w:tc>
          <w:tcPr>
            <w:tcW w:w="0" w:type="auto"/>
            <w:shd w:val="clear" w:color="auto" w:fill="auto"/>
            <w:vAlign w:val="center"/>
          </w:tcPr>
          <w:p w14:paraId="63AB3C39" w14:textId="79CF63CE" w:rsidR="0004139F" w:rsidRPr="0004139F" w:rsidRDefault="0004139F" w:rsidP="00B92C06">
            <w:pPr>
              <w:jc w:val="center"/>
              <w:rPr>
                <w:rFonts w:ascii="Times New Roman" w:eastAsia="DengXian" w:hAnsi="Times New Roman" w:cs="Times New Roman"/>
                <w:color w:val="000000"/>
                <w:sz w:val="20"/>
                <w:szCs w:val="20"/>
              </w:rPr>
            </w:pPr>
            <w:r w:rsidRPr="0004139F">
              <w:rPr>
                <w:rFonts w:ascii="Times New Roman" w:eastAsia="DengXian" w:hAnsi="Times New Roman" w:cs="Times New Roman"/>
                <w:color w:val="000000"/>
                <w:sz w:val="20"/>
                <w:szCs w:val="20"/>
              </w:rPr>
              <w:t>36.17</w:t>
            </w:r>
          </w:p>
        </w:tc>
      </w:tr>
      <w:tr w:rsidR="0004139F" w:rsidRPr="0004139F" w14:paraId="28611124" w14:textId="77777777" w:rsidTr="00807668">
        <w:trPr>
          <w:trHeight w:val="278"/>
        </w:trPr>
        <w:tc>
          <w:tcPr>
            <w:tcW w:w="0" w:type="auto"/>
            <w:vMerge/>
            <w:vAlign w:val="center"/>
          </w:tcPr>
          <w:p w14:paraId="09046CAA" w14:textId="77777777" w:rsidR="0004139F" w:rsidRPr="0004139F" w:rsidRDefault="0004139F" w:rsidP="00CD2A22">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14F51D8D" w14:textId="47FB2698" w:rsidR="0004139F" w:rsidRPr="0004139F" w:rsidRDefault="0004139F" w:rsidP="00CD2A22">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1A7B778D" w14:textId="22F1B4CF" w:rsidR="0004139F" w:rsidRPr="0004139F" w:rsidRDefault="0004139F" w:rsidP="00CD2A22">
            <w:pPr>
              <w:widowControl/>
              <w:jc w:val="center"/>
              <w:rPr>
                <w:rFonts w:ascii="Times New Roman" w:eastAsia="DengXian" w:hAnsi="Times New Roman" w:cs="Times New Roman"/>
                <w:b/>
                <w:bCs/>
                <w:kern w:val="0"/>
                <w:sz w:val="20"/>
                <w:szCs w:val="20"/>
              </w:rPr>
            </w:pPr>
            <w:r w:rsidRPr="0004139F">
              <w:rPr>
                <w:rFonts w:ascii="Times New Roman" w:eastAsia="DengXian" w:hAnsi="Times New Roman" w:cs="Times New Roman"/>
                <w:b/>
                <w:bCs/>
                <w:kern w:val="0"/>
                <w:sz w:val="20"/>
                <w:szCs w:val="20"/>
              </w:rPr>
              <w:t>95%</w:t>
            </w:r>
          </w:p>
        </w:tc>
        <w:tc>
          <w:tcPr>
            <w:tcW w:w="0" w:type="auto"/>
            <w:shd w:val="clear" w:color="auto" w:fill="auto"/>
            <w:vAlign w:val="center"/>
          </w:tcPr>
          <w:p w14:paraId="0DA62116" w14:textId="2434DF08" w:rsidR="0004139F" w:rsidRPr="0004139F" w:rsidRDefault="0004139F" w:rsidP="00B92C06">
            <w:pPr>
              <w:jc w:val="center"/>
              <w:rPr>
                <w:rFonts w:ascii="Times New Roman" w:eastAsia="DengXian" w:hAnsi="Times New Roman" w:cs="Times New Roman"/>
                <w:color w:val="000000"/>
                <w:sz w:val="20"/>
                <w:szCs w:val="20"/>
              </w:rPr>
            </w:pPr>
            <w:r w:rsidRPr="0004139F">
              <w:rPr>
                <w:rFonts w:ascii="Times New Roman" w:eastAsia="DengXian" w:hAnsi="Times New Roman" w:cs="Times New Roman"/>
                <w:color w:val="000000"/>
                <w:sz w:val="20"/>
                <w:szCs w:val="20"/>
              </w:rPr>
              <w:t>41.15</w:t>
            </w:r>
          </w:p>
        </w:tc>
        <w:tc>
          <w:tcPr>
            <w:tcW w:w="0" w:type="auto"/>
            <w:shd w:val="clear" w:color="auto" w:fill="auto"/>
            <w:vAlign w:val="center"/>
          </w:tcPr>
          <w:p w14:paraId="394FF9B2" w14:textId="1B5CFFDD" w:rsidR="0004139F" w:rsidRPr="0004139F" w:rsidRDefault="0004139F" w:rsidP="00B92C06">
            <w:pPr>
              <w:jc w:val="center"/>
              <w:rPr>
                <w:rFonts w:ascii="Times New Roman" w:eastAsia="DengXian" w:hAnsi="Times New Roman" w:cs="Times New Roman"/>
                <w:color w:val="000000"/>
                <w:sz w:val="20"/>
                <w:szCs w:val="20"/>
              </w:rPr>
            </w:pPr>
            <w:r w:rsidRPr="0004139F">
              <w:rPr>
                <w:rFonts w:ascii="Times New Roman" w:eastAsia="DengXian" w:hAnsi="Times New Roman" w:cs="Times New Roman"/>
                <w:color w:val="000000"/>
                <w:sz w:val="20"/>
                <w:szCs w:val="20"/>
              </w:rPr>
              <w:t>40.31</w:t>
            </w:r>
          </w:p>
        </w:tc>
        <w:tc>
          <w:tcPr>
            <w:tcW w:w="0" w:type="auto"/>
            <w:shd w:val="clear" w:color="auto" w:fill="auto"/>
            <w:vAlign w:val="center"/>
          </w:tcPr>
          <w:p w14:paraId="4C2AFE0D" w14:textId="59D07F79" w:rsidR="0004139F" w:rsidRPr="0004139F" w:rsidRDefault="0004139F" w:rsidP="00B92C06">
            <w:pPr>
              <w:jc w:val="center"/>
              <w:rPr>
                <w:rFonts w:ascii="Times New Roman" w:eastAsia="DengXian" w:hAnsi="Times New Roman" w:cs="Times New Roman"/>
                <w:color w:val="000000"/>
                <w:sz w:val="20"/>
                <w:szCs w:val="20"/>
              </w:rPr>
            </w:pPr>
            <w:r w:rsidRPr="0004139F">
              <w:rPr>
                <w:rFonts w:ascii="Times New Roman" w:eastAsia="DengXian" w:hAnsi="Times New Roman" w:cs="Times New Roman"/>
                <w:color w:val="000000"/>
                <w:sz w:val="20"/>
                <w:szCs w:val="20"/>
              </w:rPr>
              <w:t>39.70</w:t>
            </w:r>
          </w:p>
        </w:tc>
      </w:tr>
      <w:tr w:rsidR="0004139F" w:rsidRPr="0004139F" w14:paraId="3EA89560" w14:textId="77777777" w:rsidTr="00807668">
        <w:trPr>
          <w:trHeight w:val="278"/>
        </w:trPr>
        <w:tc>
          <w:tcPr>
            <w:tcW w:w="0" w:type="auto"/>
            <w:vMerge/>
            <w:vAlign w:val="center"/>
          </w:tcPr>
          <w:p w14:paraId="0EB19627" w14:textId="77777777" w:rsidR="0004139F" w:rsidRPr="0004139F" w:rsidRDefault="0004139F" w:rsidP="00CD2A22">
            <w:pPr>
              <w:widowControl/>
              <w:jc w:val="center"/>
              <w:rPr>
                <w:rFonts w:ascii="Times New Roman" w:eastAsia="DengXian" w:hAnsi="Times New Roman" w:cs="Times New Roman"/>
                <w:b/>
                <w:bCs/>
                <w:kern w:val="0"/>
                <w:sz w:val="20"/>
                <w:szCs w:val="20"/>
              </w:rPr>
            </w:pPr>
          </w:p>
        </w:tc>
        <w:tc>
          <w:tcPr>
            <w:tcW w:w="0" w:type="auto"/>
            <w:vMerge w:val="restart"/>
            <w:shd w:val="clear" w:color="auto" w:fill="auto"/>
            <w:vAlign w:val="center"/>
          </w:tcPr>
          <w:p w14:paraId="2EDB5271" w14:textId="09C96843" w:rsidR="0004139F" w:rsidRPr="0004139F" w:rsidRDefault="0004139F" w:rsidP="00CD2A22">
            <w:pPr>
              <w:widowControl/>
              <w:jc w:val="center"/>
              <w:rPr>
                <w:rFonts w:ascii="Times New Roman" w:eastAsia="DengXian" w:hAnsi="Times New Roman" w:cs="Times New Roman"/>
                <w:b/>
                <w:bCs/>
                <w:kern w:val="0"/>
                <w:sz w:val="20"/>
                <w:szCs w:val="20"/>
              </w:rPr>
            </w:pPr>
            <w:r w:rsidRPr="0004139F">
              <w:rPr>
                <w:rFonts w:ascii="Times New Roman" w:eastAsia="DengXian" w:hAnsi="Times New Roman" w:cs="Times New Roman"/>
                <w:b/>
                <w:bCs/>
                <w:kern w:val="0"/>
                <w:sz w:val="20"/>
                <w:szCs w:val="20"/>
              </w:rPr>
              <w:t xml:space="preserve">UL average-UPT </w:t>
            </w:r>
            <w:r w:rsidRPr="0004139F">
              <w:rPr>
                <w:rFonts w:ascii="Times New Roman" w:eastAsia="DengXian" w:hAnsi="Times New Roman" w:cs="Times New Roman"/>
                <w:b/>
                <w:bCs/>
                <w:color w:val="000000"/>
                <w:kern w:val="0"/>
                <w:sz w:val="20"/>
                <w:szCs w:val="20"/>
              </w:rPr>
              <w:t>CDF</w:t>
            </w:r>
          </w:p>
        </w:tc>
        <w:tc>
          <w:tcPr>
            <w:tcW w:w="0" w:type="auto"/>
            <w:shd w:val="clear" w:color="auto" w:fill="auto"/>
            <w:vAlign w:val="center"/>
            <w:hideMark/>
          </w:tcPr>
          <w:p w14:paraId="2EF69404" w14:textId="62DCA6D9" w:rsidR="0004139F" w:rsidRPr="0004139F" w:rsidRDefault="0004139F" w:rsidP="00CD2A22">
            <w:pPr>
              <w:widowControl/>
              <w:jc w:val="center"/>
              <w:rPr>
                <w:rFonts w:ascii="Times New Roman" w:eastAsia="DengXian" w:hAnsi="Times New Roman" w:cs="Times New Roman"/>
                <w:b/>
                <w:bCs/>
                <w:kern w:val="0"/>
                <w:sz w:val="20"/>
                <w:szCs w:val="20"/>
              </w:rPr>
            </w:pPr>
            <w:r w:rsidRPr="0004139F">
              <w:rPr>
                <w:rFonts w:ascii="Times New Roman" w:eastAsia="DengXian" w:hAnsi="Times New Roman" w:cs="Times New Roman"/>
                <w:b/>
                <w:bCs/>
                <w:kern w:val="0"/>
                <w:sz w:val="20"/>
                <w:szCs w:val="20"/>
              </w:rPr>
              <w:t>Mean</w:t>
            </w:r>
          </w:p>
        </w:tc>
        <w:tc>
          <w:tcPr>
            <w:tcW w:w="0" w:type="auto"/>
            <w:shd w:val="clear" w:color="auto" w:fill="auto"/>
            <w:vAlign w:val="center"/>
          </w:tcPr>
          <w:p w14:paraId="4499248F" w14:textId="2EB73C05" w:rsidR="0004139F" w:rsidRPr="0004139F" w:rsidRDefault="0004139F" w:rsidP="00B92C06">
            <w:pPr>
              <w:jc w:val="center"/>
              <w:rPr>
                <w:rFonts w:ascii="Times New Roman" w:eastAsia="DengXian" w:hAnsi="Times New Roman" w:cs="Times New Roman"/>
                <w:color w:val="000000"/>
                <w:sz w:val="20"/>
                <w:szCs w:val="20"/>
              </w:rPr>
            </w:pPr>
            <w:r w:rsidRPr="0004139F">
              <w:rPr>
                <w:rFonts w:ascii="Times New Roman" w:eastAsia="DengXian" w:hAnsi="Times New Roman" w:cs="Times New Roman"/>
                <w:color w:val="000000"/>
                <w:sz w:val="20"/>
                <w:szCs w:val="20"/>
              </w:rPr>
              <w:t>5.19</w:t>
            </w:r>
          </w:p>
        </w:tc>
        <w:tc>
          <w:tcPr>
            <w:tcW w:w="0" w:type="auto"/>
            <w:shd w:val="clear" w:color="auto" w:fill="auto"/>
            <w:vAlign w:val="center"/>
          </w:tcPr>
          <w:p w14:paraId="421C6A40" w14:textId="46865758" w:rsidR="0004139F" w:rsidRPr="0004139F" w:rsidRDefault="0004139F" w:rsidP="00B92C06">
            <w:pPr>
              <w:jc w:val="center"/>
              <w:rPr>
                <w:rFonts w:ascii="Times New Roman" w:eastAsia="DengXian" w:hAnsi="Times New Roman" w:cs="Times New Roman"/>
                <w:color w:val="000000"/>
                <w:sz w:val="20"/>
                <w:szCs w:val="20"/>
              </w:rPr>
            </w:pPr>
            <w:r w:rsidRPr="0004139F">
              <w:rPr>
                <w:rFonts w:ascii="Times New Roman" w:eastAsia="DengXian" w:hAnsi="Times New Roman" w:cs="Times New Roman"/>
                <w:color w:val="000000"/>
                <w:sz w:val="20"/>
                <w:szCs w:val="20"/>
              </w:rPr>
              <w:t>4.63</w:t>
            </w:r>
          </w:p>
        </w:tc>
        <w:tc>
          <w:tcPr>
            <w:tcW w:w="0" w:type="auto"/>
            <w:shd w:val="clear" w:color="auto" w:fill="auto"/>
            <w:vAlign w:val="center"/>
          </w:tcPr>
          <w:p w14:paraId="5724ED18" w14:textId="2AD1A868" w:rsidR="0004139F" w:rsidRPr="0004139F" w:rsidRDefault="0004139F" w:rsidP="00B92C06">
            <w:pPr>
              <w:jc w:val="center"/>
              <w:rPr>
                <w:rFonts w:ascii="Times New Roman" w:eastAsia="DengXian" w:hAnsi="Times New Roman" w:cs="Times New Roman"/>
                <w:color w:val="000000"/>
                <w:sz w:val="20"/>
                <w:szCs w:val="20"/>
              </w:rPr>
            </w:pPr>
            <w:r w:rsidRPr="0004139F">
              <w:rPr>
                <w:rFonts w:ascii="Times New Roman" w:eastAsia="DengXian" w:hAnsi="Times New Roman" w:cs="Times New Roman"/>
                <w:color w:val="000000"/>
                <w:sz w:val="20"/>
                <w:szCs w:val="20"/>
              </w:rPr>
              <w:t>4.09</w:t>
            </w:r>
          </w:p>
        </w:tc>
      </w:tr>
      <w:tr w:rsidR="0004139F" w:rsidRPr="0004139F" w14:paraId="2C962D72" w14:textId="77777777" w:rsidTr="00B92C06">
        <w:trPr>
          <w:trHeight w:val="278"/>
        </w:trPr>
        <w:tc>
          <w:tcPr>
            <w:tcW w:w="0" w:type="auto"/>
            <w:vMerge/>
          </w:tcPr>
          <w:p w14:paraId="42E71723" w14:textId="77777777" w:rsidR="0004139F" w:rsidRPr="0004139F" w:rsidRDefault="0004139F" w:rsidP="00CD2A22">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64774DAD" w14:textId="4DDA1867" w:rsidR="0004139F" w:rsidRPr="0004139F" w:rsidRDefault="0004139F" w:rsidP="00CD2A22">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4FEBE2D4" w14:textId="1A0B2A00" w:rsidR="0004139F" w:rsidRPr="0004139F" w:rsidRDefault="0004139F" w:rsidP="00CD2A22">
            <w:pPr>
              <w:widowControl/>
              <w:jc w:val="center"/>
              <w:rPr>
                <w:rFonts w:ascii="Times New Roman" w:eastAsia="DengXian" w:hAnsi="Times New Roman" w:cs="Times New Roman"/>
                <w:b/>
                <w:bCs/>
                <w:kern w:val="0"/>
                <w:sz w:val="20"/>
                <w:szCs w:val="20"/>
              </w:rPr>
            </w:pPr>
            <w:r w:rsidRPr="0004139F">
              <w:rPr>
                <w:rFonts w:ascii="Times New Roman" w:eastAsia="DengXian" w:hAnsi="Times New Roman" w:cs="Times New Roman"/>
                <w:b/>
                <w:bCs/>
                <w:kern w:val="0"/>
                <w:sz w:val="20"/>
                <w:szCs w:val="20"/>
              </w:rPr>
              <w:t>5%</w:t>
            </w:r>
          </w:p>
        </w:tc>
        <w:tc>
          <w:tcPr>
            <w:tcW w:w="0" w:type="auto"/>
            <w:shd w:val="clear" w:color="auto" w:fill="auto"/>
            <w:vAlign w:val="center"/>
          </w:tcPr>
          <w:p w14:paraId="2769B7F5" w14:textId="483664AA" w:rsidR="0004139F" w:rsidRPr="0004139F" w:rsidRDefault="0004139F" w:rsidP="00B92C06">
            <w:pPr>
              <w:jc w:val="center"/>
              <w:rPr>
                <w:rFonts w:ascii="Times New Roman" w:eastAsia="DengXian" w:hAnsi="Times New Roman" w:cs="Times New Roman"/>
                <w:color w:val="000000"/>
                <w:sz w:val="20"/>
                <w:szCs w:val="20"/>
              </w:rPr>
            </w:pPr>
            <w:r w:rsidRPr="0004139F">
              <w:rPr>
                <w:rFonts w:ascii="Times New Roman" w:eastAsia="DengXian" w:hAnsi="Times New Roman" w:cs="Times New Roman"/>
                <w:color w:val="000000"/>
                <w:sz w:val="20"/>
                <w:szCs w:val="20"/>
              </w:rPr>
              <w:t>4.95</w:t>
            </w:r>
          </w:p>
        </w:tc>
        <w:tc>
          <w:tcPr>
            <w:tcW w:w="0" w:type="auto"/>
            <w:shd w:val="clear" w:color="auto" w:fill="auto"/>
            <w:vAlign w:val="center"/>
          </w:tcPr>
          <w:p w14:paraId="1DC2FCC9" w14:textId="69C0A127" w:rsidR="0004139F" w:rsidRPr="0004139F" w:rsidRDefault="0004139F" w:rsidP="00B92C06">
            <w:pPr>
              <w:jc w:val="center"/>
              <w:rPr>
                <w:rFonts w:ascii="Times New Roman" w:eastAsia="DengXian" w:hAnsi="Times New Roman" w:cs="Times New Roman"/>
                <w:color w:val="000000"/>
                <w:sz w:val="20"/>
                <w:szCs w:val="20"/>
              </w:rPr>
            </w:pPr>
            <w:r w:rsidRPr="0004139F">
              <w:rPr>
                <w:rFonts w:ascii="Times New Roman" w:eastAsia="DengXian" w:hAnsi="Times New Roman" w:cs="Times New Roman"/>
                <w:color w:val="000000"/>
                <w:sz w:val="20"/>
                <w:szCs w:val="20"/>
              </w:rPr>
              <w:t>4.43</w:t>
            </w:r>
          </w:p>
        </w:tc>
        <w:tc>
          <w:tcPr>
            <w:tcW w:w="0" w:type="auto"/>
            <w:shd w:val="clear" w:color="auto" w:fill="auto"/>
            <w:vAlign w:val="center"/>
          </w:tcPr>
          <w:p w14:paraId="5C686922" w14:textId="1DF33561" w:rsidR="0004139F" w:rsidRPr="0004139F" w:rsidRDefault="0004139F" w:rsidP="00B92C06">
            <w:pPr>
              <w:jc w:val="center"/>
              <w:rPr>
                <w:rFonts w:ascii="Times New Roman" w:eastAsia="DengXian" w:hAnsi="Times New Roman" w:cs="Times New Roman"/>
                <w:color w:val="000000"/>
                <w:sz w:val="20"/>
                <w:szCs w:val="20"/>
              </w:rPr>
            </w:pPr>
            <w:r w:rsidRPr="0004139F">
              <w:rPr>
                <w:rFonts w:ascii="Times New Roman" w:eastAsia="DengXian" w:hAnsi="Times New Roman" w:cs="Times New Roman"/>
                <w:color w:val="000000"/>
                <w:sz w:val="20"/>
                <w:szCs w:val="20"/>
              </w:rPr>
              <w:t>3.86</w:t>
            </w:r>
          </w:p>
        </w:tc>
      </w:tr>
      <w:tr w:rsidR="0004139F" w:rsidRPr="0004139F" w14:paraId="5CDB09E7" w14:textId="77777777" w:rsidTr="00B92C06">
        <w:trPr>
          <w:trHeight w:val="278"/>
        </w:trPr>
        <w:tc>
          <w:tcPr>
            <w:tcW w:w="0" w:type="auto"/>
            <w:vMerge/>
          </w:tcPr>
          <w:p w14:paraId="6BB10BC4" w14:textId="77777777" w:rsidR="0004139F" w:rsidRPr="0004139F" w:rsidRDefault="0004139F" w:rsidP="00CD2A22">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185A3E11" w14:textId="366F6CE3" w:rsidR="0004139F" w:rsidRPr="0004139F" w:rsidRDefault="0004139F" w:rsidP="00CD2A22">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590BC8DF" w14:textId="57E61D0F" w:rsidR="0004139F" w:rsidRPr="0004139F" w:rsidRDefault="0004139F" w:rsidP="00CD2A22">
            <w:pPr>
              <w:widowControl/>
              <w:jc w:val="center"/>
              <w:rPr>
                <w:rFonts w:ascii="Times New Roman" w:eastAsia="DengXian" w:hAnsi="Times New Roman" w:cs="Times New Roman"/>
                <w:b/>
                <w:bCs/>
                <w:kern w:val="0"/>
                <w:sz w:val="20"/>
                <w:szCs w:val="20"/>
              </w:rPr>
            </w:pPr>
            <w:r w:rsidRPr="0004139F">
              <w:rPr>
                <w:rFonts w:ascii="Times New Roman" w:eastAsia="DengXian" w:hAnsi="Times New Roman" w:cs="Times New Roman"/>
                <w:b/>
                <w:bCs/>
                <w:kern w:val="0"/>
                <w:sz w:val="20"/>
                <w:szCs w:val="20"/>
              </w:rPr>
              <w:t>50%</w:t>
            </w:r>
          </w:p>
        </w:tc>
        <w:tc>
          <w:tcPr>
            <w:tcW w:w="0" w:type="auto"/>
            <w:shd w:val="clear" w:color="auto" w:fill="auto"/>
            <w:vAlign w:val="center"/>
          </w:tcPr>
          <w:p w14:paraId="342603C8" w14:textId="16538669" w:rsidR="0004139F" w:rsidRPr="0004139F" w:rsidRDefault="0004139F" w:rsidP="00B92C06">
            <w:pPr>
              <w:jc w:val="center"/>
              <w:rPr>
                <w:rFonts w:ascii="Times New Roman" w:eastAsia="DengXian" w:hAnsi="Times New Roman" w:cs="Times New Roman"/>
                <w:color w:val="000000"/>
                <w:sz w:val="20"/>
                <w:szCs w:val="20"/>
              </w:rPr>
            </w:pPr>
            <w:r w:rsidRPr="0004139F">
              <w:rPr>
                <w:rFonts w:ascii="Times New Roman" w:eastAsia="DengXian" w:hAnsi="Times New Roman" w:cs="Times New Roman"/>
                <w:color w:val="000000"/>
                <w:sz w:val="20"/>
                <w:szCs w:val="20"/>
              </w:rPr>
              <w:t>5.18</w:t>
            </w:r>
          </w:p>
        </w:tc>
        <w:tc>
          <w:tcPr>
            <w:tcW w:w="0" w:type="auto"/>
            <w:shd w:val="clear" w:color="auto" w:fill="auto"/>
            <w:vAlign w:val="center"/>
          </w:tcPr>
          <w:p w14:paraId="316BD14B" w14:textId="1D581827" w:rsidR="0004139F" w:rsidRPr="0004139F" w:rsidRDefault="0004139F" w:rsidP="00B92C06">
            <w:pPr>
              <w:jc w:val="center"/>
              <w:rPr>
                <w:rFonts w:ascii="Times New Roman" w:eastAsia="DengXian" w:hAnsi="Times New Roman" w:cs="Times New Roman"/>
                <w:color w:val="000000"/>
                <w:sz w:val="20"/>
                <w:szCs w:val="20"/>
              </w:rPr>
            </w:pPr>
            <w:r w:rsidRPr="0004139F">
              <w:rPr>
                <w:rFonts w:ascii="Times New Roman" w:eastAsia="DengXian" w:hAnsi="Times New Roman" w:cs="Times New Roman"/>
                <w:color w:val="000000"/>
                <w:sz w:val="20"/>
                <w:szCs w:val="20"/>
              </w:rPr>
              <w:t>4.61</w:t>
            </w:r>
          </w:p>
        </w:tc>
        <w:tc>
          <w:tcPr>
            <w:tcW w:w="0" w:type="auto"/>
            <w:shd w:val="clear" w:color="auto" w:fill="auto"/>
            <w:vAlign w:val="center"/>
          </w:tcPr>
          <w:p w14:paraId="10490896" w14:textId="57A357E0" w:rsidR="0004139F" w:rsidRPr="0004139F" w:rsidRDefault="0004139F" w:rsidP="00B92C06">
            <w:pPr>
              <w:jc w:val="center"/>
              <w:rPr>
                <w:rFonts w:ascii="Times New Roman" w:eastAsia="DengXian" w:hAnsi="Times New Roman" w:cs="Times New Roman"/>
                <w:color w:val="000000"/>
                <w:sz w:val="20"/>
                <w:szCs w:val="20"/>
              </w:rPr>
            </w:pPr>
            <w:r w:rsidRPr="0004139F">
              <w:rPr>
                <w:rFonts w:ascii="Times New Roman" w:eastAsia="DengXian" w:hAnsi="Times New Roman" w:cs="Times New Roman"/>
                <w:color w:val="000000"/>
                <w:sz w:val="20"/>
                <w:szCs w:val="20"/>
              </w:rPr>
              <w:t>4.08</w:t>
            </w:r>
          </w:p>
        </w:tc>
      </w:tr>
      <w:tr w:rsidR="0004139F" w:rsidRPr="0004139F" w14:paraId="60DCD498" w14:textId="77777777" w:rsidTr="00B92C06">
        <w:trPr>
          <w:trHeight w:val="278"/>
        </w:trPr>
        <w:tc>
          <w:tcPr>
            <w:tcW w:w="0" w:type="auto"/>
            <w:vMerge/>
          </w:tcPr>
          <w:p w14:paraId="39238B54" w14:textId="77777777" w:rsidR="0004139F" w:rsidRPr="0004139F" w:rsidRDefault="0004139F" w:rsidP="00CD2A22">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5A17D196" w14:textId="021D4D1A" w:rsidR="0004139F" w:rsidRPr="0004139F" w:rsidRDefault="0004139F" w:rsidP="00CD2A22">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5ED04C32" w14:textId="3B7053BD" w:rsidR="0004139F" w:rsidRPr="0004139F" w:rsidRDefault="0004139F" w:rsidP="00CD2A22">
            <w:pPr>
              <w:widowControl/>
              <w:jc w:val="center"/>
              <w:rPr>
                <w:rFonts w:ascii="Times New Roman" w:eastAsia="DengXian" w:hAnsi="Times New Roman" w:cs="Times New Roman"/>
                <w:b/>
                <w:bCs/>
                <w:kern w:val="0"/>
                <w:sz w:val="20"/>
                <w:szCs w:val="20"/>
              </w:rPr>
            </w:pPr>
            <w:r w:rsidRPr="0004139F">
              <w:rPr>
                <w:rFonts w:ascii="Times New Roman" w:eastAsia="DengXian" w:hAnsi="Times New Roman" w:cs="Times New Roman"/>
                <w:b/>
                <w:bCs/>
                <w:kern w:val="0"/>
                <w:sz w:val="20"/>
                <w:szCs w:val="20"/>
              </w:rPr>
              <w:t>95%</w:t>
            </w:r>
          </w:p>
        </w:tc>
        <w:tc>
          <w:tcPr>
            <w:tcW w:w="0" w:type="auto"/>
            <w:shd w:val="clear" w:color="auto" w:fill="auto"/>
            <w:vAlign w:val="center"/>
          </w:tcPr>
          <w:p w14:paraId="7807F8CC" w14:textId="306EFFB2" w:rsidR="0004139F" w:rsidRPr="0004139F" w:rsidRDefault="0004139F" w:rsidP="00B92C06">
            <w:pPr>
              <w:jc w:val="center"/>
              <w:rPr>
                <w:rFonts w:ascii="Times New Roman" w:eastAsia="DengXian" w:hAnsi="Times New Roman" w:cs="Times New Roman"/>
                <w:color w:val="000000"/>
                <w:sz w:val="20"/>
                <w:szCs w:val="20"/>
              </w:rPr>
            </w:pPr>
            <w:r w:rsidRPr="0004139F">
              <w:rPr>
                <w:rFonts w:ascii="Times New Roman" w:eastAsia="DengXian" w:hAnsi="Times New Roman" w:cs="Times New Roman"/>
                <w:color w:val="000000"/>
                <w:sz w:val="20"/>
                <w:szCs w:val="20"/>
              </w:rPr>
              <w:t>5.47</w:t>
            </w:r>
          </w:p>
        </w:tc>
        <w:tc>
          <w:tcPr>
            <w:tcW w:w="0" w:type="auto"/>
            <w:shd w:val="clear" w:color="auto" w:fill="auto"/>
            <w:vAlign w:val="center"/>
          </w:tcPr>
          <w:p w14:paraId="64E093C2" w14:textId="2D5428E8" w:rsidR="0004139F" w:rsidRPr="0004139F" w:rsidRDefault="0004139F" w:rsidP="00B92C06">
            <w:pPr>
              <w:jc w:val="center"/>
              <w:rPr>
                <w:rFonts w:ascii="Times New Roman" w:eastAsia="DengXian" w:hAnsi="Times New Roman" w:cs="Times New Roman"/>
                <w:color w:val="000000"/>
                <w:sz w:val="20"/>
                <w:szCs w:val="20"/>
              </w:rPr>
            </w:pPr>
            <w:r w:rsidRPr="0004139F">
              <w:rPr>
                <w:rFonts w:ascii="Times New Roman" w:eastAsia="DengXian" w:hAnsi="Times New Roman" w:cs="Times New Roman"/>
                <w:color w:val="000000"/>
                <w:sz w:val="20"/>
                <w:szCs w:val="20"/>
              </w:rPr>
              <w:t>4.88</w:t>
            </w:r>
          </w:p>
        </w:tc>
        <w:tc>
          <w:tcPr>
            <w:tcW w:w="0" w:type="auto"/>
            <w:shd w:val="clear" w:color="auto" w:fill="auto"/>
            <w:vAlign w:val="center"/>
          </w:tcPr>
          <w:p w14:paraId="169157AA" w14:textId="10B20C93" w:rsidR="0004139F" w:rsidRPr="0004139F" w:rsidRDefault="0004139F" w:rsidP="00B92C06">
            <w:pPr>
              <w:jc w:val="center"/>
              <w:rPr>
                <w:rFonts w:ascii="Times New Roman" w:eastAsia="DengXian" w:hAnsi="Times New Roman" w:cs="Times New Roman"/>
                <w:color w:val="000000"/>
                <w:sz w:val="20"/>
                <w:szCs w:val="20"/>
              </w:rPr>
            </w:pPr>
            <w:r w:rsidRPr="0004139F">
              <w:rPr>
                <w:rFonts w:ascii="Times New Roman" w:eastAsia="DengXian" w:hAnsi="Times New Roman" w:cs="Times New Roman"/>
                <w:color w:val="000000"/>
                <w:sz w:val="20"/>
                <w:szCs w:val="20"/>
              </w:rPr>
              <w:t>4.36</w:t>
            </w:r>
          </w:p>
        </w:tc>
      </w:tr>
      <w:tr w:rsidR="0004139F" w:rsidRPr="0004139F" w14:paraId="5537C0AF" w14:textId="77777777" w:rsidTr="00807668">
        <w:trPr>
          <w:trHeight w:val="278"/>
        </w:trPr>
        <w:tc>
          <w:tcPr>
            <w:tcW w:w="0" w:type="auto"/>
            <w:vMerge w:val="restart"/>
            <w:vAlign w:val="center"/>
          </w:tcPr>
          <w:p w14:paraId="085D0BCD" w14:textId="1586A110" w:rsidR="0004139F" w:rsidRPr="0004139F" w:rsidRDefault="0004139F" w:rsidP="00CD2A22">
            <w:pPr>
              <w:widowControl/>
              <w:jc w:val="center"/>
              <w:rPr>
                <w:rFonts w:ascii="Times New Roman" w:eastAsia="DengXian" w:hAnsi="Times New Roman" w:cs="Times New Roman"/>
                <w:b/>
                <w:bCs/>
                <w:kern w:val="0"/>
                <w:sz w:val="20"/>
                <w:szCs w:val="20"/>
              </w:rPr>
            </w:pPr>
            <w:r w:rsidRPr="0004139F">
              <w:rPr>
                <w:rFonts w:ascii="Times New Roman" w:eastAsia="DengXian" w:hAnsi="Times New Roman" w:cs="Times New Roman"/>
                <w:b/>
                <w:bCs/>
                <w:kern w:val="0"/>
                <w:sz w:val="20"/>
                <w:szCs w:val="20"/>
              </w:rPr>
              <w:t>Dynamic SBFD</w:t>
            </w:r>
          </w:p>
        </w:tc>
        <w:tc>
          <w:tcPr>
            <w:tcW w:w="0" w:type="auto"/>
            <w:vMerge w:val="restart"/>
            <w:shd w:val="clear" w:color="auto" w:fill="auto"/>
            <w:vAlign w:val="center"/>
          </w:tcPr>
          <w:p w14:paraId="6FF35C1C" w14:textId="23A4E7CB" w:rsidR="0004139F" w:rsidRPr="0004139F" w:rsidRDefault="0004139F" w:rsidP="00CD2A22">
            <w:pPr>
              <w:widowControl/>
              <w:jc w:val="center"/>
              <w:rPr>
                <w:rFonts w:ascii="Times New Roman" w:eastAsia="DengXian" w:hAnsi="Times New Roman" w:cs="Times New Roman"/>
                <w:b/>
                <w:bCs/>
                <w:kern w:val="0"/>
                <w:sz w:val="20"/>
                <w:szCs w:val="20"/>
              </w:rPr>
            </w:pPr>
            <w:r w:rsidRPr="0004139F">
              <w:rPr>
                <w:rFonts w:ascii="Times New Roman" w:eastAsia="DengXian" w:hAnsi="Times New Roman" w:cs="Times New Roman"/>
                <w:b/>
                <w:bCs/>
                <w:kern w:val="0"/>
                <w:sz w:val="20"/>
                <w:szCs w:val="20"/>
              </w:rPr>
              <w:t xml:space="preserve">DL average-UPT </w:t>
            </w:r>
            <w:r w:rsidRPr="0004139F">
              <w:rPr>
                <w:rFonts w:ascii="Times New Roman" w:eastAsia="DengXian" w:hAnsi="Times New Roman" w:cs="Times New Roman"/>
                <w:b/>
                <w:bCs/>
                <w:color w:val="000000"/>
                <w:kern w:val="0"/>
                <w:sz w:val="20"/>
                <w:szCs w:val="20"/>
              </w:rPr>
              <w:t>CDF</w:t>
            </w:r>
          </w:p>
        </w:tc>
        <w:tc>
          <w:tcPr>
            <w:tcW w:w="0" w:type="auto"/>
            <w:shd w:val="clear" w:color="auto" w:fill="auto"/>
            <w:vAlign w:val="center"/>
          </w:tcPr>
          <w:p w14:paraId="66219528" w14:textId="1BAAA073" w:rsidR="0004139F" w:rsidRPr="0004139F" w:rsidRDefault="0004139F" w:rsidP="00CD2A22">
            <w:pPr>
              <w:widowControl/>
              <w:jc w:val="center"/>
              <w:rPr>
                <w:rFonts w:ascii="Times New Roman" w:eastAsia="DengXian" w:hAnsi="Times New Roman" w:cs="Times New Roman"/>
                <w:b/>
                <w:bCs/>
                <w:kern w:val="0"/>
                <w:sz w:val="20"/>
                <w:szCs w:val="20"/>
              </w:rPr>
            </w:pPr>
            <w:r w:rsidRPr="0004139F">
              <w:rPr>
                <w:rFonts w:ascii="Times New Roman" w:eastAsia="DengXian" w:hAnsi="Times New Roman" w:cs="Times New Roman"/>
                <w:b/>
                <w:bCs/>
                <w:kern w:val="0"/>
                <w:sz w:val="20"/>
                <w:szCs w:val="20"/>
              </w:rPr>
              <w:t>Mean</w:t>
            </w:r>
          </w:p>
        </w:tc>
        <w:tc>
          <w:tcPr>
            <w:tcW w:w="0" w:type="auto"/>
            <w:shd w:val="clear" w:color="auto" w:fill="auto"/>
            <w:vAlign w:val="center"/>
          </w:tcPr>
          <w:p w14:paraId="31640A75" w14:textId="19991109" w:rsidR="0004139F" w:rsidRPr="0004139F" w:rsidRDefault="0004139F" w:rsidP="00B92C06">
            <w:pPr>
              <w:jc w:val="center"/>
              <w:rPr>
                <w:rFonts w:ascii="Times New Roman" w:eastAsia="DengXian" w:hAnsi="Times New Roman" w:cs="Times New Roman"/>
                <w:color w:val="000000"/>
                <w:sz w:val="20"/>
                <w:szCs w:val="20"/>
              </w:rPr>
            </w:pPr>
            <w:r w:rsidRPr="0004139F">
              <w:rPr>
                <w:rFonts w:ascii="Times New Roman" w:eastAsia="DengXian" w:hAnsi="Times New Roman" w:cs="Times New Roman"/>
                <w:color w:val="000000"/>
                <w:sz w:val="20"/>
                <w:szCs w:val="20"/>
              </w:rPr>
              <w:t>39.38</w:t>
            </w:r>
          </w:p>
        </w:tc>
        <w:tc>
          <w:tcPr>
            <w:tcW w:w="0" w:type="auto"/>
            <w:shd w:val="clear" w:color="auto" w:fill="auto"/>
            <w:vAlign w:val="center"/>
          </w:tcPr>
          <w:p w14:paraId="65F1E5B2" w14:textId="202F5180" w:rsidR="0004139F" w:rsidRPr="0004139F" w:rsidRDefault="0004139F" w:rsidP="00B92C06">
            <w:pPr>
              <w:jc w:val="center"/>
              <w:rPr>
                <w:rFonts w:ascii="Times New Roman" w:eastAsia="DengXian" w:hAnsi="Times New Roman" w:cs="Times New Roman"/>
                <w:color w:val="000000"/>
                <w:sz w:val="20"/>
                <w:szCs w:val="20"/>
              </w:rPr>
            </w:pPr>
            <w:r w:rsidRPr="0004139F">
              <w:rPr>
                <w:rFonts w:ascii="Times New Roman" w:eastAsia="DengXian" w:hAnsi="Times New Roman" w:cs="Times New Roman"/>
                <w:color w:val="000000"/>
                <w:sz w:val="20"/>
                <w:szCs w:val="20"/>
              </w:rPr>
              <w:t>38.46</w:t>
            </w:r>
          </w:p>
        </w:tc>
        <w:tc>
          <w:tcPr>
            <w:tcW w:w="0" w:type="auto"/>
            <w:shd w:val="clear" w:color="auto" w:fill="auto"/>
            <w:vAlign w:val="center"/>
          </w:tcPr>
          <w:p w14:paraId="0C05CA8A" w14:textId="52565D10" w:rsidR="0004139F" w:rsidRPr="0004139F" w:rsidRDefault="0004139F" w:rsidP="00B92C06">
            <w:pPr>
              <w:jc w:val="center"/>
              <w:rPr>
                <w:rFonts w:ascii="Times New Roman" w:eastAsia="DengXian" w:hAnsi="Times New Roman" w:cs="Times New Roman"/>
                <w:color w:val="000000"/>
                <w:sz w:val="20"/>
                <w:szCs w:val="20"/>
              </w:rPr>
            </w:pPr>
            <w:r w:rsidRPr="0004139F">
              <w:rPr>
                <w:rFonts w:ascii="Times New Roman" w:eastAsia="DengXian" w:hAnsi="Times New Roman" w:cs="Times New Roman"/>
                <w:color w:val="000000"/>
                <w:sz w:val="20"/>
                <w:szCs w:val="20"/>
              </w:rPr>
              <w:t>36.61</w:t>
            </w:r>
          </w:p>
        </w:tc>
      </w:tr>
      <w:tr w:rsidR="0004139F" w:rsidRPr="0004139F" w14:paraId="72AC80FA" w14:textId="77777777" w:rsidTr="00B92C06">
        <w:trPr>
          <w:trHeight w:val="278"/>
        </w:trPr>
        <w:tc>
          <w:tcPr>
            <w:tcW w:w="0" w:type="auto"/>
            <w:vMerge/>
          </w:tcPr>
          <w:p w14:paraId="60BB5854" w14:textId="77777777" w:rsidR="0004139F" w:rsidRPr="0004139F" w:rsidRDefault="0004139F" w:rsidP="00CD2A22">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7D169C74" w14:textId="749A5BA9" w:rsidR="0004139F" w:rsidRPr="0004139F" w:rsidRDefault="0004139F" w:rsidP="00CD2A22">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677D10AA" w14:textId="7BDA1EAF" w:rsidR="0004139F" w:rsidRPr="0004139F" w:rsidRDefault="0004139F" w:rsidP="00CD2A22">
            <w:pPr>
              <w:widowControl/>
              <w:jc w:val="center"/>
              <w:rPr>
                <w:rFonts w:ascii="Times New Roman" w:eastAsia="DengXian" w:hAnsi="Times New Roman" w:cs="Times New Roman"/>
                <w:b/>
                <w:bCs/>
                <w:kern w:val="0"/>
                <w:sz w:val="20"/>
                <w:szCs w:val="20"/>
              </w:rPr>
            </w:pPr>
            <w:r w:rsidRPr="0004139F">
              <w:rPr>
                <w:rFonts w:ascii="Times New Roman" w:eastAsia="DengXian" w:hAnsi="Times New Roman" w:cs="Times New Roman"/>
                <w:b/>
                <w:bCs/>
                <w:kern w:val="0"/>
                <w:sz w:val="20"/>
                <w:szCs w:val="20"/>
              </w:rPr>
              <w:t>5%</w:t>
            </w:r>
          </w:p>
        </w:tc>
        <w:tc>
          <w:tcPr>
            <w:tcW w:w="0" w:type="auto"/>
            <w:shd w:val="clear" w:color="auto" w:fill="auto"/>
            <w:vAlign w:val="center"/>
          </w:tcPr>
          <w:p w14:paraId="43F533A2" w14:textId="563D062E" w:rsidR="0004139F" w:rsidRPr="0004139F" w:rsidRDefault="0004139F" w:rsidP="00B92C06">
            <w:pPr>
              <w:jc w:val="center"/>
              <w:rPr>
                <w:rFonts w:ascii="Times New Roman" w:eastAsia="DengXian" w:hAnsi="Times New Roman" w:cs="Times New Roman"/>
                <w:color w:val="000000"/>
                <w:sz w:val="20"/>
                <w:szCs w:val="20"/>
              </w:rPr>
            </w:pPr>
            <w:r w:rsidRPr="0004139F">
              <w:rPr>
                <w:rFonts w:ascii="Times New Roman" w:eastAsia="DengXian" w:hAnsi="Times New Roman" w:cs="Times New Roman"/>
                <w:color w:val="000000"/>
                <w:sz w:val="20"/>
                <w:szCs w:val="20"/>
              </w:rPr>
              <w:t>37.25</w:t>
            </w:r>
          </w:p>
        </w:tc>
        <w:tc>
          <w:tcPr>
            <w:tcW w:w="0" w:type="auto"/>
            <w:shd w:val="clear" w:color="auto" w:fill="auto"/>
            <w:vAlign w:val="center"/>
          </w:tcPr>
          <w:p w14:paraId="30CA9A94" w14:textId="7E22E49B" w:rsidR="0004139F" w:rsidRPr="0004139F" w:rsidRDefault="0004139F" w:rsidP="00B92C06">
            <w:pPr>
              <w:jc w:val="center"/>
              <w:rPr>
                <w:rFonts w:ascii="Times New Roman" w:eastAsia="DengXian" w:hAnsi="Times New Roman" w:cs="Times New Roman"/>
                <w:color w:val="000000"/>
                <w:sz w:val="20"/>
                <w:szCs w:val="20"/>
              </w:rPr>
            </w:pPr>
            <w:r w:rsidRPr="0004139F">
              <w:rPr>
                <w:rFonts w:ascii="Times New Roman" w:eastAsia="DengXian" w:hAnsi="Times New Roman" w:cs="Times New Roman"/>
                <w:color w:val="000000"/>
                <w:sz w:val="20"/>
                <w:szCs w:val="20"/>
              </w:rPr>
              <w:t>36.77</w:t>
            </w:r>
          </w:p>
        </w:tc>
        <w:tc>
          <w:tcPr>
            <w:tcW w:w="0" w:type="auto"/>
            <w:shd w:val="clear" w:color="auto" w:fill="auto"/>
            <w:vAlign w:val="center"/>
          </w:tcPr>
          <w:p w14:paraId="6798F99A" w14:textId="1BA8FC9B" w:rsidR="0004139F" w:rsidRPr="0004139F" w:rsidRDefault="0004139F" w:rsidP="00B92C06">
            <w:pPr>
              <w:jc w:val="center"/>
              <w:rPr>
                <w:rFonts w:ascii="Times New Roman" w:eastAsia="DengXian" w:hAnsi="Times New Roman" w:cs="Times New Roman"/>
                <w:color w:val="000000"/>
                <w:sz w:val="20"/>
                <w:szCs w:val="20"/>
              </w:rPr>
            </w:pPr>
            <w:r w:rsidRPr="0004139F">
              <w:rPr>
                <w:rFonts w:ascii="Times New Roman" w:eastAsia="DengXian" w:hAnsi="Times New Roman" w:cs="Times New Roman"/>
                <w:color w:val="000000"/>
                <w:sz w:val="20"/>
                <w:szCs w:val="20"/>
              </w:rPr>
              <w:t>33.05</w:t>
            </w:r>
          </w:p>
        </w:tc>
      </w:tr>
      <w:tr w:rsidR="0004139F" w:rsidRPr="0004139F" w14:paraId="203D6EA1" w14:textId="77777777" w:rsidTr="00B92C06">
        <w:trPr>
          <w:trHeight w:val="278"/>
        </w:trPr>
        <w:tc>
          <w:tcPr>
            <w:tcW w:w="0" w:type="auto"/>
            <w:vMerge/>
          </w:tcPr>
          <w:p w14:paraId="2A3840FC" w14:textId="77777777" w:rsidR="0004139F" w:rsidRPr="0004139F" w:rsidRDefault="0004139F" w:rsidP="00CD2A22">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35A4537E" w14:textId="0E388AFA" w:rsidR="0004139F" w:rsidRPr="0004139F" w:rsidRDefault="0004139F" w:rsidP="00CD2A22">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7C23C9CF" w14:textId="79D827A4" w:rsidR="0004139F" w:rsidRPr="0004139F" w:rsidRDefault="0004139F" w:rsidP="00CD2A22">
            <w:pPr>
              <w:widowControl/>
              <w:jc w:val="center"/>
              <w:rPr>
                <w:rFonts w:ascii="Times New Roman" w:eastAsia="DengXian" w:hAnsi="Times New Roman" w:cs="Times New Roman"/>
                <w:b/>
                <w:bCs/>
                <w:kern w:val="0"/>
                <w:sz w:val="20"/>
                <w:szCs w:val="20"/>
              </w:rPr>
            </w:pPr>
            <w:r w:rsidRPr="0004139F">
              <w:rPr>
                <w:rFonts w:ascii="Times New Roman" w:eastAsia="DengXian" w:hAnsi="Times New Roman" w:cs="Times New Roman"/>
                <w:b/>
                <w:bCs/>
                <w:kern w:val="0"/>
                <w:sz w:val="20"/>
                <w:szCs w:val="20"/>
              </w:rPr>
              <w:t>50%</w:t>
            </w:r>
          </w:p>
        </w:tc>
        <w:tc>
          <w:tcPr>
            <w:tcW w:w="0" w:type="auto"/>
            <w:shd w:val="clear" w:color="auto" w:fill="auto"/>
            <w:vAlign w:val="center"/>
          </w:tcPr>
          <w:p w14:paraId="0401FD85" w14:textId="3CEF882C" w:rsidR="0004139F" w:rsidRPr="0004139F" w:rsidRDefault="0004139F" w:rsidP="00B92C06">
            <w:pPr>
              <w:jc w:val="center"/>
              <w:rPr>
                <w:rFonts w:ascii="Times New Roman" w:eastAsia="DengXian" w:hAnsi="Times New Roman" w:cs="Times New Roman"/>
                <w:color w:val="000000"/>
                <w:sz w:val="20"/>
                <w:szCs w:val="20"/>
              </w:rPr>
            </w:pPr>
            <w:r w:rsidRPr="0004139F">
              <w:rPr>
                <w:rFonts w:ascii="Times New Roman" w:eastAsia="DengXian" w:hAnsi="Times New Roman" w:cs="Times New Roman"/>
                <w:color w:val="000000"/>
                <w:sz w:val="20"/>
                <w:szCs w:val="20"/>
              </w:rPr>
              <w:t>39.24</w:t>
            </w:r>
          </w:p>
        </w:tc>
        <w:tc>
          <w:tcPr>
            <w:tcW w:w="0" w:type="auto"/>
            <w:shd w:val="clear" w:color="auto" w:fill="auto"/>
            <w:vAlign w:val="center"/>
          </w:tcPr>
          <w:p w14:paraId="5B677968" w14:textId="4C47CCDC" w:rsidR="0004139F" w:rsidRPr="0004139F" w:rsidRDefault="0004139F" w:rsidP="00B92C06">
            <w:pPr>
              <w:jc w:val="center"/>
              <w:rPr>
                <w:rFonts w:ascii="Times New Roman" w:eastAsia="DengXian" w:hAnsi="Times New Roman" w:cs="Times New Roman"/>
                <w:color w:val="000000"/>
                <w:sz w:val="20"/>
                <w:szCs w:val="20"/>
              </w:rPr>
            </w:pPr>
            <w:r w:rsidRPr="0004139F">
              <w:rPr>
                <w:rFonts w:ascii="Times New Roman" w:eastAsia="DengXian" w:hAnsi="Times New Roman" w:cs="Times New Roman"/>
                <w:color w:val="000000"/>
                <w:sz w:val="20"/>
                <w:szCs w:val="20"/>
              </w:rPr>
              <w:t>38.05</w:t>
            </w:r>
          </w:p>
        </w:tc>
        <w:tc>
          <w:tcPr>
            <w:tcW w:w="0" w:type="auto"/>
            <w:shd w:val="clear" w:color="auto" w:fill="auto"/>
            <w:vAlign w:val="center"/>
          </w:tcPr>
          <w:p w14:paraId="2BA97D6C" w14:textId="798AFBB2" w:rsidR="0004139F" w:rsidRPr="0004139F" w:rsidRDefault="0004139F" w:rsidP="00B92C06">
            <w:pPr>
              <w:jc w:val="center"/>
              <w:rPr>
                <w:rFonts w:ascii="Times New Roman" w:eastAsia="DengXian" w:hAnsi="Times New Roman" w:cs="Times New Roman"/>
                <w:color w:val="000000"/>
                <w:sz w:val="20"/>
                <w:szCs w:val="20"/>
              </w:rPr>
            </w:pPr>
            <w:r w:rsidRPr="0004139F">
              <w:rPr>
                <w:rFonts w:ascii="Times New Roman" w:eastAsia="DengXian" w:hAnsi="Times New Roman" w:cs="Times New Roman"/>
                <w:color w:val="000000"/>
                <w:sz w:val="20"/>
                <w:szCs w:val="20"/>
              </w:rPr>
              <w:t>36.56</w:t>
            </w:r>
          </w:p>
        </w:tc>
      </w:tr>
      <w:tr w:rsidR="0004139F" w:rsidRPr="0004139F" w14:paraId="2C75524D" w14:textId="77777777" w:rsidTr="00B92C06">
        <w:trPr>
          <w:trHeight w:val="278"/>
        </w:trPr>
        <w:tc>
          <w:tcPr>
            <w:tcW w:w="0" w:type="auto"/>
            <w:vMerge/>
          </w:tcPr>
          <w:p w14:paraId="69881B0E" w14:textId="77777777" w:rsidR="0004139F" w:rsidRPr="0004139F" w:rsidRDefault="0004139F" w:rsidP="00CD2A22">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0BF36534" w14:textId="4B21C4CF" w:rsidR="0004139F" w:rsidRPr="0004139F" w:rsidRDefault="0004139F" w:rsidP="00CD2A22">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137E2AE0" w14:textId="7475B962" w:rsidR="0004139F" w:rsidRPr="0004139F" w:rsidRDefault="0004139F" w:rsidP="00CD2A22">
            <w:pPr>
              <w:widowControl/>
              <w:jc w:val="center"/>
              <w:rPr>
                <w:rFonts w:ascii="Times New Roman" w:eastAsia="DengXian" w:hAnsi="Times New Roman" w:cs="Times New Roman"/>
                <w:b/>
                <w:bCs/>
                <w:kern w:val="0"/>
                <w:sz w:val="20"/>
                <w:szCs w:val="20"/>
              </w:rPr>
            </w:pPr>
            <w:r w:rsidRPr="0004139F">
              <w:rPr>
                <w:rFonts w:ascii="Times New Roman" w:eastAsia="DengXian" w:hAnsi="Times New Roman" w:cs="Times New Roman"/>
                <w:b/>
                <w:bCs/>
                <w:kern w:val="0"/>
                <w:sz w:val="20"/>
                <w:szCs w:val="20"/>
              </w:rPr>
              <w:t>95%</w:t>
            </w:r>
          </w:p>
        </w:tc>
        <w:tc>
          <w:tcPr>
            <w:tcW w:w="0" w:type="auto"/>
            <w:shd w:val="clear" w:color="auto" w:fill="auto"/>
            <w:vAlign w:val="center"/>
          </w:tcPr>
          <w:p w14:paraId="6A3F8294" w14:textId="63E6CB75" w:rsidR="0004139F" w:rsidRPr="0004139F" w:rsidRDefault="0004139F" w:rsidP="00B92C06">
            <w:pPr>
              <w:jc w:val="center"/>
              <w:rPr>
                <w:rFonts w:ascii="Times New Roman" w:eastAsia="DengXian" w:hAnsi="Times New Roman" w:cs="Times New Roman"/>
                <w:color w:val="000000"/>
                <w:sz w:val="20"/>
                <w:szCs w:val="20"/>
              </w:rPr>
            </w:pPr>
            <w:r w:rsidRPr="0004139F">
              <w:rPr>
                <w:rFonts w:ascii="Times New Roman" w:eastAsia="DengXian" w:hAnsi="Times New Roman" w:cs="Times New Roman"/>
                <w:color w:val="000000"/>
                <w:sz w:val="20"/>
                <w:szCs w:val="20"/>
              </w:rPr>
              <w:t>42.31</w:t>
            </w:r>
          </w:p>
        </w:tc>
        <w:tc>
          <w:tcPr>
            <w:tcW w:w="0" w:type="auto"/>
            <w:shd w:val="clear" w:color="auto" w:fill="auto"/>
            <w:vAlign w:val="center"/>
          </w:tcPr>
          <w:p w14:paraId="2181523E" w14:textId="281821A5" w:rsidR="0004139F" w:rsidRPr="0004139F" w:rsidRDefault="0004139F" w:rsidP="00B92C06">
            <w:pPr>
              <w:jc w:val="center"/>
              <w:rPr>
                <w:rFonts w:ascii="Times New Roman" w:eastAsia="DengXian" w:hAnsi="Times New Roman" w:cs="Times New Roman"/>
                <w:color w:val="000000"/>
                <w:sz w:val="20"/>
                <w:szCs w:val="20"/>
              </w:rPr>
            </w:pPr>
            <w:r w:rsidRPr="0004139F">
              <w:rPr>
                <w:rFonts w:ascii="Times New Roman" w:eastAsia="DengXian" w:hAnsi="Times New Roman" w:cs="Times New Roman"/>
                <w:color w:val="000000"/>
                <w:sz w:val="20"/>
                <w:szCs w:val="20"/>
              </w:rPr>
              <w:t>41.37</w:t>
            </w:r>
          </w:p>
        </w:tc>
        <w:tc>
          <w:tcPr>
            <w:tcW w:w="0" w:type="auto"/>
            <w:shd w:val="clear" w:color="auto" w:fill="auto"/>
            <w:vAlign w:val="center"/>
          </w:tcPr>
          <w:p w14:paraId="793CCC44" w14:textId="40CF7E20" w:rsidR="0004139F" w:rsidRPr="0004139F" w:rsidRDefault="0004139F" w:rsidP="00B92C06">
            <w:pPr>
              <w:jc w:val="center"/>
              <w:rPr>
                <w:rFonts w:ascii="Times New Roman" w:eastAsia="DengXian" w:hAnsi="Times New Roman" w:cs="Times New Roman"/>
                <w:color w:val="000000"/>
                <w:sz w:val="20"/>
                <w:szCs w:val="20"/>
              </w:rPr>
            </w:pPr>
            <w:r w:rsidRPr="0004139F">
              <w:rPr>
                <w:rFonts w:ascii="Times New Roman" w:eastAsia="DengXian" w:hAnsi="Times New Roman" w:cs="Times New Roman"/>
                <w:color w:val="000000"/>
                <w:sz w:val="20"/>
                <w:szCs w:val="20"/>
              </w:rPr>
              <w:t>40.39</w:t>
            </w:r>
          </w:p>
        </w:tc>
      </w:tr>
      <w:tr w:rsidR="0004139F" w:rsidRPr="0004139F" w14:paraId="7B29E0BA" w14:textId="77777777" w:rsidTr="00B92C06">
        <w:trPr>
          <w:trHeight w:val="278"/>
        </w:trPr>
        <w:tc>
          <w:tcPr>
            <w:tcW w:w="0" w:type="auto"/>
            <w:vMerge/>
          </w:tcPr>
          <w:p w14:paraId="259E2407" w14:textId="77777777" w:rsidR="0004139F" w:rsidRPr="0004139F" w:rsidRDefault="0004139F" w:rsidP="00CD2A22">
            <w:pPr>
              <w:widowControl/>
              <w:jc w:val="center"/>
              <w:rPr>
                <w:rFonts w:ascii="Times New Roman" w:eastAsia="DengXian" w:hAnsi="Times New Roman" w:cs="Times New Roman"/>
                <w:b/>
                <w:bCs/>
                <w:kern w:val="0"/>
                <w:sz w:val="20"/>
                <w:szCs w:val="20"/>
              </w:rPr>
            </w:pPr>
          </w:p>
        </w:tc>
        <w:tc>
          <w:tcPr>
            <w:tcW w:w="0" w:type="auto"/>
            <w:vMerge w:val="restart"/>
            <w:shd w:val="clear" w:color="auto" w:fill="auto"/>
            <w:vAlign w:val="center"/>
          </w:tcPr>
          <w:p w14:paraId="0C8858EF" w14:textId="2582CA78" w:rsidR="0004139F" w:rsidRPr="0004139F" w:rsidRDefault="0004139F" w:rsidP="00CD2A22">
            <w:pPr>
              <w:widowControl/>
              <w:jc w:val="center"/>
              <w:rPr>
                <w:rFonts w:ascii="Times New Roman" w:eastAsia="DengXian" w:hAnsi="Times New Roman" w:cs="Times New Roman"/>
                <w:b/>
                <w:bCs/>
                <w:kern w:val="0"/>
                <w:sz w:val="20"/>
                <w:szCs w:val="20"/>
              </w:rPr>
            </w:pPr>
            <w:r w:rsidRPr="0004139F">
              <w:rPr>
                <w:rFonts w:ascii="Times New Roman" w:eastAsia="DengXian" w:hAnsi="Times New Roman" w:cs="Times New Roman"/>
                <w:b/>
                <w:bCs/>
                <w:kern w:val="0"/>
                <w:sz w:val="20"/>
                <w:szCs w:val="20"/>
              </w:rPr>
              <w:t xml:space="preserve">UL average-UPT </w:t>
            </w:r>
            <w:r w:rsidRPr="0004139F">
              <w:rPr>
                <w:rFonts w:ascii="Times New Roman" w:eastAsia="DengXian" w:hAnsi="Times New Roman" w:cs="Times New Roman"/>
                <w:b/>
                <w:bCs/>
                <w:color w:val="000000"/>
                <w:kern w:val="0"/>
                <w:sz w:val="20"/>
                <w:szCs w:val="20"/>
              </w:rPr>
              <w:t>CDF</w:t>
            </w:r>
          </w:p>
        </w:tc>
        <w:tc>
          <w:tcPr>
            <w:tcW w:w="0" w:type="auto"/>
            <w:shd w:val="clear" w:color="auto" w:fill="auto"/>
            <w:vAlign w:val="center"/>
          </w:tcPr>
          <w:p w14:paraId="65C8770E" w14:textId="6F8E17B8" w:rsidR="0004139F" w:rsidRPr="0004139F" w:rsidRDefault="0004139F" w:rsidP="00CD2A22">
            <w:pPr>
              <w:widowControl/>
              <w:jc w:val="center"/>
              <w:rPr>
                <w:rFonts w:ascii="Times New Roman" w:eastAsia="DengXian" w:hAnsi="Times New Roman" w:cs="Times New Roman"/>
                <w:b/>
                <w:bCs/>
                <w:kern w:val="0"/>
                <w:sz w:val="20"/>
                <w:szCs w:val="20"/>
              </w:rPr>
            </w:pPr>
            <w:r w:rsidRPr="0004139F">
              <w:rPr>
                <w:rFonts w:ascii="Times New Roman" w:eastAsia="DengXian" w:hAnsi="Times New Roman" w:cs="Times New Roman"/>
                <w:b/>
                <w:bCs/>
                <w:kern w:val="0"/>
                <w:sz w:val="20"/>
                <w:szCs w:val="20"/>
              </w:rPr>
              <w:t>Mean</w:t>
            </w:r>
          </w:p>
        </w:tc>
        <w:tc>
          <w:tcPr>
            <w:tcW w:w="0" w:type="auto"/>
            <w:shd w:val="clear" w:color="auto" w:fill="auto"/>
            <w:vAlign w:val="center"/>
          </w:tcPr>
          <w:p w14:paraId="568C30B2" w14:textId="73265A87" w:rsidR="0004139F" w:rsidRPr="0004139F" w:rsidRDefault="0004139F" w:rsidP="00B92C06">
            <w:pPr>
              <w:jc w:val="center"/>
              <w:rPr>
                <w:rFonts w:ascii="Times New Roman" w:eastAsia="DengXian" w:hAnsi="Times New Roman" w:cs="Times New Roman"/>
                <w:color w:val="000000"/>
                <w:sz w:val="20"/>
                <w:szCs w:val="20"/>
              </w:rPr>
            </w:pPr>
            <w:r w:rsidRPr="0004139F">
              <w:rPr>
                <w:rFonts w:ascii="Times New Roman" w:eastAsia="DengXian" w:hAnsi="Times New Roman" w:cs="Times New Roman"/>
                <w:color w:val="000000"/>
                <w:sz w:val="20"/>
                <w:szCs w:val="20"/>
              </w:rPr>
              <w:t>3.31</w:t>
            </w:r>
          </w:p>
        </w:tc>
        <w:tc>
          <w:tcPr>
            <w:tcW w:w="0" w:type="auto"/>
            <w:shd w:val="clear" w:color="auto" w:fill="auto"/>
            <w:vAlign w:val="center"/>
          </w:tcPr>
          <w:p w14:paraId="5B3509FC" w14:textId="216BE322" w:rsidR="0004139F" w:rsidRPr="0004139F" w:rsidRDefault="0004139F" w:rsidP="00B92C06">
            <w:pPr>
              <w:jc w:val="center"/>
              <w:rPr>
                <w:rFonts w:ascii="Times New Roman" w:eastAsia="DengXian" w:hAnsi="Times New Roman" w:cs="Times New Roman"/>
                <w:color w:val="000000"/>
                <w:sz w:val="20"/>
                <w:szCs w:val="20"/>
              </w:rPr>
            </w:pPr>
            <w:r w:rsidRPr="0004139F">
              <w:rPr>
                <w:rFonts w:ascii="Times New Roman" w:eastAsia="DengXian" w:hAnsi="Times New Roman" w:cs="Times New Roman"/>
                <w:color w:val="000000"/>
                <w:sz w:val="20"/>
                <w:szCs w:val="20"/>
              </w:rPr>
              <w:t>3.22</w:t>
            </w:r>
          </w:p>
        </w:tc>
        <w:tc>
          <w:tcPr>
            <w:tcW w:w="0" w:type="auto"/>
            <w:shd w:val="clear" w:color="auto" w:fill="auto"/>
            <w:vAlign w:val="center"/>
          </w:tcPr>
          <w:p w14:paraId="1CCCE2EA" w14:textId="42F54D05" w:rsidR="0004139F" w:rsidRPr="0004139F" w:rsidRDefault="0004139F" w:rsidP="00B92C06">
            <w:pPr>
              <w:jc w:val="center"/>
              <w:rPr>
                <w:rFonts w:ascii="Times New Roman" w:eastAsia="DengXian" w:hAnsi="Times New Roman" w:cs="Times New Roman"/>
                <w:color w:val="000000"/>
                <w:sz w:val="20"/>
                <w:szCs w:val="20"/>
              </w:rPr>
            </w:pPr>
            <w:r w:rsidRPr="0004139F">
              <w:rPr>
                <w:rFonts w:ascii="Times New Roman" w:eastAsia="DengXian" w:hAnsi="Times New Roman" w:cs="Times New Roman"/>
                <w:color w:val="000000"/>
                <w:sz w:val="20"/>
                <w:szCs w:val="20"/>
              </w:rPr>
              <w:t>3.23</w:t>
            </w:r>
          </w:p>
        </w:tc>
      </w:tr>
      <w:tr w:rsidR="0004139F" w:rsidRPr="0004139F" w14:paraId="465276CA" w14:textId="77777777" w:rsidTr="00B92C06">
        <w:trPr>
          <w:trHeight w:val="278"/>
        </w:trPr>
        <w:tc>
          <w:tcPr>
            <w:tcW w:w="0" w:type="auto"/>
            <w:vMerge/>
          </w:tcPr>
          <w:p w14:paraId="238EE459" w14:textId="77777777" w:rsidR="0004139F" w:rsidRPr="0004139F" w:rsidRDefault="0004139F" w:rsidP="00CD2A22">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0A8906FE" w14:textId="3ED8F07E" w:rsidR="0004139F" w:rsidRPr="0004139F" w:rsidRDefault="0004139F" w:rsidP="00CD2A22">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45DDF545" w14:textId="3930F0AB" w:rsidR="0004139F" w:rsidRPr="0004139F" w:rsidRDefault="0004139F" w:rsidP="00CD2A22">
            <w:pPr>
              <w:widowControl/>
              <w:jc w:val="center"/>
              <w:rPr>
                <w:rFonts w:ascii="Times New Roman" w:eastAsia="DengXian" w:hAnsi="Times New Roman" w:cs="Times New Roman"/>
                <w:b/>
                <w:bCs/>
                <w:kern w:val="0"/>
                <w:sz w:val="20"/>
                <w:szCs w:val="20"/>
              </w:rPr>
            </w:pPr>
            <w:r w:rsidRPr="0004139F">
              <w:rPr>
                <w:rFonts w:ascii="Times New Roman" w:eastAsia="DengXian" w:hAnsi="Times New Roman" w:cs="Times New Roman"/>
                <w:b/>
                <w:bCs/>
                <w:kern w:val="0"/>
                <w:sz w:val="20"/>
                <w:szCs w:val="20"/>
              </w:rPr>
              <w:t>5%</w:t>
            </w:r>
          </w:p>
        </w:tc>
        <w:tc>
          <w:tcPr>
            <w:tcW w:w="0" w:type="auto"/>
            <w:shd w:val="clear" w:color="auto" w:fill="auto"/>
            <w:vAlign w:val="center"/>
          </w:tcPr>
          <w:p w14:paraId="6F173E57" w14:textId="57987F19" w:rsidR="0004139F" w:rsidRPr="0004139F" w:rsidRDefault="0004139F" w:rsidP="00B92C06">
            <w:pPr>
              <w:jc w:val="center"/>
              <w:rPr>
                <w:rFonts w:ascii="Times New Roman" w:eastAsia="DengXian" w:hAnsi="Times New Roman" w:cs="Times New Roman"/>
                <w:color w:val="000000"/>
                <w:sz w:val="20"/>
                <w:szCs w:val="20"/>
              </w:rPr>
            </w:pPr>
            <w:r w:rsidRPr="0004139F">
              <w:rPr>
                <w:rFonts w:ascii="Times New Roman" w:eastAsia="DengXian" w:hAnsi="Times New Roman" w:cs="Times New Roman"/>
                <w:color w:val="000000"/>
                <w:sz w:val="20"/>
                <w:szCs w:val="20"/>
              </w:rPr>
              <w:t>3.04</w:t>
            </w:r>
          </w:p>
        </w:tc>
        <w:tc>
          <w:tcPr>
            <w:tcW w:w="0" w:type="auto"/>
            <w:shd w:val="clear" w:color="auto" w:fill="auto"/>
            <w:vAlign w:val="center"/>
          </w:tcPr>
          <w:p w14:paraId="69BF8D7C" w14:textId="1050CA76" w:rsidR="0004139F" w:rsidRPr="0004139F" w:rsidRDefault="0004139F" w:rsidP="00B92C06">
            <w:pPr>
              <w:jc w:val="center"/>
              <w:rPr>
                <w:rFonts w:ascii="Times New Roman" w:eastAsia="DengXian" w:hAnsi="Times New Roman" w:cs="Times New Roman"/>
                <w:color w:val="000000"/>
                <w:sz w:val="20"/>
                <w:szCs w:val="20"/>
              </w:rPr>
            </w:pPr>
            <w:r w:rsidRPr="0004139F">
              <w:rPr>
                <w:rFonts w:ascii="Times New Roman" w:eastAsia="DengXian" w:hAnsi="Times New Roman" w:cs="Times New Roman"/>
                <w:color w:val="000000"/>
                <w:sz w:val="20"/>
                <w:szCs w:val="20"/>
              </w:rPr>
              <w:t>2.90</w:t>
            </w:r>
          </w:p>
        </w:tc>
        <w:tc>
          <w:tcPr>
            <w:tcW w:w="0" w:type="auto"/>
            <w:shd w:val="clear" w:color="auto" w:fill="auto"/>
            <w:vAlign w:val="center"/>
          </w:tcPr>
          <w:p w14:paraId="74A3ADE1" w14:textId="0673C552" w:rsidR="0004139F" w:rsidRPr="0004139F" w:rsidRDefault="0004139F" w:rsidP="00B92C06">
            <w:pPr>
              <w:jc w:val="center"/>
              <w:rPr>
                <w:rFonts w:ascii="Times New Roman" w:eastAsia="DengXian" w:hAnsi="Times New Roman" w:cs="Times New Roman"/>
                <w:color w:val="000000"/>
                <w:sz w:val="20"/>
                <w:szCs w:val="20"/>
              </w:rPr>
            </w:pPr>
            <w:r w:rsidRPr="0004139F">
              <w:rPr>
                <w:rFonts w:ascii="Times New Roman" w:eastAsia="DengXian" w:hAnsi="Times New Roman" w:cs="Times New Roman"/>
                <w:color w:val="000000"/>
                <w:sz w:val="20"/>
                <w:szCs w:val="20"/>
              </w:rPr>
              <w:t>2.70</w:t>
            </w:r>
          </w:p>
        </w:tc>
      </w:tr>
      <w:tr w:rsidR="0004139F" w:rsidRPr="0004139F" w14:paraId="549F7D75" w14:textId="77777777" w:rsidTr="00B92C06">
        <w:trPr>
          <w:trHeight w:val="278"/>
        </w:trPr>
        <w:tc>
          <w:tcPr>
            <w:tcW w:w="0" w:type="auto"/>
            <w:vMerge/>
          </w:tcPr>
          <w:p w14:paraId="577354BF" w14:textId="77777777" w:rsidR="0004139F" w:rsidRPr="0004139F" w:rsidRDefault="0004139F" w:rsidP="00CD2A22">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2D9209E0" w14:textId="3BDAE441" w:rsidR="0004139F" w:rsidRPr="0004139F" w:rsidRDefault="0004139F" w:rsidP="00CD2A22">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5691B203" w14:textId="258DAF82" w:rsidR="0004139F" w:rsidRPr="0004139F" w:rsidRDefault="0004139F" w:rsidP="00CD2A22">
            <w:pPr>
              <w:widowControl/>
              <w:jc w:val="center"/>
              <w:rPr>
                <w:rFonts w:ascii="Times New Roman" w:eastAsia="DengXian" w:hAnsi="Times New Roman" w:cs="Times New Roman"/>
                <w:b/>
                <w:bCs/>
                <w:kern w:val="0"/>
                <w:sz w:val="20"/>
                <w:szCs w:val="20"/>
              </w:rPr>
            </w:pPr>
            <w:r w:rsidRPr="0004139F">
              <w:rPr>
                <w:rFonts w:ascii="Times New Roman" w:eastAsia="DengXian" w:hAnsi="Times New Roman" w:cs="Times New Roman"/>
                <w:b/>
                <w:bCs/>
                <w:kern w:val="0"/>
                <w:sz w:val="20"/>
                <w:szCs w:val="20"/>
              </w:rPr>
              <w:t>50%</w:t>
            </w:r>
          </w:p>
        </w:tc>
        <w:tc>
          <w:tcPr>
            <w:tcW w:w="0" w:type="auto"/>
            <w:shd w:val="clear" w:color="auto" w:fill="auto"/>
            <w:vAlign w:val="center"/>
          </w:tcPr>
          <w:p w14:paraId="2E66FC8D" w14:textId="226593F6" w:rsidR="0004139F" w:rsidRPr="0004139F" w:rsidRDefault="0004139F" w:rsidP="00B92C06">
            <w:pPr>
              <w:jc w:val="center"/>
              <w:rPr>
                <w:rFonts w:ascii="Times New Roman" w:eastAsia="DengXian" w:hAnsi="Times New Roman" w:cs="Times New Roman"/>
                <w:color w:val="000000"/>
                <w:sz w:val="20"/>
                <w:szCs w:val="20"/>
              </w:rPr>
            </w:pPr>
            <w:r w:rsidRPr="0004139F">
              <w:rPr>
                <w:rFonts w:ascii="Times New Roman" w:eastAsia="DengXian" w:hAnsi="Times New Roman" w:cs="Times New Roman"/>
                <w:color w:val="000000"/>
                <w:sz w:val="20"/>
                <w:szCs w:val="20"/>
              </w:rPr>
              <w:t>3.31</w:t>
            </w:r>
          </w:p>
        </w:tc>
        <w:tc>
          <w:tcPr>
            <w:tcW w:w="0" w:type="auto"/>
            <w:shd w:val="clear" w:color="auto" w:fill="auto"/>
            <w:vAlign w:val="center"/>
          </w:tcPr>
          <w:p w14:paraId="3FF3706F" w14:textId="2DEA0E8C" w:rsidR="0004139F" w:rsidRPr="0004139F" w:rsidRDefault="0004139F" w:rsidP="00B92C06">
            <w:pPr>
              <w:jc w:val="center"/>
              <w:rPr>
                <w:rFonts w:ascii="Times New Roman" w:eastAsia="DengXian" w:hAnsi="Times New Roman" w:cs="Times New Roman"/>
                <w:color w:val="000000"/>
                <w:sz w:val="20"/>
                <w:szCs w:val="20"/>
              </w:rPr>
            </w:pPr>
            <w:r w:rsidRPr="0004139F">
              <w:rPr>
                <w:rFonts w:ascii="Times New Roman" w:eastAsia="DengXian" w:hAnsi="Times New Roman" w:cs="Times New Roman"/>
                <w:color w:val="000000"/>
                <w:sz w:val="20"/>
                <w:szCs w:val="20"/>
              </w:rPr>
              <w:t>3.22</w:t>
            </w:r>
          </w:p>
        </w:tc>
        <w:tc>
          <w:tcPr>
            <w:tcW w:w="0" w:type="auto"/>
            <w:shd w:val="clear" w:color="auto" w:fill="auto"/>
            <w:vAlign w:val="center"/>
          </w:tcPr>
          <w:p w14:paraId="792D298A" w14:textId="073CE3F5" w:rsidR="0004139F" w:rsidRPr="0004139F" w:rsidRDefault="0004139F" w:rsidP="00B92C06">
            <w:pPr>
              <w:jc w:val="center"/>
              <w:rPr>
                <w:rFonts w:ascii="Times New Roman" w:eastAsia="DengXian" w:hAnsi="Times New Roman" w:cs="Times New Roman"/>
                <w:color w:val="000000"/>
                <w:sz w:val="20"/>
                <w:szCs w:val="20"/>
              </w:rPr>
            </w:pPr>
            <w:r w:rsidRPr="0004139F">
              <w:rPr>
                <w:rFonts w:ascii="Times New Roman" w:eastAsia="DengXian" w:hAnsi="Times New Roman" w:cs="Times New Roman"/>
                <w:color w:val="000000"/>
                <w:sz w:val="20"/>
                <w:szCs w:val="20"/>
              </w:rPr>
              <w:t>3.26</w:t>
            </w:r>
          </w:p>
        </w:tc>
      </w:tr>
      <w:tr w:rsidR="0004139F" w:rsidRPr="0004139F" w14:paraId="098D9918" w14:textId="77777777" w:rsidTr="00B92C06">
        <w:trPr>
          <w:trHeight w:val="278"/>
        </w:trPr>
        <w:tc>
          <w:tcPr>
            <w:tcW w:w="0" w:type="auto"/>
            <w:vMerge/>
          </w:tcPr>
          <w:p w14:paraId="1FFD3A15" w14:textId="77777777" w:rsidR="0004139F" w:rsidRPr="0004139F" w:rsidRDefault="0004139F" w:rsidP="00CD2A22">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0F876174" w14:textId="7E8719FF" w:rsidR="0004139F" w:rsidRPr="0004139F" w:rsidRDefault="0004139F" w:rsidP="00CD2A22">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57B25011" w14:textId="4792CA78" w:rsidR="0004139F" w:rsidRPr="0004139F" w:rsidRDefault="0004139F" w:rsidP="00CD2A22">
            <w:pPr>
              <w:widowControl/>
              <w:jc w:val="center"/>
              <w:rPr>
                <w:rFonts w:ascii="Times New Roman" w:eastAsia="DengXian" w:hAnsi="Times New Roman" w:cs="Times New Roman"/>
                <w:b/>
                <w:bCs/>
                <w:kern w:val="0"/>
                <w:sz w:val="20"/>
                <w:szCs w:val="20"/>
              </w:rPr>
            </w:pPr>
            <w:r w:rsidRPr="0004139F">
              <w:rPr>
                <w:rFonts w:ascii="Times New Roman" w:eastAsia="DengXian" w:hAnsi="Times New Roman" w:cs="Times New Roman"/>
                <w:b/>
                <w:bCs/>
                <w:kern w:val="0"/>
                <w:sz w:val="20"/>
                <w:szCs w:val="20"/>
              </w:rPr>
              <w:t>95%</w:t>
            </w:r>
          </w:p>
        </w:tc>
        <w:tc>
          <w:tcPr>
            <w:tcW w:w="0" w:type="auto"/>
            <w:shd w:val="clear" w:color="auto" w:fill="auto"/>
            <w:vAlign w:val="center"/>
          </w:tcPr>
          <w:p w14:paraId="6EB68D77" w14:textId="4601F257" w:rsidR="0004139F" w:rsidRPr="0004139F" w:rsidRDefault="0004139F" w:rsidP="00B92C06">
            <w:pPr>
              <w:jc w:val="center"/>
              <w:rPr>
                <w:rFonts w:ascii="Times New Roman" w:eastAsia="DengXian" w:hAnsi="Times New Roman" w:cs="Times New Roman"/>
                <w:color w:val="000000"/>
                <w:sz w:val="20"/>
                <w:szCs w:val="20"/>
              </w:rPr>
            </w:pPr>
            <w:r w:rsidRPr="0004139F">
              <w:rPr>
                <w:rFonts w:ascii="Times New Roman" w:eastAsia="DengXian" w:hAnsi="Times New Roman" w:cs="Times New Roman"/>
                <w:color w:val="000000"/>
                <w:sz w:val="20"/>
                <w:szCs w:val="20"/>
              </w:rPr>
              <w:t>3.56</w:t>
            </w:r>
          </w:p>
        </w:tc>
        <w:tc>
          <w:tcPr>
            <w:tcW w:w="0" w:type="auto"/>
            <w:shd w:val="clear" w:color="auto" w:fill="auto"/>
            <w:vAlign w:val="center"/>
          </w:tcPr>
          <w:p w14:paraId="6C5E00A5" w14:textId="53BAC042" w:rsidR="0004139F" w:rsidRPr="0004139F" w:rsidRDefault="0004139F" w:rsidP="00B92C06">
            <w:pPr>
              <w:jc w:val="center"/>
              <w:rPr>
                <w:rFonts w:ascii="Times New Roman" w:eastAsia="DengXian" w:hAnsi="Times New Roman" w:cs="Times New Roman"/>
                <w:color w:val="000000"/>
                <w:sz w:val="20"/>
                <w:szCs w:val="20"/>
              </w:rPr>
            </w:pPr>
            <w:r w:rsidRPr="0004139F">
              <w:rPr>
                <w:rFonts w:ascii="Times New Roman" w:eastAsia="DengXian" w:hAnsi="Times New Roman" w:cs="Times New Roman"/>
                <w:color w:val="000000"/>
                <w:sz w:val="20"/>
                <w:szCs w:val="20"/>
              </w:rPr>
              <w:t>3.58</w:t>
            </w:r>
          </w:p>
        </w:tc>
        <w:tc>
          <w:tcPr>
            <w:tcW w:w="0" w:type="auto"/>
            <w:shd w:val="clear" w:color="auto" w:fill="auto"/>
            <w:vAlign w:val="center"/>
          </w:tcPr>
          <w:p w14:paraId="6D4BA1DD" w14:textId="3E6E76D9" w:rsidR="0004139F" w:rsidRPr="0004139F" w:rsidRDefault="0004139F" w:rsidP="00B92C06">
            <w:pPr>
              <w:jc w:val="center"/>
              <w:rPr>
                <w:rFonts w:ascii="Times New Roman" w:eastAsia="DengXian" w:hAnsi="Times New Roman" w:cs="Times New Roman"/>
                <w:color w:val="000000"/>
                <w:sz w:val="20"/>
                <w:szCs w:val="20"/>
              </w:rPr>
            </w:pPr>
            <w:r w:rsidRPr="0004139F">
              <w:rPr>
                <w:rFonts w:ascii="Times New Roman" w:eastAsia="DengXian" w:hAnsi="Times New Roman" w:cs="Times New Roman"/>
                <w:color w:val="000000"/>
                <w:sz w:val="20"/>
                <w:szCs w:val="20"/>
              </w:rPr>
              <w:t>3.62</w:t>
            </w:r>
          </w:p>
        </w:tc>
      </w:tr>
      <w:tr w:rsidR="0004139F" w:rsidRPr="0004139F" w14:paraId="2F9F2F97" w14:textId="77777777" w:rsidTr="00807668">
        <w:trPr>
          <w:trHeight w:val="278"/>
        </w:trPr>
        <w:tc>
          <w:tcPr>
            <w:tcW w:w="0" w:type="auto"/>
            <w:vMerge w:val="restart"/>
            <w:vAlign w:val="center"/>
          </w:tcPr>
          <w:p w14:paraId="25EBCB99" w14:textId="68DD8EF1" w:rsidR="0004139F" w:rsidRPr="0004139F" w:rsidRDefault="0004139F" w:rsidP="00CD2A22">
            <w:pPr>
              <w:widowControl/>
              <w:jc w:val="center"/>
              <w:rPr>
                <w:rFonts w:ascii="Times New Roman" w:eastAsia="DengXian" w:hAnsi="Times New Roman" w:cs="Times New Roman"/>
                <w:b/>
                <w:bCs/>
                <w:kern w:val="0"/>
                <w:sz w:val="20"/>
                <w:szCs w:val="20"/>
              </w:rPr>
            </w:pPr>
            <w:r w:rsidRPr="0004139F">
              <w:rPr>
                <w:rFonts w:ascii="Times New Roman" w:eastAsia="DengXian" w:hAnsi="Times New Roman" w:cs="Times New Roman"/>
                <w:b/>
                <w:bCs/>
                <w:kern w:val="0"/>
                <w:sz w:val="20"/>
                <w:szCs w:val="20"/>
              </w:rPr>
              <w:t>Baseline</w:t>
            </w:r>
          </w:p>
        </w:tc>
        <w:tc>
          <w:tcPr>
            <w:tcW w:w="0" w:type="auto"/>
            <w:vMerge w:val="restart"/>
            <w:shd w:val="clear" w:color="auto" w:fill="auto"/>
            <w:vAlign w:val="center"/>
          </w:tcPr>
          <w:p w14:paraId="12D4C222" w14:textId="50AA076D" w:rsidR="0004139F" w:rsidRPr="0004139F" w:rsidRDefault="0004139F" w:rsidP="00CD2A22">
            <w:pPr>
              <w:widowControl/>
              <w:jc w:val="center"/>
              <w:rPr>
                <w:rFonts w:ascii="Times New Roman" w:eastAsia="DengXian" w:hAnsi="Times New Roman" w:cs="Times New Roman"/>
                <w:b/>
                <w:bCs/>
                <w:kern w:val="0"/>
                <w:sz w:val="20"/>
                <w:szCs w:val="20"/>
              </w:rPr>
            </w:pPr>
            <w:r w:rsidRPr="0004139F">
              <w:rPr>
                <w:rFonts w:ascii="Times New Roman" w:eastAsia="DengXian" w:hAnsi="Times New Roman" w:cs="Times New Roman"/>
                <w:b/>
                <w:bCs/>
                <w:kern w:val="0"/>
                <w:sz w:val="20"/>
                <w:szCs w:val="20"/>
              </w:rPr>
              <w:t xml:space="preserve">DL packet-Latency </w:t>
            </w:r>
            <w:r w:rsidRPr="0004139F">
              <w:rPr>
                <w:rFonts w:ascii="Times New Roman" w:eastAsia="DengXian" w:hAnsi="Times New Roman" w:cs="Times New Roman"/>
                <w:b/>
                <w:bCs/>
                <w:color w:val="000000"/>
                <w:kern w:val="0"/>
                <w:sz w:val="20"/>
                <w:szCs w:val="20"/>
              </w:rPr>
              <w:t>CDF</w:t>
            </w:r>
          </w:p>
        </w:tc>
        <w:tc>
          <w:tcPr>
            <w:tcW w:w="0" w:type="auto"/>
            <w:shd w:val="clear" w:color="auto" w:fill="auto"/>
            <w:vAlign w:val="center"/>
            <w:hideMark/>
          </w:tcPr>
          <w:p w14:paraId="07284FF2" w14:textId="13164CD4" w:rsidR="0004139F" w:rsidRPr="0004139F" w:rsidRDefault="0004139F" w:rsidP="00CD2A22">
            <w:pPr>
              <w:widowControl/>
              <w:jc w:val="center"/>
              <w:rPr>
                <w:rFonts w:ascii="Times New Roman" w:eastAsia="DengXian" w:hAnsi="Times New Roman" w:cs="Times New Roman"/>
                <w:b/>
                <w:bCs/>
                <w:kern w:val="0"/>
                <w:sz w:val="20"/>
                <w:szCs w:val="20"/>
              </w:rPr>
            </w:pPr>
            <w:r w:rsidRPr="0004139F">
              <w:rPr>
                <w:rFonts w:ascii="Times New Roman" w:eastAsia="DengXian" w:hAnsi="Times New Roman" w:cs="Times New Roman"/>
                <w:b/>
                <w:bCs/>
                <w:kern w:val="0"/>
                <w:sz w:val="20"/>
                <w:szCs w:val="20"/>
              </w:rPr>
              <w:t>Mean</w:t>
            </w:r>
          </w:p>
        </w:tc>
        <w:tc>
          <w:tcPr>
            <w:tcW w:w="0" w:type="auto"/>
            <w:shd w:val="clear" w:color="auto" w:fill="auto"/>
            <w:vAlign w:val="center"/>
          </w:tcPr>
          <w:p w14:paraId="308FB63B" w14:textId="2ED238A0" w:rsidR="0004139F" w:rsidRPr="0004139F" w:rsidRDefault="0004139F" w:rsidP="00B92C06">
            <w:pPr>
              <w:jc w:val="center"/>
              <w:rPr>
                <w:rFonts w:ascii="Times New Roman" w:eastAsia="DengXian" w:hAnsi="Times New Roman" w:cs="Times New Roman"/>
                <w:color w:val="000000"/>
                <w:sz w:val="20"/>
                <w:szCs w:val="20"/>
              </w:rPr>
            </w:pPr>
            <w:r w:rsidRPr="0004139F">
              <w:rPr>
                <w:rFonts w:ascii="Times New Roman" w:eastAsia="DengXian" w:hAnsi="Times New Roman" w:cs="Times New Roman"/>
                <w:color w:val="000000"/>
                <w:sz w:val="20"/>
                <w:szCs w:val="20"/>
              </w:rPr>
              <w:t>0.95</w:t>
            </w:r>
          </w:p>
        </w:tc>
        <w:tc>
          <w:tcPr>
            <w:tcW w:w="0" w:type="auto"/>
            <w:shd w:val="clear" w:color="auto" w:fill="auto"/>
            <w:vAlign w:val="center"/>
          </w:tcPr>
          <w:p w14:paraId="144EBB92" w14:textId="51D32B24" w:rsidR="0004139F" w:rsidRPr="0004139F" w:rsidRDefault="0004139F" w:rsidP="00B92C06">
            <w:pPr>
              <w:jc w:val="center"/>
              <w:rPr>
                <w:rFonts w:ascii="Times New Roman" w:eastAsia="DengXian" w:hAnsi="Times New Roman" w:cs="Times New Roman"/>
                <w:color w:val="000000"/>
                <w:sz w:val="20"/>
                <w:szCs w:val="20"/>
              </w:rPr>
            </w:pPr>
            <w:r w:rsidRPr="0004139F">
              <w:rPr>
                <w:rFonts w:ascii="Times New Roman" w:eastAsia="DengXian" w:hAnsi="Times New Roman" w:cs="Times New Roman"/>
                <w:color w:val="000000"/>
                <w:sz w:val="20"/>
                <w:szCs w:val="20"/>
              </w:rPr>
              <w:t>0.98</w:t>
            </w:r>
          </w:p>
        </w:tc>
        <w:tc>
          <w:tcPr>
            <w:tcW w:w="0" w:type="auto"/>
            <w:shd w:val="clear" w:color="auto" w:fill="auto"/>
            <w:vAlign w:val="center"/>
          </w:tcPr>
          <w:p w14:paraId="2B7E841E" w14:textId="2D2AD5D4" w:rsidR="0004139F" w:rsidRPr="0004139F" w:rsidRDefault="0004139F" w:rsidP="00B92C06">
            <w:pPr>
              <w:jc w:val="center"/>
              <w:rPr>
                <w:rFonts w:ascii="Times New Roman" w:eastAsia="DengXian" w:hAnsi="Times New Roman" w:cs="Times New Roman"/>
                <w:color w:val="000000"/>
                <w:sz w:val="20"/>
                <w:szCs w:val="20"/>
              </w:rPr>
            </w:pPr>
            <w:r w:rsidRPr="0004139F">
              <w:rPr>
                <w:rFonts w:ascii="Times New Roman" w:eastAsia="DengXian" w:hAnsi="Times New Roman" w:cs="Times New Roman"/>
                <w:color w:val="000000"/>
                <w:sz w:val="20"/>
                <w:szCs w:val="20"/>
              </w:rPr>
              <w:t>1.18</w:t>
            </w:r>
          </w:p>
        </w:tc>
      </w:tr>
      <w:tr w:rsidR="0004139F" w:rsidRPr="0004139F" w14:paraId="34641A9F" w14:textId="77777777" w:rsidTr="00807668">
        <w:trPr>
          <w:trHeight w:val="278"/>
        </w:trPr>
        <w:tc>
          <w:tcPr>
            <w:tcW w:w="0" w:type="auto"/>
            <w:vMerge/>
            <w:vAlign w:val="center"/>
          </w:tcPr>
          <w:p w14:paraId="131B57C7" w14:textId="77777777" w:rsidR="0004139F" w:rsidRPr="0004139F" w:rsidRDefault="0004139F" w:rsidP="00CD2A22">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08F192A5" w14:textId="61EE6EBE" w:rsidR="0004139F" w:rsidRPr="0004139F" w:rsidRDefault="0004139F" w:rsidP="00CD2A22">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36936ECD" w14:textId="398A04E5" w:rsidR="0004139F" w:rsidRPr="0004139F" w:rsidRDefault="0004139F" w:rsidP="00CD2A22">
            <w:pPr>
              <w:widowControl/>
              <w:jc w:val="center"/>
              <w:rPr>
                <w:rFonts w:ascii="Times New Roman" w:eastAsia="DengXian" w:hAnsi="Times New Roman" w:cs="Times New Roman"/>
                <w:b/>
                <w:bCs/>
                <w:kern w:val="0"/>
                <w:sz w:val="20"/>
                <w:szCs w:val="20"/>
              </w:rPr>
            </w:pPr>
            <w:r w:rsidRPr="0004139F">
              <w:rPr>
                <w:rFonts w:ascii="Times New Roman" w:eastAsia="DengXian" w:hAnsi="Times New Roman" w:cs="Times New Roman"/>
                <w:b/>
                <w:bCs/>
                <w:kern w:val="0"/>
                <w:sz w:val="20"/>
                <w:szCs w:val="20"/>
              </w:rPr>
              <w:t>5%</w:t>
            </w:r>
          </w:p>
        </w:tc>
        <w:tc>
          <w:tcPr>
            <w:tcW w:w="0" w:type="auto"/>
            <w:shd w:val="clear" w:color="auto" w:fill="auto"/>
            <w:vAlign w:val="center"/>
          </w:tcPr>
          <w:p w14:paraId="510E846A" w14:textId="5F59E002" w:rsidR="0004139F" w:rsidRPr="0004139F" w:rsidRDefault="0004139F" w:rsidP="00B92C06">
            <w:pPr>
              <w:jc w:val="center"/>
              <w:rPr>
                <w:rFonts w:ascii="Times New Roman" w:eastAsia="DengXian" w:hAnsi="Times New Roman" w:cs="Times New Roman"/>
                <w:color w:val="000000"/>
                <w:sz w:val="20"/>
                <w:szCs w:val="20"/>
              </w:rPr>
            </w:pPr>
            <w:r w:rsidRPr="0004139F">
              <w:rPr>
                <w:rFonts w:ascii="Times New Roman" w:eastAsia="DengXian" w:hAnsi="Times New Roman" w:cs="Times New Roman"/>
                <w:color w:val="000000"/>
                <w:sz w:val="20"/>
                <w:szCs w:val="20"/>
              </w:rPr>
              <w:t>0.53</w:t>
            </w:r>
          </w:p>
        </w:tc>
        <w:tc>
          <w:tcPr>
            <w:tcW w:w="0" w:type="auto"/>
            <w:shd w:val="clear" w:color="auto" w:fill="auto"/>
            <w:vAlign w:val="center"/>
          </w:tcPr>
          <w:p w14:paraId="34FABD76" w14:textId="15F39D32" w:rsidR="0004139F" w:rsidRPr="0004139F" w:rsidRDefault="0004139F" w:rsidP="00B92C06">
            <w:pPr>
              <w:jc w:val="center"/>
              <w:rPr>
                <w:rFonts w:ascii="Times New Roman" w:eastAsia="DengXian" w:hAnsi="Times New Roman" w:cs="Times New Roman"/>
                <w:color w:val="000000"/>
                <w:sz w:val="20"/>
                <w:szCs w:val="20"/>
              </w:rPr>
            </w:pPr>
            <w:r w:rsidRPr="0004139F">
              <w:rPr>
                <w:rFonts w:ascii="Times New Roman" w:eastAsia="DengXian" w:hAnsi="Times New Roman" w:cs="Times New Roman"/>
                <w:color w:val="000000"/>
                <w:sz w:val="20"/>
                <w:szCs w:val="20"/>
              </w:rPr>
              <w:t>0.54</w:t>
            </w:r>
          </w:p>
        </w:tc>
        <w:tc>
          <w:tcPr>
            <w:tcW w:w="0" w:type="auto"/>
            <w:shd w:val="clear" w:color="auto" w:fill="auto"/>
            <w:vAlign w:val="center"/>
          </w:tcPr>
          <w:p w14:paraId="12432160" w14:textId="3DE2534B" w:rsidR="0004139F" w:rsidRPr="0004139F" w:rsidRDefault="0004139F" w:rsidP="00B92C06">
            <w:pPr>
              <w:jc w:val="center"/>
              <w:rPr>
                <w:rFonts w:ascii="Times New Roman" w:eastAsia="DengXian" w:hAnsi="Times New Roman" w:cs="Times New Roman"/>
                <w:color w:val="000000"/>
                <w:sz w:val="20"/>
                <w:szCs w:val="20"/>
              </w:rPr>
            </w:pPr>
            <w:r w:rsidRPr="0004139F">
              <w:rPr>
                <w:rFonts w:ascii="Times New Roman" w:eastAsia="DengXian" w:hAnsi="Times New Roman" w:cs="Times New Roman"/>
                <w:color w:val="000000"/>
                <w:sz w:val="20"/>
                <w:szCs w:val="20"/>
              </w:rPr>
              <w:t>0.54</w:t>
            </w:r>
          </w:p>
        </w:tc>
      </w:tr>
      <w:tr w:rsidR="0004139F" w:rsidRPr="0004139F" w14:paraId="01F0DB05" w14:textId="77777777" w:rsidTr="00807668">
        <w:trPr>
          <w:trHeight w:val="278"/>
        </w:trPr>
        <w:tc>
          <w:tcPr>
            <w:tcW w:w="0" w:type="auto"/>
            <w:vMerge/>
            <w:vAlign w:val="center"/>
          </w:tcPr>
          <w:p w14:paraId="61AB3BA2" w14:textId="77777777" w:rsidR="0004139F" w:rsidRPr="0004139F" w:rsidRDefault="0004139F" w:rsidP="00CD2A22">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7F5E08D2" w14:textId="1B031E39" w:rsidR="0004139F" w:rsidRPr="0004139F" w:rsidRDefault="0004139F" w:rsidP="00CD2A22">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55854FEE" w14:textId="0ACF7CFA" w:rsidR="0004139F" w:rsidRPr="0004139F" w:rsidRDefault="0004139F" w:rsidP="00CD2A22">
            <w:pPr>
              <w:widowControl/>
              <w:jc w:val="center"/>
              <w:rPr>
                <w:rFonts w:ascii="Times New Roman" w:eastAsia="DengXian" w:hAnsi="Times New Roman" w:cs="Times New Roman"/>
                <w:b/>
                <w:bCs/>
                <w:kern w:val="0"/>
                <w:sz w:val="20"/>
                <w:szCs w:val="20"/>
              </w:rPr>
            </w:pPr>
            <w:r w:rsidRPr="0004139F">
              <w:rPr>
                <w:rFonts w:ascii="Times New Roman" w:eastAsia="DengXian" w:hAnsi="Times New Roman" w:cs="Times New Roman"/>
                <w:b/>
                <w:bCs/>
                <w:kern w:val="0"/>
                <w:sz w:val="20"/>
                <w:szCs w:val="20"/>
              </w:rPr>
              <w:t>50%</w:t>
            </w:r>
          </w:p>
        </w:tc>
        <w:tc>
          <w:tcPr>
            <w:tcW w:w="0" w:type="auto"/>
            <w:shd w:val="clear" w:color="auto" w:fill="auto"/>
            <w:vAlign w:val="center"/>
          </w:tcPr>
          <w:p w14:paraId="76585006" w14:textId="2EA22CB4" w:rsidR="0004139F" w:rsidRPr="0004139F" w:rsidRDefault="0004139F" w:rsidP="00B92C06">
            <w:pPr>
              <w:jc w:val="center"/>
              <w:rPr>
                <w:rFonts w:ascii="Times New Roman" w:eastAsia="DengXian" w:hAnsi="Times New Roman" w:cs="Times New Roman"/>
                <w:color w:val="000000"/>
                <w:sz w:val="20"/>
                <w:szCs w:val="20"/>
              </w:rPr>
            </w:pPr>
            <w:r w:rsidRPr="0004139F">
              <w:rPr>
                <w:rFonts w:ascii="Times New Roman" w:eastAsia="DengXian" w:hAnsi="Times New Roman" w:cs="Times New Roman"/>
                <w:color w:val="000000"/>
                <w:sz w:val="20"/>
                <w:szCs w:val="20"/>
              </w:rPr>
              <w:t>0.84</w:t>
            </w:r>
          </w:p>
        </w:tc>
        <w:tc>
          <w:tcPr>
            <w:tcW w:w="0" w:type="auto"/>
            <w:shd w:val="clear" w:color="auto" w:fill="auto"/>
            <w:vAlign w:val="center"/>
          </w:tcPr>
          <w:p w14:paraId="3502EBF8" w14:textId="1E99C1AC" w:rsidR="0004139F" w:rsidRPr="0004139F" w:rsidRDefault="0004139F" w:rsidP="00B92C06">
            <w:pPr>
              <w:jc w:val="center"/>
              <w:rPr>
                <w:rFonts w:ascii="Times New Roman" w:eastAsia="DengXian" w:hAnsi="Times New Roman" w:cs="Times New Roman"/>
                <w:color w:val="000000"/>
                <w:sz w:val="20"/>
                <w:szCs w:val="20"/>
              </w:rPr>
            </w:pPr>
            <w:r w:rsidRPr="0004139F">
              <w:rPr>
                <w:rFonts w:ascii="Times New Roman" w:eastAsia="DengXian" w:hAnsi="Times New Roman" w:cs="Times New Roman"/>
                <w:color w:val="000000"/>
                <w:sz w:val="20"/>
                <w:szCs w:val="20"/>
              </w:rPr>
              <w:t>0.85</w:t>
            </w:r>
          </w:p>
        </w:tc>
        <w:tc>
          <w:tcPr>
            <w:tcW w:w="0" w:type="auto"/>
            <w:shd w:val="clear" w:color="auto" w:fill="auto"/>
            <w:vAlign w:val="center"/>
          </w:tcPr>
          <w:p w14:paraId="4C235140" w14:textId="0BA79384" w:rsidR="0004139F" w:rsidRPr="0004139F" w:rsidRDefault="0004139F" w:rsidP="00B92C06">
            <w:pPr>
              <w:jc w:val="center"/>
              <w:rPr>
                <w:rFonts w:ascii="Times New Roman" w:eastAsia="DengXian" w:hAnsi="Times New Roman" w:cs="Times New Roman"/>
                <w:color w:val="000000"/>
                <w:sz w:val="20"/>
                <w:szCs w:val="20"/>
              </w:rPr>
            </w:pPr>
            <w:r w:rsidRPr="0004139F">
              <w:rPr>
                <w:rFonts w:ascii="Times New Roman" w:eastAsia="DengXian" w:hAnsi="Times New Roman" w:cs="Times New Roman"/>
                <w:color w:val="000000"/>
                <w:sz w:val="20"/>
                <w:szCs w:val="20"/>
              </w:rPr>
              <w:t>0.91</w:t>
            </w:r>
          </w:p>
        </w:tc>
      </w:tr>
      <w:tr w:rsidR="0004139F" w:rsidRPr="0004139F" w14:paraId="04EFD06A" w14:textId="77777777" w:rsidTr="00807668">
        <w:trPr>
          <w:trHeight w:val="278"/>
        </w:trPr>
        <w:tc>
          <w:tcPr>
            <w:tcW w:w="0" w:type="auto"/>
            <w:vMerge/>
            <w:vAlign w:val="center"/>
          </w:tcPr>
          <w:p w14:paraId="1D13208E" w14:textId="77777777" w:rsidR="0004139F" w:rsidRPr="0004139F" w:rsidRDefault="0004139F" w:rsidP="00CD2A22">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100F0F55" w14:textId="011BA845" w:rsidR="0004139F" w:rsidRPr="0004139F" w:rsidRDefault="0004139F" w:rsidP="00CD2A22">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2CCBF26B" w14:textId="1F0A4763" w:rsidR="0004139F" w:rsidRPr="0004139F" w:rsidRDefault="0004139F" w:rsidP="00CD2A22">
            <w:pPr>
              <w:widowControl/>
              <w:jc w:val="center"/>
              <w:rPr>
                <w:rFonts w:ascii="Times New Roman" w:eastAsia="DengXian" w:hAnsi="Times New Roman" w:cs="Times New Roman"/>
                <w:b/>
                <w:bCs/>
                <w:kern w:val="0"/>
                <w:sz w:val="20"/>
                <w:szCs w:val="20"/>
              </w:rPr>
            </w:pPr>
            <w:r w:rsidRPr="0004139F">
              <w:rPr>
                <w:rFonts w:ascii="Times New Roman" w:eastAsia="DengXian" w:hAnsi="Times New Roman" w:cs="Times New Roman"/>
                <w:b/>
                <w:bCs/>
                <w:kern w:val="0"/>
                <w:sz w:val="20"/>
                <w:szCs w:val="20"/>
              </w:rPr>
              <w:t>95%</w:t>
            </w:r>
          </w:p>
        </w:tc>
        <w:tc>
          <w:tcPr>
            <w:tcW w:w="0" w:type="auto"/>
            <w:shd w:val="clear" w:color="auto" w:fill="auto"/>
            <w:vAlign w:val="center"/>
          </w:tcPr>
          <w:p w14:paraId="271FC8BE" w14:textId="36D2F2FD" w:rsidR="0004139F" w:rsidRPr="0004139F" w:rsidRDefault="0004139F" w:rsidP="00B92C06">
            <w:pPr>
              <w:jc w:val="center"/>
              <w:rPr>
                <w:rFonts w:ascii="Times New Roman" w:eastAsia="DengXian" w:hAnsi="Times New Roman" w:cs="Times New Roman"/>
                <w:color w:val="000000"/>
                <w:sz w:val="20"/>
                <w:szCs w:val="20"/>
              </w:rPr>
            </w:pPr>
            <w:r w:rsidRPr="0004139F">
              <w:rPr>
                <w:rFonts w:ascii="Times New Roman" w:eastAsia="DengXian" w:hAnsi="Times New Roman" w:cs="Times New Roman"/>
                <w:color w:val="000000"/>
                <w:sz w:val="20"/>
                <w:szCs w:val="20"/>
              </w:rPr>
              <w:t>2.47</w:t>
            </w:r>
          </w:p>
        </w:tc>
        <w:tc>
          <w:tcPr>
            <w:tcW w:w="0" w:type="auto"/>
            <w:shd w:val="clear" w:color="auto" w:fill="auto"/>
            <w:vAlign w:val="center"/>
          </w:tcPr>
          <w:p w14:paraId="0964DAA6" w14:textId="55C0AB0D" w:rsidR="0004139F" w:rsidRPr="0004139F" w:rsidRDefault="0004139F" w:rsidP="00B92C06">
            <w:pPr>
              <w:jc w:val="center"/>
              <w:rPr>
                <w:rFonts w:ascii="Times New Roman" w:eastAsia="DengXian" w:hAnsi="Times New Roman" w:cs="Times New Roman"/>
                <w:color w:val="000000"/>
                <w:sz w:val="20"/>
                <w:szCs w:val="20"/>
              </w:rPr>
            </w:pPr>
            <w:r w:rsidRPr="0004139F">
              <w:rPr>
                <w:rFonts w:ascii="Times New Roman" w:eastAsia="DengXian" w:hAnsi="Times New Roman" w:cs="Times New Roman"/>
                <w:color w:val="000000"/>
                <w:sz w:val="20"/>
                <w:szCs w:val="20"/>
              </w:rPr>
              <w:t>2.49</w:t>
            </w:r>
          </w:p>
        </w:tc>
        <w:tc>
          <w:tcPr>
            <w:tcW w:w="0" w:type="auto"/>
            <w:shd w:val="clear" w:color="auto" w:fill="auto"/>
            <w:vAlign w:val="center"/>
          </w:tcPr>
          <w:p w14:paraId="7D24B990" w14:textId="5B6EF514" w:rsidR="0004139F" w:rsidRPr="0004139F" w:rsidRDefault="0004139F" w:rsidP="00B92C06">
            <w:pPr>
              <w:jc w:val="center"/>
              <w:rPr>
                <w:rFonts w:ascii="Times New Roman" w:eastAsia="DengXian" w:hAnsi="Times New Roman" w:cs="Times New Roman"/>
                <w:color w:val="000000"/>
                <w:sz w:val="20"/>
                <w:szCs w:val="20"/>
              </w:rPr>
            </w:pPr>
            <w:r w:rsidRPr="0004139F">
              <w:rPr>
                <w:rFonts w:ascii="Times New Roman" w:eastAsia="DengXian" w:hAnsi="Times New Roman" w:cs="Times New Roman"/>
                <w:color w:val="000000"/>
                <w:sz w:val="20"/>
                <w:szCs w:val="20"/>
              </w:rPr>
              <w:t>4.75</w:t>
            </w:r>
          </w:p>
        </w:tc>
      </w:tr>
      <w:tr w:rsidR="0004139F" w:rsidRPr="0004139F" w14:paraId="60684740" w14:textId="77777777" w:rsidTr="00807668">
        <w:trPr>
          <w:trHeight w:val="278"/>
        </w:trPr>
        <w:tc>
          <w:tcPr>
            <w:tcW w:w="0" w:type="auto"/>
            <w:vMerge/>
            <w:vAlign w:val="center"/>
          </w:tcPr>
          <w:p w14:paraId="58A32011" w14:textId="77777777" w:rsidR="0004139F" w:rsidRPr="0004139F" w:rsidRDefault="0004139F" w:rsidP="00CD2A22">
            <w:pPr>
              <w:widowControl/>
              <w:jc w:val="center"/>
              <w:rPr>
                <w:rFonts w:ascii="Times New Roman" w:eastAsia="DengXian" w:hAnsi="Times New Roman" w:cs="Times New Roman"/>
                <w:b/>
                <w:bCs/>
                <w:kern w:val="0"/>
                <w:sz w:val="20"/>
                <w:szCs w:val="20"/>
              </w:rPr>
            </w:pPr>
          </w:p>
        </w:tc>
        <w:tc>
          <w:tcPr>
            <w:tcW w:w="0" w:type="auto"/>
            <w:vMerge w:val="restart"/>
            <w:shd w:val="clear" w:color="auto" w:fill="auto"/>
            <w:vAlign w:val="center"/>
          </w:tcPr>
          <w:p w14:paraId="7F1B12CC" w14:textId="01D4B7FD" w:rsidR="0004139F" w:rsidRPr="0004139F" w:rsidRDefault="0004139F" w:rsidP="00CD2A22">
            <w:pPr>
              <w:widowControl/>
              <w:jc w:val="center"/>
              <w:rPr>
                <w:rFonts w:ascii="Times New Roman" w:eastAsia="DengXian" w:hAnsi="Times New Roman" w:cs="Times New Roman"/>
                <w:b/>
                <w:bCs/>
                <w:kern w:val="0"/>
                <w:sz w:val="20"/>
                <w:szCs w:val="20"/>
              </w:rPr>
            </w:pPr>
            <w:r w:rsidRPr="0004139F">
              <w:rPr>
                <w:rFonts w:ascii="Times New Roman" w:eastAsia="DengXian" w:hAnsi="Times New Roman" w:cs="Times New Roman"/>
                <w:b/>
                <w:bCs/>
                <w:kern w:val="0"/>
                <w:sz w:val="20"/>
                <w:szCs w:val="20"/>
              </w:rPr>
              <w:t xml:space="preserve">UL packet-Latency </w:t>
            </w:r>
            <w:r w:rsidRPr="0004139F">
              <w:rPr>
                <w:rFonts w:ascii="Times New Roman" w:eastAsia="DengXian" w:hAnsi="Times New Roman" w:cs="Times New Roman"/>
                <w:b/>
                <w:bCs/>
                <w:color w:val="000000"/>
                <w:kern w:val="0"/>
                <w:sz w:val="20"/>
                <w:szCs w:val="20"/>
              </w:rPr>
              <w:t>CDF</w:t>
            </w:r>
          </w:p>
        </w:tc>
        <w:tc>
          <w:tcPr>
            <w:tcW w:w="0" w:type="auto"/>
            <w:shd w:val="clear" w:color="auto" w:fill="auto"/>
            <w:vAlign w:val="center"/>
            <w:hideMark/>
          </w:tcPr>
          <w:p w14:paraId="4CAD2753" w14:textId="014814D6" w:rsidR="0004139F" w:rsidRPr="0004139F" w:rsidRDefault="0004139F" w:rsidP="00CD2A22">
            <w:pPr>
              <w:widowControl/>
              <w:jc w:val="center"/>
              <w:rPr>
                <w:rFonts w:ascii="Times New Roman" w:eastAsia="DengXian" w:hAnsi="Times New Roman" w:cs="Times New Roman"/>
                <w:b/>
                <w:bCs/>
                <w:kern w:val="0"/>
                <w:sz w:val="20"/>
                <w:szCs w:val="20"/>
              </w:rPr>
            </w:pPr>
            <w:r w:rsidRPr="0004139F">
              <w:rPr>
                <w:rFonts w:ascii="Times New Roman" w:eastAsia="DengXian" w:hAnsi="Times New Roman" w:cs="Times New Roman"/>
                <w:b/>
                <w:bCs/>
                <w:kern w:val="0"/>
                <w:sz w:val="20"/>
                <w:szCs w:val="20"/>
              </w:rPr>
              <w:t>Mean</w:t>
            </w:r>
          </w:p>
        </w:tc>
        <w:tc>
          <w:tcPr>
            <w:tcW w:w="0" w:type="auto"/>
            <w:shd w:val="clear" w:color="auto" w:fill="auto"/>
            <w:vAlign w:val="center"/>
          </w:tcPr>
          <w:p w14:paraId="29CA87BA" w14:textId="4ABCD48F" w:rsidR="0004139F" w:rsidRPr="0004139F" w:rsidRDefault="0004139F" w:rsidP="00B92C06">
            <w:pPr>
              <w:jc w:val="center"/>
              <w:rPr>
                <w:rFonts w:ascii="Times New Roman" w:eastAsia="DengXian" w:hAnsi="Times New Roman" w:cs="Times New Roman"/>
                <w:color w:val="000000"/>
                <w:sz w:val="20"/>
                <w:szCs w:val="20"/>
              </w:rPr>
            </w:pPr>
            <w:r w:rsidRPr="0004139F">
              <w:rPr>
                <w:rFonts w:ascii="Times New Roman" w:eastAsia="DengXian" w:hAnsi="Times New Roman" w:cs="Times New Roman"/>
                <w:color w:val="000000"/>
                <w:sz w:val="20"/>
                <w:szCs w:val="20"/>
              </w:rPr>
              <w:t>1.71</w:t>
            </w:r>
          </w:p>
        </w:tc>
        <w:tc>
          <w:tcPr>
            <w:tcW w:w="0" w:type="auto"/>
            <w:shd w:val="clear" w:color="auto" w:fill="auto"/>
            <w:vAlign w:val="center"/>
          </w:tcPr>
          <w:p w14:paraId="59C5A59D" w14:textId="4933590D" w:rsidR="0004139F" w:rsidRPr="0004139F" w:rsidRDefault="0004139F" w:rsidP="00B92C06">
            <w:pPr>
              <w:jc w:val="center"/>
              <w:rPr>
                <w:rFonts w:ascii="Times New Roman" w:eastAsia="DengXian" w:hAnsi="Times New Roman" w:cs="Times New Roman"/>
                <w:color w:val="000000"/>
                <w:sz w:val="20"/>
                <w:szCs w:val="20"/>
              </w:rPr>
            </w:pPr>
            <w:r w:rsidRPr="0004139F">
              <w:rPr>
                <w:rFonts w:ascii="Times New Roman" w:eastAsia="DengXian" w:hAnsi="Times New Roman" w:cs="Times New Roman"/>
                <w:color w:val="000000"/>
                <w:sz w:val="20"/>
                <w:szCs w:val="20"/>
              </w:rPr>
              <w:t>2.01</w:t>
            </w:r>
          </w:p>
        </w:tc>
        <w:tc>
          <w:tcPr>
            <w:tcW w:w="0" w:type="auto"/>
            <w:shd w:val="clear" w:color="auto" w:fill="auto"/>
            <w:vAlign w:val="center"/>
          </w:tcPr>
          <w:p w14:paraId="0E6F56F9" w14:textId="51EC1F2A" w:rsidR="0004139F" w:rsidRPr="0004139F" w:rsidRDefault="0004139F" w:rsidP="00B92C06">
            <w:pPr>
              <w:jc w:val="center"/>
              <w:rPr>
                <w:rFonts w:ascii="Times New Roman" w:eastAsia="DengXian" w:hAnsi="Times New Roman" w:cs="Times New Roman"/>
                <w:color w:val="000000"/>
                <w:sz w:val="20"/>
                <w:szCs w:val="20"/>
              </w:rPr>
            </w:pPr>
            <w:r w:rsidRPr="0004139F">
              <w:rPr>
                <w:rFonts w:ascii="Times New Roman" w:eastAsia="DengXian" w:hAnsi="Times New Roman" w:cs="Times New Roman"/>
                <w:color w:val="000000"/>
                <w:sz w:val="20"/>
                <w:szCs w:val="20"/>
              </w:rPr>
              <w:t>2.37</w:t>
            </w:r>
          </w:p>
        </w:tc>
      </w:tr>
      <w:tr w:rsidR="0004139F" w:rsidRPr="0004139F" w14:paraId="11C65D72" w14:textId="77777777" w:rsidTr="00B92C06">
        <w:trPr>
          <w:trHeight w:val="278"/>
        </w:trPr>
        <w:tc>
          <w:tcPr>
            <w:tcW w:w="0" w:type="auto"/>
            <w:vMerge/>
          </w:tcPr>
          <w:p w14:paraId="1EF2465D" w14:textId="77777777" w:rsidR="0004139F" w:rsidRPr="0004139F" w:rsidRDefault="0004139F" w:rsidP="00CD2A22">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1B825651" w14:textId="05120263" w:rsidR="0004139F" w:rsidRPr="0004139F" w:rsidRDefault="0004139F" w:rsidP="00CD2A22">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723622C3" w14:textId="4320A475" w:rsidR="0004139F" w:rsidRPr="0004139F" w:rsidRDefault="0004139F" w:rsidP="00CD2A22">
            <w:pPr>
              <w:widowControl/>
              <w:jc w:val="center"/>
              <w:rPr>
                <w:rFonts w:ascii="Times New Roman" w:eastAsia="DengXian" w:hAnsi="Times New Roman" w:cs="Times New Roman"/>
                <w:b/>
                <w:bCs/>
                <w:kern w:val="0"/>
                <w:sz w:val="20"/>
                <w:szCs w:val="20"/>
              </w:rPr>
            </w:pPr>
            <w:r w:rsidRPr="0004139F">
              <w:rPr>
                <w:rFonts w:ascii="Times New Roman" w:eastAsia="DengXian" w:hAnsi="Times New Roman" w:cs="Times New Roman"/>
                <w:b/>
                <w:bCs/>
                <w:kern w:val="0"/>
                <w:sz w:val="20"/>
                <w:szCs w:val="20"/>
              </w:rPr>
              <w:t>5%</w:t>
            </w:r>
          </w:p>
        </w:tc>
        <w:tc>
          <w:tcPr>
            <w:tcW w:w="0" w:type="auto"/>
            <w:shd w:val="clear" w:color="auto" w:fill="auto"/>
            <w:vAlign w:val="center"/>
          </w:tcPr>
          <w:p w14:paraId="21E07BAB" w14:textId="6A74671F" w:rsidR="0004139F" w:rsidRPr="0004139F" w:rsidRDefault="0004139F" w:rsidP="00B92C06">
            <w:pPr>
              <w:jc w:val="center"/>
              <w:rPr>
                <w:rFonts w:ascii="Times New Roman" w:eastAsia="DengXian" w:hAnsi="Times New Roman" w:cs="Times New Roman"/>
                <w:color w:val="000000"/>
                <w:sz w:val="20"/>
                <w:szCs w:val="20"/>
              </w:rPr>
            </w:pPr>
            <w:r w:rsidRPr="0004139F">
              <w:rPr>
                <w:rFonts w:ascii="Times New Roman" w:eastAsia="DengXian" w:hAnsi="Times New Roman" w:cs="Times New Roman"/>
                <w:color w:val="000000"/>
                <w:sz w:val="20"/>
                <w:szCs w:val="20"/>
              </w:rPr>
              <w:t>1.11</w:t>
            </w:r>
          </w:p>
        </w:tc>
        <w:tc>
          <w:tcPr>
            <w:tcW w:w="0" w:type="auto"/>
            <w:shd w:val="clear" w:color="auto" w:fill="auto"/>
            <w:vAlign w:val="center"/>
          </w:tcPr>
          <w:p w14:paraId="3BF50718" w14:textId="0EA4FA70" w:rsidR="0004139F" w:rsidRPr="0004139F" w:rsidRDefault="0004139F" w:rsidP="00B92C06">
            <w:pPr>
              <w:jc w:val="center"/>
              <w:rPr>
                <w:rFonts w:ascii="Times New Roman" w:eastAsia="DengXian" w:hAnsi="Times New Roman" w:cs="Times New Roman"/>
                <w:color w:val="000000"/>
                <w:sz w:val="20"/>
                <w:szCs w:val="20"/>
              </w:rPr>
            </w:pPr>
            <w:r w:rsidRPr="0004139F">
              <w:rPr>
                <w:rFonts w:ascii="Times New Roman" w:eastAsia="DengXian" w:hAnsi="Times New Roman" w:cs="Times New Roman"/>
                <w:color w:val="000000"/>
                <w:sz w:val="20"/>
                <w:szCs w:val="20"/>
              </w:rPr>
              <w:t>1.12</w:t>
            </w:r>
          </w:p>
        </w:tc>
        <w:tc>
          <w:tcPr>
            <w:tcW w:w="0" w:type="auto"/>
            <w:shd w:val="clear" w:color="auto" w:fill="auto"/>
            <w:vAlign w:val="center"/>
          </w:tcPr>
          <w:p w14:paraId="421DF17F" w14:textId="6A285CEC" w:rsidR="0004139F" w:rsidRPr="0004139F" w:rsidRDefault="0004139F" w:rsidP="00B92C06">
            <w:pPr>
              <w:jc w:val="center"/>
              <w:rPr>
                <w:rFonts w:ascii="Times New Roman" w:eastAsia="DengXian" w:hAnsi="Times New Roman" w:cs="Times New Roman"/>
                <w:color w:val="000000"/>
                <w:sz w:val="20"/>
                <w:szCs w:val="20"/>
              </w:rPr>
            </w:pPr>
            <w:r w:rsidRPr="0004139F">
              <w:rPr>
                <w:rFonts w:ascii="Times New Roman" w:eastAsia="DengXian" w:hAnsi="Times New Roman" w:cs="Times New Roman"/>
                <w:color w:val="000000"/>
                <w:sz w:val="20"/>
                <w:szCs w:val="20"/>
              </w:rPr>
              <w:t>1.15</w:t>
            </w:r>
          </w:p>
        </w:tc>
      </w:tr>
      <w:tr w:rsidR="0004139F" w:rsidRPr="0004139F" w14:paraId="3FBA56F3" w14:textId="77777777" w:rsidTr="00B92C06">
        <w:trPr>
          <w:trHeight w:val="278"/>
        </w:trPr>
        <w:tc>
          <w:tcPr>
            <w:tcW w:w="0" w:type="auto"/>
            <w:vMerge/>
          </w:tcPr>
          <w:p w14:paraId="50DF0F55" w14:textId="77777777" w:rsidR="0004139F" w:rsidRPr="0004139F" w:rsidRDefault="0004139F" w:rsidP="00CD2A22">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01FB9CC2" w14:textId="4F8232AE" w:rsidR="0004139F" w:rsidRPr="0004139F" w:rsidRDefault="0004139F" w:rsidP="00CD2A22">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2CB976C0" w14:textId="2222171B" w:rsidR="0004139F" w:rsidRPr="0004139F" w:rsidRDefault="0004139F" w:rsidP="00CD2A22">
            <w:pPr>
              <w:widowControl/>
              <w:jc w:val="center"/>
              <w:rPr>
                <w:rFonts w:ascii="Times New Roman" w:eastAsia="DengXian" w:hAnsi="Times New Roman" w:cs="Times New Roman"/>
                <w:b/>
                <w:bCs/>
                <w:kern w:val="0"/>
                <w:sz w:val="20"/>
                <w:szCs w:val="20"/>
              </w:rPr>
            </w:pPr>
            <w:r w:rsidRPr="0004139F">
              <w:rPr>
                <w:rFonts w:ascii="Times New Roman" w:eastAsia="DengXian" w:hAnsi="Times New Roman" w:cs="Times New Roman"/>
                <w:b/>
                <w:bCs/>
                <w:kern w:val="0"/>
                <w:sz w:val="20"/>
                <w:szCs w:val="20"/>
              </w:rPr>
              <w:t>50%</w:t>
            </w:r>
          </w:p>
        </w:tc>
        <w:tc>
          <w:tcPr>
            <w:tcW w:w="0" w:type="auto"/>
            <w:shd w:val="clear" w:color="auto" w:fill="auto"/>
            <w:vAlign w:val="center"/>
          </w:tcPr>
          <w:p w14:paraId="620D6709" w14:textId="2981B974" w:rsidR="0004139F" w:rsidRPr="0004139F" w:rsidRDefault="0004139F" w:rsidP="00B92C06">
            <w:pPr>
              <w:jc w:val="center"/>
              <w:rPr>
                <w:rFonts w:ascii="Times New Roman" w:eastAsia="DengXian" w:hAnsi="Times New Roman" w:cs="Times New Roman"/>
                <w:color w:val="000000"/>
                <w:sz w:val="20"/>
                <w:szCs w:val="20"/>
              </w:rPr>
            </w:pPr>
            <w:r w:rsidRPr="0004139F">
              <w:rPr>
                <w:rFonts w:ascii="Times New Roman" w:eastAsia="DengXian" w:hAnsi="Times New Roman" w:cs="Times New Roman"/>
                <w:color w:val="000000"/>
                <w:sz w:val="20"/>
                <w:szCs w:val="20"/>
              </w:rPr>
              <w:t>1.48</w:t>
            </w:r>
          </w:p>
        </w:tc>
        <w:tc>
          <w:tcPr>
            <w:tcW w:w="0" w:type="auto"/>
            <w:shd w:val="clear" w:color="auto" w:fill="auto"/>
            <w:vAlign w:val="center"/>
          </w:tcPr>
          <w:p w14:paraId="3736B975" w14:textId="70B46A4F" w:rsidR="0004139F" w:rsidRPr="0004139F" w:rsidRDefault="0004139F" w:rsidP="00B92C06">
            <w:pPr>
              <w:jc w:val="center"/>
              <w:rPr>
                <w:rFonts w:ascii="Times New Roman" w:eastAsia="DengXian" w:hAnsi="Times New Roman" w:cs="Times New Roman"/>
                <w:color w:val="000000"/>
                <w:sz w:val="20"/>
                <w:szCs w:val="20"/>
              </w:rPr>
            </w:pPr>
            <w:r w:rsidRPr="0004139F">
              <w:rPr>
                <w:rFonts w:ascii="Times New Roman" w:eastAsia="DengXian" w:hAnsi="Times New Roman" w:cs="Times New Roman"/>
                <w:color w:val="000000"/>
                <w:sz w:val="20"/>
                <w:szCs w:val="20"/>
              </w:rPr>
              <w:t>1.72</w:t>
            </w:r>
          </w:p>
        </w:tc>
        <w:tc>
          <w:tcPr>
            <w:tcW w:w="0" w:type="auto"/>
            <w:shd w:val="clear" w:color="auto" w:fill="auto"/>
            <w:vAlign w:val="center"/>
          </w:tcPr>
          <w:p w14:paraId="49759AA4" w14:textId="545F4A5D" w:rsidR="0004139F" w:rsidRPr="0004139F" w:rsidRDefault="0004139F" w:rsidP="00B92C06">
            <w:pPr>
              <w:jc w:val="center"/>
              <w:rPr>
                <w:rFonts w:ascii="Times New Roman" w:eastAsia="DengXian" w:hAnsi="Times New Roman" w:cs="Times New Roman"/>
                <w:color w:val="000000"/>
                <w:sz w:val="20"/>
                <w:szCs w:val="20"/>
              </w:rPr>
            </w:pPr>
            <w:r w:rsidRPr="0004139F">
              <w:rPr>
                <w:rFonts w:ascii="Times New Roman" w:eastAsia="DengXian" w:hAnsi="Times New Roman" w:cs="Times New Roman"/>
                <w:color w:val="000000"/>
                <w:sz w:val="20"/>
                <w:szCs w:val="20"/>
              </w:rPr>
              <w:t>2.04</w:t>
            </w:r>
          </w:p>
        </w:tc>
      </w:tr>
      <w:tr w:rsidR="0004139F" w:rsidRPr="0004139F" w14:paraId="54FB783D" w14:textId="77777777" w:rsidTr="00B92C06">
        <w:trPr>
          <w:trHeight w:val="278"/>
        </w:trPr>
        <w:tc>
          <w:tcPr>
            <w:tcW w:w="0" w:type="auto"/>
            <w:vMerge/>
          </w:tcPr>
          <w:p w14:paraId="1E60A458" w14:textId="77777777" w:rsidR="0004139F" w:rsidRPr="0004139F" w:rsidRDefault="0004139F" w:rsidP="00CD2A22">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6AA68C28" w14:textId="185C0CB8" w:rsidR="0004139F" w:rsidRPr="0004139F" w:rsidRDefault="0004139F" w:rsidP="00CD2A22">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125BB93E" w14:textId="127078B4" w:rsidR="0004139F" w:rsidRPr="0004139F" w:rsidRDefault="0004139F" w:rsidP="00CD2A22">
            <w:pPr>
              <w:widowControl/>
              <w:jc w:val="center"/>
              <w:rPr>
                <w:rFonts w:ascii="Times New Roman" w:eastAsia="DengXian" w:hAnsi="Times New Roman" w:cs="Times New Roman"/>
                <w:b/>
                <w:bCs/>
                <w:kern w:val="0"/>
                <w:sz w:val="20"/>
                <w:szCs w:val="20"/>
              </w:rPr>
            </w:pPr>
            <w:r w:rsidRPr="0004139F">
              <w:rPr>
                <w:rFonts w:ascii="Times New Roman" w:eastAsia="DengXian" w:hAnsi="Times New Roman" w:cs="Times New Roman"/>
                <w:b/>
                <w:bCs/>
                <w:kern w:val="0"/>
                <w:sz w:val="20"/>
                <w:szCs w:val="20"/>
              </w:rPr>
              <w:t>95%</w:t>
            </w:r>
          </w:p>
        </w:tc>
        <w:tc>
          <w:tcPr>
            <w:tcW w:w="0" w:type="auto"/>
            <w:shd w:val="clear" w:color="auto" w:fill="auto"/>
            <w:vAlign w:val="center"/>
          </w:tcPr>
          <w:p w14:paraId="63DE49C7" w14:textId="66B4C0C0" w:rsidR="0004139F" w:rsidRPr="0004139F" w:rsidRDefault="0004139F" w:rsidP="00B92C06">
            <w:pPr>
              <w:jc w:val="center"/>
              <w:rPr>
                <w:rFonts w:ascii="Times New Roman" w:eastAsia="DengXian" w:hAnsi="Times New Roman" w:cs="Times New Roman"/>
                <w:color w:val="000000"/>
                <w:sz w:val="20"/>
                <w:szCs w:val="20"/>
              </w:rPr>
            </w:pPr>
            <w:r w:rsidRPr="0004139F">
              <w:rPr>
                <w:rFonts w:ascii="Times New Roman" w:eastAsia="DengXian" w:hAnsi="Times New Roman" w:cs="Times New Roman"/>
                <w:color w:val="000000"/>
                <w:sz w:val="20"/>
                <w:szCs w:val="20"/>
              </w:rPr>
              <w:t>4.10</w:t>
            </w:r>
          </w:p>
        </w:tc>
        <w:tc>
          <w:tcPr>
            <w:tcW w:w="0" w:type="auto"/>
            <w:shd w:val="clear" w:color="auto" w:fill="auto"/>
            <w:vAlign w:val="center"/>
          </w:tcPr>
          <w:p w14:paraId="61C1315B" w14:textId="3F538654" w:rsidR="0004139F" w:rsidRPr="0004139F" w:rsidRDefault="0004139F" w:rsidP="00B92C06">
            <w:pPr>
              <w:jc w:val="center"/>
              <w:rPr>
                <w:rFonts w:ascii="Times New Roman" w:eastAsia="DengXian" w:hAnsi="Times New Roman" w:cs="Times New Roman"/>
                <w:color w:val="000000"/>
                <w:sz w:val="20"/>
                <w:szCs w:val="20"/>
              </w:rPr>
            </w:pPr>
            <w:r w:rsidRPr="0004139F">
              <w:rPr>
                <w:rFonts w:ascii="Times New Roman" w:eastAsia="DengXian" w:hAnsi="Times New Roman" w:cs="Times New Roman"/>
                <w:color w:val="000000"/>
                <w:sz w:val="20"/>
                <w:szCs w:val="20"/>
              </w:rPr>
              <w:t>5.42</w:t>
            </w:r>
          </w:p>
        </w:tc>
        <w:tc>
          <w:tcPr>
            <w:tcW w:w="0" w:type="auto"/>
            <w:shd w:val="clear" w:color="auto" w:fill="auto"/>
            <w:vAlign w:val="center"/>
          </w:tcPr>
          <w:p w14:paraId="4B8F56A3" w14:textId="025512AC" w:rsidR="0004139F" w:rsidRPr="0004139F" w:rsidRDefault="0004139F" w:rsidP="00B92C06">
            <w:pPr>
              <w:jc w:val="center"/>
              <w:rPr>
                <w:rFonts w:ascii="Times New Roman" w:eastAsia="DengXian" w:hAnsi="Times New Roman" w:cs="Times New Roman"/>
                <w:color w:val="000000"/>
                <w:sz w:val="20"/>
                <w:szCs w:val="20"/>
              </w:rPr>
            </w:pPr>
            <w:r w:rsidRPr="0004139F">
              <w:rPr>
                <w:rFonts w:ascii="Times New Roman" w:eastAsia="DengXian" w:hAnsi="Times New Roman" w:cs="Times New Roman"/>
                <w:color w:val="000000"/>
                <w:sz w:val="20"/>
                <w:szCs w:val="20"/>
              </w:rPr>
              <w:t>6.52</w:t>
            </w:r>
          </w:p>
        </w:tc>
      </w:tr>
      <w:tr w:rsidR="0004139F" w:rsidRPr="0004139F" w14:paraId="4896352D" w14:textId="77777777" w:rsidTr="00807668">
        <w:trPr>
          <w:trHeight w:val="278"/>
        </w:trPr>
        <w:tc>
          <w:tcPr>
            <w:tcW w:w="0" w:type="auto"/>
            <w:vMerge w:val="restart"/>
            <w:vAlign w:val="center"/>
          </w:tcPr>
          <w:p w14:paraId="5E25B44E" w14:textId="16C1B33B" w:rsidR="0004139F" w:rsidRPr="0004139F" w:rsidRDefault="0004139F" w:rsidP="00CD2A22">
            <w:pPr>
              <w:widowControl/>
              <w:jc w:val="center"/>
              <w:rPr>
                <w:rFonts w:ascii="Times New Roman" w:eastAsia="DengXian" w:hAnsi="Times New Roman" w:cs="Times New Roman"/>
                <w:b/>
                <w:bCs/>
                <w:kern w:val="0"/>
                <w:sz w:val="20"/>
                <w:szCs w:val="20"/>
              </w:rPr>
            </w:pPr>
            <w:r w:rsidRPr="0004139F">
              <w:rPr>
                <w:rFonts w:ascii="Times New Roman" w:eastAsia="DengXian" w:hAnsi="Times New Roman" w:cs="Times New Roman"/>
                <w:b/>
                <w:bCs/>
                <w:kern w:val="0"/>
                <w:sz w:val="20"/>
                <w:szCs w:val="20"/>
              </w:rPr>
              <w:t>Dynamic SBFD</w:t>
            </w:r>
          </w:p>
        </w:tc>
        <w:tc>
          <w:tcPr>
            <w:tcW w:w="0" w:type="auto"/>
            <w:vMerge w:val="restart"/>
            <w:shd w:val="clear" w:color="auto" w:fill="auto"/>
            <w:vAlign w:val="center"/>
          </w:tcPr>
          <w:p w14:paraId="72BC057D" w14:textId="7C8D91F7" w:rsidR="0004139F" w:rsidRPr="0004139F" w:rsidRDefault="0004139F" w:rsidP="00CD2A22">
            <w:pPr>
              <w:widowControl/>
              <w:jc w:val="center"/>
              <w:rPr>
                <w:rFonts w:ascii="Times New Roman" w:eastAsia="DengXian" w:hAnsi="Times New Roman" w:cs="Times New Roman"/>
                <w:b/>
                <w:bCs/>
                <w:kern w:val="0"/>
                <w:sz w:val="20"/>
                <w:szCs w:val="20"/>
              </w:rPr>
            </w:pPr>
            <w:r w:rsidRPr="0004139F">
              <w:rPr>
                <w:rFonts w:ascii="Times New Roman" w:eastAsia="DengXian" w:hAnsi="Times New Roman" w:cs="Times New Roman"/>
                <w:b/>
                <w:bCs/>
                <w:kern w:val="0"/>
                <w:sz w:val="20"/>
                <w:szCs w:val="20"/>
              </w:rPr>
              <w:t xml:space="preserve">DL packet-Latency </w:t>
            </w:r>
            <w:r w:rsidRPr="0004139F">
              <w:rPr>
                <w:rFonts w:ascii="Times New Roman" w:eastAsia="DengXian" w:hAnsi="Times New Roman" w:cs="Times New Roman"/>
                <w:b/>
                <w:bCs/>
                <w:color w:val="000000"/>
                <w:kern w:val="0"/>
                <w:sz w:val="20"/>
                <w:szCs w:val="20"/>
              </w:rPr>
              <w:t>CDF</w:t>
            </w:r>
          </w:p>
        </w:tc>
        <w:tc>
          <w:tcPr>
            <w:tcW w:w="0" w:type="auto"/>
            <w:shd w:val="clear" w:color="auto" w:fill="auto"/>
            <w:vAlign w:val="center"/>
          </w:tcPr>
          <w:p w14:paraId="322B8426" w14:textId="6A52E44C" w:rsidR="0004139F" w:rsidRPr="0004139F" w:rsidRDefault="0004139F" w:rsidP="00CD2A22">
            <w:pPr>
              <w:widowControl/>
              <w:jc w:val="center"/>
              <w:rPr>
                <w:rFonts w:ascii="Times New Roman" w:eastAsia="DengXian" w:hAnsi="Times New Roman" w:cs="Times New Roman"/>
                <w:b/>
                <w:bCs/>
                <w:kern w:val="0"/>
                <w:sz w:val="20"/>
                <w:szCs w:val="20"/>
              </w:rPr>
            </w:pPr>
            <w:r w:rsidRPr="0004139F">
              <w:rPr>
                <w:rFonts w:ascii="Times New Roman" w:eastAsia="DengXian" w:hAnsi="Times New Roman" w:cs="Times New Roman"/>
                <w:b/>
                <w:bCs/>
                <w:kern w:val="0"/>
                <w:sz w:val="20"/>
                <w:szCs w:val="20"/>
              </w:rPr>
              <w:t>Mean</w:t>
            </w:r>
          </w:p>
        </w:tc>
        <w:tc>
          <w:tcPr>
            <w:tcW w:w="0" w:type="auto"/>
            <w:shd w:val="clear" w:color="auto" w:fill="auto"/>
            <w:vAlign w:val="center"/>
          </w:tcPr>
          <w:p w14:paraId="4A796352" w14:textId="14B9EEE9" w:rsidR="0004139F" w:rsidRPr="0004139F" w:rsidRDefault="0004139F" w:rsidP="00B92C06">
            <w:pPr>
              <w:jc w:val="center"/>
              <w:rPr>
                <w:rFonts w:ascii="Times New Roman" w:eastAsia="DengXian" w:hAnsi="Times New Roman" w:cs="Times New Roman"/>
                <w:color w:val="000000"/>
                <w:sz w:val="20"/>
                <w:szCs w:val="20"/>
              </w:rPr>
            </w:pPr>
            <w:r w:rsidRPr="0004139F">
              <w:rPr>
                <w:rFonts w:ascii="Times New Roman" w:eastAsia="DengXian" w:hAnsi="Times New Roman" w:cs="Times New Roman"/>
                <w:color w:val="000000"/>
                <w:sz w:val="20"/>
                <w:szCs w:val="20"/>
              </w:rPr>
              <w:t>1.04</w:t>
            </w:r>
          </w:p>
        </w:tc>
        <w:tc>
          <w:tcPr>
            <w:tcW w:w="0" w:type="auto"/>
            <w:shd w:val="clear" w:color="auto" w:fill="auto"/>
            <w:vAlign w:val="center"/>
          </w:tcPr>
          <w:p w14:paraId="2DE41F80" w14:textId="3C0F0A62" w:rsidR="0004139F" w:rsidRPr="0004139F" w:rsidRDefault="0004139F" w:rsidP="00B92C06">
            <w:pPr>
              <w:jc w:val="center"/>
              <w:rPr>
                <w:rFonts w:ascii="Times New Roman" w:eastAsia="DengXian" w:hAnsi="Times New Roman" w:cs="Times New Roman"/>
                <w:color w:val="000000"/>
                <w:sz w:val="20"/>
                <w:szCs w:val="20"/>
              </w:rPr>
            </w:pPr>
            <w:r w:rsidRPr="0004139F">
              <w:rPr>
                <w:rFonts w:ascii="Times New Roman" w:eastAsia="DengXian" w:hAnsi="Times New Roman" w:cs="Times New Roman"/>
                <w:color w:val="000000"/>
                <w:sz w:val="20"/>
                <w:szCs w:val="20"/>
              </w:rPr>
              <w:t>1.05</w:t>
            </w:r>
          </w:p>
        </w:tc>
        <w:tc>
          <w:tcPr>
            <w:tcW w:w="0" w:type="auto"/>
            <w:shd w:val="clear" w:color="auto" w:fill="auto"/>
            <w:vAlign w:val="center"/>
          </w:tcPr>
          <w:p w14:paraId="23993BC2" w14:textId="280E22C0" w:rsidR="0004139F" w:rsidRPr="0004139F" w:rsidRDefault="0004139F" w:rsidP="00B92C06">
            <w:pPr>
              <w:jc w:val="center"/>
              <w:rPr>
                <w:rFonts w:ascii="Times New Roman" w:eastAsia="DengXian" w:hAnsi="Times New Roman" w:cs="Times New Roman"/>
                <w:color w:val="000000"/>
                <w:sz w:val="20"/>
                <w:szCs w:val="20"/>
              </w:rPr>
            </w:pPr>
            <w:r w:rsidRPr="0004139F">
              <w:rPr>
                <w:rFonts w:ascii="Times New Roman" w:eastAsia="DengXian" w:hAnsi="Times New Roman" w:cs="Times New Roman"/>
                <w:color w:val="000000"/>
                <w:sz w:val="20"/>
                <w:szCs w:val="20"/>
              </w:rPr>
              <w:t>1.13</w:t>
            </w:r>
          </w:p>
        </w:tc>
      </w:tr>
      <w:tr w:rsidR="0004139F" w:rsidRPr="0004139F" w14:paraId="60100A91" w14:textId="77777777" w:rsidTr="00B92C06">
        <w:trPr>
          <w:trHeight w:val="278"/>
        </w:trPr>
        <w:tc>
          <w:tcPr>
            <w:tcW w:w="0" w:type="auto"/>
            <w:vMerge/>
          </w:tcPr>
          <w:p w14:paraId="24BE889C" w14:textId="77777777" w:rsidR="0004139F" w:rsidRPr="0004139F" w:rsidRDefault="0004139F" w:rsidP="00CD2A22">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3186B48A" w14:textId="6782ECAD" w:rsidR="0004139F" w:rsidRPr="0004139F" w:rsidRDefault="0004139F" w:rsidP="00CD2A22">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17C8D832" w14:textId="090D210A" w:rsidR="0004139F" w:rsidRPr="0004139F" w:rsidRDefault="0004139F" w:rsidP="00CD2A22">
            <w:pPr>
              <w:widowControl/>
              <w:jc w:val="center"/>
              <w:rPr>
                <w:rFonts w:ascii="Times New Roman" w:eastAsia="DengXian" w:hAnsi="Times New Roman" w:cs="Times New Roman"/>
                <w:b/>
                <w:bCs/>
                <w:kern w:val="0"/>
                <w:sz w:val="20"/>
                <w:szCs w:val="20"/>
              </w:rPr>
            </w:pPr>
            <w:r w:rsidRPr="0004139F">
              <w:rPr>
                <w:rFonts w:ascii="Times New Roman" w:eastAsia="DengXian" w:hAnsi="Times New Roman" w:cs="Times New Roman"/>
                <w:b/>
                <w:bCs/>
                <w:kern w:val="0"/>
                <w:sz w:val="20"/>
                <w:szCs w:val="20"/>
              </w:rPr>
              <w:t>5%</w:t>
            </w:r>
          </w:p>
        </w:tc>
        <w:tc>
          <w:tcPr>
            <w:tcW w:w="0" w:type="auto"/>
            <w:shd w:val="clear" w:color="auto" w:fill="auto"/>
            <w:vAlign w:val="center"/>
          </w:tcPr>
          <w:p w14:paraId="0F1AA346" w14:textId="4157EEBA" w:rsidR="0004139F" w:rsidRPr="0004139F" w:rsidRDefault="0004139F" w:rsidP="00B92C06">
            <w:pPr>
              <w:jc w:val="center"/>
              <w:rPr>
                <w:rFonts w:ascii="Times New Roman" w:eastAsia="DengXian" w:hAnsi="Times New Roman" w:cs="Times New Roman"/>
                <w:color w:val="000000"/>
                <w:sz w:val="20"/>
                <w:szCs w:val="20"/>
              </w:rPr>
            </w:pPr>
            <w:r w:rsidRPr="0004139F">
              <w:rPr>
                <w:rFonts w:ascii="Times New Roman" w:eastAsia="DengXian" w:hAnsi="Times New Roman" w:cs="Times New Roman"/>
                <w:color w:val="000000"/>
                <w:sz w:val="20"/>
                <w:szCs w:val="20"/>
              </w:rPr>
              <w:t>0.52</w:t>
            </w:r>
          </w:p>
        </w:tc>
        <w:tc>
          <w:tcPr>
            <w:tcW w:w="0" w:type="auto"/>
            <w:shd w:val="clear" w:color="auto" w:fill="auto"/>
            <w:vAlign w:val="center"/>
          </w:tcPr>
          <w:p w14:paraId="0BF6753F" w14:textId="656E1A47" w:rsidR="0004139F" w:rsidRPr="0004139F" w:rsidRDefault="0004139F" w:rsidP="00B92C06">
            <w:pPr>
              <w:jc w:val="center"/>
              <w:rPr>
                <w:rFonts w:ascii="Times New Roman" w:eastAsia="DengXian" w:hAnsi="Times New Roman" w:cs="Times New Roman"/>
                <w:color w:val="000000"/>
                <w:sz w:val="20"/>
                <w:szCs w:val="20"/>
              </w:rPr>
            </w:pPr>
            <w:r w:rsidRPr="0004139F">
              <w:rPr>
                <w:rFonts w:ascii="Times New Roman" w:eastAsia="DengXian" w:hAnsi="Times New Roman" w:cs="Times New Roman"/>
                <w:color w:val="000000"/>
                <w:sz w:val="20"/>
                <w:szCs w:val="20"/>
              </w:rPr>
              <w:t>0.52</w:t>
            </w:r>
          </w:p>
        </w:tc>
        <w:tc>
          <w:tcPr>
            <w:tcW w:w="0" w:type="auto"/>
            <w:shd w:val="clear" w:color="auto" w:fill="auto"/>
            <w:vAlign w:val="center"/>
          </w:tcPr>
          <w:p w14:paraId="08FCA9F0" w14:textId="4BF30549" w:rsidR="0004139F" w:rsidRPr="0004139F" w:rsidRDefault="0004139F" w:rsidP="00B92C06">
            <w:pPr>
              <w:jc w:val="center"/>
              <w:rPr>
                <w:rFonts w:ascii="Times New Roman" w:eastAsia="DengXian" w:hAnsi="Times New Roman" w:cs="Times New Roman"/>
                <w:color w:val="000000"/>
                <w:sz w:val="20"/>
                <w:szCs w:val="20"/>
              </w:rPr>
            </w:pPr>
            <w:r w:rsidRPr="0004139F">
              <w:rPr>
                <w:rFonts w:ascii="Times New Roman" w:eastAsia="DengXian" w:hAnsi="Times New Roman" w:cs="Times New Roman"/>
                <w:color w:val="000000"/>
                <w:sz w:val="20"/>
                <w:szCs w:val="20"/>
              </w:rPr>
              <w:t>0.53</w:t>
            </w:r>
          </w:p>
        </w:tc>
      </w:tr>
      <w:tr w:rsidR="0004139F" w:rsidRPr="0004139F" w14:paraId="07557B5A" w14:textId="77777777" w:rsidTr="00B92C06">
        <w:trPr>
          <w:trHeight w:val="278"/>
        </w:trPr>
        <w:tc>
          <w:tcPr>
            <w:tcW w:w="0" w:type="auto"/>
            <w:vMerge/>
          </w:tcPr>
          <w:p w14:paraId="4EEFC66C" w14:textId="77777777" w:rsidR="0004139F" w:rsidRPr="0004139F" w:rsidRDefault="0004139F" w:rsidP="00CD2A22">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03EDA559" w14:textId="3C8B8165" w:rsidR="0004139F" w:rsidRPr="0004139F" w:rsidRDefault="0004139F" w:rsidP="00CD2A22">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4EECFD94" w14:textId="57B91F8C" w:rsidR="0004139F" w:rsidRPr="0004139F" w:rsidRDefault="0004139F" w:rsidP="00CD2A22">
            <w:pPr>
              <w:widowControl/>
              <w:jc w:val="center"/>
              <w:rPr>
                <w:rFonts w:ascii="Times New Roman" w:eastAsia="DengXian" w:hAnsi="Times New Roman" w:cs="Times New Roman"/>
                <w:b/>
                <w:bCs/>
                <w:kern w:val="0"/>
                <w:sz w:val="20"/>
                <w:szCs w:val="20"/>
              </w:rPr>
            </w:pPr>
            <w:r w:rsidRPr="0004139F">
              <w:rPr>
                <w:rFonts w:ascii="Times New Roman" w:eastAsia="DengXian" w:hAnsi="Times New Roman" w:cs="Times New Roman"/>
                <w:b/>
                <w:bCs/>
                <w:kern w:val="0"/>
                <w:sz w:val="20"/>
                <w:szCs w:val="20"/>
              </w:rPr>
              <w:t>50%</w:t>
            </w:r>
          </w:p>
        </w:tc>
        <w:tc>
          <w:tcPr>
            <w:tcW w:w="0" w:type="auto"/>
            <w:shd w:val="clear" w:color="auto" w:fill="auto"/>
            <w:vAlign w:val="center"/>
          </w:tcPr>
          <w:p w14:paraId="74C90415" w14:textId="451EA626" w:rsidR="0004139F" w:rsidRPr="0004139F" w:rsidRDefault="0004139F" w:rsidP="00B92C06">
            <w:pPr>
              <w:jc w:val="center"/>
              <w:rPr>
                <w:rFonts w:ascii="Times New Roman" w:eastAsia="DengXian" w:hAnsi="Times New Roman" w:cs="Times New Roman"/>
                <w:color w:val="000000"/>
                <w:sz w:val="20"/>
                <w:szCs w:val="20"/>
              </w:rPr>
            </w:pPr>
            <w:r w:rsidRPr="0004139F">
              <w:rPr>
                <w:rFonts w:ascii="Times New Roman" w:eastAsia="DengXian" w:hAnsi="Times New Roman" w:cs="Times New Roman"/>
                <w:color w:val="000000"/>
                <w:sz w:val="20"/>
                <w:szCs w:val="20"/>
              </w:rPr>
              <w:t>0.82</w:t>
            </w:r>
          </w:p>
        </w:tc>
        <w:tc>
          <w:tcPr>
            <w:tcW w:w="0" w:type="auto"/>
            <w:shd w:val="clear" w:color="auto" w:fill="auto"/>
            <w:vAlign w:val="center"/>
          </w:tcPr>
          <w:p w14:paraId="5EAE9A5B" w14:textId="43D8D779" w:rsidR="0004139F" w:rsidRPr="0004139F" w:rsidRDefault="0004139F" w:rsidP="00B92C06">
            <w:pPr>
              <w:jc w:val="center"/>
              <w:rPr>
                <w:rFonts w:ascii="Times New Roman" w:eastAsia="DengXian" w:hAnsi="Times New Roman" w:cs="Times New Roman"/>
                <w:color w:val="000000"/>
                <w:sz w:val="20"/>
                <w:szCs w:val="20"/>
              </w:rPr>
            </w:pPr>
            <w:r w:rsidRPr="0004139F">
              <w:rPr>
                <w:rFonts w:ascii="Times New Roman" w:eastAsia="DengXian" w:hAnsi="Times New Roman" w:cs="Times New Roman"/>
                <w:color w:val="000000"/>
                <w:sz w:val="20"/>
                <w:szCs w:val="20"/>
              </w:rPr>
              <w:t>0.84</w:t>
            </w:r>
          </w:p>
        </w:tc>
        <w:tc>
          <w:tcPr>
            <w:tcW w:w="0" w:type="auto"/>
            <w:shd w:val="clear" w:color="auto" w:fill="auto"/>
            <w:vAlign w:val="center"/>
          </w:tcPr>
          <w:p w14:paraId="6B647125" w14:textId="70CF045C" w:rsidR="0004139F" w:rsidRPr="0004139F" w:rsidRDefault="0004139F" w:rsidP="00B92C06">
            <w:pPr>
              <w:jc w:val="center"/>
              <w:rPr>
                <w:rFonts w:ascii="Times New Roman" w:eastAsia="DengXian" w:hAnsi="Times New Roman" w:cs="Times New Roman"/>
                <w:color w:val="000000"/>
                <w:sz w:val="20"/>
                <w:szCs w:val="20"/>
              </w:rPr>
            </w:pPr>
            <w:r w:rsidRPr="0004139F">
              <w:rPr>
                <w:rFonts w:ascii="Times New Roman" w:eastAsia="DengXian" w:hAnsi="Times New Roman" w:cs="Times New Roman"/>
                <w:color w:val="000000"/>
                <w:sz w:val="20"/>
                <w:szCs w:val="20"/>
              </w:rPr>
              <w:t>0.87</w:t>
            </w:r>
          </w:p>
        </w:tc>
      </w:tr>
      <w:tr w:rsidR="0004139F" w:rsidRPr="0004139F" w14:paraId="534AF5F6" w14:textId="77777777" w:rsidTr="00B92C06">
        <w:trPr>
          <w:trHeight w:val="278"/>
        </w:trPr>
        <w:tc>
          <w:tcPr>
            <w:tcW w:w="0" w:type="auto"/>
            <w:vMerge/>
          </w:tcPr>
          <w:p w14:paraId="0014468A" w14:textId="77777777" w:rsidR="0004139F" w:rsidRPr="0004139F" w:rsidRDefault="0004139F" w:rsidP="00CD2A22">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2A82EDDC" w14:textId="5F9C090E" w:rsidR="0004139F" w:rsidRPr="0004139F" w:rsidRDefault="0004139F" w:rsidP="00CD2A22">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7BEBD135" w14:textId="73FC306C" w:rsidR="0004139F" w:rsidRPr="0004139F" w:rsidRDefault="0004139F" w:rsidP="00CD2A22">
            <w:pPr>
              <w:widowControl/>
              <w:jc w:val="center"/>
              <w:rPr>
                <w:rFonts w:ascii="Times New Roman" w:eastAsia="DengXian" w:hAnsi="Times New Roman" w:cs="Times New Roman"/>
                <w:b/>
                <w:bCs/>
                <w:kern w:val="0"/>
                <w:sz w:val="20"/>
                <w:szCs w:val="20"/>
              </w:rPr>
            </w:pPr>
            <w:r w:rsidRPr="0004139F">
              <w:rPr>
                <w:rFonts w:ascii="Times New Roman" w:eastAsia="DengXian" w:hAnsi="Times New Roman" w:cs="Times New Roman"/>
                <w:b/>
                <w:bCs/>
                <w:kern w:val="0"/>
                <w:sz w:val="20"/>
                <w:szCs w:val="20"/>
              </w:rPr>
              <w:t>95%</w:t>
            </w:r>
          </w:p>
        </w:tc>
        <w:tc>
          <w:tcPr>
            <w:tcW w:w="0" w:type="auto"/>
            <w:shd w:val="clear" w:color="auto" w:fill="auto"/>
            <w:vAlign w:val="center"/>
          </w:tcPr>
          <w:p w14:paraId="20C5D89D" w14:textId="50E74198" w:rsidR="0004139F" w:rsidRPr="0004139F" w:rsidRDefault="0004139F" w:rsidP="00B92C06">
            <w:pPr>
              <w:jc w:val="center"/>
              <w:rPr>
                <w:rFonts w:ascii="Times New Roman" w:eastAsia="DengXian" w:hAnsi="Times New Roman" w:cs="Times New Roman"/>
                <w:color w:val="000000"/>
                <w:sz w:val="20"/>
                <w:szCs w:val="20"/>
              </w:rPr>
            </w:pPr>
            <w:r w:rsidRPr="0004139F">
              <w:rPr>
                <w:rFonts w:ascii="Times New Roman" w:eastAsia="DengXian" w:hAnsi="Times New Roman" w:cs="Times New Roman"/>
                <w:color w:val="000000"/>
                <w:sz w:val="20"/>
                <w:szCs w:val="20"/>
              </w:rPr>
              <w:t>4.17</w:t>
            </w:r>
          </w:p>
        </w:tc>
        <w:tc>
          <w:tcPr>
            <w:tcW w:w="0" w:type="auto"/>
            <w:shd w:val="clear" w:color="auto" w:fill="auto"/>
            <w:vAlign w:val="center"/>
          </w:tcPr>
          <w:p w14:paraId="6113CA56" w14:textId="52CC4DF1" w:rsidR="0004139F" w:rsidRPr="0004139F" w:rsidRDefault="0004139F" w:rsidP="00B92C06">
            <w:pPr>
              <w:jc w:val="center"/>
              <w:rPr>
                <w:rFonts w:ascii="Times New Roman" w:eastAsia="DengXian" w:hAnsi="Times New Roman" w:cs="Times New Roman"/>
                <w:color w:val="000000"/>
                <w:sz w:val="20"/>
                <w:szCs w:val="20"/>
              </w:rPr>
            </w:pPr>
            <w:r w:rsidRPr="0004139F">
              <w:rPr>
                <w:rFonts w:ascii="Times New Roman" w:eastAsia="DengXian" w:hAnsi="Times New Roman" w:cs="Times New Roman"/>
                <w:color w:val="000000"/>
                <w:sz w:val="20"/>
                <w:szCs w:val="20"/>
              </w:rPr>
              <w:t>3.98</w:t>
            </w:r>
          </w:p>
        </w:tc>
        <w:tc>
          <w:tcPr>
            <w:tcW w:w="0" w:type="auto"/>
            <w:shd w:val="clear" w:color="auto" w:fill="auto"/>
            <w:vAlign w:val="center"/>
          </w:tcPr>
          <w:p w14:paraId="4F463423" w14:textId="02D6FBB5" w:rsidR="0004139F" w:rsidRPr="0004139F" w:rsidRDefault="0004139F" w:rsidP="00B92C06">
            <w:pPr>
              <w:jc w:val="center"/>
              <w:rPr>
                <w:rFonts w:ascii="Times New Roman" w:eastAsia="DengXian" w:hAnsi="Times New Roman" w:cs="Times New Roman"/>
                <w:color w:val="000000"/>
                <w:sz w:val="20"/>
                <w:szCs w:val="20"/>
              </w:rPr>
            </w:pPr>
            <w:r w:rsidRPr="0004139F">
              <w:rPr>
                <w:rFonts w:ascii="Times New Roman" w:eastAsia="DengXian" w:hAnsi="Times New Roman" w:cs="Times New Roman"/>
                <w:color w:val="000000"/>
                <w:sz w:val="20"/>
                <w:szCs w:val="20"/>
              </w:rPr>
              <w:t>4.12</w:t>
            </w:r>
          </w:p>
        </w:tc>
      </w:tr>
      <w:tr w:rsidR="0004139F" w:rsidRPr="0004139F" w14:paraId="4538CF9F" w14:textId="77777777" w:rsidTr="00B92C06">
        <w:trPr>
          <w:trHeight w:val="278"/>
        </w:trPr>
        <w:tc>
          <w:tcPr>
            <w:tcW w:w="0" w:type="auto"/>
            <w:vMerge/>
          </w:tcPr>
          <w:p w14:paraId="2D7417A3" w14:textId="77777777" w:rsidR="0004139F" w:rsidRPr="0004139F" w:rsidRDefault="0004139F" w:rsidP="00CD2A22">
            <w:pPr>
              <w:widowControl/>
              <w:jc w:val="center"/>
              <w:rPr>
                <w:rFonts w:ascii="Times New Roman" w:eastAsia="DengXian" w:hAnsi="Times New Roman" w:cs="Times New Roman"/>
                <w:b/>
                <w:bCs/>
                <w:kern w:val="0"/>
                <w:sz w:val="20"/>
                <w:szCs w:val="20"/>
              </w:rPr>
            </w:pPr>
          </w:p>
        </w:tc>
        <w:tc>
          <w:tcPr>
            <w:tcW w:w="0" w:type="auto"/>
            <w:vMerge w:val="restart"/>
            <w:shd w:val="clear" w:color="auto" w:fill="auto"/>
            <w:vAlign w:val="center"/>
          </w:tcPr>
          <w:p w14:paraId="4D4954B9" w14:textId="24E2D78E" w:rsidR="0004139F" w:rsidRPr="0004139F" w:rsidRDefault="0004139F" w:rsidP="00CD2A22">
            <w:pPr>
              <w:widowControl/>
              <w:jc w:val="center"/>
              <w:rPr>
                <w:rFonts w:ascii="Times New Roman" w:eastAsia="DengXian" w:hAnsi="Times New Roman" w:cs="Times New Roman"/>
                <w:b/>
                <w:bCs/>
                <w:kern w:val="0"/>
                <w:sz w:val="20"/>
                <w:szCs w:val="20"/>
              </w:rPr>
            </w:pPr>
            <w:r w:rsidRPr="0004139F">
              <w:rPr>
                <w:rFonts w:ascii="Times New Roman" w:eastAsia="DengXian" w:hAnsi="Times New Roman" w:cs="Times New Roman"/>
                <w:b/>
                <w:bCs/>
                <w:kern w:val="0"/>
                <w:sz w:val="20"/>
                <w:szCs w:val="20"/>
              </w:rPr>
              <w:t xml:space="preserve">UL packet-Latency </w:t>
            </w:r>
            <w:r w:rsidRPr="0004139F">
              <w:rPr>
                <w:rFonts w:ascii="Times New Roman" w:eastAsia="DengXian" w:hAnsi="Times New Roman" w:cs="Times New Roman"/>
                <w:b/>
                <w:bCs/>
                <w:color w:val="000000"/>
                <w:kern w:val="0"/>
                <w:sz w:val="20"/>
                <w:szCs w:val="20"/>
              </w:rPr>
              <w:t>CDF</w:t>
            </w:r>
          </w:p>
        </w:tc>
        <w:tc>
          <w:tcPr>
            <w:tcW w:w="0" w:type="auto"/>
            <w:shd w:val="clear" w:color="auto" w:fill="auto"/>
            <w:vAlign w:val="center"/>
          </w:tcPr>
          <w:p w14:paraId="11441D31" w14:textId="5893CF56" w:rsidR="0004139F" w:rsidRPr="0004139F" w:rsidRDefault="0004139F" w:rsidP="00CD2A22">
            <w:pPr>
              <w:widowControl/>
              <w:jc w:val="center"/>
              <w:rPr>
                <w:rFonts w:ascii="Times New Roman" w:eastAsia="DengXian" w:hAnsi="Times New Roman" w:cs="Times New Roman"/>
                <w:b/>
                <w:bCs/>
                <w:kern w:val="0"/>
                <w:sz w:val="20"/>
                <w:szCs w:val="20"/>
              </w:rPr>
            </w:pPr>
            <w:r w:rsidRPr="0004139F">
              <w:rPr>
                <w:rFonts w:ascii="Times New Roman" w:eastAsia="DengXian" w:hAnsi="Times New Roman" w:cs="Times New Roman"/>
                <w:b/>
                <w:bCs/>
                <w:kern w:val="0"/>
                <w:sz w:val="20"/>
                <w:szCs w:val="20"/>
              </w:rPr>
              <w:t>Mean</w:t>
            </w:r>
          </w:p>
        </w:tc>
        <w:tc>
          <w:tcPr>
            <w:tcW w:w="0" w:type="auto"/>
            <w:shd w:val="clear" w:color="auto" w:fill="auto"/>
            <w:vAlign w:val="center"/>
          </w:tcPr>
          <w:p w14:paraId="7D20AE6C" w14:textId="0C830A7A" w:rsidR="0004139F" w:rsidRPr="0004139F" w:rsidRDefault="0004139F" w:rsidP="00B92C06">
            <w:pPr>
              <w:jc w:val="center"/>
              <w:rPr>
                <w:rFonts w:ascii="Times New Roman" w:eastAsia="DengXian" w:hAnsi="Times New Roman" w:cs="Times New Roman"/>
                <w:color w:val="000000"/>
                <w:sz w:val="20"/>
                <w:szCs w:val="20"/>
              </w:rPr>
            </w:pPr>
            <w:r w:rsidRPr="0004139F">
              <w:rPr>
                <w:rFonts w:ascii="Times New Roman" w:eastAsia="DengXian" w:hAnsi="Times New Roman" w:cs="Times New Roman"/>
                <w:color w:val="000000"/>
                <w:sz w:val="20"/>
                <w:szCs w:val="20"/>
              </w:rPr>
              <w:t>2.94</w:t>
            </w:r>
          </w:p>
        </w:tc>
        <w:tc>
          <w:tcPr>
            <w:tcW w:w="0" w:type="auto"/>
            <w:shd w:val="clear" w:color="auto" w:fill="auto"/>
            <w:vAlign w:val="center"/>
          </w:tcPr>
          <w:p w14:paraId="69D06C54" w14:textId="1A3594E2" w:rsidR="0004139F" w:rsidRPr="0004139F" w:rsidRDefault="0004139F" w:rsidP="00B92C06">
            <w:pPr>
              <w:jc w:val="center"/>
              <w:rPr>
                <w:rFonts w:ascii="Times New Roman" w:eastAsia="DengXian" w:hAnsi="Times New Roman" w:cs="Times New Roman"/>
                <w:color w:val="000000"/>
                <w:sz w:val="20"/>
                <w:szCs w:val="20"/>
              </w:rPr>
            </w:pPr>
            <w:r w:rsidRPr="0004139F">
              <w:rPr>
                <w:rFonts w:ascii="Times New Roman" w:eastAsia="DengXian" w:hAnsi="Times New Roman" w:cs="Times New Roman"/>
                <w:color w:val="000000"/>
                <w:sz w:val="20"/>
                <w:szCs w:val="20"/>
              </w:rPr>
              <w:t>3.05</w:t>
            </w:r>
          </w:p>
        </w:tc>
        <w:tc>
          <w:tcPr>
            <w:tcW w:w="0" w:type="auto"/>
            <w:shd w:val="clear" w:color="auto" w:fill="auto"/>
            <w:vAlign w:val="center"/>
          </w:tcPr>
          <w:p w14:paraId="7BD8BF88" w14:textId="149D732B" w:rsidR="0004139F" w:rsidRPr="0004139F" w:rsidRDefault="0004139F" w:rsidP="00B92C06">
            <w:pPr>
              <w:jc w:val="center"/>
              <w:rPr>
                <w:rFonts w:ascii="Times New Roman" w:eastAsia="DengXian" w:hAnsi="Times New Roman" w:cs="Times New Roman"/>
                <w:color w:val="000000"/>
                <w:sz w:val="20"/>
                <w:szCs w:val="20"/>
              </w:rPr>
            </w:pPr>
            <w:r w:rsidRPr="0004139F">
              <w:rPr>
                <w:rFonts w:ascii="Times New Roman" w:eastAsia="DengXian" w:hAnsi="Times New Roman" w:cs="Times New Roman"/>
                <w:color w:val="000000"/>
                <w:sz w:val="20"/>
                <w:szCs w:val="20"/>
              </w:rPr>
              <w:t>3.12</w:t>
            </w:r>
          </w:p>
        </w:tc>
      </w:tr>
      <w:tr w:rsidR="0004139F" w:rsidRPr="0004139F" w14:paraId="5AAF8389" w14:textId="77777777" w:rsidTr="00B92C06">
        <w:trPr>
          <w:trHeight w:val="278"/>
        </w:trPr>
        <w:tc>
          <w:tcPr>
            <w:tcW w:w="0" w:type="auto"/>
            <w:vMerge/>
          </w:tcPr>
          <w:p w14:paraId="0E05879B" w14:textId="77777777" w:rsidR="0004139F" w:rsidRPr="0004139F" w:rsidRDefault="0004139F" w:rsidP="00CD2A22">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30135230" w14:textId="59BBA067" w:rsidR="0004139F" w:rsidRPr="0004139F" w:rsidRDefault="0004139F" w:rsidP="00CD2A22">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7044BDE5" w14:textId="3985ED03" w:rsidR="0004139F" w:rsidRPr="0004139F" w:rsidRDefault="0004139F" w:rsidP="00CD2A22">
            <w:pPr>
              <w:widowControl/>
              <w:jc w:val="center"/>
              <w:rPr>
                <w:rFonts w:ascii="Times New Roman" w:eastAsia="DengXian" w:hAnsi="Times New Roman" w:cs="Times New Roman"/>
                <w:b/>
                <w:bCs/>
                <w:kern w:val="0"/>
                <w:sz w:val="20"/>
                <w:szCs w:val="20"/>
              </w:rPr>
            </w:pPr>
            <w:r w:rsidRPr="0004139F">
              <w:rPr>
                <w:rFonts w:ascii="Times New Roman" w:eastAsia="DengXian" w:hAnsi="Times New Roman" w:cs="Times New Roman"/>
                <w:b/>
                <w:bCs/>
                <w:kern w:val="0"/>
                <w:sz w:val="20"/>
                <w:szCs w:val="20"/>
              </w:rPr>
              <w:t>5%</w:t>
            </w:r>
          </w:p>
        </w:tc>
        <w:tc>
          <w:tcPr>
            <w:tcW w:w="0" w:type="auto"/>
            <w:shd w:val="clear" w:color="auto" w:fill="auto"/>
            <w:vAlign w:val="center"/>
          </w:tcPr>
          <w:p w14:paraId="1835FED1" w14:textId="7757F160" w:rsidR="0004139F" w:rsidRPr="0004139F" w:rsidRDefault="0004139F" w:rsidP="00B92C06">
            <w:pPr>
              <w:jc w:val="center"/>
              <w:rPr>
                <w:rFonts w:ascii="Times New Roman" w:eastAsia="DengXian" w:hAnsi="Times New Roman" w:cs="Times New Roman"/>
                <w:color w:val="000000"/>
                <w:sz w:val="20"/>
                <w:szCs w:val="20"/>
              </w:rPr>
            </w:pPr>
            <w:r w:rsidRPr="0004139F">
              <w:rPr>
                <w:rFonts w:ascii="Times New Roman" w:eastAsia="DengXian" w:hAnsi="Times New Roman" w:cs="Times New Roman"/>
                <w:color w:val="000000"/>
                <w:sz w:val="20"/>
                <w:szCs w:val="20"/>
              </w:rPr>
              <w:t>1.22</w:t>
            </w:r>
          </w:p>
        </w:tc>
        <w:tc>
          <w:tcPr>
            <w:tcW w:w="0" w:type="auto"/>
            <w:shd w:val="clear" w:color="auto" w:fill="auto"/>
            <w:vAlign w:val="center"/>
          </w:tcPr>
          <w:p w14:paraId="6A7D5EBB" w14:textId="03D3F3A4" w:rsidR="0004139F" w:rsidRPr="0004139F" w:rsidRDefault="0004139F" w:rsidP="00B92C06">
            <w:pPr>
              <w:jc w:val="center"/>
              <w:rPr>
                <w:rFonts w:ascii="Times New Roman" w:eastAsia="DengXian" w:hAnsi="Times New Roman" w:cs="Times New Roman"/>
                <w:color w:val="000000"/>
                <w:sz w:val="20"/>
                <w:szCs w:val="20"/>
              </w:rPr>
            </w:pPr>
            <w:r w:rsidRPr="0004139F">
              <w:rPr>
                <w:rFonts w:ascii="Times New Roman" w:eastAsia="DengXian" w:hAnsi="Times New Roman" w:cs="Times New Roman"/>
                <w:color w:val="000000"/>
                <w:sz w:val="20"/>
                <w:szCs w:val="20"/>
              </w:rPr>
              <w:t>1.25</w:t>
            </w:r>
          </w:p>
        </w:tc>
        <w:tc>
          <w:tcPr>
            <w:tcW w:w="0" w:type="auto"/>
            <w:shd w:val="clear" w:color="auto" w:fill="auto"/>
            <w:vAlign w:val="center"/>
          </w:tcPr>
          <w:p w14:paraId="66A81EB9" w14:textId="75368AC1" w:rsidR="0004139F" w:rsidRPr="0004139F" w:rsidRDefault="0004139F" w:rsidP="00B92C06">
            <w:pPr>
              <w:jc w:val="center"/>
              <w:rPr>
                <w:rFonts w:ascii="Times New Roman" w:eastAsia="DengXian" w:hAnsi="Times New Roman" w:cs="Times New Roman"/>
                <w:color w:val="000000"/>
                <w:sz w:val="20"/>
                <w:szCs w:val="20"/>
              </w:rPr>
            </w:pPr>
            <w:r w:rsidRPr="0004139F">
              <w:rPr>
                <w:rFonts w:ascii="Times New Roman" w:eastAsia="DengXian" w:hAnsi="Times New Roman" w:cs="Times New Roman"/>
                <w:color w:val="000000"/>
                <w:sz w:val="20"/>
                <w:szCs w:val="20"/>
              </w:rPr>
              <w:t>1.24</w:t>
            </w:r>
          </w:p>
        </w:tc>
      </w:tr>
      <w:tr w:rsidR="0004139F" w:rsidRPr="0004139F" w14:paraId="530C5864" w14:textId="77777777" w:rsidTr="00B92C06">
        <w:trPr>
          <w:trHeight w:val="278"/>
        </w:trPr>
        <w:tc>
          <w:tcPr>
            <w:tcW w:w="0" w:type="auto"/>
            <w:vMerge/>
          </w:tcPr>
          <w:p w14:paraId="1E6D716A" w14:textId="77777777" w:rsidR="0004139F" w:rsidRPr="0004139F" w:rsidRDefault="0004139F" w:rsidP="00CD2A22">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5BE4B00A" w14:textId="05300646" w:rsidR="0004139F" w:rsidRPr="0004139F" w:rsidRDefault="0004139F" w:rsidP="00CD2A22">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6F42609F" w14:textId="61E24C9A" w:rsidR="0004139F" w:rsidRPr="0004139F" w:rsidRDefault="0004139F" w:rsidP="00CD2A22">
            <w:pPr>
              <w:widowControl/>
              <w:jc w:val="center"/>
              <w:rPr>
                <w:rFonts w:ascii="Times New Roman" w:eastAsia="DengXian" w:hAnsi="Times New Roman" w:cs="Times New Roman"/>
                <w:b/>
                <w:bCs/>
                <w:kern w:val="0"/>
                <w:sz w:val="20"/>
                <w:szCs w:val="20"/>
              </w:rPr>
            </w:pPr>
            <w:r w:rsidRPr="0004139F">
              <w:rPr>
                <w:rFonts w:ascii="Times New Roman" w:eastAsia="DengXian" w:hAnsi="Times New Roman" w:cs="Times New Roman"/>
                <w:b/>
                <w:bCs/>
                <w:kern w:val="0"/>
                <w:sz w:val="20"/>
                <w:szCs w:val="20"/>
              </w:rPr>
              <w:t>50%</w:t>
            </w:r>
          </w:p>
        </w:tc>
        <w:tc>
          <w:tcPr>
            <w:tcW w:w="0" w:type="auto"/>
            <w:shd w:val="clear" w:color="auto" w:fill="auto"/>
            <w:vAlign w:val="center"/>
          </w:tcPr>
          <w:p w14:paraId="6081B0AA" w14:textId="48760673" w:rsidR="0004139F" w:rsidRPr="0004139F" w:rsidRDefault="0004139F" w:rsidP="00B92C06">
            <w:pPr>
              <w:jc w:val="center"/>
              <w:rPr>
                <w:rFonts w:ascii="Times New Roman" w:eastAsia="DengXian" w:hAnsi="Times New Roman" w:cs="Times New Roman"/>
                <w:color w:val="000000"/>
                <w:sz w:val="20"/>
                <w:szCs w:val="20"/>
              </w:rPr>
            </w:pPr>
            <w:r w:rsidRPr="0004139F">
              <w:rPr>
                <w:rFonts w:ascii="Times New Roman" w:eastAsia="DengXian" w:hAnsi="Times New Roman" w:cs="Times New Roman"/>
                <w:color w:val="000000"/>
                <w:sz w:val="20"/>
                <w:szCs w:val="20"/>
              </w:rPr>
              <w:t>2.81</w:t>
            </w:r>
          </w:p>
        </w:tc>
        <w:tc>
          <w:tcPr>
            <w:tcW w:w="0" w:type="auto"/>
            <w:shd w:val="clear" w:color="auto" w:fill="auto"/>
            <w:vAlign w:val="center"/>
          </w:tcPr>
          <w:p w14:paraId="6A63622A" w14:textId="72E238AD" w:rsidR="0004139F" w:rsidRPr="0004139F" w:rsidRDefault="0004139F" w:rsidP="00B92C06">
            <w:pPr>
              <w:jc w:val="center"/>
              <w:rPr>
                <w:rFonts w:ascii="Times New Roman" w:eastAsia="DengXian" w:hAnsi="Times New Roman" w:cs="Times New Roman"/>
                <w:color w:val="000000"/>
                <w:sz w:val="20"/>
                <w:szCs w:val="20"/>
              </w:rPr>
            </w:pPr>
            <w:r w:rsidRPr="0004139F">
              <w:rPr>
                <w:rFonts w:ascii="Times New Roman" w:eastAsia="DengXian" w:hAnsi="Times New Roman" w:cs="Times New Roman"/>
                <w:color w:val="000000"/>
                <w:sz w:val="20"/>
                <w:szCs w:val="20"/>
              </w:rPr>
              <w:t>2.85</w:t>
            </w:r>
          </w:p>
        </w:tc>
        <w:tc>
          <w:tcPr>
            <w:tcW w:w="0" w:type="auto"/>
            <w:shd w:val="clear" w:color="auto" w:fill="auto"/>
            <w:vAlign w:val="center"/>
          </w:tcPr>
          <w:p w14:paraId="01B9E17E" w14:textId="6BA528F3" w:rsidR="0004139F" w:rsidRPr="0004139F" w:rsidRDefault="0004139F" w:rsidP="00B92C06">
            <w:pPr>
              <w:jc w:val="center"/>
              <w:rPr>
                <w:rFonts w:ascii="Times New Roman" w:eastAsia="DengXian" w:hAnsi="Times New Roman" w:cs="Times New Roman"/>
                <w:color w:val="000000"/>
                <w:sz w:val="20"/>
                <w:szCs w:val="20"/>
              </w:rPr>
            </w:pPr>
            <w:r w:rsidRPr="0004139F">
              <w:rPr>
                <w:rFonts w:ascii="Times New Roman" w:eastAsia="DengXian" w:hAnsi="Times New Roman" w:cs="Times New Roman"/>
                <w:color w:val="000000"/>
                <w:sz w:val="20"/>
                <w:szCs w:val="20"/>
              </w:rPr>
              <w:t>2.81</w:t>
            </w:r>
          </w:p>
        </w:tc>
      </w:tr>
      <w:tr w:rsidR="0004139F" w:rsidRPr="0004139F" w14:paraId="15483892" w14:textId="77777777" w:rsidTr="00B92C06">
        <w:trPr>
          <w:trHeight w:val="278"/>
        </w:trPr>
        <w:tc>
          <w:tcPr>
            <w:tcW w:w="0" w:type="auto"/>
            <w:vMerge/>
          </w:tcPr>
          <w:p w14:paraId="35CD8406" w14:textId="77777777" w:rsidR="0004139F" w:rsidRPr="0004139F" w:rsidRDefault="0004139F" w:rsidP="00CD2A22">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65A2E371" w14:textId="67A4BC02" w:rsidR="0004139F" w:rsidRPr="0004139F" w:rsidRDefault="0004139F" w:rsidP="00CD2A22">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34FC4CA1" w14:textId="41A198D8" w:rsidR="0004139F" w:rsidRPr="0004139F" w:rsidRDefault="0004139F" w:rsidP="00CD2A22">
            <w:pPr>
              <w:widowControl/>
              <w:jc w:val="center"/>
              <w:rPr>
                <w:rFonts w:ascii="Times New Roman" w:eastAsia="DengXian" w:hAnsi="Times New Roman" w:cs="Times New Roman"/>
                <w:b/>
                <w:bCs/>
                <w:kern w:val="0"/>
                <w:sz w:val="20"/>
                <w:szCs w:val="20"/>
              </w:rPr>
            </w:pPr>
            <w:r w:rsidRPr="0004139F">
              <w:rPr>
                <w:rFonts w:ascii="Times New Roman" w:eastAsia="DengXian" w:hAnsi="Times New Roman" w:cs="Times New Roman"/>
                <w:b/>
                <w:bCs/>
                <w:kern w:val="0"/>
                <w:sz w:val="20"/>
                <w:szCs w:val="20"/>
              </w:rPr>
              <w:t>95%</w:t>
            </w:r>
          </w:p>
        </w:tc>
        <w:tc>
          <w:tcPr>
            <w:tcW w:w="0" w:type="auto"/>
            <w:shd w:val="clear" w:color="auto" w:fill="auto"/>
            <w:vAlign w:val="center"/>
          </w:tcPr>
          <w:p w14:paraId="4E148984" w14:textId="3A20E5E4" w:rsidR="0004139F" w:rsidRPr="0004139F" w:rsidRDefault="0004139F" w:rsidP="00B92C06">
            <w:pPr>
              <w:jc w:val="center"/>
              <w:rPr>
                <w:rFonts w:ascii="Times New Roman" w:eastAsia="DengXian" w:hAnsi="Times New Roman" w:cs="Times New Roman"/>
                <w:color w:val="000000"/>
                <w:sz w:val="20"/>
                <w:szCs w:val="20"/>
              </w:rPr>
            </w:pPr>
            <w:r w:rsidRPr="0004139F">
              <w:rPr>
                <w:rFonts w:ascii="Times New Roman" w:eastAsia="DengXian" w:hAnsi="Times New Roman" w:cs="Times New Roman"/>
                <w:color w:val="000000"/>
                <w:sz w:val="20"/>
                <w:szCs w:val="20"/>
              </w:rPr>
              <w:t>6.90</w:t>
            </w:r>
          </w:p>
        </w:tc>
        <w:tc>
          <w:tcPr>
            <w:tcW w:w="0" w:type="auto"/>
            <w:shd w:val="clear" w:color="auto" w:fill="auto"/>
            <w:vAlign w:val="center"/>
          </w:tcPr>
          <w:p w14:paraId="04EC5C4E" w14:textId="1B204029" w:rsidR="0004139F" w:rsidRPr="0004139F" w:rsidRDefault="0004139F" w:rsidP="00B92C06">
            <w:pPr>
              <w:jc w:val="center"/>
              <w:rPr>
                <w:rFonts w:ascii="Times New Roman" w:eastAsia="DengXian" w:hAnsi="Times New Roman" w:cs="Times New Roman"/>
                <w:color w:val="000000"/>
                <w:sz w:val="20"/>
                <w:szCs w:val="20"/>
              </w:rPr>
            </w:pPr>
            <w:r w:rsidRPr="0004139F">
              <w:rPr>
                <w:rFonts w:ascii="Times New Roman" w:eastAsia="DengXian" w:hAnsi="Times New Roman" w:cs="Times New Roman"/>
                <w:color w:val="000000"/>
                <w:sz w:val="20"/>
                <w:szCs w:val="20"/>
              </w:rPr>
              <w:t>7.44</w:t>
            </w:r>
          </w:p>
        </w:tc>
        <w:tc>
          <w:tcPr>
            <w:tcW w:w="0" w:type="auto"/>
            <w:shd w:val="clear" w:color="auto" w:fill="auto"/>
            <w:vAlign w:val="center"/>
          </w:tcPr>
          <w:p w14:paraId="7A9DDD85" w14:textId="3F4A20B0" w:rsidR="0004139F" w:rsidRPr="0004139F" w:rsidRDefault="0004139F" w:rsidP="00B92C06">
            <w:pPr>
              <w:jc w:val="center"/>
              <w:rPr>
                <w:rFonts w:ascii="Times New Roman" w:eastAsia="DengXian" w:hAnsi="Times New Roman" w:cs="Times New Roman"/>
                <w:color w:val="000000"/>
                <w:sz w:val="20"/>
                <w:szCs w:val="20"/>
              </w:rPr>
            </w:pPr>
            <w:r w:rsidRPr="0004139F">
              <w:rPr>
                <w:rFonts w:ascii="Times New Roman" w:eastAsia="DengXian" w:hAnsi="Times New Roman" w:cs="Times New Roman"/>
                <w:color w:val="000000"/>
                <w:sz w:val="20"/>
                <w:szCs w:val="20"/>
              </w:rPr>
              <w:t>8.69</w:t>
            </w:r>
          </w:p>
        </w:tc>
      </w:tr>
    </w:tbl>
    <w:p w14:paraId="4E40B1DF" w14:textId="77777777" w:rsidR="00CD2A22" w:rsidRPr="00A870CA" w:rsidRDefault="00CD2A22" w:rsidP="00CD2A22">
      <w:pPr>
        <w:rPr>
          <w:rFonts w:ascii="Times New Roman" w:eastAsia="DengXian" w:hAnsi="Times New Roman" w:cs="Times New Roman"/>
          <w:kern w:val="0"/>
          <w:sz w:val="20"/>
          <w:szCs w:val="20"/>
          <w:lang w:val="en-GB"/>
        </w:rPr>
      </w:pPr>
    </w:p>
    <w:p w14:paraId="66D7EB11" w14:textId="2C154B67" w:rsidR="00CD2A22" w:rsidRDefault="00440633" w:rsidP="00CD2A22">
      <w:pPr>
        <w:jc w:val="center"/>
        <w:rPr>
          <w:rFonts w:ascii="Times New Roman" w:eastAsia="DengXian" w:hAnsi="Times New Roman" w:cs="Times New Roman"/>
          <w:b/>
          <w:kern w:val="0"/>
          <w:sz w:val="20"/>
          <w:szCs w:val="20"/>
          <w:lang w:val="en-GB"/>
        </w:rPr>
      </w:pPr>
      <w:r w:rsidRPr="005D073D">
        <w:rPr>
          <w:rFonts w:ascii="Times New Roman" w:eastAsia="DengXian" w:hAnsi="Times New Roman" w:cs="Times New Roman"/>
          <w:b/>
          <w:kern w:val="0"/>
          <w:sz w:val="20"/>
          <w:szCs w:val="20"/>
          <w:lang w:val="en-GB" w:eastAsia="en-US"/>
        </w:rPr>
        <w:t xml:space="preserve">Table </w:t>
      </w:r>
      <w:r w:rsidRPr="005D073D">
        <w:rPr>
          <w:rFonts w:ascii="Times New Roman" w:eastAsia="DengXian" w:hAnsi="Times New Roman" w:cs="Times New Roman" w:hint="eastAsia"/>
          <w:b/>
          <w:kern w:val="0"/>
          <w:sz w:val="20"/>
          <w:szCs w:val="20"/>
          <w:lang w:val="en-GB"/>
        </w:rPr>
        <w:t>B</w:t>
      </w:r>
      <w:r w:rsidRPr="005D073D">
        <w:rPr>
          <w:rFonts w:ascii="Times New Roman" w:eastAsia="DengXian" w:hAnsi="Times New Roman" w:cs="Times New Roman"/>
          <w:b/>
          <w:kern w:val="0"/>
          <w:sz w:val="20"/>
          <w:szCs w:val="20"/>
          <w:lang w:val="en-GB"/>
        </w:rPr>
        <w:t>.</w:t>
      </w:r>
      <w:r>
        <w:rPr>
          <w:rFonts w:ascii="Times New Roman" w:eastAsia="DengXian" w:hAnsi="Times New Roman" w:cs="Times New Roman" w:hint="eastAsia"/>
          <w:b/>
          <w:kern w:val="0"/>
          <w:sz w:val="20"/>
          <w:szCs w:val="20"/>
          <w:lang w:val="en-GB"/>
        </w:rPr>
        <w:t>3</w:t>
      </w:r>
      <w:r w:rsidRPr="005D073D">
        <w:rPr>
          <w:rFonts w:ascii="Times New Roman" w:eastAsia="DengXian" w:hAnsi="Times New Roman" w:cs="Times New Roman"/>
          <w:b/>
          <w:kern w:val="0"/>
          <w:sz w:val="20"/>
          <w:szCs w:val="20"/>
          <w:lang w:val="en-GB"/>
        </w:rPr>
        <w:t>.1.1</w:t>
      </w:r>
      <w:r>
        <w:rPr>
          <w:rFonts w:ascii="Times New Roman" w:eastAsia="DengXian" w:hAnsi="Times New Roman" w:cs="Times New Roman" w:hint="eastAsia"/>
          <w:b/>
          <w:kern w:val="0"/>
          <w:sz w:val="20"/>
          <w:szCs w:val="20"/>
          <w:lang w:val="en-GB"/>
        </w:rPr>
        <w:t>.2-4</w:t>
      </w:r>
      <w:r w:rsidRPr="005D073D">
        <w:rPr>
          <w:rFonts w:ascii="Times New Roman" w:eastAsia="DengXian" w:hAnsi="Times New Roman" w:cs="Times New Roman"/>
          <w:b/>
          <w:kern w:val="0"/>
          <w:sz w:val="20"/>
          <w:szCs w:val="20"/>
          <w:lang w:val="en-GB" w:eastAsia="en-US"/>
        </w:rPr>
        <w:t xml:space="preserve">: </w:t>
      </w:r>
      <w:r>
        <w:rPr>
          <w:rFonts w:ascii="Times New Roman" w:eastAsia="DengXian" w:hAnsi="Times New Roman" w:cs="Times New Roman" w:hint="eastAsia"/>
          <w:b/>
          <w:kern w:val="0"/>
          <w:sz w:val="20"/>
          <w:szCs w:val="20"/>
          <w:lang w:val="en-GB"/>
        </w:rPr>
        <w:t>R</w:t>
      </w:r>
      <w:r w:rsidRPr="005D073D">
        <w:rPr>
          <w:rFonts w:ascii="Times New Roman" w:eastAsia="DengXian" w:hAnsi="Times New Roman" w:cs="Times New Roman"/>
          <w:b/>
          <w:kern w:val="0"/>
          <w:sz w:val="20"/>
          <w:szCs w:val="20"/>
          <w:lang w:val="en-GB" w:eastAsia="en-US"/>
        </w:rPr>
        <w:t xml:space="preserve">esults </w:t>
      </w:r>
      <w:r>
        <w:rPr>
          <w:rFonts w:ascii="Times New Roman" w:eastAsia="DengXian" w:hAnsi="Times New Roman" w:cs="Times New Roman" w:hint="eastAsia"/>
          <w:b/>
          <w:kern w:val="0"/>
          <w:sz w:val="20"/>
          <w:szCs w:val="20"/>
          <w:lang w:val="en-GB"/>
        </w:rPr>
        <w:t>of</w:t>
      </w:r>
      <w:r w:rsidR="00CD2A22">
        <w:rPr>
          <w:rFonts w:ascii="Times New Roman" w:eastAsia="DengXian" w:hAnsi="Times New Roman" w:cs="Times New Roman" w:hint="eastAsia"/>
          <w:b/>
          <w:kern w:val="0"/>
          <w:sz w:val="20"/>
          <w:szCs w:val="20"/>
          <w:lang w:val="en-GB"/>
        </w:rPr>
        <w:t xml:space="preserve"> Indoor (FR1) dynamic SBFD vs. semi-static SBFD, </w:t>
      </w:r>
      <w:r w:rsidR="00CD2A22" w:rsidRPr="005B61E5">
        <w:rPr>
          <w:rFonts w:ascii="Times New Roman" w:eastAsia="DengXian" w:hAnsi="Times New Roman" w:cs="Times New Roman"/>
          <w:b/>
          <w:kern w:val="0"/>
          <w:sz w:val="20"/>
          <w:szCs w:val="20"/>
          <w:lang w:val="en-GB"/>
        </w:rPr>
        <w:t>{XXXX</w:t>
      </w:r>
      <w:r w:rsidR="00CD2A22">
        <w:rPr>
          <w:rFonts w:ascii="Times New Roman" w:eastAsia="DengXian" w:hAnsi="Times New Roman" w:cs="Times New Roman" w:hint="eastAsia"/>
          <w:b/>
          <w:kern w:val="0"/>
          <w:sz w:val="20"/>
          <w:szCs w:val="20"/>
          <w:lang w:val="en-GB"/>
        </w:rPr>
        <w:t>X</w:t>
      </w:r>
      <w:r w:rsidR="00CD2A22" w:rsidRPr="005B61E5">
        <w:rPr>
          <w:rFonts w:ascii="Times New Roman" w:eastAsia="DengXian" w:hAnsi="Times New Roman" w:cs="Times New Roman"/>
          <w:b/>
          <w:kern w:val="0"/>
          <w:sz w:val="20"/>
          <w:szCs w:val="20"/>
          <w:lang w:val="en-GB"/>
        </w:rPr>
        <w:t>}</w:t>
      </w:r>
      <w:r w:rsidR="00CD2A22">
        <w:rPr>
          <w:rFonts w:ascii="Times New Roman" w:eastAsia="DengXian" w:hAnsi="Times New Roman" w:cs="Times New Roman" w:hint="eastAsia"/>
          <w:b/>
          <w:kern w:val="0"/>
          <w:sz w:val="20"/>
          <w:szCs w:val="20"/>
          <w:lang w:val="en-GB"/>
        </w:rPr>
        <w:t xml:space="preserve"> </w:t>
      </w:r>
    </w:p>
    <w:p w14:paraId="0461CA1D" w14:textId="77777777" w:rsidR="00CD2A22" w:rsidRPr="005B61E5" w:rsidRDefault="00CD2A22" w:rsidP="00CD2A22">
      <w:pPr>
        <w:jc w:val="center"/>
        <w:rPr>
          <w:rFonts w:ascii="Times New Roman" w:eastAsia="DengXian" w:hAnsi="Times New Roman" w:cs="Times New Roman"/>
          <w:b/>
          <w:kern w:val="0"/>
          <w:sz w:val="20"/>
          <w:szCs w:val="20"/>
          <w:lang w:val="en-GB"/>
        </w:rPr>
      </w:pPr>
      <w:r>
        <w:rPr>
          <w:rFonts w:ascii="Times New Roman" w:eastAsia="DengXian" w:hAnsi="Times New Roman" w:cs="Times New Roman" w:hint="eastAsia"/>
          <w:b/>
          <w:kern w:val="0"/>
          <w:sz w:val="20"/>
          <w:szCs w:val="20"/>
          <w:lang w:val="en-GB"/>
        </w:rPr>
        <w:lastRenderedPageBreak/>
        <w:t>(</w:t>
      </w:r>
      <w:proofErr w:type="gramStart"/>
      <w:r>
        <w:rPr>
          <w:rFonts w:ascii="Times New Roman" w:eastAsia="DengXian" w:hAnsi="Times New Roman" w:cs="Times New Roman" w:hint="eastAsia"/>
          <w:b/>
          <w:kern w:val="0"/>
          <w:sz w:val="20"/>
          <w:szCs w:val="20"/>
          <w:lang w:val="en-GB"/>
        </w:rPr>
        <w:t>dynamic</w:t>
      </w:r>
      <w:proofErr w:type="gramEnd"/>
      <w:r>
        <w:rPr>
          <w:rFonts w:ascii="Times New Roman" w:eastAsia="DengXian" w:hAnsi="Times New Roman" w:cs="Times New Roman" w:hint="eastAsia"/>
          <w:b/>
          <w:kern w:val="0"/>
          <w:sz w:val="20"/>
          <w:szCs w:val="20"/>
          <w:lang w:val="en-GB"/>
        </w:rPr>
        <w:t xml:space="preserve"> SBFD Option 3, large packet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877"/>
        <w:gridCol w:w="885"/>
        <w:gridCol w:w="896"/>
        <w:gridCol w:w="1129"/>
        <w:gridCol w:w="963"/>
        <w:gridCol w:w="896"/>
        <w:gridCol w:w="1129"/>
        <w:gridCol w:w="963"/>
      </w:tblGrid>
      <w:tr w:rsidR="0004139F" w:rsidRPr="00DE4724" w14:paraId="51BC5194" w14:textId="77777777" w:rsidTr="00807668">
        <w:trPr>
          <w:trHeight w:val="278"/>
        </w:trPr>
        <w:tc>
          <w:tcPr>
            <w:tcW w:w="0" w:type="auto"/>
            <w:gridSpan w:val="9"/>
          </w:tcPr>
          <w:p w14:paraId="36937355" w14:textId="4B8B328A" w:rsidR="0004139F" w:rsidRPr="00DE4724" w:rsidRDefault="0004139F" w:rsidP="00CD2A22">
            <w:pPr>
              <w:widowControl/>
              <w:jc w:val="center"/>
              <w:rPr>
                <w:rFonts w:ascii="Times New Roman" w:eastAsia="DengXian" w:hAnsi="Times New Roman" w:cs="Times New Roman"/>
                <w:b/>
                <w:i/>
                <w:color w:val="000000"/>
                <w:kern w:val="0"/>
                <w:sz w:val="20"/>
                <w:szCs w:val="20"/>
              </w:rPr>
            </w:pPr>
            <w:r w:rsidRPr="00DE4724">
              <w:rPr>
                <w:rFonts w:ascii="Times New Roman" w:eastAsia="DengXian" w:hAnsi="Times New Roman" w:cs="Times New Roman"/>
                <w:b/>
                <w:i/>
                <w:kern w:val="0"/>
                <w:sz w:val="20"/>
                <w:szCs w:val="20"/>
              </w:rPr>
              <w:t xml:space="preserve">Simple description of key assumptions (RSI based on 1dB </w:t>
            </w:r>
            <w:proofErr w:type="spellStart"/>
            <w:r w:rsidRPr="00DE4724">
              <w:rPr>
                <w:rFonts w:ascii="Times New Roman" w:eastAsia="DengXian" w:hAnsi="Times New Roman" w:cs="Times New Roman"/>
                <w:b/>
                <w:i/>
                <w:kern w:val="0"/>
                <w:sz w:val="20"/>
                <w:szCs w:val="20"/>
              </w:rPr>
              <w:t>desense</w:t>
            </w:r>
            <w:proofErr w:type="spellEnd"/>
            <w:r w:rsidRPr="00DE4724">
              <w:rPr>
                <w:rFonts w:ascii="Times New Roman" w:eastAsia="DengXian" w:hAnsi="Times New Roman" w:cs="Times New Roman"/>
                <w:b/>
                <w:i/>
                <w:kern w:val="0"/>
                <w:sz w:val="20"/>
                <w:szCs w:val="20"/>
              </w:rPr>
              <w:t xml:space="preserve">, </w:t>
            </w:r>
            <w:r w:rsidRPr="00DE4724">
              <w:rPr>
                <w:rFonts w:ascii="Times New Roman" w:hAnsi="Times New Roman" w:cs="Times New Roman"/>
                <w:b/>
                <w:bCs/>
                <w:i/>
                <w:iCs/>
                <w:sz w:val="20"/>
                <w:szCs w:val="20"/>
              </w:rPr>
              <w:t xml:space="preserve">Twice area &amp; same </w:t>
            </w:r>
            <w:proofErr w:type="spellStart"/>
            <w:r w:rsidRPr="00DE4724">
              <w:rPr>
                <w:rFonts w:ascii="Times New Roman" w:hAnsi="Times New Roman" w:cs="Times New Roman"/>
                <w:b/>
                <w:bCs/>
                <w:i/>
                <w:iCs/>
                <w:sz w:val="20"/>
                <w:szCs w:val="20"/>
              </w:rPr>
              <w:t>TxRUs</w:t>
            </w:r>
            <w:proofErr w:type="spellEnd"/>
            <w:r w:rsidRPr="00DE4724">
              <w:rPr>
                <w:rFonts w:ascii="Times New Roman" w:hAnsi="Times New Roman" w:cs="Times New Roman"/>
                <w:b/>
                <w:bCs/>
                <w:i/>
                <w:iCs/>
                <w:sz w:val="20"/>
                <w:szCs w:val="20"/>
              </w:rPr>
              <w:t xml:space="preserve"> (Option 2), SBFD slot configuration {XXXXX}, dynamic SBFD Option 3, DL: 0.5Mbytes, UL: 0.125Mbyte</w:t>
            </w:r>
            <w:r w:rsidRPr="00DE4724">
              <w:rPr>
                <w:rFonts w:ascii="Times New Roman" w:eastAsia="DengXian" w:hAnsi="Times New Roman" w:cs="Times New Roman"/>
                <w:b/>
                <w:i/>
                <w:kern w:val="0"/>
                <w:sz w:val="20"/>
                <w:szCs w:val="20"/>
              </w:rPr>
              <w:t>)</w:t>
            </w:r>
          </w:p>
        </w:tc>
      </w:tr>
      <w:tr w:rsidR="0004139F" w:rsidRPr="00DE4724" w14:paraId="46099024" w14:textId="77777777" w:rsidTr="00807668">
        <w:trPr>
          <w:trHeight w:val="278"/>
        </w:trPr>
        <w:tc>
          <w:tcPr>
            <w:tcW w:w="0" w:type="auto"/>
            <w:gridSpan w:val="3"/>
            <w:vMerge w:val="restart"/>
          </w:tcPr>
          <w:p w14:paraId="40928277" w14:textId="54649AB2" w:rsidR="0004139F" w:rsidRPr="00DE4724" w:rsidRDefault="0004139F" w:rsidP="00CD2A22">
            <w:pPr>
              <w:widowControl/>
              <w:jc w:val="center"/>
              <w:rPr>
                <w:rFonts w:ascii="Times New Roman" w:eastAsia="DengXian" w:hAnsi="Times New Roman" w:cs="Times New Roman"/>
                <w:b/>
                <w:bCs/>
                <w:kern w:val="0"/>
                <w:sz w:val="20"/>
                <w:szCs w:val="20"/>
              </w:rPr>
            </w:pPr>
          </w:p>
        </w:tc>
        <w:tc>
          <w:tcPr>
            <w:tcW w:w="0" w:type="auto"/>
            <w:gridSpan w:val="3"/>
            <w:shd w:val="clear" w:color="auto" w:fill="auto"/>
            <w:vAlign w:val="center"/>
          </w:tcPr>
          <w:p w14:paraId="4FA3F80E" w14:textId="77777777" w:rsidR="0004139F" w:rsidRPr="00DE4724" w:rsidRDefault="0004139F" w:rsidP="00CD2A22">
            <w:pPr>
              <w:widowControl/>
              <w:jc w:val="center"/>
              <w:rPr>
                <w:rFonts w:ascii="Times New Roman" w:eastAsia="DengXian" w:hAnsi="Times New Roman" w:cs="Times New Roman"/>
                <w:b/>
                <w:color w:val="000000"/>
                <w:kern w:val="0"/>
                <w:sz w:val="20"/>
                <w:szCs w:val="20"/>
              </w:rPr>
            </w:pPr>
            <w:r>
              <w:rPr>
                <w:rFonts w:ascii="Times New Roman" w:eastAsia="DengXian" w:hAnsi="Times New Roman" w:cs="Times New Roman"/>
                <w:b/>
                <w:color w:val="000000"/>
                <w:kern w:val="0"/>
                <w:sz w:val="20"/>
                <w:szCs w:val="20"/>
              </w:rPr>
              <w:t>[</w:t>
            </w:r>
            <w:r>
              <w:rPr>
                <w:rFonts w:ascii="Times New Roman" w:eastAsia="DengXian" w:hAnsi="Times New Roman" w:cs="Times New Roman" w:hint="eastAsia"/>
                <w:b/>
                <w:color w:val="000000"/>
                <w:kern w:val="0"/>
                <w:sz w:val="20"/>
                <w:szCs w:val="20"/>
              </w:rPr>
              <w:t>Nokia</w:t>
            </w:r>
            <w:r w:rsidRPr="00DE4724">
              <w:rPr>
                <w:rFonts w:ascii="Times New Roman" w:eastAsia="DengXian" w:hAnsi="Times New Roman" w:cs="Times New Roman"/>
                <w:b/>
                <w:color w:val="000000"/>
                <w:kern w:val="0"/>
                <w:sz w:val="20"/>
                <w:szCs w:val="20"/>
              </w:rPr>
              <w:t>]</w:t>
            </w:r>
          </w:p>
        </w:tc>
        <w:tc>
          <w:tcPr>
            <w:tcW w:w="0" w:type="auto"/>
            <w:gridSpan w:val="3"/>
            <w:shd w:val="clear" w:color="auto" w:fill="auto"/>
            <w:vAlign w:val="center"/>
          </w:tcPr>
          <w:p w14:paraId="60700F58" w14:textId="77777777" w:rsidR="0004139F" w:rsidRPr="00DE4724" w:rsidRDefault="0004139F" w:rsidP="00CD2A22">
            <w:pPr>
              <w:widowControl/>
              <w:jc w:val="center"/>
              <w:rPr>
                <w:rFonts w:ascii="Times New Roman" w:eastAsia="DengXian" w:hAnsi="Times New Roman" w:cs="Times New Roman"/>
                <w:b/>
                <w:color w:val="000000"/>
                <w:kern w:val="0"/>
                <w:sz w:val="20"/>
                <w:szCs w:val="20"/>
              </w:rPr>
            </w:pPr>
            <w:r w:rsidRPr="00DE4724">
              <w:rPr>
                <w:rFonts w:ascii="Times New Roman" w:eastAsia="DengXian" w:hAnsi="Times New Roman" w:cs="Times New Roman"/>
                <w:b/>
                <w:color w:val="000000"/>
                <w:kern w:val="0"/>
                <w:sz w:val="20"/>
                <w:szCs w:val="20"/>
              </w:rPr>
              <w:t>[</w:t>
            </w:r>
            <w:r>
              <w:rPr>
                <w:rFonts w:ascii="Times New Roman" w:eastAsia="DengXian" w:hAnsi="Times New Roman" w:cs="Times New Roman" w:hint="eastAsia"/>
                <w:b/>
                <w:color w:val="000000"/>
                <w:kern w:val="0"/>
                <w:sz w:val="20"/>
                <w:szCs w:val="20"/>
              </w:rPr>
              <w:t>vivo</w:t>
            </w:r>
            <w:r w:rsidRPr="00DE4724">
              <w:rPr>
                <w:rFonts w:ascii="Times New Roman" w:eastAsia="DengXian" w:hAnsi="Times New Roman" w:cs="Times New Roman"/>
                <w:b/>
                <w:color w:val="000000"/>
                <w:kern w:val="0"/>
                <w:sz w:val="20"/>
                <w:szCs w:val="20"/>
              </w:rPr>
              <w:t>]</w:t>
            </w:r>
          </w:p>
        </w:tc>
      </w:tr>
      <w:tr w:rsidR="0004139F" w:rsidRPr="00DE4724" w14:paraId="464DC55B" w14:textId="77777777" w:rsidTr="00807668">
        <w:trPr>
          <w:trHeight w:val="278"/>
        </w:trPr>
        <w:tc>
          <w:tcPr>
            <w:tcW w:w="0" w:type="auto"/>
            <w:gridSpan w:val="3"/>
            <w:vMerge/>
          </w:tcPr>
          <w:p w14:paraId="77EB8180" w14:textId="4525BD80" w:rsidR="0004139F" w:rsidRPr="00DE4724" w:rsidRDefault="0004139F" w:rsidP="00CD2A22">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20D41632" w14:textId="77777777" w:rsidR="0004139F" w:rsidRPr="00DE4724" w:rsidRDefault="0004139F" w:rsidP="00CD2A22">
            <w:pPr>
              <w:widowControl/>
              <w:jc w:val="center"/>
              <w:rPr>
                <w:rFonts w:ascii="Times New Roman" w:eastAsia="DengXian" w:hAnsi="Times New Roman" w:cs="Times New Roman"/>
                <w:b/>
                <w:color w:val="000000"/>
                <w:kern w:val="0"/>
                <w:sz w:val="20"/>
                <w:szCs w:val="20"/>
              </w:rPr>
            </w:pPr>
            <w:r w:rsidRPr="00DE4724">
              <w:rPr>
                <w:rFonts w:ascii="Times New Roman" w:eastAsia="DengXian" w:hAnsi="Times New Roman" w:cs="Times New Roman"/>
                <w:b/>
                <w:color w:val="000000"/>
                <w:kern w:val="0"/>
                <w:sz w:val="20"/>
                <w:szCs w:val="20"/>
              </w:rPr>
              <w:t>Low load</w:t>
            </w:r>
          </w:p>
        </w:tc>
        <w:tc>
          <w:tcPr>
            <w:tcW w:w="0" w:type="auto"/>
            <w:shd w:val="clear" w:color="auto" w:fill="auto"/>
            <w:vAlign w:val="center"/>
          </w:tcPr>
          <w:p w14:paraId="03643809" w14:textId="77777777" w:rsidR="0004139F" w:rsidRPr="00DE4724" w:rsidRDefault="0004139F" w:rsidP="00CD2A22">
            <w:pPr>
              <w:widowControl/>
              <w:jc w:val="center"/>
              <w:rPr>
                <w:rFonts w:ascii="Times New Roman" w:eastAsia="DengXian" w:hAnsi="Times New Roman" w:cs="Times New Roman"/>
                <w:b/>
                <w:color w:val="000000"/>
                <w:kern w:val="0"/>
                <w:sz w:val="20"/>
                <w:szCs w:val="20"/>
              </w:rPr>
            </w:pPr>
            <w:r w:rsidRPr="00DE4724">
              <w:rPr>
                <w:rFonts w:ascii="Times New Roman" w:eastAsia="DengXian" w:hAnsi="Times New Roman" w:cs="Times New Roman"/>
                <w:b/>
                <w:color w:val="000000"/>
                <w:kern w:val="0"/>
                <w:sz w:val="20"/>
                <w:szCs w:val="20"/>
              </w:rPr>
              <w:t>Medium load</w:t>
            </w:r>
          </w:p>
        </w:tc>
        <w:tc>
          <w:tcPr>
            <w:tcW w:w="0" w:type="auto"/>
            <w:shd w:val="clear" w:color="auto" w:fill="auto"/>
            <w:vAlign w:val="center"/>
          </w:tcPr>
          <w:p w14:paraId="36C669C4" w14:textId="77777777" w:rsidR="0004139F" w:rsidRPr="00DE4724" w:rsidRDefault="0004139F" w:rsidP="00CD2A22">
            <w:pPr>
              <w:widowControl/>
              <w:jc w:val="center"/>
              <w:rPr>
                <w:rFonts w:ascii="Times New Roman" w:eastAsia="DengXian" w:hAnsi="Times New Roman" w:cs="Times New Roman"/>
                <w:b/>
                <w:color w:val="000000"/>
                <w:kern w:val="0"/>
                <w:sz w:val="20"/>
                <w:szCs w:val="20"/>
              </w:rPr>
            </w:pPr>
            <w:r w:rsidRPr="00DE4724">
              <w:rPr>
                <w:rFonts w:ascii="Times New Roman" w:eastAsia="DengXian" w:hAnsi="Times New Roman" w:cs="Times New Roman"/>
                <w:b/>
                <w:color w:val="000000"/>
                <w:kern w:val="0"/>
                <w:sz w:val="20"/>
                <w:szCs w:val="20"/>
              </w:rPr>
              <w:t>High load</w:t>
            </w:r>
          </w:p>
        </w:tc>
        <w:tc>
          <w:tcPr>
            <w:tcW w:w="0" w:type="auto"/>
            <w:shd w:val="clear" w:color="auto" w:fill="auto"/>
            <w:vAlign w:val="center"/>
          </w:tcPr>
          <w:p w14:paraId="74D45C64" w14:textId="77777777" w:rsidR="0004139F" w:rsidRPr="00DE4724" w:rsidRDefault="0004139F" w:rsidP="00CD2A22">
            <w:pPr>
              <w:widowControl/>
              <w:jc w:val="center"/>
              <w:rPr>
                <w:rFonts w:ascii="Times New Roman" w:eastAsia="DengXian" w:hAnsi="Times New Roman" w:cs="Times New Roman"/>
                <w:b/>
                <w:color w:val="000000"/>
                <w:kern w:val="0"/>
                <w:sz w:val="20"/>
                <w:szCs w:val="20"/>
              </w:rPr>
            </w:pPr>
            <w:r w:rsidRPr="00DE4724">
              <w:rPr>
                <w:rFonts w:ascii="Times New Roman" w:eastAsia="DengXian" w:hAnsi="Times New Roman" w:cs="Times New Roman"/>
                <w:b/>
                <w:color w:val="000000"/>
                <w:kern w:val="0"/>
                <w:sz w:val="20"/>
                <w:szCs w:val="20"/>
              </w:rPr>
              <w:t>Low load</w:t>
            </w:r>
          </w:p>
        </w:tc>
        <w:tc>
          <w:tcPr>
            <w:tcW w:w="0" w:type="auto"/>
            <w:shd w:val="clear" w:color="auto" w:fill="auto"/>
            <w:vAlign w:val="center"/>
          </w:tcPr>
          <w:p w14:paraId="11E96084" w14:textId="77777777" w:rsidR="0004139F" w:rsidRPr="00DE4724" w:rsidRDefault="0004139F" w:rsidP="00CD2A22">
            <w:pPr>
              <w:widowControl/>
              <w:jc w:val="center"/>
              <w:rPr>
                <w:rFonts w:ascii="Times New Roman" w:eastAsia="DengXian" w:hAnsi="Times New Roman" w:cs="Times New Roman"/>
                <w:b/>
                <w:color w:val="000000"/>
                <w:kern w:val="0"/>
                <w:sz w:val="20"/>
                <w:szCs w:val="20"/>
              </w:rPr>
            </w:pPr>
            <w:r w:rsidRPr="00DE4724">
              <w:rPr>
                <w:rFonts w:ascii="Times New Roman" w:eastAsia="DengXian" w:hAnsi="Times New Roman" w:cs="Times New Roman"/>
                <w:b/>
                <w:color w:val="000000"/>
                <w:kern w:val="0"/>
                <w:sz w:val="20"/>
                <w:szCs w:val="20"/>
              </w:rPr>
              <w:t>Medium load</w:t>
            </w:r>
          </w:p>
        </w:tc>
        <w:tc>
          <w:tcPr>
            <w:tcW w:w="0" w:type="auto"/>
            <w:shd w:val="clear" w:color="auto" w:fill="auto"/>
            <w:vAlign w:val="center"/>
          </w:tcPr>
          <w:p w14:paraId="412868EB" w14:textId="77777777" w:rsidR="0004139F" w:rsidRPr="00DE4724" w:rsidRDefault="0004139F" w:rsidP="00CD2A22">
            <w:pPr>
              <w:widowControl/>
              <w:jc w:val="center"/>
              <w:rPr>
                <w:rFonts w:ascii="Times New Roman" w:eastAsia="DengXian" w:hAnsi="Times New Roman" w:cs="Times New Roman"/>
                <w:b/>
                <w:color w:val="000000"/>
                <w:kern w:val="0"/>
                <w:sz w:val="20"/>
                <w:szCs w:val="20"/>
              </w:rPr>
            </w:pPr>
            <w:r w:rsidRPr="00DE4724">
              <w:rPr>
                <w:rFonts w:ascii="Times New Roman" w:eastAsia="DengXian" w:hAnsi="Times New Roman" w:cs="Times New Roman"/>
                <w:b/>
                <w:color w:val="000000"/>
                <w:kern w:val="0"/>
                <w:sz w:val="20"/>
                <w:szCs w:val="20"/>
              </w:rPr>
              <w:t>High load</w:t>
            </w:r>
          </w:p>
        </w:tc>
      </w:tr>
      <w:tr w:rsidR="0004139F" w:rsidRPr="00DE4724" w14:paraId="0C4661F8" w14:textId="77777777" w:rsidTr="00807668">
        <w:trPr>
          <w:trHeight w:val="278"/>
        </w:trPr>
        <w:tc>
          <w:tcPr>
            <w:tcW w:w="0" w:type="auto"/>
            <w:vMerge w:val="restart"/>
            <w:vAlign w:val="center"/>
          </w:tcPr>
          <w:p w14:paraId="3E9851F7" w14:textId="18F403B4" w:rsidR="0004139F" w:rsidRPr="00B92C06" w:rsidRDefault="0004139F" w:rsidP="00CD2A22">
            <w:pPr>
              <w:widowControl/>
              <w:jc w:val="center"/>
              <w:rPr>
                <w:rFonts w:ascii="Times New Roman" w:eastAsia="DengXian" w:hAnsi="Times New Roman" w:cs="Times New Roman"/>
                <w:b/>
                <w:bCs/>
                <w:kern w:val="0"/>
                <w:sz w:val="20"/>
                <w:szCs w:val="20"/>
              </w:rPr>
            </w:pPr>
            <w:r w:rsidRPr="006F6D43">
              <w:rPr>
                <w:rFonts w:ascii="Times New Roman" w:eastAsia="DengXian" w:hAnsi="Times New Roman" w:cs="Times New Roman"/>
                <w:b/>
                <w:bCs/>
                <w:kern w:val="0"/>
                <w:sz w:val="18"/>
                <w:szCs w:val="18"/>
              </w:rPr>
              <w:t>Baseline</w:t>
            </w:r>
          </w:p>
        </w:tc>
        <w:tc>
          <w:tcPr>
            <w:tcW w:w="0" w:type="auto"/>
            <w:vMerge w:val="restart"/>
            <w:shd w:val="clear" w:color="auto" w:fill="auto"/>
            <w:vAlign w:val="center"/>
          </w:tcPr>
          <w:p w14:paraId="474CCB33" w14:textId="61D4DFBD" w:rsidR="0004139F" w:rsidRPr="00DE4724" w:rsidRDefault="0004139F" w:rsidP="00CD2A22">
            <w:pPr>
              <w:widowControl/>
              <w:jc w:val="center"/>
              <w:rPr>
                <w:rFonts w:ascii="Times New Roman" w:eastAsia="DengXian" w:hAnsi="Times New Roman" w:cs="Times New Roman"/>
                <w:b/>
                <w:bCs/>
                <w:kern w:val="0"/>
                <w:sz w:val="20"/>
                <w:szCs w:val="20"/>
              </w:rPr>
            </w:pPr>
            <w:r w:rsidRPr="00B92C06">
              <w:rPr>
                <w:rFonts w:ascii="Times New Roman" w:eastAsia="DengXian" w:hAnsi="Times New Roman" w:cs="Times New Roman"/>
                <w:b/>
                <w:bCs/>
                <w:kern w:val="0"/>
                <w:sz w:val="20"/>
                <w:szCs w:val="20"/>
              </w:rPr>
              <w:t>DL RU</w:t>
            </w:r>
          </w:p>
        </w:tc>
        <w:tc>
          <w:tcPr>
            <w:tcW w:w="0" w:type="auto"/>
            <w:shd w:val="clear" w:color="auto" w:fill="auto"/>
            <w:vAlign w:val="center"/>
          </w:tcPr>
          <w:p w14:paraId="681C4741" w14:textId="4E1D2E93" w:rsidR="0004139F" w:rsidRPr="00DE4724" w:rsidRDefault="0004139F" w:rsidP="00CD2A22">
            <w:pPr>
              <w:widowControl/>
              <w:jc w:val="center"/>
              <w:rPr>
                <w:rFonts w:ascii="Times New Roman" w:eastAsia="DengXian" w:hAnsi="Times New Roman" w:cs="Times New Roman"/>
                <w:b/>
                <w:bCs/>
                <w:kern w:val="0"/>
                <w:sz w:val="20"/>
                <w:szCs w:val="20"/>
              </w:rPr>
            </w:pPr>
            <w:r w:rsidRPr="00B92C06">
              <w:rPr>
                <w:rFonts w:ascii="Times New Roman" w:eastAsia="DengXian" w:hAnsi="Times New Roman" w:cs="Times New Roman"/>
                <w:b/>
                <w:bCs/>
                <w:kern w:val="0"/>
                <w:sz w:val="20"/>
                <w:szCs w:val="20"/>
              </w:rPr>
              <w:t>Type-1</w:t>
            </w:r>
          </w:p>
        </w:tc>
        <w:tc>
          <w:tcPr>
            <w:tcW w:w="0" w:type="auto"/>
            <w:shd w:val="clear" w:color="auto" w:fill="auto"/>
            <w:vAlign w:val="center"/>
          </w:tcPr>
          <w:p w14:paraId="1FE67FC0" w14:textId="77F4F13C" w:rsidR="0004139F" w:rsidRPr="00B92C06" w:rsidRDefault="0004139F" w:rsidP="00B92C06">
            <w:pPr>
              <w:jc w:val="center"/>
              <w:rPr>
                <w:rFonts w:ascii="Times New Roman" w:hAnsi="Times New Roman" w:cs="Times New Roman"/>
                <w:sz w:val="20"/>
                <w:szCs w:val="20"/>
              </w:rPr>
            </w:pPr>
            <w:r w:rsidRPr="00B92C06">
              <w:rPr>
                <w:rFonts w:ascii="Times New Roman" w:eastAsia="DengXian" w:hAnsi="Times New Roman" w:cs="Times New Roman"/>
                <w:color w:val="000000"/>
                <w:sz w:val="20"/>
                <w:szCs w:val="20"/>
              </w:rPr>
              <w:t>6.73%</w:t>
            </w:r>
          </w:p>
        </w:tc>
        <w:tc>
          <w:tcPr>
            <w:tcW w:w="0" w:type="auto"/>
            <w:shd w:val="clear" w:color="auto" w:fill="auto"/>
            <w:vAlign w:val="center"/>
          </w:tcPr>
          <w:p w14:paraId="68BFBB3E" w14:textId="0AD78562" w:rsidR="0004139F" w:rsidRPr="00B92C06" w:rsidRDefault="0004139F" w:rsidP="00B92C06">
            <w:pPr>
              <w:jc w:val="center"/>
              <w:rPr>
                <w:rFonts w:ascii="Times New Roman" w:hAnsi="Times New Roman" w:cs="Times New Roman"/>
                <w:sz w:val="20"/>
                <w:szCs w:val="20"/>
              </w:rPr>
            </w:pPr>
            <w:r w:rsidRPr="00B92C06">
              <w:rPr>
                <w:rFonts w:ascii="Times New Roman" w:eastAsia="DengXian" w:hAnsi="Times New Roman" w:cs="Times New Roman"/>
                <w:color w:val="000000"/>
                <w:sz w:val="20"/>
                <w:szCs w:val="20"/>
              </w:rPr>
              <w:t>24.72%</w:t>
            </w:r>
          </w:p>
        </w:tc>
        <w:tc>
          <w:tcPr>
            <w:tcW w:w="0" w:type="auto"/>
            <w:shd w:val="clear" w:color="auto" w:fill="auto"/>
            <w:vAlign w:val="center"/>
          </w:tcPr>
          <w:p w14:paraId="1E7F3934" w14:textId="0924BA60" w:rsidR="0004139F" w:rsidRPr="00B92C06" w:rsidRDefault="0004139F" w:rsidP="00B92C06">
            <w:pPr>
              <w:jc w:val="center"/>
              <w:rPr>
                <w:rFonts w:ascii="Times New Roman" w:hAnsi="Times New Roman" w:cs="Times New Roman"/>
                <w:sz w:val="20"/>
                <w:szCs w:val="20"/>
              </w:rPr>
            </w:pPr>
            <w:r w:rsidRPr="00B92C06">
              <w:rPr>
                <w:rFonts w:ascii="Times New Roman" w:eastAsia="DengXian" w:hAnsi="Times New Roman" w:cs="Times New Roman"/>
                <w:color w:val="000000"/>
                <w:sz w:val="20"/>
                <w:szCs w:val="20"/>
              </w:rPr>
              <w:t>59.81%</w:t>
            </w:r>
          </w:p>
        </w:tc>
        <w:tc>
          <w:tcPr>
            <w:tcW w:w="0" w:type="auto"/>
            <w:shd w:val="clear" w:color="auto" w:fill="auto"/>
            <w:vAlign w:val="center"/>
          </w:tcPr>
          <w:p w14:paraId="11C24727" w14:textId="610EAA13" w:rsidR="0004139F" w:rsidRPr="00B92C06" w:rsidRDefault="0004139F" w:rsidP="00B92C06">
            <w:pPr>
              <w:jc w:val="center"/>
              <w:rPr>
                <w:rFonts w:ascii="Times New Roman" w:hAnsi="Times New Roman" w:cs="Times New Roman"/>
                <w:sz w:val="20"/>
                <w:szCs w:val="20"/>
              </w:rPr>
            </w:pPr>
            <w:r w:rsidRPr="00B92C06">
              <w:rPr>
                <w:rFonts w:ascii="Times New Roman" w:eastAsia="DengXian" w:hAnsi="Times New Roman" w:cs="Times New Roman"/>
                <w:color w:val="000000"/>
                <w:sz w:val="20"/>
                <w:szCs w:val="20"/>
              </w:rPr>
              <w:t>6.91%</w:t>
            </w:r>
          </w:p>
        </w:tc>
        <w:tc>
          <w:tcPr>
            <w:tcW w:w="0" w:type="auto"/>
            <w:shd w:val="clear" w:color="auto" w:fill="auto"/>
            <w:vAlign w:val="center"/>
          </w:tcPr>
          <w:p w14:paraId="65304CAD" w14:textId="0A9F7365" w:rsidR="0004139F" w:rsidRPr="00B92C06" w:rsidRDefault="0004139F" w:rsidP="00B92C06">
            <w:pPr>
              <w:jc w:val="center"/>
              <w:rPr>
                <w:rFonts w:ascii="Times New Roman" w:hAnsi="Times New Roman" w:cs="Times New Roman"/>
                <w:sz w:val="20"/>
                <w:szCs w:val="20"/>
              </w:rPr>
            </w:pPr>
            <w:r w:rsidRPr="00B92C06">
              <w:rPr>
                <w:rFonts w:ascii="Times New Roman" w:eastAsia="DengXian" w:hAnsi="Times New Roman" w:cs="Times New Roman"/>
                <w:color w:val="000000"/>
                <w:sz w:val="20"/>
                <w:szCs w:val="20"/>
              </w:rPr>
              <w:t>19.40%</w:t>
            </w:r>
          </w:p>
        </w:tc>
        <w:tc>
          <w:tcPr>
            <w:tcW w:w="0" w:type="auto"/>
            <w:shd w:val="clear" w:color="auto" w:fill="auto"/>
            <w:vAlign w:val="center"/>
          </w:tcPr>
          <w:p w14:paraId="08FA7AD1" w14:textId="221AB106" w:rsidR="0004139F" w:rsidRPr="00B92C06" w:rsidRDefault="0004139F" w:rsidP="00B92C06">
            <w:pPr>
              <w:jc w:val="center"/>
              <w:rPr>
                <w:rFonts w:ascii="Times New Roman" w:hAnsi="Times New Roman" w:cs="Times New Roman"/>
                <w:sz w:val="20"/>
                <w:szCs w:val="20"/>
              </w:rPr>
            </w:pPr>
            <w:r w:rsidRPr="00B92C06">
              <w:rPr>
                <w:rFonts w:ascii="Times New Roman" w:eastAsia="DengXian" w:hAnsi="Times New Roman" w:cs="Times New Roman"/>
                <w:color w:val="000000"/>
                <w:sz w:val="20"/>
                <w:szCs w:val="20"/>
              </w:rPr>
              <w:t>45.47%</w:t>
            </w:r>
          </w:p>
        </w:tc>
      </w:tr>
      <w:tr w:rsidR="0004139F" w:rsidRPr="00DE4724" w14:paraId="0FCC2404" w14:textId="77777777" w:rsidTr="00807668">
        <w:trPr>
          <w:trHeight w:val="278"/>
        </w:trPr>
        <w:tc>
          <w:tcPr>
            <w:tcW w:w="0" w:type="auto"/>
            <w:vMerge/>
            <w:vAlign w:val="center"/>
          </w:tcPr>
          <w:p w14:paraId="6D699E14" w14:textId="77777777" w:rsidR="0004139F" w:rsidRPr="00DE4724" w:rsidRDefault="0004139F" w:rsidP="00CD2A22">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3E716B8B" w14:textId="748D57AE" w:rsidR="0004139F" w:rsidRPr="00DE4724" w:rsidRDefault="0004139F" w:rsidP="00CD2A22">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20378792" w14:textId="5090A387" w:rsidR="0004139F" w:rsidRPr="00DE4724" w:rsidRDefault="0004139F" w:rsidP="00CD2A22">
            <w:pPr>
              <w:widowControl/>
              <w:jc w:val="center"/>
              <w:rPr>
                <w:rFonts w:ascii="Times New Roman" w:eastAsia="DengXian" w:hAnsi="Times New Roman" w:cs="Times New Roman"/>
                <w:b/>
                <w:bCs/>
                <w:kern w:val="0"/>
                <w:sz w:val="20"/>
                <w:szCs w:val="20"/>
              </w:rPr>
            </w:pPr>
            <w:r w:rsidRPr="00B92C06">
              <w:rPr>
                <w:rFonts w:ascii="Times New Roman" w:eastAsia="DengXian" w:hAnsi="Times New Roman" w:cs="Times New Roman"/>
                <w:b/>
                <w:bCs/>
                <w:kern w:val="0"/>
                <w:sz w:val="20"/>
                <w:szCs w:val="20"/>
              </w:rPr>
              <w:t>Type-2</w:t>
            </w:r>
          </w:p>
        </w:tc>
        <w:tc>
          <w:tcPr>
            <w:tcW w:w="0" w:type="auto"/>
            <w:shd w:val="clear" w:color="auto" w:fill="auto"/>
            <w:vAlign w:val="center"/>
          </w:tcPr>
          <w:p w14:paraId="0D58A357" w14:textId="75060A05" w:rsidR="0004139F" w:rsidRPr="00B92C06" w:rsidRDefault="0004139F" w:rsidP="00B92C06">
            <w:pPr>
              <w:jc w:val="center"/>
              <w:rPr>
                <w:rFonts w:ascii="Times New Roman" w:hAnsi="Times New Roman" w:cs="Times New Roman"/>
                <w:sz w:val="20"/>
                <w:szCs w:val="20"/>
              </w:rPr>
            </w:pPr>
            <w:r w:rsidRPr="00B92C06">
              <w:rPr>
                <w:rFonts w:ascii="Times New Roman" w:eastAsia="DengXian" w:hAnsi="Times New Roman" w:cs="Times New Roman"/>
                <w:color w:val="000000"/>
                <w:sz w:val="20"/>
                <w:szCs w:val="20"/>
              </w:rPr>
              <w:t>5.13%</w:t>
            </w:r>
          </w:p>
        </w:tc>
        <w:tc>
          <w:tcPr>
            <w:tcW w:w="0" w:type="auto"/>
            <w:shd w:val="clear" w:color="auto" w:fill="auto"/>
            <w:vAlign w:val="center"/>
          </w:tcPr>
          <w:p w14:paraId="1C7EF608" w14:textId="03BB4FAA" w:rsidR="0004139F" w:rsidRPr="00B92C06" w:rsidRDefault="0004139F" w:rsidP="00B92C06">
            <w:pPr>
              <w:jc w:val="center"/>
              <w:rPr>
                <w:rFonts w:ascii="Times New Roman" w:hAnsi="Times New Roman" w:cs="Times New Roman"/>
                <w:sz w:val="20"/>
                <w:szCs w:val="20"/>
              </w:rPr>
            </w:pPr>
            <w:r w:rsidRPr="00B92C06">
              <w:rPr>
                <w:rFonts w:ascii="Times New Roman" w:eastAsia="DengXian" w:hAnsi="Times New Roman" w:cs="Times New Roman"/>
                <w:color w:val="000000"/>
                <w:sz w:val="20"/>
                <w:szCs w:val="20"/>
              </w:rPr>
              <w:t>18.83%</w:t>
            </w:r>
          </w:p>
        </w:tc>
        <w:tc>
          <w:tcPr>
            <w:tcW w:w="0" w:type="auto"/>
            <w:shd w:val="clear" w:color="auto" w:fill="auto"/>
            <w:vAlign w:val="center"/>
          </w:tcPr>
          <w:p w14:paraId="4DB157F0" w14:textId="43EBEB2C" w:rsidR="0004139F" w:rsidRPr="00B92C06" w:rsidRDefault="0004139F" w:rsidP="00B92C06">
            <w:pPr>
              <w:jc w:val="center"/>
              <w:rPr>
                <w:rFonts w:ascii="Times New Roman" w:hAnsi="Times New Roman" w:cs="Times New Roman"/>
                <w:sz w:val="20"/>
                <w:szCs w:val="20"/>
              </w:rPr>
            </w:pPr>
            <w:r w:rsidRPr="00B92C06">
              <w:rPr>
                <w:rFonts w:ascii="Times New Roman" w:eastAsia="DengXian" w:hAnsi="Times New Roman" w:cs="Times New Roman"/>
                <w:color w:val="000000"/>
                <w:sz w:val="20"/>
                <w:szCs w:val="20"/>
              </w:rPr>
              <w:t>45.57%</w:t>
            </w:r>
          </w:p>
        </w:tc>
        <w:tc>
          <w:tcPr>
            <w:tcW w:w="0" w:type="auto"/>
            <w:shd w:val="clear" w:color="auto" w:fill="auto"/>
            <w:vAlign w:val="center"/>
          </w:tcPr>
          <w:p w14:paraId="27877385" w14:textId="4CA9DC96" w:rsidR="0004139F" w:rsidRPr="00B92C06" w:rsidRDefault="0004139F" w:rsidP="00B92C06">
            <w:pPr>
              <w:jc w:val="center"/>
              <w:rPr>
                <w:rFonts w:ascii="Times New Roman" w:hAnsi="Times New Roman" w:cs="Times New Roman"/>
                <w:sz w:val="20"/>
                <w:szCs w:val="20"/>
              </w:rPr>
            </w:pPr>
            <w:r w:rsidRPr="00B92C06">
              <w:rPr>
                <w:rFonts w:ascii="Times New Roman" w:eastAsia="DengXian" w:hAnsi="Times New Roman" w:cs="Times New Roman"/>
                <w:color w:val="000000"/>
                <w:sz w:val="20"/>
                <w:szCs w:val="20"/>
              </w:rPr>
              <w:t>8.82%</w:t>
            </w:r>
          </w:p>
        </w:tc>
        <w:tc>
          <w:tcPr>
            <w:tcW w:w="0" w:type="auto"/>
            <w:shd w:val="clear" w:color="auto" w:fill="auto"/>
            <w:vAlign w:val="center"/>
          </w:tcPr>
          <w:p w14:paraId="12678D49" w14:textId="2B804C06" w:rsidR="0004139F" w:rsidRPr="00B92C06" w:rsidRDefault="0004139F" w:rsidP="00B92C06">
            <w:pPr>
              <w:jc w:val="center"/>
              <w:rPr>
                <w:rFonts w:ascii="Times New Roman" w:hAnsi="Times New Roman" w:cs="Times New Roman"/>
                <w:sz w:val="20"/>
                <w:szCs w:val="20"/>
              </w:rPr>
            </w:pPr>
            <w:r w:rsidRPr="00B92C06">
              <w:rPr>
                <w:rFonts w:ascii="Times New Roman" w:eastAsia="DengXian" w:hAnsi="Times New Roman" w:cs="Times New Roman"/>
                <w:color w:val="000000"/>
                <w:sz w:val="20"/>
                <w:szCs w:val="20"/>
              </w:rPr>
              <w:t>24.75%</w:t>
            </w:r>
          </w:p>
        </w:tc>
        <w:tc>
          <w:tcPr>
            <w:tcW w:w="0" w:type="auto"/>
            <w:shd w:val="clear" w:color="auto" w:fill="auto"/>
            <w:vAlign w:val="center"/>
          </w:tcPr>
          <w:p w14:paraId="29A3E670" w14:textId="73F13A60" w:rsidR="0004139F" w:rsidRPr="00B92C06" w:rsidRDefault="0004139F" w:rsidP="00B92C06">
            <w:pPr>
              <w:jc w:val="center"/>
              <w:rPr>
                <w:rFonts w:ascii="Times New Roman" w:hAnsi="Times New Roman" w:cs="Times New Roman"/>
                <w:sz w:val="20"/>
                <w:szCs w:val="20"/>
              </w:rPr>
            </w:pPr>
            <w:r w:rsidRPr="00B92C06">
              <w:rPr>
                <w:rFonts w:ascii="Times New Roman" w:eastAsia="DengXian" w:hAnsi="Times New Roman" w:cs="Times New Roman"/>
                <w:color w:val="000000"/>
                <w:sz w:val="20"/>
                <w:szCs w:val="20"/>
              </w:rPr>
              <w:t>58.01%</w:t>
            </w:r>
          </w:p>
        </w:tc>
      </w:tr>
      <w:tr w:rsidR="0004139F" w:rsidRPr="00DE4724" w14:paraId="3A1BEBE5" w14:textId="77777777" w:rsidTr="00807668">
        <w:trPr>
          <w:trHeight w:val="278"/>
        </w:trPr>
        <w:tc>
          <w:tcPr>
            <w:tcW w:w="0" w:type="auto"/>
            <w:vMerge/>
            <w:vAlign w:val="center"/>
          </w:tcPr>
          <w:p w14:paraId="0EB573E2" w14:textId="77777777" w:rsidR="0004139F" w:rsidRPr="00B92C06" w:rsidRDefault="0004139F" w:rsidP="00CD2A22">
            <w:pPr>
              <w:widowControl/>
              <w:jc w:val="center"/>
              <w:rPr>
                <w:rFonts w:ascii="Times New Roman" w:eastAsia="DengXian" w:hAnsi="Times New Roman" w:cs="Times New Roman"/>
                <w:b/>
                <w:bCs/>
                <w:kern w:val="0"/>
                <w:sz w:val="20"/>
                <w:szCs w:val="20"/>
              </w:rPr>
            </w:pPr>
          </w:p>
        </w:tc>
        <w:tc>
          <w:tcPr>
            <w:tcW w:w="0" w:type="auto"/>
            <w:vMerge w:val="restart"/>
            <w:shd w:val="clear" w:color="auto" w:fill="auto"/>
            <w:vAlign w:val="center"/>
          </w:tcPr>
          <w:p w14:paraId="2A9A92AC" w14:textId="07E24674" w:rsidR="0004139F" w:rsidRPr="00DE4724" w:rsidRDefault="0004139F" w:rsidP="00CD2A22">
            <w:pPr>
              <w:widowControl/>
              <w:jc w:val="center"/>
              <w:rPr>
                <w:rFonts w:ascii="Times New Roman" w:eastAsia="DengXian" w:hAnsi="Times New Roman" w:cs="Times New Roman"/>
                <w:b/>
                <w:bCs/>
                <w:kern w:val="0"/>
                <w:sz w:val="20"/>
                <w:szCs w:val="20"/>
              </w:rPr>
            </w:pPr>
            <w:r w:rsidRPr="00B92C06">
              <w:rPr>
                <w:rFonts w:ascii="Times New Roman" w:eastAsia="DengXian" w:hAnsi="Times New Roman" w:cs="Times New Roman"/>
                <w:b/>
                <w:bCs/>
                <w:kern w:val="0"/>
                <w:sz w:val="20"/>
                <w:szCs w:val="20"/>
              </w:rPr>
              <w:t>UL RU</w:t>
            </w:r>
          </w:p>
        </w:tc>
        <w:tc>
          <w:tcPr>
            <w:tcW w:w="0" w:type="auto"/>
            <w:shd w:val="clear" w:color="auto" w:fill="auto"/>
            <w:vAlign w:val="center"/>
          </w:tcPr>
          <w:p w14:paraId="06F98C81" w14:textId="0961E8A0" w:rsidR="0004139F" w:rsidRPr="00DE4724" w:rsidRDefault="0004139F" w:rsidP="00CD2A22">
            <w:pPr>
              <w:widowControl/>
              <w:jc w:val="center"/>
              <w:rPr>
                <w:rFonts w:ascii="Times New Roman" w:eastAsia="DengXian" w:hAnsi="Times New Roman" w:cs="Times New Roman"/>
                <w:b/>
                <w:bCs/>
                <w:kern w:val="0"/>
                <w:sz w:val="20"/>
                <w:szCs w:val="20"/>
              </w:rPr>
            </w:pPr>
            <w:r w:rsidRPr="00B92C06">
              <w:rPr>
                <w:rFonts w:ascii="Times New Roman" w:eastAsia="DengXian" w:hAnsi="Times New Roman" w:cs="Times New Roman"/>
                <w:b/>
                <w:bCs/>
                <w:kern w:val="0"/>
                <w:sz w:val="20"/>
                <w:szCs w:val="20"/>
              </w:rPr>
              <w:t>Type-1</w:t>
            </w:r>
          </w:p>
        </w:tc>
        <w:tc>
          <w:tcPr>
            <w:tcW w:w="0" w:type="auto"/>
            <w:shd w:val="clear" w:color="auto" w:fill="auto"/>
            <w:vAlign w:val="center"/>
          </w:tcPr>
          <w:p w14:paraId="2E8FF74C" w14:textId="0859578F" w:rsidR="0004139F" w:rsidRPr="00B92C06" w:rsidRDefault="0004139F" w:rsidP="00B92C06">
            <w:pPr>
              <w:jc w:val="center"/>
              <w:rPr>
                <w:rFonts w:ascii="Times New Roman" w:hAnsi="Times New Roman" w:cs="Times New Roman"/>
                <w:sz w:val="20"/>
                <w:szCs w:val="20"/>
              </w:rPr>
            </w:pPr>
            <w:r w:rsidRPr="00B92C06">
              <w:rPr>
                <w:rFonts w:ascii="Times New Roman" w:eastAsia="DengXian" w:hAnsi="Times New Roman" w:cs="Times New Roman"/>
                <w:color w:val="000000"/>
                <w:sz w:val="20"/>
                <w:szCs w:val="20"/>
              </w:rPr>
              <w:t>7.49%</w:t>
            </w:r>
          </w:p>
        </w:tc>
        <w:tc>
          <w:tcPr>
            <w:tcW w:w="0" w:type="auto"/>
            <w:shd w:val="clear" w:color="auto" w:fill="auto"/>
            <w:vAlign w:val="center"/>
          </w:tcPr>
          <w:p w14:paraId="640EEE8E" w14:textId="6680C4F7" w:rsidR="0004139F" w:rsidRPr="00B92C06" w:rsidRDefault="0004139F" w:rsidP="00B92C06">
            <w:pPr>
              <w:jc w:val="center"/>
              <w:rPr>
                <w:rFonts w:ascii="Times New Roman" w:hAnsi="Times New Roman" w:cs="Times New Roman"/>
                <w:sz w:val="20"/>
                <w:szCs w:val="20"/>
              </w:rPr>
            </w:pPr>
            <w:r w:rsidRPr="00B92C06">
              <w:rPr>
                <w:rFonts w:ascii="Times New Roman" w:eastAsia="DengXian" w:hAnsi="Times New Roman" w:cs="Times New Roman"/>
                <w:color w:val="000000"/>
                <w:sz w:val="20"/>
                <w:szCs w:val="20"/>
              </w:rPr>
              <w:t>25.82%</w:t>
            </w:r>
          </w:p>
        </w:tc>
        <w:tc>
          <w:tcPr>
            <w:tcW w:w="0" w:type="auto"/>
            <w:shd w:val="clear" w:color="auto" w:fill="auto"/>
            <w:vAlign w:val="center"/>
          </w:tcPr>
          <w:p w14:paraId="2BE2B686" w14:textId="75112486" w:rsidR="0004139F" w:rsidRPr="00B92C06" w:rsidRDefault="0004139F" w:rsidP="00B92C06">
            <w:pPr>
              <w:jc w:val="center"/>
              <w:rPr>
                <w:rFonts w:ascii="Times New Roman" w:hAnsi="Times New Roman" w:cs="Times New Roman"/>
                <w:sz w:val="20"/>
                <w:szCs w:val="20"/>
              </w:rPr>
            </w:pPr>
            <w:r w:rsidRPr="00B92C06">
              <w:rPr>
                <w:rFonts w:ascii="Times New Roman" w:eastAsia="DengXian" w:hAnsi="Times New Roman" w:cs="Times New Roman"/>
                <w:color w:val="000000"/>
                <w:sz w:val="20"/>
                <w:szCs w:val="20"/>
              </w:rPr>
              <w:t>64.19%</w:t>
            </w:r>
          </w:p>
        </w:tc>
        <w:tc>
          <w:tcPr>
            <w:tcW w:w="0" w:type="auto"/>
            <w:shd w:val="clear" w:color="auto" w:fill="auto"/>
            <w:vAlign w:val="center"/>
          </w:tcPr>
          <w:p w14:paraId="3380EC9A" w14:textId="2DB31EFE" w:rsidR="0004139F" w:rsidRPr="00B92C06" w:rsidRDefault="0004139F" w:rsidP="00B92C06">
            <w:pPr>
              <w:jc w:val="center"/>
              <w:rPr>
                <w:rFonts w:ascii="Times New Roman" w:hAnsi="Times New Roman" w:cs="Times New Roman"/>
                <w:sz w:val="20"/>
                <w:szCs w:val="20"/>
              </w:rPr>
            </w:pPr>
            <w:r w:rsidRPr="00B92C06">
              <w:rPr>
                <w:rFonts w:ascii="Times New Roman" w:eastAsia="DengXian" w:hAnsi="Times New Roman" w:cs="Times New Roman"/>
                <w:color w:val="000000"/>
                <w:sz w:val="20"/>
                <w:szCs w:val="20"/>
              </w:rPr>
              <w:t>1.89%</w:t>
            </w:r>
          </w:p>
        </w:tc>
        <w:tc>
          <w:tcPr>
            <w:tcW w:w="0" w:type="auto"/>
            <w:shd w:val="clear" w:color="auto" w:fill="auto"/>
            <w:vAlign w:val="center"/>
          </w:tcPr>
          <w:p w14:paraId="74019314" w14:textId="4BB8C8EB" w:rsidR="0004139F" w:rsidRPr="00B92C06" w:rsidRDefault="0004139F" w:rsidP="00B92C06">
            <w:pPr>
              <w:jc w:val="center"/>
              <w:rPr>
                <w:rFonts w:ascii="Times New Roman" w:hAnsi="Times New Roman" w:cs="Times New Roman"/>
                <w:sz w:val="20"/>
                <w:szCs w:val="20"/>
              </w:rPr>
            </w:pPr>
            <w:r w:rsidRPr="00B92C06">
              <w:rPr>
                <w:rFonts w:ascii="Times New Roman" w:eastAsia="DengXian" w:hAnsi="Times New Roman" w:cs="Times New Roman"/>
                <w:color w:val="000000"/>
                <w:sz w:val="20"/>
                <w:szCs w:val="20"/>
              </w:rPr>
              <w:t>5.21%</w:t>
            </w:r>
          </w:p>
        </w:tc>
        <w:tc>
          <w:tcPr>
            <w:tcW w:w="0" w:type="auto"/>
            <w:shd w:val="clear" w:color="auto" w:fill="auto"/>
            <w:vAlign w:val="center"/>
          </w:tcPr>
          <w:p w14:paraId="7B745CE0" w14:textId="0B00C6A0" w:rsidR="0004139F" w:rsidRPr="00B92C06" w:rsidRDefault="0004139F" w:rsidP="00B92C06">
            <w:pPr>
              <w:jc w:val="center"/>
              <w:rPr>
                <w:rFonts w:ascii="Times New Roman" w:hAnsi="Times New Roman" w:cs="Times New Roman"/>
                <w:sz w:val="20"/>
                <w:szCs w:val="20"/>
              </w:rPr>
            </w:pPr>
            <w:r w:rsidRPr="00B92C06">
              <w:rPr>
                <w:rFonts w:ascii="Times New Roman" w:eastAsia="DengXian" w:hAnsi="Times New Roman" w:cs="Times New Roman"/>
                <w:color w:val="000000"/>
                <w:sz w:val="20"/>
                <w:szCs w:val="20"/>
              </w:rPr>
              <w:t>11.25%</w:t>
            </w:r>
          </w:p>
        </w:tc>
      </w:tr>
      <w:tr w:rsidR="0004139F" w:rsidRPr="00DE4724" w14:paraId="7F617497" w14:textId="77777777" w:rsidTr="00807668">
        <w:trPr>
          <w:trHeight w:val="278"/>
        </w:trPr>
        <w:tc>
          <w:tcPr>
            <w:tcW w:w="0" w:type="auto"/>
            <w:vMerge/>
            <w:vAlign w:val="center"/>
          </w:tcPr>
          <w:p w14:paraId="37A3ACE4" w14:textId="77777777" w:rsidR="0004139F" w:rsidRPr="00DE4724" w:rsidRDefault="0004139F" w:rsidP="00CD2A22">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2588A69B" w14:textId="622B713A" w:rsidR="0004139F" w:rsidRPr="00DE4724" w:rsidRDefault="0004139F" w:rsidP="00CD2A22">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066C5291" w14:textId="0C260111" w:rsidR="0004139F" w:rsidRPr="00DE4724" w:rsidRDefault="0004139F" w:rsidP="00CD2A22">
            <w:pPr>
              <w:widowControl/>
              <w:jc w:val="center"/>
              <w:rPr>
                <w:rFonts w:ascii="Times New Roman" w:eastAsia="DengXian" w:hAnsi="Times New Roman" w:cs="Times New Roman"/>
                <w:b/>
                <w:bCs/>
                <w:kern w:val="0"/>
                <w:sz w:val="20"/>
                <w:szCs w:val="20"/>
              </w:rPr>
            </w:pPr>
            <w:r w:rsidRPr="00B92C06">
              <w:rPr>
                <w:rFonts w:ascii="Times New Roman" w:eastAsia="DengXian" w:hAnsi="Times New Roman" w:cs="Times New Roman"/>
                <w:b/>
                <w:bCs/>
                <w:kern w:val="0"/>
                <w:sz w:val="20"/>
                <w:szCs w:val="20"/>
              </w:rPr>
              <w:t>Type-2</w:t>
            </w:r>
          </w:p>
        </w:tc>
        <w:tc>
          <w:tcPr>
            <w:tcW w:w="0" w:type="auto"/>
            <w:shd w:val="clear" w:color="auto" w:fill="auto"/>
            <w:vAlign w:val="center"/>
          </w:tcPr>
          <w:p w14:paraId="04A83861" w14:textId="37D0A724" w:rsidR="0004139F" w:rsidRPr="00B92C06" w:rsidRDefault="0004139F" w:rsidP="00B92C06">
            <w:pPr>
              <w:jc w:val="center"/>
              <w:rPr>
                <w:rFonts w:ascii="Times New Roman" w:hAnsi="Times New Roman" w:cs="Times New Roman"/>
                <w:sz w:val="20"/>
                <w:szCs w:val="20"/>
              </w:rPr>
            </w:pPr>
            <w:r w:rsidRPr="00B92C06">
              <w:rPr>
                <w:rFonts w:ascii="Times New Roman" w:eastAsia="DengXian" w:hAnsi="Times New Roman" w:cs="Times New Roman"/>
                <w:color w:val="000000"/>
                <w:sz w:val="20"/>
                <w:szCs w:val="20"/>
              </w:rPr>
              <w:t>1.51%</w:t>
            </w:r>
          </w:p>
        </w:tc>
        <w:tc>
          <w:tcPr>
            <w:tcW w:w="0" w:type="auto"/>
            <w:shd w:val="clear" w:color="auto" w:fill="auto"/>
            <w:vAlign w:val="center"/>
          </w:tcPr>
          <w:p w14:paraId="4487A174" w14:textId="5AA8E0B3" w:rsidR="0004139F" w:rsidRPr="00B92C06" w:rsidRDefault="0004139F" w:rsidP="00B92C06">
            <w:pPr>
              <w:jc w:val="center"/>
              <w:rPr>
                <w:rFonts w:ascii="Times New Roman" w:hAnsi="Times New Roman" w:cs="Times New Roman"/>
                <w:sz w:val="20"/>
                <w:szCs w:val="20"/>
              </w:rPr>
            </w:pPr>
            <w:r w:rsidRPr="00B92C06">
              <w:rPr>
                <w:rFonts w:ascii="Times New Roman" w:eastAsia="DengXian" w:hAnsi="Times New Roman" w:cs="Times New Roman"/>
                <w:color w:val="000000"/>
                <w:sz w:val="20"/>
                <w:szCs w:val="20"/>
              </w:rPr>
              <w:t>5.20%</w:t>
            </w:r>
          </w:p>
        </w:tc>
        <w:tc>
          <w:tcPr>
            <w:tcW w:w="0" w:type="auto"/>
            <w:shd w:val="clear" w:color="auto" w:fill="auto"/>
            <w:vAlign w:val="center"/>
          </w:tcPr>
          <w:p w14:paraId="2249AC2B" w14:textId="1BC11DF4" w:rsidR="0004139F" w:rsidRPr="00B92C06" w:rsidRDefault="0004139F" w:rsidP="00B92C06">
            <w:pPr>
              <w:jc w:val="center"/>
              <w:rPr>
                <w:rFonts w:ascii="Times New Roman" w:hAnsi="Times New Roman" w:cs="Times New Roman"/>
                <w:sz w:val="20"/>
                <w:szCs w:val="20"/>
              </w:rPr>
            </w:pPr>
            <w:r w:rsidRPr="00B92C06">
              <w:rPr>
                <w:rFonts w:ascii="Times New Roman" w:eastAsia="DengXian" w:hAnsi="Times New Roman" w:cs="Times New Roman"/>
                <w:color w:val="000000"/>
                <w:sz w:val="20"/>
                <w:szCs w:val="20"/>
              </w:rPr>
              <w:t>12.93%</w:t>
            </w:r>
          </w:p>
        </w:tc>
        <w:tc>
          <w:tcPr>
            <w:tcW w:w="0" w:type="auto"/>
            <w:shd w:val="clear" w:color="auto" w:fill="auto"/>
            <w:vAlign w:val="center"/>
          </w:tcPr>
          <w:p w14:paraId="7F5EBCF7" w14:textId="5AA6D4D5" w:rsidR="0004139F" w:rsidRPr="00B92C06" w:rsidRDefault="0004139F" w:rsidP="00B92C06">
            <w:pPr>
              <w:jc w:val="center"/>
              <w:rPr>
                <w:rFonts w:ascii="Times New Roman" w:hAnsi="Times New Roman" w:cs="Times New Roman"/>
                <w:sz w:val="20"/>
                <w:szCs w:val="20"/>
              </w:rPr>
            </w:pPr>
            <w:r w:rsidRPr="00B92C06">
              <w:rPr>
                <w:rFonts w:ascii="Times New Roman" w:eastAsia="DengXian" w:hAnsi="Times New Roman" w:cs="Times New Roman"/>
                <w:color w:val="000000"/>
                <w:sz w:val="20"/>
                <w:szCs w:val="20"/>
              </w:rPr>
              <w:t>9.53%</w:t>
            </w:r>
          </w:p>
        </w:tc>
        <w:tc>
          <w:tcPr>
            <w:tcW w:w="0" w:type="auto"/>
            <w:shd w:val="clear" w:color="auto" w:fill="auto"/>
            <w:vAlign w:val="center"/>
          </w:tcPr>
          <w:p w14:paraId="70845DA4" w14:textId="4D3FDC40" w:rsidR="0004139F" w:rsidRPr="00B92C06" w:rsidRDefault="0004139F" w:rsidP="00B92C06">
            <w:pPr>
              <w:jc w:val="center"/>
              <w:rPr>
                <w:rFonts w:ascii="Times New Roman" w:hAnsi="Times New Roman" w:cs="Times New Roman"/>
                <w:sz w:val="20"/>
                <w:szCs w:val="20"/>
              </w:rPr>
            </w:pPr>
            <w:r w:rsidRPr="00B92C06">
              <w:rPr>
                <w:rFonts w:ascii="Times New Roman" w:eastAsia="DengXian" w:hAnsi="Times New Roman" w:cs="Times New Roman"/>
                <w:color w:val="000000"/>
                <w:sz w:val="20"/>
                <w:szCs w:val="20"/>
              </w:rPr>
              <w:t>26.34%</w:t>
            </w:r>
          </w:p>
        </w:tc>
        <w:tc>
          <w:tcPr>
            <w:tcW w:w="0" w:type="auto"/>
            <w:shd w:val="clear" w:color="auto" w:fill="auto"/>
            <w:vAlign w:val="center"/>
          </w:tcPr>
          <w:p w14:paraId="21095DD5" w14:textId="25F15A2B" w:rsidR="0004139F" w:rsidRPr="00B92C06" w:rsidRDefault="0004139F" w:rsidP="00B92C06">
            <w:pPr>
              <w:jc w:val="center"/>
              <w:rPr>
                <w:rFonts w:ascii="Times New Roman" w:hAnsi="Times New Roman" w:cs="Times New Roman"/>
                <w:sz w:val="20"/>
                <w:szCs w:val="20"/>
              </w:rPr>
            </w:pPr>
            <w:r w:rsidRPr="00B92C06">
              <w:rPr>
                <w:rFonts w:ascii="Times New Roman" w:eastAsia="DengXian" w:hAnsi="Times New Roman" w:cs="Times New Roman"/>
                <w:color w:val="000000"/>
                <w:sz w:val="20"/>
                <w:szCs w:val="20"/>
              </w:rPr>
              <w:t>56.89%</w:t>
            </w:r>
          </w:p>
        </w:tc>
      </w:tr>
      <w:tr w:rsidR="0004139F" w:rsidRPr="00DE4724" w14:paraId="57C10D0E" w14:textId="77777777" w:rsidTr="00807668">
        <w:trPr>
          <w:trHeight w:val="278"/>
        </w:trPr>
        <w:tc>
          <w:tcPr>
            <w:tcW w:w="0" w:type="auto"/>
            <w:vMerge w:val="restart"/>
            <w:vAlign w:val="center"/>
          </w:tcPr>
          <w:p w14:paraId="4D48A933" w14:textId="643EBFF8" w:rsidR="0004139F" w:rsidRPr="00B92C06" w:rsidRDefault="0004139F" w:rsidP="00CD2A22">
            <w:pPr>
              <w:widowControl/>
              <w:jc w:val="center"/>
              <w:rPr>
                <w:rFonts w:ascii="Times New Roman" w:eastAsia="DengXian" w:hAnsi="Times New Roman" w:cs="Times New Roman"/>
                <w:b/>
                <w:bCs/>
                <w:kern w:val="0"/>
                <w:sz w:val="20"/>
                <w:szCs w:val="20"/>
              </w:rPr>
            </w:pPr>
            <w:r w:rsidRPr="006F6D43">
              <w:rPr>
                <w:rFonts w:ascii="Times New Roman" w:eastAsia="DengXian" w:hAnsi="Times New Roman" w:cs="Times New Roman"/>
                <w:b/>
                <w:bCs/>
                <w:kern w:val="0"/>
                <w:sz w:val="18"/>
                <w:szCs w:val="18"/>
              </w:rPr>
              <w:t>Dynamic SBFD</w:t>
            </w:r>
          </w:p>
        </w:tc>
        <w:tc>
          <w:tcPr>
            <w:tcW w:w="0" w:type="auto"/>
            <w:vMerge w:val="restart"/>
            <w:shd w:val="clear" w:color="auto" w:fill="auto"/>
            <w:vAlign w:val="center"/>
          </w:tcPr>
          <w:p w14:paraId="08E05253" w14:textId="1D2C731C" w:rsidR="0004139F" w:rsidRPr="00DE4724" w:rsidRDefault="0004139F" w:rsidP="00CD2A22">
            <w:pPr>
              <w:widowControl/>
              <w:jc w:val="center"/>
              <w:rPr>
                <w:rFonts w:ascii="Times New Roman" w:eastAsia="DengXian" w:hAnsi="Times New Roman" w:cs="Times New Roman"/>
                <w:b/>
                <w:bCs/>
                <w:kern w:val="0"/>
                <w:sz w:val="20"/>
                <w:szCs w:val="20"/>
              </w:rPr>
            </w:pPr>
            <w:r w:rsidRPr="00B92C06">
              <w:rPr>
                <w:rFonts w:ascii="Times New Roman" w:eastAsia="DengXian" w:hAnsi="Times New Roman" w:cs="Times New Roman"/>
                <w:b/>
                <w:bCs/>
                <w:kern w:val="0"/>
                <w:sz w:val="20"/>
                <w:szCs w:val="20"/>
              </w:rPr>
              <w:t>DL RU</w:t>
            </w:r>
          </w:p>
        </w:tc>
        <w:tc>
          <w:tcPr>
            <w:tcW w:w="0" w:type="auto"/>
            <w:shd w:val="clear" w:color="auto" w:fill="auto"/>
            <w:vAlign w:val="center"/>
          </w:tcPr>
          <w:p w14:paraId="20C2E6BD" w14:textId="0DF05E10" w:rsidR="0004139F" w:rsidRPr="00DE4724" w:rsidRDefault="0004139F" w:rsidP="00CD2A22">
            <w:pPr>
              <w:widowControl/>
              <w:jc w:val="center"/>
              <w:rPr>
                <w:rFonts w:ascii="Times New Roman" w:eastAsia="DengXian" w:hAnsi="Times New Roman" w:cs="Times New Roman"/>
                <w:b/>
                <w:bCs/>
                <w:kern w:val="0"/>
                <w:sz w:val="20"/>
                <w:szCs w:val="20"/>
              </w:rPr>
            </w:pPr>
            <w:r w:rsidRPr="00B92C06">
              <w:rPr>
                <w:rFonts w:ascii="Times New Roman" w:eastAsia="DengXian" w:hAnsi="Times New Roman" w:cs="Times New Roman"/>
                <w:b/>
                <w:bCs/>
                <w:kern w:val="0"/>
                <w:sz w:val="20"/>
                <w:szCs w:val="20"/>
              </w:rPr>
              <w:t>Type-1</w:t>
            </w:r>
          </w:p>
        </w:tc>
        <w:tc>
          <w:tcPr>
            <w:tcW w:w="0" w:type="auto"/>
            <w:shd w:val="clear" w:color="auto" w:fill="auto"/>
            <w:vAlign w:val="center"/>
          </w:tcPr>
          <w:p w14:paraId="701A970E" w14:textId="371CF212" w:rsidR="0004139F" w:rsidRPr="00B92C06" w:rsidRDefault="0004139F" w:rsidP="00B92C06">
            <w:pPr>
              <w:jc w:val="center"/>
              <w:rPr>
                <w:rFonts w:ascii="Times New Roman" w:hAnsi="Times New Roman" w:cs="Times New Roman"/>
                <w:sz w:val="20"/>
                <w:szCs w:val="20"/>
              </w:rPr>
            </w:pPr>
            <w:r w:rsidRPr="00B92C06">
              <w:rPr>
                <w:rFonts w:ascii="Times New Roman" w:eastAsia="DengXian" w:hAnsi="Times New Roman" w:cs="Times New Roman"/>
                <w:color w:val="000000"/>
                <w:sz w:val="20"/>
                <w:szCs w:val="20"/>
              </w:rPr>
              <w:t>5.11%</w:t>
            </w:r>
          </w:p>
        </w:tc>
        <w:tc>
          <w:tcPr>
            <w:tcW w:w="0" w:type="auto"/>
            <w:shd w:val="clear" w:color="auto" w:fill="auto"/>
            <w:vAlign w:val="center"/>
          </w:tcPr>
          <w:p w14:paraId="4721EF58" w14:textId="6C7F7D32" w:rsidR="0004139F" w:rsidRPr="00B92C06" w:rsidRDefault="0004139F" w:rsidP="00B92C06">
            <w:pPr>
              <w:jc w:val="center"/>
              <w:rPr>
                <w:rFonts w:ascii="Times New Roman" w:hAnsi="Times New Roman" w:cs="Times New Roman"/>
                <w:sz w:val="20"/>
                <w:szCs w:val="20"/>
              </w:rPr>
            </w:pPr>
            <w:r w:rsidRPr="00B92C06">
              <w:rPr>
                <w:rFonts w:ascii="Times New Roman" w:eastAsia="DengXian" w:hAnsi="Times New Roman" w:cs="Times New Roman"/>
                <w:color w:val="000000"/>
                <w:sz w:val="20"/>
                <w:szCs w:val="20"/>
              </w:rPr>
              <w:t>17.78%</w:t>
            </w:r>
          </w:p>
        </w:tc>
        <w:tc>
          <w:tcPr>
            <w:tcW w:w="0" w:type="auto"/>
            <w:shd w:val="clear" w:color="auto" w:fill="auto"/>
            <w:vAlign w:val="center"/>
          </w:tcPr>
          <w:p w14:paraId="7BE7D529" w14:textId="71F2CD24" w:rsidR="0004139F" w:rsidRPr="00B92C06" w:rsidRDefault="0004139F" w:rsidP="00B92C06">
            <w:pPr>
              <w:jc w:val="center"/>
              <w:rPr>
                <w:rFonts w:ascii="Times New Roman" w:hAnsi="Times New Roman" w:cs="Times New Roman"/>
                <w:sz w:val="20"/>
                <w:szCs w:val="20"/>
              </w:rPr>
            </w:pPr>
            <w:r w:rsidRPr="00B92C06">
              <w:rPr>
                <w:rFonts w:ascii="Times New Roman" w:eastAsia="DengXian" w:hAnsi="Times New Roman" w:cs="Times New Roman"/>
                <w:color w:val="000000"/>
                <w:sz w:val="20"/>
                <w:szCs w:val="20"/>
              </w:rPr>
              <w:t>40.92%</w:t>
            </w:r>
          </w:p>
        </w:tc>
        <w:tc>
          <w:tcPr>
            <w:tcW w:w="0" w:type="auto"/>
            <w:shd w:val="clear" w:color="auto" w:fill="auto"/>
            <w:vAlign w:val="center"/>
          </w:tcPr>
          <w:p w14:paraId="07E99011" w14:textId="0AB4C02A" w:rsidR="0004139F" w:rsidRPr="00B92C06" w:rsidRDefault="0004139F" w:rsidP="00B92C06">
            <w:pPr>
              <w:jc w:val="center"/>
              <w:rPr>
                <w:rFonts w:ascii="Times New Roman" w:hAnsi="Times New Roman" w:cs="Times New Roman"/>
                <w:sz w:val="20"/>
                <w:szCs w:val="20"/>
              </w:rPr>
            </w:pPr>
            <w:r w:rsidRPr="00B92C06">
              <w:rPr>
                <w:rFonts w:ascii="Times New Roman" w:eastAsia="DengXian" w:hAnsi="Times New Roman" w:cs="Times New Roman"/>
                <w:color w:val="000000"/>
                <w:sz w:val="20"/>
                <w:szCs w:val="20"/>
              </w:rPr>
              <w:t>7.05%</w:t>
            </w:r>
          </w:p>
        </w:tc>
        <w:tc>
          <w:tcPr>
            <w:tcW w:w="0" w:type="auto"/>
            <w:shd w:val="clear" w:color="auto" w:fill="auto"/>
            <w:vAlign w:val="center"/>
          </w:tcPr>
          <w:p w14:paraId="26488D8E" w14:textId="533CB5E4" w:rsidR="0004139F" w:rsidRPr="00B92C06" w:rsidRDefault="0004139F" w:rsidP="00B92C06">
            <w:pPr>
              <w:jc w:val="center"/>
              <w:rPr>
                <w:rFonts w:ascii="Times New Roman" w:hAnsi="Times New Roman" w:cs="Times New Roman"/>
                <w:sz w:val="20"/>
                <w:szCs w:val="20"/>
              </w:rPr>
            </w:pPr>
            <w:r w:rsidRPr="00B92C06">
              <w:rPr>
                <w:rFonts w:ascii="Times New Roman" w:eastAsia="DengXian" w:hAnsi="Times New Roman" w:cs="Times New Roman"/>
                <w:color w:val="000000"/>
                <w:sz w:val="20"/>
                <w:szCs w:val="20"/>
              </w:rPr>
              <w:t>19.70%</w:t>
            </w:r>
          </w:p>
        </w:tc>
        <w:tc>
          <w:tcPr>
            <w:tcW w:w="0" w:type="auto"/>
            <w:shd w:val="clear" w:color="auto" w:fill="auto"/>
            <w:vAlign w:val="center"/>
          </w:tcPr>
          <w:p w14:paraId="486B4EF6" w14:textId="5B1AD33A" w:rsidR="0004139F" w:rsidRPr="00B92C06" w:rsidRDefault="0004139F" w:rsidP="00B92C06">
            <w:pPr>
              <w:jc w:val="center"/>
              <w:rPr>
                <w:rFonts w:ascii="Times New Roman" w:hAnsi="Times New Roman" w:cs="Times New Roman"/>
                <w:sz w:val="20"/>
                <w:szCs w:val="20"/>
              </w:rPr>
            </w:pPr>
            <w:r w:rsidRPr="00B92C06">
              <w:rPr>
                <w:rFonts w:ascii="Times New Roman" w:eastAsia="DengXian" w:hAnsi="Times New Roman" w:cs="Times New Roman"/>
                <w:color w:val="000000"/>
                <w:sz w:val="20"/>
                <w:szCs w:val="20"/>
              </w:rPr>
              <w:t>47.40%</w:t>
            </w:r>
          </w:p>
        </w:tc>
      </w:tr>
      <w:tr w:rsidR="0004139F" w:rsidRPr="00DE4724" w14:paraId="75E717D2" w14:textId="77777777" w:rsidTr="00B92C06">
        <w:trPr>
          <w:trHeight w:val="278"/>
        </w:trPr>
        <w:tc>
          <w:tcPr>
            <w:tcW w:w="0" w:type="auto"/>
            <w:vMerge/>
          </w:tcPr>
          <w:p w14:paraId="688DA23D" w14:textId="77777777" w:rsidR="0004139F" w:rsidRPr="00DE4724" w:rsidRDefault="0004139F" w:rsidP="00CD2A22">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5E34C0A0" w14:textId="778FF3EC" w:rsidR="0004139F" w:rsidRPr="00DE4724" w:rsidRDefault="0004139F" w:rsidP="00CD2A22">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28CE98B0" w14:textId="595546A1" w:rsidR="0004139F" w:rsidRPr="00DE4724" w:rsidRDefault="0004139F" w:rsidP="00CD2A22">
            <w:pPr>
              <w:widowControl/>
              <w:jc w:val="center"/>
              <w:rPr>
                <w:rFonts w:ascii="Times New Roman" w:eastAsia="DengXian" w:hAnsi="Times New Roman" w:cs="Times New Roman"/>
                <w:b/>
                <w:bCs/>
                <w:kern w:val="0"/>
                <w:sz w:val="20"/>
                <w:szCs w:val="20"/>
              </w:rPr>
            </w:pPr>
            <w:r w:rsidRPr="00B92C06">
              <w:rPr>
                <w:rFonts w:ascii="Times New Roman" w:eastAsia="DengXian" w:hAnsi="Times New Roman" w:cs="Times New Roman"/>
                <w:b/>
                <w:bCs/>
                <w:kern w:val="0"/>
                <w:sz w:val="20"/>
                <w:szCs w:val="20"/>
              </w:rPr>
              <w:t>Type-2</w:t>
            </w:r>
          </w:p>
        </w:tc>
        <w:tc>
          <w:tcPr>
            <w:tcW w:w="0" w:type="auto"/>
            <w:shd w:val="clear" w:color="auto" w:fill="auto"/>
            <w:vAlign w:val="center"/>
          </w:tcPr>
          <w:p w14:paraId="18C45442" w14:textId="2F264B63" w:rsidR="0004139F" w:rsidRPr="00B92C06" w:rsidRDefault="0004139F" w:rsidP="00B92C06">
            <w:pPr>
              <w:jc w:val="center"/>
              <w:rPr>
                <w:rFonts w:ascii="Times New Roman" w:hAnsi="Times New Roman" w:cs="Times New Roman"/>
                <w:sz w:val="20"/>
                <w:szCs w:val="20"/>
              </w:rPr>
            </w:pPr>
            <w:r w:rsidRPr="00B92C06">
              <w:rPr>
                <w:rFonts w:ascii="Times New Roman" w:eastAsia="DengXian" w:hAnsi="Times New Roman" w:cs="Times New Roman"/>
                <w:color w:val="000000"/>
                <w:sz w:val="20"/>
                <w:szCs w:val="20"/>
              </w:rPr>
              <w:t>5.15%</w:t>
            </w:r>
          </w:p>
        </w:tc>
        <w:tc>
          <w:tcPr>
            <w:tcW w:w="0" w:type="auto"/>
            <w:shd w:val="clear" w:color="auto" w:fill="auto"/>
            <w:vAlign w:val="center"/>
          </w:tcPr>
          <w:p w14:paraId="3EE123EB" w14:textId="6B26DD58" w:rsidR="0004139F" w:rsidRPr="00B92C06" w:rsidRDefault="0004139F" w:rsidP="00B92C06">
            <w:pPr>
              <w:jc w:val="center"/>
              <w:rPr>
                <w:rFonts w:ascii="Times New Roman" w:hAnsi="Times New Roman" w:cs="Times New Roman"/>
                <w:sz w:val="20"/>
                <w:szCs w:val="20"/>
              </w:rPr>
            </w:pPr>
            <w:r w:rsidRPr="00B92C06">
              <w:rPr>
                <w:rFonts w:ascii="Times New Roman" w:eastAsia="DengXian" w:hAnsi="Times New Roman" w:cs="Times New Roman"/>
                <w:color w:val="000000"/>
                <w:sz w:val="20"/>
                <w:szCs w:val="20"/>
              </w:rPr>
              <w:t>18.41%</w:t>
            </w:r>
          </w:p>
        </w:tc>
        <w:tc>
          <w:tcPr>
            <w:tcW w:w="0" w:type="auto"/>
            <w:shd w:val="clear" w:color="auto" w:fill="auto"/>
            <w:vAlign w:val="center"/>
          </w:tcPr>
          <w:p w14:paraId="5E2BD432" w14:textId="4D0664A4" w:rsidR="0004139F" w:rsidRPr="00B92C06" w:rsidRDefault="0004139F" w:rsidP="00B92C06">
            <w:pPr>
              <w:jc w:val="center"/>
              <w:rPr>
                <w:rFonts w:ascii="Times New Roman" w:hAnsi="Times New Roman" w:cs="Times New Roman"/>
                <w:sz w:val="20"/>
                <w:szCs w:val="20"/>
              </w:rPr>
            </w:pPr>
            <w:r w:rsidRPr="00B92C06">
              <w:rPr>
                <w:rFonts w:ascii="Times New Roman" w:eastAsia="DengXian" w:hAnsi="Times New Roman" w:cs="Times New Roman"/>
                <w:color w:val="000000"/>
                <w:sz w:val="20"/>
                <w:szCs w:val="20"/>
              </w:rPr>
              <w:t>46.09%</w:t>
            </w:r>
          </w:p>
        </w:tc>
        <w:tc>
          <w:tcPr>
            <w:tcW w:w="0" w:type="auto"/>
            <w:shd w:val="clear" w:color="auto" w:fill="auto"/>
            <w:vAlign w:val="center"/>
          </w:tcPr>
          <w:p w14:paraId="52787C99" w14:textId="094FC22C" w:rsidR="0004139F" w:rsidRPr="00B92C06" w:rsidRDefault="0004139F" w:rsidP="00B92C06">
            <w:pPr>
              <w:jc w:val="center"/>
              <w:rPr>
                <w:rFonts w:ascii="Times New Roman" w:hAnsi="Times New Roman" w:cs="Times New Roman"/>
                <w:sz w:val="20"/>
                <w:szCs w:val="20"/>
              </w:rPr>
            </w:pPr>
            <w:r w:rsidRPr="00B92C06">
              <w:rPr>
                <w:rFonts w:ascii="Times New Roman" w:eastAsia="DengXian" w:hAnsi="Times New Roman" w:cs="Times New Roman"/>
                <w:color w:val="000000"/>
                <w:sz w:val="20"/>
                <w:szCs w:val="20"/>
              </w:rPr>
              <w:t>9.17%</w:t>
            </w:r>
          </w:p>
        </w:tc>
        <w:tc>
          <w:tcPr>
            <w:tcW w:w="0" w:type="auto"/>
            <w:shd w:val="clear" w:color="auto" w:fill="auto"/>
            <w:vAlign w:val="center"/>
          </w:tcPr>
          <w:p w14:paraId="7350CBC7" w14:textId="53D8B640" w:rsidR="0004139F" w:rsidRPr="00B92C06" w:rsidRDefault="0004139F" w:rsidP="00B92C06">
            <w:pPr>
              <w:jc w:val="center"/>
              <w:rPr>
                <w:rFonts w:ascii="Times New Roman" w:hAnsi="Times New Roman" w:cs="Times New Roman"/>
                <w:sz w:val="20"/>
                <w:szCs w:val="20"/>
              </w:rPr>
            </w:pPr>
            <w:r w:rsidRPr="00B92C06">
              <w:rPr>
                <w:rFonts w:ascii="Times New Roman" w:eastAsia="DengXian" w:hAnsi="Times New Roman" w:cs="Times New Roman"/>
                <w:color w:val="000000"/>
                <w:sz w:val="20"/>
                <w:szCs w:val="20"/>
              </w:rPr>
              <w:t>25.55%</w:t>
            </w:r>
          </w:p>
        </w:tc>
        <w:tc>
          <w:tcPr>
            <w:tcW w:w="0" w:type="auto"/>
            <w:shd w:val="clear" w:color="auto" w:fill="auto"/>
            <w:vAlign w:val="center"/>
          </w:tcPr>
          <w:p w14:paraId="7DA67518" w14:textId="3BD48BCB" w:rsidR="0004139F" w:rsidRPr="00B92C06" w:rsidRDefault="0004139F" w:rsidP="00B92C06">
            <w:pPr>
              <w:jc w:val="center"/>
              <w:rPr>
                <w:rFonts w:ascii="Times New Roman" w:hAnsi="Times New Roman" w:cs="Times New Roman"/>
                <w:sz w:val="20"/>
                <w:szCs w:val="20"/>
              </w:rPr>
            </w:pPr>
            <w:r w:rsidRPr="00B92C06">
              <w:rPr>
                <w:rFonts w:ascii="Times New Roman" w:eastAsia="DengXian" w:hAnsi="Times New Roman" w:cs="Times New Roman"/>
                <w:color w:val="000000"/>
                <w:sz w:val="20"/>
                <w:szCs w:val="20"/>
              </w:rPr>
              <w:t>60.79%</w:t>
            </w:r>
          </w:p>
        </w:tc>
      </w:tr>
      <w:tr w:rsidR="0004139F" w:rsidRPr="00DE4724" w14:paraId="66BCDE0E" w14:textId="77777777" w:rsidTr="00B92C06">
        <w:trPr>
          <w:trHeight w:val="278"/>
        </w:trPr>
        <w:tc>
          <w:tcPr>
            <w:tcW w:w="0" w:type="auto"/>
            <w:vMerge/>
          </w:tcPr>
          <w:p w14:paraId="3CFC391E" w14:textId="77777777" w:rsidR="0004139F" w:rsidRPr="00B92C06" w:rsidRDefault="0004139F" w:rsidP="00CD2A22">
            <w:pPr>
              <w:widowControl/>
              <w:jc w:val="center"/>
              <w:rPr>
                <w:rFonts w:ascii="Times New Roman" w:eastAsia="DengXian" w:hAnsi="Times New Roman" w:cs="Times New Roman"/>
                <w:b/>
                <w:bCs/>
                <w:kern w:val="0"/>
                <w:sz w:val="20"/>
                <w:szCs w:val="20"/>
              </w:rPr>
            </w:pPr>
          </w:p>
        </w:tc>
        <w:tc>
          <w:tcPr>
            <w:tcW w:w="0" w:type="auto"/>
            <w:vMerge w:val="restart"/>
            <w:shd w:val="clear" w:color="auto" w:fill="auto"/>
            <w:vAlign w:val="center"/>
          </w:tcPr>
          <w:p w14:paraId="4D0890D3" w14:textId="1C95E198" w:rsidR="0004139F" w:rsidRPr="00DE4724" w:rsidRDefault="0004139F" w:rsidP="00CD2A22">
            <w:pPr>
              <w:widowControl/>
              <w:jc w:val="center"/>
              <w:rPr>
                <w:rFonts w:ascii="Times New Roman" w:eastAsia="DengXian" w:hAnsi="Times New Roman" w:cs="Times New Roman"/>
                <w:b/>
                <w:bCs/>
                <w:kern w:val="0"/>
                <w:sz w:val="20"/>
                <w:szCs w:val="20"/>
              </w:rPr>
            </w:pPr>
            <w:r w:rsidRPr="00B92C06">
              <w:rPr>
                <w:rFonts w:ascii="Times New Roman" w:eastAsia="DengXian" w:hAnsi="Times New Roman" w:cs="Times New Roman"/>
                <w:b/>
                <w:bCs/>
                <w:kern w:val="0"/>
                <w:sz w:val="20"/>
                <w:szCs w:val="20"/>
              </w:rPr>
              <w:t>UL RU</w:t>
            </w:r>
          </w:p>
        </w:tc>
        <w:tc>
          <w:tcPr>
            <w:tcW w:w="0" w:type="auto"/>
            <w:shd w:val="clear" w:color="auto" w:fill="auto"/>
            <w:vAlign w:val="center"/>
          </w:tcPr>
          <w:p w14:paraId="5CA8D9B9" w14:textId="4AA76943" w:rsidR="0004139F" w:rsidRPr="00DE4724" w:rsidRDefault="0004139F" w:rsidP="00CD2A22">
            <w:pPr>
              <w:widowControl/>
              <w:jc w:val="center"/>
              <w:rPr>
                <w:rFonts w:ascii="Times New Roman" w:eastAsia="DengXian" w:hAnsi="Times New Roman" w:cs="Times New Roman"/>
                <w:b/>
                <w:bCs/>
                <w:kern w:val="0"/>
                <w:sz w:val="20"/>
                <w:szCs w:val="20"/>
              </w:rPr>
            </w:pPr>
            <w:r w:rsidRPr="00B92C06">
              <w:rPr>
                <w:rFonts w:ascii="Times New Roman" w:eastAsia="DengXian" w:hAnsi="Times New Roman" w:cs="Times New Roman"/>
                <w:b/>
                <w:bCs/>
                <w:kern w:val="0"/>
                <w:sz w:val="20"/>
                <w:szCs w:val="20"/>
              </w:rPr>
              <w:t>Type-1</w:t>
            </w:r>
          </w:p>
        </w:tc>
        <w:tc>
          <w:tcPr>
            <w:tcW w:w="0" w:type="auto"/>
            <w:shd w:val="clear" w:color="auto" w:fill="auto"/>
            <w:vAlign w:val="center"/>
          </w:tcPr>
          <w:p w14:paraId="54B57DB3" w14:textId="6403BCB7" w:rsidR="0004139F" w:rsidRPr="00B92C06" w:rsidRDefault="0004139F" w:rsidP="00B92C06">
            <w:pPr>
              <w:jc w:val="center"/>
              <w:rPr>
                <w:rFonts w:ascii="Times New Roman" w:hAnsi="Times New Roman" w:cs="Times New Roman"/>
                <w:sz w:val="20"/>
                <w:szCs w:val="20"/>
              </w:rPr>
            </w:pPr>
            <w:r w:rsidRPr="00B92C06">
              <w:rPr>
                <w:rFonts w:ascii="Times New Roman" w:eastAsia="DengXian" w:hAnsi="Times New Roman" w:cs="Times New Roman"/>
                <w:color w:val="000000"/>
                <w:sz w:val="20"/>
                <w:szCs w:val="20"/>
              </w:rPr>
              <w:t>1.51%</w:t>
            </w:r>
          </w:p>
        </w:tc>
        <w:tc>
          <w:tcPr>
            <w:tcW w:w="0" w:type="auto"/>
            <w:shd w:val="clear" w:color="auto" w:fill="auto"/>
            <w:vAlign w:val="center"/>
          </w:tcPr>
          <w:p w14:paraId="51A420A8" w14:textId="7E6BADBD" w:rsidR="0004139F" w:rsidRPr="00B92C06" w:rsidRDefault="0004139F" w:rsidP="00B92C06">
            <w:pPr>
              <w:jc w:val="center"/>
              <w:rPr>
                <w:rFonts w:ascii="Times New Roman" w:hAnsi="Times New Roman" w:cs="Times New Roman"/>
                <w:sz w:val="20"/>
                <w:szCs w:val="20"/>
              </w:rPr>
            </w:pPr>
            <w:r w:rsidRPr="00B92C06">
              <w:rPr>
                <w:rFonts w:ascii="Times New Roman" w:eastAsia="DengXian" w:hAnsi="Times New Roman" w:cs="Times New Roman"/>
                <w:color w:val="000000"/>
                <w:sz w:val="20"/>
                <w:szCs w:val="20"/>
              </w:rPr>
              <w:t>5.20%</w:t>
            </w:r>
          </w:p>
        </w:tc>
        <w:tc>
          <w:tcPr>
            <w:tcW w:w="0" w:type="auto"/>
            <w:shd w:val="clear" w:color="auto" w:fill="auto"/>
            <w:vAlign w:val="center"/>
          </w:tcPr>
          <w:p w14:paraId="2085A4B3" w14:textId="03F53622" w:rsidR="0004139F" w:rsidRPr="00B92C06" w:rsidRDefault="0004139F" w:rsidP="00B92C06">
            <w:pPr>
              <w:jc w:val="center"/>
              <w:rPr>
                <w:rFonts w:ascii="Times New Roman" w:hAnsi="Times New Roman" w:cs="Times New Roman"/>
                <w:sz w:val="20"/>
                <w:szCs w:val="20"/>
              </w:rPr>
            </w:pPr>
            <w:r w:rsidRPr="00B92C06">
              <w:rPr>
                <w:rFonts w:ascii="Times New Roman" w:eastAsia="DengXian" w:hAnsi="Times New Roman" w:cs="Times New Roman"/>
                <w:color w:val="000000"/>
                <w:sz w:val="20"/>
                <w:szCs w:val="20"/>
              </w:rPr>
              <w:t>12.91%</w:t>
            </w:r>
          </w:p>
        </w:tc>
        <w:tc>
          <w:tcPr>
            <w:tcW w:w="0" w:type="auto"/>
            <w:shd w:val="clear" w:color="auto" w:fill="auto"/>
            <w:vAlign w:val="center"/>
          </w:tcPr>
          <w:p w14:paraId="420C2E6F" w14:textId="712A5D3D" w:rsidR="0004139F" w:rsidRPr="00B92C06" w:rsidRDefault="0004139F" w:rsidP="00B92C06">
            <w:pPr>
              <w:jc w:val="center"/>
              <w:rPr>
                <w:rFonts w:ascii="Times New Roman" w:hAnsi="Times New Roman" w:cs="Times New Roman"/>
                <w:sz w:val="20"/>
                <w:szCs w:val="20"/>
              </w:rPr>
            </w:pPr>
            <w:r w:rsidRPr="00B92C06">
              <w:rPr>
                <w:rFonts w:ascii="Times New Roman" w:eastAsia="DengXian" w:hAnsi="Times New Roman" w:cs="Times New Roman"/>
                <w:color w:val="000000"/>
                <w:sz w:val="20"/>
                <w:szCs w:val="20"/>
              </w:rPr>
              <w:t>1.77%</w:t>
            </w:r>
          </w:p>
        </w:tc>
        <w:tc>
          <w:tcPr>
            <w:tcW w:w="0" w:type="auto"/>
            <w:shd w:val="clear" w:color="auto" w:fill="auto"/>
            <w:vAlign w:val="center"/>
          </w:tcPr>
          <w:p w14:paraId="685E3622" w14:textId="0147D16B" w:rsidR="0004139F" w:rsidRPr="00B92C06" w:rsidRDefault="0004139F" w:rsidP="00B92C06">
            <w:pPr>
              <w:jc w:val="center"/>
              <w:rPr>
                <w:rFonts w:ascii="Times New Roman" w:hAnsi="Times New Roman" w:cs="Times New Roman"/>
                <w:sz w:val="20"/>
                <w:szCs w:val="20"/>
              </w:rPr>
            </w:pPr>
            <w:r w:rsidRPr="00B92C06">
              <w:rPr>
                <w:rFonts w:ascii="Times New Roman" w:eastAsia="DengXian" w:hAnsi="Times New Roman" w:cs="Times New Roman"/>
                <w:color w:val="000000"/>
                <w:sz w:val="20"/>
                <w:szCs w:val="20"/>
              </w:rPr>
              <w:t>4.61%</w:t>
            </w:r>
          </w:p>
        </w:tc>
        <w:tc>
          <w:tcPr>
            <w:tcW w:w="0" w:type="auto"/>
            <w:shd w:val="clear" w:color="auto" w:fill="auto"/>
            <w:vAlign w:val="center"/>
          </w:tcPr>
          <w:p w14:paraId="014FA014" w14:textId="3B39AAB2" w:rsidR="0004139F" w:rsidRPr="00B92C06" w:rsidRDefault="0004139F" w:rsidP="00B92C06">
            <w:pPr>
              <w:jc w:val="center"/>
              <w:rPr>
                <w:rFonts w:ascii="Times New Roman" w:hAnsi="Times New Roman" w:cs="Times New Roman"/>
                <w:sz w:val="20"/>
                <w:szCs w:val="20"/>
              </w:rPr>
            </w:pPr>
            <w:r w:rsidRPr="00B92C06">
              <w:rPr>
                <w:rFonts w:ascii="Times New Roman" w:eastAsia="DengXian" w:hAnsi="Times New Roman" w:cs="Times New Roman"/>
                <w:color w:val="000000"/>
                <w:sz w:val="20"/>
                <w:szCs w:val="20"/>
              </w:rPr>
              <w:t>10.62%</w:t>
            </w:r>
          </w:p>
        </w:tc>
      </w:tr>
      <w:tr w:rsidR="0004139F" w:rsidRPr="00DE4724" w14:paraId="13C6A0BD" w14:textId="77777777" w:rsidTr="00B92C06">
        <w:trPr>
          <w:trHeight w:val="278"/>
        </w:trPr>
        <w:tc>
          <w:tcPr>
            <w:tcW w:w="0" w:type="auto"/>
            <w:vMerge/>
          </w:tcPr>
          <w:p w14:paraId="24028D8E" w14:textId="77777777" w:rsidR="0004139F" w:rsidRPr="00DE4724" w:rsidRDefault="0004139F" w:rsidP="00CD2A22">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7CE3BB27" w14:textId="332816E1" w:rsidR="0004139F" w:rsidRPr="00DE4724" w:rsidRDefault="0004139F" w:rsidP="00CD2A22">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478FBC48" w14:textId="137DFBEB" w:rsidR="0004139F" w:rsidRPr="00DE4724" w:rsidRDefault="0004139F" w:rsidP="00CD2A22">
            <w:pPr>
              <w:widowControl/>
              <w:jc w:val="center"/>
              <w:rPr>
                <w:rFonts w:ascii="Times New Roman" w:eastAsia="DengXian" w:hAnsi="Times New Roman" w:cs="Times New Roman"/>
                <w:b/>
                <w:bCs/>
                <w:kern w:val="0"/>
                <w:sz w:val="20"/>
                <w:szCs w:val="20"/>
              </w:rPr>
            </w:pPr>
            <w:r w:rsidRPr="00B92C06">
              <w:rPr>
                <w:rFonts w:ascii="Times New Roman" w:eastAsia="DengXian" w:hAnsi="Times New Roman" w:cs="Times New Roman"/>
                <w:b/>
                <w:bCs/>
                <w:kern w:val="0"/>
                <w:sz w:val="20"/>
                <w:szCs w:val="20"/>
              </w:rPr>
              <w:t>Type-2</w:t>
            </w:r>
          </w:p>
        </w:tc>
        <w:tc>
          <w:tcPr>
            <w:tcW w:w="0" w:type="auto"/>
            <w:shd w:val="clear" w:color="auto" w:fill="auto"/>
            <w:vAlign w:val="center"/>
          </w:tcPr>
          <w:p w14:paraId="7036EC65" w14:textId="2E564AAE" w:rsidR="0004139F" w:rsidRPr="00B92C06" w:rsidRDefault="0004139F" w:rsidP="00B92C06">
            <w:pPr>
              <w:jc w:val="center"/>
              <w:rPr>
                <w:rFonts w:ascii="Times New Roman" w:hAnsi="Times New Roman" w:cs="Times New Roman"/>
                <w:sz w:val="20"/>
                <w:szCs w:val="20"/>
              </w:rPr>
            </w:pPr>
            <w:r w:rsidRPr="00B92C06">
              <w:rPr>
                <w:rFonts w:ascii="Times New Roman" w:eastAsia="DengXian" w:hAnsi="Times New Roman" w:cs="Times New Roman"/>
                <w:color w:val="000000"/>
                <w:sz w:val="20"/>
                <w:szCs w:val="20"/>
              </w:rPr>
              <w:t>1.68%</w:t>
            </w:r>
          </w:p>
        </w:tc>
        <w:tc>
          <w:tcPr>
            <w:tcW w:w="0" w:type="auto"/>
            <w:shd w:val="clear" w:color="auto" w:fill="auto"/>
            <w:vAlign w:val="center"/>
          </w:tcPr>
          <w:p w14:paraId="0617E185" w14:textId="3F7BB640" w:rsidR="0004139F" w:rsidRPr="00B92C06" w:rsidRDefault="0004139F" w:rsidP="00B92C06">
            <w:pPr>
              <w:jc w:val="center"/>
              <w:rPr>
                <w:rFonts w:ascii="Times New Roman" w:hAnsi="Times New Roman" w:cs="Times New Roman"/>
                <w:sz w:val="20"/>
                <w:szCs w:val="20"/>
              </w:rPr>
            </w:pPr>
            <w:r w:rsidRPr="00B92C06">
              <w:rPr>
                <w:rFonts w:ascii="Times New Roman" w:eastAsia="DengXian" w:hAnsi="Times New Roman" w:cs="Times New Roman"/>
                <w:color w:val="000000"/>
                <w:sz w:val="20"/>
                <w:szCs w:val="20"/>
              </w:rPr>
              <w:t>7.86%</w:t>
            </w:r>
          </w:p>
        </w:tc>
        <w:tc>
          <w:tcPr>
            <w:tcW w:w="0" w:type="auto"/>
            <w:shd w:val="clear" w:color="auto" w:fill="auto"/>
            <w:vAlign w:val="center"/>
          </w:tcPr>
          <w:p w14:paraId="5D336456" w14:textId="080B8235" w:rsidR="0004139F" w:rsidRPr="00B92C06" w:rsidRDefault="0004139F" w:rsidP="00B92C06">
            <w:pPr>
              <w:jc w:val="center"/>
              <w:rPr>
                <w:rFonts w:ascii="Times New Roman" w:hAnsi="Times New Roman" w:cs="Times New Roman"/>
                <w:sz w:val="20"/>
                <w:szCs w:val="20"/>
              </w:rPr>
            </w:pPr>
            <w:r w:rsidRPr="00B92C06">
              <w:rPr>
                <w:rFonts w:ascii="Times New Roman" w:eastAsia="DengXian" w:hAnsi="Times New Roman" w:cs="Times New Roman"/>
                <w:color w:val="000000"/>
                <w:sz w:val="20"/>
                <w:szCs w:val="20"/>
              </w:rPr>
              <w:t>35.49%</w:t>
            </w:r>
          </w:p>
        </w:tc>
        <w:tc>
          <w:tcPr>
            <w:tcW w:w="0" w:type="auto"/>
            <w:shd w:val="clear" w:color="auto" w:fill="auto"/>
            <w:vAlign w:val="center"/>
          </w:tcPr>
          <w:p w14:paraId="179D19DA" w14:textId="3C8ECD46" w:rsidR="0004139F" w:rsidRPr="00B92C06" w:rsidRDefault="0004139F" w:rsidP="00B92C06">
            <w:pPr>
              <w:jc w:val="center"/>
              <w:rPr>
                <w:rFonts w:ascii="Times New Roman" w:hAnsi="Times New Roman" w:cs="Times New Roman"/>
                <w:sz w:val="20"/>
                <w:szCs w:val="20"/>
              </w:rPr>
            </w:pPr>
            <w:r w:rsidRPr="00B92C06">
              <w:rPr>
                <w:rFonts w:ascii="Times New Roman" w:eastAsia="DengXian" w:hAnsi="Times New Roman" w:cs="Times New Roman"/>
                <w:color w:val="000000"/>
                <w:sz w:val="20"/>
                <w:szCs w:val="20"/>
              </w:rPr>
              <w:t>8.35%</w:t>
            </w:r>
          </w:p>
        </w:tc>
        <w:tc>
          <w:tcPr>
            <w:tcW w:w="0" w:type="auto"/>
            <w:shd w:val="clear" w:color="auto" w:fill="auto"/>
            <w:vAlign w:val="center"/>
          </w:tcPr>
          <w:p w14:paraId="00F5752C" w14:textId="4D65BBBD" w:rsidR="0004139F" w:rsidRPr="00B92C06" w:rsidRDefault="0004139F" w:rsidP="00B92C06">
            <w:pPr>
              <w:jc w:val="center"/>
              <w:rPr>
                <w:rFonts w:ascii="Times New Roman" w:hAnsi="Times New Roman" w:cs="Times New Roman"/>
                <w:sz w:val="20"/>
                <w:szCs w:val="20"/>
              </w:rPr>
            </w:pPr>
            <w:r w:rsidRPr="00B92C06">
              <w:rPr>
                <w:rFonts w:ascii="Times New Roman" w:eastAsia="DengXian" w:hAnsi="Times New Roman" w:cs="Times New Roman"/>
                <w:color w:val="000000"/>
                <w:sz w:val="20"/>
                <w:szCs w:val="20"/>
              </w:rPr>
              <w:t>21.76%</w:t>
            </w:r>
          </w:p>
        </w:tc>
        <w:tc>
          <w:tcPr>
            <w:tcW w:w="0" w:type="auto"/>
            <w:shd w:val="clear" w:color="auto" w:fill="auto"/>
            <w:vAlign w:val="center"/>
          </w:tcPr>
          <w:p w14:paraId="639CDC91" w14:textId="52E01C2C" w:rsidR="0004139F" w:rsidRPr="00B92C06" w:rsidRDefault="0004139F" w:rsidP="00B92C06">
            <w:pPr>
              <w:jc w:val="center"/>
              <w:rPr>
                <w:rFonts w:ascii="Times New Roman" w:hAnsi="Times New Roman" w:cs="Times New Roman"/>
                <w:sz w:val="20"/>
                <w:szCs w:val="20"/>
              </w:rPr>
            </w:pPr>
            <w:r w:rsidRPr="00B92C06">
              <w:rPr>
                <w:rFonts w:ascii="Times New Roman" w:eastAsia="DengXian" w:hAnsi="Times New Roman" w:cs="Times New Roman"/>
                <w:color w:val="000000"/>
                <w:sz w:val="20"/>
                <w:szCs w:val="20"/>
              </w:rPr>
              <w:t>51.53%</w:t>
            </w:r>
          </w:p>
        </w:tc>
      </w:tr>
      <w:tr w:rsidR="00947AD7" w:rsidRPr="00DE4724" w14:paraId="28CB0CF8" w14:textId="77777777" w:rsidTr="00807668">
        <w:trPr>
          <w:trHeight w:val="278"/>
        </w:trPr>
        <w:tc>
          <w:tcPr>
            <w:tcW w:w="0" w:type="auto"/>
            <w:vMerge w:val="restart"/>
            <w:vAlign w:val="center"/>
          </w:tcPr>
          <w:p w14:paraId="61D66107" w14:textId="565781B3" w:rsidR="00947AD7" w:rsidRPr="00B92C06" w:rsidRDefault="00947AD7" w:rsidP="00CD2A22">
            <w:pPr>
              <w:widowControl/>
              <w:jc w:val="center"/>
              <w:rPr>
                <w:rFonts w:ascii="Times New Roman" w:eastAsia="DengXian" w:hAnsi="Times New Roman" w:cs="Times New Roman"/>
                <w:b/>
                <w:bCs/>
                <w:kern w:val="0"/>
                <w:sz w:val="20"/>
                <w:szCs w:val="20"/>
              </w:rPr>
            </w:pPr>
            <w:r w:rsidRPr="006F6D43">
              <w:rPr>
                <w:rFonts w:ascii="Times New Roman" w:eastAsia="DengXian" w:hAnsi="Times New Roman" w:cs="Times New Roman"/>
                <w:b/>
                <w:bCs/>
                <w:kern w:val="0"/>
                <w:sz w:val="18"/>
                <w:szCs w:val="18"/>
              </w:rPr>
              <w:t>Baseline</w:t>
            </w:r>
          </w:p>
        </w:tc>
        <w:tc>
          <w:tcPr>
            <w:tcW w:w="0" w:type="auto"/>
            <w:vMerge w:val="restart"/>
            <w:shd w:val="clear" w:color="auto" w:fill="auto"/>
            <w:vAlign w:val="center"/>
          </w:tcPr>
          <w:p w14:paraId="30990090" w14:textId="10FD55EF" w:rsidR="00947AD7" w:rsidRPr="00DE4724" w:rsidRDefault="00947AD7" w:rsidP="00CD2A22">
            <w:pPr>
              <w:widowControl/>
              <w:jc w:val="center"/>
              <w:rPr>
                <w:rFonts w:ascii="Times New Roman" w:eastAsia="DengXian" w:hAnsi="Times New Roman" w:cs="Times New Roman"/>
                <w:b/>
                <w:bCs/>
                <w:kern w:val="0"/>
                <w:sz w:val="20"/>
                <w:szCs w:val="20"/>
              </w:rPr>
            </w:pPr>
            <w:r w:rsidRPr="00B92C06">
              <w:rPr>
                <w:rFonts w:ascii="Times New Roman" w:eastAsia="DengXian" w:hAnsi="Times New Roman" w:cs="Times New Roman"/>
                <w:b/>
                <w:bCs/>
                <w:kern w:val="0"/>
                <w:sz w:val="20"/>
                <w:szCs w:val="20"/>
              </w:rPr>
              <w:t xml:space="preserve">DL average-UPT </w:t>
            </w:r>
            <w:r w:rsidRPr="00B92C06">
              <w:rPr>
                <w:rFonts w:ascii="Times New Roman" w:eastAsia="DengXian" w:hAnsi="Times New Roman" w:cs="Times New Roman"/>
                <w:b/>
                <w:bCs/>
                <w:color w:val="000000"/>
                <w:kern w:val="0"/>
                <w:sz w:val="20"/>
                <w:szCs w:val="20"/>
              </w:rPr>
              <w:t>CDF</w:t>
            </w:r>
          </w:p>
        </w:tc>
        <w:tc>
          <w:tcPr>
            <w:tcW w:w="0" w:type="auto"/>
            <w:shd w:val="clear" w:color="auto" w:fill="auto"/>
            <w:vAlign w:val="center"/>
            <w:hideMark/>
          </w:tcPr>
          <w:p w14:paraId="78B7593E" w14:textId="377666F1" w:rsidR="00947AD7" w:rsidRPr="00DE4724" w:rsidRDefault="00947AD7" w:rsidP="00CD2A22">
            <w:pPr>
              <w:widowControl/>
              <w:jc w:val="center"/>
              <w:rPr>
                <w:rFonts w:ascii="Times New Roman" w:eastAsia="DengXian" w:hAnsi="Times New Roman" w:cs="Times New Roman"/>
                <w:b/>
                <w:bCs/>
                <w:kern w:val="0"/>
                <w:sz w:val="20"/>
                <w:szCs w:val="20"/>
              </w:rPr>
            </w:pPr>
            <w:r w:rsidRPr="00B92C06">
              <w:rPr>
                <w:rFonts w:ascii="Times New Roman" w:eastAsia="DengXian" w:hAnsi="Times New Roman" w:cs="Times New Roman"/>
                <w:b/>
                <w:bCs/>
                <w:kern w:val="0"/>
                <w:sz w:val="20"/>
                <w:szCs w:val="20"/>
              </w:rPr>
              <w:t>Mean</w:t>
            </w:r>
          </w:p>
        </w:tc>
        <w:tc>
          <w:tcPr>
            <w:tcW w:w="0" w:type="auto"/>
            <w:shd w:val="clear" w:color="auto" w:fill="auto"/>
            <w:vAlign w:val="center"/>
          </w:tcPr>
          <w:p w14:paraId="2CE7A3EC" w14:textId="41A2F2D2" w:rsidR="00947AD7" w:rsidRPr="00B92C06" w:rsidRDefault="00947AD7" w:rsidP="00947AD7">
            <w:pPr>
              <w:jc w:val="center"/>
              <w:rPr>
                <w:rFonts w:ascii="Times New Roman" w:hAnsi="Times New Roman" w:cs="Times New Roman"/>
                <w:sz w:val="20"/>
                <w:szCs w:val="20"/>
              </w:rPr>
            </w:pPr>
            <w:r>
              <w:rPr>
                <w:rFonts w:ascii="Times New Roman" w:hAnsi="Times New Roman" w:cs="Times New Roman"/>
                <w:color w:val="000000"/>
                <w:sz w:val="20"/>
                <w:szCs w:val="20"/>
              </w:rPr>
              <w:t xml:space="preserve">618.23 </w:t>
            </w:r>
          </w:p>
        </w:tc>
        <w:tc>
          <w:tcPr>
            <w:tcW w:w="0" w:type="auto"/>
            <w:shd w:val="clear" w:color="auto" w:fill="auto"/>
            <w:vAlign w:val="center"/>
          </w:tcPr>
          <w:p w14:paraId="4D886D13" w14:textId="701A24DE" w:rsidR="00947AD7" w:rsidRPr="00B92C06" w:rsidRDefault="00947AD7" w:rsidP="00947AD7">
            <w:pPr>
              <w:jc w:val="center"/>
              <w:rPr>
                <w:rFonts w:ascii="Times New Roman" w:hAnsi="Times New Roman" w:cs="Times New Roman"/>
                <w:sz w:val="20"/>
                <w:szCs w:val="20"/>
              </w:rPr>
            </w:pPr>
            <w:r>
              <w:rPr>
                <w:rFonts w:ascii="Times New Roman" w:hAnsi="Times New Roman" w:cs="Times New Roman"/>
                <w:color w:val="000000"/>
                <w:sz w:val="20"/>
                <w:szCs w:val="20"/>
              </w:rPr>
              <w:t xml:space="preserve">515.66 </w:t>
            </w:r>
          </w:p>
        </w:tc>
        <w:tc>
          <w:tcPr>
            <w:tcW w:w="0" w:type="auto"/>
            <w:shd w:val="clear" w:color="auto" w:fill="auto"/>
            <w:vAlign w:val="center"/>
          </w:tcPr>
          <w:p w14:paraId="05CD51AA" w14:textId="03E9CF12" w:rsidR="00947AD7" w:rsidRPr="00B92C06" w:rsidRDefault="00947AD7" w:rsidP="00947AD7">
            <w:pPr>
              <w:jc w:val="center"/>
              <w:rPr>
                <w:rFonts w:ascii="Times New Roman" w:hAnsi="Times New Roman" w:cs="Times New Roman"/>
                <w:sz w:val="20"/>
                <w:szCs w:val="20"/>
              </w:rPr>
            </w:pPr>
            <w:r>
              <w:rPr>
                <w:rFonts w:ascii="Times New Roman" w:hAnsi="Times New Roman" w:cs="Times New Roman"/>
                <w:color w:val="000000"/>
                <w:sz w:val="20"/>
                <w:szCs w:val="20"/>
              </w:rPr>
              <w:t xml:space="preserve">346.68 </w:t>
            </w:r>
          </w:p>
        </w:tc>
        <w:tc>
          <w:tcPr>
            <w:tcW w:w="0" w:type="auto"/>
            <w:shd w:val="clear" w:color="auto" w:fill="auto"/>
            <w:vAlign w:val="center"/>
          </w:tcPr>
          <w:p w14:paraId="30C29F7B" w14:textId="01FC5457" w:rsidR="00947AD7" w:rsidRPr="00B92C06" w:rsidRDefault="00947AD7" w:rsidP="00B92C06">
            <w:pPr>
              <w:jc w:val="center"/>
              <w:rPr>
                <w:rFonts w:ascii="Times New Roman" w:hAnsi="Times New Roman" w:cs="Times New Roman"/>
                <w:sz w:val="20"/>
                <w:szCs w:val="20"/>
              </w:rPr>
            </w:pPr>
            <w:r w:rsidRPr="00B92C06">
              <w:rPr>
                <w:rFonts w:ascii="Times New Roman" w:eastAsia="DengXian" w:hAnsi="Times New Roman" w:cs="Times New Roman"/>
                <w:color w:val="000000"/>
                <w:sz w:val="20"/>
                <w:szCs w:val="20"/>
              </w:rPr>
              <w:t>654.93</w:t>
            </w:r>
          </w:p>
        </w:tc>
        <w:tc>
          <w:tcPr>
            <w:tcW w:w="0" w:type="auto"/>
            <w:shd w:val="clear" w:color="auto" w:fill="auto"/>
            <w:vAlign w:val="center"/>
          </w:tcPr>
          <w:p w14:paraId="356CF86B" w14:textId="483C3A7D" w:rsidR="00947AD7" w:rsidRPr="00B92C06" w:rsidRDefault="00947AD7" w:rsidP="00B92C06">
            <w:pPr>
              <w:jc w:val="center"/>
              <w:rPr>
                <w:rFonts w:ascii="Times New Roman" w:hAnsi="Times New Roman" w:cs="Times New Roman"/>
                <w:sz w:val="20"/>
                <w:szCs w:val="20"/>
              </w:rPr>
            </w:pPr>
            <w:r w:rsidRPr="00B92C06">
              <w:rPr>
                <w:rFonts w:ascii="Times New Roman" w:eastAsia="DengXian" w:hAnsi="Times New Roman" w:cs="Times New Roman"/>
                <w:color w:val="000000"/>
                <w:sz w:val="20"/>
                <w:szCs w:val="20"/>
              </w:rPr>
              <w:t>534.46</w:t>
            </w:r>
          </w:p>
        </w:tc>
        <w:tc>
          <w:tcPr>
            <w:tcW w:w="0" w:type="auto"/>
            <w:shd w:val="clear" w:color="auto" w:fill="auto"/>
            <w:vAlign w:val="center"/>
          </w:tcPr>
          <w:p w14:paraId="3082E655" w14:textId="499C9FAF" w:rsidR="00947AD7" w:rsidRPr="00B92C06" w:rsidRDefault="00947AD7" w:rsidP="00B92C06">
            <w:pPr>
              <w:jc w:val="center"/>
              <w:rPr>
                <w:rFonts w:ascii="Times New Roman" w:hAnsi="Times New Roman" w:cs="Times New Roman"/>
                <w:sz w:val="20"/>
                <w:szCs w:val="20"/>
              </w:rPr>
            </w:pPr>
            <w:r w:rsidRPr="00B92C06">
              <w:rPr>
                <w:rFonts w:ascii="Times New Roman" w:eastAsia="DengXian" w:hAnsi="Times New Roman" w:cs="Times New Roman"/>
                <w:color w:val="000000"/>
                <w:sz w:val="20"/>
                <w:szCs w:val="20"/>
              </w:rPr>
              <w:t>383.18</w:t>
            </w:r>
          </w:p>
        </w:tc>
      </w:tr>
      <w:tr w:rsidR="00947AD7" w:rsidRPr="00DE4724" w14:paraId="65D85E33" w14:textId="77777777" w:rsidTr="00807668">
        <w:trPr>
          <w:trHeight w:val="278"/>
        </w:trPr>
        <w:tc>
          <w:tcPr>
            <w:tcW w:w="0" w:type="auto"/>
            <w:vMerge/>
            <w:vAlign w:val="center"/>
          </w:tcPr>
          <w:p w14:paraId="77B95B8F" w14:textId="77777777" w:rsidR="00947AD7" w:rsidRPr="00DE4724" w:rsidRDefault="00947AD7" w:rsidP="00CD2A22">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10BD4184" w14:textId="78553403" w:rsidR="00947AD7" w:rsidRPr="00DE4724" w:rsidRDefault="00947AD7" w:rsidP="00CD2A22">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47871A01" w14:textId="4E247266" w:rsidR="00947AD7" w:rsidRPr="00DE4724" w:rsidRDefault="00947AD7" w:rsidP="00CD2A22">
            <w:pPr>
              <w:widowControl/>
              <w:jc w:val="center"/>
              <w:rPr>
                <w:rFonts w:ascii="Times New Roman" w:eastAsia="DengXian" w:hAnsi="Times New Roman" w:cs="Times New Roman"/>
                <w:b/>
                <w:bCs/>
                <w:kern w:val="0"/>
                <w:sz w:val="20"/>
                <w:szCs w:val="20"/>
              </w:rPr>
            </w:pPr>
            <w:r w:rsidRPr="00B92C06">
              <w:rPr>
                <w:rFonts w:ascii="Times New Roman" w:eastAsia="DengXian" w:hAnsi="Times New Roman" w:cs="Times New Roman"/>
                <w:b/>
                <w:bCs/>
                <w:kern w:val="0"/>
                <w:sz w:val="20"/>
                <w:szCs w:val="20"/>
              </w:rPr>
              <w:t>5%</w:t>
            </w:r>
          </w:p>
        </w:tc>
        <w:tc>
          <w:tcPr>
            <w:tcW w:w="0" w:type="auto"/>
            <w:shd w:val="clear" w:color="auto" w:fill="auto"/>
            <w:vAlign w:val="center"/>
          </w:tcPr>
          <w:p w14:paraId="24FD62EB" w14:textId="596F68CA" w:rsidR="00947AD7" w:rsidRPr="00B92C06" w:rsidRDefault="00947AD7" w:rsidP="00B92C06">
            <w:pPr>
              <w:jc w:val="center"/>
              <w:rPr>
                <w:rFonts w:ascii="Times New Roman" w:hAnsi="Times New Roman" w:cs="Times New Roman"/>
                <w:sz w:val="20"/>
                <w:szCs w:val="20"/>
              </w:rPr>
            </w:pPr>
            <w:r>
              <w:rPr>
                <w:rFonts w:ascii="Times New Roman" w:hAnsi="Times New Roman" w:cs="Times New Roman"/>
                <w:color w:val="000000"/>
                <w:sz w:val="20"/>
                <w:szCs w:val="20"/>
              </w:rPr>
              <w:t xml:space="preserve">560.60 </w:t>
            </w:r>
          </w:p>
        </w:tc>
        <w:tc>
          <w:tcPr>
            <w:tcW w:w="0" w:type="auto"/>
            <w:shd w:val="clear" w:color="auto" w:fill="auto"/>
            <w:vAlign w:val="center"/>
          </w:tcPr>
          <w:p w14:paraId="27C8A0F2" w14:textId="71AB5B17" w:rsidR="00947AD7" w:rsidRPr="00B92C06" w:rsidRDefault="00947AD7" w:rsidP="00B92C06">
            <w:pPr>
              <w:jc w:val="center"/>
              <w:rPr>
                <w:rFonts w:ascii="Times New Roman" w:hAnsi="Times New Roman" w:cs="Times New Roman"/>
                <w:sz w:val="20"/>
                <w:szCs w:val="20"/>
              </w:rPr>
            </w:pPr>
            <w:r>
              <w:rPr>
                <w:rFonts w:ascii="Times New Roman" w:hAnsi="Times New Roman" w:cs="Times New Roman"/>
                <w:color w:val="000000"/>
                <w:sz w:val="20"/>
                <w:szCs w:val="20"/>
              </w:rPr>
              <w:t xml:space="preserve">378.90 </w:t>
            </w:r>
          </w:p>
        </w:tc>
        <w:tc>
          <w:tcPr>
            <w:tcW w:w="0" w:type="auto"/>
            <w:shd w:val="clear" w:color="auto" w:fill="auto"/>
            <w:vAlign w:val="center"/>
          </w:tcPr>
          <w:p w14:paraId="56D33A01" w14:textId="06820AFB" w:rsidR="00947AD7" w:rsidRPr="00B92C06" w:rsidRDefault="00947AD7" w:rsidP="00B92C06">
            <w:pPr>
              <w:jc w:val="center"/>
              <w:rPr>
                <w:rFonts w:ascii="Times New Roman" w:hAnsi="Times New Roman" w:cs="Times New Roman"/>
                <w:sz w:val="20"/>
                <w:szCs w:val="20"/>
              </w:rPr>
            </w:pPr>
            <w:r>
              <w:rPr>
                <w:rFonts w:ascii="Times New Roman" w:hAnsi="Times New Roman" w:cs="Times New Roman"/>
                <w:color w:val="000000"/>
                <w:sz w:val="20"/>
                <w:szCs w:val="20"/>
              </w:rPr>
              <w:t xml:space="preserve">147.00 </w:t>
            </w:r>
          </w:p>
        </w:tc>
        <w:tc>
          <w:tcPr>
            <w:tcW w:w="0" w:type="auto"/>
            <w:shd w:val="clear" w:color="auto" w:fill="auto"/>
            <w:vAlign w:val="center"/>
          </w:tcPr>
          <w:p w14:paraId="00652D41" w14:textId="18A6D7FD" w:rsidR="00947AD7" w:rsidRPr="00B92C06" w:rsidRDefault="00947AD7" w:rsidP="00B92C06">
            <w:pPr>
              <w:jc w:val="center"/>
              <w:rPr>
                <w:rFonts w:ascii="Times New Roman" w:hAnsi="Times New Roman" w:cs="Times New Roman"/>
                <w:sz w:val="20"/>
                <w:szCs w:val="20"/>
              </w:rPr>
            </w:pPr>
            <w:r w:rsidRPr="00B92C06">
              <w:rPr>
                <w:rFonts w:ascii="Times New Roman" w:eastAsia="DengXian" w:hAnsi="Times New Roman" w:cs="Times New Roman"/>
                <w:color w:val="000000"/>
                <w:sz w:val="20"/>
                <w:szCs w:val="20"/>
              </w:rPr>
              <w:t>493.56</w:t>
            </w:r>
          </w:p>
        </w:tc>
        <w:tc>
          <w:tcPr>
            <w:tcW w:w="0" w:type="auto"/>
            <w:shd w:val="clear" w:color="auto" w:fill="auto"/>
            <w:vAlign w:val="center"/>
          </w:tcPr>
          <w:p w14:paraId="4485D7E0" w14:textId="53B8CF77" w:rsidR="00947AD7" w:rsidRPr="00B92C06" w:rsidRDefault="00947AD7" w:rsidP="00B92C06">
            <w:pPr>
              <w:jc w:val="center"/>
              <w:rPr>
                <w:rFonts w:ascii="Times New Roman" w:hAnsi="Times New Roman" w:cs="Times New Roman"/>
                <w:sz w:val="20"/>
                <w:szCs w:val="20"/>
              </w:rPr>
            </w:pPr>
            <w:r w:rsidRPr="00B92C06">
              <w:rPr>
                <w:rFonts w:ascii="Times New Roman" w:eastAsia="DengXian" w:hAnsi="Times New Roman" w:cs="Times New Roman"/>
                <w:color w:val="000000"/>
                <w:sz w:val="20"/>
                <w:szCs w:val="20"/>
              </w:rPr>
              <w:t>331.13</w:t>
            </w:r>
          </w:p>
        </w:tc>
        <w:tc>
          <w:tcPr>
            <w:tcW w:w="0" w:type="auto"/>
            <w:shd w:val="clear" w:color="auto" w:fill="auto"/>
            <w:vAlign w:val="center"/>
          </w:tcPr>
          <w:p w14:paraId="5DB78E3B" w14:textId="73FBD7CD" w:rsidR="00947AD7" w:rsidRPr="00B92C06" w:rsidRDefault="00947AD7" w:rsidP="00B92C06">
            <w:pPr>
              <w:jc w:val="center"/>
              <w:rPr>
                <w:rFonts w:ascii="Times New Roman" w:hAnsi="Times New Roman" w:cs="Times New Roman"/>
                <w:sz w:val="20"/>
                <w:szCs w:val="20"/>
              </w:rPr>
            </w:pPr>
            <w:r w:rsidRPr="00B92C06">
              <w:rPr>
                <w:rFonts w:ascii="Times New Roman" w:eastAsia="DengXian" w:hAnsi="Times New Roman" w:cs="Times New Roman"/>
                <w:color w:val="000000"/>
                <w:sz w:val="20"/>
                <w:szCs w:val="20"/>
              </w:rPr>
              <w:t>160.99</w:t>
            </w:r>
          </w:p>
        </w:tc>
      </w:tr>
      <w:tr w:rsidR="00947AD7" w:rsidRPr="00DE4724" w14:paraId="4A471B55" w14:textId="77777777" w:rsidTr="00807668">
        <w:trPr>
          <w:trHeight w:val="278"/>
        </w:trPr>
        <w:tc>
          <w:tcPr>
            <w:tcW w:w="0" w:type="auto"/>
            <w:vMerge/>
            <w:vAlign w:val="center"/>
          </w:tcPr>
          <w:p w14:paraId="516F099A" w14:textId="77777777" w:rsidR="00947AD7" w:rsidRPr="00DE4724" w:rsidRDefault="00947AD7" w:rsidP="00CD2A22">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38A2B287" w14:textId="1CFA828D" w:rsidR="00947AD7" w:rsidRPr="00DE4724" w:rsidRDefault="00947AD7" w:rsidP="00CD2A22">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54A7C360" w14:textId="72D07823" w:rsidR="00947AD7" w:rsidRPr="00DE4724" w:rsidRDefault="00947AD7" w:rsidP="00CD2A22">
            <w:pPr>
              <w:widowControl/>
              <w:jc w:val="center"/>
              <w:rPr>
                <w:rFonts w:ascii="Times New Roman" w:eastAsia="DengXian" w:hAnsi="Times New Roman" w:cs="Times New Roman"/>
                <w:b/>
                <w:bCs/>
                <w:kern w:val="0"/>
                <w:sz w:val="20"/>
                <w:szCs w:val="20"/>
              </w:rPr>
            </w:pPr>
            <w:r w:rsidRPr="00B92C06">
              <w:rPr>
                <w:rFonts w:ascii="Times New Roman" w:eastAsia="DengXian" w:hAnsi="Times New Roman" w:cs="Times New Roman"/>
                <w:b/>
                <w:bCs/>
                <w:kern w:val="0"/>
                <w:sz w:val="20"/>
                <w:szCs w:val="20"/>
              </w:rPr>
              <w:t>50%</w:t>
            </w:r>
          </w:p>
        </w:tc>
        <w:tc>
          <w:tcPr>
            <w:tcW w:w="0" w:type="auto"/>
            <w:shd w:val="clear" w:color="auto" w:fill="auto"/>
            <w:vAlign w:val="center"/>
          </w:tcPr>
          <w:p w14:paraId="42FF2E04" w14:textId="0747B4E4" w:rsidR="00947AD7" w:rsidRPr="00B92C06" w:rsidRDefault="00947AD7" w:rsidP="00B92C06">
            <w:pPr>
              <w:jc w:val="center"/>
              <w:rPr>
                <w:rFonts w:ascii="Times New Roman" w:hAnsi="Times New Roman" w:cs="Times New Roman"/>
                <w:sz w:val="20"/>
                <w:szCs w:val="20"/>
              </w:rPr>
            </w:pPr>
            <w:r>
              <w:rPr>
                <w:rFonts w:ascii="Times New Roman" w:hAnsi="Times New Roman" w:cs="Times New Roman"/>
                <w:color w:val="000000"/>
                <w:sz w:val="20"/>
                <w:szCs w:val="20"/>
              </w:rPr>
              <w:t xml:space="preserve">623.17 </w:t>
            </w:r>
          </w:p>
        </w:tc>
        <w:tc>
          <w:tcPr>
            <w:tcW w:w="0" w:type="auto"/>
            <w:shd w:val="clear" w:color="auto" w:fill="auto"/>
            <w:vAlign w:val="center"/>
          </w:tcPr>
          <w:p w14:paraId="529517C2" w14:textId="623DE7C6" w:rsidR="00947AD7" w:rsidRPr="00B92C06" w:rsidRDefault="00947AD7" w:rsidP="00B92C06">
            <w:pPr>
              <w:jc w:val="center"/>
              <w:rPr>
                <w:rFonts w:ascii="Times New Roman" w:hAnsi="Times New Roman" w:cs="Times New Roman"/>
                <w:sz w:val="20"/>
                <w:szCs w:val="20"/>
              </w:rPr>
            </w:pPr>
            <w:r>
              <w:rPr>
                <w:rFonts w:ascii="Times New Roman" w:hAnsi="Times New Roman" w:cs="Times New Roman"/>
                <w:color w:val="000000"/>
                <w:sz w:val="20"/>
                <w:szCs w:val="20"/>
              </w:rPr>
              <w:t xml:space="preserve">526.70 </w:t>
            </w:r>
          </w:p>
        </w:tc>
        <w:tc>
          <w:tcPr>
            <w:tcW w:w="0" w:type="auto"/>
            <w:shd w:val="clear" w:color="auto" w:fill="auto"/>
            <w:vAlign w:val="center"/>
          </w:tcPr>
          <w:p w14:paraId="3CBD522E" w14:textId="7CE3F4AB" w:rsidR="00947AD7" w:rsidRPr="00B92C06" w:rsidRDefault="00947AD7" w:rsidP="00B92C06">
            <w:pPr>
              <w:jc w:val="center"/>
              <w:rPr>
                <w:rFonts w:ascii="Times New Roman" w:hAnsi="Times New Roman" w:cs="Times New Roman"/>
                <w:sz w:val="20"/>
                <w:szCs w:val="20"/>
              </w:rPr>
            </w:pPr>
            <w:r>
              <w:rPr>
                <w:rFonts w:ascii="Times New Roman" w:hAnsi="Times New Roman" w:cs="Times New Roman"/>
                <w:color w:val="000000"/>
                <w:sz w:val="20"/>
                <w:szCs w:val="20"/>
              </w:rPr>
              <w:t xml:space="preserve">351.50 </w:t>
            </w:r>
          </w:p>
        </w:tc>
        <w:tc>
          <w:tcPr>
            <w:tcW w:w="0" w:type="auto"/>
            <w:shd w:val="clear" w:color="auto" w:fill="auto"/>
            <w:vAlign w:val="center"/>
          </w:tcPr>
          <w:p w14:paraId="46068D58" w14:textId="1F92CFEE" w:rsidR="00947AD7" w:rsidRPr="00B92C06" w:rsidRDefault="00947AD7" w:rsidP="00B92C06">
            <w:pPr>
              <w:jc w:val="center"/>
              <w:rPr>
                <w:rFonts w:ascii="Times New Roman" w:hAnsi="Times New Roman" w:cs="Times New Roman"/>
                <w:sz w:val="20"/>
                <w:szCs w:val="20"/>
              </w:rPr>
            </w:pPr>
            <w:r w:rsidRPr="00B92C06">
              <w:rPr>
                <w:rFonts w:ascii="Times New Roman" w:eastAsia="DengXian" w:hAnsi="Times New Roman" w:cs="Times New Roman"/>
                <w:color w:val="000000"/>
                <w:sz w:val="20"/>
                <w:szCs w:val="20"/>
              </w:rPr>
              <w:t>677.10</w:t>
            </w:r>
          </w:p>
        </w:tc>
        <w:tc>
          <w:tcPr>
            <w:tcW w:w="0" w:type="auto"/>
            <w:shd w:val="clear" w:color="auto" w:fill="auto"/>
            <w:vAlign w:val="center"/>
          </w:tcPr>
          <w:p w14:paraId="0469529F" w14:textId="5E3FAC0F" w:rsidR="00947AD7" w:rsidRPr="00B92C06" w:rsidRDefault="00947AD7" w:rsidP="00B92C06">
            <w:pPr>
              <w:jc w:val="center"/>
              <w:rPr>
                <w:rFonts w:ascii="Times New Roman" w:hAnsi="Times New Roman" w:cs="Times New Roman"/>
                <w:sz w:val="20"/>
                <w:szCs w:val="20"/>
              </w:rPr>
            </w:pPr>
            <w:r w:rsidRPr="00B92C06">
              <w:rPr>
                <w:rFonts w:ascii="Times New Roman" w:eastAsia="DengXian" w:hAnsi="Times New Roman" w:cs="Times New Roman"/>
                <w:color w:val="000000"/>
                <w:sz w:val="20"/>
                <w:szCs w:val="20"/>
              </w:rPr>
              <w:t>537.40</w:t>
            </w:r>
          </w:p>
        </w:tc>
        <w:tc>
          <w:tcPr>
            <w:tcW w:w="0" w:type="auto"/>
            <w:shd w:val="clear" w:color="auto" w:fill="auto"/>
            <w:vAlign w:val="center"/>
          </w:tcPr>
          <w:p w14:paraId="57935595" w14:textId="4BB8AA0B" w:rsidR="00947AD7" w:rsidRPr="00B92C06" w:rsidRDefault="00947AD7" w:rsidP="00B92C06">
            <w:pPr>
              <w:jc w:val="center"/>
              <w:rPr>
                <w:rFonts w:ascii="Times New Roman" w:hAnsi="Times New Roman" w:cs="Times New Roman"/>
                <w:sz w:val="20"/>
                <w:szCs w:val="20"/>
              </w:rPr>
            </w:pPr>
            <w:r w:rsidRPr="00B92C06">
              <w:rPr>
                <w:rFonts w:ascii="Times New Roman" w:eastAsia="DengXian" w:hAnsi="Times New Roman" w:cs="Times New Roman"/>
                <w:color w:val="000000"/>
                <w:sz w:val="20"/>
                <w:szCs w:val="20"/>
              </w:rPr>
              <w:t>369.32</w:t>
            </w:r>
          </w:p>
        </w:tc>
      </w:tr>
      <w:tr w:rsidR="00947AD7" w:rsidRPr="00DE4724" w14:paraId="5706AE36" w14:textId="77777777" w:rsidTr="00807668">
        <w:trPr>
          <w:trHeight w:val="278"/>
        </w:trPr>
        <w:tc>
          <w:tcPr>
            <w:tcW w:w="0" w:type="auto"/>
            <w:vMerge/>
            <w:vAlign w:val="center"/>
          </w:tcPr>
          <w:p w14:paraId="6FBA1DD9" w14:textId="77777777" w:rsidR="00947AD7" w:rsidRPr="00DE4724" w:rsidRDefault="00947AD7" w:rsidP="00CD2A22">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24F05C6E" w14:textId="2BD0437F" w:rsidR="00947AD7" w:rsidRPr="00DE4724" w:rsidRDefault="00947AD7" w:rsidP="00CD2A22">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3416A58E" w14:textId="38DB2EB1" w:rsidR="00947AD7" w:rsidRPr="00DE4724" w:rsidRDefault="00947AD7" w:rsidP="00CD2A22">
            <w:pPr>
              <w:widowControl/>
              <w:jc w:val="center"/>
              <w:rPr>
                <w:rFonts w:ascii="Times New Roman" w:eastAsia="DengXian" w:hAnsi="Times New Roman" w:cs="Times New Roman"/>
                <w:b/>
                <w:bCs/>
                <w:kern w:val="0"/>
                <w:sz w:val="20"/>
                <w:szCs w:val="20"/>
              </w:rPr>
            </w:pPr>
            <w:r w:rsidRPr="00B92C06">
              <w:rPr>
                <w:rFonts w:ascii="Times New Roman" w:eastAsia="DengXian" w:hAnsi="Times New Roman" w:cs="Times New Roman"/>
                <w:b/>
                <w:bCs/>
                <w:kern w:val="0"/>
                <w:sz w:val="20"/>
                <w:szCs w:val="20"/>
              </w:rPr>
              <w:t>95%</w:t>
            </w:r>
          </w:p>
        </w:tc>
        <w:tc>
          <w:tcPr>
            <w:tcW w:w="0" w:type="auto"/>
            <w:shd w:val="clear" w:color="auto" w:fill="auto"/>
            <w:vAlign w:val="center"/>
          </w:tcPr>
          <w:p w14:paraId="63D9F7E6" w14:textId="19EEB6AD" w:rsidR="00947AD7" w:rsidRPr="00B92C06" w:rsidRDefault="00947AD7" w:rsidP="00B92C06">
            <w:pPr>
              <w:jc w:val="center"/>
              <w:rPr>
                <w:rFonts w:ascii="Times New Roman" w:hAnsi="Times New Roman" w:cs="Times New Roman"/>
                <w:sz w:val="20"/>
                <w:szCs w:val="20"/>
              </w:rPr>
            </w:pPr>
            <w:r>
              <w:rPr>
                <w:rFonts w:ascii="Times New Roman" w:hAnsi="Times New Roman" w:cs="Times New Roman"/>
                <w:color w:val="000000"/>
                <w:sz w:val="20"/>
                <w:szCs w:val="20"/>
              </w:rPr>
              <w:t xml:space="preserve">655.65 </w:t>
            </w:r>
          </w:p>
        </w:tc>
        <w:tc>
          <w:tcPr>
            <w:tcW w:w="0" w:type="auto"/>
            <w:shd w:val="clear" w:color="auto" w:fill="auto"/>
            <w:vAlign w:val="center"/>
          </w:tcPr>
          <w:p w14:paraId="3C081F0D" w14:textId="1B5AF1E6" w:rsidR="00947AD7" w:rsidRPr="00B92C06" w:rsidRDefault="00947AD7" w:rsidP="00B92C06">
            <w:pPr>
              <w:jc w:val="center"/>
              <w:rPr>
                <w:rFonts w:ascii="Times New Roman" w:hAnsi="Times New Roman" w:cs="Times New Roman"/>
                <w:sz w:val="20"/>
                <w:szCs w:val="20"/>
              </w:rPr>
            </w:pPr>
            <w:r>
              <w:rPr>
                <w:rFonts w:ascii="Times New Roman" w:hAnsi="Times New Roman" w:cs="Times New Roman"/>
                <w:color w:val="000000"/>
                <w:sz w:val="20"/>
                <w:szCs w:val="20"/>
              </w:rPr>
              <w:t xml:space="preserve">611.80 </w:t>
            </w:r>
          </w:p>
        </w:tc>
        <w:tc>
          <w:tcPr>
            <w:tcW w:w="0" w:type="auto"/>
            <w:shd w:val="clear" w:color="auto" w:fill="auto"/>
            <w:vAlign w:val="center"/>
          </w:tcPr>
          <w:p w14:paraId="1E9C102A" w14:textId="6A064FA5" w:rsidR="00947AD7" w:rsidRPr="00B92C06" w:rsidRDefault="00947AD7" w:rsidP="00B92C06">
            <w:pPr>
              <w:jc w:val="center"/>
              <w:rPr>
                <w:rFonts w:ascii="Times New Roman" w:hAnsi="Times New Roman" w:cs="Times New Roman"/>
                <w:sz w:val="20"/>
                <w:szCs w:val="20"/>
              </w:rPr>
            </w:pPr>
            <w:r>
              <w:rPr>
                <w:rFonts w:ascii="Times New Roman" w:hAnsi="Times New Roman" w:cs="Times New Roman"/>
                <w:color w:val="000000"/>
                <w:sz w:val="20"/>
                <w:szCs w:val="20"/>
              </w:rPr>
              <w:t xml:space="preserve">526.70 </w:t>
            </w:r>
          </w:p>
        </w:tc>
        <w:tc>
          <w:tcPr>
            <w:tcW w:w="0" w:type="auto"/>
            <w:shd w:val="clear" w:color="auto" w:fill="auto"/>
            <w:vAlign w:val="center"/>
          </w:tcPr>
          <w:p w14:paraId="6424D7F3" w14:textId="066045BC" w:rsidR="00947AD7" w:rsidRPr="00B92C06" w:rsidRDefault="00947AD7" w:rsidP="00B92C06">
            <w:pPr>
              <w:jc w:val="center"/>
              <w:rPr>
                <w:rFonts w:ascii="Times New Roman" w:hAnsi="Times New Roman" w:cs="Times New Roman"/>
                <w:sz w:val="20"/>
                <w:szCs w:val="20"/>
              </w:rPr>
            </w:pPr>
            <w:r w:rsidRPr="00B92C06">
              <w:rPr>
                <w:rFonts w:ascii="Times New Roman" w:eastAsia="DengXian" w:hAnsi="Times New Roman" w:cs="Times New Roman"/>
                <w:color w:val="000000"/>
                <w:sz w:val="20"/>
                <w:szCs w:val="20"/>
              </w:rPr>
              <w:t>731.63</w:t>
            </w:r>
          </w:p>
        </w:tc>
        <w:tc>
          <w:tcPr>
            <w:tcW w:w="0" w:type="auto"/>
            <w:shd w:val="clear" w:color="auto" w:fill="auto"/>
            <w:vAlign w:val="center"/>
          </w:tcPr>
          <w:p w14:paraId="747D640F" w14:textId="365FF9B1" w:rsidR="00947AD7" w:rsidRPr="00B92C06" w:rsidRDefault="00947AD7" w:rsidP="00B92C06">
            <w:pPr>
              <w:jc w:val="center"/>
              <w:rPr>
                <w:rFonts w:ascii="Times New Roman" w:hAnsi="Times New Roman" w:cs="Times New Roman"/>
                <w:sz w:val="20"/>
                <w:szCs w:val="20"/>
              </w:rPr>
            </w:pPr>
            <w:r w:rsidRPr="00B92C06">
              <w:rPr>
                <w:rFonts w:ascii="Times New Roman" w:eastAsia="DengXian" w:hAnsi="Times New Roman" w:cs="Times New Roman"/>
                <w:color w:val="000000"/>
                <w:sz w:val="20"/>
                <w:szCs w:val="20"/>
              </w:rPr>
              <w:t>685.88</w:t>
            </w:r>
          </w:p>
        </w:tc>
        <w:tc>
          <w:tcPr>
            <w:tcW w:w="0" w:type="auto"/>
            <w:shd w:val="clear" w:color="auto" w:fill="auto"/>
            <w:vAlign w:val="center"/>
          </w:tcPr>
          <w:p w14:paraId="09748B0A" w14:textId="1AFABE37" w:rsidR="00947AD7" w:rsidRPr="00B92C06" w:rsidRDefault="00947AD7" w:rsidP="00B92C06">
            <w:pPr>
              <w:jc w:val="center"/>
              <w:rPr>
                <w:rFonts w:ascii="Times New Roman" w:hAnsi="Times New Roman" w:cs="Times New Roman"/>
                <w:sz w:val="20"/>
                <w:szCs w:val="20"/>
              </w:rPr>
            </w:pPr>
            <w:r w:rsidRPr="00B92C06">
              <w:rPr>
                <w:rFonts w:ascii="Times New Roman" w:eastAsia="DengXian" w:hAnsi="Times New Roman" w:cs="Times New Roman"/>
                <w:color w:val="000000"/>
                <w:sz w:val="20"/>
                <w:szCs w:val="20"/>
              </w:rPr>
              <w:t>622.66</w:t>
            </w:r>
          </w:p>
        </w:tc>
      </w:tr>
      <w:tr w:rsidR="00947AD7" w:rsidRPr="00DE4724" w14:paraId="55B263A0" w14:textId="77777777" w:rsidTr="00807668">
        <w:trPr>
          <w:trHeight w:val="278"/>
        </w:trPr>
        <w:tc>
          <w:tcPr>
            <w:tcW w:w="0" w:type="auto"/>
            <w:vMerge/>
            <w:vAlign w:val="center"/>
          </w:tcPr>
          <w:p w14:paraId="00101EBF" w14:textId="77777777" w:rsidR="00947AD7" w:rsidRPr="00B92C06" w:rsidRDefault="00947AD7" w:rsidP="00CD2A22">
            <w:pPr>
              <w:widowControl/>
              <w:jc w:val="center"/>
              <w:rPr>
                <w:rFonts w:ascii="Times New Roman" w:eastAsia="DengXian" w:hAnsi="Times New Roman" w:cs="Times New Roman"/>
                <w:b/>
                <w:bCs/>
                <w:kern w:val="0"/>
                <w:sz w:val="20"/>
                <w:szCs w:val="20"/>
              </w:rPr>
            </w:pPr>
          </w:p>
        </w:tc>
        <w:tc>
          <w:tcPr>
            <w:tcW w:w="0" w:type="auto"/>
            <w:vMerge w:val="restart"/>
            <w:shd w:val="clear" w:color="auto" w:fill="auto"/>
            <w:vAlign w:val="center"/>
          </w:tcPr>
          <w:p w14:paraId="36563492" w14:textId="52180F4F" w:rsidR="00947AD7" w:rsidRPr="00DE4724" w:rsidRDefault="00947AD7" w:rsidP="00CD2A22">
            <w:pPr>
              <w:widowControl/>
              <w:jc w:val="center"/>
              <w:rPr>
                <w:rFonts w:ascii="Times New Roman" w:eastAsia="DengXian" w:hAnsi="Times New Roman" w:cs="Times New Roman"/>
                <w:b/>
                <w:bCs/>
                <w:kern w:val="0"/>
                <w:sz w:val="20"/>
                <w:szCs w:val="20"/>
              </w:rPr>
            </w:pPr>
            <w:r w:rsidRPr="00B92C06">
              <w:rPr>
                <w:rFonts w:ascii="Times New Roman" w:eastAsia="DengXian" w:hAnsi="Times New Roman" w:cs="Times New Roman"/>
                <w:b/>
                <w:bCs/>
                <w:kern w:val="0"/>
                <w:sz w:val="20"/>
                <w:szCs w:val="20"/>
              </w:rPr>
              <w:t xml:space="preserve">UL average-UPT </w:t>
            </w:r>
            <w:r w:rsidRPr="00B92C06">
              <w:rPr>
                <w:rFonts w:ascii="Times New Roman" w:eastAsia="DengXian" w:hAnsi="Times New Roman" w:cs="Times New Roman"/>
                <w:b/>
                <w:bCs/>
                <w:color w:val="000000"/>
                <w:kern w:val="0"/>
                <w:sz w:val="20"/>
                <w:szCs w:val="20"/>
              </w:rPr>
              <w:t>CDF</w:t>
            </w:r>
          </w:p>
        </w:tc>
        <w:tc>
          <w:tcPr>
            <w:tcW w:w="0" w:type="auto"/>
            <w:shd w:val="clear" w:color="auto" w:fill="auto"/>
            <w:vAlign w:val="center"/>
            <w:hideMark/>
          </w:tcPr>
          <w:p w14:paraId="242B8E8C" w14:textId="2E6F5E90" w:rsidR="00947AD7" w:rsidRPr="00DE4724" w:rsidRDefault="00947AD7" w:rsidP="00CD2A22">
            <w:pPr>
              <w:widowControl/>
              <w:jc w:val="center"/>
              <w:rPr>
                <w:rFonts w:ascii="Times New Roman" w:eastAsia="DengXian" w:hAnsi="Times New Roman" w:cs="Times New Roman"/>
                <w:b/>
                <w:bCs/>
                <w:kern w:val="0"/>
                <w:sz w:val="20"/>
                <w:szCs w:val="20"/>
              </w:rPr>
            </w:pPr>
            <w:r w:rsidRPr="00B92C06">
              <w:rPr>
                <w:rFonts w:ascii="Times New Roman" w:eastAsia="DengXian" w:hAnsi="Times New Roman" w:cs="Times New Roman"/>
                <w:b/>
                <w:bCs/>
                <w:kern w:val="0"/>
                <w:sz w:val="20"/>
                <w:szCs w:val="20"/>
              </w:rPr>
              <w:t>Mean</w:t>
            </w:r>
          </w:p>
        </w:tc>
        <w:tc>
          <w:tcPr>
            <w:tcW w:w="0" w:type="auto"/>
            <w:shd w:val="clear" w:color="auto" w:fill="auto"/>
            <w:vAlign w:val="center"/>
          </w:tcPr>
          <w:p w14:paraId="36084B9B" w14:textId="65546808" w:rsidR="00947AD7" w:rsidRPr="00B92C06" w:rsidRDefault="00947AD7" w:rsidP="00947AD7">
            <w:pPr>
              <w:jc w:val="center"/>
              <w:rPr>
                <w:rFonts w:ascii="Times New Roman" w:hAnsi="Times New Roman" w:cs="Times New Roman"/>
                <w:sz w:val="20"/>
                <w:szCs w:val="20"/>
              </w:rPr>
            </w:pPr>
            <w:r>
              <w:rPr>
                <w:rFonts w:ascii="Times New Roman" w:hAnsi="Times New Roman" w:cs="Times New Roman"/>
                <w:color w:val="000000"/>
                <w:sz w:val="20"/>
                <w:szCs w:val="20"/>
              </w:rPr>
              <w:t xml:space="preserve">91.59 </w:t>
            </w:r>
          </w:p>
        </w:tc>
        <w:tc>
          <w:tcPr>
            <w:tcW w:w="0" w:type="auto"/>
            <w:shd w:val="clear" w:color="auto" w:fill="auto"/>
            <w:vAlign w:val="center"/>
          </w:tcPr>
          <w:p w14:paraId="77493C5E" w14:textId="7FB4570D" w:rsidR="00947AD7" w:rsidRPr="00B92C06" w:rsidRDefault="00947AD7" w:rsidP="00947AD7">
            <w:pPr>
              <w:jc w:val="center"/>
              <w:rPr>
                <w:rFonts w:ascii="Times New Roman" w:hAnsi="Times New Roman" w:cs="Times New Roman"/>
                <w:sz w:val="20"/>
                <w:szCs w:val="20"/>
              </w:rPr>
            </w:pPr>
            <w:r>
              <w:rPr>
                <w:rFonts w:ascii="Times New Roman" w:hAnsi="Times New Roman" w:cs="Times New Roman"/>
                <w:color w:val="000000"/>
                <w:sz w:val="20"/>
                <w:szCs w:val="20"/>
              </w:rPr>
              <w:t xml:space="preserve">83.12 </w:t>
            </w:r>
          </w:p>
        </w:tc>
        <w:tc>
          <w:tcPr>
            <w:tcW w:w="0" w:type="auto"/>
            <w:shd w:val="clear" w:color="auto" w:fill="auto"/>
            <w:vAlign w:val="center"/>
          </w:tcPr>
          <w:p w14:paraId="4F9DD1CA" w14:textId="79BF4A72" w:rsidR="00947AD7" w:rsidRPr="00B92C06" w:rsidRDefault="00947AD7" w:rsidP="00947AD7">
            <w:pPr>
              <w:jc w:val="center"/>
              <w:rPr>
                <w:rFonts w:ascii="Times New Roman" w:hAnsi="Times New Roman" w:cs="Times New Roman"/>
                <w:sz w:val="20"/>
                <w:szCs w:val="20"/>
              </w:rPr>
            </w:pPr>
            <w:r>
              <w:rPr>
                <w:rFonts w:ascii="Times New Roman" w:hAnsi="Times New Roman" w:cs="Times New Roman"/>
                <w:color w:val="000000"/>
                <w:sz w:val="20"/>
                <w:szCs w:val="20"/>
              </w:rPr>
              <w:t xml:space="preserve">64.31 </w:t>
            </w:r>
          </w:p>
        </w:tc>
        <w:tc>
          <w:tcPr>
            <w:tcW w:w="0" w:type="auto"/>
            <w:shd w:val="clear" w:color="auto" w:fill="auto"/>
            <w:vAlign w:val="center"/>
          </w:tcPr>
          <w:p w14:paraId="748624F2" w14:textId="205FFF53" w:rsidR="00947AD7" w:rsidRPr="00B92C06" w:rsidRDefault="00947AD7" w:rsidP="00B92C06">
            <w:pPr>
              <w:jc w:val="center"/>
              <w:rPr>
                <w:rFonts w:ascii="Times New Roman" w:hAnsi="Times New Roman" w:cs="Times New Roman"/>
                <w:sz w:val="20"/>
                <w:szCs w:val="20"/>
              </w:rPr>
            </w:pPr>
            <w:r w:rsidRPr="00B92C06">
              <w:rPr>
                <w:rFonts w:ascii="Times New Roman" w:eastAsia="DengXian" w:hAnsi="Times New Roman" w:cs="Times New Roman"/>
                <w:color w:val="000000"/>
                <w:sz w:val="20"/>
                <w:szCs w:val="20"/>
              </w:rPr>
              <w:t>166.85</w:t>
            </w:r>
          </w:p>
        </w:tc>
        <w:tc>
          <w:tcPr>
            <w:tcW w:w="0" w:type="auto"/>
            <w:shd w:val="clear" w:color="auto" w:fill="auto"/>
            <w:vAlign w:val="center"/>
          </w:tcPr>
          <w:p w14:paraId="59444DB3" w14:textId="1DD2E799" w:rsidR="00947AD7" w:rsidRPr="00B92C06" w:rsidRDefault="00947AD7" w:rsidP="00B92C06">
            <w:pPr>
              <w:jc w:val="center"/>
              <w:rPr>
                <w:rFonts w:ascii="Times New Roman" w:hAnsi="Times New Roman" w:cs="Times New Roman"/>
                <w:sz w:val="20"/>
                <w:szCs w:val="20"/>
              </w:rPr>
            </w:pPr>
            <w:r w:rsidRPr="00B92C06">
              <w:rPr>
                <w:rFonts w:ascii="Times New Roman" w:eastAsia="DengXian" w:hAnsi="Times New Roman" w:cs="Times New Roman"/>
                <w:color w:val="000000"/>
                <w:sz w:val="20"/>
                <w:szCs w:val="20"/>
              </w:rPr>
              <w:t>137.36</w:t>
            </w:r>
          </w:p>
        </w:tc>
        <w:tc>
          <w:tcPr>
            <w:tcW w:w="0" w:type="auto"/>
            <w:shd w:val="clear" w:color="auto" w:fill="auto"/>
            <w:vAlign w:val="center"/>
          </w:tcPr>
          <w:p w14:paraId="2C65BA8C" w14:textId="3F0BA742" w:rsidR="00947AD7" w:rsidRPr="00B92C06" w:rsidRDefault="00947AD7" w:rsidP="00B92C06">
            <w:pPr>
              <w:jc w:val="center"/>
              <w:rPr>
                <w:rFonts w:ascii="Times New Roman" w:hAnsi="Times New Roman" w:cs="Times New Roman"/>
                <w:sz w:val="20"/>
                <w:szCs w:val="20"/>
              </w:rPr>
            </w:pPr>
            <w:r w:rsidRPr="00B92C06">
              <w:rPr>
                <w:rFonts w:ascii="Times New Roman" w:eastAsia="DengXian" w:hAnsi="Times New Roman" w:cs="Times New Roman"/>
                <w:color w:val="000000"/>
                <w:sz w:val="20"/>
                <w:szCs w:val="20"/>
              </w:rPr>
              <w:t>95.39</w:t>
            </w:r>
          </w:p>
        </w:tc>
      </w:tr>
      <w:tr w:rsidR="00947AD7" w:rsidRPr="00DE4724" w14:paraId="7FF20295" w14:textId="77777777" w:rsidTr="00B92C06">
        <w:trPr>
          <w:trHeight w:val="278"/>
        </w:trPr>
        <w:tc>
          <w:tcPr>
            <w:tcW w:w="0" w:type="auto"/>
            <w:vMerge/>
          </w:tcPr>
          <w:p w14:paraId="7118DD39" w14:textId="77777777" w:rsidR="00947AD7" w:rsidRPr="00DE4724" w:rsidRDefault="00947AD7" w:rsidP="00CD2A22">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37A4D801" w14:textId="05783F16" w:rsidR="00947AD7" w:rsidRPr="00DE4724" w:rsidRDefault="00947AD7" w:rsidP="00CD2A22">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49FF60E6" w14:textId="6110413D" w:rsidR="00947AD7" w:rsidRPr="00DE4724" w:rsidRDefault="00947AD7" w:rsidP="00CD2A22">
            <w:pPr>
              <w:widowControl/>
              <w:jc w:val="center"/>
              <w:rPr>
                <w:rFonts w:ascii="Times New Roman" w:eastAsia="DengXian" w:hAnsi="Times New Roman" w:cs="Times New Roman"/>
                <w:b/>
                <w:bCs/>
                <w:kern w:val="0"/>
                <w:sz w:val="20"/>
                <w:szCs w:val="20"/>
              </w:rPr>
            </w:pPr>
            <w:r w:rsidRPr="00B92C06">
              <w:rPr>
                <w:rFonts w:ascii="Times New Roman" w:eastAsia="DengXian" w:hAnsi="Times New Roman" w:cs="Times New Roman"/>
                <w:b/>
                <w:bCs/>
                <w:kern w:val="0"/>
                <w:sz w:val="20"/>
                <w:szCs w:val="20"/>
              </w:rPr>
              <w:t>5%</w:t>
            </w:r>
          </w:p>
        </w:tc>
        <w:tc>
          <w:tcPr>
            <w:tcW w:w="0" w:type="auto"/>
            <w:shd w:val="clear" w:color="auto" w:fill="auto"/>
            <w:vAlign w:val="center"/>
          </w:tcPr>
          <w:p w14:paraId="65353CC8" w14:textId="703D3A03" w:rsidR="00947AD7" w:rsidRPr="00B92C06" w:rsidRDefault="00947AD7" w:rsidP="00B92C06">
            <w:pPr>
              <w:jc w:val="center"/>
              <w:rPr>
                <w:rFonts w:ascii="Times New Roman" w:hAnsi="Times New Roman" w:cs="Times New Roman"/>
                <w:sz w:val="20"/>
                <w:szCs w:val="20"/>
              </w:rPr>
            </w:pPr>
            <w:r>
              <w:rPr>
                <w:rFonts w:ascii="Times New Roman" w:hAnsi="Times New Roman" w:cs="Times New Roman"/>
                <w:color w:val="000000"/>
                <w:sz w:val="20"/>
                <w:szCs w:val="20"/>
              </w:rPr>
              <w:t xml:space="preserve">79.70 </w:t>
            </w:r>
          </w:p>
        </w:tc>
        <w:tc>
          <w:tcPr>
            <w:tcW w:w="0" w:type="auto"/>
            <w:shd w:val="clear" w:color="auto" w:fill="auto"/>
            <w:vAlign w:val="center"/>
          </w:tcPr>
          <w:p w14:paraId="4669ADB5" w14:textId="05311F9B" w:rsidR="00947AD7" w:rsidRPr="00B92C06" w:rsidRDefault="00947AD7" w:rsidP="00B92C06">
            <w:pPr>
              <w:jc w:val="center"/>
              <w:rPr>
                <w:rFonts w:ascii="Times New Roman" w:hAnsi="Times New Roman" w:cs="Times New Roman"/>
                <w:sz w:val="20"/>
                <w:szCs w:val="20"/>
              </w:rPr>
            </w:pPr>
            <w:r>
              <w:rPr>
                <w:rFonts w:ascii="Times New Roman" w:hAnsi="Times New Roman" w:cs="Times New Roman"/>
                <w:color w:val="000000"/>
                <w:sz w:val="20"/>
                <w:szCs w:val="20"/>
              </w:rPr>
              <w:t xml:space="preserve">70.70 </w:t>
            </w:r>
          </w:p>
        </w:tc>
        <w:tc>
          <w:tcPr>
            <w:tcW w:w="0" w:type="auto"/>
            <w:shd w:val="clear" w:color="auto" w:fill="auto"/>
            <w:vAlign w:val="center"/>
          </w:tcPr>
          <w:p w14:paraId="5F39C58E" w14:textId="46A08C42" w:rsidR="00947AD7" w:rsidRPr="00B92C06" w:rsidRDefault="00947AD7" w:rsidP="00B92C06">
            <w:pPr>
              <w:jc w:val="center"/>
              <w:rPr>
                <w:rFonts w:ascii="Times New Roman" w:hAnsi="Times New Roman" w:cs="Times New Roman"/>
                <w:sz w:val="20"/>
                <w:szCs w:val="20"/>
              </w:rPr>
            </w:pPr>
            <w:r>
              <w:rPr>
                <w:rFonts w:ascii="Times New Roman" w:hAnsi="Times New Roman" w:cs="Times New Roman"/>
                <w:color w:val="000000"/>
                <w:sz w:val="20"/>
                <w:szCs w:val="20"/>
              </w:rPr>
              <w:t xml:space="preserve">49.40 </w:t>
            </w:r>
          </w:p>
        </w:tc>
        <w:tc>
          <w:tcPr>
            <w:tcW w:w="0" w:type="auto"/>
            <w:shd w:val="clear" w:color="auto" w:fill="auto"/>
            <w:vAlign w:val="center"/>
          </w:tcPr>
          <w:p w14:paraId="465CB965" w14:textId="3D1C5E2D" w:rsidR="00947AD7" w:rsidRPr="00B92C06" w:rsidRDefault="00947AD7" w:rsidP="00B92C06">
            <w:pPr>
              <w:jc w:val="center"/>
              <w:rPr>
                <w:rFonts w:ascii="Times New Roman" w:hAnsi="Times New Roman" w:cs="Times New Roman"/>
                <w:sz w:val="20"/>
                <w:szCs w:val="20"/>
              </w:rPr>
            </w:pPr>
            <w:r w:rsidRPr="00B92C06">
              <w:rPr>
                <w:rFonts w:ascii="Times New Roman" w:eastAsia="DengXian" w:hAnsi="Times New Roman" w:cs="Times New Roman"/>
                <w:color w:val="000000"/>
                <w:sz w:val="20"/>
                <w:szCs w:val="20"/>
              </w:rPr>
              <w:t>149.65</w:t>
            </w:r>
          </w:p>
        </w:tc>
        <w:tc>
          <w:tcPr>
            <w:tcW w:w="0" w:type="auto"/>
            <w:shd w:val="clear" w:color="auto" w:fill="auto"/>
            <w:vAlign w:val="center"/>
          </w:tcPr>
          <w:p w14:paraId="6E41253D" w14:textId="0455BDF7" w:rsidR="00947AD7" w:rsidRPr="00B92C06" w:rsidRDefault="00947AD7" w:rsidP="00B92C06">
            <w:pPr>
              <w:jc w:val="center"/>
              <w:rPr>
                <w:rFonts w:ascii="Times New Roman" w:hAnsi="Times New Roman" w:cs="Times New Roman"/>
                <w:sz w:val="20"/>
                <w:szCs w:val="20"/>
              </w:rPr>
            </w:pPr>
            <w:r w:rsidRPr="00B92C06">
              <w:rPr>
                <w:rFonts w:ascii="Times New Roman" w:eastAsia="DengXian" w:hAnsi="Times New Roman" w:cs="Times New Roman"/>
                <w:color w:val="000000"/>
                <w:sz w:val="20"/>
                <w:szCs w:val="20"/>
              </w:rPr>
              <w:t>112.38</w:t>
            </w:r>
          </w:p>
        </w:tc>
        <w:tc>
          <w:tcPr>
            <w:tcW w:w="0" w:type="auto"/>
            <w:shd w:val="clear" w:color="auto" w:fill="auto"/>
            <w:vAlign w:val="center"/>
          </w:tcPr>
          <w:p w14:paraId="543E9549" w14:textId="6865697F" w:rsidR="00947AD7" w:rsidRPr="00B92C06" w:rsidRDefault="00947AD7" w:rsidP="00B92C06">
            <w:pPr>
              <w:jc w:val="center"/>
              <w:rPr>
                <w:rFonts w:ascii="Times New Roman" w:hAnsi="Times New Roman" w:cs="Times New Roman"/>
                <w:sz w:val="20"/>
                <w:szCs w:val="20"/>
              </w:rPr>
            </w:pPr>
            <w:r w:rsidRPr="00B92C06">
              <w:rPr>
                <w:rFonts w:ascii="Times New Roman" w:eastAsia="DengXian" w:hAnsi="Times New Roman" w:cs="Times New Roman"/>
                <w:color w:val="000000"/>
                <w:sz w:val="20"/>
                <w:szCs w:val="20"/>
              </w:rPr>
              <w:t>60.86</w:t>
            </w:r>
          </w:p>
        </w:tc>
      </w:tr>
      <w:tr w:rsidR="00947AD7" w:rsidRPr="00DE4724" w14:paraId="27BCB841" w14:textId="77777777" w:rsidTr="00B92C06">
        <w:trPr>
          <w:trHeight w:val="278"/>
        </w:trPr>
        <w:tc>
          <w:tcPr>
            <w:tcW w:w="0" w:type="auto"/>
            <w:vMerge/>
          </w:tcPr>
          <w:p w14:paraId="2BE3E13C" w14:textId="77777777" w:rsidR="00947AD7" w:rsidRPr="00DE4724" w:rsidRDefault="00947AD7" w:rsidP="00CD2A22">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025A1202" w14:textId="61EBBDF9" w:rsidR="00947AD7" w:rsidRPr="00DE4724" w:rsidRDefault="00947AD7" w:rsidP="00CD2A22">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54717E36" w14:textId="6B13A569" w:rsidR="00947AD7" w:rsidRPr="00DE4724" w:rsidRDefault="00947AD7" w:rsidP="00CD2A22">
            <w:pPr>
              <w:widowControl/>
              <w:jc w:val="center"/>
              <w:rPr>
                <w:rFonts w:ascii="Times New Roman" w:eastAsia="DengXian" w:hAnsi="Times New Roman" w:cs="Times New Roman"/>
                <w:b/>
                <w:bCs/>
                <w:kern w:val="0"/>
                <w:sz w:val="20"/>
                <w:szCs w:val="20"/>
              </w:rPr>
            </w:pPr>
            <w:r w:rsidRPr="00B92C06">
              <w:rPr>
                <w:rFonts w:ascii="Times New Roman" w:eastAsia="DengXian" w:hAnsi="Times New Roman" w:cs="Times New Roman"/>
                <w:b/>
                <w:bCs/>
                <w:kern w:val="0"/>
                <w:sz w:val="20"/>
                <w:szCs w:val="20"/>
              </w:rPr>
              <w:t>50%</w:t>
            </w:r>
          </w:p>
        </w:tc>
        <w:tc>
          <w:tcPr>
            <w:tcW w:w="0" w:type="auto"/>
            <w:shd w:val="clear" w:color="auto" w:fill="auto"/>
            <w:vAlign w:val="center"/>
          </w:tcPr>
          <w:p w14:paraId="2103D342" w14:textId="41FDB790" w:rsidR="00947AD7" w:rsidRPr="00B92C06" w:rsidRDefault="00947AD7" w:rsidP="00947AD7">
            <w:pPr>
              <w:jc w:val="center"/>
              <w:rPr>
                <w:rFonts w:ascii="Times New Roman" w:hAnsi="Times New Roman" w:cs="Times New Roman"/>
                <w:sz w:val="20"/>
                <w:szCs w:val="20"/>
              </w:rPr>
            </w:pPr>
            <w:r>
              <w:rPr>
                <w:rFonts w:ascii="Times New Roman" w:hAnsi="Times New Roman" w:cs="Times New Roman"/>
                <w:color w:val="000000"/>
                <w:sz w:val="20"/>
                <w:szCs w:val="20"/>
              </w:rPr>
              <w:t xml:space="preserve">94.28 </w:t>
            </w:r>
          </w:p>
        </w:tc>
        <w:tc>
          <w:tcPr>
            <w:tcW w:w="0" w:type="auto"/>
            <w:shd w:val="clear" w:color="auto" w:fill="auto"/>
            <w:vAlign w:val="center"/>
          </w:tcPr>
          <w:p w14:paraId="2ACC5C33" w14:textId="3CF6064E" w:rsidR="00947AD7" w:rsidRPr="00B92C06" w:rsidRDefault="00947AD7" w:rsidP="00B92C06">
            <w:pPr>
              <w:jc w:val="center"/>
              <w:rPr>
                <w:rFonts w:ascii="Times New Roman" w:hAnsi="Times New Roman" w:cs="Times New Roman"/>
                <w:sz w:val="20"/>
                <w:szCs w:val="20"/>
              </w:rPr>
            </w:pPr>
            <w:r>
              <w:rPr>
                <w:rFonts w:ascii="Times New Roman" w:hAnsi="Times New Roman" w:cs="Times New Roman"/>
                <w:color w:val="000000"/>
                <w:sz w:val="20"/>
                <w:szCs w:val="20"/>
              </w:rPr>
              <w:t xml:space="preserve">83.50 </w:t>
            </w:r>
          </w:p>
        </w:tc>
        <w:tc>
          <w:tcPr>
            <w:tcW w:w="0" w:type="auto"/>
            <w:shd w:val="clear" w:color="auto" w:fill="auto"/>
            <w:vAlign w:val="center"/>
          </w:tcPr>
          <w:p w14:paraId="7CF9E677" w14:textId="107CEEBF" w:rsidR="00947AD7" w:rsidRPr="00B92C06" w:rsidRDefault="00947AD7" w:rsidP="00947AD7">
            <w:pPr>
              <w:jc w:val="center"/>
              <w:rPr>
                <w:rFonts w:ascii="Times New Roman" w:hAnsi="Times New Roman" w:cs="Times New Roman"/>
                <w:sz w:val="20"/>
                <w:szCs w:val="20"/>
              </w:rPr>
            </w:pPr>
            <w:r>
              <w:rPr>
                <w:rFonts w:ascii="Times New Roman" w:hAnsi="Times New Roman" w:cs="Times New Roman"/>
                <w:color w:val="000000"/>
                <w:sz w:val="20"/>
                <w:szCs w:val="20"/>
              </w:rPr>
              <w:t xml:space="preserve">63.83 </w:t>
            </w:r>
          </w:p>
        </w:tc>
        <w:tc>
          <w:tcPr>
            <w:tcW w:w="0" w:type="auto"/>
            <w:shd w:val="clear" w:color="auto" w:fill="auto"/>
            <w:vAlign w:val="center"/>
          </w:tcPr>
          <w:p w14:paraId="1A0B708C" w14:textId="158D12E4" w:rsidR="00947AD7" w:rsidRPr="00B92C06" w:rsidRDefault="00947AD7" w:rsidP="00B92C06">
            <w:pPr>
              <w:jc w:val="center"/>
              <w:rPr>
                <w:rFonts w:ascii="Times New Roman" w:hAnsi="Times New Roman" w:cs="Times New Roman"/>
                <w:sz w:val="20"/>
                <w:szCs w:val="20"/>
              </w:rPr>
            </w:pPr>
            <w:r w:rsidRPr="00B92C06">
              <w:rPr>
                <w:rFonts w:ascii="Times New Roman" w:eastAsia="DengXian" w:hAnsi="Times New Roman" w:cs="Times New Roman"/>
                <w:color w:val="000000"/>
                <w:sz w:val="20"/>
                <w:szCs w:val="20"/>
              </w:rPr>
              <w:t>168.64</w:t>
            </w:r>
          </w:p>
        </w:tc>
        <w:tc>
          <w:tcPr>
            <w:tcW w:w="0" w:type="auto"/>
            <w:shd w:val="clear" w:color="auto" w:fill="auto"/>
            <w:vAlign w:val="center"/>
          </w:tcPr>
          <w:p w14:paraId="43E9745D" w14:textId="601A81ED" w:rsidR="00947AD7" w:rsidRPr="00B92C06" w:rsidRDefault="00947AD7" w:rsidP="00B92C06">
            <w:pPr>
              <w:jc w:val="center"/>
              <w:rPr>
                <w:rFonts w:ascii="Times New Roman" w:hAnsi="Times New Roman" w:cs="Times New Roman"/>
                <w:sz w:val="20"/>
                <w:szCs w:val="20"/>
              </w:rPr>
            </w:pPr>
            <w:r w:rsidRPr="00B92C06">
              <w:rPr>
                <w:rFonts w:ascii="Times New Roman" w:eastAsia="DengXian" w:hAnsi="Times New Roman" w:cs="Times New Roman"/>
                <w:color w:val="000000"/>
                <w:sz w:val="20"/>
                <w:szCs w:val="20"/>
              </w:rPr>
              <w:t>137.40</w:t>
            </w:r>
          </w:p>
        </w:tc>
        <w:tc>
          <w:tcPr>
            <w:tcW w:w="0" w:type="auto"/>
            <w:shd w:val="clear" w:color="auto" w:fill="auto"/>
            <w:vAlign w:val="center"/>
          </w:tcPr>
          <w:p w14:paraId="6E21F4E4" w14:textId="73F75DC7" w:rsidR="00947AD7" w:rsidRPr="00B92C06" w:rsidRDefault="00947AD7" w:rsidP="00B92C06">
            <w:pPr>
              <w:jc w:val="center"/>
              <w:rPr>
                <w:rFonts w:ascii="Times New Roman" w:hAnsi="Times New Roman" w:cs="Times New Roman"/>
                <w:sz w:val="20"/>
                <w:szCs w:val="20"/>
              </w:rPr>
            </w:pPr>
            <w:r w:rsidRPr="00B92C06">
              <w:rPr>
                <w:rFonts w:ascii="Times New Roman" w:eastAsia="DengXian" w:hAnsi="Times New Roman" w:cs="Times New Roman"/>
                <w:color w:val="000000"/>
                <w:sz w:val="20"/>
                <w:szCs w:val="20"/>
              </w:rPr>
              <w:t>92.89</w:t>
            </w:r>
          </w:p>
        </w:tc>
      </w:tr>
      <w:tr w:rsidR="00947AD7" w:rsidRPr="00DE4724" w14:paraId="26EE40DB" w14:textId="77777777" w:rsidTr="00B92C06">
        <w:trPr>
          <w:trHeight w:val="278"/>
        </w:trPr>
        <w:tc>
          <w:tcPr>
            <w:tcW w:w="0" w:type="auto"/>
            <w:vMerge/>
          </w:tcPr>
          <w:p w14:paraId="3F917F36" w14:textId="77777777" w:rsidR="00947AD7" w:rsidRPr="00DE4724" w:rsidRDefault="00947AD7" w:rsidP="00CD2A22">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0DF55EF9" w14:textId="6044843A" w:rsidR="00947AD7" w:rsidRPr="00DE4724" w:rsidRDefault="00947AD7" w:rsidP="00CD2A22">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19492344" w14:textId="620CD66A" w:rsidR="00947AD7" w:rsidRPr="00DE4724" w:rsidRDefault="00947AD7" w:rsidP="00CD2A22">
            <w:pPr>
              <w:widowControl/>
              <w:jc w:val="center"/>
              <w:rPr>
                <w:rFonts w:ascii="Times New Roman" w:eastAsia="DengXian" w:hAnsi="Times New Roman" w:cs="Times New Roman"/>
                <w:b/>
                <w:bCs/>
                <w:kern w:val="0"/>
                <w:sz w:val="20"/>
                <w:szCs w:val="20"/>
              </w:rPr>
            </w:pPr>
            <w:r w:rsidRPr="00B92C06">
              <w:rPr>
                <w:rFonts w:ascii="Times New Roman" w:eastAsia="DengXian" w:hAnsi="Times New Roman" w:cs="Times New Roman"/>
                <w:b/>
                <w:bCs/>
                <w:kern w:val="0"/>
                <w:sz w:val="20"/>
                <w:szCs w:val="20"/>
              </w:rPr>
              <w:t>95%</w:t>
            </w:r>
          </w:p>
        </w:tc>
        <w:tc>
          <w:tcPr>
            <w:tcW w:w="0" w:type="auto"/>
            <w:shd w:val="clear" w:color="auto" w:fill="auto"/>
            <w:vAlign w:val="center"/>
          </w:tcPr>
          <w:p w14:paraId="25DAB302" w14:textId="5E76B1EF" w:rsidR="00947AD7" w:rsidRPr="00B92C06" w:rsidRDefault="00947AD7" w:rsidP="00B92C06">
            <w:pPr>
              <w:jc w:val="center"/>
              <w:rPr>
                <w:rFonts w:ascii="Times New Roman" w:hAnsi="Times New Roman" w:cs="Times New Roman"/>
                <w:sz w:val="20"/>
                <w:szCs w:val="20"/>
              </w:rPr>
            </w:pPr>
            <w:r>
              <w:rPr>
                <w:rFonts w:ascii="Times New Roman" w:hAnsi="Times New Roman" w:cs="Times New Roman"/>
                <w:color w:val="000000"/>
                <w:sz w:val="20"/>
                <w:szCs w:val="20"/>
              </w:rPr>
              <w:t xml:space="preserve">97.23 </w:t>
            </w:r>
          </w:p>
        </w:tc>
        <w:tc>
          <w:tcPr>
            <w:tcW w:w="0" w:type="auto"/>
            <w:shd w:val="clear" w:color="auto" w:fill="auto"/>
            <w:vAlign w:val="center"/>
          </w:tcPr>
          <w:p w14:paraId="52121C42" w14:textId="1243EB88" w:rsidR="00947AD7" w:rsidRPr="00B92C06" w:rsidRDefault="00947AD7" w:rsidP="00B92C06">
            <w:pPr>
              <w:jc w:val="center"/>
              <w:rPr>
                <w:rFonts w:ascii="Times New Roman" w:hAnsi="Times New Roman" w:cs="Times New Roman"/>
                <w:sz w:val="20"/>
                <w:szCs w:val="20"/>
              </w:rPr>
            </w:pPr>
            <w:r>
              <w:rPr>
                <w:rFonts w:ascii="Times New Roman" w:hAnsi="Times New Roman" w:cs="Times New Roman"/>
                <w:color w:val="000000"/>
                <w:sz w:val="20"/>
                <w:szCs w:val="20"/>
              </w:rPr>
              <w:t xml:space="preserve">94.10 </w:t>
            </w:r>
          </w:p>
        </w:tc>
        <w:tc>
          <w:tcPr>
            <w:tcW w:w="0" w:type="auto"/>
            <w:shd w:val="clear" w:color="auto" w:fill="auto"/>
            <w:vAlign w:val="center"/>
          </w:tcPr>
          <w:p w14:paraId="1BD2E339" w14:textId="33B20C19" w:rsidR="00947AD7" w:rsidRPr="00B92C06" w:rsidRDefault="00947AD7" w:rsidP="00B92C06">
            <w:pPr>
              <w:jc w:val="center"/>
              <w:rPr>
                <w:rFonts w:ascii="Times New Roman" w:hAnsi="Times New Roman" w:cs="Times New Roman"/>
                <w:sz w:val="20"/>
                <w:szCs w:val="20"/>
              </w:rPr>
            </w:pPr>
            <w:r>
              <w:rPr>
                <w:rFonts w:ascii="Times New Roman" w:hAnsi="Times New Roman" w:cs="Times New Roman"/>
                <w:color w:val="000000"/>
                <w:sz w:val="20"/>
                <w:szCs w:val="20"/>
              </w:rPr>
              <w:t xml:space="preserve">79.40 </w:t>
            </w:r>
          </w:p>
        </w:tc>
        <w:tc>
          <w:tcPr>
            <w:tcW w:w="0" w:type="auto"/>
            <w:shd w:val="clear" w:color="auto" w:fill="auto"/>
            <w:vAlign w:val="center"/>
          </w:tcPr>
          <w:p w14:paraId="0463D3FB" w14:textId="73D57EB8" w:rsidR="00947AD7" w:rsidRPr="00B92C06" w:rsidRDefault="00947AD7" w:rsidP="00B92C06">
            <w:pPr>
              <w:jc w:val="center"/>
              <w:rPr>
                <w:rFonts w:ascii="Times New Roman" w:hAnsi="Times New Roman" w:cs="Times New Roman"/>
                <w:sz w:val="20"/>
                <w:szCs w:val="20"/>
              </w:rPr>
            </w:pPr>
            <w:r w:rsidRPr="00B92C06">
              <w:rPr>
                <w:rFonts w:ascii="Times New Roman" w:eastAsia="DengXian" w:hAnsi="Times New Roman" w:cs="Times New Roman"/>
                <w:color w:val="000000"/>
                <w:sz w:val="20"/>
                <w:szCs w:val="20"/>
              </w:rPr>
              <w:t>177.12</w:t>
            </w:r>
          </w:p>
        </w:tc>
        <w:tc>
          <w:tcPr>
            <w:tcW w:w="0" w:type="auto"/>
            <w:shd w:val="clear" w:color="auto" w:fill="auto"/>
            <w:vAlign w:val="center"/>
          </w:tcPr>
          <w:p w14:paraId="04C80899" w14:textId="606B5A8B" w:rsidR="00947AD7" w:rsidRPr="00B92C06" w:rsidRDefault="00947AD7" w:rsidP="00B92C06">
            <w:pPr>
              <w:jc w:val="center"/>
              <w:rPr>
                <w:rFonts w:ascii="Times New Roman" w:hAnsi="Times New Roman" w:cs="Times New Roman"/>
                <w:sz w:val="20"/>
                <w:szCs w:val="20"/>
              </w:rPr>
            </w:pPr>
            <w:r w:rsidRPr="00B92C06">
              <w:rPr>
                <w:rFonts w:ascii="Times New Roman" w:eastAsia="DengXian" w:hAnsi="Times New Roman" w:cs="Times New Roman"/>
                <w:color w:val="000000"/>
                <w:sz w:val="20"/>
                <w:szCs w:val="20"/>
              </w:rPr>
              <w:t>161.09</w:t>
            </w:r>
          </w:p>
        </w:tc>
        <w:tc>
          <w:tcPr>
            <w:tcW w:w="0" w:type="auto"/>
            <w:shd w:val="clear" w:color="auto" w:fill="auto"/>
            <w:vAlign w:val="center"/>
          </w:tcPr>
          <w:p w14:paraId="08FE82D8" w14:textId="117D7086" w:rsidR="00947AD7" w:rsidRPr="00B92C06" w:rsidRDefault="00947AD7" w:rsidP="00B92C06">
            <w:pPr>
              <w:jc w:val="center"/>
              <w:rPr>
                <w:rFonts w:ascii="Times New Roman" w:hAnsi="Times New Roman" w:cs="Times New Roman"/>
                <w:sz w:val="20"/>
                <w:szCs w:val="20"/>
              </w:rPr>
            </w:pPr>
            <w:r w:rsidRPr="00B92C06">
              <w:rPr>
                <w:rFonts w:ascii="Times New Roman" w:eastAsia="DengXian" w:hAnsi="Times New Roman" w:cs="Times New Roman"/>
                <w:color w:val="000000"/>
                <w:sz w:val="20"/>
                <w:szCs w:val="20"/>
              </w:rPr>
              <w:t>134.39</w:t>
            </w:r>
          </w:p>
        </w:tc>
      </w:tr>
      <w:tr w:rsidR="00947AD7" w:rsidRPr="00DE4724" w14:paraId="67548F8C" w14:textId="77777777" w:rsidTr="00807668">
        <w:trPr>
          <w:trHeight w:val="278"/>
        </w:trPr>
        <w:tc>
          <w:tcPr>
            <w:tcW w:w="0" w:type="auto"/>
            <w:vMerge w:val="restart"/>
            <w:vAlign w:val="center"/>
          </w:tcPr>
          <w:p w14:paraId="1FB3DE61" w14:textId="76179A46" w:rsidR="00947AD7" w:rsidRPr="00B92C06" w:rsidRDefault="00947AD7" w:rsidP="00CD2A22">
            <w:pPr>
              <w:widowControl/>
              <w:jc w:val="center"/>
              <w:rPr>
                <w:rFonts w:ascii="Times New Roman" w:eastAsia="DengXian" w:hAnsi="Times New Roman" w:cs="Times New Roman"/>
                <w:b/>
                <w:bCs/>
                <w:kern w:val="0"/>
                <w:sz w:val="20"/>
                <w:szCs w:val="20"/>
              </w:rPr>
            </w:pPr>
            <w:r w:rsidRPr="006F6D43">
              <w:rPr>
                <w:rFonts w:ascii="Times New Roman" w:eastAsia="DengXian" w:hAnsi="Times New Roman" w:cs="Times New Roman"/>
                <w:b/>
                <w:bCs/>
                <w:kern w:val="0"/>
                <w:sz w:val="18"/>
                <w:szCs w:val="18"/>
              </w:rPr>
              <w:t>Dynamic SBFD</w:t>
            </w:r>
          </w:p>
        </w:tc>
        <w:tc>
          <w:tcPr>
            <w:tcW w:w="0" w:type="auto"/>
            <w:vMerge w:val="restart"/>
            <w:shd w:val="clear" w:color="auto" w:fill="auto"/>
            <w:vAlign w:val="center"/>
          </w:tcPr>
          <w:p w14:paraId="40BB0547" w14:textId="4BCA01CC" w:rsidR="00947AD7" w:rsidRPr="00DE4724" w:rsidRDefault="00947AD7" w:rsidP="00CD2A22">
            <w:pPr>
              <w:widowControl/>
              <w:jc w:val="center"/>
              <w:rPr>
                <w:rFonts w:ascii="Times New Roman" w:eastAsia="DengXian" w:hAnsi="Times New Roman" w:cs="Times New Roman"/>
                <w:b/>
                <w:bCs/>
                <w:kern w:val="0"/>
                <w:sz w:val="20"/>
                <w:szCs w:val="20"/>
              </w:rPr>
            </w:pPr>
            <w:r w:rsidRPr="00B92C06">
              <w:rPr>
                <w:rFonts w:ascii="Times New Roman" w:eastAsia="DengXian" w:hAnsi="Times New Roman" w:cs="Times New Roman"/>
                <w:b/>
                <w:bCs/>
                <w:kern w:val="0"/>
                <w:sz w:val="20"/>
                <w:szCs w:val="20"/>
              </w:rPr>
              <w:t xml:space="preserve">DL average-UPT </w:t>
            </w:r>
            <w:r w:rsidRPr="00B92C06">
              <w:rPr>
                <w:rFonts w:ascii="Times New Roman" w:eastAsia="DengXian" w:hAnsi="Times New Roman" w:cs="Times New Roman"/>
                <w:b/>
                <w:bCs/>
                <w:color w:val="000000"/>
                <w:kern w:val="0"/>
                <w:sz w:val="20"/>
                <w:szCs w:val="20"/>
              </w:rPr>
              <w:t>CDF</w:t>
            </w:r>
          </w:p>
        </w:tc>
        <w:tc>
          <w:tcPr>
            <w:tcW w:w="0" w:type="auto"/>
            <w:shd w:val="clear" w:color="auto" w:fill="auto"/>
            <w:vAlign w:val="center"/>
          </w:tcPr>
          <w:p w14:paraId="61C65E5D" w14:textId="5A8FA277" w:rsidR="00947AD7" w:rsidRPr="00DE4724" w:rsidRDefault="00947AD7" w:rsidP="00CD2A22">
            <w:pPr>
              <w:widowControl/>
              <w:jc w:val="center"/>
              <w:rPr>
                <w:rFonts w:ascii="Times New Roman" w:eastAsia="DengXian" w:hAnsi="Times New Roman" w:cs="Times New Roman"/>
                <w:b/>
                <w:bCs/>
                <w:kern w:val="0"/>
                <w:sz w:val="20"/>
                <w:szCs w:val="20"/>
              </w:rPr>
            </w:pPr>
            <w:r w:rsidRPr="00B92C06">
              <w:rPr>
                <w:rFonts w:ascii="Times New Roman" w:eastAsia="DengXian" w:hAnsi="Times New Roman" w:cs="Times New Roman"/>
                <w:b/>
                <w:bCs/>
                <w:kern w:val="0"/>
                <w:sz w:val="20"/>
                <w:szCs w:val="20"/>
              </w:rPr>
              <w:t>Mean</w:t>
            </w:r>
          </w:p>
        </w:tc>
        <w:tc>
          <w:tcPr>
            <w:tcW w:w="0" w:type="auto"/>
            <w:shd w:val="clear" w:color="auto" w:fill="auto"/>
            <w:vAlign w:val="center"/>
          </w:tcPr>
          <w:p w14:paraId="121F135E" w14:textId="61C871ED" w:rsidR="00947AD7" w:rsidRPr="00B92C06" w:rsidRDefault="00947AD7" w:rsidP="00947AD7">
            <w:pPr>
              <w:jc w:val="center"/>
              <w:rPr>
                <w:rFonts w:ascii="Times New Roman" w:hAnsi="Times New Roman" w:cs="Times New Roman"/>
                <w:sz w:val="20"/>
                <w:szCs w:val="20"/>
              </w:rPr>
            </w:pPr>
            <w:r>
              <w:rPr>
                <w:rFonts w:ascii="Times New Roman" w:hAnsi="Times New Roman" w:cs="Times New Roman"/>
                <w:color w:val="000000"/>
                <w:sz w:val="20"/>
                <w:szCs w:val="20"/>
              </w:rPr>
              <w:t xml:space="preserve">820.12 </w:t>
            </w:r>
          </w:p>
        </w:tc>
        <w:tc>
          <w:tcPr>
            <w:tcW w:w="0" w:type="auto"/>
            <w:shd w:val="clear" w:color="auto" w:fill="auto"/>
            <w:vAlign w:val="center"/>
          </w:tcPr>
          <w:p w14:paraId="4D36C11C" w14:textId="3C52745B" w:rsidR="00947AD7" w:rsidRPr="00B92C06" w:rsidRDefault="00947AD7" w:rsidP="00947AD7">
            <w:pPr>
              <w:jc w:val="center"/>
              <w:rPr>
                <w:rFonts w:ascii="Times New Roman" w:hAnsi="Times New Roman" w:cs="Times New Roman"/>
                <w:sz w:val="20"/>
                <w:szCs w:val="20"/>
              </w:rPr>
            </w:pPr>
            <w:r>
              <w:rPr>
                <w:rFonts w:ascii="Times New Roman" w:hAnsi="Times New Roman" w:cs="Times New Roman"/>
                <w:color w:val="000000"/>
                <w:sz w:val="20"/>
                <w:szCs w:val="20"/>
              </w:rPr>
              <w:t xml:space="preserve">696.13 </w:t>
            </w:r>
          </w:p>
        </w:tc>
        <w:tc>
          <w:tcPr>
            <w:tcW w:w="0" w:type="auto"/>
            <w:shd w:val="clear" w:color="auto" w:fill="auto"/>
            <w:vAlign w:val="center"/>
          </w:tcPr>
          <w:p w14:paraId="489B1F58" w14:textId="2C4C5592" w:rsidR="00947AD7" w:rsidRPr="00B92C06" w:rsidRDefault="00947AD7" w:rsidP="00947AD7">
            <w:pPr>
              <w:jc w:val="center"/>
              <w:rPr>
                <w:rFonts w:ascii="Times New Roman" w:hAnsi="Times New Roman" w:cs="Times New Roman"/>
                <w:sz w:val="20"/>
                <w:szCs w:val="20"/>
              </w:rPr>
            </w:pPr>
            <w:r>
              <w:rPr>
                <w:rFonts w:ascii="Times New Roman" w:hAnsi="Times New Roman" w:cs="Times New Roman"/>
                <w:color w:val="000000"/>
                <w:sz w:val="20"/>
                <w:szCs w:val="20"/>
              </w:rPr>
              <w:t xml:space="preserve">457.49 </w:t>
            </w:r>
          </w:p>
        </w:tc>
        <w:tc>
          <w:tcPr>
            <w:tcW w:w="0" w:type="auto"/>
            <w:shd w:val="clear" w:color="auto" w:fill="auto"/>
            <w:vAlign w:val="center"/>
          </w:tcPr>
          <w:p w14:paraId="020E5A73" w14:textId="145278FC" w:rsidR="00947AD7" w:rsidRPr="00B92C06" w:rsidRDefault="00947AD7" w:rsidP="00B92C06">
            <w:pPr>
              <w:jc w:val="center"/>
              <w:rPr>
                <w:rFonts w:ascii="Times New Roman" w:hAnsi="Times New Roman" w:cs="Times New Roman"/>
                <w:sz w:val="20"/>
                <w:szCs w:val="20"/>
              </w:rPr>
            </w:pPr>
            <w:r w:rsidRPr="00B92C06">
              <w:rPr>
                <w:rFonts w:ascii="Times New Roman" w:eastAsia="DengXian" w:hAnsi="Times New Roman" w:cs="Times New Roman"/>
                <w:color w:val="000000"/>
                <w:sz w:val="20"/>
                <w:szCs w:val="20"/>
              </w:rPr>
              <w:t>723.63</w:t>
            </w:r>
          </w:p>
        </w:tc>
        <w:tc>
          <w:tcPr>
            <w:tcW w:w="0" w:type="auto"/>
            <w:shd w:val="clear" w:color="auto" w:fill="auto"/>
            <w:vAlign w:val="center"/>
          </w:tcPr>
          <w:p w14:paraId="7BB09B55" w14:textId="3AF806C8" w:rsidR="00947AD7" w:rsidRPr="00B92C06" w:rsidRDefault="00947AD7" w:rsidP="00B92C06">
            <w:pPr>
              <w:jc w:val="center"/>
              <w:rPr>
                <w:rFonts w:ascii="Times New Roman" w:hAnsi="Times New Roman" w:cs="Times New Roman"/>
                <w:sz w:val="20"/>
                <w:szCs w:val="20"/>
              </w:rPr>
            </w:pPr>
            <w:r w:rsidRPr="00B92C06">
              <w:rPr>
                <w:rFonts w:ascii="Times New Roman" w:eastAsia="DengXian" w:hAnsi="Times New Roman" w:cs="Times New Roman"/>
                <w:color w:val="000000"/>
                <w:sz w:val="20"/>
                <w:szCs w:val="20"/>
              </w:rPr>
              <w:t>587.23</w:t>
            </w:r>
          </w:p>
        </w:tc>
        <w:tc>
          <w:tcPr>
            <w:tcW w:w="0" w:type="auto"/>
            <w:shd w:val="clear" w:color="auto" w:fill="auto"/>
            <w:vAlign w:val="center"/>
          </w:tcPr>
          <w:p w14:paraId="4143F681" w14:textId="5828F914" w:rsidR="00947AD7" w:rsidRPr="00B92C06" w:rsidRDefault="00947AD7" w:rsidP="00B92C06">
            <w:pPr>
              <w:jc w:val="center"/>
              <w:rPr>
                <w:rFonts w:ascii="Times New Roman" w:hAnsi="Times New Roman" w:cs="Times New Roman"/>
                <w:sz w:val="20"/>
                <w:szCs w:val="20"/>
              </w:rPr>
            </w:pPr>
            <w:r w:rsidRPr="00B92C06">
              <w:rPr>
                <w:rFonts w:ascii="Times New Roman" w:eastAsia="DengXian" w:hAnsi="Times New Roman" w:cs="Times New Roman"/>
                <w:color w:val="000000"/>
                <w:sz w:val="20"/>
                <w:szCs w:val="20"/>
              </w:rPr>
              <w:t>423.80</w:t>
            </w:r>
          </w:p>
        </w:tc>
      </w:tr>
      <w:tr w:rsidR="00947AD7" w:rsidRPr="00DE4724" w14:paraId="161BBCED" w14:textId="77777777" w:rsidTr="00B92C06">
        <w:trPr>
          <w:trHeight w:val="278"/>
        </w:trPr>
        <w:tc>
          <w:tcPr>
            <w:tcW w:w="0" w:type="auto"/>
            <w:vMerge/>
          </w:tcPr>
          <w:p w14:paraId="54500765" w14:textId="77777777" w:rsidR="00947AD7" w:rsidRPr="00DE4724" w:rsidRDefault="00947AD7" w:rsidP="00CD2A22">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4F4E42A2" w14:textId="5266FEF6" w:rsidR="00947AD7" w:rsidRPr="00DE4724" w:rsidRDefault="00947AD7" w:rsidP="00CD2A22">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085F12E7" w14:textId="535899DA" w:rsidR="00947AD7" w:rsidRPr="00DE4724" w:rsidRDefault="00947AD7" w:rsidP="00CD2A22">
            <w:pPr>
              <w:widowControl/>
              <w:jc w:val="center"/>
              <w:rPr>
                <w:rFonts w:ascii="Times New Roman" w:eastAsia="DengXian" w:hAnsi="Times New Roman" w:cs="Times New Roman"/>
                <w:b/>
                <w:bCs/>
                <w:kern w:val="0"/>
                <w:sz w:val="20"/>
                <w:szCs w:val="20"/>
              </w:rPr>
            </w:pPr>
            <w:r w:rsidRPr="00B92C06">
              <w:rPr>
                <w:rFonts w:ascii="Times New Roman" w:eastAsia="DengXian" w:hAnsi="Times New Roman" w:cs="Times New Roman"/>
                <w:b/>
                <w:bCs/>
                <w:kern w:val="0"/>
                <w:sz w:val="20"/>
                <w:szCs w:val="20"/>
              </w:rPr>
              <w:t>5%</w:t>
            </w:r>
          </w:p>
        </w:tc>
        <w:tc>
          <w:tcPr>
            <w:tcW w:w="0" w:type="auto"/>
            <w:shd w:val="clear" w:color="auto" w:fill="auto"/>
            <w:vAlign w:val="center"/>
          </w:tcPr>
          <w:p w14:paraId="4264D76C" w14:textId="2A23AEEA" w:rsidR="00947AD7" w:rsidRPr="00B92C06" w:rsidRDefault="00947AD7" w:rsidP="00B92C06">
            <w:pPr>
              <w:jc w:val="center"/>
              <w:rPr>
                <w:rFonts w:ascii="Times New Roman" w:hAnsi="Times New Roman" w:cs="Times New Roman"/>
                <w:sz w:val="20"/>
                <w:szCs w:val="20"/>
              </w:rPr>
            </w:pPr>
            <w:r>
              <w:rPr>
                <w:rFonts w:ascii="Times New Roman" w:hAnsi="Times New Roman" w:cs="Times New Roman"/>
                <w:color w:val="000000"/>
                <w:sz w:val="20"/>
                <w:szCs w:val="20"/>
              </w:rPr>
              <w:t xml:space="preserve">746.90 </w:t>
            </w:r>
          </w:p>
        </w:tc>
        <w:tc>
          <w:tcPr>
            <w:tcW w:w="0" w:type="auto"/>
            <w:shd w:val="clear" w:color="auto" w:fill="auto"/>
            <w:vAlign w:val="center"/>
          </w:tcPr>
          <w:p w14:paraId="31A92A38" w14:textId="55F38BB6" w:rsidR="00947AD7" w:rsidRPr="00B92C06" w:rsidRDefault="00947AD7" w:rsidP="00B92C06">
            <w:pPr>
              <w:jc w:val="center"/>
              <w:rPr>
                <w:rFonts w:ascii="Times New Roman" w:hAnsi="Times New Roman" w:cs="Times New Roman"/>
                <w:sz w:val="20"/>
                <w:szCs w:val="20"/>
              </w:rPr>
            </w:pPr>
            <w:r>
              <w:rPr>
                <w:rFonts w:ascii="Times New Roman" w:hAnsi="Times New Roman" w:cs="Times New Roman"/>
                <w:color w:val="000000"/>
                <w:sz w:val="20"/>
                <w:szCs w:val="20"/>
              </w:rPr>
              <w:t xml:space="preserve">527.10 </w:t>
            </w:r>
          </w:p>
        </w:tc>
        <w:tc>
          <w:tcPr>
            <w:tcW w:w="0" w:type="auto"/>
            <w:shd w:val="clear" w:color="auto" w:fill="auto"/>
            <w:vAlign w:val="center"/>
          </w:tcPr>
          <w:p w14:paraId="41C573F8" w14:textId="6FB10695" w:rsidR="00947AD7" w:rsidRPr="00B92C06" w:rsidRDefault="00947AD7" w:rsidP="00B92C06">
            <w:pPr>
              <w:jc w:val="center"/>
              <w:rPr>
                <w:rFonts w:ascii="Times New Roman" w:hAnsi="Times New Roman" w:cs="Times New Roman"/>
                <w:sz w:val="20"/>
                <w:szCs w:val="20"/>
              </w:rPr>
            </w:pPr>
            <w:r>
              <w:rPr>
                <w:rFonts w:ascii="Times New Roman" w:hAnsi="Times New Roman" w:cs="Times New Roman"/>
                <w:color w:val="000000"/>
                <w:sz w:val="20"/>
                <w:szCs w:val="20"/>
              </w:rPr>
              <w:t xml:space="preserve">212.70 </w:t>
            </w:r>
          </w:p>
        </w:tc>
        <w:tc>
          <w:tcPr>
            <w:tcW w:w="0" w:type="auto"/>
            <w:shd w:val="clear" w:color="auto" w:fill="auto"/>
            <w:vAlign w:val="center"/>
          </w:tcPr>
          <w:p w14:paraId="4EFED1D3" w14:textId="36E8469D" w:rsidR="00947AD7" w:rsidRPr="00B92C06" w:rsidRDefault="00947AD7" w:rsidP="00B92C06">
            <w:pPr>
              <w:jc w:val="center"/>
              <w:rPr>
                <w:rFonts w:ascii="Times New Roman" w:hAnsi="Times New Roman" w:cs="Times New Roman"/>
                <w:sz w:val="20"/>
                <w:szCs w:val="20"/>
              </w:rPr>
            </w:pPr>
            <w:r w:rsidRPr="00B92C06">
              <w:rPr>
                <w:rFonts w:ascii="Times New Roman" w:eastAsia="DengXian" w:hAnsi="Times New Roman" w:cs="Times New Roman"/>
                <w:color w:val="000000"/>
                <w:sz w:val="20"/>
                <w:szCs w:val="20"/>
              </w:rPr>
              <w:t>525.48</w:t>
            </w:r>
          </w:p>
        </w:tc>
        <w:tc>
          <w:tcPr>
            <w:tcW w:w="0" w:type="auto"/>
            <w:shd w:val="clear" w:color="auto" w:fill="auto"/>
            <w:vAlign w:val="center"/>
          </w:tcPr>
          <w:p w14:paraId="20C4789A" w14:textId="07E9C06B" w:rsidR="00947AD7" w:rsidRPr="00B92C06" w:rsidRDefault="00947AD7" w:rsidP="00B92C06">
            <w:pPr>
              <w:jc w:val="center"/>
              <w:rPr>
                <w:rFonts w:ascii="Times New Roman" w:hAnsi="Times New Roman" w:cs="Times New Roman"/>
                <w:sz w:val="20"/>
                <w:szCs w:val="20"/>
              </w:rPr>
            </w:pPr>
            <w:r w:rsidRPr="00B92C06">
              <w:rPr>
                <w:rFonts w:ascii="Times New Roman" w:eastAsia="DengXian" w:hAnsi="Times New Roman" w:cs="Times New Roman"/>
                <w:color w:val="000000"/>
                <w:sz w:val="20"/>
                <w:szCs w:val="20"/>
              </w:rPr>
              <w:t>367.89</w:t>
            </w:r>
          </w:p>
        </w:tc>
        <w:tc>
          <w:tcPr>
            <w:tcW w:w="0" w:type="auto"/>
            <w:shd w:val="clear" w:color="auto" w:fill="auto"/>
            <w:vAlign w:val="center"/>
          </w:tcPr>
          <w:p w14:paraId="2C536378" w14:textId="2D877202" w:rsidR="00947AD7" w:rsidRPr="00B92C06" w:rsidRDefault="00947AD7" w:rsidP="00B92C06">
            <w:pPr>
              <w:jc w:val="center"/>
              <w:rPr>
                <w:rFonts w:ascii="Times New Roman" w:hAnsi="Times New Roman" w:cs="Times New Roman"/>
                <w:sz w:val="20"/>
                <w:szCs w:val="20"/>
              </w:rPr>
            </w:pPr>
            <w:r w:rsidRPr="00B92C06">
              <w:rPr>
                <w:rFonts w:ascii="Times New Roman" w:eastAsia="DengXian" w:hAnsi="Times New Roman" w:cs="Times New Roman"/>
                <w:color w:val="000000"/>
                <w:sz w:val="20"/>
                <w:szCs w:val="20"/>
              </w:rPr>
              <w:t>175.00</w:t>
            </w:r>
          </w:p>
        </w:tc>
      </w:tr>
      <w:tr w:rsidR="00947AD7" w:rsidRPr="00DE4724" w14:paraId="56530CCE" w14:textId="77777777" w:rsidTr="00B92C06">
        <w:trPr>
          <w:trHeight w:val="278"/>
        </w:trPr>
        <w:tc>
          <w:tcPr>
            <w:tcW w:w="0" w:type="auto"/>
            <w:vMerge/>
          </w:tcPr>
          <w:p w14:paraId="1F85BD9F" w14:textId="77777777" w:rsidR="00947AD7" w:rsidRPr="00DE4724" w:rsidRDefault="00947AD7" w:rsidP="00CD2A22">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4F5DB877" w14:textId="1D389A57" w:rsidR="00947AD7" w:rsidRPr="00DE4724" w:rsidRDefault="00947AD7" w:rsidP="00CD2A22">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597A8917" w14:textId="09132C3F" w:rsidR="00947AD7" w:rsidRPr="00DE4724" w:rsidRDefault="00947AD7" w:rsidP="00CD2A22">
            <w:pPr>
              <w:widowControl/>
              <w:jc w:val="center"/>
              <w:rPr>
                <w:rFonts w:ascii="Times New Roman" w:eastAsia="DengXian" w:hAnsi="Times New Roman" w:cs="Times New Roman"/>
                <w:b/>
                <w:bCs/>
                <w:kern w:val="0"/>
                <w:sz w:val="20"/>
                <w:szCs w:val="20"/>
              </w:rPr>
            </w:pPr>
            <w:r w:rsidRPr="00B92C06">
              <w:rPr>
                <w:rFonts w:ascii="Times New Roman" w:eastAsia="DengXian" w:hAnsi="Times New Roman" w:cs="Times New Roman"/>
                <w:b/>
                <w:bCs/>
                <w:kern w:val="0"/>
                <w:sz w:val="20"/>
                <w:szCs w:val="20"/>
              </w:rPr>
              <w:t>50%</w:t>
            </w:r>
          </w:p>
        </w:tc>
        <w:tc>
          <w:tcPr>
            <w:tcW w:w="0" w:type="auto"/>
            <w:shd w:val="clear" w:color="auto" w:fill="auto"/>
            <w:vAlign w:val="center"/>
          </w:tcPr>
          <w:p w14:paraId="4CEA2BB8" w14:textId="1106DD52" w:rsidR="00947AD7" w:rsidRPr="00B92C06" w:rsidRDefault="00947AD7" w:rsidP="00B92C06">
            <w:pPr>
              <w:jc w:val="center"/>
              <w:rPr>
                <w:rFonts w:ascii="Times New Roman" w:hAnsi="Times New Roman" w:cs="Times New Roman"/>
                <w:sz w:val="20"/>
                <w:szCs w:val="20"/>
              </w:rPr>
            </w:pPr>
            <w:r>
              <w:rPr>
                <w:rFonts w:ascii="Times New Roman" w:hAnsi="Times New Roman" w:cs="Times New Roman"/>
                <w:color w:val="000000"/>
                <w:sz w:val="20"/>
                <w:szCs w:val="20"/>
              </w:rPr>
              <w:t xml:space="preserve">825.00 </w:t>
            </w:r>
          </w:p>
        </w:tc>
        <w:tc>
          <w:tcPr>
            <w:tcW w:w="0" w:type="auto"/>
            <w:shd w:val="clear" w:color="auto" w:fill="auto"/>
            <w:vAlign w:val="center"/>
          </w:tcPr>
          <w:p w14:paraId="4E9C0F0E" w14:textId="7D565893" w:rsidR="00947AD7" w:rsidRPr="00B92C06" w:rsidRDefault="00947AD7" w:rsidP="00B92C06">
            <w:pPr>
              <w:jc w:val="center"/>
              <w:rPr>
                <w:rFonts w:ascii="Times New Roman" w:hAnsi="Times New Roman" w:cs="Times New Roman"/>
                <w:sz w:val="20"/>
                <w:szCs w:val="20"/>
              </w:rPr>
            </w:pPr>
            <w:r>
              <w:rPr>
                <w:rFonts w:ascii="Times New Roman" w:hAnsi="Times New Roman" w:cs="Times New Roman"/>
                <w:color w:val="000000"/>
                <w:sz w:val="20"/>
                <w:szCs w:val="20"/>
              </w:rPr>
              <w:t xml:space="preserve">710.40 </w:t>
            </w:r>
          </w:p>
        </w:tc>
        <w:tc>
          <w:tcPr>
            <w:tcW w:w="0" w:type="auto"/>
            <w:shd w:val="clear" w:color="auto" w:fill="auto"/>
            <w:vAlign w:val="center"/>
          </w:tcPr>
          <w:p w14:paraId="53FA646D" w14:textId="7AF2604F" w:rsidR="00947AD7" w:rsidRPr="00B92C06" w:rsidRDefault="00947AD7" w:rsidP="00B92C06">
            <w:pPr>
              <w:jc w:val="center"/>
              <w:rPr>
                <w:rFonts w:ascii="Times New Roman" w:hAnsi="Times New Roman" w:cs="Times New Roman"/>
                <w:sz w:val="20"/>
                <w:szCs w:val="20"/>
              </w:rPr>
            </w:pPr>
            <w:r>
              <w:rPr>
                <w:rFonts w:ascii="Times New Roman" w:hAnsi="Times New Roman" w:cs="Times New Roman"/>
                <w:color w:val="000000"/>
                <w:sz w:val="20"/>
                <w:szCs w:val="20"/>
              </w:rPr>
              <w:t xml:space="preserve">463.10 </w:t>
            </w:r>
          </w:p>
        </w:tc>
        <w:tc>
          <w:tcPr>
            <w:tcW w:w="0" w:type="auto"/>
            <w:shd w:val="clear" w:color="auto" w:fill="auto"/>
            <w:vAlign w:val="center"/>
          </w:tcPr>
          <w:p w14:paraId="47EB895B" w14:textId="402D85DA" w:rsidR="00947AD7" w:rsidRPr="00B92C06" w:rsidRDefault="00947AD7" w:rsidP="00B92C06">
            <w:pPr>
              <w:jc w:val="center"/>
              <w:rPr>
                <w:rFonts w:ascii="Times New Roman" w:hAnsi="Times New Roman" w:cs="Times New Roman"/>
                <w:sz w:val="20"/>
                <w:szCs w:val="20"/>
              </w:rPr>
            </w:pPr>
            <w:r w:rsidRPr="00B92C06">
              <w:rPr>
                <w:rFonts w:ascii="Times New Roman" w:eastAsia="DengXian" w:hAnsi="Times New Roman" w:cs="Times New Roman"/>
                <w:color w:val="000000"/>
                <w:sz w:val="20"/>
                <w:szCs w:val="20"/>
              </w:rPr>
              <w:t>736.23</w:t>
            </w:r>
          </w:p>
        </w:tc>
        <w:tc>
          <w:tcPr>
            <w:tcW w:w="0" w:type="auto"/>
            <w:shd w:val="clear" w:color="auto" w:fill="auto"/>
            <w:vAlign w:val="center"/>
          </w:tcPr>
          <w:p w14:paraId="32014725" w14:textId="2D74CED8" w:rsidR="00947AD7" w:rsidRPr="00B92C06" w:rsidRDefault="00947AD7" w:rsidP="00B92C06">
            <w:pPr>
              <w:jc w:val="center"/>
              <w:rPr>
                <w:rFonts w:ascii="Times New Roman" w:hAnsi="Times New Roman" w:cs="Times New Roman"/>
                <w:sz w:val="20"/>
                <w:szCs w:val="20"/>
              </w:rPr>
            </w:pPr>
            <w:r w:rsidRPr="00B92C06">
              <w:rPr>
                <w:rFonts w:ascii="Times New Roman" w:eastAsia="DengXian" w:hAnsi="Times New Roman" w:cs="Times New Roman"/>
                <w:color w:val="000000"/>
                <w:sz w:val="20"/>
                <w:szCs w:val="20"/>
              </w:rPr>
              <w:t>587.52</w:t>
            </w:r>
          </w:p>
        </w:tc>
        <w:tc>
          <w:tcPr>
            <w:tcW w:w="0" w:type="auto"/>
            <w:shd w:val="clear" w:color="auto" w:fill="auto"/>
            <w:vAlign w:val="center"/>
          </w:tcPr>
          <w:p w14:paraId="76131D2C" w14:textId="752FF55B" w:rsidR="00947AD7" w:rsidRPr="00B92C06" w:rsidRDefault="00947AD7" w:rsidP="00B92C06">
            <w:pPr>
              <w:jc w:val="center"/>
              <w:rPr>
                <w:rFonts w:ascii="Times New Roman" w:hAnsi="Times New Roman" w:cs="Times New Roman"/>
                <w:sz w:val="20"/>
                <w:szCs w:val="20"/>
              </w:rPr>
            </w:pPr>
            <w:r w:rsidRPr="00B92C06">
              <w:rPr>
                <w:rFonts w:ascii="Times New Roman" w:eastAsia="DengXian" w:hAnsi="Times New Roman" w:cs="Times New Roman"/>
                <w:color w:val="000000"/>
                <w:sz w:val="20"/>
                <w:szCs w:val="20"/>
              </w:rPr>
              <w:t>407.40</w:t>
            </w:r>
          </w:p>
        </w:tc>
      </w:tr>
      <w:tr w:rsidR="00947AD7" w:rsidRPr="00DE4724" w14:paraId="43E0FAC2" w14:textId="77777777" w:rsidTr="00B92C06">
        <w:trPr>
          <w:trHeight w:val="278"/>
        </w:trPr>
        <w:tc>
          <w:tcPr>
            <w:tcW w:w="0" w:type="auto"/>
            <w:vMerge/>
          </w:tcPr>
          <w:p w14:paraId="6314C426" w14:textId="77777777" w:rsidR="00947AD7" w:rsidRPr="00DE4724" w:rsidRDefault="00947AD7" w:rsidP="00CD2A22">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304DAD9A" w14:textId="68C83136" w:rsidR="00947AD7" w:rsidRPr="00DE4724" w:rsidRDefault="00947AD7" w:rsidP="00CD2A22">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2F09B255" w14:textId="3F951D84" w:rsidR="00947AD7" w:rsidRPr="00DE4724" w:rsidRDefault="00947AD7" w:rsidP="00CD2A22">
            <w:pPr>
              <w:widowControl/>
              <w:jc w:val="center"/>
              <w:rPr>
                <w:rFonts w:ascii="Times New Roman" w:eastAsia="DengXian" w:hAnsi="Times New Roman" w:cs="Times New Roman"/>
                <w:b/>
                <w:bCs/>
                <w:kern w:val="0"/>
                <w:sz w:val="20"/>
                <w:szCs w:val="20"/>
              </w:rPr>
            </w:pPr>
            <w:r w:rsidRPr="00B92C06">
              <w:rPr>
                <w:rFonts w:ascii="Times New Roman" w:eastAsia="DengXian" w:hAnsi="Times New Roman" w:cs="Times New Roman"/>
                <w:b/>
                <w:bCs/>
                <w:kern w:val="0"/>
                <w:sz w:val="20"/>
                <w:szCs w:val="20"/>
              </w:rPr>
              <w:t>95%</w:t>
            </w:r>
          </w:p>
        </w:tc>
        <w:tc>
          <w:tcPr>
            <w:tcW w:w="0" w:type="auto"/>
            <w:shd w:val="clear" w:color="auto" w:fill="auto"/>
            <w:vAlign w:val="center"/>
          </w:tcPr>
          <w:p w14:paraId="220B2200" w14:textId="3BB95294" w:rsidR="00947AD7" w:rsidRPr="00B92C06" w:rsidRDefault="00947AD7" w:rsidP="00B92C06">
            <w:pPr>
              <w:jc w:val="center"/>
              <w:rPr>
                <w:rFonts w:ascii="Times New Roman" w:hAnsi="Times New Roman" w:cs="Times New Roman"/>
                <w:sz w:val="20"/>
                <w:szCs w:val="20"/>
              </w:rPr>
            </w:pPr>
            <w:r>
              <w:rPr>
                <w:rFonts w:ascii="Times New Roman" w:hAnsi="Times New Roman" w:cs="Times New Roman"/>
                <w:color w:val="000000"/>
                <w:sz w:val="20"/>
                <w:szCs w:val="20"/>
              </w:rPr>
              <w:t xml:space="preserve">868.75 </w:t>
            </w:r>
          </w:p>
        </w:tc>
        <w:tc>
          <w:tcPr>
            <w:tcW w:w="0" w:type="auto"/>
            <w:shd w:val="clear" w:color="auto" w:fill="auto"/>
            <w:vAlign w:val="center"/>
          </w:tcPr>
          <w:p w14:paraId="2024198B" w14:textId="0F65C84D" w:rsidR="00947AD7" w:rsidRPr="00B92C06" w:rsidRDefault="00947AD7" w:rsidP="00B92C06">
            <w:pPr>
              <w:jc w:val="center"/>
              <w:rPr>
                <w:rFonts w:ascii="Times New Roman" w:hAnsi="Times New Roman" w:cs="Times New Roman"/>
                <w:sz w:val="20"/>
                <w:szCs w:val="20"/>
              </w:rPr>
            </w:pPr>
            <w:r>
              <w:rPr>
                <w:rFonts w:ascii="Times New Roman" w:hAnsi="Times New Roman" w:cs="Times New Roman"/>
                <w:color w:val="000000"/>
                <w:sz w:val="20"/>
                <w:szCs w:val="20"/>
              </w:rPr>
              <w:t xml:space="preserve">808.90 </w:t>
            </w:r>
          </w:p>
        </w:tc>
        <w:tc>
          <w:tcPr>
            <w:tcW w:w="0" w:type="auto"/>
            <w:shd w:val="clear" w:color="auto" w:fill="auto"/>
            <w:vAlign w:val="center"/>
          </w:tcPr>
          <w:p w14:paraId="23F49E2C" w14:textId="004CD5CA" w:rsidR="00947AD7" w:rsidRPr="00B92C06" w:rsidRDefault="00947AD7" w:rsidP="00B92C06">
            <w:pPr>
              <w:jc w:val="center"/>
              <w:rPr>
                <w:rFonts w:ascii="Times New Roman" w:hAnsi="Times New Roman" w:cs="Times New Roman"/>
                <w:sz w:val="20"/>
                <w:szCs w:val="20"/>
              </w:rPr>
            </w:pPr>
            <w:r>
              <w:rPr>
                <w:rFonts w:ascii="Times New Roman" w:hAnsi="Times New Roman" w:cs="Times New Roman"/>
                <w:color w:val="000000"/>
                <w:sz w:val="20"/>
                <w:szCs w:val="20"/>
              </w:rPr>
              <w:t xml:space="preserve">669.00 </w:t>
            </w:r>
          </w:p>
        </w:tc>
        <w:tc>
          <w:tcPr>
            <w:tcW w:w="0" w:type="auto"/>
            <w:shd w:val="clear" w:color="auto" w:fill="auto"/>
            <w:vAlign w:val="center"/>
          </w:tcPr>
          <w:p w14:paraId="7A64CC0E" w14:textId="4BE48970" w:rsidR="00947AD7" w:rsidRPr="00B92C06" w:rsidRDefault="00947AD7" w:rsidP="00B92C06">
            <w:pPr>
              <w:jc w:val="center"/>
              <w:rPr>
                <w:rFonts w:ascii="Times New Roman" w:hAnsi="Times New Roman" w:cs="Times New Roman"/>
                <w:sz w:val="20"/>
                <w:szCs w:val="20"/>
              </w:rPr>
            </w:pPr>
            <w:r w:rsidRPr="00B92C06">
              <w:rPr>
                <w:rFonts w:ascii="Times New Roman" w:eastAsia="DengXian" w:hAnsi="Times New Roman" w:cs="Times New Roman"/>
                <w:color w:val="000000"/>
                <w:sz w:val="20"/>
                <w:szCs w:val="20"/>
              </w:rPr>
              <w:t>848.71</w:t>
            </w:r>
          </w:p>
        </w:tc>
        <w:tc>
          <w:tcPr>
            <w:tcW w:w="0" w:type="auto"/>
            <w:shd w:val="clear" w:color="auto" w:fill="auto"/>
            <w:vAlign w:val="center"/>
          </w:tcPr>
          <w:p w14:paraId="07F53FA2" w14:textId="19795E63" w:rsidR="00947AD7" w:rsidRPr="00B92C06" w:rsidRDefault="00947AD7" w:rsidP="00B92C06">
            <w:pPr>
              <w:jc w:val="center"/>
              <w:rPr>
                <w:rFonts w:ascii="Times New Roman" w:hAnsi="Times New Roman" w:cs="Times New Roman"/>
                <w:sz w:val="20"/>
                <w:szCs w:val="20"/>
              </w:rPr>
            </w:pPr>
            <w:r w:rsidRPr="00B92C06">
              <w:rPr>
                <w:rFonts w:ascii="Times New Roman" w:eastAsia="DengXian" w:hAnsi="Times New Roman" w:cs="Times New Roman"/>
                <w:color w:val="000000"/>
                <w:sz w:val="20"/>
                <w:szCs w:val="20"/>
              </w:rPr>
              <w:t>782.22</w:t>
            </w:r>
          </w:p>
        </w:tc>
        <w:tc>
          <w:tcPr>
            <w:tcW w:w="0" w:type="auto"/>
            <w:shd w:val="clear" w:color="auto" w:fill="auto"/>
            <w:vAlign w:val="center"/>
          </w:tcPr>
          <w:p w14:paraId="6696D7C8" w14:textId="6026C77E" w:rsidR="00947AD7" w:rsidRPr="00B92C06" w:rsidRDefault="00947AD7" w:rsidP="00B92C06">
            <w:pPr>
              <w:jc w:val="center"/>
              <w:rPr>
                <w:rFonts w:ascii="Times New Roman" w:hAnsi="Times New Roman" w:cs="Times New Roman"/>
                <w:sz w:val="20"/>
                <w:szCs w:val="20"/>
              </w:rPr>
            </w:pPr>
            <w:r w:rsidRPr="00B92C06">
              <w:rPr>
                <w:rFonts w:ascii="Times New Roman" w:eastAsia="DengXian" w:hAnsi="Times New Roman" w:cs="Times New Roman"/>
                <w:color w:val="000000"/>
                <w:sz w:val="20"/>
                <w:szCs w:val="20"/>
              </w:rPr>
              <w:t>702.63</w:t>
            </w:r>
          </w:p>
        </w:tc>
      </w:tr>
      <w:tr w:rsidR="00947AD7" w:rsidRPr="00DE4724" w14:paraId="455E309A" w14:textId="77777777" w:rsidTr="00B92C06">
        <w:trPr>
          <w:trHeight w:val="278"/>
        </w:trPr>
        <w:tc>
          <w:tcPr>
            <w:tcW w:w="0" w:type="auto"/>
            <w:vMerge/>
          </w:tcPr>
          <w:p w14:paraId="10ECE76E" w14:textId="77777777" w:rsidR="00947AD7" w:rsidRPr="00B92C06" w:rsidRDefault="00947AD7" w:rsidP="00CD2A22">
            <w:pPr>
              <w:widowControl/>
              <w:jc w:val="center"/>
              <w:rPr>
                <w:rFonts w:ascii="Times New Roman" w:eastAsia="DengXian" w:hAnsi="Times New Roman" w:cs="Times New Roman"/>
                <w:b/>
                <w:bCs/>
                <w:kern w:val="0"/>
                <w:sz w:val="20"/>
                <w:szCs w:val="20"/>
              </w:rPr>
            </w:pPr>
          </w:p>
        </w:tc>
        <w:tc>
          <w:tcPr>
            <w:tcW w:w="0" w:type="auto"/>
            <w:vMerge w:val="restart"/>
            <w:shd w:val="clear" w:color="auto" w:fill="auto"/>
            <w:vAlign w:val="center"/>
          </w:tcPr>
          <w:p w14:paraId="48EF640A" w14:textId="2EB5D659" w:rsidR="00947AD7" w:rsidRPr="00DE4724" w:rsidRDefault="00947AD7" w:rsidP="00CD2A22">
            <w:pPr>
              <w:widowControl/>
              <w:jc w:val="center"/>
              <w:rPr>
                <w:rFonts w:ascii="Times New Roman" w:eastAsia="DengXian" w:hAnsi="Times New Roman" w:cs="Times New Roman"/>
                <w:b/>
                <w:bCs/>
                <w:kern w:val="0"/>
                <w:sz w:val="20"/>
                <w:szCs w:val="20"/>
              </w:rPr>
            </w:pPr>
            <w:r w:rsidRPr="00B92C06">
              <w:rPr>
                <w:rFonts w:ascii="Times New Roman" w:eastAsia="DengXian" w:hAnsi="Times New Roman" w:cs="Times New Roman"/>
                <w:b/>
                <w:bCs/>
                <w:kern w:val="0"/>
                <w:sz w:val="20"/>
                <w:szCs w:val="20"/>
              </w:rPr>
              <w:t xml:space="preserve">UL average-UPT </w:t>
            </w:r>
            <w:r w:rsidRPr="00B92C06">
              <w:rPr>
                <w:rFonts w:ascii="Times New Roman" w:eastAsia="DengXian" w:hAnsi="Times New Roman" w:cs="Times New Roman"/>
                <w:b/>
                <w:bCs/>
                <w:color w:val="000000"/>
                <w:kern w:val="0"/>
                <w:sz w:val="20"/>
                <w:szCs w:val="20"/>
              </w:rPr>
              <w:t>CDF</w:t>
            </w:r>
          </w:p>
        </w:tc>
        <w:tc>
          <w:tcPr>
            <w:tcW w:w="0" w:type="auto"/>
            <w:shd w:val="clear" w:color="auto" w:fill="auto"/>
            <w:vAlign w:val="center"/>
          </w:tcPr>
          <w:p w14:paraId="22DDA262" w14:textId="72BEE70C" w:rsidR="00947AD7" w:rsidRPr="00DE4724" w:rsidRDefault="00947AD7" w:rsidP="00CD2A22">
            <w:pPr>
              <w:widowControl/>
              <w:jc w:val="center"/>
              <w:rPr>
                <w:rFonts w:ascii="Times New Roman" w:eastAsia="DengXian" w:hAnsi="Times New Roman" w:cs="Times New Roman"/>
                <w:b/>
                <w:bCs/>
                <w:kern w:val="0"/>
                <w:sz w:val="20"/>
                <w:szCs w:val="20"/>
              </w:rPr>
            </w:pPr>
            <w:r w:rsidRPr="00B92C06">
              <w:rPr>
                <w:rFonts w:ascii="Times New Roman" w:eastAsia="DengXian" w:hAnsi="Times New Roman" w:cs="Times New Roman"/>
                <w:b/>
                <w:bCs/>
                <w:kern w:val="0"/>
                <w:sz w:val="20"/>
                <w:szCs w:val="20"/>
              </w:rPr>
              <w:t>Mean</w:t>
            </w:r>
          </w:p>
        </w:tc>
        <w:tc>
          <w:tcPr>
            <w:tcW w:w="0" w:type="auto"/>
            <w:shd w:val="clear" w:color="auto" w:fill="auto"/>
            <w:vAlign w:val="center"/>
          </w:tcPr>
          <w:p w14:paraId="2BAB5FC5" w14:textId="39FA8C6F" w:rsidR="00947AD7" w:rsidRPr="00B92C06" w:rsidRDefault="00947AD7" w:rsidP="00947AD7">
            <w:pPr>
              <w:jc w:val="center"/>
              <w:rPr>
                <w:rFonts w:ascii="Times New Roman" w:hAnsi="Times New Roman" w:cs="Times New Roman"/>
                <w:sz w:val="20"/>
                <w:szCs w:val="20"/>
              </w:rPr>
            </w:pPr>
            <w:r>
              <w:rPr>
                <w:rFonts w:ascii="Times New Roman" w:hAnsi="Times New Roman" w:cs="Times New Roman"/>
                <w:color w:val="000000"/>
                <w:sz w:val="20"/>
                <w:szCs w:val="20"/>
              </w:rPr>
              <w:t xml:space="preserve">333.72 </w:t>
            </w:r>
          </w:p>
        </w:tc>
        <w:tc>
          <w:tcPr>
            <w:tcW w:w="0" w:type="auto"/>
            <w:shd w:val="clear" w:color="auto" w:fill="auto"/>
            <w:vAlign w:val="center"/>
          </w:tcPr>
          <w:p w14:paraId="6885DE0F" w14:textId="47733E5F" w:rsidR="00947AD7" w:rsidRPr="00B92C06" w:rsidRDefault="00947AD7" w:rsidP="00947AD7">
            <w:pPr>
              <w:jc w:val="center"/>
              <w:rPr>
                <w:rFonts w:ascii="Times New Roman" w:hAnsi="Times New Roman" w:cs="Times New Roman"/>
                <w:sz w:val="20"/>
                <w:szCs w:val="20"/>
              </w:rPr>
            </w:pPr>
            <w:r>
              <w:rPr>
                <w:rFonts w:ascii="Times New Roman" w:hAnsi="Times New Roman" w:cs="Times New Roman"/>
                <w:color w:val="000000"/>
                <w:sz w:val="20"/>
                <w:szCs w:val="20"/>
              </w:rPr>
              <w:t xml:space="preserve">293.84 </w:t>
            </w:r>
          </w:p>
        </w:tc>
        <w:tc>
          <w:tcPr>
            <w:tcW w:w="0" w:type="auto"/>
            <w:shd w:val="clear" w:color="auto" w:fill="auto"/>
            <w:vAlign w:val="center"/>
          </w:tcPr>
          <w:p w14:paraId="72A4C8F4" w14:textId="687CE59E" w:rsidR="00947AD7" w:rsidRPr="00B92C06" w:rsidRDefault="00947AD7" w:rsidP="00947AD7">
            <w:pPr>
              <w:jc w:val="center"/>
              <w:rPr>
                <w:rFonts w:ascii="Times New Roman" w:hAnsi="Times New Roman" w:cs="Times New Roman"/>
                <w:sz w:val="20"/>
                <w:szCs w:val="20"/>
              </w:rPr>
            </w:pPr>
            <w:r>
              <w:rPr>
                <w:rFonts w:ascii="Times New Roman" w:hAnsi="Times New Roman" w:cs="Times New Roman"/>
                <w:color w:val="000000"/>
                <w:sz w:val="20"/>
                <w:szCs w:val="20"/>
              </w:rPr>
              <w:t xml:space="preserve">193.82 </w:t>
            </w:r>
          </w:p>
        </w:tc>
        <w:tc>
          <w:tcPr>
            <w:tcW w:w="0" w:type="auto"/>
            <w:shd w:val="clear" w:color="auto" w:fill="auto"/>
            <w:vAlign w:val="center"/>
          </w:tcPr>
          <w:p w14:paraId="36BE1ADF" w14:textId="4AC00A35" w:rsidR="00947AD7" w:rsidRPr="00B92C06" w:rsidRDefault="00947AD7" w:rsidP="00B92C06">
            <w:pPr>
              <w:jc w:val="center"/>
              <w:rPr>
                <w:rFonts w:ascii="Times New Roman" w:hAnsi="Times New Roman" w:cs="Times New Roman"/>
                <w:sz w:val="20"/>
                <w:szCs w:val="20"/>
              </w:rPr>
            </w:pPr>
            <w:r w:rsidRPr="00B92C06">
              <w:rPr>
                <w:rFonts w:ascii="Times New Roman" w:eastAsia="DengXian" w:hAnsi="Times New Roman" w:cs="Times New Roman"/>
                <w:color w:val="000000"/>
                <w:sz w:val="20"/>
                <w:szCs w:val="20"/>
              </w:rPr>
              <w:t>349.28</w:t>
            </w:r>
          </w:p>
        </w:tc>
        <w:tc>
          <w:tcPr>
            <w:tcW w:w="0" w:type="auto"/>
            <w:shd w:val="clear" w:color="auto" w:fill="auto"/>
            <w:vAlign w:val="center"/>
          </w:tcPr>
          <w:p w14:paraId="3619BBF2" w14:textId="44548080" w:rsidR="00947AD7" w:rsidRPr="00B92C06" w:rsidRDefault="00947AD7" w:rsidP="00B92C06">
            <w:pPr>
              <w:jc w:val="center"/>
              <w:rPr>
                <w:rFonts w:ascii="Times New Roman" w:hAnsi="Times New Roman" w:cs="Times New Roman"/>
                <w:sz w:val="20"/>
                <w:szCs w:val="20"/>
              </w:rPr>
            </w:pPr>
            <w:r w:rsidRPr="00B92C06">
              <w:rPr>
                <w:rFonts w:ascii="Times New Roman" w:eastAsia="DengXian" w:hAnsi="Times New Roman" w:cs="Times New Roman"/>
                <w:color w:val="000000"/>
                <w:sz w:val="20"/>
                <w:szCs w:val="20"/>
              </w:rPr>
              <w:t>265.01</w:t>
            </w:r>
          </w:p>
        </w:tc>
        <w:tc>
          <w:tcPr>
            <w:tcW w:w="0" w:type="auto"/>
            <w:shd w:val="clear" w:color="auto" w:fill="auto"/>
            <w:vAlign w:val="center"/>
          </w:tcPr>
          <w:p w14:paraId="144C1213" w14:textId="78D281E4" w:rsidR="00947AD7" w:rsidRPr="00B92C06" w:rsidRDefault="00947AD7" w:rsidP="00B92C06">
            <w:pPr>
              <w:jc w:val="center"/>
              <w:rPr>
                <w:rFonts w:ascii="Times New Roman" w:hAnsi="Times New Roman" w:cs="Times New Roman"/>
                <w:sz w:val="20"/>
                <w:szCs w:val="20"/>
              </w:rPr>
            </w:pPr>
            <w:r w:rsidRPr="00B92C06">
              <w:rPr>
                <w:rFonts w:ascii="Times New Roman" w:eastAsia="DengXian" w:hAnsi="Times New Roman" w:cs="Times New Roman"/>
                <w:color w:val="000000"/>
                <w:sz w:val="20"/>
                <w:szCs w:val="20"/>
              </w:rPr>
              <w:t>169.29</w:t>
            </w:r>
          </w:p>
        </w:tc>
      </w:tr>
      <w:tr w:rsidR="00947AD7" w:rsidRPr="00DE4724" w14:paraId="1F4DC686" w14:textId="77777777" w:rsidTr="00B92C06">
        <w:trPr>
          <w:trHeight w:val="278"/>
        </w:trPr>
        <w:tc>
          <w:tcPr>
            <w:tcW w:w="0" w:type="auto"/>
            <w:vMerge/>
          </w:tcPr>
          <w:p w14:paraId="55C4CF43" w14:textId="77777777" w:rsidR="00947AD7" w:rsidRPr="00DE4724" w:rsidRDefault="00947AD7" w:rsidP="00CD2A22">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4A7EA48B" w14:textId="6B772B4B" w:rsidR="00947AD7" w:rsidRPr="00DE4724" w:rsidRDefault="00947AD7" w:rsidP="00CD2A22">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777B4A0D" w14:textId="20B29DB7" w:rsidR="00947AD7" w:rsidRPr="00DE4724" w:rsidRDefault="00947AD7" w:rsidP="00CD2A22">
            <w:pPr>
              <w:widowControl/>
              <w:jc w:val="center"/>
              <w:rPr>
                <w:rFonts w:ascii="Times New Roman" w:eastAsia="DengXian" w:hAnsi="Times New Roman" w:cs="Times New Roman"/>
                <w:b/>
                <w:bCs/>
                <w:kern w:val="0"/>
                <w:sz w:val="20"/>
                <w:szCs w:val="20"/>
              </w:rPr>
            </w:pPr>
            <w:r w:rsidRPr="00B92C06">
              <w:rPr>
                <w:rFonts w:ascii="Times New Roman" w:eastAsia="DengXian" w:hAnsi="Times New Roman" w:cs="Times New Roman"/>
                <w:b/>
                <w:bCs/>
                <w:kern w:val="0"/>
                <w:sz w:val="20"/>
                <w:szCs w:val="20"/>
              </w:rPr>
              <w:t>5%</w:t>
            </w:r>
          </w:p>
        </w:tc>
        <w:tc>
          <w:tcPr>
            <w:tcW w:w="0" w:type="auto"/>
            <w:shd w:val="clear" w:color="auto" w:fill="auto"/>
            <w:vAlign w:val="center"/>
          </w:tcPr>
          <w:p w14:paraId="4FD4C198" w14:textId="7F7157B7" w:rsidR="00947AD7" w:rsidRPr="00B92C06" w:rsidRDefault="00947AD7" w:rsidP="00B92C06">
            <w:pPr>
              <w:jc w:val="center"/>
              <w:rPr>
                <w:rFonts w:ascii="Times New Roman" w:hAnsi="Times New Roman" w:cs="Times New Roman"/>
                <w:sz w:val="20"/>
                <w:szCs w:val="20"/>
              </w:rPr>
            </w:pPr>
            <w:r>
              <w:rPr>
                <w:rFonts w:ascii="Times New Roman" w:hAnsi="Times New Roman" w:cs="Times New Roman"/>
                <w:color w:val="000000"/>
                <w:sz w:val="20"/>
                <w:szCs w:val="20"/>
              </w:rPr>
              <w:t xml:space="preserve">283.60 </w:t>
            </w:r>
          </w:p>
        </w:tc>
        <w:tc>
          <w:tcPr>
            <w:tcW w:w="0" w:type="auto"/>
            <w:shd w:val="clear" w:color="auto" w:fill="auto"/>
            <w:vAlign w:val="center"/>
          </w:tcPr>
          <w:p w14:paraId="3013BB36" w14:textId="1CE60F78" w:rsidR="00947AD7" w:rsidRPr="00B92C06" w:rsidRDefault="00947AD7" w:rsidP="00B92C06">
            <w:pPr>
              <w:jc w:val="center"/>
              <w:rPr>
                <w:rFonts w:ascii="Times New Roman" w:hAnsi="Times New Roman" w:cs="Times New Roman"/>
                <w:sz w:val="20"/>
                <w:szCs w:val="20"/>
              </w:rPr>
            </w:pPr>
            <w:r>
              <w:rPr>
                <w:rFonts w:ascii="Times New Roman" w:hAnsi="Times New Roman" w:cs="Times New Roman"/>
                <w:color w:val="000000"/>
                <w:sz w:val="20"/>
                <w:szCs w:val="20"/>
              </w:rPr>
              <w:t xml:space="preserve">239.50 </w:t>
            </w:r>
          </w:p>
        </w:tc>
        <w:tc>
          <w:tcPr>
            <w:tcW w:w="0" w:type="auto"/>
            <w:shd w:val="clear" w:color="auto" w:fill="auto"/>
            <w:vAlign w:val="center"/>
          </w:tcPr>
          <w:p w14:paraId="0001DC0A" w14:textId="3D85027B" w:rsidR="00947AD7" w:rsidRPr="00B92C06" w:rsidRDefault="00947AD7" w:rsidP="00B92C06">
            <w:pPr>
              <w:jc w:val="center"/>
              <w:rPr>
                <w:rFonts w:ascii="Times New Roman" w:hAnsi="Times New Roman" w:cs="Times New Roman"/>
                <w:sz w:val="20"/>
                <w:szCs w:val="20"/>
              </w:rPr>
            </w:pPr>
            <w:r>
              <w:rPr>
                <w:rFonts w:ascii="Times New Roman" w:hAnsi="Times New Roman" w:cs="Times New Roman"/>
                <w:color w:val="000000"/>
                <w:sz w:val="20"/>
                <w:szCs w:val="20"/>
              </w:rPr>
              <w:t xml:space="preserve">129.00 </w:t>
            </w:r>
          </w:p>
        </w:tc>
        <w:tc>
          <w:tcPr>
            <w:tcW w:w="0" w:type="auto"/>
            <w:shd w:val="clear" w:color="auto" w:fill="auto"/>
            <w:vAlign w:val="center"/>
          </w:tcPr>
          <w:p w14:paraId="626321CE" w14:textId="3ECE0E66" w:rsidR="00947AD7" w:rsidRPr="00B92C06" w:rsidRDefault="00947AD7" w:rsidP="00B92C06">
            <w:pPr>
              <w:jc w:val="center"/>
              <w:rPr>
                <w:rFonts w:ascii="Times New Roman" w:hAnsi="Times New Roman" w:cs="Times New Roman"/>
                <w:sz w:val="20"/>
                <w:szCs w:val="20"/>
              </w:rPr>
            </w:pPr>
            <w:r w:rsidRPr="00B92C06">
              <w:rPr>
                <w:rFonts w:ascii="Times New Roman" w:eastAsia="DengXian" w:hAnsi="Times New Roman" w:cs="Times New Roman"/>
                <w:color w:val="000000"/>
                <w:sz w:val="20"/>
                <w:szCs w:val="20"/>
              </w:rPr>
              <w:t>328.90</w:t>
            </w:r>
          </w:p>
        </w:tc>
        <w:tc>
          <w:tcPr>
            <w:tcW w:w="0" w:type="auto"/>
            <w:shd w:val="clear" w:color="auto" w:fill="auto"/>
            <w:vAlign w:val="center"/>
          </w:tcPr>
          <w:p w14:paraId="1014C231" w14:textId="020B4197" w:rsidR="00947AD7" w:rsidRPr="00B92C06" w:rsidRDefault="00947AD7" w:rsidP="00B92C06">
            <w:pPr>
              <w:jc w:val="center"/>
              <w:rPr>
                <w:rFonts w:ascii="Times New Roman" w:hAnsi="Times New Roman" w:cs="Times New Roman"/>
                <w:sz w:val="20"/>
                <w:szCs w:val="20"/>
              </w:rPr>
            </w:pPr>
            <w:r w:rsidRPr="00B92C06">
              <w:rPr>
                <w:rFonts w:ascii="Times New Roman" w:eastAsia="DengXian" w:hAnsi="Times New Roman" w:cs="Times New Roman"/>
                <w:color w:val="000000"/>
                <w:sz w:val="20"/>
                <w:szCs w:val="20"/>
              </w:rPr>
              <w:t>238.59</w:t>
            </w:r>
          </w:p>
        </w:tc>
        <w:tc>
          <w:tcPr>
            <w:tcW w:w="0" w:type="auto"/>
            <w:shd w:val="clear" w:color="auto" w:fill="auto"/>
            <w:vAlign w:val="center"/>
          </w:tcPr>
          <w:p w14:paraId="076A97CA" w14:textId="04DFEBDE" w:rsidR="00947AD7" w:rsidRPr="00B92C06" w:rsidRDefault="00947AD7" w:rsidP="00B92C06">
            <w:pPr>
              <w:jc w:val="center"/>
              <w:rPr>
                <w:rFonts w:ascii="Times New Roman" w:hAnsi="Times New Roman" w:cs="Times New Roman"/>
                <w:sz w:val="20"/>
                <w:szCs w:val="20"/>
              </w:rPr>
            </w:pPr>
            <w:r w:rsidRPr="00B92C06">
              <w:rPr>
                <w:rFonts w:ascii="Times New Roman" w:eastAsia="DengXian" w:hAnsi="Times New Roman" w:cs="Times New Roman"/>
                <w:color w:val="000000"/>
                <w:sz w:val="20"/>
                <w:szCs w:val="20"/>
              </w:rPr>
              <w:t>119.28</w:t>
            </w:r>
          </w:p>
        </w:tc>
      </w:tr>
      <w:tr w:rsidR="00947AD7" w:rsidRPr="00DE4724" w14:paraId="67192F74" w14:textId="77777777" w:rsidTr="00B92C06">
        <w:trPr>
          <w:trHeight w:val="278"/>
        </w:trPr>
        <w:tc>
          <w:tcPr>
            <w:tcW w:w="0" w:type="auto"/>
            <w:vMerge/>
          </w:tcPr>
          <w:p w14:paraId="6C8D9D47" w14:textId="77777777" w:rsidR="00947AD7" w:rsidRPr="00DE4724" w:rsidRDefault="00947AD7" w:rsidP="00CD2A22">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39893A7A" w14:textId="7A501048" w:rsidR="00947AD7" w:rsidRPr="00DE4724" w:rsidRDefault="00947AD7" w:rsidP="00CD2A22">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609520FA" w14:textId="7F592D99" w:rsidR="00947AD7" w:rsidRPr="00DE4724" w:rsidRDefault="00947AD7" w:rsidP="00CD2A22">
            <w:pPr>
              <w:widowControl/>
              <w:jc w:val="center"/>
              <w:rPr>
                <w:rFonts w:ascii="Times New Roman" w:eastAsia="DengXian" w:hAnsi="Times New Roman" w:cs="Times New Roman"/>
                <w:b/>
                <w:bCs/>
                <w:kern w:val="0"/>
                <w:sz w:val="20"/>
                <w:szCs w:val="20"/>
              </w:rPr>
            </w:pPr>
            <w:r w:rsidRPr="00B92C06">
              <w:rPr>
                <w:rFonts w:ascii="Times New Roman" w:eastAsia="DengXian" w:hAnsi="Times New Roman" w:cs="Times New Roman"/>
                <w:b/>
                <w:bCs/>
                <w:kern w:val="0"/>
                <w:sz w:val="20"/>
                <w:szCs w:val="20"/>
              </w:rPr>
              <w:t>50%</w:t>
            </w:r>
          </w:p>
        </w:tc>
        <w:tc>
          <w:tcPr>
            <w:tcW w:w="0" w:type="auto"/>
            <w:shd w:val="clear" w:color="auto" w:fill="auto"/>
            <w:vAlign w:val="center"/>
          </w:tcPr>
          <w:p w14:paraId="541EFBAC" w14:textId="15679F43" w:rsidR="00947AD7" w:rsidRPr="00B92C06" w:rsidRDefault="00947AD7" w:rsidP="00B92C06">
            <w:pPr>
              <w:jc w:val="center"/>
              <w:rPr>
                <w:rFonts w:ascii="Times New Roman" w:hAnsi="Times New Roman" w:cs="Times New Roman"/>
                <w:sz w:val="20"/>
                <w:szCs w:val="20"/>
              </w:rPr>
            </w:pPr>
            <w:r>
              <w:rPr>
                <w:rFonts w:ascii="Times New Roman" w:hAnsi="Times New Roman" w:cs="Times New Roman"/>
                <w:color w:val="000000"/>
                <w:sz w:val="20"/>
                <w:szCs w:val="20"/>
              </w:rPr>
              <w:t xml:space="preserve">341.41 </w:t>
            </w:r>
          </w:p>
        </w:tc>
        <w:tc>
          <w:tcPr>
            <w:tcW w:w="0" w:type="auto"/>
            <w:shd w:val="clear" w:color="auto" w:fill="auto"/>
            <w:vAlign w:val="center"/>
          </w:tcPr>
          <w:p w14:paraId="43A9E20E" w14:textId="460A17C2" w:rsidR="00947AD7" w:rsidRPr="00B92C06" w:rsidRDefault="00947AD7" w:rsidP="00B92C06">
            <w:pPr>
              <w:jc w:val="center"/>
              <w:rPr>
                <w:rFonts w:ascii="Times New Roman" w:hAnsi="Times New Roman" w:cs="Times New Roman"/>
                <w:sz w:val="20"/>
                <w:szCs w:val="20"/>
              </w:rPr>
            </w:pPr>
            <w:r>
              <w:rPr>
                <w:rFonts w:ascii="Times New Roman" w:hAnsi="Times New Roman" w:cs="Times New Roman"/>
                <w:color w:val="000000"/>
                <w:sz w:val="20"/>
                <w:szCs w:val="20"/>
              </w:rPr>
              <w:t xml:space="preserve">295.85 </w:t>
            </w:r>
          </w:p>
        </w:tc>
        <w:tc>
          <w:tcPr>
            <w:tcW w:w="0" w:type="auto"/>
            <w:shd w:val="clear" w:color="auto" w:fill="auto"/>
            <w:vAlign w:val="center"/>
          </w:tcPr>
          <w:p w14:paraId="6752147E" w14:textId="49CD3C6B" w:rsidR="00947AD7" w:rsidRPr="00B92C06" w:rsidRDefault="00947AD7" w:rsidP="00947AD7">
            <w:pPr>
              <w:jc w:val="center"/>
              <w:rPr>
                <w:rFonts w:ascii="Times New Roman" w:hAnsi="Times New Roman" w:cs="Times New Roman"/>
                <w:sz w:val="20"/>
                <w:szCs w:val="20"/>
              </w:rPr>
            </w:pPr>
            <w:r>
              <w:rPr>
                <w:rFonts w:ascii="Times New Roman" w:hAnsi="Times New Roman" w:cs="Times New Roman"/>
                <w:color w:val="000000"/>
                <w:sz w:val="20"/>
                <w:szCs w:val="20"/>
              </w:rPr>
              <w:t xml:space="preserve">194.07 </w:t>
            </w:r>
          </w:p>
        </w:tc>
        <w:tc>
          <w:tcPr>
            <w:tcW w:w="0" w:type="auto"/>
            <w:shd w:val="clear" w:color="auto" w:fill="auto"/>
            <w:vAlign w:val="center"/>
          </w:tcPr>
          <w:p w14:paraId="52E904B5" w14:textId="1D6844FF" w:rsidR="00947AD7" w:rsidRPr="00B92C06" w:rsidRDefault="00947AD7" w:rsidP="00B92C06">
            <w:pPr>
              <w:jc w:val="center"/>
              <w:rPr>
                <w:rFonts w:ascii="Times New Roman" w:hAnsi="Times New Roman" w:cs="Times New Roman"/>
                <w:sz w:val="20"/>
                <w:szCs w:val="20"/>
              </w:rPr>
            </w:pPr>
            <w:r w:rsidRPr="00B92C06">
              <w:rPr>
                <w:rFonts w:ascii="Times New Roman" w:eastAsia="DengXian" w:hAnsi="Times New Roman" w:cs="Times New Roman"/>
                <w:color w:val="000000"/>
                <w:sz w:val="20"/>
                <w:szCs w:val="20"/>
              </w:rPr>
              <w:t>349.88</w:t>
            </w:r>
          </w:p>
        </w:tc>
        <w:tc>
          <w:tcPr>
            <w:tcW w:w="0" w:type="auto"/>
            <w:shd w:val="clear" w:color="auto" w:fill="auto"/>
            <w:vAlign w:val="center"/>
          </w:tcPr>
          <w:p w14:paraId="506672EA" w14:textId="442BAE98" w:rsidR="00947AD7" w:rsidRPr="00B92C06" w:rsidRDefault="00947AD7" w:rsidP="00B92C06">
            <w:pPr>
              <w:jc w:val="center"/>
              <w:rPr>
                <w:rFonts w:ascii="Times New Roman" w:hAnsi="Times New Roman" w:cs="Times New Roman"/>
                <w:sz w:val="20"/>
                <w:szCs w:val="20"/>
              </w:rPr>
            </w:pPr>
            <w:r w:rsidRPr="00B92C06">
              <w:rPr>
                <w:rFonts w:ascii="Times New Roman" w:eastAsia="DengXian" w:hAnsi="Times New Roman" w:cs="Times New Roman"/>
                <w:color w:val="000000"/>
                <w:sz w:val="20"/>
                <w:szCs w:val="20"/>
              </w:rPr>
              <w:t>264.97</w:t>
            </w:r>
          </w:p>
        </w:tc>
        <w:tc>
          <w:tcPr>
            <w:tcW w:w="0" w:type="auto"/>
            <w:shd w:val="clear" w:color="auto" w:fill="auto"/>
            <w:vAlign w:val="center"/>
          </w:tcPr>
          <w:p w14:paraId="055348B6" w14:textId="5AD5C5BF" w:rsidR="00947AD7" w:rsidRPr="00B92C06" w:rsidRDefault="00947AD7" w:rsidP="00B92C06">
            <w:pPr>
              <w:jc w:val="center"/>
              <w:rPr>
                <w:rFonts w:ascii="Times New Roman" w:hAnsi="Times New Roman" w:cs="Times New Roman"/>
                <w:sz w:val="20"/>
                <w:szCs w:val="20"/>
              </w:rPr>
            </w:pPr>
            <w:r w:rsidRPr="00B92C06">
              <w:rPr>
                <w:rFonts w:ascii="Times New Roman" w:eastAsia="DengXian" w:hAnsi="Times New Roman" w:cs="Times New Roman"/>
                <w:color w:val="000000"/>
                <w:sz w:val="20"/>
                <w:szCs w:val="20"/>
              </w:rPr>
              <w:t>169.32</w:t>
            </w:r>
          </w:p>
        </w:tc>
      </w:tr>
      <w:tr w:rsidR="00947AD7" w:rsidRPr="00DE4724" w14:paraId="1A8232D3" w14:textId="77777777" w:rsidTr="00B92C06">
        <w:trPr>
          <w:trHeight w:val="278"/>
        </w:trPr>
        <w:tc>
          <w:tcPr>
            <w:tcW w:w="0" w:type="auto"/>
            <w:vMerge/>
          </w:tcPr>
          <w:p w14:paraId="5F56CCEB" w14:textId="77777777" w:rsidR="00947AD7" w:rsidRPr="00DE4724" w:rsidRDefault="00947AD7" w:rsidP="00CD2A22">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5A01101F" w14:textId="0FD7A80E" w:rsidR="00947AD7" w:rsidRPr="00DE4724" w:rsidRDefault="00947AD7" w:rsidP="00CD2A22">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75D4638E" w14:textId="1B3748A9" w:rsidR="00947AD7" w:rsidRPr="00DE4724" w:rsidRDefault="00947AD7" w:rsidP="00CD2A22">
            <w:pPr>
              <w:widowControl/>
              <w:jc w:val="center"/>
              <w:rPr>
                <w:rFonts w:ascii="Times New Roman" w:eastAsia="DengXian" w:hAnsi="Times New Roman" w:cs="Times New Roman"/>
                <w:b/>
                <w:bCs/>
                <w:kern w:val="0"/>
                <w:sz w:val="20"/>
                <w:szCs w:val="20"/>
              </w:rPr>
            </w:pPr>
            <w:r w:rsidRPr="00B92C06">
              <w:rPr>
                <w:rFonts w:ascii="Times New Roman" w:eastAsia="DengXian" w:hAnsi="Times New Roman" w:cs="Times New Roman"/>
                <w:b/>
                <w:bCs/>
                <w:kern w:val="0"/>
                <w:sz w:val="20"/>
                <w:szCs w:val="20"/>
              </w:rPr>
              <w:t>95%</w:t>
            </w:r>
          </w:p>
        </w:tc>
        <w:tc>
          <w:tcPr>
            <w:tcW w:w="0" w:type="auto"/>
            <w:shd w:val="clear" w:color="auto" w:fill="auto"/>
            <w:vAlign w:val="center"/>
          </w:tcPr>
          <w:p w14:paraId="6FFC26CF" w14:textId="7C964BC6" w:rsidR="00947AD7" w:rsidRPr="00B92C06" w:rsidRDefault="00947AD7" w:rsidP="00B92C06">
            <w:pPr>
              <w:jc w:val="center"/>
              <w:rPr>
                <w:rFonts w:ascii="Times New Roman" w:hAnsi="Times New Roman" w:cs="Times New Roman"/>
                <w:sz w:val="20"/>
                <w:szCs w:val="20"/>
              </w:rPr>
            </w:pPr>
            <w:r>
              <w:rPr>
                <w:rFonts w:ascii="Times New Roman" w:hAnsi="Times New Roman" w:cs="Times New Roman"/>
                <w:color w:val="000000"/>
                <w:sz w:val="20"/>
                <w:szCs w:val="20"/>
              </w:rPr>
              <w:t xml:space="preserve">361.10 </w:t>
            </w:r>
          </w:p>
        </w:tc>
        <w:tc>
          <w:tcPr>
            <w:tcW w:w="0" w:type="auto"/>
            <w:shd w:val="clear" w:color="auto" w:fill="auto"/>
            <w:vAlign w:val="center"/>
          </w:tcPr>
          <w:p w14:paraId="3769C684" w14:textId="09F63A7C" w:rsidR="00947AD7" w:rsidRPr="00B92C06" w:rsidRDefault="00947AD7" w:rsidP="00B92C06">
            <w:pPr>
              <w:jc w:val="center"/>
              <w:rPr>
                <w:rFonts w:ascii="Times New Roman" w:hAnsi="Times New Roman" w:cs="Times New Roman"/>
                <w:sz w:val="20"/>
                <w:szCs w:val="20"/>
              </w:rPr>
            </w:pPr>
            <w:r>
              <w:rPr>
                <w:rFonts w:ascii="Times New Roman" w:hAnsi="Times New Roman" w:cs="Times New Roman"/>
                <w:color w:val="000000"/>
                <w:sz w:val="20"/>
                <w:szCs w:val="20"/>
              </w:rPr>
              <w:t xml:space="preserve">343.20 </w:t>
            </w:r>
          </w:p>
        </w:tc>
        <w:tc>
          <w:tcPr>
            <w:tcW w:w="0" w:type="auto"/>
            <w:shd w:val="clear" w:color="auto" w:fill="auto"/>
            <w:vAlign w:val="center"/>
          </w:tcPr>
          <w:p w14:paraId="6FF17E68" w14:textId="7E2517E3" w:rsidR="00947AD7" w:rsidRPr="00B92C06" w:rsidRDefault="00947AD7" w:rsidP="00B92C06">
            <w:pPr>
              <w:jc w:val="center"/>
              <w:rPr>
                <w:rFonts w:ascii="Times New Roman" w:hAnsi="Times New Roman" w:cs="Times New Roman"/>
                <w:sz w:val="20"/>
                <w:szCs w:val="20"/>
              </w:rPr>
            </w:pPr>
            <w:r>
              <w:rPr>
                <w:rFonts w:ascii="Times New Roman" w:hAnsi="Times New Roman" w:cs="Times New Roman"/>
                <w:color w:val="000000"/>
                <w:sz w:val="20"/>
                <w:szCs w:val="20"/>
              </w:rPr>
              <w:t xml:space="preserve">262.10 </w:t>
            </w:r>
          </w:p>
        </w:tc>
        <w:tc>
          <w:tcPr>
            <w:tcW w:w="0" w:type="auto"/>
            <w:shd w:val="clear" w:color="auto" w:fill="auto"/>
            <w:vAlign w:val="center"/>
          </w:tcPr>
          <w:p w14:paraId="1E8B4E6D" w14:textId="561029FF" w:rsidR="00947AD7" w:rsidRPr="00B92C06" w:rsidRDefault="00947AD7" w:rsidP="00B92C06">
            <w:pPr>
              <w:jc w:val="center"/>
              <w:rPr>
                <w:rFonts w:ascii="Times New Roman" w:hAnsi="Times New Roman" w:cs="Times New Roman"/>
                <w:sz w:val="20"/>
                <w:szCs w:val="20"/>
              </w:rPr>
            </w:pPr>
            <w:r w:rsidRPr="00B92C06">
              <w:rPr>
                <w:rFonts w:ascii="Times New Roman" w:eastAsia="DengXian" w:hAnsi="Times New Roman" w:cs="Times New Roman"/>
                <w:color w:val="000000"/>
                <w:sz w:val="20"/>
                <w:szCs w:val="20"/>
              </w:rPr>
              <w:t>366.09</w:t>
            </w:r>
          </w:p>
        </w:tc>
        <w:tc>
          <w:tcPr>
            <w:tcW w:w="0" w:type="auto"/>
            <w:shd w:val="clear" w:color="auto" w:fill="auto"/>
            <w:vAlign w:val="center"/>
          </w:tcPr>
          <w:p w14:paraId="614C5BA0" w14:textId="4527EDE8" w:rsidR="00947AD7" w:rsidRPr="00B92C06" w:rsidRDefault="00947AD7" w:rsidP="00B92C06">
            <w:pPr>
              <w:jc w:val="center"/>
              <w:rPr>
                <w:rFonts w:ascii="Times New Roman" w:hAnsi="Times New Roman" w:cs="Times New Roman"/>
                <w:sz w:val="20"/>
                <w:szCs w:val="20"/>
              </w:rPr>
            </w:pPr>
            <w:r w:rsidRPr="00B92C06">
              <w:rPr>
                <w:rFonts w:ascii="Times New Roman" w:eastAsia="DengXian" w:hAnsi="Times New Roman" w:cs="Times New Roman"/>
                <w:color w:val="000000"/>
                <w:sz w:val="20"/>
                <w:szCs w:val="20"/>
              </w:rPr>
              <w:t>289.76</w:t>
            </w:r>
          </w:p>
        </w:tc>
        <w:tc>
          <w:tcPr>
            <w:tcW w:w="0" w:type="auto"/>
            <w:shd w:val="clear" w:color="auto" w:fill="auto"/>
            <w:vAlign w:val="center"/>
          </w:tcPr>
          <w:p w14:paraId="4963F386" w14:textId="27DEC80E" w:rsidR="00947AD7" w:rsidRPr="00B92C06" w:rsidRDefault="00947AD7" w:rsidP="00B92C06">
            <w:pPr>
              <w:jc w:val="center"/>
              <w:rPr>
                <w:rFonts w:ascii="Times New Roman" w:hAnsi="Times New Roman" w:cs="Times New Roman"/>
                <w:sz w:val="20"/>
                <w:szCs w:val="20"/>
              </w:rPr>
            </w:pPr>
            <w:r w:rsidRPr="00B92C06">
              <w:rPr>
                <w:rFonts w:ascii="Times New Roman" w:eastAsia="DengXian" w:hAnsi="Times New Roman" w:cs="Times New Roman"/>
                <w:color w:val="000000"/>
                <w:sz w:val="20"/>
                <w:szCs w:val="20"/>
              </w:rPr>
              <w:t>218.66</w:t>
            </w:r>
          </w:p>
        </w:tc>
      </w:tr>
      <w:tr w:rsidR="00947AD7" w:rsidRPr="00DE4724" w14:paraId="0D64E38F" w14:textId="77777777" w:rsidTr="00807668">
        <w:trPr>
          <w:trHeight w:val="278"/>
        </w:trPr>
        <w:tc>
          <w:tcPr>
            <w:tcW w:w="0" w:type="auto"/>
            <w:vMerge w:val="restart"/>
            <w:vAlign w:val="center"/>
          </w:tcPr>
          <w:p w14:paraId="43519117" w14:textId="02865F01" w:rsidR="00947AD7" w:rsidRPr="00B92C06" w:rsidRDefault="00947AD7" w:rsidP="00CD2A22">
            <w:pPr>
              <w:widowControl/>
              <w:jc w:val="center"/>
              <w:rPr>
                <w:rFonts w:ascii="Times New Roman" w:eastAsia="DengXian" w:hAnsi="Times New Roman" w:cs="Times New Roman"/>
                <w:b/>
                <w:bCs/>
                <w:kern w:val="0"/>
                <w:sz w:val="20"/>
                <w:szCs w:val="20"/>
              </w:rPr>
            </w:pPr>
            <w:r w:rsidRPr="006F6D43">
              <w:rPr>
                <w:rFonts w:ascii="Times New Roman" w:eastAsia="DengXian" w:hAnsi="Times New Roman" w:cs="Times New Roman"/>
                <w:b/>
                <w:bCs/>
                <w:kern w:val="0"/>
                <w:sz w:val="18"/>
                <w:szCs w:val="18"/>
              </w:rPr>
              <w:t>Baseline</w:t>
            </w:r>
          </w:p>
        </w:tc>
        <w:tc>
          <w:tcPr>
            <w:tcW w:w="0" w:type="auto"/>
            <w:vMerge w:val="restart"/>
            <w:shd w:val="clear" w:color="auto" w:fill="auto"/>
            <w:vAlign w:val="center"/>
          </w:tcPr>
          <w:p w14:paraId="1D3AE7BB" w14:textId="2000372E" w:rsidR="00947AD7" w:rsidRPr="00DE4724" w:rsidRDefault="00947AD7" w:rsidP="00CD2A22">
            <w:pPr>
              <w:widowControl/>
              <w:jc w:val="center"/>
              <w:rPr>
                <w:rFonts w:ascii="Times New Roman" w:eastAsia="DengXian" w:hAnsi="Times New Roman" w:cs="Times New Roman"/>
                <w:b/>
                <w:bCs/>
                <w:kern w:val="0"/>
                <w:sz w:val="20"/>
                <w:szCs w:val="20"/>
              </w:rPr>
            </w:pPr>
            <w:r w:rsidRPr="00B92C06">
              <w:rPr>
                <w:rFonts w:ascii="Times New Roman" w:eastAsia="DengXian" w:hAnsi="Times New Roman" w:cs="Times New Roman"/>
                <w:b/>
                <w:bCs/>
                <w:kern w:val="0"/>
                <w:sz w:val="20"/>
                <w:szCs w:val="20"/>
              </w:rPr>
              <w:t xml:space="preserve">DL packet-Latency </w:t>
            </w:r>
            <w:r w:rsidRPr="00B92C06">
              <w:rPr>
                <w:rFonts w:ascii="Times New Roman" w:eastAsia="DengXian" w:hAnsi="Times New Roman" w:cs="Times New Roman"/>
                <w:b/>
                <w:bCs/>
                <w:color w:val="000000"/>
                <w:kern w:val="0"/>
                <w:sz w:val="20"/>
                <w:szCs w:val="20"/>
              </w:rPr>
              <w:t>CDF</w:t>
            </w:r>
          </w:p>
        </w:tc>
        <w:tc>
          <w:tcPr>
            <w:tcW w:w="0" w:type="auto"/>
            <w:shd w:val="clear" w:color="auto" w:fill="auto"/>
            <w:vAlign w:val="center"/>
            <w:hideMark/>
          </w:tcPr>
          <w:p w14:paraId="77D8A00F" w14:textId="51450005" w:rsidR="00947AD7" w:rsidRPr="00DE4724" w:rsidRDefault="00947AD7" w:rsidP="00CD2A22">
            <w:pPr>
              <w:widowControl/>
              <w:jc w:val="center"/>
              <w:rPr>
                <w:rFonts w:ascii="Times New Roman" w:eastAsia="DengXian" w:hAnsi="Times New Roman" w:cs="Times New Roman"/>
                <w:b/>
                <w:bCs/>
                <w:kern w:val="0"/>
                <w:sz w:val="20"/>
                <w:szCs w:val="20"/>
              </w:rPr>
            </w:pPr>
            <w:r w:rsidRPr="00B92C06">
              <w:rPr>
                <w:rFonts w:ascii="Times New Roman" w:eastAsia="DengXian" w:hAnsi="Times New Roman" w:cs="Times New Roman"/>
                <w:b/>
                <w:bCs/>
                <w:kern w:val="0"/>
                <w:sz w:val="20"/>
                <w:szCs w:val="20"/>
              </w:rPr>
              <w:t>Mean</w:t>
            </w:r>
          </w:p>
        </w:tc>
        <w:tc>
          <w:tcPr>
            <w:tcW w:w="0" w:type="auto"/>
            <w:shd w:val="clear" w:color="auto" w:fill="auto"/>
            <w:vAlign w:val="center"/>
          </w:tcPr>
          <w:p w14:paraId="4C816951" w14:textId="0C12531D" w:rsidR="00947AD7" w:rsidRPr="00B92C06" w:rsidRDefault="00947AD7" w:rsidP="00947AD7">
            <w:pPr>
              <w:jc w:val="center"/>
              <w:rPr>
                <w:rFonts w:ascii="Times New Roman" w:hAnsi="Times New Roman" w:cs="Times New Roman"/>
                <w:sz w:val="20"/>
                <w:szCs w:val="20"/>
              </w:rPr>
            </w:pPr>
            <w:r>
              <w:rPr>
                <w:rFonts w:ascii="Times New Roman" w:hAnsi="Times New Roman" w:cs="Times New Roman"/>
                <w:color w:val="000000"/>
                <w:sz w:val="20"/>
                <w:szCs w:val="20"/>
              </w:rPr>
              <w:t xml:space="preserve">6.68 </w:t>
            </w:r>
          </w:p>
        </w:tc>
        <w:tc>
          <w:tcPr>
            <w:tcW w:w="0" w:type="auto"/>
            <w:shd w:val="clear" w:color="auto" w:fill="auto"/>
            <w:vAlign w:val="center"/>
          </w:tcPr>
          <w:p w14:paraId="1BB22AA9" w14:textId="6A1AA472" w:rsidR="00947AD7" w:rsidRPr="00B92C06" w:rsidRDefault="00947AD7" w:rsidP="00947AD7">
            <w:pPr>
              <w:jc w:val="center"/>
              <w:rPr>
                <w:rFonts w:ascii="Times New Roman" w:hAnsi="Times New Roman" w:cs="Times New Roman"/>
                <w:sz w:val="20"/>
                <w:szCs w:val="20"/>
              </w:rPr>
            </w:pPr>
            <w:r>
              <w:rPr>
                <w:rFonts w:ascii="Times New Roman" w:hAnsi="Times New Roman" w:cs="Times New Roman"/>
                <w:color w:val="000000"/>
                <w:sz w:val="20"/>
                <w:szCs w:val="20"/>
              </w:rPr>
              <w:t xml:space="preserve">9.38 </w:t>
            </w:r>
          </w:p>
        </w:tc>
        <w:tc>
          <w:tcPr>
            <w:tcW w:w="0" w:type="auto"/>
            <w:shd w:val="clear" w:color="auto" w:fill="auto"/>
            <w:vAlign w:val="center"/>
          </w:tcPr>
          <w:p w14:paraId="1D1B4DE5" w14:textId="3E57D04D" w:rsidR="00947AD7" w:rsidRPr="00B92C06" w:rsidRDefault="00947AD7" w:rsidP="00947AD7">
            <w:pPr>
              <w:jc w:val="center"/>
              <w:rPr>
                <w:rFonts w:ascii="Times New Roman" w:hAnsi="Times New Roman" w:cs="Times New Roman"/>
                <w:sz w:val="20"/>
                <w:szCs w:val="20"/>
              </w:rPr>
            </w:pPr>
            <w:r>
              <w:rPr>
                <w:rFonts w:ascii="Times New Roman" w:hAnsi="Times New Roman" w:cs="Times New Roman"/>
                <w:color w:val="000000"/>
                <w:sz w:val="20"/>
                <w:szCs w:val="20"/>
              </w:rPr>
              <w:t xml:space="preserve">20.82 </w:t>
            </w:r>
          </w:p>
        </w:tc>
        <w:tc>
          <w:tcPr>
            <w:tcW w:w="0" w:type="auto"/>
            <w:shd w:val="clear" w:color="auto" w:fill="auto"/>
            <w:vAlign w:val="center"/>
          </w:tcPr>
          <w:p w14:paraId="3B87FC05" w14:textId="28AD94B5" w:rsidR="00947AD7" w:rsidRPr="00B92C06" w:rsidRDefault="00947AD7" w:rsidP="00B92C06">
            <w:pPr>
              <w:jc w:val="center"/>
              <w:rPr>
                <w:rFonts w:ascii="Times New Roman" w:hAnsi="Times New Roman" w:cs="Times New Roman"/>
                <w:sz w:val="20"/>
                <w:szCs w:val="20"/>
              </w:rPr>
            </w:pPr>
            <w:r w:rsidRPr="00B92C06">
              <w:rPr>
                <w:rFonts w:ascii="Times New Roman" w:eastAsia="DengXian" w:hAnsi="Times New Roman" w:cs="Times New Roman"/>
                <w:color w:val="000000"/>
                <w:sz w:val="20"/>
                <w:szCs w:val="20"/>
              </w:rPr>
              <w:t>6.64</w:t>
            </w:r>
          </w:p>
        </w:tc>
        <w:tc>
          <w:tcPr>
            <w:tcW w:w="0" w:type="auto"/>
            <w:shd w:val="clear" w:color="auto" w:fill="auto"/>
            <w:vAlign w:val="center"/>
          </w:tcPr>
          <w:p w14:paraId="6ADC1DA3" w14:textId="262EB281" w:rsidR="00947AD7" w:rsidRPr="00B92C06" w:rsidRDefault="00947AD7" w:rsidP="00B92C06">
            <w:pPr>
              <w:jc w:val="center"/>
              <w:rPr>
                <w:rFonts w:ascii="Times New Roman" w:hAnsi="Times New Roman" w:cs="Times New Roman"/>
                <w:sz w:val="20"/>
                <w:szCs w:val="20"/>
              </w:rPr>
            </w:pPr>
            <w:r w:rsidRPr="00B92C06">
              <w:rPr>
                <w:rFonts w:ascii="Times New Roman" w:eastAsia="DengXian" w:hAnsi="Times New Roman" w:cs="Times New Roman"/>
                <w:color w:val="000000"/>
                <w:sz w:val="20"/>
                <w:szCs w:val="20"/>
              </w:rPr>
              <w:t>9.14</w:t>
            </w:r>
          </w:p>
        </w:tc>
        <w:tc>
          <w:tcPr>
            <w:tcW w:w="0" w:type="auto"/>
            <w:shd w:val="clear" w:color="auto" w:fill="auto"/>
            <w:vAlign w:val="center"/>
          </w:tcPr>
          <w:p w14:paraId="1969DD8B" w14:textId="6882D507" w:rsidR="00947AD7" w:rsidRPr="00B92C06" w:rsidRDefault="00947AD7" w:rsidP="00B92C06">
            <w:pPr>
              <w:jc w:val="center"/>
              <w:rPr>
                <w:rFonts w:ascii="Times New Roman" w:hAnsi="Times New Roman" w:cs="Times New Roman"/>
                <w:sz w:val="20"/>
                <w:szCs w:val="20"/>
              </w:rPr>
            </w:pPr>
            <w:r w:rsidRPr="00B92C06">
              <w:rPr>
                <w:rFonts w:ascii="Times New Roman" w:eastAsia="DengXian" w:hAnsi="Times New Roman" w:cs="Times New Roman"/>
                <w:color w:val="000000"/>
                <w:sz w:val="20"/>
                <w:szCs w:val="20"/>
              </w:rPr>
              <w:t>18.06</w:t>
            </w:r>
          </w:p>
        </w:tc>
      </w:tr>
      <w:tr w:rsidR="00947AD7" w:rsidRPr="00DE4724" w14:paraId="762E5C84" w14:textId="77777777" w:rsidTr="00807668">
        <w:trPr>
          <w:trHeight w:val="278"/>
        </w:trPr>
        <w:tc>
          <w:tcPr>
            <w:tcW w:w="0" w:type="auto"/>
            <w:vMerge/>
            <w:vAlign w:val="center"/>
          </w:tcPr>
          <w:p w14:paraId="1BA7F8A0" w14:textId="77777777" w:rsidR="00947AD7" w:rsidRPr="00DE4724" w:rsidRDefault="00947AD7" w:rsidP="00CD2A22">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727A920E" w14:textId="2B37EDBB" w:rsidR="00947AD7" w:rsidRPr="00DE4724" w:rsidRDefault="00947AD7" w:rsidP="00CD2A22">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63420A43" w14:textId="353005BD" w:rsidR="00947AD7" w:rsidRPr="00DE4724" w:rsidRDefault="00947AD7" w:rsidP="00CD2A22">
            <w:pPr>
              <w:widowControl/>
              <w:jc w:val="center"/>
              <w:rPr>
                <w:rFonts w:ascii="Times New Roman" w:eastAsia="DengXian" w:hAnsi="Times New Roman" w:cs="Times New Roman"/>
                <w:b/>
                <w:bCs/>
                <w:kern w:val="0"/>
                <w:sz w:val="20"/>
                <w:szCs w:val="20"/>
              </w:rPr>
            </w:pPr>
            <w:r w:rsidRPr="00B92C06">
              <w:rPr>
                <w:rFonts w:ascii="Times New Roman" w:eastAsia="DengXian" w:hAnsi="Times New Roman" w:cs="Times New Roman"/>
                <w:b/>
                <w:bCs/>
                <w:kern w:val="0"/>
                <w:sz w:val="20"/>
                <w:szCs w:val="20"/>
              </w:rPr>
              <w:t>5%</w:t>
            </w:r>
          </w:p>
        </w:tc>
        <w:tc>
          <w:tcPr>
            <w:tcW w:w="0" w:type="auto"/>
            <w:shd w:val="clear" w:color="auto" w:fill="auto"/>
            <w:vAlign w:val="center"/>
          </w:tcPr>
          <w:p w14:paraId="77908AD2" w14:textId="07A9D658" w:rsidR="00947AD7" w:rsidRPr="00B92C06" w:rsidRDefault="00947AD7" w:rsidP="00947AD7">
            <w:pPr>
              <w:jc w:val="center"/>
              <w:rPr>
                <w:rFonts w:ascii="Times New Roman" w:hAnsi="Times New Roman" w:cs="Times New Roman"/>
                <w:sz w:val="20"/>
                <w:szCs w:val="20"/>
              </w:rPr>
            </w:pPr>
            <w:r>
              <w:rPr>
                <w:rFonts w:ascii="Times New Roman" w:hAnsi="Times New Roman" w:cs="Times New Roman"/>
                <w:color w:val="000000"/>
                <w:sz w:val="20"/>
                <w:szCs w:val="20"/>
              </w:rPr>
              <w:t xml:space="preserve">5.95 </w:t>
            </w:r>
          </w:p>
        </w:tc>
        <w:tc>
          <w:tcPr>
            <w:tcW w:w="0" w:type="auto"/>
            <w:shd w:val="clear" w:color="auto" w:fill="auto"/>
            <w:vAlign w:val="center"/>
          </w:tcPr>
          <w:p w14:paraId="7F2A9C5C" w14:textId="5CB6A246" w:rsidR="00947AD7" w:rsidRPr="00B92C06" w:rsidRDefault="00947AD7" w:rsidP="00947AD7">
            <w:pPr>
              <w:jc w:val="center"/>
              <w:rPr>
                <w:rFonts w:ascii="Times New Roman" w:hAnsi="Times New Roman" w:cs="Times New Roman"/>
                <w:sz w:val="20"/>
                <w:szCs w:val="20"/>
              </w:rPr>
            </w:pPr>
            <w:r>
              <w:rPr>
                <w:rFonts w:ascii="Times New Roman" w:hAnsi="Times New Roman" w:cs="Times New Roman"/>
                <w:color w:val="000000"/>
                <w:sz w:val="20"/>
                <w:szCs w:val="20"/>
              </w:rPr>
              <w:t xml:space="preserve">5.97 </w:t>
            </w:r>
          </w:p>
        </w:tc>
        <w:tc>
          <w:tcPr>
            <w:tcW w:w="0" w:type="auto"/>
            <w:shd w:val="clear" w:color="auto" w:fill="auto"/>
            <w:vAlign w:val="center"/>
          </w:tcPr>
          <w:p w14:paraId="20BD8237" w14:textId="6B43D5AA" w:rsidR="00947AD7" w:rsidRPr="00B92C06" w:rsidRDefault="00947AD7" w:rsidP="00B92C06">
            <w:pPr>
              <w:jc w:val="center"/>
              <w:rPr>
                <w:rFonts w:ascii="Times New Roman" w:hAnsi="Times New Roman" w:cs="Times New Roman"/>
                <w:sz w:val="20"/>
                <w:szCs w:val="20"/>
              </w:rPr>
            </w:pPr>
            <w:r>
              <w:rPr>
                <w:rFonts w:ascii="Times New Roman" w:hAnsi="Times New Roman" w:cs="Times New Roman"/>
                <w:color w:val="000000"/>
                <w:sz w:val="20"/>
                <w:szCs w:val="20"/>
              </w:rPr>
              <w:t xml:space="preserve">6.06 </w:t>
            </w:r>
          </w:p>
        </w:tc>
        <w:tc>
          <w:tcPr>
            <w:tcW w:w="0" w:type="auto"/>
            <w:shd w:val="clear" w:color="auto" w:fill="auto"/>
            <w:vAlign w:val="center"/>
          </w:tcPr>
          <w:p w14:paraId="21393726" w14:textId="7E336965" w:rsidR="00947AD7" w:rsidRPr="00B92C06" w:rsidRDefault="00947AD7" w:rsidP="00B92C06">
            <w:pPr>
              <w:jc w:val="center"/>
              <w:rPr>
                <w:rFonts w:ascii="Times New Roman" w:hAnsi="Times New Roman" w:cs="Times New Roman"/>
                <w:sz w:val="20"/>
                <w:szCs w:val="20"/>
              </w:rPr>
            </w:pPr>
            <w:r w:rsidRPr="00B92C06">
              <w:rPr>
                <w:rFonts w:ascii="Times New Roman" w:eastAsia="DengXian" w:hAnsi="Times New Roman" w:cs="Times New Roman"/>
                <w:color w:val="000000"/>
                <w:sz w:val="20"/>
                <w:szCs w:val="20"/>
              </w:rPr>
              <w:t>5.04</w:t>
            </w:r>
          </w:p>
        </w:tc>
        <w:tc>
          <w:tcPr>
            <w:tcW w:w="0" w:type="auto"/>
            <w:shd w:val="clear" w:color="auto" w:fill="auto"/>
            <w:vAlign w:val="center"/>
          </w:tcPr>
          <w:p w14:paraId="2B056501" w14:textId="155F5190" w:rsidR="00947AD7" w:rsidRPr="00B92C06" w:rsidRDefault="00947AD7" w:rsidP="00B92C06">
            <w:pPr>
              <w:jc w:val="center"/>
              <w:rPr>
                <w:rFonts w:ascii="Times New Roman" w:hAnsi="Times New Roman" w:cs="Times New Roman"/>
                <w:sz w:val="20"/>
                <w:szCs w:val="20"/>
              </w:rPr>
            </w:pPr>
            <w:r w:rsidRPr="00B92C06">
              <w:rPr>
                <w:rFonts w:ascii="Times New Roman" w:eastAsia="DengXian" w:hAnsi="Times New Roman" w:cs="Times New Roman"/>
                <w:color w:val="000000"/>
                <w:sz w:val="20"/>
                <w:szCs w:val="20"/>
              </w:rPr>
              <w:t>5.09</w:t>
            </w:r>
          </w:p>
        </w:tc>
        <w:tc>
          <w:tcPr>
            <w:tcW w:w="0" w:type="auto"/>
            <w:shd w:val="clear" w:color="auto" w:fill="auto"/>
            <w:vAlign w:val="center"/>
          </w:tcPr>
          <w:p w14:paraId="090093AF" w14:textId="04C8BD2F" w:rsidR="00947AD7" w:rsidRPr="00B92C06" w:rsidRDefault="00947AD7" w:rsidP="00B92C06">
            <w:pPr>
              <w:jc w:val="center"/>
              <w:rPr>
                <w:rFonts w:ascii="Times New Roman" w:hAnsi="Times New Roman" w:cs="Times New Roman"/>
                <w:sz w:val="20"/>
                <w:szCs w:val="20"/>
              </w:rPr>
            </w:pPr>
            <w:r w:rsidRPr="00B92C06">
              <w:rPr>
                <w:rFonts w:ascii="Times New Roman" w:eastAsia="DengXian" w:hAnsi="Times New Roman" w:cs="Times New Roman"/>
                <w:color w:val="000000"/>
                <w:sz w:val="20"/>
                <w:szCs w:val="20"/>
              </w:rPr>
              <w:t>5.23</w:t>
            </w:r>
          </w:p>
        </w:tc>
      </w:tr>
      <w:tr w:rsidR="00947AD7" w:rsidRPr="00DE4724" w14:paraId="528408BA" w14:textId="77777777" w:rsidTr="00807668">
        <w:trPr>
          <w:trHeight w:val="278"/>
        </w:trPr>
        <w:tc>
          <w:tcPr>
            <w:tcW w:w="0" w:type="auto"/>
            <w:vMerge/>
            <w:vAlign w:val="center"/>
          </w:tcPr>
          <w:p w14:paraId="2C8E3A8E" w14:textId="77777777" w:rsidR="00947AD7" w:rsidRPr="00DE4724" w:rsidRDefault="00947AD7" w:rsidP="00CD2A22">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6BA019C7" w14:textId="15F9D5DD" w:rsidR="00947AD7" w:rsidRPr="00DE4724" w:rsidRDefault="00947AD7" w:rsidP="00CD2A22">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7809E1CC" w14:textId="037B51C9" w:rsidR="00947AD7" w:rsidRPr="00DE4724" w:rsidRDefault="00947AD7" w:rsidP="00CD2A22">
            <w:pPr>
              <w:widowControl/>
              <w:jc w:val="center"/>
              <w:rPr>
                <w:rFonts w:ascii="Times New Roman" w:eastAsia="DengXian" w:hAnsi="Times New Roman" w:cs="Times New Roman"/>
                <w:b/>
                <w:bCs/>
                <w:kern w:val="0"/>
                <w:sz w:val="20"/>
                <w:szCs w:val="20"/>
              </w:rPr>
            </w:pPr>
            <w:r w:rsidRPr="00B92C06">
              <w:rPr>
                <w:rFonts w:ascii="Times New Roman" w:eastAsia="DengXian" w:hAnsi="Times New Roman" w:cs="Times New Roman"/>
                <w:b/>
                <w:bCs/>
                <w:kern w:val="0"/>
                <w:sz w:val="20"/>
                <w:szCs w:val="20"/>
              </w:rPr>
              <w:t>50%</w:t>
            </w:r>
          </w:p>
        </w:tc>
        <w:tc>
          <w:tcPr>
            <w:tcW w:w="0" w:type="auto"/>
            <w:shd w:val="clear" w:color="auto" w:fill="auto"/>
            <w:vAlign w:val="center"/>
          </w:tcPr>
          <w:p w14:paraId="2E284EB7" w14:textId="61E4CC4F" w:rsidR="00947AD7" w:rsidRPr="00B92C06" w:rsidRDefault="00947AD7" w:rsidP="00947AD7">
            <w:pPr>
              <w:jc w:val="center"/>
              <w:rPr>
                <w:rFonts w:ascii="Times New Roman" w:hAnsi="Times New Roman" w:cs="Times New Roman"/>
                <w:sz w:val="20"/>
                <w:szCs w:val="20"/>
              </w:rPr>
            </w:pPr>
            <w:r>
              <w:rPr>
                <w:rFonts w:ascii="Times New Roman" w:hAnsi="Times New Roman" w:cs="Times New Roman"/>
                <w:color w:val="000000"/>
                <w:sz w:val="20"/>
                <w:szCs w:val="20"/>
              </w:rPr>
              <w:t xml:space="preserve">6.21 </w:t>
            </w:r>
          </w:p>
        </w:tc>
        <w:tc>
          <w:tcPr>
            <w:tcW w:w="0" w:type="auto"/>
            <w:shd w:val="clear" w:color="auto" w:fill="auto"/>
            <w:vAlign w:val="center"/>
          </w:tcPr>
          <w:p w14:paraId="5B6082D8" w14:textId="18C17893" w:rsidR="00947AD7" w:rsidRPr="00B92C06" w:rsidRDefault="00947AD7" w:rsidP="00B92C06">
            <w:pPr>
              <w:jc w:val="center"/>
              <w:rPr>
                <w:rFonts w:ascii="Times New Roman" w:hAnsi="Times New Roman" w:cs="Times New Roman"/>
                <w:sz w:val="20"/>
                <w:szCs w:val="20"/>
              </w:rPr>
            </w:pPr>
            <w:r>
              <w:rPr>
                <w:rFonts w:ascii="Times New Roman" w:hAnsi="Times New Roman" w:cs="Times New Roman"/>
                <w:color w:val="000000"/>
                <w:sz w:val="20"/>
                <w:szCs w:val="20"/>
              </w:rPr>
              <w:t xml:space="preserve">6.38 </w:t>
            </w:r>
          </w:p>
        </w:tc>
        <w:tc>
          <w:tcPr>
            <w:tcW w:w="0" w:type="auto"/>
            <w:shd w:val="clear" w:color="auto" w:fill="auto"/>
            <w:vAlign w:val="center"/>
          </w:tcPr>
          <w:p w14:paraId="2088736F" w14:textId="6DA4DF5D" w:rsidR="00947AD7" w:rsidRPr="00B92C06" w:rsidRDefault="00947AD7" w:rsidP="00B92C06">
            <w:pPr>
              <w:jc w:val="center"/>
              <w:rPr>
                <w:rFonts w:ascii="Times New Roman" w:hAnsi="Times New Roman" w:cs="Times New Roman"/>
                <w:sz w:val="20"/>
                <w:szCs w:val="20"/>
              </w:rPr>
            </w:pPr>
            <w:r>
              <w:rPr>
                <w:rFonts w:ascii="Times New Roman" w:hAnsi="Times New Roman" w:cs="Times New Roman"/>
                <w:color w:val="000000"/>
                <w:sz w:val="20"/>
                <w:szCs w:val="20"/>
              </w:rPr>
              <w:t xml:space="preserve">12.90 </w:t>
            </w:r>
          </w:p>
        </w:tc>
        <w:tc>
          <w:tcPr>
            <w:tcW w:w="0" w:type="auto"/>
            <w:shd w:val="clear" w:color="auto" w:fill="auto"/>
            <w:vAlign w:val="center"/>
          </w:tcPr>
          <w:p w14:paraId="2DC1306F" w14:textId="240E6C92" w:rsidR="00947AD7" w:rsidRPr="00B92C06" w:rsidRDefault="00947AD7" w:rsidP="00B92C06">
            <w:pPr>
              <w:jc w:val="center"/>
              <w:rPr>
                <w:rFonts w:ascii="Times New Roman" w:hAnsi="Times New Roman" w:cs="Times New Roman"/>
                <w:sz w:val="20"/>
                <w:szCs w:val="20"/>
              </w:rPr>
            </w:pPr>
            <w:r w:rsidRPr="00B92C06">
              <w:rPr>
                <w:rFonts w:ascii="Times New Roman" w:eastAsia="DengXian" w:hAnsi="Times New Roman" w:cs="Times New Roman"/>
                <w:color w:val="000000"/>
                <w:sz w:val="20"/>
                <w:szCs w:val="20"/>
              </w:rPr>
              <w:t>5.43</w:t>
            </w:r>
          </w:p>
        </w:tc>
        <w:tc>
          <w:tcPr>
            <w:tcW w:w="0" w:type="auto"/>
            <w:shd w:val="clear" w:color="auto" w:fill="auto"/>
            <w:vAlign w:val="center"/>
          </w:tcPr>
          <w:p w14:paraId="676BD442" w14:textId="5867F53A" w:rsidR="00947AD7" w:rsidRPr="00B92C06" w:rsidRDefault="00947AD7" w:rsidP="00B92C06">
            <w:pPr>
              <w:jc w:val="center"/>
              <w:rPr>
                <w:rFonts w:ascii="Times New Roman" w:hAnsi="Times New Roman" w:cs="Times New Roman"/>
                <w:sz w:val="20"/>
                <w:szCs w:val="20"/>
              </w:rPr>
            </w:pPr>
            <w:r w:rsidRPr="00B92C06">
              <w:rPr>
                <w:rFonts w:ascii="Times New Roman" w:eastAsia="DengXian" w:hAnsi="Times New Roman" w:cs="Times New Roman"/>
                <w:color w:val="000000"/>
                <w:sz w:val="20"/>
                <w:szCs w:val="20"/>
              </w:rPr>
              <w:t>7.31</w:t>
            </w:r>
          </w:p>
        </w:tc>
        <w:tc>
          <w:tcPr>
            <w:tcW w:w="0" w:type="auto"/>
            <w:shd w:val="clear" w:color="auto" w:fill="auto"/>
            <w:vAlign w:val="center"/>
          </w:tcPr>
          <w:p w14:paraId="2EBAE230" w14:textId="2737AA42" w:rsidR="00947AD7" w:rsidRPr="00B92C06" w:rsidRDefault="00947AD7" w:rsidP="00B92C06">
            <w:pPr>
              <w:jc w:val="center"/>
              <w:rPr>
                <w:rFonts w:ascii="Times New Roman" w:hAnsi="Times New Roman" w:cs="Times New Roman"/>
                <w:sz w:val="20"/>
                <w:szCs w:val="20"/>
              </w:rPr>
            </w:pPr>
            <w:r w:rsidRPr="00B92C06">
              <w:rPr>
                <w:rFonts w:ascii="Times New Roman" w:eastAsia="DengXian" w:hAnsi="Times New Roman" w:cs="Times New Roman"/>
                <w:color w:val="000000"/>
                <w:sz w:val="20"/>
                <w:szCs w:val="20"/>
              </w:rPr>
              <w:t>11.17</w:t>
            </w:r>
          </w:p>
        </w:tc>
      </w:tr>
      <w:tr w:rsidR="00947AD7" w:rsidRPr="00DE4724" w14:paraId="6EF45F36" w14:textId="77777777" w:rsidTr="00807668">
        <w:trPr>
          <w:trHeight w:val="278"/>
        </w:trPr>
        <w:tc>
          <w:tcPr>
            <w:tcW w:w="0" w:type="auto"/>
            <w:vMerge/>
            <w:vAlign w:val="center"/>
          </w:tcPr>
          <w:p w14:paraId="480C639C" w14:textId="77777777" w:rsidR="00947AD7" w:rsidRPr="00DE4724" w:rsidRDefault="00947AD7" w:rsidP="00CD2A22">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2E4FB7BD" w14:textId="6769270F" w:rsidR="00947AD7" w:rsidRPr="00DE4724" w:rsidRDefault="00947AD7" w:rsidP="00CD2A22">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4348A447" w14:textId="08DBCF6F" w:rsidR="00947AD7" w:rsidRPr="00DE4724" w:rsidRDefault="00947AD7" w:rsidP="00CD2A22">
            <w:pPr>
              <w:widowControl/>
              <w:jc w:val="center"/>
              <w:rPr>
                <w:rFonts w:ascii="Times New Roman" w:eastAsia="DengXian" w:hAnsi="Times New Roman" w:cs="Times New Roman"/>
                <w:b/>
                <w:bCs/>
                <w:kern w:val="0"/>
                <w:sz w:val="20"/>
                <w:szCs w:val="20"/>
              </w:rPr>
            </w:pPr>
            <w:r w:rsidRPr="00B92C06">
              <w:rPr>
                <w:rFonts w:ascii="Times New Roman" w:eastAsia="DengXian" w:hAnsi="Times New Roman" w:cs="Times New Roman"/>
                <w:b/>
                <w:bCs/>
                <w:kern w:val="0"/>
                <w:sz w:val="20"/>
                <w:szCs w:val="20"/>
              </w:rPr>
              <w:t>95%</w:t>
            </w:r>
          </w:p>
        </w:tc>
        <w:tc>
          <w:tcPr>
            <w:tcW w:w="0" w:type="auto"/>
            <w:shd w:val="clear" w:color="auto" w:fill="auto"/>
            <w:vAlign w:val="center"/>
          </w:tcPr>
          <w:p w14:paraId="54D310BB" w14:textId="1FBD316D" w:rsidR="00947AD7" w:rsidRPr="00B92C06" w:rsidRDefault="00947AD7" w:rsidP="00947AD7">
            <w:pPr>
              <w:jc w:val="center"/>
              <w:rPr>
                <w:rFonts w:ascii="Times New Roman" w:hAnsi="Times New Roman" w:cs="Times New Roman"/>
                <w:sz w:val="20"/>
                <w:szCs w:val="20"/>
              </w:rPr>
            </w:pPr>
            <w:r>
              <w:rPr>
                <w:rFonts w:ascii="Times New Roman" w:hAnsi="Times New Roman" w:cs="Times New Roman"/>
                <w:color w:val="000000"/>
                <w:sz w:val="20"/>
                <w:szCs w:val="20"/>
              </w:rPr>
              <w:t xml:space="preserve">10.83 </w:t>
            </w:r>
          </w:p>
        </w:tc>
        <w:tc>
          <w:tcPr>
            <w:tcW w:w="0" w:type="auto"/>
            <w:shd w:val="clear" w:color="auto" w:fill="auto"/>
            <w:vAlign w:val="center"/>
          </w:tcPr>
          <w:p w14:paraId="4035C713" w14:textId="6DFD6DCD" w:rsidR="00947AD7" w:rsidRPr="00B92C06" w:rsidRDefault="00947AD7" w:rsidP="00B92C06">
            <w:pPr>
              <w:jc w:val="center"/>
              <w:rPr>
                <w:rFonts w:ascii="Times New Roman" w:hAnsi="Times New Roman" w:cs="Times New Roman"/>
                <w:sz w:val="20"/>
                <w:szCs w:val="20"/>
              </w:rPr>
            </w:pPr>
            <w:r>
              <w:rPr>
                <w:rFonts w:ascii="Times New Roman" w:hAnsi="Times New Roman" w:cs="Times New Roman"/>
                <w:color w:val="000000"/>
                <w:sz w:val="20"/>
                <w:szCs w:val="20"/>
              </w:rPr>
              <w:t xml:space="preserve">20.65 </w:t>
            </w:r>
          </w:p>
        </w:tc>
        <w:tc>
          <w:tcPr>
            <w:tcW w:w="0" w:type="auto"/>
            <w:shd w:val="clear" w:color="auto" w:fill="auto"/>
            <w:vAlign w:val="center"/>
          </w:tcPr>
          <w:p w14:paraId="6A230861" w14:textId="3E5F1BF2" w:rsidR="00947AD7" w:rsidRPr="00B92C06" w:rsidRDefault="00947AD7" w:rsidP="00B92C06">
            <w:pPr>
              <w:jc w:val="center"/>
              <w:rPr>
                <w:rFonts w:ascii="Times New Roman" w:hAnsi="Times New Roman" w:cs="Times New Roman"/>
                <w:sz w:val="20"/>
                <w:szCs w:val="20"/>
              </w:rPr>
            </w:pPr>
            <w:r>
              <w:rPr>
                <w:rFonts w:ascii="Times New Roman" w:hAnsi="Times New Roman" w:cs="Times New Roman"/>
                <w:color w:val="000000"/>
                <w:sz w:val="20"/>
                <w:szCs w:val="20"/>
              </w:rPr>
              <w:t xml:space="preserve">63.67 </w:t>
            </w:r>
          </w:p>
        </w:tc>
        <w:tc>
          <w:tcPr>
            <w:tcW w:w="0" w:type="auto"/>
            <w:shd w:val="clear" w:color="auto" w:fill="auto"/>
            <w:vAlign w:val="center"/>
          </w:tcPr>
          <w:p w14:paraId="5D056154" w14:textId="1D8B66F1" w:rsidR="00947AD7" w:rsidRPr="00B92C06" w:rsidRDefault="00947AD7" w:rsidP="00B92C06">
            <w:pPr>
              <w:jc w:val="center"/>
              <w:rPr>
                <w:rFonts w:ascii="Times New Roman" w:hAnsi="Times New Roman" w:cs="Times New Roman"/>
                <w:sz w:val="20"/>
                <w:szCs w:val="20"/>
              </w:rPr>
            </w:pPr>
            <w:r w:rsidRPr="00B92C06">
              <w:rPr>
                <w:rFonts w:ascii="Times New Roman" w:eastAsia="DengXian" w:hAnsi="Times New Roman" w:cs="Times New Roman"/>
                <w:color w:val="000000"/>
                <w:sz w:val="20"/>
                <w:szCs w:val="20"/>
              </w:rPr>
              <w:t>16.48</w:t>
            </w:r>
          </w:p>
        </w:tc>
        <w:tc>
          <w:tcPr>
            <w:tcW w:w="0" w:type="auto"/>
            <w:shd w:val="clear" w:color="auto" w:fill="auto"/>
            <w:vAlign w:val="center"/>
          </w:tcPr>
          <w:p w14:paraId="3273C987" w14:textId="07F8F18A" w:rsidR="00947AD7" w:rsidRPr="00B92C06" w:rsidRDefault="00947AD7" w:rsidP="00B92C06">
            <w:pPr>
              <w:jc w:val="center"/>
              <w:rPr>
                <w:rFonts w:ascii="Times New Roman" w:hAnsi="Times New Roman" w:cs="Times New Roman"/>
                <w:sz w:val="20"/>
                <w:szCs w:val="20"/>
              </w:rPr>
            </w:pPr>
            <w:r w:rsidRPr="00B92C06">
              <w:rPr>
                <w:rFonts w:ascii="Times New Roman" w:eastAsia="DengXian" w:hAnsi="Times New Roman" w:cs="Times New Roman"/>
                <w:color w:val="000000"/>
                <w:sz w:val="20"/>
                <w:szCs w:val="20"/>
              </w:rPr>
              <w:t>30.48</w:t>
            </w:r>
          </w:p>
        </w:tc>
        <w:tc>
          <w:tcPr>
            <w:tcW w:w="0" w:type="auto"/>
            <w:shd w:val="clear" w:color="auto" w:fill="auto"/>
            <w:vAlign w:val="center"/>
          </w:tcPr>
          <w:p w14:paraId="1F071D1B" w14:textId="7456E145" w:rsidR="00947AD7" w:rsidRPr="00B92C06" w:rsidRDefault="00947AD7" w:rsidP="00B92C06">
            <w:pPr>
              <w:jc w:val="center"/>
              <w:rPr>
                <w:rFonts w:ascii="Times New Roman" w:hAnsi="Times New Roman" w:cs="Times New Roman"/>
                <w:sz w:val="20"/>
                <w:szCs w:val="20"/>
              </w:rPr>
            </w:pPr>
            <w:r w:rsidRPr="00B92C06">
              <w:rPr>
                <w:rFonts w:ascii="Times New Roman" w:eastAsia="DengXian" w:hAnsi="Times New Roman" w:cs="Times New Roman"/>
                <w:color w:val="000000"/>
                <w:sz w:val="20"/>
                <w:szCs w:val="20"/>
              </w:rPr>
              <w:t>100.52</w:t>
            </w:r>
          </w:p>
        </w:tc>
      </w:tr>
      <w:tr w:rsidR="00947AD7" w:rsidRPr="00DE4724" w14:paraId="55EE61CC" w14:textId="77777777" w:rsidTr="00807668">
        <w:trPr>
          <w:trHeight w:val="278"/>
        </w:trPr>
        <w:tc>
          <w:tcPr>
            <w:tcW w:w="0" w:type="auto"/>
            <w:vMerge/>
            <w:vAlign w:val="center"/>
          </w:tcPr>
          <w:p w14:paraId="6A0FB345" w14:textId="77777777" w:rsidR="00947AD7" w:rsidRPr="00B92C06" w:rsidRDefault="00947AD7" w:rsidP="00CD2A22">
            <w:pPr>
              <w:widowControl/>
              <w:jc w:val="center"/>
              <w:rPr>
                <w:rFonts w:ascii="Times New Roman" w:eastAsia="DengXian" w:hAnsi="Times New Roman" w:cs="Times New Roman"/>
                <w:b/>
                <w:bCs/>
                <w:kern w:val="0"/>
                <w:sz w:val="20"/>
                <w:szCs w:val="20"/>
              </w:rPr>
            </w:pPr>
          </w:p>
        </w:tc>
        <w:tc>
          <w:tcPr>
            <w:tcW w:w="0" w:type="auto"/>
            <w:vMerge w:val="restart"/>
            <w:shd w:val="clear" w:color="auto" w:fill="auto"/>
            <w:vAlign w:val="center"/>
          </w:tcPr>
          <w:p w14:paraId="2FF5829E" w14:textId="1E562680" w:rsidR="00947AD7" w:rsidRPr="00DE4724" w:rsidRDefault="00947AD7" w:rsidP="00CD2A22">
            <w:pPr>
              <w:widowControl/>
              <w:jc w:val="center"/>
              <w:rPr>
                <w:rFonts w:ascii="Times New Roman" w:eastAsia="DengXian" w:hAnsi="Times New Roman" w:cs="Times New Roman"/>
                <w:b/>
                <w:bCs/>
                <w:kern w:val="0"/>
                <w:sz w:val="20"/>
                <w:szCs w:val="20"/>
              </w:rPr>
            </w:pPr>
            <w:r w:rsidRPr="00B92C06">
              <w:rPr>
                <w:rFonts w:ascii="Times New Roman" w:eastAsia="DengXian" w:hAnsi="Times New Roman" w:cs="Times New Roman"/>
                <w:b/>
                <w:bCs/>
                <w:kern w:val="0"/>
                <w:sz w:val="20"/>
                <w:szCs w:val="20"/>
              </w:rPr>
              <w:t xml:space="preserve">UL packet-Latency </w:t>
            </w:r>
            <w:r w:rsidRPr="00B92C06">
              <w:rPr>
                <w:rFonts w:ascii="Times New Roman" w:eastAsia="DengXian" w:hAnsi="Times New Roman" w:cs="Times New Roman"/>
                <w:b/>
                <w:bCs/>
                <w:color w:val="000000"/>
                <w:kern w:val="0"/>
                <w:sz w:val="20"/>
                <w:szCs w:val="20"/>
              </w:rPr>
              <w:t>CDF</w:t>
            </w:r>
          </w:p>
        </w:tc>
        <w:tc>
          <w:tcPr>
            <w:tcW w:w="0" w:type="auto"/>
            <w:shd w:val="clear" w:color="auto" w:fill="auto"/>
            <w:vAlign w:val="center"/>
            <w:hideMark/>
          </w:tcPr>
          <w:p w14:paraId="78A0C5BB" w14:textId="2C3D5F21" w:rsidR="00947AD7" w:rsidRPr="00DE4724" w:rsidRDefault="00947AD7" w:rsidP="00CD2A22">
            <w:pPr>
              <w:widowControl/>
              <w:jc w:val="center"/>
              <w:rPr>
                <w:rFonts w:ascii="Times New Roman" w:eastAsia="DengXian" w:hAnsi="Times New Roman" w:cs="Times New Roman"/>
                <w:b/>
                <w:bCs/>
                <w:kern w:val="0"/>
                <w:sz w:val="20"/>
                <w:szCs w:val="20"/>
              </w:rPr>
            </w:pPr>
            <w:r w:rsidRPr="00B92C06">
              <w:rPr>
                <w:rFonts w:ascii="Times New Roman" w:eastAsia="DengXian" w:hAnsi="Times New Roman" w:cs="Times New Roman"/>
                <w:b/>
                <w:bCs/>
                <w:kern w:val="0"/>
                <w:sz w:val="20"/>
                <w:szCs w:val="20"/>
              </w:rPr>
              <w:t>Mean</w:t>
            </w:r>
          </w:p>
        </w:tc>
        <w:tc>
          <w:tcPr>
            <w:tcW w:w="0" w:type="auto"/>
            <w:shd w:val="clear" w:color="auto" w:fill="auto"/>
            <w:vAlign w:val="center"/>
          </w:tcPr>
          <w:p w14:paraId="4ACE8B12" w14:textId="18CB323B" w:rsidR="00947AD7" w:rsidRPr="00B92C06" w:rsidRDefault="00947AD7" w:rsidP="00947AD7">
            <w:pPr>
              <w:jc w:val="center"/>
              <w:rPr>
                <w:rFonts w:ascii="Times New Roman" w:hAnsi="Times New Roman" w:cs="Times New Roman"/>
                <w:sz w:val="20"/>
                <w:szCs w:val="20"/>
              </w:rPr>
            </w:pPr>
            <w:r>
              <w:rPr>
                <w:rFonts w:ascii="Times New Roman" w:hAnsi="Times New Roman" w:cs="Times New Roman"/>
                <w:color w:val="000000"/>
                <w:sz w:val="20"/>
                <w:szCs w:val="20"/>
              </w:rPr>
              <w:t xml:space="preserve">11.28 </w:t>
            </w:r>
          </w:p>
        </w:tc>
        <w:tc>
          <w:tcPr>
            <w:tcW w:w="0" w:type="auto"/>
            <w:shd w:val="clear" w:color="auto" w:fill="auto"/>
            <w:vAlign w:val="center"/>
          </w:tcPr>
          <w:p w14:paraId="70BA2035" w14:textId="6F9F6D0B" w:rsidR="00947AD7" w:rsidRPr="00B92C06" w:rsidRDefault="00947AD7" w:rsidP="00B92C06">
            <w:pPr>
              <w:jc w:val="center"/>
              <w:rPr>
                <w:rFonts w:ascii="Times New Roman" w:hAnsi="Times New Roman" w:cs="Times New Roman"/>
                <w:sz w:val="20"/>
                <w:szCs w:val="20"/>
              </w:rPr>
            </w:pPr>
            <w:r>
              <w:rPr>
                <w:rFonts w:ascii="Times New Roman" w:hAnsi="Times New Roman" w:cs="Times New Roman"/>
                <w:color w:val="000000"/>
                <w:sz w:val="20"/>
                <w:szCs w:val="20"/>
              </w:rPr>
              <w:t xml:space="preserve">13.47 </w:t>
            </w:r>
          </w:p>
        </w:tc>
        <w:tc>
          <w:tcPr>
            <w:tcW w:w="0" w:type="auto"/>
            <w:shd w:val="clear" w:color="auto" w:fill="auto"/>
            <w:vAlign w:val="center"/>
          </w:tcPr>
          <w:p w14:paraId="2F7275F5" w14:textId="46967A5D" w:rsidR="00947AD7" w:rsidRPr="00B92C06" w:rsidRDefault="00947AD7" w:rsidP="00B92C06">
            <w:pPr>
              <w:jc w:val="center"/>
              <w:rPr>
                <w:rFonts w:ascii="Times New Roman" w:hAnsi="Times New Roman" w:cs="Times New Roman"/>
                <w:sz w:val="20"/>
                <w:szCs w:val="20"/>
              </w:rPr>
            </w:pPr>
            <w:r>
              <w:rPr>
                <w:rFonts w:ascii="Times New Roman" w:hAnsi="Times New Roman" w:cs="Times New Roman"/>
                <w:color w:val="000000"/>
                <w:sz w:val="20"/>
                <w:szCs w:val="20"/>
              </w:rPr>
              <w:t xml:space="preserve">23.74 </w:t>
            </w:r>
          </w:p>
        </w:tc>
        <w:tc>
          <w:tcPr>
            <w:tcW w:w="0" w:type="auto"/>
            <w:shd w:val="clear" w:color="auto" w:fill="auto"/>
            <w:vAlign w:val="center"/>
          </w:tcPr>
          <w:p w14:paraId="552416A3" w14:textId="440CFF5D" w:rsidR="00947AD7" w:rsidRPr="00B92C06" w:rsidRDefault="00947AD7" w:rsidP="00B92C06">
            <w:pPr>
              <w:jc w:val="center"/>
              <w:rPr>
                <w:rFonts w:ascii="Times New Roman" w:hAnsi="Times New Roman" w:cs="Times New Roman"/>
                <w:sz w:val="20"/>
                <w:szCs w:val="20"/>
              </w:rPr>
            </w:pPr>
            <w:r w:rsidRPr="00B92C06">
              <w:rPr>
                <w:rFonts w:ascii="Times New Roman" w:eastAsia="DengXian" w:hAnsi="Times New Roman" w:cs="Times New Roman"/>
                <w:color w:val="000000"/>
                <w:sz w:val="20"/>
                <w:szCs w:val="20"/>
              </w:rPr>
              <w:t>6.41</w:t>
            </w:r>
          </w:p>
        </w:tc>
        <w:tc>
          <w:tcPr>
            <w:tcW w:w="0" w:type="auto"/>
            <w:shd w:val="clear" w:color="auto" w:fill="auto"/>
            <w:vAlign w:val="center"/>
          </w:tcPr>
          <w:p w14:paraId="648554DD" w14:textId="41AD70D2" w:rsidR="00947AD7" w:rsidRPr="00B92C06" w:rsidRDefault="00947AD7" w:rsidP="00B92C06">
            <w:pPr>
              <w:jc w:val="center"/>
              <w:rPr>
                <w:rFonts w:ascii="Times New Roman" w:hAnsi="Times New Roman" w:cs="Times New Roman"/>
                <w:sz w:val="20"/>
                <w:szCs w:val="20"/>
              </w:rPr>
            </w:pPr>
            <w:r w:rsidRPr="00B92C06">
              <w:rPr>
                <w:rFonts w:ascii="Times New Roman" w:eastAsia="DengXian" w:hAnsi="Times New Roman" w:cs="Times New Roman"/>
                <w:color w:val="000000"/>
                <w:sz w:val="20"/>
                <w:szCs w:val="20"/>
              </w:rPr>
              <w:t>8.66</w:t>
            </w:r>
          </w:p>
        </w:tc>
        <w:tc>
          <w:tcPr>
            <w:tcW w:w="0" w:type="auto"/>
            <w:shd w:val="clear" w:color="auto" w:fill="auto"/>
            <w:vAlign w:val="center"/>
          </w:tcPr>
          <w:p w14:paraId="6A158078" w14:textId="35CE008E" w:rsidR="00947AD7" w:rsidRPr="00B92C06" w:rsidRDefault="00947AD7" w:rsidP="00B92C06">
            <w:pPr>
              <w:jc w:val="center"/>
              <w:rPr>
                <w:rFonts w:ascii="Times New Roman" w:hAnsi="Times New Roman" w:cs="Times New Roman"/>
                <w:sz w:val="20"/>
                <w:szCs w:val="20"/>
              </w:rPr>
            </w:pPr>
            <w:r w:rsidRPr="00B92C06">
              <w:rPr>
                <w:rFonts w:ascii="Times New Roman" w:eastAsia="DengXian" w:hAnsi="Times New Roman" w:cs="Times New Roman"/>
                <w:color w:val="000000"/>
                <w:sz w:val="20"/>
                <w:szCs w:val="20"/>
              </w:rPr>
              <w:t>18.04</w:t>
            </w:r>
          </w:p>
        </w:tc>
      </w:tr>
      <w:tr w:rsidR="00947AD7" w:rsidRPr="00DE4724" w14:paraId="38E7BE52" w14:textId="77777777" w:rsidTr="00B92C06">
        <w:trPr>
          <w:trHeight w:val="278"/>
        </w:trPr>
        <w:tc>
          <w:tcPr>
            <w:tcW w:w="0" w:type="auto"/>
            <w:vMerge/>
          </w:tcPr>
          <w:p w14:paraId="52B17D5A" w14:textId="77777777" w:rsidR="00947AD7" w:rsidRPr="00DE4724" w:rsidRDefault="00947AD7" w:rsidP="00CD2A22">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352A9FA9" w14:textId="775D55CC" w:rsidR="00947AD7" w:rsidRPr="00DE4724" w:rsidRDefault="00947AD7" w:rsidP="00CD2A22">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3F3BD3FC" w14:textId="7D43B8C9" w:rsidR="00947AD7" w:rsidRPr="00DE4724" w:rsidRDefault="00947AD7" w:rsidP="00CD2A22">
            <w:pPr>
              <w:widowControl/>
              <w:jc w:val="center"/>
              <w:rPr>
                <w:rFonts w:ascii="Times New Roman" w:eastAsia="DengXian" w:hAnsi="Times New Roman" w:cs="Times New Roman"/>
                <w:b/>
                <w:bCs/>
                <w:kern w:val="0"/>
                <w:sz w:val="20"/>
                <w:szCs w:val="20"/>
              </w:rPr>
            </w:pPr>
            <w:r w:rsidRPr="00B92C06">
              <w:rPr>
                <w:rFonts w:ascii="Times New Roman" w:eastAsia="DengXian" w:hAnsi="Times New Roman" w:cs="Times New Roman"/>
                <w:b/>
                <w:bCs/>
                <w:kern w:val="0"/>
                <w:sz w:val="20"/>
                <w:szCs w:val="20"/>
              </w:rPr>
              <w:t>5%</w:t>
            </w:r>
          </w:p>
        </w:tc>
        <w:tc>
          <w:tcPr>
            <w:tcW w:w="0" w:type="auto"/>
            <w:shd w:val="clear" w:color="auto" w:fill="auto"/>
            <w:vAlign w:val="center"/>
          </w:tcPr>
          <w:p w14:paraId="75405039" w14:textId="77AB7DC5" w:rsidR="00947AD7" w:rsidRPr="00B92C06" w:rsidRDefault="00947AD7" w:rsidP="00947AD7">
            <w:pPr>
              <w:jc w:val="center"/>
              <w:rPr>
                <w:rFonts w:ascii="Times New Roman" w:hAnsi="Times New Roman" w:cs="Times New Roman"/>
                <w:sz w:val="20"/>
                <w:szCs w:val="20"/>
              </w:rPr>
            </w:pPr>
            <w:r>
              <w:rPr>
                <w:rFonts w:ascii="Times New Roman" w:hAnsi="Times New Roman" w:cs="Times New Roman"/>
                <w:color w:val="000000"/>
                <w:sz w:val="20"/>
                <w:szCs w:val="20"/>
              </w:rPr>
              <w:t xml:space="preserve">10.17 </w:t>
            </w:r>
          </w:p>
        </w:tc>
        <w:tc>
          <w:tcPr>
            <w:tcW w:w="0" w:type="auto"/>
            <w:shd w:val="clear" w:color="auto" w:fill="auto"/>
            <w:vAlign w:val="center"/>
          </w:tcPr>
          <w:p w14:paraId="3F528734" w14:textId="1A2C9110" w:rsidR="00947AD7" w:rsidRPr="00B92C06" w:rsidRDefault="00947AD7" w:rsidP="00B92C06">
            <w:pPr>
              <w:jc w:val="center"/>
              <w:rPr>
                <w:rFonts w:ascii="Times New Roman" w:hAnsi="Times New Roman" w:cs="Times New Roman"/>
                <w:sz w:val="20"/>
                <w:szCs w:val="20"/>
              </w:rPr>
            </w:pPr>
            <w:r>
              <w:rPr>
                <w:rFonts w:ascii="Times New Roman" w:hAnsi="Times New Roman" w:cs="Times New Roman"/>
                <w:color w:val="000000"/>
                <w:sz w:val="20"/>
                <w:szCs w:val="20"/>
              </w:rPr>
              <w:t xml:space="preserve">10.17 </w:t>
            </w:r>
          </w:p>
        </w:tc>
        <w:tc>
          <w:tcPr>
            <w:tcW w:w="0" w:type="auto"/>
            <w:shd w:val="clear" w:color="auto" w:fill="auto"/>
            <w:vAlign w:val="center"/>
          </w:tcPr>
          <w:p w14:paraId="5C19B054" w14:textId="549C0548" w:rsidR="00947AD7" w:rsidRPr="00B92C06" w:rsidRDefault="00947AD7" w:rsidP="00B92C06">
            <w:pPr>
              <w:jc w:val="center"/>
              <w:rPr>
                <w:rFonts w:ascii="Times New Roman" w:hAnsi="Times New Roman" w:cs="Times New Roman"/>
                <w:sz w:val="20"/>
                <w:szCs w:val="20"/>
              </w:rPr>
            </w:pPr>
            <w:r>
              <w:rPr>
                <w:rFonts w:ascii="Times New Roman" w:hAnsi="Times New Roman" w:cs="Times New Roman"/>
                <w:color w:val="000000"/>
                <w:sz w:val="20"/>
                <w:szCs w:val="20"/>
              </w:rPr>
              <w:t xml:space="preserve">10.20 </w:t>
            </w:r>
          </w:p>
        </w:tc>
        <w:tc>
          <w:tcPr>
            <w:tcW w:w="0" w:type="auto"/>
            <w:shd w:val="clear" w:color="auto" w:fill="auto"/>
            <w:vAlign w:val="center"/>
          </w:tcPr>
          <w:p w14:paraId="608E6992" w14:textId="3AF82060" w:rsidR="00947AD7" w:rsidRPr="00B92C06" w:rsidRDefault="00947AD7" w:rsidP="00B92C06">
            <w:pPr>
              <w:jc w:val="center"/>
              <w:rPr>
                <w:rFonts w:ascii="Times New Roman" w:hAnsi="Times New Roman" w:cs="Times New Roman"/>
                <w:sz w:val="20"/>
                <w:szCs w:val="20"/>
              </w:rPr>
            </w:pPr>
            <w:r w:rsidRPr="00B92C06">
              <w:rPr>
                <w:rFonts w:ascii="Times New Roman" w:eastAsia="DengXian" w:hAnsi="Times New Roman" w:cs="Times New Roman"/>
                <w:color w:val="000000"/>
                <w:sz w:val="20"/>
                <w:szCs w:val="20"/>
              </w:rPr>
              <w:t>5.11</w:t>
            </w:r>
          </w:p>
        </w:tc>
        <w:tc>
          <w:tcPr>
            <w:tcW w:w="0" w:type="auto"/>
            <w:shd w:val="clear" w:color="auto" w:fill="auto"/>
            <w:vAlign w:val="center"/>
          </w:tcPr>
          <w:p w14:paraId="5274E4D3" w14:textId="5BFEE614" w:rsidR="00947AD7" w:rsidRPr="00B92C06" w:rsidRDefault="00947AD7" w:rsidP="00B92C06">
            <w:pPr>
              <w:jc w:val="center"/>
              <w:rPr>
                <w:rFonts w:ascii="Times New Roman" w:hAnsi="Times New Roman" w:cs="Times New Roman"/>
                <w:sz w:val="20"/>
                <w:szCs w:val="20"/>
              </w:rPr>
            </w:pPr>
            <w:r w:rsidRPr="00B92C06">
              <w:rPr>
                <w:rFonts w:ascii="Times New Roman" w:eastAsia="DengXian" w:hAnsi="Times New Roman" w:cs="Times New Roman"/>
                <w:color w:val="000000"/>
                <w:sz w:val="20"/>
                <w:szCs w:val="20"/>
              </w:rPr>
              <w:t>5.16</w:t>
            </w:r>
          </w:p>
        </w:tc>
        <w:tc>
          <w:tcPr>
            <w:tcW w:w="0" w:type="auto"/>
            <w:shd w:val="clear" w:color="auto" w:fill="auto"/>
            <w:vAlign w:val="center"/>
          </w:tcPr>
          <w:p w14:paraId="697B43DF" w14:textId="5CCD79FC" w:rsidR="00947AD7" w:rsidRPr="00B92C06" w:rsidRDefault="00947AD7" w:rsidP="00B92C06">
            <w:pPr>
              <w:jc w:val="center"/>
              <w:rPr>
                <w:rFonts w:ascii="Times New Roman" w:hAnsi="Times New Roman" w:cs="Times New Roman"/>
                <w:sz w:val="20"/>
                <w:szCs w:val="20"/>
              </w:rPr>
            </w:pPr>
            <w:r w:rsidRPr="00B92C06">
              <w:rPr>
                <w:rFonts w:ascii="Times New Roman" w:eastAsia="DengXian" w:hAnsi="Times New Roman" w:cs="Times New Roman"/>
                <w:color w:val="000000"/>
                <w:sz w:val="20"/>
                <w:szCs w:val="20"/>
              </w:rPr>
              <w:t>5.44</w:t>
            </w:r>
          </w:p>
        </w:tc>
      </w:tr>
      <w:tr w:rsidR="00947AD7" w:rsidRPr="00DE4724" w14:paraId="14A3987B" w14:textId="77777777" w:rsidTr="00B92C06">
        <w:trPr>
          <w:trHeight w:val="278"/>
        </w:trPr>
        <w:tc>
          <w:tcPr>
            <w:tcW w:w="0" w:type="auto"/>
            <w:vMerge/>
          </w:tcPr>
          <w:p w14:paraId="16D873E9" w14:textId="77777777" w:rsidR="00947AD7" w:rsidRPr="00DE4724" w:rsidRDefault="00947AD7" w:rsidP="00CD2A22">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2D7D1061" w14:textId="7E22C47A" w:rsidR="00947AD7" w:rsidRPr="00DE4724" w:rsidRDefault="00947AD7" w:rsidP="00CD2A22">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31EA22BE" w14:textId="7F2C9098" w:rsidR="00947AD7" w:rsidRPr="00DE4724" w:rsidRDefault="00947AD7" w:rsidP="00CD2A22">
            <w:pPr>
              <w:widowControl/>
              <w:jc w:val="center"/>
              <w:rPr>
                <w:rFonts w:ascii="Times New Roman" w:eastAsia="DengXian" w:hAnsi="Times New Roman" w:cs="Times New Roman"/>
                <w:b/>
                <w:bCs/>
                <w:kern w:val="0"/>
                <w:sz w:val="20"/>
                <w:szCs w:val="20"/>
              </w:rPr>
            </w:pPr>
            <w:r w:rsidRPr="00B92C06">
              <w:rPr>
                <w:rFonts w:ascii="Times New Roman" w:eastAsia="DengXian" w:hAnsi="Times New Roman" w:cs="Times New Roman"/>
                <w:b/>
                <w:bCs/>
                <w:kern w:val="0"/>
                <w:sz w:val="20"/>
                <w:szCs w:val="20"/>
              </w:rPr>
              <w:t>50%</w:t>
            </w:r>
          </w:p>
        </w:tc>
        <w:tc>
          <w:tcPr>
            <w:tcW w:w="0" w:type="auto"/>
            <w:shd w:val="clear" w:color="auto" w:fill="auto"/>
            <w:vAlign w:val="center"/>
          </w:tcPr>
          <w:p w14:paraId="7E43B421" w14:textId="4E85484D" w:rsidR="00947AD7" w:rsidRPr="00B92C06" w:rsidRDefault="00947AD7" w:rsidP="00B92C06">
            <w:pPr>
              <w:jc w:val="center"/>
              <w:rPr>
                <w:rFonts w:ascii="Times New Roman" w:hAnsi="Times New Roman" w:cs="Times New Roman"/>
                <w:sz w:val="20"/>
                <w:szCs w:val="20"/>
              </w:rPr>
            </w:pPr>
            <w:r>
              <w:rPr>
                <w:rFonts w:ascii="Times New Roman" w:hAnsi="Times New Roman" w:cs="Times New Roman"/>
                <w:color w:val="000000"/>
                <w:sz w:val="20"/>
                <w:szCs w:val="20"/>
              </w:rPr>
              <w:t xml:space="preserve">10.40 </w:t>
            </w:r>
          </w:p>
        </w:tc>
        <w:tc>
          <w:tcPr>
            <w:tcW w:w="0" w:type="auto"/>
            <w:shd w:val="clear" w:color="auto" w:fill="auto"/>
            <w:vAlign w:val="center"/>
          </w:tcPr>
          <w:p w14:paraId="06623F6B" w14:textId="54907E54" w:rsidR="00947AD7" w:rsidRPr="00B92C06" w:rsidRDefault="00947AD7" w:rsidP="00B92C06">
            <w:pPr>
              <w:jc w:val="center"/>
              <w:rPr>
                <w:rFonts w:ascii="Times New Roman" w:hAnsi="Times New Roman" w:cs="Times New Roman"/>
                <w:sz w:val="20"/>
                <w:szCs w:val="20"/>
              </w:rPr>
            </w:pPr>
            <w:r>
              <w:rPr>
                <w:rFonts w:ascii="Times New Roman" w:hAnsi="Times New Roman" w:cs="Times New Roman"/>
                <w:color w:val="000000"/>
                <w:sz w:val="20"/>
                <w:szCs w:val="20"/>
              </w:rPr>
              <w:t xml:space="preserve">10.49 </w:t>
            </w:r>
          </w:p>
        </w:tc>
        <w:tc>
          <w:tcPr>
            <w:tcW w:w="0" w:type="auto"/>
            <w:shd w:val="clear" w:color="auto" w:fill="auto"/>
            <w:vAlign w:val="center"/>
          </w:tcPr>
          <w:p w14:paraId="02278EDE" w14:textId="51C3EC73" w:rsidR="00947AD7" w:rsidRPr="00B92C06" w:rsidRDefault="00947AD7" w:rsidP="00B92C06">
            <w:pPr>
              <w:jc w:val="center"/>
              <w:rPr>
                <w:rFonts w:ascii="Times New Roman" w:hAnsi="Times New Roman" w:cs="Times New Roman"/>
                <w:sz w:val="20"/>
                <w:szCs w:val="20"/>
              </w:rPr>
            </w:pPr>
            <w:r>
              <w:rPr>
                <w:rFonts w:ascii="Times New Roman" w:hAnsi="Times New Roman" w:cs="Times New Roman"/>
                <w:color w:val="000000"/>
                <w:sz w:val="20"/>
                <w:szCs w:val="20"/>
              </w:rPr>
              <w:t xml:space="preserve">15.66 </w:t>
            </w:r>
          </w:p>
        </w:tc>
        <w:tc>
          <w:tcPr>
            <w:tcW w:w="0" w:type="auto"/>
            <w:shd w:val="clear" w:color="auto" w:fill="auto"/>
            <w:vAlign w:val="center"/>
          </w:tcPr>
          <w:p w14:paraId="42A08775" w14:textId="51CDA7E4" w:rsidR="00947AD7" w:rsidRPr="00B92C06" w:rsidRDefault="00947AD7" w:rsidP="00B92C06">
            <w:pPr>
              <w:jc w:val="center"/>
              <w:rPr>
                <w:rFonts w:ascii="Times New Roman" w:hAnsi="Times New Roman" w:cs="Times New Roman"/>
                <w:sz w:val="20"/>
                <w:szCs w:val="20"/>
              </w:rPr>
            </w:pPr>
            <w:r w:rsidRPr="00B92C06">
              <w:rPr>
                <w:rFonts w:ascii="Times New Roman" w:eastAsia="DengXian" w:hAnsi="Times New Roman" w:cs="Times New Roman"/>
                <w:color w:val="000000"/>
                <w:sz w:val="20"/>
                <w:szCs w:val="20"/>
              </w:rPr>
              <w:t>5.45</w:t>
            </w:r>
          </w:p>
        </w:tc>
        <w:tc>
          <w:tcPr>
            <w:tcW w:w="0" w:type="auto"/>
            <w:shd w:val="clear" w:color="auto" w:fill="auto"/>
            <w:vAlign w:val="center"/>
          </w:tcPr>
          <w:p w14:paraId="23795ED0" w14:textId="59AEAC85" w:rsidR="00947AD7" w:rsidRPr="00B92C06" w:rsidRDefault="00947AD7" w:rsidP="00B92C06">
            <w:pPr>
              <w:jc w:val="center"/>
              <w:rPr>
                <w:rFonts w:ascii="Times New Roman" w:hAnsi="Times New Roman" w:cs="Times New Roman"/>
                <w:sz w:val="20"/>
                <w:szCs w:val="20"/>
              </w:rPr>
            </w:pPr>
            <w:r w:rsidRPr="00B92C06">
              <w:rPr>
                <w:rFonts w:ascii="Times New Roman" w:eastAsia="DengXian" w:hAnsi="Times New Roman" w:cs="Times New Roman"/>
                <w:color w:val="000000"/>
                <w:sz w:val="20"/>
                <w:szCs w:val="20"/>
              </w:rPr>
              <w:t>6.87</w:t>
            </w:r>
          </w:p>
        </w:tc>
        <w:tc>
          <w:tcPr>
            <w:tcW w:w="0" w:type="auto"/>
            <w:shd w:val="clear" w:color="auto" w:fill="auto"/>
            <w:vAlign w:val="center"/>
          </w:tcPr>
          <w:p w14:paraId="02370ABD" w14:textId="1D1D4A3A" w:rsidR="00947AD7" w:rsidRPr="00B92C06" w:rsidRDefault="00947AD7" w:rsidP="00B92C06">
            <w:pPr>
              <w:jc w:val="center"/>
              <w:rPr>
                <w:rFonts w:ascii="Times New Roman" w:hAnsi="Times New Roman" w:cs="Times New Roman"/>
                <w:sz w:val="20"/>
                <w:szCs w:val="20"/>
              </w:rPr>
            </w:pPr>
            <w:r w:rsidRPr="00B92C06">
              <w:rPr>
                <w:rFonts w:ascii="Times New Roman" w:eastAsia="DengXian" w:hAnsi="Times New Roman" w:cs="Times New Roman"/>
                <w:color w:val="000000"/>
                <w:sz w:val="20"/>
                <w:szCs w:val="20"/>
              </w:rPr>
              <w:t>10.96</w:t>
            </w:r>
          </w:p>
        </w:tc>
      </w:tr>
      <w:tr w:rsidR="00947AD7" w:rsidRPr="00DE4724" w14:paraId="49F7A5CC" w14:textId="77777777" w:rsidTr="00B92C06">
        <w:trPr>
          <w:trHeight w:val="278"/>
        </w:trPr>
        <w:tc>
          <w:tcPr>
            <w:tcW w:w="0" w:type="auto"/>
            <w:vMerge/>
          </w:tcPr>
          <w:p w14:paraId="1615AEA9" w14:textId="77777777" w:rsidR="00947AD7" w:rsidRPr="00DE4724" w:rsidRDefault="00947AD7" w:rsidP="00CD2A22">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631D536B" w14:textId="08E3613A" w:rsidR="00947AD7" w:rsidRPr="00DE4724" w:rsidRDefault="00947AD7" w:rsidP="00CD2A22">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77160B35" w14:textId="7694802C" w:rsidR="00947AD7" w:rsidRPr="00DE4724" w:rsidRDefault="00947AD7" w:rsidP="00CD2A22">
            <w:pPr>
              <w:widowControl/>
              <w:jc w:val="center"/>
              <w:rPr>
                <w:rFonts w:ascii="Times New Roman" w:eastAsia="DengXian" w:hAnsi="Times New Roman" w:cs="Times New Roman"/>
                <w:b/>
                <w:bCs/>
                <w:kern w:val="0"/>
                <w:sz w:val="20"/>
                <w:szCs w:val="20"/>
              </w:rPr>
            </w:pPr>
            <w:r w:rsidRPr="00B92C06">
              <w:rPr>
                <w:rFonts w:ascii="Times New Roman" w:eastAsia="DengXian" w:hAnsi="Times New Roman" w:cs="Times New Roman"/>
                <w:b/>
                <w:bCs/>
                <w:kern w:val="0"/>
                <w:sz w:val="20"/>
                <w:szCs w:val="20"/>
              </w:rPr>
              <w:t>95%</w:t>
            </w:r>
          </w:p>
        </w:tc>
        <w:tc>
          <w:tcPr>
            <w:tcW w:w="0" w:type="auto"/>
            <w:shd w:val="clear" w:color="auto" w:fill="auto"/>
            <w:vAlign w:val="center"/>
          </w:tcPr>
          <w:p w14:paraId="23B8DA34" w14:textId="595A1F65" w:rsidR="00947AD7" w:rsidRPr="00B92C06" w:rsidRDefault="00947AD7" w:rsidP="00B92C06">
            <w:pPr>
              <w:jc w:val="center"/>
              <w:rPr>
                <w:rFonts w:ascii="Times New Roman" w:hAnsi="Times New Roman" w:cs="Times New Roman"/>
                <w:sz w:val="20"/>
                <w:szCs w:val="20"/>
              </w:rPr>
            </w:pPr>
            <w:r>
              <w:rPr>
                <w:rFonts w:ascii="Times New Roman" w:hAnsi="Times New Roman" w:cs="Times New Roman"/>
                <w:color w:val="000000"/>
                <w:sz w:val="20"/>
                <w:szCs w:val="20"/>
              </w:rPr>
              <w:t xml:space="preserve">19.01 </w:t>
            </w:r>
          </w:p>
        </w:tc>
        <w:tc>
          <w:tcPr>
            <w:tcW w:w="0" w:type="auto"/>
            <w:shd w:val="clear" w:color="auto" w:fill="auto"/>
            <w:vAlign w:val="center"/>
          </w:tcPr>
          <w:p w14:paraId="0597D097" w14:textId="6FFF778E" w:rsidR="00947AD7" w:rsidRPr="00B92C06" w:rsidRDefault="00947AD7" w:rsidP="00B92C06">
            <w:pPr>
              <w:jc w:val="center"/>
              <w:rPr>
                <w:rFonts w:ascii="Times New Roman" w:hAnsi="Times New Roman" w:cs="Times New Roman"/>
                <w:sz w:val="20"/>
                <w:szCs w:val="20"/>
              </w:rPr>
            </w:pPr>
            <w:r>
              <w:rPr>
                <w:rFonts w:ascii="Times New Roman" w:hAnsi="Times New Roman" w:cs="Times New Roman"/>
                <w:color w:val="000000"/>
                <w:sz w:val="20"/>
                <w:szCs w:val="20"/>
              </w:rPr>
              <w:t xml:space="preserve">26.41 </w:t>
            </w:r>
          </w:p>
        </w:tc>
        <w:tc>
          <w:tcPr>
            <w:tcW w:w="0" w:type="auto"/>
            <w:shd w:val="clear" w:color="auto" w:fill="auto"/>
            <w:vAlign w:val="center"/>
          </w:tcPr>
          <w:p w14:paraId="2C29E036" w14:textId="5E81A92F" w:rsidR="00947AD7" w:rsidRPr="00B92C06" w:rsidRDefault="00947AD7" w:rsidP="00B92C06">
            <w:pPr>
              <w:jc w:val="center"/>
              <w:rPr>
                <w:rFonts w:ascii="Times New Roman" w:hAnsi="Times New Roman" w:cs="Times New Roman"/>
                <w:sz w:val="20"/>
                <w:szCs w:val="20"/>
              </w:rPr>
            </w:pPr>
            <w:r>
              <w:rPr>
                <w:rFonts w:ascii="Times New Roman" w:hAnsi="Times New Roman" w:cs="Times New Roman"/>
                <w:color w:val="000000"/>
                <w:sz w:val="20"/>
                <w:szCs w:val="20"/>
              </w:rPr>
              <w:t xml:space="preserve">67.40 </w:t>
            </w:r>
          </w:p>
        </w:tc>
        <w:tc>
          <w:tcPr>
            <w:tcW w:w="0" w:type="auto"/>
            <w:shd w:val="clear" w:color="auto" w:fill="auto"/>
            <w:vAlign w:val="center"/>
          </w:tcPr>
          <w:p w14:paraId="5D8B49AA" w14:textId="07B559BB" w:rsidR="00947AD7" w:rsidRPr="00B92C06" w:rsidRDefault="00947AD7" w:rsidP="00B92C06">
            <w:pPr>
              <w:jc w:val="center"/>
              <w:rPr>
                <w:rFonts w:ascii="Times New Roman" w:hAnsi="Times New Roman" w:cs="Times New Roman"/>
                <w:sz w:val="20"/>
                <w:szCs w:val="20"/>
              </w:rPr>
            </w:pPr>
            <w:r w:rsidRPr="00B92C06">
              <w:rPr>
                <w:rFonts w:ascii="Times New Roman" w:eastAsia="DengXian" w:hAnsi="Times New Roman" w:cs="Times New Roman"/>
                <w:color w:val="000000"/>
                <w:sz w:val="20"/>
                <w:szCs w:val="20"/>
              </w:rPr>
              <w:t>15.19</w:t>
            </w:r>
          </w:p>
        </w:tc>
        <w:tc>
          <w:tcPr>
            <w:tcW w:w="0" w:type="auto"/>
            <w:shd w:val="clear" w:color="auto" w:fill="auto"/>
            <w:vAlign w:val="center"/>
          </w:tcPr>
          <w:p w14:paraId="4395D4A0" w14:textId="5340196C" w:rsidR="00947AD7" w:rsidRPr="00B92C06" w:rsidRDefault="00947AD7" w:rsidP="00B92C06">
            <w:pPr>
              <w:jc w:val="center"/>
              <w:rPr>
                <w:rFonts w:ascii="Times New Roman" w:hAnsi="Times New Roman" w:cs="Times New Roman"/>
                <w:sz w:val="20"/>
                <w:szCs w:val="20"/>
              </w:rPr>
            </w:pPr>
            <w:r w:rsidRPr="00B92C06">
              <w:rPr>
                <w:rFonts w:ascii="Times New Roman" w:eastAsia="DengXian" w:hAnsi="Times New Roman" w:cs="Times New Roman"/>
                <w:color w:val="000000"/>
                <w:sz w:val="20"/>
                <w:szCs w:val="20"/>
              </w:rPr>
              <w:t>27.89</w:t>
            </w:r>
          </w:p>
        </w:tc>
        <w:tc>
          <w:tcPr>
            <w:tcW w:w="0" w:type="auto"/>
            <w:shd w:val="clear" w:color="auto" w:fill="auto"/>
            <w:vAlign w:val="center"/>
          </w:tcPr>
          <w:p w14:paraId="660ADE1B" w14:textId="5D1C30CE" w:rsidR="00947AD7" w:rsidRPr="00B92C06" w:rsidRDefault="00947AD7" w:rsidP="00B92C06">
            <w:pPr>
              <w:jc w:val="center"/>
              <w:rPr>
                <w:rFonts w:ascii="Times New Roman" w:hAnsi="Times New Roman" w:cs="Times New Roman"/>
                <w:sz w:val="20"/>
                <w:szCs w:val="20"/>
              </w:rPr>
            </w:pPr>
            <w:r w:rsidRPr="00B92C06">
              <w:rPr>
                <w:rFonts w:ascii="Times New Roman" w:eastAsia="DengXian" w:hAnsi="Times New Roman" w:cs="Times New Roman"/>
                <w:color w:val="000000"/>
                <w:sz w:val="20"/>
                <w:szCs w:val="20"/>
              </w:rPr>
              <w:t>99.17</w:t>
            </w:r>
          </w:p>
        </w:tc>
      </w:tr>
      <w:tr w:rsidR="00947AD7" w:rsidRPr="00DE4724" w14:paraId="12FF4343" w14:textId="77777777" w:rsidTr="00807668">
        <w:trPr>
          <w:trHeight w:val="278"/>
        </w:trPr>
        <w:tc>
          <w:tcPr>
            <w:tcW w:w="0" w:type="auto"/>
            <w:vMerge w:val="restart"/>
            <w:vAlign w:val="center"/>
          </w:tcPr>
          <w:p w14:paraId="4AAB22A9" w14:textId="77F7484E" w:rsidR="00947AD7" w:rsidRPr="00B92C06" w:rsidRDefault="00947AD7" w:rsidP="00CD2A22">
            <w:pPr>
              <w:widowControl/>
              <w:jc w:val="center"/>
              <w:rPr>
                <w:rFonts w:ascii="Times New Roman" w:eastAsia="DengXian" w:hAnsi="Times New Roman" w:cs="Times New Roman"/>
                <w:b/>
                <w:bCs/>
                <w:kern w:val="0"/>
                <w:sz w:val="20"/>
                <w:szCs w:val="20"/>
              </w:rPr>
            </w:pPr>
            <w:r w:rsidRPr="006F6D43">
              <w:rPr>
                <w:rFonts w:ascii="Times New Roman" w:eastAsia="DengXian" w:hAnsi="Times New Roman" w:cs="Times New Roman"/>
                <w:b/>
                <w:bCs/>
                <w:kern w:val="0"/>
                <w:sz w:val="18"/>
                <w:szCs w:val="18"/>
              </w:rPr>
              <w:t>Dynamic SBFD</w:t>
            </w:r>
          </w:p>
        </w:tc>
        <w:tc>
          <w:tcPr>
            <w:tcW w:w="0" w:type="auto"/>
            <w:vMerge w:val="restart"/>
            <w:shd w:val="clear" w:color="auto" w:fill="auto"/>
            <w:vAlign w:val="center"/>
          </w:tcPr>
          <w:p w14:paraId="78A884DE" w14:textId="58DA52E6" w:rsidR="00947AD7" w:rsidRPr="00DE4724" w:rsidRDefault="00947AD7" w:rsidP="00CD2A22">
            <w:pPr>
              <w:widowControl/>
              <w:jc w:val="center"/>
              <w:rPr>
                <w:rFonts w:ascii="Times New Roman" w:eastAsia="DengXian" w:hAnsi="Times New Roman" w:cs="Times New Roman"/>
                <w:b/>
                <w:bCs/>
                <w:kern w:val="0"/>
                <w:sz w:val="20"/>
                <w:szCs w:val="20"/>
              </w:rPr>
            </w:pPr>
            <w:r w:rsidRPr="00B92C06">
              <w:rPr>
                <w:rFonts w:ascii="Times New Roman" w:eastAsia="DengXian" w:hAnsi="Times New Roman" w:cs="Times New Roman"/>
                <w:b/>
                <w:bCs/>
                <w:kern w:val="0"/>
                <w:sz w:val="20"/>
                <w:szCs w:val="20"/>
              </w:rPr>
              <w:t xml:space="preserve">DL packet-Latency </w:t>
            </w:r>
            <w:r w:rsidRPr="00B92C06">
              <w:rPr>
                <w:rFonts w:ascii="Times New Roman" w:eastAsia="DengXian" w:hAnsi="Times New Roman" w:cs="Times New Roman"/>
                <w:b/>
                <w:bCs/>
                <w:color w:val="000000"/>
                <w:kern w:val="0"/>
                <w:sz w:val="20"/>
                <w:szCs w:val="20"/>
              </w:rPr>
              <w:t>CDF</w:t>
            </w:r>
          </w:p>
        </w:tc>
        <w:tc>
          <w:tcPr>
            <w:tcW w:w="0" w:type="auto"/>
            <w:shd w:val="clear" w:color="auto" w:fill="auto"/>
            <w:vAlign w:val="center"/>
          </w:tcPr>
          <w:p w14:paraId="73FE3C12" w14:textId="142E99F8" w:rsidR="00947AD7" w:rsidRPr="00DE4724" w:rsidRDefault="00947AD7" w:rsidP="00CD2A22">
            <w:pPr>
              <w:widowControl/>
              <w:jc w:val="center"/>
              <w:rPr>
                <w:rFonts w:ascii="Times New Roman" w:eastAsia="DengXian" w:hAnsi="Times New Roman" w:cs="Times New Roman"/>
                <w:b/>
                <w:bCs/>
                <w:kern w:val="0"/>
                <w:sz w:val="20"/>
                <w:szCs w:val="20"/>
              </w:rPr>
            </w:pPr>
            <w:r w:rsidRPr="00B92C06">
              <w:rPr>
                <w:rFonts w:ascii="Times New Roman" w:eastAsia="DengXian" w:hAnsi="Times New Roman" w:cs="Times New Roman"/>
                <w:b/>
                <w:bCs/>
                <w:kern w:val="0"/>
                <w:sz w:val="20"/>
                <w:szCs w:val="20"/>
              </w:rPr>
              <w:t>Mean</w:t>
            </w:r>
          </w:p>
        </w:tc>
        <w:tc>
          <w:tcPr>
            <w:tcW w:w="0" w:type="auto"/>
            <w:shd w:val="clear" w:color="auto" w:fill="auto"/>
            <w:vAlign w:val="center"/>
          </w:tcPr>
          <w:p w14:paraId="7B536F4E" w14:textId="6AB1BDB8" w:rsidR="00947AD7" w:rsidRPr="00B92C06" w:rsidRDefault="00947AD7" w:rsidP="00B92C06">
            <w:pPr>
              <w:jc w:val="center"/>
              <w:rPr>
                <w:rFonts w:ascii="Times New Roman" w:hAnsi="Times New Roman" w:cs="Times New Roman"/>
                <w:sz w:val="20"/>
                <w:szCs w:val="20"/>
              </w:rPr>
            </w:pPr>
            <w:r>
              <w:rPr>
                <w:rFonts w:ascii="Times New Roman" w:hAnsi="Times New Roman" w:cs="Times New Roman"/>
                <w:color w:val="000000"/>
                <w:sz w:val="20"/>
                <w:szCs w:val="20"/>
              </w:rPr>
              <w:t xml:space="preserve">5.01 </w:t>
            </w:r>
          </w:p>
        </w:tc>
        <w:tc>
          <w:tcPr>
            <w:tcW w:w="0" w:type="auto"/>
            <w:shd w:val="clear" w:color="auto" w:fill="auto"/>
            <w:vAlign w:val="center"/>
          </w:tcPr>
          <w:p w14:paraId="4AE1EB69" w14:textId="7E139CC8" w:rsidR="00947AD7" w:rsidRPr="00B92C06" w:rsidRDefault="00947AD7" w:rsidP="00B92C06">
            <w:pPr>
              <w:jc w:val="center"/>
              <w:rPr>
                <w:rFonts w:ascii="Times New Roman" w:hAnsi="Times New Roman" w:cs="Times New Roman"/>
                <w:sz w:val="20"/>
                <w:szCs w:val="20"/>
              </w:rPr>
            </w:pPr>
            <w:r>
              <w:rPr>
                <w:rFonts w:ascii="Times New Roman" w:hAnsi="Times New Roman" w:cs="Times New Roman"/>
                <w:color w:val="000000"/>
                <w:sz w:val="20"/>
                <w:szCs w:val="20"/>
              </w:rPr>
              <w:t xml:space="preserve">6.77 </w:t>
            </w:r>
          </w:p>
        </w:tc>
        <w:tc>
          <w:tcPr>
            <w:tcW w:w="0" w:type="auto"/>
            <w:shd w:val="clear" w:color="auto" w:fill="auto"/>
            <w:vAlign w:val="center"/>
          </w:tcPr>
          <w:p w14:paraId="58110085" w14:textId="33AA5A6F" w:rsidR="00947AD7" w:rsidRPr="00B92C06" w:rsidRDefault="00947AD7" w:rsidP="00B92C06">
            <w:pPr>
              <w:jc w:val="center"/>
              <w:rPr>
                <w:rFonts w:ascii="Times New Roman" w:hAnsi="Times New Roman" w:cs="Times New Roman"/>
                <w:sz w:val="20"/>
                <w:szCs w:val="20"/>
              </w:rPr>
            </w:pPr>
            <w:r>
              <w:rPr>
                <w:rFonts w:ascii="Times New Roman" w:hAnsi="Times New Roman" w:cs="Times New Roman"/>
                <w:color w:val="000000"/>
                <w:sz w:val="20"/>
                <w:szCs w:val="20"/>
              </w:rPr>
              <w:t xml:space="preserve">15.44 </w:t>
            </w:r>
          </w:p>
        </w:tc>
        <w:tc>
          <w:tcPr>
            <w:tcW w:w="0" w:type="auto"/>
            <w:shd w:val="clear" w:color="auto" w:fill="auto"/>
            <w:vAlign w:val="center"/>
          </w:tcPr>
          <w:p w14:paraId="1F4DE54E" w14:textId="1D89303F" w:rsidR="00947AD7" w:rsidRPr="00B92C06" w:rsidRDefault="00947AD7" w:rsidP="00B92C06">
            <w:pPr>
              <w:jc w:val="center"/>
              <w:rPr>
                <w:rFonts w:ascii="Times New Roman" w:hAnsi="Times New Roman" w:cs="Times New Roman"/>
                <w:sz w:val="20"/>
                <w:szCs w:val="20"/>
              </w:rPr>
            </w:pPr>
            <w:r w:rsidRPr="00B92C06">
              <w:rPr>
                <w:rFonts w:ascii="Times New Roman" w:eastAsia="DengXian" w:hAnsi="Times New Roman" w:cs="Times New Roman"/>
                <w:color w:val="000000"/>
                <w:sz w:val="20"/>
                <w:szCs w:val="20"/>
              </w:rPr>
              <w:t>6.11</w:t>
            </w:r>
          </w:p>
        </w:tc>
        <w:tc>
          <w:tcPr>
            <w:tcW w:w="0" w:type="auto"/>
            <w:shd w:val="clear" w:color="auto" w:fill="auto"/>
            <w:vAlign w:val="center"/>
          </w:tcPr>
          <w:p w14:paraId="0A62A5E6" w14:textId="330C9975" w:rsidR="00947AD7" w:rsidRPr="00B92C06" w:rsidRDefault="00947AD7" w:rsidP="00B92C06">
            <w:pPr>
              <w:jc w:val="center"/>
              <w:rPr>
                <w:rFonts w:ascii="Times New Roman" w:hAnsi="Times New Roman" w:cs="Times New Roman"/>
                <w:sz w:val="20"/>
                <w:szCs w:val="20"/>
              </w:rPr>
            </w:pPr>
            <w:r w:rsidRPr="00B92C06">
              <w:rPr>
                <w:rFonts w:ascii="Times New Roman" w:eastAsia="DengXian" w:hAnsi="Times New Roman" w:cs="Times New Roman"/>
                <w:color w:val="000000"/>
                <w:sz w:val="20"/>
                <w:szCs w:val="20"/>
              </w:rPr>
              <w:t>8.27</w:t>
            </w:r>
          </w:p>
        </w:tc>
        <w:tc>
          <w:tcPr>
            <w:tcW w:w="0" w:type="auto"/>
            <w:shd w:val="clear" w:color="auto" w:fill="auto"/>
            <w:vAlign w:val="center"/>
          </w:tcPr>
          <w:p w14:paraId="058323C0" w14:textId="0567FCAB" w:rsidR="00947AD7" w:rsidRPr="00B92C06" w:rsidRDefault="00947AD7" w:rsidP="00B92C06">
            <w:pPr>
              <w:jc w:val="center"/>
              <w:rPr>
                <w:rFonts w:ascii="Times New Roman" w:hAnsi="Times New Roman" w:cs="Times New Roman"/>
                <w:sz w:val="20"/>
                <w:szCs w:val="20"/>
              </w:rPr>
            </w:pPr>
            <w:r w:rsidRPr="00B92C06">
              <w:rPr>
                <w:rFonts w:ascii="Times New Roman" w:eastAsia="DengXian" w:hAnsi="Times New Roman" w:cs="Times New Roman"/>
                <w:color w:val="000000"/>
                <w:sz w:val="20"/>
                <w:szCs w:val="20"/>
              </w:rPr>
              <w:t>15.79</w:t>
            </w:r>
          </w:p>
        </w:tc>
      </w:tr>
      <w:tr w:rsidR="00947AD7" w:rsidRPr="00DE4724" w14:paraId="16AF1B1B" w14:textId="77777777" w:rsidTr="00B92C06">
        <w:trPr>
          <w:trHeight w:val="278"/>
        </w:trPr>
        <w:tc>
          <w:tcPr>
            <w:tcW w:w="0" w:type="auto"/>
            <w:vMerge/>
          </w:tcPr>
          <w:p w14:paraId="7B6FBF91" w14:textId="77777777" w:rsidR="00947AD7" w:rsidRPr="00DE4724" w:rsidRDefault="00947AD7" w:rsidP="00CD2A22">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356E31C0" w14:textId="225D96D2" w:rsidR="00947AD7" w:rsidRPr="00DE4724" w:rsidRDefault="00947AD7" w:rsidP="00CD2A22">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5F77702F" w14:textId="5AD56874" w:rsidR="00947AD7" w:rsidRPr="00DE4724" w:rsidRDefault="00947AD7" w:rsidP="00CD2A22">
            <w:pPr>
              <w:widowControl/>
              <w:jc w:val="center"/>
              <w:rPr>
                <w:rFonts w:ascii="Times New Roman" w:eastAsia="DengXian" w:hAnsi="Times New Roman" w:cs="Times New Roman"/>
                <w:b/>
                <w:bCs/>
                <w:kern w:val="0"/>
                <w:sz w:val="20"/>
                <w:szCs w:val="20"/>
              </w:rPr>
            </w:pPr>
            <w:r w:rsidRPr="00B92C06">
              <w:rPr>
                <w:rFonts w:ascii="Times New Roman" w:eastAsia="DengXian" w:hAnsi="Times New Roman" w:cs="Times New Roman"/>
                <w:b/>
                <w:bCs/>
                <w:kern w:val="0"/>
                <w:sz w:val="20"/>
                <w:szCs w:val="20"/>
              </w:rPr>
              <w:t>5%</w:t>
            </w:r>
          </w:p>
        </w:tc>
        <w:tc>
          <w:tcPr>
            <w:tcW w:w="0" w:type="auto"/>
            <w:shd w:val="clear" w:color="auto" w:fill="auto"/>
            <w:vAlign w:val="center"/>
          </w:tcPr>
          <w:p w14:paraId="0417A853" w14:textId="501076AE" w:rsidR="00947AD7" w:rsidRPr="00B92C06" w:rsidRDefault="00947AD7" w:rsidP="00B92C06">
            <w:pPr>
              <w:jc w:val="center"/>
              <w:rPr>
                <w:rFonts w:ascii="Times New Roman" w:hAnsi="Times New Roman" w:cs="Times New Roman"/>
                <w:sz w:val="20"/>
                <w:szCs w:val="20"/>
              </w:rPr>
            </w:pPr>
            <w:r>
              <w:rPr>
                <w:rFonts w:ascii="Times New Roman" w:hAnsi="Times New Roman" w:cs="Times New Roman"/>
                <w:color w:val="000000"/>
                <w:sz w:val="20"/>
                <w:szCs w:val="20"/>
              </w:rPr>
              <w:t xml:space="preserve">4.45 </w:t>
            </w:r>
          </w:p>
        </w:tc>
        <w:tc>
          <w:tcPr>
            <w:tcW w:w="0" w:type="auto"/>
            <w:shd w:val="clear" w:color="auto" w:fill="auto"/>
            <w:vAlign w:val="center"/>
          </w:tcPr>
          <w:p w14:paraId="1AA12530" w14:textId="4E03DC8A" w:rsidR="00947AD7" w:rsidRPr="00B92C06" w:rsidRDefault="00947AD7" w:rsidP="00B92C06">
            <w:pPr>
              <w:jc w:val="center"/>
              <w:rPr>
                <w:rFonts w:ascii="Times New Roman" w:hAnsi="Times New Roman" w:cs="Times New Roman"/>
                <w:sz w:val="20"/>
                <w:szCs w:val="20"/>
              </w:rPr>
            </w:pPr>
            <w:r>
              <w:rPr>
                <w:rFonts w:ascii="Times New Roman" w:hAnsi="Times New Roman" w:cs="Times New Roman"/>
                <w:color w:val="000000"/>
                <w:sz w:val="20"/>
                <w:szCs w:val="20"/>
              </w:rPr>
              <w:t xml:space="preserve">4.47 </w:t>
            </w:r>
          </w:p>
        </w:tc>
        <w:tc>
          <w:tcPr>
            <w:tcW w:w="0" w:type="auto"/>
            <w:shd w:val="clear" w:color="auto" w:fill="auto"/>
            <w:vAlign w:val="center"/>
          </w:tcPr>
          <w:p w14:paraId="331C5C49" w14:textId="308FF59A" w:rsidR="00947AD7" w:rsidRPr="00B92C06" w:rsidRDefault="00947AD7" w:rsidP="00B92C06">
            <w:pPr>
              <w:jc w:val="center"/>
              <w:rPr>
                <w:rFonts w:ascii="Times New Roman" w:hAnsi="Times New Roman" w:cs="Times New Roman"/>
                <w:sz w:val="20"/>
                <w:szCs w:val="20"/>
              </w:rPr>
            </w:pPr>
            <w:r>
              <w:rPr>
                <w:rFonts w:ascii="Times New Roman" w:hAnsi="Times New Roman" w:cs="Times New Roman"/>
                <w:color w:val="000000"/>
                <w:sz w:val="20"/>
                <w:szCs w:val="20"/>
              </w:rPr>
              <w:t xml:space="preserve">4.61 </w:t>
            </w:r>
          </w:p>
        </w:tc>
        <w:tc>
          <w:tcPr>
            <w:tcW w:w="0" w:type="auto"/>
            <w:shd w:val="clear" w:color="auto" w:fill="auto"/>
            <w:vAlign w:val="center"/>
          </w:tcPr>
          <w:p w14:paraId="620D18AF" w14:textId="0154D376" w:rsidR="00947AD7" w:rsidRPr="00B92C06" w:rsidRDefault="00947AD7" w:rsidP="00B92C06">
            <w:pPr>
              <w:jc w:val="center"/>
              <w:rPr>
                <w:rFonts w:ascii="Times New Roman" w:hAnsi="Times New Roman" w:cs="Times New Roman"/>
                <w:sz w:val="20"/>
                <w:szCs w:val="20"/>
              </w:rPr>
            </w:pPr>
            <w:r w:rsidRPr="00B92C06">
              <w:rPr>
                <w:rFonts w:ascii="Times New Roman" w:eastAsia="DengXian" w:hAnsi="Times New Roman" w:cs="Times New Roman"/>
                <w:color w:val="000000"/>
                <w:sz w:val="20"/>
                <w:szCs w:val="20"/>
              </w:rPr>
              <w:t>4.14</w:t>
            </w:r>
          </w:p>
        </w:tc>
        <w:tc>
          <w:tcPr>
            <w:tcW w:w="0" w:type="auto"/>
            <w:shd w:val="clear" w:color="auto" w:fill="auto"/>
            <w:vAlign w:val="center"/>
          </w:tcPr>
          <w:p w14:paraId="2B78EC4F" w14:textId="2E411735" w:rsidR="00947AD7" w:rsidRPr="00B92C06" w:rsidRDefault="00947AD7" w:rsidP="00B92C06">
            <w:pPr>
              <w:jc w:val="center"/>
              <w:rPr>
                <w:rFonts w:ascii="Times New Roman" w:hAnsi="Times New Roman" w:cs="Times New Roman"/>
                <w:sz w:val="20"/>
                <w:szCs w:val="20"/>
              </w:rPr>
            </w:pPr>
            <w:r w:rsidRPr="00B92C06">
              <w:rPr>
                <w:rFonts w:ascii="Times New Roman" w:eastAsia="DengXian" w:hAnsi="Times New Roman" w:cs="Times New Roman"/>
                <w:color w:val="000000"/>
                <w:sz w:val="20"/>
                <w:szCs w:val="20"/>
              </w:rPr>
              <w:t>4.30</w:t>
            </w:r>
          </w:p>
        </w:tc>
        <w:tc>
          <w:tcPr>
            <w:tcW w:w="0" w:type="auto"/>
            <w:shd w:val="clear" w:color="auto" w:fill="auto"/>
            <w:vAlign w:val="center"/>
          </w:tcPr>
          <w:p w14:paraId="590E5A68" w14:textId="12240EB8" w:rsidR="00947AD7" w:rsidRPr="00B92C06" w:rsidRDefault="00947AD7" w:rsidP="00B92C06">
            <w:pPr>
              <w:jc w:val="center"/>
              <w:rPr>
                <w:rFonts w:ascii="Times New Roman" w:hAnsi="Times New Roman" w:cs="Times New Roman"/>
                <w:sz w:val="20"/>
                <w:szCs w:val="20"/>
              </w:rPr>
            </w:pPr>
            <w:r w:rsidRPr="00B92C06">
              <w:rPr>
                <w:rFonts w:ascii="Times New Roman" w:eastAsia="DengXian" w:hAnsi="Times New Roman" w:cs="Times New Roman"/>
                <w:color w:val="000000"/>
                <w:sz w:val="20"/>
                <w:szCs w:val="20"/>
              </w:rPr>
              <w:t>4.69</w:t>
            </w:r>
          </w:p>
        </w:tc>
      </w:tr>
      <w:tr w:rsidR="00947AD7" w:rsidRPr="00DE4724" w14:paraId="25FE62CE" w14:textId="77777777" w:rsidTr="00B92C06">
        <w:trPr>
          <w:trHeight w:val="278"/>
        </w:trPr>
        <w:tc>
          <w:tcPr>
            <w:tcW w:w="0" w:type="auto"/>
            <w:vMerge/>
          </w:tcPr>
          <w:p w14:paraId="081CEA07" w14:textId="77777777" w:rsidR="00947AD7" w:rsidRPr="00DE4724" w:rsidRDefault="00947AD7" w:rsidP="00CD2A22">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1DFAA9F4" w14:textId="0915103F" w:rsidR="00947AD7" w:rsidRPr="00DE4724" w:rsidRDefault="00947AD7" w:rsidP="00CD2A22">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3456C285" w14:textId="48150E2B" w:rsidR="00947AD7" w:rsidRPr="00DE4724" w:rsidRDefault="00947AD7" w:rsidP="00CD2A22">
            <w:pPr>
              <w:widowControl/>
              <w:jc w:val="center"/>
              <w:rPr>
                <w:rFonts w:ascii="Times New Roman" w:eastAsia="DengXian" w:hAnsi="Times New Roman" w:cs="Times New Roman"/>
                <w:b/>
                <w:bCs/>
                <w:kern w:val="0"/>
                <w:sz w:val="20"/>
                <w:szCs w:val="20"/>
              </w:rPr>
            </w:pPr>
            <w:r w:rsidRPr="00B92C06">
              <w:rPr>
                <w:rFonts w:ascii="Times New Roman" w:eastAsia="DengXian" w:hAnsi="Times New Roman" w:cs="Times New Roman"/>
                <w:b/>
                <w:bCs/>
                <w:kern w:val="0"/>
                <w:sz w:val="20"/>
                <w:szCs w:val="20"/>
              </w:rPr>
              <w:t>50%</w:t>
            </w:r>
          </w:p>
        </w:tc>
        <w:tc>
          <w:tcPr>
            <w:tcW w:w="0" w:type="auto"/>
            <w:shd w:val="clear" w:color="auto" w:fill="auto"/>
            <w:vAlign w:val="center"/>
          </w:tcPr>
          <w:p w14:paraId="7F7129BA" w14:textId="7EF85614" w:rsidR="00947AD7" w:rsidRPr="00B92C06" w:rsidRDefault="00947AD7" w:rsidP="00B92C06">
            <w:pPr>
              <w:jc w:val="center"/>
              <w:rPr>
                <w:rFonts w:ascii="Times New Roman" w:hAnsi="Times New Roman" w:cs="Times New Roman"/>
                <w:sz w:val="20"/>
                <w:szCs w:val="20"/>
              </w:rPr>
            </w:pPr>
            <w:r>
              <w:rPr>
                <w:rFonts w:ascii="Times New Roman" w:hAnsi="Times New Roman" w:cs="Times New Roman"/>
                <w:color w:val="000000"/>
                <w:sz w:val="20"/>
                <w:szCs w:val="20"/>
              </w:rPr>
              <w:t xml:space="preserve">4.71 </w:t>
            </w:r>
          </w:p>
        </w:tc>
        <w:tc>
          <w:tcPr>
            <w:tcW w:w="0" w:type="auto"/>
            <w:shd w:val="clear" w:color="auto" w:fill="auto"/>
            <w:vAlign w:val="center"/>
          </w:tcPr>
          <w:p w14:paraId="335AB45D" w14:textId="00F1A567" w:rsidR="00947AD7" w:rsidRPr="00B92C06" w:rsidRDefault="00947AD7" w:rsidP="00B92C06">
            <w:pPr>
              <w:jc w:val="center"/>
              <w:rPr>
                <w:rFonts w:ascii="Times New Roman" w:hAnsi="Times New Roman" w:cs="Times New Roman"/>
                <w:sz w:val="20"/>
                <w:szCs w:val="20"/>
              </w:rPr>
            </w:pPr>
            <w:r>
              <w:rPr>
                <w:rFonts w:ascii="Times New Roman" w:hAnsi="Times New Roman" w:cs="Times New Roman"/>
                <w:color w:val="000000"/>
                <w:sz w:val="20"/>
                <w:szCs w:val="20"/>
              </w:rPr>
              <w:t xml:space="preserve">4.89 </w:t>
            </w:r>
          </w:p>
        </w:tc>
        <w:tc>
          <w:tcPr>
            <w:tcW w:w="0" w:type="auto"/>
            <w:shd w:val="clear" w:color="auto" w:fill="auto"/>
            <w:vAlign w:val="center"/>
          </w:tcPr>
          <w:p w14:paraId="39C62DED" w14:textId="5E728738" w:rsidR="00947AD7" w:rsidRPr="00B92C06" w:rsidRDefault="00947AD7" w:rsidP="00B92C06">
            <w:pPr>
              <w:jc w:val="center"/>
              <w:rPr>
                <w:rFonts w:ascii="Times New Roman" w:hAnsi="Times New Roman" w:cs="Times New Roman"/>
                <w:sz w:val="20"/>
                <w:szCs w:val="20"/>
              </w:rPr>
            </w:pPr>
            <w:r>
              <w:rPr>
                <w:rFonts w:ascii="Times New Roman" w:hAnsi="Times New Roman" w:cs="Times New Roman"/>
                <w:color w:val="000000"/>
                <w:sz w:val="20"/>
                <w:szCs w:val="20"/>
              </w:rPr>
              <w:t xml:space="preserve">9.30 </w:t>
            </w:r>
          </w:p>
        </w:tc>
        <w:tc>
          <w:tcPr>
            <w:tcW w:w="0" w:type="auto"/>
            <w:shd w:val="clear" w:color="auto" w:fill="auto"/>
            <w:vAlign w:val="center"/>
          </w:tcPr>
          <w:p w14:paraId="02DCA449" w14:textId="0C556C3F" w:rsidR="00947AD7" w:rsidRPr="00B92C06" w:rsidRDefault="00947AD7" w:rsidP="00B92C06">
            <w:pPr>
              <w:jc w:val="center"/>
              <w:rPr>
                <w:rFonts w:ascii="Times New Roman" w:hAnsi="Times New Roman" w:cs="Times New Roman"/>
                <w:sz w:val="20"/>
                <w:szCs w:val="20"/>
              </w:rPr>
            </w:pPr>
            <w:r w:rsidRPr="00B92C06">
              <w:rPr>
                <w:rFonts w:ascii="Times New Roman" w:eastAsia="DengXian" w:hAnsi="Times New Roman" w:cs="Times New Roman"/>
                <w:color w:val="000000"/>
                <w:sz w:val="20"/>
                <w:szCs w:val="20"/>
              </w:rPr>
              <w:t>5.00</w:t>
            </w:r>
          </w:p>
        </w:tc>
        <w:tc>
          <w:tcPr>
            <w:tcW w:w="0" w:type="auto"/>
            <w:shd w:val="clear" w:color="auto" w:fill="auto"/>
            <w:vAlign w:val="center"/>
          </w:tcPr>
          <w:p w14:paraId="6597270F" w14:textId="44265BFB" w:rsidR="00947AD7" w:rsidRPr="00B92C06" w:rsidRDefault="00947AD7" w:rsidP="00B92C06">
            <w:pPr>
              <w:jc w:val="center"/>
              <w:rPr>
                <w:rFonts w:ascii="Times New Roman" w:hAnsi="Times New Roman" w:cs="Times New Roman"/>
                <w:sz w:val="20"/>
                <w:szCs w:val="20"/>
              </w:rPr>
            </w:pPr>
            <w:r w:rsidRPr="00B92C06">
              <w:rPr>
                <w:rFonts w:ascii="Times New Roman" w:eastAsia="DengXian" w:hAnsi="Times New Roman" w:cs="Times New Roman"/>
                <w:color w:val="000000"/>
                <w:sz w:val="20"/>
                <w:szCs w:val="20"/>
              </w:rPr>
              <w:t>6.85</w:t>
            </w:r>
          </w:p>
        </w:tc>
        <w:tc>
          <w:tcPr>
            <w:tcW w:w="0" w:type="auto"/>
            <w:shd w:val="clear" w:color="auto" w:fill="auto"/>
            <w:vAlign w:val="center"/>
          </w:tcPr>
          <w:p w14:paraId="72C26089" w14:textId="0EA37907" w:rsidR="00947AD7" w:rsidRPr="00B92C06" w:rsidRDefault="00947AD7" w:rsidP="00B92C06">
            <w:pPr>
              <w:jc w:val="center"/>
              <w:rPr>
                <w:rFonts w:ascii="Times New Roman" w:hAnsi="Times New Roman" w:cs="Times New Roman"/>
                <w:sz w:val="20"/>
                <w:szCs w:val="20"/>
              </w:rPr>
            </w:pPr>
            <w:r w:rsidRPr="00B92C06">
              <w:rPr>
                <w:rFonts w:ascii="Times New Roman" w:eastAsia="DengXian" w:hAnsi="Times New Roman" w:cs="Times New Roman"/>
                <w:color w:val="000000"/>
                <w:sz w:val="20"/>
                <w:szCs w:val="20"/>
              </w:rPr>
              <w:t>10.20</w:t>
            </w:r>
          </w:p>
        </w:tc>
      </w:tr>
      <w:tr w:rsidR="00947AD7" w:rsidRPr="00DE4724" w14:paraId="451E8900" w14:textId="77777777" w:rsidTr="00B92C06">
        <w:trPr>
          <w:trHeight w:val="278"/>
        </w:trPr>
        <w:tc>
          <w:tcPr>
            <w:tcW w:w="0" w:type="auto"/>
            <w:vMerge/>
          </w:tcPr>
          <w:p w14:paraId="4566FDFB" w14:textId="77777777" w:rsidR="00947AD7" w:rsidRPr="00DE4724" w:rsidRDefault="00947AD7" w:rsidP="00CD2A22">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0247D475" w14:textId="584AB74E" w:rsidR="00947AD7" w:rsidRPr="00DE4724" w:rsidRDefault="00947AD7" w:rsidP="00CD2A22">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18AE4D8B" w14:textId="6ACD7444" w:rsidR="00947AD7" w:rsidRPr="00DE4724" w:rsidRDefault="00947AD7" w:rsidP="00CD2A22">
            <w:pPr>
              <w:widowControl/>
              <w:jc w:val="center"/>
              <w:rPr>
                <w:rFonts w:ascii="Times New Roman" w:eastAsia="DengXian" w:hAnsi="Times New Roman" w:cs="Times New Roman"/>
                <w:b/>
                <w:bCs/>
                <w:kern w:val="0"/>
                <w:sz w:val="20"/>
                <w:szCs w:val="20"/>
              </w:rPr>
            </w:pPr>
            <w:r w:rsidRPr="00B92C06">
              <w:rPr>
                <w:rFonts w:ascii="Times New Roman" w:eastAsia="DengXian" w:hAnsi="Times New Roman" w:cs="Times New Roman"/>
                <w:b/>
                <w:bCs/>
                <w:kern w:val="0"/>
                <w:sz w:val="20"/>
                <w:szCs w:val="20"/>
              </w:rPr>
              <w:t>95%</w:t>
            </w:r>
          </w:p>
        </w:tc>
        <w:tc>
          <w:tcPr>
            <w:tcW w:w="0" w:type="auto"/>
            <w:shd w:val="clear" w:color="auto" w:fill="auto"/>
            <w:vAlign w:val="center"/>
          </w:tcPr>
          <w:p w14:paraId="71E19A72" w14:textId="0B733543" w:rsidR="00947AD7" w:rsidRPr="00B92C06" w:rsidRDefault="00947AD7" w:rsidP="00B92C06">
            <w:pPr>
              <w:jc w:val="center"/>
              <w:rPr>
                <w:rFonts w:ascii="Times New Roman" w:hAnsi="Times New Roman" w:cs="Times New Roman"/>
                <w:sz w:val="20"/>
                <w:szCs w:val="20"/>
              </w:rPr>
            </w:pPr>
            <w:r>
              <w:rPr>
                <w:rFonts w:ascii="Times New Roman" w:hAnsi="Times New Roman" w:cs="Times New Roman"/>
                <w:color w:val="000000"/>
                <w:sz w:val="20"/>
                <w:szCs w:val="20"/>
              </w:rPr>
              <w:t xml:space="preserve">7.66 </w:t>
            </w:r>
          </w:p>
        </w:tc>
        <w:tc>
          <w:tcPr>
            <w:tcW w:w="0" w:type="auto"/>
            <w:shd w:val="clear" w:color="auto" w:fill="auto"/>
            <w:vAlign w:val="center"/>
          </w:tcPr>
          <w:p w14:paraId="76EF0D28" w14:textId="69462744" w:rsidR="00947AD7" w:rsidRPr="00B92C06" w:rsidRDefault="00947AD7" w:rsidP="00B92C06">
            <w:pPr>
              <w:jc w:val="center"/>
              <w:rPr>
                <w:rFonts w:ascii="Times New Roman" w:hAnsi="Times New Roman" w:cs="Times New Roman"/>
                <w:sz w:val="20"/>
                <w:szCs w:val="20"/>
              </w:rPr>
            </w:pPr>
            <w:r>
              <w:rPr>
                <w:rFonts w:ascii="Times New Roman" w:hAnsi="Times New Roman" w:cs="Times New Roman"/>
                <w:color w:val="000000"/>
                <w:sz w:val="20"/>
                <w:szCs w:val="20"/>
              </w:rPr>
              <w:t xml:space="preserve">14.62 </w:t>
            </w:r>
          </w:p>
        </w:tc>
        <w:tc>
          <w:tcPr>
            <w:tcW w:w="0" w:type="auto"/>
            <w:shd w:val="clear" w:color="auto" w:fill="auto"/>
            <w:vAlign w:val="center"/>
          </w:tcPr>
          <w:p w14:paraId="4BD8C093" w14:textId="6FEC2154" w:rsidR="00947AD7" w:rsidRPr="00B92C06" w:rsidRDefault="00947AD7" w:rsidP="00B92C06">
            <w:pPr>
              <w:jc w:val="center"/>
              <w:rPr>
                <w:rFonts w:ascii="Times New Roman" w:hAnsi="Times New Roman" w:cs="Times New Roman"/>
                <w:sz w:val="20"/>
                <w:szCs w:val="20"/>
              </w:rPr>
            </w:pPr>
            <w:r>
              <w:rPr>
                <w:rFonts w:ascii="Times New Roman" w:hAnsi="Times New Roman" w:cs="Times New Roman"/>
                <w:color w:val="000000"/>
                <w:sz w:val="20"/>
                <w:szCs w:val="20"/>
              </w:rPr>
              <w:t xml:space="preserve">45.74 </w:t>
            </w:r>
          </w:p>
        </w:tc>
        <w:tc>
          <w:tcPr>
            <w:tcW w:w="0" w:type="auto"/>
            <w:shd w:val="clear" w:color="auto" w:fill="auto"/>
            <w:vAlign w:val="center"/>
          </w:tcPr>
          <w:p w14:paraId="5560A9C8" w14:textId="3066AC54" w:rsidR="00947AD7" w:rsidRPr="00B92C06" w:rsidRDefault="00947AD7" w:rsidP="00B92C06">
            <w:pPr>
              <w:jc w:val="center"/>
              <w:rPr>
                <w:rFonts w:ascii="Times New Roman" w:hAnsi="Times New Roman" w:cs="Times New Roman"/>
                <w:sz w:val="20"/>
                <w:szCs w:val="20"/>
              </w:rPr>
            </w:pPr>
            <w:r w:rsidRPr="00B92C06">
              <w:rPr>
                <w:rFonts w:ascii="Times New Roman" w:eastAsia="DengXian" w:hAnsi="Times New Roman" w:cs="Times New Roman"/>
                <w:color w:val="000000"/>
                <w:sz w:val="20"/>
                <w:szCs w:val="20"/>
              </w:rPr>
              <w:t>14.65</w:t>
            </w:r>
          </w:p>
        </w:tc>
        <w:tc>
          <w:tcPr>
            <w:tcW w:w="0" w:type="auto"/>
            <w:shd w:val="clear" w:color="auto" w:fill="auto"/>
            <w:vAlign w:val="center"/>
          </w:tcPr>
          <w:p w14:paraId="785E4A73" w14:textId="6DEDE17D" w:rsidR="00947AD7" w:rsidRPr="00B92C06" w:rsidRDefault="00947AD7" w:rsidP="00B92C06">
            <w:pPr>
              <w:jc w:val="center"/>
              <w:rPr>
                <w:rFonts w:ascii="Times New Roman" w:hAnsi="Times New Roman" w:cs="Times New Roman"/>
                <w:sz w:val="20"/>
                <w:szCs w:val="20"/>
              </w:rPr>
            </w:pPr>
            <w:r w:rsidRPr="00B92C06">
              <w:rPr>
                <w:rFonts w:ascii="Times New Roman" w:eastAsia="DengXian" w:hAnsi="Times New Roman" w:cs="Times New Roman"/>
                <w:color w:val="000000"/>
                <w:sz w:val="20"/>
                <w:szCs w:val="20"/>
              </w:rPr>
              <w:t>25.57</w:t>
            </w:r>
          </w:p>
        </w:tc>
        <w:tc>
          <w:tcPr>
            <w:tcW w:w="0" w:type="auto"/>
            <w:shd w:val="clear" w:color="auto" w:fill="auto"/>
            <w:vAlign w:val="center"/>
          </w:tcPr>
          <w:p w14:paraId="545B1417" w14:textId="59F0637B" w:rsidR="00947AD7" w:rsidRPr="00B92C06" w:rsidRDefault="00947AD7" w:rsidP="00B92C06">
            <w:pPr>
              <w:jc w:val="center"/>
              <w:rPr>
                <w:rFonts w:ascii="Times New Roman" w:hAnsi="Times New Roman" w:cs="Times New Roman"/>
                <w:sz w:val="20"/>
                <w:szCs w:val="20"/>
              </w:rPr>
            </w:pPr>
            <w:r w:rsidRPr="00B92C06">
              <w:rPr>
                <w:rFonts w:ascii="Times New Roman" w:eastAsia="DengXian" w:hAnsi="Times New Roman" w:cs="Times New Roman"/>
                <w:color w:val="000000"/>
                <w:sz w:val="20"/>
                <w:szCs w:val="20"/>
              </w:rPr>
              <w:t>86.06</w:t>
            </w:r>
          </w:p>
        </w:tc>
      </w:tr>
      <w:tr w:rsidR="00947AD7" w:rsidRPr="00DE4724" w14:paraId="412041FC" w14:textId="77777777" w:rsidTr="00B92C06">
        <w:trPr>
          <w:trHeight w:val="278"/>
        </w:trPr>
        <w:tc>
          <w:tcPr>
            <w:tcW w:w="0" w:type="auto"/>
            <w:vMerge/>
          </w:tcPr>
          <w:p w14:paraId="45B520B4" w14:textId="77777777" w:rsidR="00947AD7" w:rsidRPr="00B92C06" w:rsidRDefault="00947AD7" w:rsidP="00CD2A22">
            <w:pPr>
              <w:widowControl/>
              <w:jc w:val="center"/>
              <w:rPr>
                <w:rFonts w:ascii="Times New Roman" w:eastAsia="DengXian" w:hAnsi="Times New Roman" w:cs="Times New Roman"/>
                <w:b/>
                <w:bCs/>
                <w:kern w:val="0"/>
                <w:sz w:val="20"/>
                <w:szCs w:val="20"/>
              </w:rPr>
            </w:pPr>
          </w:p>
        </w:tc>
        <w:tc>
          <w:tcPr>
            <w:tcW w:w="0" w:type="auto"/>
            <w:vMerge w:val="restart"/>
            <w:shd w:val="clear" w:color="auto" w:fill="auto"/>
            <w:vAlign w:val="center"/>
          </w:tcPr>
          <w:p w14:paraId="1AE1BF74" w14:textId="1B2A6D70" w:rsidR="00947AD7" w:rsidRPr="00DE4724" w:rsidRDefault="00947AD7" w:rsidP="00CD2A22">
            <w:pPr>
              <w:widowControl/>
              <w:jc w:val="center"/>
              <w:rPr>
                <w:rFonts w:ascii="Times New Roman" w:eastAsia="DengXian" w:hAnsi="Times New Roman" w:cs="Times New Roman"/>
                <w:b/>
                <w:bCs/>
                <w:kern w:val="0"/>
                <w:sz w:val="20"/>
                <w:szCs w:val="20"/>
              </w:rPr>
            </w:pPr>
            <w:r w:rsidRPr="00B92C06">
              <w:rPr>
                <w:rFonts w:ascii="Times New Roman" w:eastAsia="DengXian" w:hAnsi="Times New Roman" w:cs="Times New Roman"/>
                <w:b/>
                <w:bCs/>
                <w:kern w:val="0"/>
                <w:sz w:val="20"/>
                <w:szCs w:val="20"/>
              </w:rPr>
              <w:t xml:space="preserve">UL packet-Latency </w:t>
            </w:r>
            <w:r w:rsidRPr="00B92C06">
              <w:rPr>
                <w:rFonts w:ascii="Times New Roman" w:eastAsia="DengXian" w:hAnsi="Times New Roman" w:cs="Times New Roman"/>
                <w:b/>
                <w:bCs/>
                <w:color w:val="000000"/>
                <w:kern w:val="0"/>
                <w:sz w:val="20"/>
                <w:szCs w:val="20"/>
              </w:rPr>
              <w:t>CDF</w:t>
            </w:r>
          </w:p>
        </w:tc>
        <w:tc>
          <w:tcPr>
            <w:tcW w:w="0" w:type="auto"/>
            <w:shd w:val="clear" w:color="auto" w:fill="auto"/>
            <w:vAlign w:val="center"/>
          </w:tcPr>
          <w:p w14:paraId="617A84C1" w14:textId="761E0327" w:rsidR="00947AD7" w:rsidRPr="00DE4724" w:rsidRDefault="00947AD7" w:rsidP="00CD2A22">
            <w:pPr>
              <w:widowControl/>
              <w:jc w:val="center"/>
              <w:rPr>
                <w:rFonts w:ascii="Times New Roman" w:eastAsia="DengXian" w:hAnsi="Times New Roman" w:cs="Times New Roman"/>
                <w:b/>
                <w:bCs/>
                <w:kern w:val="0"/>
                <w:sz w:val="20"/>
                <w:szCs w:val="20"/>
              </w:rPr>
            </w:pPr>
            <w:r w:rsidRPr="00B92C06">
              <w:rPr>
                <w:rFonts w:ascii="Times New Roman" w:eastAsia="DengXian" w:hAnsi="Times New Roman" w:cs="Times New Roman"/>
                <w:b/>
                <w:bCs/>
                <w:kern w:val="0"/>
                <w:sz w:val="20"/>
                <w:szCs w:val="20"/>
              </w:rPr>
              <w:t>Mean</w:t>
            </w:r>
          </w:p>
        </w:tc>
        <w:tc>
          <w:tcPr>
            <w:tcW w:w="0" w:type="auto"/>
            <w:shd w:val="clear" w:color="auto" w:fill="auto"/>
            <w:vAlign w:val="center"/>
          </w:tcPr>
          <w:p w14:paraId="3443C21F" w14:textId="135E0CE3" w:rsidR="00947AD7" w:rsidRPr="00B92C06" w:rsidRDefault="00947AD7" w:rsidP="00B92C06">
            <w:pPr>
              <w:jc w:val="center"/>
              <w:rPr>
                <w:rFonts w:ascii="Times New Roman" w:hAnsi="Times New Roman" w:cs="Times New Roman"/>
                <w:sz w:val="20"/>
                <w:szCs w:val="20"/>
              </w:rPr>
            </w:pPr>
            <w:r>
              <w:rPr>
                <w:rFonts w:ascii="Times New Roman" w:hAnsi="Times New Roman" w:cs="Times New Roman"/>
                <w:color w:val="000000"/>
                <w:sz w:val="20"/>
                <w:szCs w:val="20"/>
              </w:rPr>
              <w:t xml:space="preserve">3.14 </w:t>
            </w:r>
          </w:p>
        </w:tc>
        <w:tc>
          <w:tcPr>
            <w:tcW w:w="0" w:type="auto"/>
            <w:shd w:val="clear" w:color="auto" w:fill="auto"/>
            <w:vAlign w:val="center"/>
          </w:tcPr>
          <w:p w14:paraId="267AE938" w14:textId="036E2610" w:rsidR="00947AD7" w:rsidRPr="00B92C06" w:rsidRDefault="00947AD7" w:rsidP="00B92C06">
            <w:pPr>
              <w:jc w:val="center"/>
              <w:rPr>
                <w:rFonts w:ascii="Times New Roman" w:hAnsi="Times New Roman" w:cs="Times New Roman"/>
                <w:sz w:val="20"/>
                <w:szCs w:val="20"/>
              </w:rPr>
            </w:pPr>
            <w:r>
              <w:rPr>
                <w:rFonts w:ascii="Times New Roman" w:hAnsi="Times New Roman" w:cs="Times New Roman"/>
                <w:color w:val="000000"/>
                <w:sz w:val="20"/>
                <w:szCs w:val="20"/>
              </w:rPr>
              <w:t xml:space="preserve">4.18 </w:t>
            </w:r>
          </w:p>
        </w:tc>
        <w:tc>
          <w:tcPr>
            <w:tcW w:w="0" w:type="auto"/>
            <w:shd w:val="clear" w:color="auto" w:fill="auto"/>
            <w:vAlign w:val="center"/>
          </w:tcPr>
          <w:p w14:paraId="5451C789" w14:textId="084D10A8" w:rsidR="00947AD7" w:rsidRPr="00B92C06" w:rsidRDefault="00947AD7" w:rsidP="00B92C06">
            <w:pPr>
              <w:jc w:val="center"/>
              <w:rPr>
                <w:rFonts w:ascii="Times New Roman" w:hAnsi="Times New Roman" w:cs="Times New Roman"/>
                <w:sz w:val="20"/>
                <w:szCs w:val="20"/>
              </w:rPr>
            </w:pPr>
            <w:r>
              <w:rPr>
                <w:rFonts w:ascii="Times New Roman" w:hAnsi="Times New Roman" w:cs="Times New Roman"/>
                <w:color w:val="000000"/>
                <w:sz w:val="20"/>
                <w:szCs w:val="20"/>
              </w:rPr>
              <w:t xml:space="preserve">10.91 </w:t>
            </w:r>
          </w:p>
        </w:tc>
        <w:tc>
          <w:tcPr>
            <w:tcW w:w="0" w:type="auto"/>
            <w:shd w:val="clear" w:color="auto" w:fill="auto"/>
            <w:vAlign w:val="center"/>
          </w:tcPr>
          <w:p w14:paraId="6060A377" w14:textId="76255540" w:rsidR="00947AD7" w:rsidRPr="00B92C06" w:rsidRDefault="00947AD7" w:rsidP="00B92C06">
            <w:pPr>
              <w:jc w:val="center"/>
              <w:rPr>
                <w:rFonts w:ascii="Times New Roman" w:hAnsi="Times New Roman" w:cs="Times New Roman"/>
                <w:sz w:val="20"/>
                <w:szCs w:val="20"/>
              </w:rPr>
            </w:pPr>
            <w:r w:rsidRPr="00B92C06">
              <w:rPr>
                <w:rFonts w:ascii="Times New Roman" w:eastAsia="DengXian" w:hAnsi="Times New Roman" w:cs="Times New Roman"/>
                <w:color w:val="000000"/>
                <w:sz w:val="20"/>
                <w:szCs w:val="20"/>
              </w:rPr>
              <w:t>3.30</w:t>
            </w:r>
          </w:p>
        </w:tc>
        <w:tc>
          <w:tcPr>
            <w:tcW w:w="0" w:type="auto"/>
            <w:shd w:val="clear" w:color="auto" w:fill="auto"/>
            <w:vAlign w:val="center"/>
          </w:tcPr>
          <w:p w14:paraId="766BFE1E" w14:textId="114463DA" w:rsidR="00947AD7" w:rsidRPr="00B92C06" w:rsidRDefault="00947AD7" w:rsidP="00B92C06">
            <w:pPr>
              <w:jc w:val="center"/>
              <w:rPr>
                <w:rFonts w:ascii="Times New Roman" w:hAnsi="Times New Roman" w:cs="Times New Roman"/>
                <w:sz w:val="20"/>
                <w:szCs w:val="20"/>
              </w:rPr>
            </w:pPr>
            <w:r w:rsidRPr="00B92C06">
              <w:rPr>
                <w:rFonts w:ascii="Times New Roman" w:eastAsia="DengXian" w:hAnsi="Times New Roman" w:cs="Times New Roman"/>
                <w:color w:val="000000"/>
                <w:sz w:val="20"/>
                <w:szCs w:val="20"/>
              </w:rPr>
              <w:t>4.69</w:t>
            </w:r>
          </w:p>
        </w:tc>
        <w:tc>
          <w:tcPr>
            <w:tcW w:w="0" w:type="auto"/>
            <w:shd w:val="clear" w:color="auto" w:fill="auto"/>
            <w:vAlign w:val="center"/>
          </w:tcPr>
          <w:p w14:paraId="2800C8B3" w14:textId="07B74F61" w:rsidR="00947AD7" w:rsidRPr="00B92C06" w:rsidRDefault="00947AD7" w:rsidP="00B92C06">
            <w:pPr>
              <w:jc w:val="center"/>
              <w:rPr>
                <w:rFonts w:ascii="Times New Roman" w:hAnsi="Times New Roman" w:cs="Times New Roman"/>
                <w:sz w:val="20"/>
                <w:szCs w:val="20"/>
              </w:rPr>
            </w:pPr>
            <w:r w:rsidRPr="00B92C06">
              <w:rPr>
                <w:rFonts w:ascii="Times New Roman" w:eastAsia="DengXian" w:hAnsi="Times New Roman" w:cs="Times New Roman"/>
                <w:color w:val="000000"/>
                <w:sz w:val="20"/>
                <w:szCs w:val="20"/>
              </w:rPr>
              <w:t>10.75</w:t>
            </w:r>
          </w:p>
        </w:tc>
      </w:tr>
      <w:tr w:rsidR="00947AD7" w:rsidRPr="00DE4724" w14:paraId="5F4C0F6F" w14:textId="77777777" w:rsidTr="00B92C06">
        <w:trPr>
          <w:trHeight w:val="278"/>
        </w:trPr>
        <w:tc>
          <w:tcPr>
            <w:tcW w:w="0" w:type="auto"/>
            <w:vMerge/>
          </w:tcPr>
          <w:p w14:paraId="3453E003" w14:textId="77777777" w:rsidR="00947AD7" w:rsidRPr="00DE4724" w:rsidRDefault="00947AD7" w:rsidP="00CD2A22">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219924A4" w14:textId="50B46A03" w:rsidR="00947AD7" w:rsidRPr="00DE4724" w:rsidRDefault="00947AD7" w:rsidP="00CD2A22">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0B1F7941" w14:textId="786BD5AB" w:rsidR="00947AD7" w:rsidRPr="00DE4724" w:rsidRDefault="00947AD7" w:rsidP="00CD2A22">
            <w:pPr>
              <w:widowControl/>
              <w:jc w:val="center"/>
              <w:rPr>
                <w:rFonts w:ascii="Times New Roman" w:eastAsia="DengXian" w:hAnsi="Times New Roman" w:cs="Times New Roman"/>
                <w:b/>
                <w:bCs/>
                <w:kern w:val="0"/>
                <w:sz w:val="20"/>
                <w:szCs w:val="20"/>
              </w:rPr>
            </w:pPr>
            <w:r w:rsidRPr="00B92C06">
              <w:rPr>
                <w:rFonts w:ascii="Times New Roman" w:eastAsia="DengXian" w:hAnsi="Times New Roman" w:cs="Times New Roman"/>
                <w:b/>
                <w:bCs/>
                <w:kern w:val="0"/>
                <w:sz w:val="20"/>
                <w:szCs w:val="20"/>
              </w:rPr>
              <w:t>5%</w:t>
            </w:r>
          </w:p>
        </w:tc>
        <w:tc>
          <w:tcPr>
            <w:tcW w:w="0" w:type="auto"/>
            <w:shd w:val="clear" w:color="auto" w:fill="auto"/>
            <w:vAlign w:val="center"/>
          </w:tcPr>
          <w:p w14:paraId="517B65A4" w14:textId="715D126C" w:rsidR="00947AD7" w:rsidRPr="00B92C06" w:rsidRDefault="00947AD7" w:rsidP="00B92C06">
            <w:pPr>
              <w:jc w:val="center"/>
              <w:rPr>
                <w:rFonts w:ascii="Times New Roman" w:hAnsi="Times New Roman" w:cs="Times New Roman"/>
                <w:sz w:val="20"/>
                <w:szCs w:val="20"/>
              </w:rPr>
            </w:pPr>
            <w:r>
              <w:rPr>
                <w:rFonts w:ascii="Times New Roman" w:hAnsi="Times New Roman" w:cs="Times New Roman"/>
                <w:color w:val="000000"/>
                <w:sz w:val="20"/>
                <w:szCs w:val="20"/>
              </w:rPr>
              <w:t xml:space="preserve">2.66 </w:t>
            </w:r>
          </w:p>
        </w:tc>
        <w:tc>
          <w:tcPr>
            <w:tcW w:w="0" w:type="auto"/>
            <w:shd w:val="clear" w:color="auto" w:fill="auto"/>
            <w:vAlign w:val="center"/>
          </w:tcPr>
          <w:p w14:paraId="05F712CF" w14:textId="6BF59E90" w:rsidR="00947AD7" w:rsidRPr="00B92C06" w:rsidRDefault="00947AD7" w:rsidP="00B92C06">
            <w:pPr>
              <w:jc w:val="center"/>
              <w:rPr>
                <w:rFonts w:ascii="Times New Roman" w:hAnsi="Times New Roman" w:cs="Times New Roman"/>
                <w:sz w:val="20"/>
                <w:szCs w:val="20"/>
              </w:rPr>
            </w:pPr>
            <w:r>
              <w:rPr>
                <w:rFonts w:ascii="Times New Roman" w:hAnsi="Times New Roman" w:cs="Times New Roman"/>
                <w:color w:val="000000"/>
                <w:sz w:val="20"/>
                <w:szCs w:val="20"/>
              </w:rPr>
              <w:t xml:space="preserve">2.67 </w:t>
            </w:r>
          </w:p>
        </w:tc>
        <w:tc>
          <w:tcPr>
            <w:tcW w:w="0" w:type="auto"/>
            <w:shd w:val="clear" w:color="auto" w:fill="auto"/>
            <w:vAlign w:val="center"/>
          </w:tcPr>
          <w:p w14:paraId="72993496" w14:textId="0F8A00C8" w:rsidR="00947AD7" w:rsidRPr="00B92C06" w:rsidRDefault="00947AD7" w:rsidP="00B92C06">
            <w:pPr>
              <w:jc w:val="center"/>
              <w:rPr>
                <w:rFonts w:ascii="Times New Roman" w:hAnsi="Times New Roman" w:cs="Times New Roman"/>
                <w:sz w:val="20"/>
                <w:szCs w:val="20"/>
              </w:rPr>
            </w:pPr>
            <w:r>
              <w:rPr>
                <w:rFonts w:ascii="Times New Roman" w:hAnsi="Times New Roman" w:cs="Times New Roman"/>
                <w:color w:val="000000"/>
                <w:sz w:val="20"/>
                <w:szCs w:val="20"/>
              </w:rPr>
              <w:t xml:space="preserve">2.70 </w:t>
            </w:r>
          </w:p>
        </w:tc>
        <w:tc>
          <w:tcPr>
            <w:tcW w:w="0" w:type="auto"/>
            <w:shd w:val="clear" w:color="auto" w:fill="auto"/>
            <w:vAlign w:val="center"/>
          </w:tcPr>
          <w:p w14:paraId="7A8350D4" w14:textId="1E6D0406" w:rsidR="00947AD7" w:rsidRPr="00B92C06" w:rsidRDefault="00947AD7" w:rsidP="00B92C06">
            <w:pPr>
              <w:jc w:val="center"/>
              <w:rPr>
                <w:rFonts w:ascii="Times New Roman" w:hAnsi="Times New Roman" w:cs="Times New Roman"/>
                <w:sz w:val="20"/>
                <w:szCs w:val="20"/>
              </w:rPr>
            </w:pPr>
            <w:r w:rsidRPr="00B92C06">
              <w:rPr>
                <w:rFonts w:ascii="Times New Roman" w:eastAsia="DengXian" w:hAnsi="Times New Roman" w:cs="Times New Roman"/>
                <w:color w:val="000000"/>
                <w:sz w:val="20"/>
                <w:szCs w:val="20"/>
              </w:rPr>
              <w:t>1.72</w:t>
            </w:r>
          </w:p>
        </w:tc>
        <w:tc>
          <w:tcPr>
            <w:tcW w:w="0" w:type="auto"/>
            <w:shd w:val="clear" w:color="auto" w:fill="auto"/>
            <w:vAlign w:val="center"/>
          </w:tcPr>
          <w:p w14:paraId="1AC0DC44" w14:textId="57400E1B" w:rsidR="00947AD7" w:rsidRPr="00B92C06" w:rsidRDefault="00947AD7" w:rsidP="00B92C06">
            <w:pPr>
              <w:jc w:val="center"/>
              <w:rPr>
                <w:rFonts w:ascii="Times New Roman" w:hAnsi="Times New Roman" w:cs="Times New Roman"/>
                <w:sz w:val="20"/>
                <w:szCs w:val="20"/>
              </w:rPr>
            </w:pPr>
            <w:r w:rsidRPr="00B92C06">
              <w:rPr>
                <w:rFonts w:ascii="Times New Roman" w:eastAsia="DengXian" w:hAnsi="Times New Roman" w:cs="Times New Roman"/>
                <w:color w:val="000000"/>
                <w:sz w:val="20"/>
                <w:szCs w:val="20"/>
              </w:rPr>
              <w:t>2.23</w:t>
            </w:r>
          </w:p>
        </w:tc>
        <w:tc>
          <w:tcPr>
            <w:tcW w:w="0" w:type="auto"/>
            <w:shd w:val="clear" w:color="auto" w:fill="auto"/>
            <w:vAlign w:val="center"/>
          </w:tcPr>
          <w:p w14:paraId="73CECAEE" w14:textId="4F69F6ED" w:rsidR="00947AD7" w:rsidRPr="00B92C06" w:rsidRDefault="00947AD7" w:rsidP="00B92C06">
            <w:pPr>
              <w:jc w:val="center"/>
              <w:rPr>
                <w:rFonts w:ascii="Times New Roman" w:hAnsi="Times New Roman" w:cs="Times New Roman"/>
                <w:sz w:val="20"/>
                <w:szCs w:val="20"/>
              </w:rPr>
            </w:pPr>
            <w:r w:rsidRPr="00B92C06">
              <w:rPr>
                <w:rFonts w:ascii="Times New Roman" w:eastAsia="DengXian" w:hAnsi="Times New Roman" w:cs="Times New Roman"/>
                <w:color w:val="000000"/>
                <w:sz w:val="20"/>
                <w:szCs w:val="20"/>
              </w:rPr>
              <w:t>2.82</w:t>
            </w:r>
          </w:p>
        </w:tc>
      </w:tr>
      <w:tr w:rsidR="00947AD7" w:rsidRPr="00DE4724" w14:paraId="3E5AEF9C" w14:textId="77777777" w:rsidTr="00B92C06">
        <w:trPr>
          <w:trHeight w:val="278"/>
        </w:trPr>
        <w:tc>
          <w:tcPr>
            <w:tcW w:w="0" w:type="auto"/>
            <w:vMerge/>
          </w:tcPr>
          <w:p w14:paraId="0BB00AD1" w14:textId="77777777" w:rsidR="00947AD7" w:rsidRPr="00DE4724" w:rsidRDefault="00947AD7" w:rsidP="00CD2A22">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5D99702F" w14:textId="10C5B4A6" w:rsidR="00947AD7" w:rsidRPr="00DE4724" w:rsidRDefault="00947AD7" w:rsidP="00CD2A22">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6271B13C" w14:textId="5BF0ED8A" w:rsidR="00947AD7" w:rsidRPr="00DE4724" w:rsidRDefault="00947AD7" w:rsidP="00CD2A22">
            <w:pPr>
              <w:widowControl/>
              <w:jc w:val="center"/>
              <w:rPr>
                <w:rFonts w:ascii="Times New Roman" w:eastAsia="DengXian" w:hAnsi="Times New Roman" w:cs="Times New Roman"/>
                <w:b/>
                <w:bCs/>
                <w:kern w:val="0"/>
                <w:sz w:val="20"/>
                <w:szCs w:val="20"/>
              </w:rPr>
            </w:pPr>
            <w:r w:rsidRPr="00B92C06">
              <w:rPr>
                <w:rFonts w:ascii="Times New Roman" w:eastAsia="DengXian" w:hAnsi="Times New Roman" w:cs="Times New Roman"/>
                <w:b/>
                <w:bCs/>
                <w:kern w:val="0"/>
                <w:sz w:val="20"/>
                <w:szCs w:val="20"/>
              </w:rPr>
              <w:t>50%</w:t>
            </w:r>
          </w:p>
        </w:tc>
        <w:tc>
          <w:tcPr>
            <w:tcW w:w="0" w:type="auto"/>
            <w:shd w:val="clear" w:color="auto" w:fill="auto"/>
            <w:vAlign w:val="center"/>
          </w:tcPr>
          <w:p w14:paraId="3EA935CB" w14:textId="65407CD7" w:rsidR="00947AD7" w:rsidRPr="00B92C06" w:rsidRDefault="00947AD7" w:rsidP="00B92C06">
            <w:pPr>
              <w:jc w:val="center"/>
              <w:rPr>
                <w:rFonts w:ascii="Times New Roman" w:hAnsi="Times New Roman" w:cs="Times New Roman"/>
                <w:sz w:val="20"/>
                <w:szCs w:val="20"/>
              </w:rPr>
            </w:pPr>
            <w:r>
              <w:rPr>
                <w:rFonts w:ascii="Times New Roman" w:hAnsi="Times New Roman" w:cs="Times New Roman"/>
                <w:color w:val="000000"/>
                <w:sz w:val="20"/>
                <w:szCs w:val="20"/>
              </w:rPr>
              <w:t xml:space="preserve">2.88 </w:t>
            </w:r>
          </w:p>
        </w:tc>
        <w:tc>
          <w:tcPr>
            <w:tcW w:w="0" w:type="auto"/>
            <w:shd w:val="clear" w:color="auto" w:fill="auto"/>
            <w:vAlign w:val="center"/>
          </w:tcPr>
          <w:p w14:paraId="7C819545" w14:textId="4C5766A9" w:rsidR="00947AD7" w:rsidRPr="00B92C06" w:rsidRDefault="00947AD7" w:rsidP="00B92C06">
            <w:pPr>
              <w:jc w:val="center"/>
              <w:rPr>
                <w:rFonts w:ascii="Times New Roman" w:hAnsi="Times New Roman" w:cs="Times New Roman"/>
                <w:sz w:val="20"/>
                <w:szCs w:val="20"/>
              </w:rPr>
            </w:pPr>
            <w:r>
              <w:rPr>
                <w:rFonts w:ascii="Times New Roman" w:hAnsi="Times New Roman" w:cs="Times New Roman"/>
                <w:color w:val="000000"/>
                <w:sz w:val="20"/>
                <w:szCs w:val="20"/>
              </w:rPr>
              <w:t xml:space="preserve">2.97 </w:t>
            </w:r>
          </w:p>
        </w:tc>
        <w:tc>
          <w:tcPr>
            <w:tcW w:w="0" w:type="auto"/>
            <w:shd w:val="clear" w:color="auto" w:fill="auto"/>
            <w:vAlign w:val="center"/>
          </w:tcPr>
          <w:p w14:paraId="124860D2" w14:textId="343BB6B6" w:rsidR="00947AD7" w:rsidRPr="00B92C06" w:rsidRDefault="00947AD7" w:rsidP="00B92C06">
            <w:pPr>
              <w:jc w:val="center"/>
              <w:rPr>
                <w:rFonts w:ascii="Times New Roman" w:hAnsi="Times New Roman" w:cs="Times New Roman"/>
                <w:sz w:val="20"/>
                <w:szCs w:val="20"/>
              </w:rPr>
            </w:pPr>
            <w:r>
              <w:rPr>
                <w:rFonts w:ascii="Times New Roman" w:hAnsi="Times New Roman" w:cs="Times New Roman"/>
                <w:color w:val="000000"/>
                <w:sz w:val="20"/>
                <w:szCs w:val="20"/>
              </w:rPr>
              <w:t xml:space="preserve">6.64 </w:t>
            </w:r>
          </w:p>
        </w:tc>
        <w:tc>
          <w:tcPr>
            <w:tcW w:w="0" w:type="auto"/>
            <w:shd w:val="clear" w:color="auto" w:fill="auto"/>
            <w:vAlign w:val="center"/>
          </w:tcPr>
          <w:p w14:paraId="7DB70937" w14:textId="2F32C920" w:rsidR="00947AD7" w:rsidRPr="00B92C06" w:rsidRDefault="00947AD7" w:rsidP="00B92C06">
            <w:pPr>
              <w:jc w:val="center"/>
              <w:rPr>
                <w:rFonts w:ascii="Times New Roman" w:hAnsi="Times New Roman" w:cs="Times New Roman"/>
                <w:sz w:val="20"/>
                <w:szCs w:val="20"/>
              </w:rPr>
            </w:pPr>
            <w:r w:rsidRPr="00B92C06">
              <w:rPr>
                <w:rFonts w:ascii="Times New Roman" w:eastAsia="DengXian" w:hAnsi="Times New Roman" w:cs="Times New Roman"/>
                <w:color w:val="000000"/>
                <w:sz w:val="20"/>
                <w:szCs w:val="20"/>
              </w:rPr>
              <w:t>3.09</w:t>
            </w:r>
          </w:p>
        </w:tc>
        <w:tc>
          <w:tcPr>
            <w:tcW w:w="0" w:type="auto"/>
            <w:shd w:val="clear" w:color="auto" w:fill="auto"/>
            <w:vAlign w:val="center"/>
          </w:tcPr>
          <w:p w14:paraId="71E97445" w14:textId="4A5AA119" w:rsidR="00947AD7" w:rsidRPr="00B92C06" w:rsidRDefault="00947AD7" w:rsidP="00B92C06">
            <w:pPr>
              <w:jc w:val="center"/>
              <w:rPr>
                <w:rFonts w:ascii="Times New Roman" w:hAnsi="Times New Roman" w:cs="Times New Roman"/>
                <w:sz w:val="20"/>
                <w:szCs w:val="20"/>
              </w:rPr>
            </w:pPr>
            <w:r w:rsidRPr="00B92C06">
              <w:rPr>
                <w:rFonts w:ascii="Times New Roman" w:eastAsia="DengXian" w:hAnsi="Times New Roman" w:cs="Times New Roman"/>
                <w:color w:val="000000"/>
                <w:sz w:val="20"/>
                <w:szCs w:val="20"/>
              </w:rPr>
              <w:t>3.72</w:t>
            </w:r>
          </w:p>
        </w:tc>
        <w:tc>
          <w:tcPr>
            <w:tcW w:w="0" w:type="auto"/>
            <w:shd w:val="clear" w:color="auto" w:fill="auto"/>
            <w:vAlign w:val="center"/>
          </w:tcPr>
          <w:p w14:paraId="241E6D7C" w14:textId="11E31912" w:rsidR="00947AD7" w:rsidRPr="00B92C06" w:rsidRDefault="00947AD7" w:rsidP="00B92C06">
            <w:pPr>
              <w:jc w:val="center"/>
              <w:rPr>
                <w:rFonts w:ascii="Times New Roman" w:hAnsi="Times New Roman" w:cs="Times New Roman"/>
                <w:sz w:val="20"/>
                <w:szCs w:val="20"/>
              </w:rPr>
            </w:pPr>
            <w:r w:rsidRPr="00B92C06">
              <w:rPr>
                <w:rFonts w:ascii="Times New Roman" w:eastAsia="DengXian" w:hAnsi="Times New Roman" w:cs="Times New Roman"/>
                <w:color w:val="000000"/>
                <w:sz w:val="20"/>
                <w:szCs w:val="20"/>
              </w:rPr>
              <w:t>6.45</w:t>
            </w:r>
          </w:p>
        </w:tc>
      </w:tr>
      <w:tr w:rsidR="00947AD7" w:rsidRPr="00DE4724" w14:paraId="79942DC5" w14:textId="77777777" w:rsidTr="00B92C06">
        <w:trPr>
          <w:trHeight w:val="278"/>
        </w:trPr>
        <w:tc>
          <w:tcPr>
            <w:tcW w:w="0" w:type="auto"/>
            <w:vMerge/>
          </w:tcPr>
          <w:p w14:paraId="1D01D123" w14:textId="77777777" w:rsidR="00947AD7" w:rsidRPr="00DE4724" w:rsidRDefault="00947AD7" w:rsidP="00CD2A22">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17122C7C" w14:textId="7B9BA47A" w:rsidR="00947AD7" w:rsidRPr="00DE4724" w:rsidRDefault="00947AD7" w:rsidP="00CD2A22">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2F4159F4" w14:textId="44D5C10B" w:rsidR="00947AD7" w:rsidRPr="00DE4724" w:rsidRDefault="00947AD7" w:rsidP="00CD2A22">
            <w:pPr>
              <w:widowControl/>
              <w:jc w:val="center"/>
              <w:rPr>
                <w:rFonts w:ascii="Times New Roman" w:eastAsia="DengXian" w:hAnsi="Times New Roman" w:cs="Times New Roman"/>
                <w:b/>
                <w:bCs/>
                <w:kern w:val="0"/>
                <w:sz w:val="20"/>
                <w:szCs w:val="20"/>
              </w:rPr>
            </w:pPr>
            <w:r w:rsidRPr="00B92C06">
              <w:rPr>
                <w:rFonts w:ascii="Times New Roman" w:eastAsia="DengXian" w:hAnsi="Times New Roman" w:cs="Times New Roman"/>
                <w:b/>
                <w:bCs/>
                <w:kern w:val="0"/>
                <w:sz w:val="20"/>
                <w:szCs w:val="20"/>
              </w:rPr>
              <w:t>95%</w:t>
            </w:r>
          </w:p>
        </w:tc>
        <w:tc>
          <w:tcPr>
            <w:tcW w:w="0" w:type="auto"/>
            <w:shd w:val="clear" w:color="auto" w:fill="auto"/>
            <w:vAlign w:val="center"/>
          </w:tcPr>
          <w:p w14:paraId="7924B55C" w14:textId="4CFE0FF0" w:rsidR="00947AD7" w:rsidRPr="00B92C06" w:rsidRDefault="00947AD7" w:rsidP="00B92C06">
            <w:pPr>
              <w:jc w:val="center"/>
              <w:rPr>
                <w:rFonts w:ascii="Times New Roman" w:hAnsi="Times New Roman" w:cs="Times New Roman"/>
                <w:sz w:val="20"/>
                <w:szCs w:val="20"/>
              </w:rPr>
            </w:pPr>
            <w:r>
              <w:rPr>
                <w:rFonts w:ascii="Times New Roman" w:hAnsi="Times New Roman" w:cs="Times New Roman"/>
                <w:color w:val="000000"/>
                <w:sz w:val="20"/>
                <w:szCs w:val="20"/>
              </w:rPr>
              <w:t xml:space="preserve">5.21 </w:t>
            </w:r>
          </w:p>
        </w:tc>
        <w:tc>
          <w:tcPr>
            <w:tcW w:w="0" w:type="auto"/>
            <w:shd w:val="clear" w:color="auto" w:fill="auto"/>
            <w:vAlign w:val="center"/>
          </w:tcPr>
          <w:p w14:paraId="104E94D1" w14:textId="711489EF" w:rsidR="00947AD7" w:rsidRPr="00B92C06" w:rsidRDefault="00947AD7" w:rsidP="00B92C06">
            <w:pPr>
              <w:jc w:val="center"/>
              <w:rPr>
                <w:rFonts w:ascii="Times New Roman" w:hAnsi="Times New Roman" w:cs="Times New Roman"/>
                <w:sz w:val="20"/>
                <w:szCs w:val="20"/>
              </w:rPr>
            </w:pPr>
            <w:r>
              <w:rPr>
                <w:rFonts w:ascii="Times New Roman" w:hAnsi="Times New Roman" w:cs="Times New Roman"/>
                <w:color w:val="000000"/>
                <w:sz w:val="20"/>
                <w:szCs w:val="20"/>
              </w:rPr>
              <w:t xml:space="preserve">10.31 </w:t>
            </w:r>
          </w:p>
        </w:tc>
        <w:tc>
          <w:tcPr>
            <w:tcW w:w="0" w:type="auto"/>
            <w:shd w:val="clear" w:color="auto" w:fill="auto"/>
            <w:vAlign w:val="center"/>
          </w:tcPr>
          <w:p w14:paraId="31AFDC49" w14:textId="64BB14C9" w:rsidR="00947AD7" w:rsidRPr="00B92C06" w:rsidRDefault="00947AD7" w:rsidP="00B92C06">
            <w:pPr>
              <w:jc w:val="center"/>
              <w:rPr>
                <w:rFonts w:ascii="Times New Roman" w:hAnsi="Times New Roman" w:cs="Times New Roman"/>
                <w:sz w:val="20"/>
                <w:szCs w:val="20"/>
              </w:rPr>
            </w:pPr>
            <w:r>
              <w:rPr>
                <w:rFonts w:ascii="Times New Roman" w:hAnsi="Times New Roman" w:cs="Times New Roman"/>
                <w:color w:val="000000"/>
                <w:sz w:val="20"/>
                <w:szCs w:val="20"/>
              </w:rPr>
              <w:t xml:space="preserve">34.58 </w:t>
            </w:r>
          </w:p>
        </w:tc>
        <w:tc>
          <w:tcPr>
            <w:tcW w:w="0" w:type="auto"/>
            <w:shd w:val="clear" w:color="auto" w:fill="auto"/>
            <w:vAlign w:val="center"/>
          </w:tcPr>
          <w:p w14:paraId="42A2A580" w14:textId="50458AF9" w:rsidR="00947AD7" w:rsidRPr="00B92C06" w:rsidRDefault="00947AD7" w:rsidP="00B92C06">
            <w:pPr>
              <w:jc w:val="center"/>
              <w:rPr>
                <w:rFonts w:ascii="Times New Roman" w:hAnsi="Times New Roman" w:cs="Times New Roman"/>
                <w:sz w:val="20"/>
                <w:szCs w:val="20"/>
              </w:rPr>
            </w:pPr>
            <w:r w:rsidRPr="00B92C06">
              <w:rPr>
                <w:rFonts w:ascii="Times New Roman" w:eastAsia="DengXian" w:hAnsi="Times New Roman" w:cs="Times New Roman"/>
                <w:color w:val="000000"/>
                <w:sz w:val="20"/>
                <w:szCs w:val="20"/>
              </w:rPr>
              <w:t>9.11</w:t>
            </w:r>
          </w:p>
        </w:tc>
        <w:tc>
          <w:tcPr>
            <w:tcW w:w="0" w:type="auto"/>
            <w:shd w:val="clear" w:color="auto" w:fill="auto"/>
            <w:vAlign w:val="center"/>
          </w:tcPr>
          <w:p w14:paraId="74B3F630" w14:textId="16F15E95" w:rsidR="00947AD7" w:rsidRPr="00B92C06" w:rsidRDefault="00947AD7" w:rsidP="00B92C06">
            <w:pPr>
              <w:jc w:val="center"/>
              <w:rPr>
                <w:rFonts w:ascii="Times New Roman" w:hAnsi="Times New Roman" w:cs="Times New Roman"/>
                <w:sz w:val="20"/>
                <w:szCs w:val="20"/>
              </w:rPr>
            </w:pPr>
            <w:r w:rsidRPr="00B92C06">
              <w:rPr>
                <w:rFonts w:ascii="Times New Roman" w:eastAsia="DengXian" w:hAnsi="Times New Roman" w:cs="Times New Roman"/>
                <w:color w:val="000000"/>
                <w:sz w:val="20"/>
                <w:szCs w:val="20"/>
              </w:rPr>
              <w:t>17.56</w:t>
            </w:r>
          </w:p>
        </w:tc>
        <w:tc>
          <w:tcPr>
            <w:tcW w:w="0" w:type="auto"/>
            <w:shd w:val="clear" w:color="auto" w:fill="auto"/>
            <w:vAlign w:val="center"/>
          </w:tcPr>
          <w:p w14:paraId="36F895B6" w14:textId="44C631BA" w:rsidR="00947AD7" w:rsidRPr="00B92C06" w:rsidRDefault="00947AD7" w:rsidP="00B92C06">
            <w:pPr>
              <w:jc w:val="center"/>
              <w:rPr>
                <w:rFonts w:ascii="Times New Roman" w:hAnsi="Times New Roman" w:cs="Times New Roman"/>
                <w:sz w:val="20"/>
                <w:szCs w:val="20"/>
              </w:rPr>
            </w:pPr>
            <w:r w:rsidRPr="00B92C06">
              <w:rPr>
                <w:rFonts w:ascii="Times New Roman" w:eastAsia="DengXian" w:hAnsi="Times New Roman" w:cs="Times New Roman"/>
                <w:color w:val="000000"/>
                <w:sz w:val="20"/>
                <w:szCs w:val="20"/>
              </w:rPr>
              <w:t>71.46</w:t>
            </w:r>
          </w:p>
        </w:tc>
      </w:tr>
    </w:tbl>
    <w:p w14:paraId="3CA063D8" w14:textId="77777777" w:rsidR="00CD2A22" w:rsidRDefault="00CD2A22" w:rsidP="00CD2A22">
      <w:pPr>
        <w:rPr>
          <w:rFonts w:ascii="Times New Roman" w:eastAsia="DengXian" w:hAnsi="Times New Roman" w:cs="Times New Roman"/>
          <w:kern w:val="0"/>
          <w:sz w:val="20"/>
          <w:szCs w:val="20"/>
          <w:lang w:val="en-GB"/>
        </w:rPr>
      </w:pPr>
    </w:p>
    <w:p w14:paraId="70231C0C" w14:textId="0D17D7CE" w:rsidR="00CD2A22" w:rsidRDefault="00440633" w:rsidP="00CD2A22">
      <w:pPr>
        <w:jc w:val="center"/>
        <w:rPr>
          <w:rFonts w:ascii="Times New Roman" w:eastAsia="DengXian" w:hAnsi="Times New Roman" w:cs="Times New Roman"/>
          <w:b/>
          <w:kern w:val="0"/>
          <w:sz w:val="20"/>
          <w:szCs w:val="20"/>
          <w:lang w:val="en-GB"/>
        </w:rPr>
      </w:pPr>
      <w:r w:rsidRPr="005D073D">
        <w:rPr>
          <w:rFonts w:ascii="Times New Roman" w:eastAsia="DengXian" w:hAnsi="Times New Roman" w:cs="Times New Roman"/>
          <w:b/>
          <w:kern w:val="0"/>
          <w:sz w:val="20"/>
          <w:szCs w:val="20"/>
          <w:lang w:val="en-GB" w:eastAsia="en-US"/>
        </w:rPr>
        <w:t xml:space="preserve">Table </w:t>
      </w:r>
      <w:r w:rsidRPr="005D073D">
        <w:rPr>
          <w:rFonts w:ascii="Times New Roman" w:eastAsia="DengXian" w:hAnsi="Times New Roman" w:cs="Times New Roman" w:hint="eastAsia"/>
          <w:b/>
          <w:kern w:val="0"/>
          <w:sz w:val="20"/>
          <w:szCs w:val="20"/>
          <w:lang w:val="en-GB"/>
        </w:rPr>
        <w:t>B</w:t>
      </w:r>
      <w:r w:rsidRPr="005D073D">
        <w:rPr>
          <w:rFonts w:ascii="Times New Roman" w:eastAsia="DengXian" w:hAnsi="Times New Roman" w:cs="Times New Roman"/>
          <w:b/>
          <w:kern w:val="0"/>
          <w:sz w:val="20"/>
          <w:szCs w:val="20"/>
          <w:lang w:val="en-GB"/>
        </w:rPr>
        <w:t>.</w:t>
      </w:r>
      <w:r>
        <w:rPr>
          <w:rFonts w:ascii="Times New Roman" w:eastAsia="DengXian" w:hAnsi="Times New Roman" w:cs="Times New Roman" w:hint="eastAsia"/>
          <w:b/>
          <w:kern w:val="0"/>
          <w:sz w:val="20"/>
          <w:szCs w:val="20"/>
          <w:lang w:val="en-GB"/>
        </w:rPr>
        <w:t>3</w:t>
      </w:r>
      <w:r w:rsidRPr="005D073D">
        <w:rPr>
          <w:rFonts w:ascii="Times New Roman" w:eastAsia="DengXian" w:hAnsi="Times New Roman" w:cs="Times New Roman"/>
          <w:b/>
          <w:kern w:val="0"/>
          <w:sz w:val="20"/>
          <w:szCs w:val="20"/>
          <w:lang w:val="en-GB"/>
        </w:rPr>
        <w:t>.1.1</w:t>
      </w:r>
      <w:r>
        <w:rPr>
          <w:rFonts w:ascii="Times New Roman" w:eastAsia="DengXian" w:hAnsi="Times New Roman" w:cs="Times New Roman" w:hint="eastAsia"/>
          <w:b/>
          <w:kern w:val="0"/>
          <w:sz w:val="20"/>
          <w:szCs w:val="20"/>
          <w:lang w:val="en-GB"/>
        </w:rPr>
        <w:t>.2-5</w:t>
      </w:r>
      <w:r w:rsidRPr="005D073D">
        <w:rPr>
          <w:rFonts w:ascii="Times New Roman" w:eastAsia="DengXian" w:hAnsi="Times New Roman" w:cs="Times New Roman"/>
          <w:b/>
          <w:kern w:val="0"/>
          <w:sz w:val="20"/>
          <w:szCs w:val="20"/>
          <w:lang w:val="en-GB" w:eastAsia="en-US"/>
        </w:rPr>
        <w:t xml:space="preserve">: </w:t>
      </w:r>
      <w:r>
        <w:rPr>
          <w:rFonts w:ascii="Times New Roman" w:eastAsia="DengXian" w:hAnsi="Times New Roman" w:cs="Times New Roman" w:hint="eastAsia"/>
          <w:b/>
          <w:kern w:val="0"/>
          <w:sz w:val="20"/>
          <w:szCs w:val="20"/>
          <w:lang w:val="en-GB"/>
        </w:rPr>
        <w:t>R</w:t>
      </w:r>
      <w:r w:rsidRPr="005D073D">
        <w:rPr>
          <w:rFonts w:ascii="Times New Roman" w:eastAsia="DengXian" w:hAnsi="Times New Roman" w:cs="Times New Roman"/>
          <w:b/>
          <w:kern w:val="0"/>
          <w:sz w:val="20"/>
          <w:szCs w:val="20"/>
          <w:lang w:val="en-GB" w:eastAsia="en-US"/>
        </w:rPr>
        <w:t xml:space="preserve">esults </w:t>
      </w:r>
      <w:r>
        <w:rPr>
          <w:rFonts w:ascii="Times New Roman" w:eastAsia="DengXian" w:hAnsi="Times New Roman" w:cs="Times New Roman" w:hint="eastAsia"/>
          <w:b/>
          <w:kern w:val="0"/>
          <w:sz w:val="20"/>
          <w:szCs w:val="20"/>
          <w:lang w:val="en-GB"/>
        </w:rPr>
        <w:t>of</w:t>
      </w:r>
      <w:r w:rsidR="00CD2A22">
        <w:rPr>
          <w:rFonts w:ascii="Times New Roman" w:eastAsia="DengXian" w:hAnsi="Times New Roman" w:cs="Times New Roman" w:hint="eastAsia"/>
          <w:b/>
          <w:kern w:val="0"/>
          <w:sz w:val="20"/>
          <w:szCs w:val="20"/>
          <w:lang w:val="en-GB"/>
        </w:rPr>
        <w:t xml:space="preserve"> Indoor (FR1) dynamic SBFD vs. semi-static SBFD, </w:t>
      </w:r>
      <w:r w:rsidR="00CD2A22" w:rsidRPr="005B61E5">
        <w:rPr>
          <w:rFonts w:ascii="Times New Roman" w:eastAsia="DengXian" w:hAnsi="Times New Roman" w:cs="Times New Roman"/>
          <w:b/>
          <w:kern w:val="0"/>
          <w:sz w:val="20"/>
          <w:szCs w:val="20"/>
          <w:lang w:val="en-GB"/>
        </w:rPr>
        <w:t>{XXXX</w:t>
      </w:r>
      <w:r w:rsidR="00CD2A22">
        <w:rPr>
          <w:rFonts w:ascii="Times New Roman" w:eastAsia="DengXian" w:hAnsi="Times New Roman" w:cs="Times New Roman" w:hint="eastAsia"/>
          <w:b/>
          <w:kern w:val="0"/>
          <w:sz w:val="20"/>
          <w:szCs w:val="20"/>
          <w:lang w:val="en-GB"/>
        </w:rPr>
        <w:t>X</w:t>
      </w:r>
      <w:r w:rsidR="00CD2A22" w:rsidRPr="005B61E5">
        <w:rPr>
          <w:rFonts w:ascii="Times New Roman" w:eastAsia="DengXian" w:hAnsi="Times New Roman" w:cs="Times New Roman"/>
          <w:b/>
          <w:kern w:val="0"/>
          <w:sz w:val="20"/>
          <w:szCs w:val="20"/>
          <w:lang w:val="en-GB"/>
        </w:rPr>
        <w:t>}</w:t>
      </w:r>
      <w:r w:rsidR="00CD2A22">
        <w:rPr>
          <w:rFonts w:ascii="Times New Roman" w:eastAsia="DengXian" w:hAnsi="Times New Roman" w:cs="Times New Roman" w:hint="eastAsia"/>
          <w:b/>
          <w:kern w:val="0"/>
          <w:sz w:val="20"/>
          <w:szCs w:val="20"/>
          <w:lang w:val="en-GB"/>
        </w:rPr>
        <w:t xml:space="preserve"> </w:t>
      </w:r>
    </w:p>
    <w:p w14:paraId="0DF7FC9C" w14:textId="77777777" w:rsidR="00CD2A22" w:rsidRPr="005B61E5" w:rsidRDefault="00CD2A22" w:rsidP="00CD2A22">
      <w:pPr>
        <w:jc w:val="center"/>
        <w:rPr>
          <w:rFonts w:ascii="Times New Roman" w:eastAsia="DengXian" w:hAnsi="Times New Roman" w:cs="Times New Roman"/>
          <w:b/>
          <w:kern w:val="0"/>
          <w:sz w:val="20"/>
          <w:szCs w:val="20"/>
          <w:lang w:val="en-GB"/>
        </w:rPr>
      </w:pPr>
      <w:r>
        <w:rPr>
          <w:rFonts w:ascii="Times New Roman" w:eastAsia="DengXian" w:hAnsi="Times New Roman" w:cs="Times New Roman" w:hint="eastAsia"/>
          <w:b/>
          <w:kern w:val="0"/>
          <w:sz w:val="20"/>
          <w:szCs w:val="20"/>
          <w:lang w:val="en-GB"/>
        </w:rPr>
        <w:t>(</w:t>
      </w:r>
      <w:proofErr w:type="gramStart"/>
      <w:r>
        <w:rPr>
          <w:rFonts w:ascii="Times New Roman" w:eastAsia="DengXian" w:hAnsi="Times New Roman" w:cs="Times New Roman" w:hint="eastAsia"/>
          <w:b/>
          <w:kern w:val="0"/>
          <w:sz w:val="20"/>
          <w:szCs w:val="20"/>
          <w:lang w:val="en-GB"/>
        </w:rPr>
        <w:t>dynamic</w:t>
      </w:r>
      <w:proofErr w:type="gramEnd"/>
      <w:r>
        <w:rPr>
          <w:rFonts w:ascii="Times New Roman" w:eastAsia="DengXian" w:hAnsi="Times New Roman" w:cs="Times New Roman" w:hint="eastAsia"/>
          <w:b/>
          <w:kern w:val="0"/>
          <w:sz w:val="20"/>
          <w:szCs w:val="20"/>
          <w:lang w:val="en-GB"/>
        </w:rPr>
        <w:t xml:space="preserve"> SBFD Option 3, small packet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4"/>
        <w:gridCol w:w="2724"/>
        <w:gridCol w:w="1127"/>
        <w:gridCol w:w="1286"/>
        <w:gridCol w:w="1613"/>
        <w:gridCol w:w="1320"/>
      </w:tblGrid>
      <w:tr w:rsidR="008614F5" w:rsidRPr="008614F5" w14:paraId="66563BE7" w14:textId="77777777" w:rsidTr="00807668">
        <w:trPr>
          <w:trHeight w:val="278"/>
        </w:trPr>
        <w:tc>
          <w:tcPr>
            <w:tcW w:w="0" w:type="auto"/>
            <w:gridSpan w:val="6"/>
          </w:tcPr>
          <w:p w14:paraId="7DA2B712" w14:textId="4337BFC6" w:rsidR="008614F5" w:rsidRPr="008614F5" w:rsidRDefault="008614F5" w:rsidP="00CD2A22">
            <w:pPr>
              <w:widowControl/>
              <w:jc w:val="center"/>
              <w:rPr>
                <w:rFonts w:ascii="Times New Roman" w:eastAsia="DengXian" w:hAnsi="Times New Roman" w:cs="Times New Roman"/>
                <w:b/>
                <w:color w:val="000000"/>
                <w:kern w:val="0"/>
                <w:sz w:val="20"/>
                <w:szCs w:val="20"/>
              </w:rPr>
            </w:pPr>
            <w:r w:rsidRPr="008614F5">
              <w:rPr>
                <w:rFonts w:ascii="Times New Roman" w:eastAsia="DengXian" w:hAnsi="Times New Roman" w:cs="Times New Roman"/>
                <w:b/>
                <w:i/>
                <w:kern w:val="0"/>
                <w:sz w:val="20"/>
                <w:szCs w:val="20"/>
              </w:rPr>
              <w:t xml:space="preserve">Simple description of key assumptions (RSI based on 1dB </w:t>
            </w:r>
            <w:proofErr w:type="spellStart"/>
            <w:r w:rsidRPr="008614F5">
              <w:rPr>
                <w:rFonts w:ascii="Times New Roman" w:eastAsia="DengXian" w:hAnsi="Times New Roman" w:cs="Times New Roman"/>
                <w:b/>
                <w:i/>
                <w:kern w:val="0"/>
                <w:sz w:val="20"/>
                <w:szCs w:val="20"/>
              </w:rPr>
              <w:t>desense</w:t>
            </w:r>
            <w:proofErr w:type="spellEnd"/>
            <w:r w:rsidRPr="008614F5">
              <w:rPr>
                <w:rFonts w:ascii="Times New Roman" w:eastAsia="DengXian" w:hAnsi="Times New Roman" w:cs="Times New Roman"/>
                <w:b/>
                <w:i/>
                <w:kern w:val="0"/>
                <w:sz w:val="20"/>
                <w:szCs w:val="20"/>
              </w:rPr>
              <w:t xml:space="preserve">, </w:t>
            </w:r>
            <w:r w:rsidRPr="008614F5">
              <w:rPr>
                <w:rFonts w:ascii="Times New Roman" w:hAnsi="Times New Roman" w:cs="Times New Roman"/>
                <w:b/>
                <w:bCs/>
                <w:i/>
                <w:iCs/>
                <w:sz w:val="20"/>
                <w:szCs w:val="20"/>
              </w:rPr>
              <w:t xml:space="preserve">Twice area &amp; same </w:t>
            </w:r>
            <w:proofErr w:type="spellStart"/>
            <w:r w:rsidRPr="008614F5">
              <w:rPr>
                <w:rFonts w:ascii="Times New Roman" w:hAnsi="Times New Roman" w:cs="Times New Roman"/>
                <w:b/>
                <w:bCs/>
                <w:i/>
                <w:iCs/>
                <w:sz w:val="20"/>
                <w:szCs w:val="20"/>
              </w:rPr>
              <w:t>TxRUs</w:t>
            </w:r>
            <w:proofErr w:type="spellEnd"/>
            <w:r w:rsidRPr="008614F5">
              <w:rPr>
                <w:rFonts w:ascii="Times New Roman" w:hAnsi="Times New Roman" w:cs="Times New Roman"/>
                <w:b/>
                <w:bCs/>
                <w:i/>
                <w:iCs/>
                <w:sz w:val="20"/>
                <w:szCs w:val="20"/>
              </w:rPr>
              <w:t xml:space="preserve"> (Option 2), SBFD slot configuration {XXXXX}, dynamic SBFD Option 3, DL: 4Kbytes, UL: 1Kbyte</w:t>
            </w:r>
            <w:r w:rsidRPr="008614F5">
              <w:rPr>
                <w:rFonts w:ascii="Times New Roman" w:eastAsia="DengXian" w:hAnsi="Times New Roman" w:cs="Times New Roman"/>
                <w:b/>
                <w:i/>
                <w:kern w:val="0"/>
                <w:sz w:val="20"/>
                <w:szCs w:val="20"/>
              </w:rPr>
              <w:t>)</w:t>
            </w:r>
          </w:p>
        </w:tc>
      </w:tr>
      <w:tr w:rsidR="008614F5" w:rsidRPr="008614F5" w14:paraId="3489C6A3" w14:textId="77777777" w:rsidTr="00807668">
        <w:trPr>
          <w:trHeight w:val="278"/>
        </w:trPr>
        <w:tc>
          <w:tcPr>
            <w:tcW w:w="0" w:type="auto"/>
            <w:gridSpan w:val="3"/>
            <w:vMerge w:val="restart"/>
          </w:tcPr>
          <w:p w14:paraId="1544EB41" w14:textId="3B0E2920" w:rsidR="008614F5" w:rsidRPr="008614F5" w:rsidRDefault="008614F5" w:rsidP="00CD2A22">
            <w:pPr>
              <w:widowControl/>
              <w:jc w:val="center"/>
              <w:rPr>
                <w:rFonts w:ascii="Times New Roman" w:eastAsia="DengXian" w:hAnsi="Times New Roman" w:cs="Times New Roman"/>
                <w:b/>
                <w:bCs/>
                <w:kern w:val="0"/>
                <w:sz w:val="20"/>
                <w:szCs w:val="20"/>
              </w:rPr>
            </w:pPr>
          </w:p>
        </w:tc>
        <w:tc>
          <w:tcPr>
            <w:tcW w:w="0" w:type="auto"/>
            <w:gridSpan w:val="3"/>
            <w:shd w:val="clear" w:color="auto" w:fill="auto"/>
            <w:vAlign w:val="center"/>
          </w:tcPr>
          <w:p w14:paraId="1001EA64" w14:textId="77777777" w:rsidR="008614F5" w:rsidRPr="008614F5" w:rsidRDefault="008614F5" w:rsidP="00CD2A22">
            <w:pPr>
              <w:widowControl/>
              <w:jc w:val="center"/>
              <w:rPr>
                <w:rFonts w:ascii="Times New Roman" w:eastAsia="DengXian" w:hAnsi="Times New Roman" w:cs="Times New Roman"/>
                <w:b/>
                <w:color w:val="000000"/>
                <w:kern w:val="0"/>
                <w:sz w:val="20"/>
                <w:szCs w:val="20"/>
              </w:rPr>
            </w:pPr>
            <w:r w:rsidRPr="008614F5">
              <w:rPr>
                <w:rFonts w:ascii="Times New Roman" w:eastAsia="DengXian" w:hAnsi="Times New Roman" w:cs="Times New Roman"/>
                <w:b/>
                <w:color w:val="000000"/>
                <w:kern w:val="0"/>
                <w:sz w:val="20"/>
                <w:szCs w:val="20"/>
              </w:rPr>
              <w:t>[vivo]</w:t>
            </w:r>
          </w:p>
        </w:tc>
      </w:tr>
      <w:tr w:rsidR="008614F5" w:rsidRPr="008614F5" w14:paraId="667980B4" w14:textId="77777777" w:rsidTr="00807668">
        <w:trPr>
          <w:trHeight w:val="278"/>
        </w:trPr>
        <w:tc>
          <w:tcPr>
            <w:tcW w:w="0" w:type="auto"/>
            <w:gridSpan w:val="3"/>
            <w:vMerge/>
          </w:tcPr>
          <w:p w14:paraId="2496198F" w14:textId="7638421E" w:rsidR="008614F5" w:rsidRPr="008614F5" w:rsidRDefault="008614F5" w:rsidP="00CD2A22">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2D5F3B39" w14:textId="77777777" w:rsidR="008614F5" w:rsidRPr="008614F5" w:rsidRDefault="008614F5" w:rsidP="00CD2A22">
            <w:pPr>
              <w:widowControl/>
              <w:jc w:val="center"/>
              <w:rPr>
                <w:rFonts w:ascii="Times New Roman" w:eastAsia="DengXian" w:hAnsi="Times New Roman" w:cs="Times New Roman"/>
                <w:b/>
                <w:color w:val="000000"/>
                <w:kern w:val="0"/>
                <w:sz w:val="20"/>
                <w:szCs w:val="20"/>
              </w:rPr>
            </w:pPr>
            <w:r w:rsidRPr="008614F5">
              <w:rPr>
                <w:rFonts w:ascii="Times New Roman" w:eastAsia="DengXian" w:hAnsi="Times New Roman" w:cs="Times New Roman"/>
                <w:b/>
                <w:color w:val="000000"/>
                <w:kern w:val="0"/>
                <w:sz w:val="20"/>
                <w:szCs w:val="20"/>
              </w:rPr>
              <w:t>Low load</w:t>
            </w:r>
          </w:p>
        </w:tc>
        <w:tc>
          <w:tcPr>
            <w:tcW w:w="0" w:type="auto"/>
            <w:shd w:val="clear" w:color="auto" w:fill="auto"/>
            <w:vAlign w:val="center"/>
          </w:tcPr>
          <w:p w14:paraId="396FBCFE" w14:textId="77777777" w:rsidR="008614F5" w:rsidRPr="008614F5" w:rsidRDefault="008614F5" w:rsidP="00CD2A22">
            <w:pPr>
              <w:widowControl/>
              <w:jc w:val="center"/>
              <w:rPr>
                <w:rFonts w:ascii="Times New Roman" w:eastAsia="DengXian" w:hAnsi="Times New Roman" w:cs="Times New Roman"/>
                <w:b/>
                <w:color w:val="000000"/>
                <w:kern w:val="0"/>
                <w:sz w:val="20"/>
                <w:szCs w:val="20"/>
              </w:rPr>
            </w:pPr>
            <w:r w:rsidRPr="008614F5">
              <w:rPr>
                <w:rFonts w:ascii="Times New Roman" w:eastAsia="DengXian" w:hAnsi="Times New Roman" w:cs="Times New Roman"/>
                <w:b/>
                <w:color w:val="000000"/>
                <w:kern w:val="0"/>
                <w:sz w:val="20"/>
                <w:szCs w:val="20"/>
              </w:rPr>
              <w:t>Medium load</w:t>
            </w:r>
          </w:p>
        </w:tc>
        <w:tc>
          <w:tcPr>
            <w:tcW w:w="0" w:type="auto"/>
            <w:shd w:val="clear" w:color="auto" w:fill="auto"/>
            <w:vAlign w:val="center"/>
          </w:tcPr>
          <w:p w14:paraId="0EB23A76" w14:textId="77777777" w:rsidR="008614F5" w:rsidRPr="008614F5" w:rsidRDefault="008614F5" w:rsidP="00CD2A22">
            <w:pPr>
              <w:widowControl/>
              <w:jc w:val="center"/>
              <w:rPr>
                <w:rFonts w:ascii="Times New Roman" w:eastAsia="DengXian" w:hAnsi="Times New Roman" w:cs="Times New Roman"/>
                <w:b/>
                <w:color w:val="000000"/>
                <w:kern w:val="0"/>
                <w:sz w:val="20"/>
                <w:szCs w:val="20"/>
              </w:rPr>
            </w:pPr>
            <w:r w:rsidRPr="008614F5">
              <w:rPr>
                <w:rFonts w:ascii="Times New Roman" w:eastAsia="DengXian" w:hAnsi="Times New Roman" w:cs="Times New Roman"/>
                <w:b/>
                <w:color w:val="000000"/>
                <w:kern w:val="0"/>
                <w:sz w:val="20"/>
                <w:szCs w:val="20"/>
              </w:rPr>
              <w:t>High load</w:t>
            </w:r>
          </w:p>
        </w:tc>
      </w:tr>
      <w:tr w:rsidR="008614F5" w:rsidRPr="008614F5" w14:paraId="45B518C5" w14:textId="77777777" w:rsidTr="00807668">
        <w:trPr>
          <w:trHeight w:val="278"/>
        </w:trPr>
        <w:tc>
          <w:tcPr>
            <w:tcW w:w="0" w:type="auto"/>
            <w:vMerge w:val="restart"/>
            <w:vAlign w:val="center"/>
          </w:tcPr>
          <w:p w14:paraId="49632DE5" w14:textId="4DD4DF13" w:rsidR="008614F5" w:rsidRPr="008614F5" w:rsidRDefault="008614F5" w:rsidP="00CD2A22">
            <w:pPr>
              <w:widowControl/>
              <w:jc w:val="center"/>
              <w:rPr>
                <w:rFonts w:ascii="Times New Roman" w:eastAsia="DengXian" w:hAnsi="Times New Roman" w:cs="Times New Roman"/>
                <w:b/>
                <w:bCs/>
                <w:kern w:val="0"/>
                <w:sz w:val="20"/>
                <w:szCs w:val="20"/>
              </w:rPr>
            </w:pPr>
            <w:r w:rsidRPr="008614F5">
              <w:rPr>
                <w:rFonts w:ascii="Times New Roman" w:eastAsia="DengXian" w:hAnsi="Times New Roman" w:cs="Times New Roman"/>
                <w:b/>
                <w:bCs/>
                <w:kern w:val="0"/>
                <w:sz w:val="20"/>
                <w:szCs w:val="20"/>
              </w:rPr>
              <w:t>Baseline</w:t>
            </w:r>
          </w:p>
        </w:tc>
        <w:tc>
          <w:tcPr>
            <w:tcW w:w="0" w:type="auto"/>
            <w:vMerge w:val="restart"/>
            <w:shd w:val="clear" w:color="auto" w:fill="auto"/>
            <w:vAlign w:val="center"/>
          </w:tcPr>
          <w:p w14:paraId="266C4088" w14:textId="21CCD063" w:rsidR="008614F5" w:rsidRPr="008614F5" w:rsidRDefault="008614F5" w:rsidP="00CD2A22">
            <w:pPr>
              <w:widowControl/>
              <w:jc w:val="center"/>
              <w:rPr>
                <w:rFonts w:ascii="Times New Roman" w:eastAsia="DengXian" w:hAnsi="Times New Roman" w:cs="Times New Roman"/>
                <w:b/>
                <w:bCs/>
                <w:kern w:val="0"/>
                <w:sz w:val="20"/>
                <w:szCs w:val="20"/>
              </w:rPr>
            </w:pPr>
            <w:r w:rsidRPr="008614F5">
              <w:rPr>
                <w:rFonts w:ascii="Times New Roman" w:eastAsia="DengXian" w:hAnsi="Times New Roman" w:cs="Times New Roman"/>
                <w:b/>
                <w:bCs/>
                <w:kern w:val="0"/>
                <w:sz w:val="20"/>
                <w:szCs w:val="20"/>
              </w:rPr>
              <w:t>DL RU</w:t>
            </w:r>
          </w:p>
        </w:tc>
        <w:tc>
          <w:tcPr>
            <w:tcW w:w="0" w:type="auto"/>
            <w:shd w:val="clear" w:color="auto" w:fill="auto"/>
            <w:vAlign w:val="center"/>
          </w:tcPr>
          <w:p w14:paraId="21F46E96" w14:textId="590E939E" w:rsidR="008614F5" w:rsidRPr="008614F5" w:rsidRDefault="008614F5" w:rsidP="00CD2A22">
            <w:pPr>
              <w:widowControl/>
              <w:jc w:val="center"/>
              <w:rPr>
                <w:rFonts w:ascii="Times New Roman" w:eastAsia="DengXian" w:hAnsi="Times New Roman" w:cs="Times New Roman"/>
                <w:b/>
                <w:bCs/>
                <w:kern w:val="0"/>
                <w:sz w:val="20"/>
                <w:szCs w:val="20"/>
              </w:rPr>
            </w:pPr>
            <w:r w:rsidRPr="008614F5">
              <w:rPr>
                <w:rFonts w:ascii="Times New Roman" w:eastAsia="DengXian" w:hAnsi="Times New Roman" w:cs="Times New Roman"/>
                <w:b/>
                <w:bCs/>
                <w:kern w:val="0"/>
                <w:sz w:val="20"/>
                <w:szCs w:val="20"/>
              </w:rPr>
              <w:t>Type-1</w:t>
            </w:r>
          </w:p>
        </w:tc>
        <w:tc>
          <w:tcPr>
            <w:tcW w:w="0" w:type="auto"/>
            <w:shd w:val="clear" w:color="auto" w:fill="auto"/>
          </w:tcPr>
          <w:p w14:paraId="3943276A" w14:textId="64D01CE9" w:rsidR="008614F5" w:rsidRPr="008614F5" w:rsidRDefault="008614F5" w:rsidP="00CD2A22">
            <w:pPr>
              <w:jc w:val="center"/>
              <w:rPr>
                <w:rFonts w:ascii="Times New Roman" w:eastAsia="DengXian" w:hAnsi="Times New Roman" w:cs="Times New Roman"/>
                <w:color w:val="000000"/>
                <w:sz w:val="20"/>
                <w:szCs w:val="20"/>
              </w:rPr>
            </w:pPr>
            <w:r w:rsidRPr="008614F5">
              <w:rPr>
                <w:rFonts w:ascii="Times New Roman" w:eastAsia="DengXian" w:hAnsi="Times New Roman" w:cs="Times New Roman"/>
                <w:color w:val="000000"/>
                <w:sz w:val="20"/>
                <w:szCs w:val="20"/>
              </w:rPr>
              <w:t>6.71%</w:t>
            </w:r>
          </w:p>
        </w:tc>
        <w:tc>
          <w:tcPr>
            <w:tcW w:w="0" w:type="auto"/>
            <w:shd w:val="clear" w:color="auto" w:fill="auto"/>
          </w:tcPr>
          <w:p w14:paraId="604BECD1" w14:textId="1EF1FDC0" w:rsidR="008614F5" w:rsidRPr="008614F5" w:rsidRDefault="008614F5" w:rsidP="00CD2A22">
            <w:pPr>
              <w:jc w:val="center"/>
              <w:rPr>
                <w:rFonts w:ascii="Times New Roman" w:eastAsia="DengXian" w:hAnsi="Times New Roman" w:cs="Times New Roman"/>
                <w:color w:val="000000"/>
                <w:sz w:val="20"/>
                <w:szCs w:val="20"/>
              </w:rPr>
            </w:pPr>
            <w:r w:rsidRPr="008614F5">
              <w:rPr>
                <w:rFonts w:ascii="Times New Roman" w:eastAsia="DengXian" w:hAnsi="Times New Roman" w:cs="Times New Roman"/>
                <w:color w:val="000000"/>
                <w:sz w:val="20"/>
                <w:szCs w:val="20"/>
              </w:rPr>
              <w:t>19.11%</w:t>
            </w:r>
          </w:p>
        </w:tc>
        <w:tc>
          <w:tcPr>
            <w:tcW w:w="0" w:type="auto"/>
            <w:shd w:val="clear" w:color="auto" w:fill="auto"/>
          </w:tcPr>
          <w:p w14:paraId="5BC8E990" w14:textId="44A05FD4" w:rsidR="008614F5" w:rsidRPr="008614F5" w:rsidRDefault="008614F5" w:rsidP="00CD2A22">
            <w:pPr>
              <w:jc w:val="center"/>
              <w:rPr>
                <w:rFonts w:ascii="Times New Roman" w:eastAsia="DengXian" w:hAnsi="Times New Roman" w:cs="Times New Roman"/>
                <w:color w:val="000000"/>
                <w:sz w:val="20"/>
                <w:szCs w:val="20"/>
              </w:rPr>
            </w:pPr>
            <w:r w:rsidRPr="008614F5">
              <w:rPr>
                <w:rFonts w:ascii="Times New Roman" w:eastAsia="DengXian" w:hAnsi="Times New Roman" w:cs="Times New Roman"/>
                <w:color w:val="000000"/>
                <w:sz w:val="20"/>
                <w:szCs w:val="20"/>
              </w:rPr>
              <w:t>39.72%</w:t>
            </w:r>
          </w:p>
        </w:tc>
      </w:tr>
      <w:tr w:rsidR="008614F5" w:rsidRPr="008614F5" w14:paraId="7FE9BFED" w14:textId="77777777" w:rsidTr="00807668">
        <w:trPr>
          <w:trHeight w:val="278"/>
        </w:trPr>
        <w:tc>
          <w:tcPr>
            <w:tcW w:w="0" w:type="auto"/>
            <w:vMerge/>
            <w:vAlign w:val="center"/>
          </w:tcPr>
          <w:p w14:paraId="67D1DFBF" w14:textId="77777777" w:rsidR="008614F5" w:rsidRPr="008614F5" w:rsidRDefault="008614F5" w:rsidP="00CD2A22">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600098CD" w14:textId="7CE4926A" w:rsidR="008614F5" w:rsidRPr="008614F5" w:rsidRDefault="008614F5" w:rsidP="00CD2A22">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11F2E8F6" w14:textId="1F420C96" w:rsidR="008614F5" w:rsidRPr="008614F5" w:rsidRDefault="008614F5" w:rsidP="00CD2A22">
            <w:pPr>
              <w:widowControl/>
              <w:jc w:val="center"/>
              <w:rPr>
                <w:rFonts w:ascii="Times New Roman" w:eastAsia="DengXian" w:hAnsi="Times New Roman" w:cs="Times New Roman"/>
                <w:b/>
                <w:bCs/>
                <w:kern w:val="0"/>
                <w:sz w:val="20"/>
                <w:szCs w:val="20"/>
              </w:rPr>
            </w:pPr>
            <w:r w:rsidRPr="008614F5">
              <w:rPr>
                <w:rFonts w:ascii="Times New Roman" w:eastAsia="DengXian" w:hAnsi="Times New Roman" w:cs="Times New Roman"/>
                <w:b/>
                <w:bCs/>
                <w:kern w:val="0"/>
                <w:sz w:val="20"/>
                <w:szCs w:val="20"/>
              </w:rPr>
              <w:t>Type-2</w:t>
            </w:r>
          </w:p>
        </w:tc>
        <w:tc>
          <w:tcPr>
            <w:tcW w:w="0" w:type="auto"/>
            <w:shd w:val="clear" w:color="auto" w:fill="auto"/>
          </w:tcPr>
          <w:p w14:paraId="2EDFDBD7" w14:textId="578920E1" w:rsidR="008614F5" w:rsidRPr="008614F5" w:rsidRDefault="008614F5" w:rsidP="00CD2A22">
            <w:pPr>
              <w:jc w:val="center"/>
              <w:rPr>
                <w:rFonts w:ascii="Times New Roman" w:eastAsia="DengXian" w:hAnsi="Times New Roman" w:cs="Times New Roman"/>
                <w:color w:val="000000"/>
                <w:sz w:val="20"/>
                <w:szCs w:val="20"/>
              </w:rPr>
            </w:pPr>
            <w:r w:rsidRPr="008614F5">
              <w:rPr>
                <w:rFonts w:ascii="Times New Roman" w:eastAsia="DengXian" w:hAnsi="Times New Roman" w:cs="Times New Roman"/>
                <w:color w:val="000000"/>
                <w:sz w:val="20"/>
                <w:szCs w:val="20"/>
              </w:rPr>
              <w:t>8.56%</w:t>
            </w:r>
          </w:p>
        </w:tc>
        <w:tc>
          <w:tcPr>
            <w:tcW w:w="0" w:type="auto"/>
            <w:shd w:val="clear" w:color="auto" w:fill="auto"/>
          </w:tcPr>
          <w:p w14:paraId="5D01A2F7" w14:textId="42BF41E9" w:rsidR="008614F5" w:rsidRPr="008614F5" w:rsidRDefault="008614F5" w:rsidP="00CD2A22">
            <w:pPr>
              <w:jc w:val="center"/>
              <w:rPr>
                <w:rFonts w:ascii="Times New Roman" w:eastAsia="DengXian" w:hAnsi="Times New Roman" w:cs="Times New Roman"/>
                <w:color w:val="000000"/>
                <w:sz w:val="20"/>
                <w:szCs w:val="20"/>
              </w:rPr>
            </w:pPr>
            <w:r w:rsidRPr="008614F5">
              <w:rPr>
                <w:rFonts w:ascii="Times New Roman" w:eastAsia="DengXian" w:hAnsi="Times New Roman" w:cs="Times New Roman"/>
                <w:color w:val="000000"/>
                <w:sz w:val="20"/>
                <w:szCs w:val="20"/>
              </w:rPr>
              <w:t>24.38%</w:t>
            </w:r>
          </w:p>
        </w:tc>
        <w:tc>
          <w:tcPr>
            <w:tcW w:w="0" w:type="auto"/>
            <w:shd w:val="clear" w:color="auto" w:fill="auto"/>
          </w:tcPr>
          <w:p w14:paraId="22D5D219" w14:textId="3E50703F" w:rsidR="008614F5" w:rsidRPr="008614F5" w:rsidRDefault="008614F5" w:rsidP="00CD2A22">
            <w:pPr>
              <w:jc w:val="center"/>
              <w:rPr>
                <w:rFonts w:ascii="Times New Roman" w:eastAsia="DengXian" w:hAnsi="Times New Roman" w:cs="Times New Roman"/>
                <w:color w:val="000000"/>
                <w:sz w:val="20"/>
                <w:szCs w:val="20"/>
              </w:rPr>
            </w:pPr>
            <w:r w:rsidRPr="008614F5">
              <w:rPr>
                <w:rFonts w:ascii="Times New Roman" w:eastAsia="DengXian" w:hAnsi="Times New Roman" w:cs="Times New Roman"/>
                <w:color w:val="000000"/>
                <w:sz w:val="20"/>
                <w:szCs w:val="20"/>
              </w:rPr>
              <w:t>50.67%</w:t>
            </w:r>
          </w:p>
        </w:tc>
      </w:tr>
      <w:tr w:rsidR="008614F5" w:rsidRPr="008614F5" w14:paraId="11401225" w14:textId="77777777" w:rsidTr="00807668">
        <w:trPr>
          <w:trHeight w:val="278"/>
        </w:trPr>
        <w:tc>
          <w:tcPr>
            <w:tcW w:w="0" w:type="auto"/>
            <w:vMerge/>
            <w:vAlign w:val="center"/>
          </w:tcPr>
          <w:p w14:paraId="799E36AF" w14:textId="77777777" w:rsidR="008614F5" w:rsidRPr="008614F5" w:rsidRDefault="008614F5" w:rsidP="00CD2A22">
            <w:pPr>
              <w:widowControl/>
              <w:jc w:val="center"/>
              <w:rPr>
                <w:rFonts w:ascii="Times New Roman" w:eastAsia="DengXian" w:hAnsi="Times New Roman" w:cs="Times New Roman"/>
                <w:b/>
                <w:bCs/>
                <w:kern w:val="0"/>
                <w:sz w:val="20"/>
                <w:szCs w:val="20"/>
              </w:rPr>
            </w:pPr>
          </w:p>
        </w:tc>
        <w:tc>
          <w:tcPr>
            <w:tcW w:w="0" w:type="auto"/>
            <w:vMerge w:val="restart"/>
            <w:shd w:val="clear" w:color="auto" w:fill="auto"/>
            <w:vAlign w:val="center"/>
          </w:tcPr>
          <w:p w14:paraId="3E9EFF62" w14:textId="79818A29" w:rsidR="008614F5" w:rsidRPr="008614F5" w:rsidRDefault="008614F5" w:rsidP="00CD2A22">
            <w:pPr>
              <w:widowControl/>
              <w:jc w:val="center"/>
              <w:rPr>
                <w:rFonts w:ascii="Times New Roman" w:eastAsia="DengXian" w:hAnsi="Times New Roman" w:cs="Times New Roman"/>
                <w:b/>
                <w:bCs/>
                <w:kern w:val="0"/>
                <w:sz w:val="20"/>
                <w:szCs w:val="20"/>
              </w:rPr>
            </w:pPr>
            <w:r w:rsidRPr="008614F5">
              <w:rPr>
                <w:rFonts w:ascii="Times New Roman" w:eastAsia="DengXian" w:hAnsi="Times New Roman" w:cs="Times New Roman"/>
                <w:b/>
                <w:bCs/>
                <w:kern w:val="0"/>
                <w:sz w:val="20"/>
                <w:szCs w:val="20"/>
              </w:rPr>
              <w:t>UL RU</w:t>
            </w:r>
          </w:p>
        </w:tc>
        <w:tc>
          <w:tcPr>
            <w:tcW w:w="0" w:type="auto"/>
            <w:shd w:val="clear" w:color="auto" w:fill="auto"/>
            <w:vAlign w:val="center"/>
          </w:tcPr>
          <w:p w14:paraId="74B82A44" w14:textId="7364297C" w:rsidR="008614F5" w:rsidRPr="008614F5" w:rsidRDefault="008614F5" w:rsidP="00CD2A22">
            <w:pPr>
              <w:widowControl/>
              <w:jc w:val="center"/>
              <w:rPr>
                <w:rFonts w:ascii="Times New Roman" w:eastAsia="DengXian" w:hAnsi="Times New Roman" w:cs="Times New Roman"/>
                <w:b/>
                <w:bCs/>
                <w:kern w:val="0"/>
                <w:sz w:val="20"/>
                <w:szCs w:val="20"/>
              </w:rPr>
            </w:pPr>
            <w:r w:rsidRPr="008614F5">
              <w:rPr>
                <w:rFonts w:ascii="Times New Roman" w:eastAsia="DengXian" w:hAnsi="Times New Roman" w:cs="Times New Roman"/>
                <w:b/>
                <w:bCs/>
                <w:kern w:val="0"/>
                <w:sz w:val="20"/>
                <w:szCs w:val="20"/>
              </w:rPr>
              <w:t>Type-1</w:t>
            </w:r>
          </w:p>
        </w:tc>
        <w:tc>
          <w:tcPr>
            <w:tcW w:w="0" w:type="auto"/>
            <w:shd w:val="clear" w:color="auto" w:fill="auto"/>
          </w:tcPr>
          <w:p w14:paraId="583A6079" w14:textId="2EEEEA3E" w:rsidR="008614F5" w:rsidRPr="008614F5" w:rsidRDefault="008614F5" w:rsidP="00CD2A22">
            <w:pPr>
              <w:jc w:val="center"/>
              <w:rPr>
                <w:rFonts w:ascii="Times New Roman" w:eastAsia="DengXian" w:hAnsi="Times New Roman" w:cs="Times New Roman"/>
                <w:color w:val="000000"/>
                <w:sz w:val="20"/>
                <w:szCs w:val="20"/>
              </w:rPr>
            </w:pPr>
            <w:r w:rsidRPr="008614F5">
              <w:rPr>
                <w:rFonts w:ascii="Times New Roman" w:eastAsia="DengXian" w:hAnsi="Times New Roman" w:cs="Times New Roman"/>
                <w:color w:val="000000"/>
                <w:sz w:val="20"/>
                <w:szCs w:val="20"/>
              </w:rPr>
              <w:t>1.98%</w:t>
            </w:r>
          </w:p>
        </w:tc>
        <w:tc>
          <w:tcPr>
            <w:tcW w:w="0" w:type="auto"/>
            <w:shd w:val="clear" w:color="auto" w:fill="auto"/>
          </w:tcPr>
          <w:p w14:paraId="5293DFD7" w14:textId="1E9D1FB2" w:rsidR="008614F5" w:rsidRPr="008614F5" w:rsidRDefault="008614F5" w:rsidP="00CD2A22">
            <w:pPr>
              <w:jc w:val="center"/>
              <w:rPr>
                <w:rFonts w:ascii="Times New Roman" w:eastAsia="DengXian" w:hAnsi="Times New Roman" w:cs="Times New Roman"/>
                <w:color w:val="000000"/>
                <w:sz w:val="20"/>
                <w:szCs w:val="20"/>
              </w:rPr>
            </w:pPr>
            <w:r w:rsidRPr="008614F5">
              <w:rPr>
                <w:rFonts w:ascii="Times New Roman" w:eastAsia="DengXian" w:hAnsi="Times New Roman" w:cs="Times New Roman"/>
                <w:color w:val="000000"/>
                <w:sz w:val="20"/>
                <w:szCs w:val="20"/>
              </w:rPr>
              <w:t>5.90%</w:t>
            </w:r>
          </w:p>
        </w:tc>
        <w:tc>
          <w:tcPr>
            <w:tcW w:w="0" w:type="auto"/>
            <w:shd w:val="clear" w:color="auto" w:fill="auto"/>
          </w:tcPr>
          <w:p w14:paraId="0DFF2BCD" w14:textId="0CD5BAF8" w:rsidR="008614F5" w:rsidRPr="008614F5" w:rsidRDefault="008614F5" w:rsidP="00CD2A22">
            <w:pPr>
              <w:jc w:val="center"/>
              <w:rPr>
                <w:rFonts w:ascii="Times New Roman" w:eastAsia="DengXian" w:hAnsi="Times New Roman" w:cs="Times New Roman"/>
                <w:color w:val="000000"/>
                <w:sz w:val="20"/>
                <w:szCs w:val="20"/>
              </w:rPr>
            </w:pPr>
            <w:r w:rsidRPr="008614F5">
              <w:rPr>
                <w:rFonts w:ascii="Times New Roman" w:eastAsia="DengXian" w:hAnsi="Times New Roman" w:cs="Times New Roman"/>
                <w:color w:val="000000"/>
                <w:sz w:val="20"/>
                <w:szCs w:val="20"/>
              </w:rPr>
              <w:t>11.77%</w:t>
            </w:r>
          </w:p>
        </w:tc>
      </w:tr>
      <w:tr w:rsidR="008614F5" w:rsidRPr="008614F5" w14:paraId="05D0F81B" w14:textId="77777777" w:rsidTr="00807668">
        <w:trPr>
          <w:trHeight w:val="278"/>
        </w:trPr>
        <w:tc>
          <w:tcPr>
            <w:tcW w:w="0" w:type="auto"/>
            <w:vMerge/>
            <w:vAlign w:val="center"/>
          </w:tcPr>
          <w:p w14:paraId="60023E85" w14:textId="77777777" w:rsidR="008614F5" w:rsidRPr="008614F5" w:rsidRDefault="008614F5" w:rsidP="00CD2A22">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0ACBF2D6" w14:textId="45A4D814" w:rsidR="008614F5" w:rsidRPr="008614F5" w:rsidRDefault="008614F5" w:rsidP="00CD2A22">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4D2FB643" w14:textId="64986CE9" w:rsidR="008614F5" w:rsidRPr="008614F5" w:rsidRDefault="008614F5" w:rsidP="00CD2A22">
            <w:pPr>
              <w:widowControl/>
              <w:jc w:val="center"/>
              <w:rPr>
                <w:rFonts w:ascii="Times New Roman" w:eastAsia="DengXian" w:hAnsi="Times New Roman" w:cs="Times New Roman"/>
                <w:b/>
                <w:bCs/>
                <w:kern w:val="0"/>
                <w:sz w:val="20"/>
                <w:szCs w:val="20"/>
              </w:rPr>
            </w:pPr>
            <w:r w:rsidRPr="008614F5">
              <w:rPr>
                <w:rFonts w:ascii="Times New Roman" w:eastAsia="DengXian" w:hAnsi="Times New Roman" w:cs="Times New Roman"/>
                <w:b/>
                <w:bCs/>
                <w:kern w:val="0"/>
                <w:sz w:val="20"/>
                <w:szCs w:val="20"/>
              </w:rPr>
              <w:t>Type-2</w:t>
            </w:r>
          </w:p>
        </w:tc>
        <w:tc>
          <w:tcPr>
            <w:tcW w:w="0" w:type="auto"/>
            <w:shd w:val="clear" w:color="auto" w:fill="auto"/>
          </w:tcPr>
          <w:p w14:paraId="3A6FFCDC" w14:textId="7E72849F" w:rsidR="008614F5" w:rsidRPr="008614F5" w:rsidRDefault="008614F5" w:rsidP="00CD2A22">
            <w:pPr>
              <w:jc w:val="center"/>
              <w:rPr>
                <w:rFonts w:ascii="Times New Roman" w:eastAsia="DengXian" w:hAnsi="Times New Roman" w:cs="Times New Roman"/>
                <w:color w:val="000000"/>
                <w:sz w:val="20"/>
                <w:szCs w:val="20"/>
              </w:rPr>
            </w:pPr>
            <w:r w:rsidRPr="008614F5">
              <w:rPr>
                <w:rFonts w:ascii="Times New Roman" w:eastAsia="DengXian" w:hAnsi="Times New Roman" w:cs="Times New Roman"/>
                <w:color w:val="000000"/>
                <w:sz w:val="20"/>
                <w:szCs w:val="20"/>
              </w:rPr>
              <w:t>10.02%</w:t>
            </w:r>
          </w:p>
        </w:tc>
        <w:tc>
          <w:tcPr>
            <w:tcW w:w="0" w:type="auto"/>
            <w:shd w:val="clear" w:color="auto" w:fill="auto"/>
          </w:tcPr>
          <w:p w14:paraId="75445990" w14:textId="0A56C160" w:rsidR="008614F5" w:rsidRPr="008614F5" w:rsidRDefault="008614F5" w:rsidP="00CD2A22">
            <w:pPr>
              <w:jc w:val="center"/>
              <w:rPr>
                <w:rFonts w:ascii="Times New Roman" w:eastAsia="DengXian" w:hAnsi="Times New Roman" w:cs="Times New Roman"/>
                <w:color w:val="000000"/>
                <w:sz w:val="20"/>
                <w:szCs w:val="20"/>
              </w:rPr>
            </w:pPr>
            <w:r w:rsidRPr="008614F5">
              <w:rPr>
                <w:rFonts w:ascii="Times New Roman" w:eastAsia="DengXian" w:hAnsi="Times New Roman" w:cs="Times New Roman"/>
                <w:color w:val="000000"/>
                <w:sz w:val="20"/>
                <w:szCs w:val="20"/>
              </w:rPr>
              <w:t>29.81%</w:t>
            </w:r>
          </w:p>
        </w:tc>
        <w:tc>
          <w:tcPr>
            <w:tcW w:w="0" w:type="auto"/>
            <w:shd w:val="clear" w:color="auto" w:fill="auto"/>
          </w:tcPr>
          <w:p w14:paraId="5A2CDAC1" w14:textId="3D452BDC" w:rsidR="008614F5" w:rsidRPr="008614F5" w:rsidRDefault="008614F5" w:rsidP="00CD2A22">
            <w:pPr>
              <w:jc w:val="center"/>
              <w:rPr>
                <w:rFonts w:ascii="Times New Roman" w:eastAsia="DengXian" w:hAnsi="Times New Roman" w:cs="Times New Roman"/>
                <w:color w:val="000000"/>
                <w:sz w:val="20"/>
                <w:szCs w:val="20"/>
              </w:rPr>
            </w:pPr>
            <w:r w:rsidRPr="008614F5">
              <w:rPr>
                <w:rFonts w:ascii="Times New Roman" w:eastAsia="DengXian" w:hAnsi="Times New Roman" w:cs="Times New Roman"/>
                <w:color w:val="000000"/>
                <w:sz w:val="20"/>
                <w:szCs w:val="20"/>
              </w:rPr>
              <w:t>59.53%</w:t>
            </w:r>
          </w:p>
        </w:tc>
      </w:tr>
      <w:tr w:rsidR="008614F5" w:rsidRPr="008614F5" w14:paraId="204DCEEC" w14:textId="77777777" w:rsidTr="00807668">
        <w:trPr>
          <w:trHeight w:val="278"/>
        </w:trPr>
        <w:tc>
          <w:tcPr>
            <w:tcW w:w="0" w:type="auto"/>
            <w:vMerge w:val="restart"/>
            <w:vAlign w:val="center"/>
          </w:tcPr>
          <w:p w14:paraId="23759531" w14:textId="7A7EAFE5" w:rsidR="008614F5" w:rsidRPr="008614F5" w:rsidRDefault="008614F5" w:rsidP="00CD2A22">
            <w:pPr>
              <w:widowControl/>
              <w:jc w:val="center"/>
              <w:rPr>
                <w:rFonts w:ascii="Times New Roman" w:eastAsia="DengXian" w:hAnsi="Times New Roman" w:cs="Times New Roman"/>
                <w:b/>
                <w:bCs/>
                <w:kern w:val="0"/>
                <w:sz w:val="20"/>
                <w:szCs w:val="20"/>
              </w:rPr>
            </w:pPr>
            <w:r w:rsidRPr="008614F5">
              <w:rPr>
                <w:rFonts w:ascii="Times New Roman" w:eastAsia="DengXian" w:hAnsi="Times New Roman" w:cs="Times New Roman"/>
                <w:b/>
                <w:bCs/>
                <w:kern w:val="0"/>
                <w:sz w:val="20"/>
                <w:szCs w:val="20"/>
              </w:rPr>
              <w:t>Dynamic SBFD</w:t>
            </w:r>
          </w:p>
        </w:tc>
        <w:tc>
          <w:tcPr>
            <w:tcW w:w="0" w:type="auto"/>
            <w:vMerge w:val="restart"/>
            <w:shd w:val="clear" w:color="auto" w:fill="auto"/>
            <w:vAlign w:val="center"/>
          </w:tcPr>
          <w:p w14:paraId="27AD02ED" w14:textId="51256A8D" w:rsidR="008614F5" w:rsidRPr="008614F5" w:rsidRDefault="008614F5" w:rsidP="00CD2A22">
            <w:pPr>
              <w:widowControl/>
              <w:jc w:val="center"/>
              <w:rPr>
                <w:rFonts w:ascii="Times New Roman" w:eastAsia="DengXian" w:hAnsi="Times New Roman" w:cs="Times New Roman"/>
                <w:b/>
                <w:bCs/>
                <w:kern w:val="0"/>
                <w:sz w:val="20"/>
                <w:szCs w:val="20"/>
              </w:rPr>
            </w:pPr>
            <w:r w:rsidRPr="008614F5">
              <w:rPr>
                <w:rFonts w:ascii="Times New Roman" w:eastAsia="DengXian" w:hAnsi="Times New Roman" w:cs="Times New Roman"/>
                <w:b/>
                <w:bCs/>
                <w:kern w:val="0"/>
                <w:sz w:val="20"/>
                <w:szCs w:val="20"/>
              </w:rPr>
              <w:t>DL RU</w:t>
            </w:r>
          </w:p>
        </w:tc>
        <w:tc>
          <w:tcPr>
            <w:tcW w:w="0" w:type="auto"/>
            <w:shd w:val="clear" w:color="auto" w:fill="auto"/>
            <w:vAlign w:val="center"/>
          </w:tcPr>
          <w:p w14:paraId="335610AB" w14:textId="2C9B0875" w:rsidR="008614F5" w:rsidRPr="008614F5" w:rsidRDefault="008614F5" w:rsidP="00CD2A22">
            <w:pPr>
              <w:widowControl/>
              <w:jc w:val="center"/>
              <w:rPr>
                <w:rFonts w:ascii="Times New Roman" w:eastAsia="DengXian" w:hAnsi="Times New Roman" w:cs="Times New Roman"/>
                <w:b/>
                <w:bCs/>
                <w:kern w:val="0"/>
                <w:sz w:val="20"/>
                <w:szCs w:val="20"/>
              </w:rPr>
            </w:pPr>
            <w:r w:rsidRPr="008614F5">
              <w:rPr>
                <w:rFonts w:ascii="Times New Roman" w:eastAsia="DengXian" w:hAnsi="Times New Roman" w:cs="Times New Roman"/>
                <w:b/>
                <w:bCs/>
                <w:kern w:val="0"/>
                <w:sz w:val="20"/>
                <w:szCs w:val="20"/>
              </w:rPr>
              <w:t>Type-1</w:t>
            </w:r>
          </w:p>
        </w:tc>
        <w:tc>
          <w:tcPr>
            <w:tcW w:w="0" w:type="auto"/>
            <w:shd w:val="clear" w:color="auto" w:fill="auto"/>
            <w:vAlign w:val="center"/>
          </w:tcPr>
          <w:p w14:paraId="07CA5068" w14:textId="21B0624D" w:rsidR="008614F5" w:rsidRPr="008614F5" w:rsidRDefault="008614F5" w:rsidP="00CD2A22">
            <w:pPr>
              <w:jc w:val="center"/>
              <w:rPr>
                <w:rFonts w:ascii="Times New Roman" w:eastAsia="DengXian" w:hAnsi="Times New Roman" w:cs="Times New Roman"/>
                <w:color w:val="000000"/>
                <w:sz w:val="20"/>
                <w:szCs w:val="20"/>
              </w:rPr>
            </w:pPr>
            <w:r w:rsidRPr="008614F5">
              <w:rPr>
                <w:rFonts w:ascii="Times New Roman" w:eastAsia="DengXian" w:hAnsi="Times New Roman" w:cs="Times New Roman"/>
                <w:color w:val="000000"/>
                <w:sz w:val="20"/>
                <w:szCs w:val="20"/>
              </w:rPr>
              <w:t>6.62%</w:t>
            </w:r>
          </w:p>
        </w:tc>
        <w:tc>
          <w:tcPr>
            <w:tcW w:w="0" w:type="auto"/>
            <w:shd w:val="clear" w:color="auto" w:fill="auto"/>
            <w:vAlign w:val="center"/>
          </w:tcPr>
          <w:p w14:paraId="777B68EA" w14:textId="06B7F37A" w:rsidR="008614F5" w:rsidRPr="008614F5" w:rsidRDefault="008614F5" w:rsidP="00CD2A22">
            <w:pPr>
              <w:jc w:val="center"/>
              <w:rPr>
                <w:rFonts w:ascii="Times New Roman" w:eastAsia="DengXian" w:hAnsi="Times New Roman" w:cs="Times New Roman"/>
                <w:color w:val="000000"/>
                <w:sz w:val="20"/>
                <w:szCs w:val="20"/>
              </w:rPr>
            </w:pPr>
            <w:r w:rsidRPr="008614F5">
              <w:rPr>
                <w:rFonts w:ascii="Times New Roman" w:eastAsia="DengXian" w:hAnsi="Times New Roman" w:cs="Times New Roman"/>
                <w:color w:val="000000"/>
                <w:sz w:val="20"/>
                <w:szCs w:val="20"/>
              </w:rPr>
              <w:t>19.32%</w:t>
            </w:r>
          </w:p>
        </w:tc>
        <w:tc>
          <w:tcPr>
            <w:tcW w:w="0" w:type="auto"/>
            <w:shd w:val="clear" w:color="auto" w:fill="auto"/>
          </w:tcPr>
          <w:p w14:paraId="5474CF9E" w14:textId="5A043814" w:rsidR="008614F5" w:rsidRPr="008614F5" w:rsidRDefault="008614F5" w:rsidP="00CD2A22">
            <w:pPr>
              <w:jc w:val="center"/>
              <w:rPr>
                <w:rFonts w:ascii="Times New Roman" w:eastAsia="DengXian" w:hAnsi="Times New Roman" w:cs="Times New Roman"/>
                <w:color w:val="000000"/>
                <w:sz w:val="20"/>
                <w:szCs w:val="20"/>
              </w:rPr>
            </w:pPr>
            <w:r w:rsidRPr="008614F5">
              <w:rPr>
                <w:rFonts w:ascii="Times New Roman" w:eastAsia="DengXian" w:hAnsi="Times New Roman" w:cs="Times New Roman"/>
                <w:color w:val="000000"/>
                <w:sz w:val="20"/>
                <w:szCs w:val="20"/>
              </w:rPr>
              <w:t>40.77%</w:t>
            </w:r>
          </w:p>
        </w:tc>
      </w:tr>
      <w:tr w:rsidR="008614F5" w:rsidRPr="008614F5" w14:paraId="38B211DE" w14:textId="77777777" w:rsidTr="001F094F">
        <w:trPr>
          <w:trHeight w:val="278"/>
        </w:trPr>
        <w:tc>
          <w:tcPr>
            <w:tcW w:w="0" w:type="auto"/>
            <w:vMerge/>
          </w:tcPr>
          <w:p w14:paraId="3DE9BF3B" w14:textId="77777777" w:rsidR="008614F5" w:rsidRPr="008614F5" w:rsidRDefault="008614F5" w:rsidP="00CD2A22">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26B402D1" w14:textId="70E936D7" w:rsidR="008614F5" w:rsidRPr="008614F5" w:rsidRDefault="008614F5" w:rsidP="00CD2A22">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62DCD8F4" w14:textId="52A044A6" w:rsidR="008614F5" w:rsidRPr="008614F5" w:rsidRDefault="008614F5" w:rsidP="00CD2A22">
            <w:pPr>
              <w:widowControl/>
              <w:jc w:val="center"/>
              <w:rPr>
                <w:rFonts w:ascii="Times New Roman" w:eastAsia="DengXian" w:hAnsi="Times New Roman" w:cs="Times New Roman"/>
                <w:b/>
                <w:bCs/>
                <w:kern w:val="0"/>
                <w:sz w:val="20"/>
                <w:szCs w:val="20"/>
              </w:rPr>
            </w:pPr>
            <w:r w:rsidRPr="008614F5">
              <w:rPr>
                <w:rFonts w:ascii="Times New Roman" w:eastAsia="DengXian" w:hAnsi="Times New Roman" w:cs="Times New Roman"/>
                <w:b/>
                <w:bCs/>
                <w:kern w:val="0"/>
                <w:sz w:val="20"/>
                <w:szCs w:val="20"/>
              </w:rPr>
              <w:t>Type-2</w:t>
            </w:r>
          </w:p>
        </w:tc>
        <w:tc>
          <w:tcPr>
            <w:tcW w:w="0" w:type="auto"/>
            <w:shd w:val="clear" w:color="auto" w:fill="auto"/>
            <w:vAlign w:val="center"/>
          </w:tcPr>
          <w:p w14:paraId="4D7BEEFE" w14:textId="6EE85046" w:rsidR="008614F5" w:rsidRPr="008614F5" w:rsidRDefault="008614F5" w:rsidP="00CD2A22">
            <w:pPr>
              <w:jc w:val="center"/>
              <w:rPr>
                <w:rFonts w:ascii="Times New Roman" w:eastAsia="DengXian" w:hAnsi="Times New Roman" w:cs="Times New Roman"/>
                <w:color w:val="000000"/>
                <w:sz w:val="20"/>
                <w:szCs w:val="20"/>
              </w:rPr>
            </w:pPr>
            <w:r w:rsidRPr="008614F5">
              <w:rPr>
                <w:rFonts w:ascii="Times New Roman" w:eastAsia="DengXian" w:hAnsi="Times New Roman" w:cs="Times New Roman"/>
                <w:color w:val="000000"/>
                <w:sz w:val="20"/>
                <w:szCs w:val="20"/>
              </w:rPr>
              <w:t>8.51%</w:t>
            </w:r>
          </w:p>
        </w:tc>
        <w:tc>
          <w:tcPr>
            <w:tcW w:w="0" w:type="auto"/>
            <w:shd w:val="clear" w:color="auto" w:fill="auto"/>
            <w:vAlign w:val="center"/>
          </w:tcPr>
          <w:p w14:paraId="268C64C3" w14:textId="615C74AE" w:rsidR="008614F5" w:rsidRPr="008614F5" w:rsidRDefault="008614F5" w:rsidP="00CD2A22">
            <w:pPr>
              <w:jc w:val="center"/>
              <w:rPr>
                <w:rFonts w:ascii="Times New Roman" w:eastAsia="DengXian" w:hAnsi="Times New Roman" w:cs="Times New Roman"/>
                <w:color w:val="000000"/>
                <w:sz w:val="20"/>
                <w:szCs w:val="20"/>
              </w:rPr>
            </w:pPr>
            <w:r w:rsidRPr="008614F5">
              <w:rPr>
                <w:rFonts w:ascii="Times New Roman" w:eastAsia="DengXian" w:hAnsi="Times New Roman" w:cs="Times New Roman"/>
                <w:color w:val="000000"/>
                <w:sz w:val="20"/>
                <w:szCs w:val="20"/>
              </w:rPr>
              <w:t>25.96%</w:t>
            </w:r>
          </w:p>
        </w:tc>
        <w:tc>
          <w:tcPr>
            <w:tcW w:w="0" w:type="auto"/>
            <w:shd w:val="clear" w:color="auto" w:fill="auto"/>
          </w:tcPr>
          <w:p w14:paraId="73024230" w14:textId="32F51C97" w:rsidR="008614F5" w:rsidRPr="008614F5" w:rsidRDefault="008614F5" w:rsidP="00CD2A22">
            <w:pPr>
              <w:jc w:val="center"/>
              <w:rPr>
                <w:rFonts w:ascii="Times New Roman" w:eastAsia="DengXian" w:hAnsi="Times New Roman" w:cs="Times New Roman"/>
                <w:color w:val="000000"/>
                <w:sz w:val="20"/>
                <w:szCs w:val="20"/>
              </w:rPr>
            </w:pPr>
            <w:r w:rsidRPr="008614F5">
              <w:rPr>
                <w:rFonts w:ascii="Times New Roman" w:eastAsia="DengXian" w:hAnsi="Times New Roman" w:cs="Times New Roman"/>
                <w:color w:val="000000"/>
                <w:sz w:val="20"/>
                <w:szCs w:val="20"/>
              </w:rPr>
              <w:t>58.08%</w:t>
            </w:r>
          </w:p>
        </w:tc>
      </w:tr>
      <w:tr w:rsidR="008614F5" w:rsidRPr="008614F5" w14:paraId="44765602" w14:textId="77777777" w:rsidTr="001F094F">
        <w:trPr>
          <w:trHeight w:val="278"/>
        </w:trPr>
        <w:tc>
          <w:tcPr>
            <w:tcW w:w="0" w:type="auto"/>
            <w:vMerge/>
          </w:tcPr>
          <w:p w14:paraId="58E29D72" w14:textId="77777777" w:rsidR="008614F5" w:rsidRPr="008614F5" w:rsidRDefault="008614F5" w:rsidP="00CD2A22">
            <w:pPr>
              <w:widowControl/>
              <w:jc w:val="center"/>
              <w:rPr>
                <w:rFonts w:ascii="Times New Roman" w:eastAsia="DengXian" w:hAnsi="Times New Roman" w:cs="Times New Roman"/>
                <w:b/>
                <w:bCs/>
                <w:kern w:val="0"/>
                <w:sz w:val="20"/>
                <w:szCs w:val="20"/>
              </w:rPr>
            </w:pPr>
          </w:p>
        </w:tc>
        <w:tc>
          <w:tcPr>
            <w:tcW w:w="0" w:type="auto"/>
            <w:vMerge w:val="restart"/>
            <w:shd w:val="clear" w:color="auto" w:fill="auto"/>
            <w:vAlign w:val="center"/>
          </w:tcPr>
          <w:p w14:paraId="70A7E9A2" w14:textId="4B5A0E47" w:rsidR="008614F5" w:rsidRPr="008614F5" w:rsidRDefault="008614F5" w:rsidP="00CD2A22">
            <w:pPr>
              <w:widowControl/>
              <w:jc w:val="center"/>
              <w:rPr>
                <w:rFonts w:ascii="Times New Roman" w:eastAsia="DengXian" w:hAnsi="Times New Roman" w:cs="Times New Roman"/>
                <w:b/>
                <w:bCs/>
                <w:kern w:val="0"/>
                <w:sz w:val="20"/>
                <w:szCs w:val="20"/>
              </w:rPr>
            </w:pPr>
            <w:r w:rsidRPr="008614F5">
              <w:rPr>
                <w:rFonts w:ascii="Times New Roman" w:eastAsia="DengXian" w:hAnsi="Times New Roman" w:cs="Times New Roman"/>
                <w:b/>
                <w:bCs/>
                <w:kern w:val="0"/>
                <w:sz w:val="20"/>
                <w:szCs w:val="20"/>
              </w:rPr>
              <w:t>UL RU</w:t>
            </w:r>
          </w:p>
        </w:tc>
        <w:tc>
          <w:tcPr>
            <w:tcW w:w="0" w:type="auto"/>
            <w:shd w:val="clear" w:color="auto" w:fill="auto"/>
            <w:vAlign w:val="center"/>
          </w:tcPr>
          <w:p w14:paraId="74BAEB9A" w14:textId="7F527446" w:rsidR="008614F5" w:rsidRPr="008614F5" w:rsidRDefault="008614F5" w:rsidP="00CD2A22">
            <w:pPr>
              <w:widowControl/>
              <w:jc w:val="center"/>
              <w:rPr>
                <w:rFonts w:ascii="Times New Roman" w:eastAsia="DengXian" w:hAnsi="Times New Roman" w:cs="Times New Roman"/>
                <w:b/>
                <w:bCs/>
                <w:kern w:val="0"/>
                <w:sz w:val="20"/>
                <w:szCs w:val="20"/>
              </w:rPr>
            </w:pPr>
            <w:r w:rsidRPr="008614F5">
              <w:rPr>
                <w:rFonts w:ascii="Times New Roman" w:eastAsia="DengXian" w:hAnsi="Times New Roman" w:cs="Times New Roman"/>
                <w:b/>
                <w:bCs/>
                <w:kern w:val="0"/>
                <w:sz w:val="20"/>
                <w:szCs w:val="20"/>
              </w:rPr>
              <w:t>Type-1</w:t>
            </w:r>
          </w:p>
        </w:tc>
        <w:tc>
          <w:tcPr>
            <w:tcW w:w="0" w:type="auto"/>
            <w:shd w:val="clear" w:color="auto" w:fill="auto"/>
            <w:vAlign w:val="center"/>
          </w:tcPr>
          <w:p w14:paraId="41ED679C" w14:textId="00569D7C" w:rsidR="008614F5" w:rsidRPr="008614F5" w:rsidRDefault="008614F5" w:rsidP="00CD2A22">
            <w:pPr>
              <w:jc w:val="center"/>
              <w:rPr>
                <w:rFonts w:ascii="Times New Roman" w:eastAsia="DengXian" w:hAnsi="Times New Roman" w:cs="Times New Roman"/>
                <w:color w:val="000000"/>
                <w:sz w:val="20"/>
                <w:szCs w:val="20"/>
              </w:rPr>
            </w:pPr>
            <w:r w:rsidRPr="008614F5">
              <w:rPr>
                <w:rFonts w:ascii="Times New Roman" w:eastAsia="DengXian" w:hAnsi="Times New Roman" w:cs="Times New Roman"/>
                <w:color w:val="000000"/>
                <w:sz w:val="20"/>
                <w:szCs w:val="20"/>
              </w:rPr>
              <w:t>2.02%</w:t>
            </w:r>
          </w:p>
        </w:tc>
        <w:tc>
          <w:tcPr>
            <w:tcW w:w="0" w:type="auto"/>
            <w:shd w:val="clear" w:color="auto" w:fill="auto"/>
            <w:vAlign w:val="center"/>
          </w:tcPr>
          <w:p w14:paraId="4BAC9E78" w14:textId="15E43C3F" w:rsidR="008614F5" w:rsidRPr="008614F5" w:rsidRDefault="008614F5" w:rsidP="00CD2A22">
            <w:pPr>
              <w:jc w:val="center"/>
              <w:rPr>
                <w:rFonts w:ascii="Times New Roman" w:eastAsia="DengXian" w:hAnsi="Times New Roman" w:cs="Times New Roman"/>
                <w:color w:val="000000"/>
                <w:sz w:val="20"/>
                <w:szCs w:val="20"/>
              </w:rPr>
            </w:pPr>
            <w:r w:rsidRPr="008614F5">
              <w:rPr>
                <w:rFonts w:ascii="Times New Roman" w:eastAsia="DengXian" w:hAnsi="Times New Roman" w:cs="Times New Roman"/>
                <w:color w:val="000000"/>
                <w:sz w:val="20"/>
                <w:szCs w:val="20"/>
              </w:rPr>
              <w:t>5.97%</w:t>
            </w:r>
          </w:p>
        </w:tc>
        <w:tc>
          <w:tcPr>
            <w:tcW w:w="0" w:type="auto"/>
            <w:shd w:val="clear" w:color="auto" w:fill="auto"/>
          </w:tcPr>
          <w:p w14:paraId="3848306B" w14:textId="6FE7F814" w:rsidR="008614F5" w:rsidRPr="008614F5" w:rsidRDefault="008614F5" w:rsidP="00CD2A22">
            <w:pPr>
              <w:jc w:val="center"/>
              <w:rPr>
                <w:rFonts w:ascii="Times New Roman" w:eastAsia="DengXian" w:hAnsi="Times New Roman" w:cs="Times New Roman"/>
                <w:color w:val="000000"/>
                <w:sz w:val="20"/>
                <w:szCs w:val="20"/>
              </w:rPr>
            </w:pPr>
            <w:r w:rsidRPr="008614F5">
              <w:rPr>
                <w:rFonts w:ascii="Times New Roman" w:eastAsia="DengXian" w:hAnsi="Times New Roman" w:cs="Times New Roman"/>
                <w:color w:val="000000"/>
                <w:sz w:val="20"/>
                <w:szCs w:val="20"/>
              </w:rPr>
              <w:t>11.86%</w:t>
            </w:r>
          </w:p>
        </w:tc>
      </w:tr>
      <w:tr w:rsidR="008614F5" w:rsidRPr="008614F5" w14:paraId="7BB3A60A" w14:textId="77777777" w:rsidTr="001F094F">
        <w:trPr>
          <w:trHeight w:val="278"/>
        </w:trPr>
        <w:tc>
          <w:tcPr>
            <w:tcW w:w="0" w:type="auto"/>
            <w:vMerge/>
          </w:tcPr>
          <w:p w14:paraId="249F40BF" w14:textId="77777777" w:rsidR="008614F5" w:rsidRPr="008614F5" w:rsidRDefault="008614F5" w:rsidP="00CD2A22">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209867E4" w14:textId="08BF0E96" w:rsidR="008614F5" w:rsidRPr="008614F5" w:rsidRDefault="008614F5" w:rsidP="00CD2A22">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11D64D81" w14:textId="19439FE9" w:rsidR="008614F5" w:rsidRPr="008614F5" w:rsidRDefault="008614F5" w:rsidP="00CD2A22">
            <w:pPr>
              <w:widowControl/>
              <w:jc w:val="center"/>
              <w:rPr>
                <w:rFonts w:ascii="Times New Roman" w:eastAsia="DengXian" w:hAnsi="Times New Roman" w:cs="Times New Roman"/>
                <w:b/>
                <w:bCs/>
                <w:kern w:val="0"/>
                <w:sz w:val="20"/>
                <w:szCs w:val="20"/>
              </w:rPr>
            </w:pPr>
            <w:r w:rsidRPr="008614F5">
              <w:rPr>
                <w:rFonts w:ascii="Times New Roman" w:eastAsia="DengXian" w:hAnsi="Times New Roman" w:cs="Times New Roman"/>
                <w:b/>
                <w:bCs/>
                <w:kern w:val="0"/>
                <w:sz w:val="20"/>
                <w:szCs w:val="20"/>
              </w:rPr>
              <w:t>Type-2</w:t>
            </w:r>
          </w:p>
        </w:tc>
        <w:tc>
          <w:tcPr>
            <w:tcW w:w="0" w:type="auto"/>
            <w:shd w:val="clear" w:color="auto" w:fill="auto"/>
            <w:vAlign w:val="center"/>
          </w:tcPr>
          <w:p w14:paraId="6567FFC3" w14:textId="31251281" w:rsidR="008614F5" w:rsidRPr="008614F5" w:rsidRDefault="008614F5" w:rsidP="00CD2A22">
            <w:pPr>
              <w:jc w:val="center"/>
              <w:rPr>
                <w:rFonts w:ascii="Times New Roman" w:eastAsia="DengXian" w:hAnsi="Times New Roman" w:cs="Times New Roman"/>
                <w:color w:val="000000"/>
                <w:sz w:val="20"/>
                <w:szCs w:val="20"/>
              </w:rPr>
            </w:pPr>
            <w:r w:rsidRPr="008614F5">
              <w:rPr>
                <w:rFonts w:ascii="Times New Roman" w:eastAsia="DengXian" w:hAnsi="Times New Roman" w:cs="Times New Roman"/>
                <w:color w:val="000000"/>
                <w:sz w:val="20"/>
                <w:szCs w:val="20"/>
              </w:rPr>
              <w:t>9.83%</w:t>
            </w:r>
          </w:p>
        </w:tc>
        <w:tc>
          <w:tcPr>
            <w:tcW w:w="0" w:type="auto"/>
            <w:shd w:val="clear" w:color="auto" w:fill="auto"/>
            <w:vAlign w:val="center"/>
          </w:tcPr>
          <w:p w14:paraId="61CBDAFE" w14:textId="7643B8D9" w:rsidR="008614F5" w:rsidRPr="008614F5" w:rsidRDefault="008614F5" w:rsidP="00CD2A22">
            <w:pPr>
              <w:jc w:val="center"/>
              <w:rPr>
                <w:rFonts w:ascii="Times New Roman" w:eastAsia="DengXian" w:hAnsi="Times New Roman" w:cs="Times New Roman"/>
                <w:color w:val="000000"/>
                <w:sz w:val="20"/>
                <w:szCs w:val="20"/>
              </w:rPr>
            </w:pPr>
            <w:r w:rsidRPr="008614F5">
              <w:rPr>
                <w:rFonts w:ascii="Times New Roman" w:eastAsia="DengXian" w:hAnsi="Times New Roman" w:cs="Times New Roman"/>
                <w:color w:val="000000"/>
                <w:sz w:val="20"/>
                <w:szCs w:val="20"/>
              </w:rPr>
              <w:t>25.03%</w:t>
            </w:r>
          </w:p>
        </w:tc>
        <w:tc>
          <w:tcPr>
            <w:tcW w:w="0" w:type="auto"/>
            <w:shd w:val="clear" w:color="auto" w:fill="auto"/>
          </w:tcPr>
          <w:p w14:paraId="649D257A" w14:textId="1F1762CE" w:rsidR="008614F5" w:rsidRPr="008614F5" w:rsidRDefault="008614F5" w:rsidP="00CD2A22">
            <w:pPr>
              <w:jc w:val="center"/>
              <w:rPr>
                <w:rFonts w:ascii="Times New Roman" w:eastAsia="DengXian" w:hAnsi="Times New Roman" w:cs="Times New Roman"/>
                <w:color w:val="000000"/>
                <w:sz w:val="20"/>
                <w:szCs w:val="20"/>
              </w:rPr>
            </w:pPr>
            <w:r w:rsidRPr="008614F5">
              <w:rPr>
                <w:rFonts w:ascii="Times New Roman" w:eastAsia="DengXian" w:hAnsi="Times New Roman" w:cs="Times New Roman"/>
                <w:color w:val="000000"/>
                <w:sz w:val="20"/>
                <w:szCs w:val="20"/>
              </w:rPr>
              <w:t>42.16%</w:t>
            </w:r>
          </w:p>
        </w:tc>
      </w:tr>
      <w:tr w:rsidR="008614F5" w:rsidRPr="008614F5" w14:paraId="424EBE53" w14:textId="77777777" w:rsidTr="00807668">
        <w:trPr>
          <w:trHeight w:val="278"/>
        </w:trPr>
        <w:tc>
          <w:tcPr>
            <w:tcW w:w="0" w:type="auto"/>
            <w:vMerge w:val="restart"/>
            <w:vAlign w:val="center"/>
          </w:tcPr>
          <w:p w14:paraId="3443394C" w14:textId="692ED5C8" w:rsidR="008614F5" w:rsidRPr="008614F5" w:rsidRDefault="008614F5" w:rsidP="00CD2A22">
            <w:pPr>
              <w:widowControl/>
              <w:jc w:val="center"/>
              <w:rPr>
                <w:rFonts w:ascii="Times New Roman" w:eastAsia="DengXian" w:hAnsi="Times New Roman" w:cs="Times New Roman"/>
                <w:b/>
                <w:bCs/>
                <w:kern w:val="0"/>
                <w:sz w:val="20"/>
                <w:szCs w:val="20"/>
              </w:rPr>
            </w:pPr>
            <w:r w:rsidRPr="008614F5">
              <w:rPr>
                <w:rFonts w:ascii="Times New Roman" w:eastAsia="DengXian" w:hAnsi="Times New Roman" w:cs="Times New Roman"/>
                <w:b/>
                <w:bCs/>
                <w:kern w:val="0"/>
                <w:sz w:val="20"/>
                <w:szCs w:val="20"/>
              </w:rPr>
              <w:t>Baseline</w:t>
            </w:r>
          </w:p>
        </w:tc>
        <w:tc>
          <w:tcPr>
            <w:tcW w:w="0" w:type="auto"/>
            <w:vMerge w:val="restart"/>
            <w:shd w:val="clear" w:color="auto" w:fill="auto"/>
            <w:vAlign w:val="center"/>
          </w:tcPr>
          <w:p w14:paraId="5E4B704D" w14:textId="0C83B854" w:rsidR="008614F5" w:rsidRPr="008614F5" w:rsidRDefault="008614F5" w:rsidP="00CD2A22">
            <w:pPr>
              <w:widowControl/>
              <w:jc w:val="center"/>
              <w:rPr>
                <w:rFonts w:ascii="Times New Roman" w:eastAsia="DengXian" w:hAnsi="Times New Roman" w:cs="Times New Roman"/>
                <w:b/>
                <w:bCs/>
                <w:kern w:val="0"/>
                <w:sz w:val="20"/>
                <w:szCs w:val="20"/>
              </w:rPr>
            </w:pPr>
            <w:r w:rsidRPr="008614F5">
              <w:rPr>
                <w:rFonts w:ascii="Times New Roman" w:eastAsia="DengXian" w:hAnsi="Times New Roman" w:cs="Times New Roman"/>
                <w:b/>
                <w:bCs/>
                <w:kern w:val="0"/>
                <w:sz w:val="20"/>
                <w:szCs w:val="20"/>
              </w:rPr>
              <w:t xml:space="preserve">DL average-UPT </w:t>
            </w:r>
            <w:r w:rsidRPr="008614F5">
              <w:rPr>
                <w:rFonts w:ascii="Times New Roman" w:eastAsia="DengXian" w:hAnsi="Times New Roman" w:cs="Times New Roman"/>
                <w:b/>
                <w:bCs/>
                <w:color w:val="000000"/>
                <w:kern w:val="0"/>
                <w:sz w:val="20"/>
                <w:szCs w:val="20"/>
              </w:rPr>
              <w:t>CDF</w:t>
            </w:r>
          </w:p>
        </w:tc>
        <w:tc>
          <w:tcPr>
            <w:tcW w:w="0" w:type="auto"/>
            <w:shd w:val="clear" w:color="auto" w:fill="auto"/>
            <w:vAlign w:val="center"/>
            <w:hideMark/>
          </w:tcPr>
          <w:p w14:paraId="0F201DEE" w14:textId="1360188C" w:rsidR="008614F5" w:rsidRPr="008614F5" w:rsidRDefault="008614F5" w:rsidP="00CD2A22">
            <w:pPr>
              <w:widowControl/>
              <w:jc w:val="center"/>
              <w:rPr>
                <w:rFonts w:ascii="Times New Roman" w:eastAsia="DengXian" w:hAnsi="Times New Roman" w:cs="Times New Roman"/>
                <w:b/>
                <w:bCs/>
                <w:kern w:val="0"/>
                <w:sz w:val="20"/>
                <w:szCs w:val="20"/>
              </w:rPr>
            </w:pPr>
            <w:r w:rsidRPr="008614F5">
              <w:rPr>
                <w:rFonts w:ascii="Times New Roman" w:eastAsia="DengXian" w:hAnsi="Times New Roman" w:cs="Times New Roman"/>
                <w:b/>
                <w:bCs/>
                <w:kern w:val="0"/>
                <w:sz w:val="20"/>
                <w:szCs w:val="20"/>
              </w:rPr>
              <w:t>Mean</w:t>
            </w:r>
          </w:p>
        </w:tc>
        <w:tc>
          <w:tcPr>
            <w:tcW w:w="0" w:type="auto"/>
            <w:shd w:val="clear" w:color="auto" w:fill="auto"/>
            <w:vAlign w:val="center"/>
          </w:tcPr>
          <w:p w14:paraId="5E28F2C6" w14:textId="5F3649FB" w:rsidR="008614F5" w:rsidRPr="008614F5" w:rsidRDefault="008614F5" w:rsidP="00CD2A22">
            <w:pPr>
              <w:jc w:val="center"/>
              <w:rPr>
                <w:rFonts w:ascii="Times New Roman" w:eastAsia="DengXian" w:hAnsi="Times New Roman" w:cs="Times New Roman"/>
                <w:color w:val="000000"/>
                <w:sz w:val="20"/>
                <w:szCs w:val="20"/>
              </w:rPr>
            </w:pPr>
            <w:r w:rsidRPr="008614F5">
              <w:rPr>
                <w:rFonts w:ascii="Times New Roman" w:eastAsia="DengXian" w:hAnsi="Times New Roman" w:cs="Times New Roman"/>
                <w:color w:val="000000"/>
                <w:sz w:val="20"/>
                <w:szCs w:val="20"/>
              </w:rPr>
              <w:t xml:space="preserve">41.85 </w:t>
            </w:r>
          </w:p>
        </w:tc>
        <w:tc>
          <w:tcPr>
            <w:tcW w:w="0" w:type="auto"/>
            <w:shd w:val="clear" w:color="auto" w:fill="auto"/>
            <w:vAlign w:val="center"/>
          </w:tcPr>
          <w:p w14:paraId="63F6826D" w14:textId="40C11786" w:rsidR="008614F5" w:rsidRPr="008614F5" w:rsidRDefault="008614F5" w:rsidP="00CD2A22">
            <w:pPr>
              <w:jc w:val="center"/>
              <w:rPr>
                <w:rFonts w:ascii="Times New Roman" w:eastAsia="DengXian" w:hAnsi="Times New Roman" w:cs="Times New Roman"/>
                <w:color w:val="000000"/>
                <w:sz w:val="20"/>
                <w:szCs w:val="20"/>
              </w:rPr>
            </w:pPr>
            <w:r w:rsidRPr="008614F5">
              <w:rPr>
                <w:rFonts w:ascii="Times New Roman" w:eastAsia="DengXian" w:hAnsi="Times New Roman" w:cs="Times New Roman"/>
                <w:color w:val="000000"/>
                <w:sz w:val="20"/>
                <w:szCs w:val="20"/>
              </w:rPr>
              <w:t xml:space="preserve">41.24 </w:t>
            </w:r>
          </w:p>
        </w:tc>
        <w:tc>
          <w:tcPr>
            <w:tcW w:w="0" w:type="auto"/>
            <w:shd w:val="clear" w:color="auto" w:fill="auto"/>
            <w:vAlign w:val="center"/>
          </w:tcPr>
          <w:p w14:paraId="02F66A0A" w14:textId="4AB03463" w:rsidR="008614F5" w:rsidRPr="008614F5" w:rsidRDefault="008614F5" w:rsidP="00CD2A22">
            <w:pPr>
              <w:jc w:val="center"/>
              <w:rPr>
                <w:rFonts w:ascii="Times New Roman" w:eastAsia="DengXian" w:hAnsi="Times New Roman" w:cs="Times New Roman"/>
                <w:color w:val="000000"/>
                <w:sz w:val="20"/>
                <w:szCs w:val="20"/>
              </w:rPr>
            </w:pPr>
            <w:r w:rsidRPr="008614F5">
              <w:rPr>
                <w:rFonts w:ascii="Times New Roman" w:eastAsia="DengXian" w:hAnsi="Times New Roman" w:cs="Times New Roman"/>
                <w:color w:val="000000"/>
                <w:sz w:val="20"/>
                <w:szCs w:val="20"/>
              </w:rPr>
              <w:t xml:space="preserve">39.97 </w:t>
            </w:r>
          </w:p>
        </w:tc>
      </w:tr>
      <w:tr w:rsidR="008614F5" w:rsidRPr="008614F5" w14:paraId="16101143" w14:textId="77777777" w:rsidTr="00807668">
        <w:trPr>
          <w:trHeight w:val="278"/>
        </w:trPr>
        <w:tc>
          <w:tcPr>
            <w:tcW w:w="0" w:type="auto"/>
            <w:vMerge/>
            <w:vAlign w:val="center"/>
          </w:tcPr>
          <w:p w14:paraId="38AF674D" w14:textId="77777777" w:rsidR="008614F5" w:rsidRPr="008614F5" w:rsidRDefault="008614F5" w:rsidP="00CD2A22">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61E854F0" w14:textId="11F9D6BA" w:rsidR="008614F5" w:rsidRPr="008614F5" w:rsidRDefault="008614F5" w:rsidP="00CD2A22">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290F636A" w14:textId="07549768" w:rsidR="008614F5" w:rsidRPr="008614F5" w:rsidRDefault="008614F5" w:rsidP="00CD2A22">
            <w:pPr>
              <w:widowControl/>
              <w:jc w:val="center"/>
              <w:rPr>
                <w:rFonts w:ascii="Times New Roman" w:eastAsia="DengXian" w:hAnsi="Times New Roman" w:cs="Times New Roman"/>
                <w:b/>
                <w:bCs/>
                <w:kern w:val="0"/>
                <w:sz w:val="20"/>
                <w:szCs w:val="20"/>
              </w:rPr>
            </w:pPr>
            <w:r w:rsidRPr="008614F5">
              <w:rPr>
                <w:rFonts w:ascii="Times New Roman" w:eastAsia="DengXian" w:hAnsi="Times New Roman" w:cs="Times New Roman"/>
                <w:b/>
                <w:bCs/>
                <w:kern w:val="0"/>
                <w:sz w:val="20"/>
                <w:szCs w:val="20"/>
              </w:rPr>
              <w:t>5%</w:t>
            </w:r>
          </w:p>
        </w:tc>
        <w:tc>
          <w:tcPr>
            <w:tcW w:w="0" w:type="auto"/>
            <w:shd w:val="clear" w:color="auto" w:fill="auto"/>
            <w:vAlign w:val="center"/>
          </w:tcPr>
          <w:p w14:paraId="4E65A662" w14:textId="64D6A975" w:rsidR="008614F5" w:rsidRPr="008614F5" w:rsidRDefault="008614F5" w:rsidP="00CD2A22">
            <w:pPr>
              <w:jc w:val="center"/>
              <w:rPr>
                <w:rFonts w:ascii="Times New Roman" w:eastAsia="DengXian" w:hAnsi="Times New Roman" w:cs="Times New Roman"/>
                <w:color w:val="000000"/>
                <w:sz w:val="20"/>
                <w:szCs w:val="20"/>
              </w:rPr>
            </w:pPr>
            <w:r w:rsidRPr="008614F5">
              <w:rPr>
                <w:rFonts w:ascii="Times New Roman" w:eastAsia="DengXian" w:hAnsi="Times New Roman" w:cs="Times New Roman"/>
                <w:color w:val="000000"/>
                <w:sz w:val="20"/>
                <w:szCs w:val="20"/>
              </w:rPr>
              <w:t xml:space="preserve">40.06 </w:t>
            </w:r>
          </w:p>
        </w:tc>
        <w:tc>
          <w:tcPr>
            <w:tcW w:w="0" w:type="auto"/>
            <w:shd w:val="clear" w:color="auto" w:fill="auto"/>
            <w:vAlign w:val="center"/>
          </w:tcPr>
          <w:p w14:paraId="2CACE561" w14:textId="1A2FD223" w:rsidR="008614F5" w:rsidRPr="008614F5" w:rsidRDefault="008614F5" w:rsidP="00CD2A22">
            <w:pPr>
              <w:jc w:val="center"/>
              <w:rPr>
                <w:rFonts w:ascii="Times New Roman" w:eastAsia="DengXian" w:hAnsi="Times New Roman" w:cs="Times New Roman"/>
                <w:color w:val="000000"/>
                <w:sz w:val="20"/>
                <w:szCs w:val="20"/>
              </w:rPr>
            </w:pPr>
            <w:r w:rsidRPr="008614F5">
              <w:rPr>
                <w:rFonts w:ascii="Times New Roman" w:eastAsia="DengXian" w:hAnsi="Times New Roman" w:cs="Times New Roman"/>
                <w:color w:val="000000"/>
                <w:sz w:val="20"/>
                <w:szCs w:val="20"/>
              </w:rPr>
              <w:t xml:space="preserve">39.90 </w:t>
            </w:r>
          </w:p>
        </w:tc>
        <w:tc>
          <w:tcPr>
            <w:tcW w:w="0" w:type="auto"/>
            <w:shd w:val="clear" w:color="auto" w:fill="auto"/>
            <w:vAlign w:val="center"/>
          </w:tcPr>
          <w:p w14:paraId="7FE883AA" w14:textId="379D3A05" w:rsidR="008614F5" w:rsidRPr="008614F5" w:rsidRDefault="008614F5" w:rsidP="00CD2A22">
            <w:pPr>
              <w:jc w:val="center"/>
              <w:rPr>
                <w:rFonts w:ascii="Times New Roman" w:eastAsia="DengXian" w:hAnsi="Times New Roman" w:cs="Times New Roman"/>
                <w:color w:val="000000"/>
                <w:sz w:val="20"/>
                <w:szCs w:val="20"/>
              </w:rPr>
            </w:pPr>
            <w:r w:rsidRPr="008614F5">
              <w:rPr>
                <w:rFonts w:ascii="Times New Roman" w:eastAsia="DengXian" w:hAnsi="Times New Roman" w:cs="Times New Roman"/>
                <w:color w:val="000000"/>
                <w:sz w:val="20"/>
                <w:szCs w:val="20"/>
              </w:rPr>
              <w:t xml:space="preserve">37.82 </w:t>
            </w:r>
          </w:p>
        </w:tc>
      </w:tr>
      <w:tr w:rsidR="008614F5" w:rsidRPr="008614F5" w14:paraId="0CEDC1F3" w14:textId="77777777" w:rsidTr="00807668">
        <w:trPr>
          <w:trHeight w:val="278"/>
        </w:trPr>
        <w:tc>
          <w:tcPr>
            <w:tcW w:w="0" w:type="auto"/>
            <w:vMerge/>
            <w:vAlign w:val="center"/>
          </w:tcPr>
          <w:p w14:paraId="69F5E4D2" w14:textId="77777777" w:rsidR="008614F5" w:rsidRPr="008614F5" w:rsidRDefault="008614F5" w:rsidP="00CD2A22">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0172FE9A" w14:textId="3C1AC49F" w:rsidR="008614F5" w:rsidRPr="008614F5" w:rsidRDefault="008614F5" w:rsidP="00CD2A22">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339E0375" w14:textId="078E4D54" w:rsidR="008614F5" w:rsidRPr="008614F5" w:rsidRDefault="008614F5" w:rsidP="00CD2A22">
            <w:pPr>
              <w:widowControl/>
              <w:jc w:val="center"/>
              <w:rPr>
                <w:rFonts w:ascii="Times New Roman" w:eastAsia="DengXian" w:hAnsi="Times New Roman" w:cs="Times New Roman"/>
                <w:b/>
                <w:bCs/>
                <w:kern w:val="0"/>
                <w:sz w:val="20"/>
                <w:szCs w:val="20"/>
              </w:rPr>
            </w:pPr>
            <w:r w:rsidRPr="008614F5">
              <w:rPr>
                <w:rFonts w:ascii="Times New Roman" w:eastAsia="DengXian" w:hAnsi="Times New Roman" w:cs="Times New Roman"/>
                <w:b/>
                <w:bCs/>
                <w:kern w:val="0"/>
                <w:sz w:val="20"/>
                <w:szCs w:val="20"/>
              </w:rPr>
              <w:t>50%</w:t>
            </w:r>
          </w:p>
        </w:tc>
        <w:tc>
          <w:tcPr>
            <w:tcW w:w="0" w:type="auto"/>
            <w:shd w:val="clear" w:color="auto" w:fill="auto"/>
            <w:vAlign w:val="center"/>
          </w:tcPr>
          <w:p w14:paraId="4FF76B1B" w14:textId="25C7993A" w:rsidR="008614F5" w:rsidRPr="008614F5" w:rsidRDefault="008614F5" w:rsidP="00CD2A22">
            <w:pPr>
              <w:jc w:val="center"/>
              <w:rPr>
                <w:rFonts w:ascii="Times New Roman" w:eastAsia="DengXian" w:hAnsi="Times New Roman" w:cs="Times New Roman"/>
                <w:color w:val="000000"/>
                <w:sz w:val="20"/>
                <w:szCs w:val="20"/>
              </w:rPr>
            </w:pPr>
            <w:r w:rsidRPr="008614F5">
              <w:rPr>
                <w:rFonts w:ascii="Times New Roman" w:eastAsia="DengXian" w:hAnsi="Times New Roman" w:cs="Times New Roman"/>
                <w:color w:val="000000"/>
                <w:sz w:val="20"/>
                <w:szCs w:val="20"/>
              </w:rPr>
              <w:t xml:space="preserve">41.55 </w:t>
            </w:r>
          </w:p>
        </w:tc>
        <w:tc>
          <w:tcPr>
            <w:tcW w:w="0" w:type="auto"/>
            <w:shd w:val="clear" w:color="auto" w:fill="auto"/>
            <w:vAlign w:val="center"/>
          </w:tcPr>
          <w:p w14:paraId="61D4DAB6" w14:textId="754DFD84" w:rsidR="008614F5" w:rsidRPr="008614F5" w:rsidRDefault="008614F5" w:rsidP="00CD2A22">
            <w:pPr>
              <w:jc w:val="center"/>
              <w:rPr>
                <w:rFonts w:ascii="Times New Roman" w:eastAsia="DengXian" w:hAnsi="Times New Roman" w:cs="Times New Roman"/>
                <w:color w:val="000000"/>
                <w:sz w:val="20"/>
                <w:szCs w:val="20"/>
              </w:rPr>
            </w:pPr>
            <w:r w:rsidRPr="008614F5">
              <w:rPr>
                <w:rFonts w:ascii="Times New Roman" w:eastAsia="DengXian" w:hAnsi="Times New Roman" w:cs="Times New Roman"/>
                <w:color w:val="000000"/>
                <w:sz w:val="20"/>
                <w:szCs w:val="20"/>
              </w:rPr>
              <w:t xml:space="preserve">40.87 </w:t>
            </w:r>
          </w:p>
        </w:tc>
        <w:tc>
          <w:tcPr>
            <w:tcW w:w="0" w:type="auto"/>
            <w:shd w:val="clear" w:color="auto" w:fill="auto"/>
            <w:vAlign w:val="center"/>
          </w:tcPr>
          <w:p w14:paraId="3DD76FEE" w14:textId="4C039AAD" w:rsidR="008614F5" w:rsidRPr="008614F5" w:rsidRDefault="008614F5" w:rsidP="00CD2A22">
            <w:pPr>
              <w:jc w:val="center"/>
              <w:rPr>
                <w:rFonts w:ascii="Times New Roman" w:eastAsia="DengXian" w:hAnsi="Times New Roman" w:cs="Times New Roman"/>
                <w:color w:val="000000"/>
                <w:sz w:val="20"/>
                <w:szCs w:val="20"/>
              </w:rPr>
            </w:pPr>
            <w:r w:rsidRPr="008614F5">
              <w:rPr>
                <w:rFonts w:ascii="Times New Roman" w:eastAsia="DengXian" w:hAnsi="Times New Roman" w:cs="Times New Roman"/>
                <w:color w:val="000000"/>
                <w:sz w:val="20"/>
                <w:szCs w:val="20"/>
              </w:rPr>
              <w:t xml:space="preserve">39.83 </w:t>
            </w:r>
          </w:p>
        </w:tc>
      </w:tr>
      <w:tr w:rsidR="008614F5" w:rsidRPr="008614F5" w14:paraId="4D291CA3" w14:textId="77777777" w:rsidTr="00807668">
        <w:trPr>
          <w:trHeight w:val="278"/>
        </w:trPr>
        <w:tc>
          <w:tcPr>
            <w:tcW w:w="0" w:type="auto"/>
            <w:vMerge/>
            <w:vAlign w:val="center"/>
          </w:tcPr>
          <w:p w14:paraId="692B2A16" w14:textId="77777777" w:rsidR="008614F5" w:rsidRPr="008614F5" w:rsidRDefault="008614F5" w:rsidP="00CD2A22">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18363B81" w14:textId="19583D0F" w:rsidR="008614F5" w:rsidRPr="008614F5" w:rsidRDefault="008614F5" w:rsidP="00CD2A22">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73958E7D" w14:textId="27751D4C" w:rsidR="008614F5" w:rsidRPr="008614F5" w:rsidRDefault="008614F5" w:rsidP="00CD2A22">
            <w:pPr>
              <w:widowControl/>
              <w:jc w:val="center"/>
              <w:rPr>
                <w:rFonts w:ascii="Times New Roman" w:eastAsia="DengXian" w:hAnsi="Times New Roman" w:cs="Times New Roman"/>
                <w:b/>
                <w:bCs/>
                <w:kern w:val="0"/>
                <w:sz w:val="20"/>
                <w:szCs w:val="20"/>
              </w:rPr>
            </w:pPr>
            <w:r w:rsidRPr="008614F5">
              <w:rPr>
                <w:rFonts w:ascii="Times New Roman" w:eastAsia="DengXian" w:hAnsi="Times New Roman" w:cs="Times New Roman"/>
                <w:b/>
                <w:bCs/>
                <w:kern w:val="0"/>
                <w:sz w:val="20"/>
                <w:szCs w:val="20"/>
              </w:rPr>
              <w:t>95%</w:t>
            </w:r>
          </w:p>
        </w:tc>
        <w:tc>
          <w:tcPr>
            <w:tcW w:w="0" w:type="auto"/>
            <w:shd w:val="clear" w:color="auto" w:fill="auto"/>
            <w:vAlign w:val="center"/>
          </w:tcPr>
          <w:p w14:paraId="4B884E51" w14:textId="4151C413" w:rsidR="008614F5" w:rsidRPr="008614F5" w:rsidRDefault="008614F5" w:rsidP="00CD2A22">
            <w:pPr>
              <w:jc w:val="center"/>
              <w:rPr>
                <w:rFonts w:ascii="Times New Roman" w:eastAsia="DengXian" w:hAnsi="Times New Roman" w:cs="Times New Roman"/>
                <w:color w:val="000000"/>
                <w:sz w:val="20"/>
                <w:szCs w:val="20"/>
              </w:rPr>
            </w:pPr>
            <w:r w:rsidRPr="008614F5">
              <w:rPr>
                <w:rFonts w:ascii="Times New Roman" w:eastAsia="DengXian" w:hAnsi="Times New Roman" w:cs="Times New Roman"/>
                <w:color w:val="000000"/>
                <w:sz w:val="20"/>
                <w:szCs w:val="20"/>
              </w:rPr>
              <w:t xml:space="preserve">44.42 </w:t>
            </w:r>
          </w:p>
        </w:tc>
        <w:tc>
          <w:tcPr>
            <w:tcW w:w="0" w:type="auto"/>
            <w:shd w:val="clear" w:color="auto" w:fill="auto"/>
            <w:vAlign w:val="center"/>
          </w:tcPr>
          <w:p w14:paraId="47314B79" w14:textId="78DBF5F3" w:rsidR="008614F5" w:rsidRPr="008614F5" w:rsidRDefault="008614F5" w:rsidP="00CD2A22">
            <w:pPr>
              <w:jc w:val="center"/>
              <w:rPr>
                <w:rFonts w:ascii="Times New Roman" w:eastAsia="DengXian" w:hAnsi="Times New Roman" w:cs="Times New Roman"/>
                <w:color w:val="000000"/>
                <w:sz w:val="20"/>
                <w:szCs w:val="20"/>
              </w:rPr>
            </w:pPr>
            <w:r w:rsidRPr="008614F5">
              <w:rPr>
                <w:rFonts w:ascii="Times New Roman" w:eastAsia="DengXian" w:hAnsi="Times New Roman" w:cs="Times New Roman"/>
                <w:color w:val="000000"/>
                <w:sz w:val="20"/>
                <w:szCs w:val="20"/>
              </w:rPr>
              <w:t xml:space="preserve">43.78 </w:t>
            </w:r>
          </w:p>
        </w:tc>
        <w:tc>
          <w:tcPr>
            <w:tcW w:w="0" w:type="auto"/>
            <w:shd w:val="clear" w:color="auto" w:fill="auto"/>
            <w:vAlign w:val="center"/>
          </w:tcPr>
          <w:p w14:paraId="492936D3" w14:textId="29775E72" w:rsidR="008614F5" w:rsidRPr="008614F5" w:rsidRDefault="008614F5" w:rsidP="00CD2A22">
            <w:pPr>
              <w:jc w:val="center"/>
              <w:rPr>
                <w:rFonts w:ascii="Times New Roman" w:eastAsia="DengXian" w:hAnsi="Times New Roman" w:cs="Times New Roman"/>
                <w:color w:val="000000"/>
                <w:sz w:val="20"/>
                <w:szCs w:val="20"/>
              </w:rPr>
            </w:pPr>
            <w:r w:rsidRPr="008614F5">
              <w:rPr>
                <w:rFonts w:ascii="Times New Roman" w:eastAsia="DengXian" w:hAnsi="Times New Roman" w:cs="Times New Roman"/>
                <w:color w:val="000000"/>
                <w:sz w:val="20"/>
                <w:szCs w:val="20"/>
              </w:rPr>
              <w:t xml:space="preserve">42.89 </w:t>
            </w:r>
          </w:p>
        </w:tc>
      </w:tr>
      <w:tr w:rsidR="008614F5" w:rsidRPr="008614F5" w14:paraId="1B3B0717" w14:textId="77777777" w:rsidTr="00807668">
        <w:trPr>
          <w:trHeight w:val="278"/>
        </w:trPr>
        <w:tc>
          <w:tcPr>
            <w:tcW w:w="0" w:type="auto"/>
            <w:vMerge/>
            <w:vAlign w:val="center"/>
          </w:tcPr>
          <w:p w14:paraId="1D1AA04B" w14:textId="77777777" w:rsidR="008614F5" w:rsidRPr="008614F5" w:rsidRDefault="008614F5" w:rsidP="00CD2A22">
            <w:pPr>
              <w:widowControl/>
              <w:jc w:val="center"/>
              <w:rPr>
                <w:rFonts w:ascii="Times New Roman" w:eastAsia="DengXian" w:hAnsi="Times New Roman" w:cs="Times New Roman"/>
                <w:b/>
                <w:bCs/>
                <w:kern w:val="0"/>
                <w:sz w:val="20"/>
                <w:szCs w:val="20"/>
              </w:rPr>
            </w:pPr>
          </w:p>
        </w:tc>
        <w:tc>
          <w:tcPr>
            <w:tcW w:w="0" w:type="auto"/>
            <w:vMerge w:val="restart"/>
            <w:shd w:val="clear" w:color="auto" w:fill="auto"/>
            <w:vAlign w:val="center"/>
          </w:tcPr>
          <w:p w14:paraId="3D3C66D7" w14:textId="37FA6C54" w:rsidR="008614F5" w:rsidRPr="008614F5" w:rsidRDefault="008614F5" w:rsidP="00CD2A22">
            <w:pPr>
              <w:widowControl/>
              <w:jc w:val="center"/>
              <w:rPr>
                <w:rFonts w:ascii="Times New Roman" w:eastAsia="DengXian" w:hAnsi="Times New Roman" w:cs="Times New Roman"/>
                <w:b/>
                <w:bCs/>
                <w:kern w:val="0"/>
                <w:sz w:val="20"/>
                <w:szCs w:val="20"/>
              </w:rPr>
            </w:pPr>
            <w:r w:rsidRPr="008614F5">
              <w:rPr>
                <w:rFonts w:ascii="Times New Roman" w:eastAsia="DengXian" w:hAnsi="Times New Roman" w:cs="Times New Roman"/>
                <w:b/>
                <w:bCs/>
                <w:kern w:val="0"/>
                <w:sz w:val="20"/>
                <w:szCs w:val="20"/>
              </w:rPr>
              <w:t xml:space="preserve">UL average-UPT </w:t>
            </w:r>
            <w:r w:rsidRPr="008614F5">
              <w:rPr>
                <w:rFonts w:ascii="Times New Roman" w:eastAsia="DengXian" w:hAnsi="Times New Roman" w:cs="Times New Roman"/>
                <w:b/>
                <w:bCs/>
                <w:color w:val="000000"/>
                <w:kern w:val="0"/>
                <w:sz w:val="20"/>
                <w:szCs w:val="20"/>
              </w:rPr>
              <w:t>CDF</w:t>
            </w:r>
          </w:p>
        </w:tc>
        <w:tc>
          <w:tcPr>
            <w:tcW w:w="0" w:type="auto"/>
            <w:shd w:val="clear" w:color="auto" w:fill="auto"/>
            <w:vAlign w:val="center"/>
            <w:hideMark/>
          </w:tcPr>
          <w:p w14:paraId="514226D6" w14:textId="352DC32F" w:rsidR="008614F5" w:rsidRPr="008614F5" w:rsidRDefault="008614F5" w:rsidP="00CD2A22">
            <w:pPr>
              <w:widowControl/>
              <w:jc w:val="center"/>
              <w:rPr>
                <w:rFonts w:ascii="Times New Roman" w:eastAsia="DengXian" w:hAnsi="Times New Roman" w:cs="Times New Roman"/>
                <w:b/>
                <w:bCs/>
                <w:kern w:val="0"/>
                <w:sz w:val="20"/>
                <w:szCs w:val="20"/>
              </w:rPr>
            </w:pPr>
            <w:r w:rsidRPr="008614F5">
              <w:rPr>
                <w:rFonts w:ascii="Times New Roman" w:eastAsia="DengXian" w:hAnsi="Times New Roman" w:cs="Times New Roman"/>
                <w:b/>
                <w:bCs/>
                <w:kern w:val="0"/>
                <w:sz w:val="20"/>
                <w:szCs w:val="20"/>
              </w:rPr>
              <w:t>Mean</w:t>
            </w:r>
          </w:p>
        </w:tc>
        <w:tc>
          <w:tcPr>
            <w:tcW w:w="0" w:type="auto"/>
            <w:shd w:val="clear" w:color="auto" w:fill="auto"/>
            <w:vAlign w:val="center"/>
          </w:tcPr>
          <w:p w14:paraId="71D8CCAF" w14:textId="636EF5EE" w:rsidR="008614F5" w:rsidRPr="008614F5" w:rsidRDefault="008614F5" w:rsidP="00CD2A22">
            <w:pPr>
              <w:jc w:val="center"/>
              <w:rPr>
                <w:rFonts w:ascii="Times New Roman" w:eastAsia="DengXian" w:hAnsi="Times New Roman" w:cs="Times New Roman"/>
                <w:color w:val="000000"/>
                <w:sz w:val="20"/>
                <w:szCs w:val="20"/>
              </w:rPr>
            </w:pPr>
            <w:r w:rsidRPr="008614F5">
              <w:rPr>
                <w:rFonts w:ascii="Times New Roman" w:eastAsia="DengXian" w:hAnsi="Times New Roman" w:cs="Times New Roman"/>
                <w:color w:val="000000"/>
                <w:sz w:val="20"/>
                <w:szCs w:val="20"/>
              </w:rPr>
              <w:t xml:space="preserve">5.35 </w:t>
            </w:r>
          </w:p>
        </w:tc>
        <w:tc>
          <w:tcPr>
            <w:tcW w:w="0" w:type="auto"/>
            <w:shd w:val="clear" w:color="auto" w:fill="auto"/>
            <w:vAlign w:val="center"/>
          </w:tcPr>
          <w:p w14:paraId="253159D3" w14:textId="32DDA658" w:rsidR="008614F5" w:rsidRPr="008614F5" w:rsidRDefault="008614F5" w:rsidP="00CD2A22">
            <w:pPr>
              <w:jc w:val="center"/>
              <w:rPr>
                <w:rFonts w:ascii="Times New Roman" w:eastAsia="DengXian" w:hAnsi="Times New Roman" w:cs="Times New Roman"/>
                <w:color w:val="000000"/>
                <w:sz w:val="20"/>
                <w:szCs w:val="20"/>
              </w:rPr>
            </w:pPr>
            <w:r w:rsidRPr="008614F5">
              <w:rPr>
                <w:rFonts w:ascii="Times New Roman" w:eastAsia="DengXian" w:hAnsi="Times New Roman" w:cs="Times New Roman"/>
                <w:color w:val="000000"/>
                <w:sz w:val="20"/>
                <w:szCs w:val="20"/>
              </w:rPr>
              <w:t xml:space="preserve">4.47 </w:t>
            </w:r>
          </w:p>
        </w:tc>
        <w:tc>
          <w:tcPr>
            <w:tcW w:w="0" w:type="auto"/>
            <w:shd w:val="clear" w:color="auto" w:fill="auto"/>
            <w:vAlign w:val="center"/>
          </w:tcPr>
          <w:p w14:paraId="714FBE0E" w14:textId="7C43539C" w:rsidR="008614F5" w:rsidRPr="008614F5" w:rsidRDefault="008614F5" w:rsidP="00CD2A22">
            <w:pPr>
              <w:jc w:val="center"/>
              <w:rPr>
                <w:rFonts w:ascii="Times New Roman" w:eastAsia="DengXian" w:hAnsi="Times New Roman" w:cs="Times New Roman"/>
                <w:color w:val="000000"/>
                <w:sz w:val="20"/>
                <w:szCs w:val="20"/>
              </w:rPr>
            </w:pPr>
            <w:r w:rsidRPr="008614F5">
              <w:rPr>
                <w:rFonts w:ascii="Times New Roman" w:eastAsia="DengXian" w:hAnsi="Times New Roman" w:cs="Times New Roman"/>
                <w:color w:val="000000"/>
                <w:sz w:val="20"/>
                <w:szCs w:val="20"/>
              </w:rPr>
              <w:t xml:space="preserve">3.28 </w:t>
            </w:r>
          </w:p>
        </w:tc>
      </w:tr>
      <w:tr w:rsidR="008614F5" w:rsidRPr="008614F5" w14:paraId="4C48C495" w14:textId="77777777" w:rsidTr="001F094F">
        <w:trPr>
          <w:trHeight w:val="278"/>
        </w:trPr>
        <w:tc>
          <w:tcPr>
            <w:tcW w:w="0" w:type="auto"/>
            <w:vMerge/>
          </w:tcPr>
          <w:p w14:paraId="65A176ED" w14:textId="77777777" w:rsidR="008614F5" w:rsidRPr="008614F5" w:rsidRDefault="008614F5" w:rsidP="00CD2A22">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428BB554" w14:textId="2184258E" w:rsidR="008614F5" w:rsidRPr="008614F5" w:rsidRDefault="008614F5" w:rsidP="00CD2A22">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04B8254C" w14:textId="6A3867EC" w:rsidR="008614F5" w:rsidRPr="008614F5" w:rsidRDefault="008614F5" w:rsidP="00CD2A22">
            <w:pPr>
              <w:widowControl/>
              <w:jc w:val="center"/>
              <w:rPr>
                <w:rFonts w:ascii="Times New Roman" w:eastAsia="DengXian" w:hAnsi="Times New Roman" w:cs="Times New Roman"/>
                <w:b/>
                <w:bCs/>
                <w:kern w:val="0"/>
                <w:sz w:val="20"/>
                <w:szCs w:val="20"/>
              </w:rPr>
            </w:pPr>
            <w:r w:rsidRPr="008614F5">
              <w:rPr>
                <w:rFonts w:ascii="Times New Roman" w:eastAsia="DengXian" w:hAnsi="Times New Roman" w:cs="Times New Roman"/>
                <w:b/>
                <w:bCs/>
                <w:kern w:val="0"/>
                <w:sz w:val="20"/>
                <w:szCs w:val="20"/>
              </w:rPr>
              <w:t>5%</w:t>
            </w:r>
          </w:p>
        </w:tc>
        <w:tc>
          <w:tcPr>
            <w:tcW w:w="0" w:type="auto"/>
            <w:shd w:val="clear" w:color="auto" w:fill="auto"/>
            <w:vAlign w:val="center"/>
          </w:tcPr>
          <w:p w14:paraId="277B768E" w14:textId="3DEB791D" w:rsidR="008614F5" w:rsidRPr="008614F5" w:rsidRDefault="008614F5" w:rsidP="00CD2A22">
            <w:pPr>
              <w:jc w:val="center"/>
              <w:rPr>
                <w:rFonts w:ascii="Times New Roman" w:eastAsia="DengXian" w:hAnsi="Times New Roman" w:cs="Times New Roman"/>
                <w:color w:val="000000"/>
                <w:sz w:val="20"/>
                <w:szCs w:val="20"/>
              </w:rPr>
            </w:pPr>
            <w:r w:rsidRPr="008614F5">
              <w:rPr>
                <w:rFonts w:ascii="Times New Roman" w:eastAsia="DengXian" w:hAnsi="Times New Roman" w:cs="Times New Roman"/>
                <w:color w:val="000000"/>
                <w:sz w:val="20"/>
                <w:szCs w:val="20"/>
              </w:rPr>
              <w:t xml:space="preserve">5.05 </w:t>
            </w:r>
          </w:p>
        </w:tc>
        <w:tc>
          <w:tcPr>
            <w:tcW w:w="0" w:type="auto"/>
            <w:shd w:val="clear" w:color="auto" w:fill="auto"/>
            <w:vAlign w:val="center"/>
          </w:tcPr>
          <w:p w14:paraId="467FE3ED" w14:textId="0D922787" w:rsidR="008614F5" w:rsidRPr="008614F5" w:rsidRDefault="008614F5" w:rsidP="00CD2A22">
            <w:pPr>
              <w:jc w:val="center"/>
              <w:rPr>
                <w:rFonts w:ascii="Times New Roman" w:eastAsia="DengXian" w:hAnsi="Times New Roman" w:cs="Times New Roman"/>
                <w:color w:val="000000"/>
                <w:sz w:val="20"/>
                <w:szCs w:val="20"/>
              </w:rPr>
            </w:pPr>
            <w:r w:rsidRPr="008614F5">
              <w:rPr>
                <w:rFonts w:ascii="Times New Roman" w:eastAsia="DengXian" w:hAnsi="Times New Roman" w:cs="Times New Roman"/>
                <w:color w:val="000000"/>
                <w:sz w:val="20"/>
                <w:szCs w:val="20"/>
              </w:rPr>
              <w:t xml:space="preserve">4.24 </w:t>
            </w:r>
          </w:p>
        </w:tc>
        <w:tc>
          <w:tcPr>
            <w:tcW w:w="0" w:type="auto"/>
            <w:shd w:val="clear" w:color="auto" w:fill="auto"/>
            <w:vAlign w:val="center"/>
          </w:tcPr>
          <w:p w14:paraId="3357D9BC" w14:textId="3B031F4A" w:rsidR="008614F5" w:rsidRPr="008614F5" w:rsidRDefault="008614F5" w:rsidP="00CD2A22">
            <w:pPr>
              <w:jc w:val="center"/>
              <w:rPr>
                <w:rFonts w:ascii="Times New Roman" w:eastAsia="DengXian" w:hAnsi="Times New Roman" w:cs="Times New Roman"/>
                <w:color w:val="000000"/>
                <w:sz w:val="20"/>
                <w:szCs w:val="20"/>
              </w:rPr>
            </w:pPr>
            <w:r w:rsidRPr="008614F5">
              <w:rPr>
                <w:rFonts w:ascii="Times New Roman" w:eastAsia="DengXian" w:hAnsi="Times New Roman" w:cs="Times New Roman"/>
                <w:color w:val="000000"/>
                <w:sz w:val="20"/>
                <w:szCs w:val="20"/>
              </w:rPr>
              <w:t xml:space="preserve">2.63 </w:t>
            </w:r>
          </w:p>
        </w:tc>
      </w:tr>
      <w:tr w:rsidR="008614F5" w:rsidRPr="008614F5" w14:paraId="56C5F02C" w14:textId="77777777" w:rsidTr="001F094F">
        <w:trPr>
          <w:trHeight w:val="278"/>
        </w:trPr>
        <w:tc>
          <w:tcPr>
            <w:tcW w:w="0" w:type="auto"/>
            <w:vMerge/>
          </w:tcPr>
          <w:p w14:paraId="342C2F95" w14:textId="77777777" w:rsidR="008614F5" w:rsidRPr="008614F5" w:rsidRDefault="008614F5" w:rsidP="00CD2A22">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1EAA6651" w14:textId="7E5C40BB" w:rsidR="008614F5" w:rsidRPr="008614F5" w:rsidRDefault="008614F5" w:rsidP="00CD2A22">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0A23F145" w14:textId="09D0D44C" w:rsidR="008614F5" w:rsidRPr="008614F5" w:rsidRDefault="008614F5" w:rsidP="00CD2A22">
            <w:pPr>
              <w:widowControl/>
              <w:jc w:val="center"/>
              <w:rPr>
                <w:rFonts w:ascii="Times New Roman" w:eastAsia="DengXian" w:hAnsi="Times New Roman" w:cs="Times New Roman"/>
                <w:b/>
                <w:bCs/>
                <w:kern w:val="0"/>
                <w:sz w:val="20"/>
                <w:szCs w:val="20"/>
              </w:rPr>
            </w:pPr>
            <w:r w:rsidRPr="008614F5">
              <w:rPr>
                <w:rFonts w:ascii="Times New Roman" w:eastAsia="DengXian" w:hAnsi="Times New Roman" w:cs="Times New Roman"/>
                <w:b/>
                <w:bCs/>
                <w:kern w:val="0"/>
                <w:sz w:val="20"/>
                <w:szCs w:val="20"/>
              </w:rPr>
              <w:t>50%</w:t>
            </w:r>
          </w:p>
        </w:tc>
        <w:tc>
          <w:tcPr>
            <w:tcW w:w="0" w:type="auto"/>
            <w:shd w:val="clear" w:color="auto" w:fill="auto"/>
            <w:vAlign w:val="center"/>
          </w:tcPr>
          <w:p w14:paraId="1FEB8E41" w14:textId="01D42B09" w:rsidR="008614F5" w:rsidRPr="008614F5" w:rsidRDefault="008614F5" w:rsidP="00CD2A22">
            <w:pPr>
              <w:jc w:val="center"/>
              <w:rPr>
                <w:rFonts w:ascii="Times New Roman" w:eastAsia="DengXian" w:hAnsi="Times New Roman" w:cs="Times New Roman"/>
                <w:color w:val="000000"/>
                <w:sz w:val="20"/>
                <w:szCs w:val="20"/>
              </w:rPr>
            </w:pPr>
            <w:r w:rsidRPr="008614F5">
              <w:rPr>
                <w:rFonts w:ascii="Times New Roman" w:eastAsia="DengXian" w:hAnsi="Times New Roman" w:cs="Times New Roman"/>
                <w:color w:val="000000"/>
                <w:sz w:val="20"/>
                <w:szCs w:val="20"/>
              </w:rPr>
              <w:t xml:space="preserve">5.33 </w:t>
            </w:r>
          </w:p>
        </w:tc>
        <w:tc>
          <w:tcPr>
            <w:tcW w:w="0" w:type="auto"/>
            <w:shd w:val="clear" w:color="auto" w:fill="auto"/>
            <w:vAlign w:val="center"/>
          </w:tcPr>
          <w:p w14:paraId="2ABD1135" w14:textId="4383A0E1" w:rsidR="008614F5" w:rsidRPr="008614F5" w:rsidRDefault="008614F5" w:rsidP="00CD2A22">
            <w:pPr>
              <w:jc w:val="center"/>
              <w:rPr>
                <w:rFonts w:ascii="Times New Roman" w:eastAsia="DengXian" w:hAnsi="Times New Roman" w:cs="Times New Roman"/>
                <w:color w:val="000000"/>
                <w:sz w:val="20"/>
                <w:szCs w:val="20"/>
              </w:rPr>
            </w:pPr>
            <w:r w:rsidRPr="008614F5">
              <w:rPr>
                <w:rFonts w:ascii="Times New Roman" w:eastAsia="DengXian" w:hAnsi="Times New Roman" w:cs="Times New Roman"/>
                <w:color w:val="000000"/>
                <w:sz w:val="20"/>
                <w:szCs w:val="20"/>
              </w:rPr>
              <w:t xml:space="preserve">4.45 </w:t>
            </w:r>
          </w:p>
        </w:tc>
        <w:tc>
          <w:tcPr>
            <w:tcW w:w="0" w:type="auto"/>
            <w:shd w:val="clear" w:color="auto" w:fill="auto"/>
            <w:vAlign w:val="center"/>
          </w:tcPr>
          <w:p w14:paraId="3249DD92" w14:textId="2BBFC2D1" w:rsidR="008614F5" w:rsidRPr="008614F5" w:rsidRDefault="008614F5" w:rsidP="00CD2A22">
            <w:pPr>
              <w:jc w:val="center"/>
              <w:rPr>
                <w:rFonts w:ascii="Times New Roman" w:eastAsia="DengXian" w:hAnsi="Times New Roman" w:cs="Times New Roman"/>
                <w:color w:val="000000"/>
                <w:sz w:val="20"/>
                <w:szCs w:val="20"/>
              </w:rPr>
            </w:pPr>
            <w:r w:rsidRPr="008614F5">
              <w:rPr>
                <w:rFonts w:ascii="Times New Roman" w:eastAsia="DengXian" w:hAnsi="Times New Roman" w:cs="Times New Roman"/>
                <w:color w:val="000000"/>
                <w:sz w:val="20"/>
                <w:szCs w:val="20"/>
              </w:rPr>
              <w:t xml:space="preserve">3.32 </w:t>
            </w:r>
          </w:p>
        </w:tc>
      </w:tr>
      <w:tr w:rsidR="008614F5" w:rsidRPr="008614F5" w14:paraId="2454CD08" w14:textId="77777777" w:rsidTr="001F094F">
        <w:trPr>
          <w:trHeight w:val="278"/>
        </w:trPr>
        <w:tc>
          <w:tcPr>
            <w:tcW w:w="0" w:type="auto"/>
            <w:vMerge/>
          </w:tcPr>
          <w:p w14:paraId="56B1F443" w14:textId="77777777" w:rsidR="008614F5" w:rsidRPr="008614F5" w:rsidRDefault="008614F5" w:rsidP="00CD2A22">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029BA26D" w14:textId="1E2A4551" w:rsidR="008614F5" w:rsidRPr="008614F5" w:rsidRDefault="008614F5" w:rsidP="00CD2A22">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27B2EC4B" w14:textId="1621D0BC" w:rsidR="008614F5" w:rsidRPr="008614F5" w:rsidRDefault="008614F5" w:rsidP="00CD2A22">
            <w:pPr>
              <w:widowControl/>
              <w:jc w:val="center"/>
              <w:rPr>
                <w:rFonts w:ascii="Times New Roman" w:eastAsia="DengXian" w:hAnsi="Times New Roman" w:cs="Times New Roman"/>
                <w:b/>
                <w:bCs/>
                <w:kern w:val="0"/>
                <w:sz w:val="20"/>
                <w:szCs w:val="20"/>
              </w:rPr>
            </w:pPr>
            <w:r w:rsidRPr="008614F5">
              <w:rPr>
                <w:rFonts w:ascii="Times New Roman" w:eastAsia="DengXian" w:hAnsi="Times New Roman" w:cs="Times New Roman"/>
                <w:b/>
                <w:bCs/>
                <w:kern w:val="0"/>
                <w:sz w:val="20"/>
                <w:szCs w:val="20"/>
              </w:rPr>
              <w:t>95%</w:t>
            </w:r>
          </w:p>
        </w:tc>
        <w:tc>
          <w:tcPr>
            <w:tcW w:w="0" w:type="auto"/>
            <w:shd w:val="clear" w:color="auto" w:fill="auto"/>
            <w:vAlign w:val="center"/>
          </w:tcPr>
          <w:p w14:paraId="161FB1AC" w14:textId="76A185B1" w:rsidR="008614F5" w:rsidRPr="008614F5" w:rsidRDefault="008614F5" w:rsidP="00CD2A22">
            <w:pPr>
              <w:jc w:val="center"/>
              <w:rPr>
                <w:rFonts w:ascii="Times New Roman" w:eastAsia="DengXian" w:hAnsi="Times New Roman" w:cs="Times New Roman"/>
                <w:color w:val="000000"/>
                <w:sz w:val="20"/>
                <w:szCs w:val="20"/>
              </w:rPr>
            </w:pPr>
            <w:r w:rsidRPr="008614F5">
              <w:rPr>
                <w:rFonts w:ascii="Times New Roman" w:eastAsia="DengXian" w:hAnsi="Times New Roman" w:cs="Times New Roman"/>
                <w:color w:val="000000"/>
                <w:sz w:val="20"/>
                <w:szCs w:val="20"/>
              </w:rPr>
              <w:t xml:space="preserve">5.66 </w:t>
            </w:r>
          </w:p>
        </w:tc>
        <w:tc>
          <w:tcPr>
            <w:tcW w:w="0" w:type="auto"/>
            <w:shd w:val="clear" w:color="auto" w:fill="auto"/>
            <w:vAlign w:val="center"/>
          </w:tcPr>
          <w:p w14:paraId="58EFD558" w14:textId="2D92D93A" w:rsidR="008614F5" w:rsidRPr="008614F5" w:rsidRDefault="008614F5" w:rsidP="00CD2A22">
            <w:pPr>
              <w:jc w:val="center"/>
              <w:rPr>
                <w:rFonts w:ascii="Times New Roman" w:eastAsia="DengXian" w:hAnsi="Times New Roman" w:cs="Times New Roman"/>
                <w:color w:val="000000"/>
                <w:sz w:val="20"/>
                <w:szCs w:val="20"/>
              </w:rPr>
            </w:pPr>
            <w:r w:rsidRPr="008614F5">
              <w:rPr>
                <w:rFonts w:ascii="Times New Roman" w:eastAsia="DengXian" w:hAnsi="Times New Roman" w:cs="Times New Roman"/>
                <w:color w:val="000000"/>
                <w:sz w:val="20"/>
                <w:szCs w:val="20"/>
              </w:rPr>
              <w:t xml:space="preserve">4.75 </w:t>
            </w:r>
          </w:p>
        </w:tc>
        <w:tc>
          <w:tcPr>
            <w:tcW w:w="0" w:type="auto"/>
            <w:shd w:val="clear" w:color="auto" w:fill="auto"/>
            <w:vAlign w:val="center"/>
          </w:tcPr>
          <w:p w14:paraId="03D88436" w14:textId="75A45E8F" w:rsidR="008614F5" w:rsidRPr="008614F5" w:rsidRDefault="008614F5" w:rsidP="00CD2A22">
            <w:pPr>
              <w:jc w:val="center"/>
              <w:rPr>
                <w:rFonts w:ascii="Times New Roman" w:eastAsia="DengXian" w:hAnsi="Times New Roman" w:cs="Times New Roman"/>
                <w:color w:val="000000"/>
                <w:sz w:val="20"/>
                <w:szCs w:val="20"/>
              </w:rPr>
            </w:pPr>
            <w:r w:rsidRPr="008614F5">
              <w:rPr>
                <w:rFonts w:ascii="Times New Roman" w:eastAsia="DengXian" w:hAnsi="Times New Roman" w:cs="Times New Roman"/>
                <w:color w:val="000000"/>
                <w:sz w:val="20"/>
                <w:szCs w:val="20"/>
              </w:rPr>
              <w:t xml:space="preserve">3.85 </w:t>
            </w:r>
          </w:p>
        </w:tc>
      </w:tr>
      <w:tr w:rsidR="008614F5" w:rsidRPr="008614F5" w14:paraId="7BB33D24" w14:textId="77777777" w:rsidTr="00807668">
        <w:trPr>
          <w:trHeight w:val="278"/>
        </w:trPr>
        <w:tc>
          <w:tcPr>
            <w:tcW w:w="0" w:type="auto"/>
            <w:vMerge w:val="restart"/>
            <w:vAlign w:val="center"/>
          </w:tcPr>
          <w:p w14:paraId="5B746C34" w14:textId="44CC4195" w:rsidR="008614F5" w:rsidRPr="008614F5" w:rsidRDefault="008614F5" w:rsidP="00CD2A22">
            <w:pPr>
              <w:widowControl/>
              <w:jc w:val="center"/>
              <w:rPr>
                <w:rFonts w:ascii="Times New Roman" w:eastAsia="DengXian" w:hAnsi="Times New Roman" w:cs="Times New Roman"/>
                <w:b/>
                <w:bCs/>
                <w:kern w:val="0"/>
                <w:sz w:val="20"/>
                <w:szCs w:val="20"/>
              </w:rPr>
            </w:pPr>
            <w:r w:rsidRPr="008614F5">
              <w:rPr>
                <w:rFonts w:ascii="Times New Roman" w:eastAsia="DengXian" w:hAnsi="Times New Roman" w:cs="Times New Roman"/>
                <w:b/>
                <w:bCs/>
                <w:kern w:val="0"/>
                <w:sz w:val="20"/>
                <w:szCs w:val="20"/>
              </w:rPr>
              <w:t>Dynamic SBFD</w:t>
            </w:r>
          </w:p>
        </w:tc>
        <w:tc>
          <w:tcPr>
            <w:tcW w:w="0" w:type="auto"/>
            <w:vMerge w:val="restart"/>
            <w:shd w:val="clear" w:color="auto" w:fill="auto"/>
            <w:vAlign w:val="center"/>
          </w:tcPr>
          <w:p w14:paraId="3068E2B7" w14:textId="03F4A541" w:rsidR="008614F5" w:rsidRPr="008614F5" w:rsidRDefault="008614F5" w:rsidP="00CD2A22">
            <w:pPr>
              <w:widowControl/>
              <w:jc w:val="center"/>
              <w:rPr>
                <w:rFonts w:ascii="Times New Roman" w:eastAsia="DengXian" w:hAnsi="Times New Roman" w:cs="Times New Roman"/>
                <w:b/>
                <w:bCs/>
                <w:kern w:val="0"/>
                <w:sz w:val="20"/>
                <w:szCs w:val="20"/>
              </w:rPr>
            </w:pPr>
            <w:r w:rsidRPr="008614F5">
              <w:rPr>
                <w:rFonts w:ascii="Times New Roman" w:eastAsia="DengXian" w:hAnsi="Times New Roman" w:cs="Times New Roman"/>
                <w:b/>
                <w:bCs/>
                <w:kern w:val="0"/>
                <w:sz w:val="20"/>
                <w:szCs w:val="20"/>
              </w:rPr>
              <w:t xml:space="preserve">DL average-UPT </w:t>
            </w:r>
            <w:r w:rsidRPr="008614F5">
              <w:rPr>
                <w:rFonts w:ascii="Times New Roman" w:eastAsia="DengXian" w:hAnsi="Times New Roman" w:cs="Times New Roman"/>
                <w:b/>
                <w:bCs/>
                <w:color w:val="000000"/>
                <w:kern w:val="0"/>
                <w:sz w:val="20"/>
                <w:szCs w:val="20"/>
              </w:rPr>
              <w:t>CDF</w:t>
            </w:r>
          </w:p>
        </w:tc>
        <w:tc>
          <w:tcPr>
            <w:tcW w:w="0" w:type="auto"/>
            <w:shd w:val="clear" w:color="auto" w:fill="auto"/>
            <w:vAlign w:val="center"/>
          </w:tcPr>
          <w:p w14:paraId="42CE51B6" w14:textId="0FFD9ED5" w:rsidR="008614F5" w:rsidRPr="008614F5" w:rsidRDefault="008614F5" w:rsidP="00CD2A22">
            <w:pPr>
              <w:widowControl/>
              <w:jc w:val="center"/>
              <w:rPr>
                <w:rFonts w:ascii="Times New Roman" w:eastAsia="DengXian" w:hAnsi="Times New Roman" w:cs="Times New Roman"/>
                <w:b/>
                <w:bCs/>
                <w:kern w:val="0"/>
                <w:sz w:val="20"/>
                <w:szCs w:val="20"/>
              </w:rPr>
            </w:pPr>
            <w:r w:rsidRPr="008614F5">
              <w:rPr>
                <w:rFonts w:ascii="Times New Roman" w:eastAsia="DengXian" w:hAnsi="Times New Roman" w:cs="Times New Roman"/>
                <w:b/>
                <w:bCs/>
                <w:kern w:val="0"/>
                <w:sz w:val="20"/>
                <w:szCs w:val="20"/>
              </w:rPr>
              <w:t>Mean</w:t>
            </w:r>
          </w:p>
        </w:tc>
        <w:tc>
          <w:tcPr>
            <w:tcW w:w="0" w:type="auto"/>
            <w:shd w:val="clear" w:color="auto" w:fill="auto"/>
            <w:vAlign w:val="center"/>
          </w:tcPr>
          <w:p w14:paraId="0021802F" w14:textId="3DCC81A5" w:rsidR="008614F5" w:rsidRPr="008614F5" w:rsidRDefault="008614F5" w:rsidP="00CD2A22">
            <w:pPr>
              <w:jc w:val="center"/>
              <w:rPr>
                <w:rFonts w:ascii="Times New Roman" w:eastAsia="DengXian" w:hAnsi="Times New Roman" w:cs="Times New Roman"/>
                <w:color w:val="000000"/>
                <w:sz w:val="20"/>
                <w:szCs w:val="20"/>
              </w:rPr>
            </w:pPr>
            <w:r w:rsidRPr="008614F5">
              <w:rPr>
                <w:rFonts w:ascii="Times New Roman" w:eastAsia="DengXian" w:hAnsi="Times New Roman" w:cs="Times New Roman"/>
                <w:color w:val="000000"/>
                <w:sz w:val="20"/>
                <w:szCs w:val="20"/>
              </w:rPr>
              <w:t xml:space="preserve">41.36 </w:t>
            </w:r>
          </w:p>
        </w:tc>
        <w:tc>
          <w:tcPr>
            <w:tcW w:w="0" w:type="auto"/>
            <w:shd w:val="clear" w:color="auto" w:fill="auto"/>
            <w:vAlign w:val="center"/>
          </w:tcPr>
          <w:p w14:paraId="203F4AC4" w14:textId="69966DC8" w:rsidR="008614F5" w:rsidRPr="008614F5" w:rsidRDefault="008614F5" w:rsidP="00CD2A22">
            <w:pPr>
              <w:jc w:val="center"/>
              <w:rPr>
                <w:rFonts w:ascii="Times New Roman" w:eastAsia="DengXian" w:hAnsi="Times New Roman" w:cs="Times New Roman"/>
                <w:color w:val="000000"/>
                <w:sz w:val="20"/>
                <w:szCs w:val="20"/>
              </w:rPr>
            </w:pPr>
            <w:r w:rsidRPr="008614F5">
              <w:rPr>
                <w:rFonts w:ascii="Times New Roman" w:eastAsia="DengXian" w:hAnsi="Times New Roman" w:cs="Times New Roman"/>
                <w:color w:val="000000"/>
                <w:sz w:val="20"/>
                <w:szCs w:val="20"/>
              </w:rPr>
              <w:t xml:space="preserve">40.41 </w:t>
            </w:r>
          </w:p>
        </w:tc>
        <w:tc>
          <w:tcPr>
            <w:tcW w:w="0" w:type="auto"/>
            <w:shd w:val="clear" w:color="auto" w:fill="auto"/>
            <w:vAlign w:val="center"/>
          </w:tcPr>
          <w:p w14:paraId="372403D1" w14:textId="4AFE7F80" w:rsidR="008614F5" w:rsidRPr="008614F5" w:rsidRDefault="008614F5" w:rsidP="00CD2A22">
            <w:pPr>
              <w:jc w:val="center"/>
              <w:rPr>
                <w:rFonts w:ascii="Times New Roman" w:eastAsia="DengXian" w:hAnsi="Times New Roman" w:cs="Times New Roman"/>
                <w:color w:val="000000"/>
                <w:sz w:val="20"/>
                <w:szCs w:val="20"/>
              </w:rPr>
            </w:pPr>
            <w:r w:rsidRPr="008614F5">
              <w:rPr>
                <w:rFonts w:ascii="Times New Roman" w:eastAsia="DengXian" w:hAnsi="Times New Roman" w:cs="Times New Roman"/>
                <w:color w:val="000000"/>
                <w:sz w:val="20"/>
                <w:szCs w:val="20"/>
              </w:rPr>
              <w:t xml:space="preserve">37.87 </w:t>
            </w:r>
          </w:p>
        </w:tc>
      </w:tr>
      <w:tr w:rsidR="008614F5" w:rsidRPr="008614F5" w14:paraId="7406D6BA" w14:textId="77777777" w:rsidTr="001F094F">
        <w:trPr>
          <w:trHeight w:val="278"/>
        </w:trPr>
        <w:tc>
          <w:tcPr>
            <w:tcW w:w="0" w:type="auto"/>
            <w:vMerge/>
          </w:tcPr>
          <w:p w14:paraId="59EB632C" w14:textId="77777777" w:rsidR="008614F5" w:rsidRPr="008614F5" w:rsidRDefault="008614F5" w:rsidP="00CD2A22">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3DF4592C" w14:textId="1C67EC92" w:rsidR="008614F5" w:rsidRPr="008614F5" w:rsidRDefault="008614F5" w:rsidP="00CD2A22">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620DBD3B" w14:textId="0FC2FD5D" w:rsidR="008614F5" w:rsidRPr="008614F5" w:rsidRDefault="008614F5" w:rsidP="00CD2A22">
            <w:pPr>
              <w:widowControl/>
              <w:jc w:val="center"/>
              <w:rPr>
                <w:rFonts w:ascii="Times New Roman" w:eastAsia="DengXian" w:hAnsi="Times New Roman" w:cs="Times New Roman"/>
                <w:b/>
                <w:bCs/>
                <w:kern w:val="0"/>
                <w:sz w:val="20"/>
                <w:szCs w:val="20"/>
              </w:rPr>
            </w:pPr>
            <w:r w:rsidRPr="008614F5">
              <w:rPr>
                <w:rFonts w:ascii="Times New Roman" w:eastAsia="DengXian" w:hAnsi="Times New Roman" w:cs="Times New Roman"/>
                <w:b/>
                <w:bCs/>
                <w:kern w:val="0"/>
                <w:sz w:val="20"/>
                <w:szCs w:val="20"/>
              </w:rPr>
              <w:t>5%</w:t>
            </w:r>
          </w:p>
        </w:tc>
        <w:tc>
          <w:tcPr>
            <w:tcW w:w="0" w:type="auto"/>
            <w:shd w:val="clear" w:color="auto" w:fill="auto"/>
            <w:vAlign w:val="center"/>
          </w:tcPr>
          <w:p w14:paraId="44216EE1" w14:textId="206E3648" w:rsidR="008614F5" w:rsidRPr="008614F5" w:rsidRDefault="008614F5" w:rsidP="00CD2A22">
            <w:pPr>
              <w:jc w:val="center"/>
              <w:rPr>
                <w:rFonts w:ascii="Times New Roman" w:eastAsia="DengXian" w:hAnsi="Times New Roman" w:cs="Times New Roman"/>
                <w:color w:val="000000"/>
                <w:sz w:val="20"/>
                <w:szCs w:val="20"/>
              </w:rPr>
            </w:pPr>
            <w:r w:rsidRPr="008614F5">
              <w:rPr>
                <w:rFonts w:ascii="Times New Roman" w:eastAsia="DengXian" w:hAnsi="Times New Roman" w:cs="Times New Roman"/>
                <w:color w:val="000000"/>
                <w:sz w:val="20"/>
                <w:szCs w:val="20"/>
              </w:rPr>
              <w:t xml:space="preserve">39.38 </w:t>
            </w:r>
          </w:p>
        </w:tc>
        <w:tc>
          <w:tcPr>
            <w:tcW w:w="0" w:type="auto"/>
            <w:shd w:val="clear" w:color="auto" w:fill="auto"/>
            <w:vAlign w:val="center"/>
          </w:tcPr>
          <w:p w14:paraId="51A77D89" w14:textId="3F252765" w:rsidR="008614F5" w:rsidRPr="008614F5" w:rsidRDefault="008614F5" w:rsidP="00CD2A22">
            <w:pPr>
              <w:jc w:val="center"/>
              <w:rPr>
                <w:rFonts w:ascii="Times New Roman" w:eastAsia="DengXian" w:hAnsi="Times New Roman" w:cs="Times New Roman"/>
                <w:color w:val="000000"/>
                <w:sz w:val="20"/>
                <w:szCs w:val="20"/>
              </w:rPr>
            </w:pPr>
            <w:r w:rsidRPr="008614F5">
              <w:rPr>
                <w:rFonts w:ascii="Times New Roman" w:eastAsia="DengXian" w:hAnsi="Times New Roman" w:cs="Times New Roman"/>
                <w:color w:val="000000"/>
                <w:sz w:val="20"/>
                <w:szCs w:val="20"/>
              </w:rPr>
              <w:t xml:space="preserve">39.09 </w:t>
            </w:r>
          </w:p>
        </w:tc>
        <w:tc>
          <w:tcPr>
            <w:tcW w:w="0" w:type="auto"/>
            <w:shd w:val="clear" w:color="auto" w:fill="auto"/>
            <w:vAlign w:val="center"/>
          </w:tcPr>
          <w:p w14:paraId="2187DBC5" w14:textId="0F653339" w:rsidR="008614F5" w:rsidRPr="008614F5" w:rsidRDefault="008614F5" w:rsidP="00CD2A22">
            <w:pPr>
              <w:jc w:val="center"/>
              <w:rPr>
                <w:rFonts w:ascii="Times New Roman" w:eastAsia="DengXian" w:hAnsi="Times New Roman" w:cs="Times New Roman"/>
                <w:color w:val="000000"/>
                <w:sz w:val="20"/>
                <w:szCs w:val="20"/>
              </w:rPr>
            </w:pPr>
            <w:r w:rsidRPr="008614F5">
              <w:rPr>
                <w:rFonts w:ascii="Times New Roman" w:eastAsia="DengXian" w:hAnsi="Times New Roman" w:cs="Times New Roman"/>
                <w:color w:val="000000"/>
                <w:sz w:val="20"/>
                <w:szCs w:val="20"/>
              </w:rPr>
              <w:t xml:space="preserve">34.34 </w:t>
            </w:r>
          </w:p>
        </w:tc>
      </w:tr>
      <w:tr w:rsidR="008614F5" w:rsidRPr="008614F5" w14:paraId="760447B2" w14:textId="77777777" w:rsidTr="001F094F">
        <w:trPr>
          <w:trHeight w:val="278"/>
        </w:trPr>
        <w:tc>
          <w:tcPr>
            <w:tcW w:w="0" w:type="auto"/>
            <w:vMerge/>
          </w:tcPr>
          <w:p w14:paraId="1301374B" w14:textId="77777777" w:rsidR="008614F5" w:rsidRPr="008614F5" w:rsidRDefault="008614F5" w:rsidP="00CD2A22">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709F9F97" w14:textId="3648696C" w:rsidR="008614F5" w:rsidRPr="008614F5" w:rsidRDefault="008614F5" w:rsidP="00CD2A22">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36BA6050" w14:textId="467EA42A" w:rsidR="008614F5" w:rsidRPr="008614F5" w:rsidRDefault="008614F5" w:rsidP="00CD2A22">
            <w:pPr>
              <w:widowControl/>
              <w:jc w:val="center"/>
              <w:rPr>
                <w:rFonts w:ascii="Times New Roman" w:eastAsia="DengXian" w:hAnsi="Times New Roman" w:cs="Times New Roman"/>
                <w:b/>
                <w:bCs/>
                <w:kern w:val="0"/>
                <w:sz w:val="20"/>
                <w:szCs w:val="20"/>
              </w:rPr>
            </w:pPr>
            <w:r w:rsidRPr="008614F5">
              <w:rPr>
                <w:rFonts w:ascii="Times New Roman" w:eastAsia="DengXian" w:hAnsi="Times New Roman" w:cs="Times New Roman"/>
                <w:b/>
                <w:bCs/>
                <w:kern w:val="0"/>
                <w:sz w:val="20"/>
                <w:szCs w:val="20"/>
              </w:rPr>
              <w:t>50%</w:t>
            </w:r>
          </w:p>
        </w:tc>
        <w:tc>
          <w:tcPr>
            <w:tcW w:w="0" w:type="auto"/>
            <w:shd w:val="clear" w:color="auto" w:fill="auto"/>
            <w:vAlign w:val="center"/>
          </w:tcPr>
          <w:p w14:paraId="270DABAA" w14:textId="386AC9E7" w:rsidR="008614F5" w:rsidRPr="008614F5" w:rsidRDefault="008614F5" w:rsidP="00CD2A22">
            <w:pPr>
              <w:jc w:val="center"/>
              <w:rPr>
                <w:rFonts w:ascii="Times New Roman" w:eastAsia="DengXian" w:hAnsi="Times New Roman" w:cs="Times New Roman"/>
                <w:color w:val="000000"/>
                <w:sz w:val="20"/>
                <w:szCs w:val="20"/>
              </w:rPr>
            </w:pPr>
            <w:r w:rsidRPr="008614F5">
              <w:rPr>
                <w:rFonts w:ascii="Times New Roman" w:eastAsia="DengXian" w:hAnsi="Times New Roman" w:cs="Times New Roman"/>
                <w:color w:val="000000"/>
                <w:sz w:val="20"/>
                <w:szCs w:val="20"/>
              </w:rPr>
              <w:t xml:space="preserve">41.18 </w:t>
            </w:r>
          </w:p>
        </w:tc>
        <w:tc>
          <w:tcPr>
            <w:tcW w:w="0" w:type="auto"/>
            <w:shd w:val="clear" w:color="auto" w:fill="auto"/>
            <w:vAlign w:val="center"/>
          </w:tcPr>
          <w:p w14:paraId="527F60FD" w14:textId="73D08598" w:rsidR="008614F5" w:rsidRPr="008614F5" w:rsidRDefault="008614F5" w:rsidP="00CD2A22">
            <w:pPr>
              <w:jc w:val="center"/>
              <w:rPr>
                <w:rFonts w:ascii="Times New Roman" w:eastAsia="DengXian" w:hAnsi="Times New Roman" w:cs="Times New Roman"/>
                <w:color w:val="000000"/>
                <w:sz w:val="20"/>
                <w:szCs w:val="20"/>
              </w:rPr>
            </w:pPr>
            <w:r w:rsidRPr="008614F5">
              <w:rPr>
                <w:rFonts w:ascii="Times New Roman" w:eastAsia="DengXian" w:hAnsi="Times New Roman" w:cs="Times New Roman"/>
                <w:color w:val="000000"/>
                <w:sz w:val="20"/>
                <w:szCs w:val="20"/>
              </w:rPr>
              <w:t xml:space="preserve">40.09 </w:t>
            </w:r>
          </w:p>
        </w:tc>
        <w:tc>
          <w:tcPr>
            <w:tcW w:w="0" w:type="auto"/>
            <w:shd w:val="clear" w:color="auto" w:fill="auto"/>
            <w:vAlign w:val="center"/>
          </w:tcPr>
          <w:p w14:paraId="7BB8A7A4" w14:textId="21A220E4" w:rsidR="008614F5" w:rsidRPr="008614F5" w:rsidRDefault="008614F5" w:rsidP="00CD2A22">
            <w:pPr>
              <w:jc w:val="center"/>
              <w:rPr>
                <w:rFonts w:ascii="Times New Roman" w:eastAsia="DengXian" w:hAnsi="Times New Roman" w:cs="Times New Roman"/>
                <w:color w:val="000000"/>
                <w:sz w:val="20"/>
                <w:szCs w:val="20"/>
              </w:rPr>
            </w:pPr>
            <w:r w:rsidRPr="008614F5">
              <w:rPr>
                <w:rFonts w:ascii="Times New Roman" w:eastAsia="DengXian" w:hAnsi="Times New Roman" w:cs="Times New Roman"/>
                <w:color w:val="000000"/>
                <w:sz w:val="20"/>
                <w:szCs w:val="20"/>
              </w:rPr>
              <w:t xml:space="preserve">38.05 </w:t>
            </w:r>
          </w:p>
        </w:tc>
      </w:tr>
      <w:tr w:rsidR="008614F5" w:rsidRPr="008614F5" w14:paraId="2F050161" w14:textId="77777777" w:rsidTr="001F094F">
        <w:trPr>
          <w:trHeight w:val="278"/>
        </w:trPr>
        <w:tc>
          <w:tcPr>
            <w:tcW w:w="0" w:type="auto"/>
            <w:vMerge/>
          </w:tcPr>
          <w:p w14:paraId="5BC7A158" w14:textId="77777777" w:rsidR="008614F5" w:rsidRPr="008614F5" w:rsidRDefault="008614F5" w:rsidP="00CD2A22">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606DD386" w14:textId="30B2F0AB" w:rsidR="008614F5" w:rsidRPr="008614F5" w:rsidRDefault="008614F5" w:rsidP="00CD2A22">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7058B091" w14:textId="036CAEC3" w:rsidR="008614F5" w:rsidRPr="008614F5" w:rsidRDefault="008614F5" w:rsidP="00CD2A22">
            <w:pPr>
              <w:widowControl/>
              <w:jc w:val="center"/>
              <w:rPr>
                <w:rFonts w:ascii="Times New Roman" w:eastAsia="DengXian" w:hAnsi="Times New Roman" w:cs="Times New Roman"/>
                <w:b/>
                <w:bCs/>
                <w:kern w:val="0"/>
                <w:sz w:val="20"/>
                <w:szCs w:val="20"/>
              </w:rPr>
            </w:pPr>
            <w:r w:rsidRPr="008614F5">
              <w:rPr>
                <w:rFonts w:ascii="Times New Roman" w:eastAsia="DengXian" w:hAnsi="Times New Roman" w:cs="Times New Roman"/>
                <w:b/>
                <w:bCs/>
                <w:kern w:val="0"/>
                <w:sz w:val="20"/>
                <w:szCs w:val="20"/>
              </w:rPr>
              <w:t>95%</w:t>
            </w:r>
          </w:p>
        </w:tc>
        <w:tc>
          <w:tcPr>
            <w:tcW w:w="0" w:type="auto"/>
            <w:shd w:val="clear" w:color="auto" w:fill="auto"/>
            <w:vAlign w:val="center"/>
          </w:tcPr>
          <w:p w14:paraId="157A924E" w14:textId="63D48A4A" w:rsidR="008614F5" w:rsidRPr="008614F5" w:rsidRDefault="008614F5" w:rsidP="00CD2A22">
            <w:pPr>
              <w:jc w:val="center"/>
              <w:rPr>
                <w:rFonts w:ascii="Times New Roman" w:eastAsia="DengXian" w:hAnsi="Times New Roman" w:cs="Times New Roman"/>
                <w:color w:val="000000"/>
                <w:sz w:val="20"/>
                <w:szCs w:val="20"/>
              </w:rPr>
            </w:pPr>
            <w:r w:rsidRPr="008614F5">
              <w:rPr>
                <w:rFonts w:ascii="Times New Roman" w:eastAsia="DengXian" w:hAnsi="Times New Roman" w:cs="Times New Roman"/>
                <w:color w:val="000000"/>
                <w:sz w:val="20"/>
                <w:szCs w:val="20"/>
              </w:rPr>
              <w:t xml:space="preserve">43.82 </w:t>
            </w:r>
          </w:p>
        </w:tc>
        <w:tc>
          <w:tcPr>
            <w:tcW w:w="0" w:type="auto"/>
            <w:shd w:val="clear" w:color="auto" w:fill="auto"/>
            <w:vAlign w:val="center"/>
          </w:tcPr>
          <w:p w14:paraId="1A4B75E8" w14:textId="6BCA3350" w:rsidR="008614F5" w:rsidRPr="008614F5" w:rsidRDefault="008614F5" w:rsidP="00CD2A22">
            <w:pPr>
              <w:jc w:val="center"/>
              <w:rPr>
                <w:rFonts w:ascii="Times New Roman" w:eastAsia="DengXian" w:hAnsi="Times New Roman" w:cs="Times New Roman"/>
                <w:color w:val="000000"/>
                <w:sz w:val="20"/>
                <w:szCs w:val="20"/>
              </w:rPr>
            </w:pPr>
            <w:r w:rsidRPr="008614F5">
              <w:rPr>
                <w:rFonts w:ascii="Times New Roman" w:eastAsia="DengXian" w:hAnsi="Times New Roman" w:cs="Times New Roman"/>
                <w:color w:val="000000"/>
                <w:sz w:val="20"/>
                <w:szCs w:val="20"/>
              </w:rPr>
              <w:t xml:space="preserve">42.80 </w:t>
            </w:r>
          </w:p>
        </w:tc>
        <w:tc>
          <w:tcPr>
            <w:tcW w:w="0" w:type="auto"/>
            <w:shd w:val="clear" w:color="auto" w:fill="auto"/>
            <w:vAlign w:val="center"/>
          </w:tcPr>
          <w:p w14:paraId="5BF70844" w14:textId="471F7C9F" w:rsidR="008614F5" w:rsidRPr="008614F5" w:rsidRDefault="008614F5" w:rsidP="00CD2A22">
            <w:pPr>
              <w:jc w:val="center"/>
              <w:rPr>
                <w:rFonts w:ascii="Times New Roman" w:eastAsia="DengXian" w:hAnsi="Times New Roman" w:cs="Times New Roman"/>
                <w:color w:val="000000"/>
                <w:sz w:val="20"/>
                <w:szCs w:val="20"/>
              </w:rPr>
            </w:pPr>
            <w:r w:rsidRPr="008614F5">
              <w:rPr>
                <w:rFonts w:ascii="Times New Roman" w:eastAsia="DengXian" w:hAnsi="Times New Roman" w:cs="Times New Roman"/>
                <w:color w:val="000000"/>
                <w:sz w:val="20"/>
                <w:szCs w:val="20"/>
              </w:rPr>
              <w:t xml:space="preserve">41.22 </w:t>
            </w:r>
          </w:p>
        </w:tc>
      </w:tr>
      <w:tr w:rsidR="008614F5" w:rsidRPr="008614F5" w14:paraId="4C6DACEE" w14:textId="77777777" w:rsidTr="001F094F">
        <w:trPr>
          <w:trHeight w:val="278"/>
        </w:trPr>
        <w:tc>
          <w:tcPr>
            <w:tcW w:w="0" w:type="auto"/>
            <w:vMerge/>
          </w:tcPr>
          <w:p w14:paraId="60FC0B98" w14:textId="77777777" w:rsidR="008614F5" w:rsidRPr="008614F5" w:rsidRDefault="008614F5" w:rsidP="00CD2A22">
            <w:pPr>
              <w:widowControl/>
              <w:jc w:val="center"/>
              <w:rPr>
                <w:rFonts w:ascii="Times New Roman" w:eastAsia="DengXian" w:hAnsi="Times New Roman" w:cs="Times New Roman"/>
                <w:b/>
                <w:bCs/>
                <w:kern w:val="0"/>
                <w:sz w:val="20"/>
                <w:szCs w:val="20"/>
              </w:rPr>
            </w:pPr>
          </w:p>
        </w:tc>
        <w:tc>
          <w:tcPr>
            <w:tcW w:w="0" w:type="auto"/>
            <w:vMerge w:val="restart"/>
            <w:shd w:val="clear" w:color="auto" w:fill="auto"/>
            <w:vAlign w:val="center"/>
          </w:tcPr>
          <w:p w14:paraId="43EF969B" w14:textId="148582EA" w:rsidR="008614F5" w:rsidRPr="008614F5" w:rsidRDefault="008614F5" w:rsidP="00CD2A22">
            <w:pPr>
              <w:widowControl/>
              <w:jc w:val="center"/>
              <w:rPr>
                <w:rFonts w:ascii="Times New Roman" w:eastAsia="DengXian" w:hAnsi="Times New Roman" w:cs="Times New Roman"/>
                <w:b/>
                <w:bCs/>
                <w:kern w:val="0"/>
                <w:sz w:val="20"/>
                <w:szCs w:val="20"/>
              </w:rPr>
            </w:pPr>
            <w:r w:rsidRPr="008614F5">
              <w:rPr>
                <w:rFonts w:ascii="Times New Roman" w:eastAsia="DengXian" w:hAnsi="Times New Roman" w:cs="Times New Roman"/>
                <w:b/>
                <w:bCs/>
                <w:kern w:val="0"/>
                <w:sz w:val="20"/>
                <w:szCs w:val="20"/>
              </w:rPr>
              <w:t xml:space="preserve">UL average-UPT </w:t>
            </w:r>
            <w:r w:rsidRPr="008614F5">
              <w:rPr>
                <w:rFonts w:ascii="Times New Roman" w:eastAsia="DengXian" w:hAnsi="Times New Roman" w:cs="Times New Roman"/>
                <w:b/>
                <w:bCs/>
                <w:color w:val="000000"/>
                <w:kern w:val="0"/>
                <w:sz w:val="20"/>
                <w:szCs w:val="20"/>
              </w:rPr>
              <w:t>CDF</w:t>
            </w:r>
          </w:p>
        </w:tc>
        <w:tc>
          <w:tcPr>
            <w:tcW w:w="0" w:type="auto"/>
            <w:shd w:val="clear" w:color="auto" w:fill="auto"/>
            <w:vAlign w:val="center"/>
          </w:tcPr>
          <w:p w14:paraId="59718DF3" w14:textId="6F8B4197" w:rsidR="008614F5" w:rsidRPr="008614F5" w:rsidRDefault="008614F5" w:rsidP="00CD2A22">
            <w:pPr>
              <w:widowControl/>
              <w:jc w:val="center"/>
              <w:rPr>
                <w:rFonts w:ascii="Times New Roman" w:eastAsia="DengXian" w:hAnsi="Times New Roman" w:cs="Times New Roman"/>
                <w:b/>
                <w:bCs/>
                <w:kern w:val="0"/>
                <w:sz w:val="20"/>
                <w:szCs w:val="20"/>
              </w:rPr>
            </w:pPr>
            <w:r w:rsidRPr="008614F5">
              <w:rPr>
                <w:rFonts w:ascii="Times New Roman" w:eastAsia="DengXian" w:hAnsi="Times New Roman" w:cs="Times New Roman"/>
                <w:b/>
                <w:bCs/>
                <w:kern w:val="0"/>
                <w:sz w:val="20"/>
                <w:szCs w:val="20"/>
              </w:rPr>
              <w:t>Mean</w:t>
            </w:r>
          </w:p>
        </w:tc>
        <w:tc>
          <w:tcPr>
            <w:tcW w:w="0" w:type="auto"/>
            <w:shd w:val="clear" w:color="auto" w:fill="auto"/>
            <w:vAlign w:val="center"/>
          </w:tcPr>
          <w:p w14:paraId="745F94B7" w14:textId="1DFCC3A5" w:rsidR="008614F5" w:rsidRPr="008614F5" w:rsidRDefault="008614F5" w:rsidP="00CD2A22">
            <w:pPr>
              <w:jc w:val="center"/>
              <w:rPr>
                <w:rFonts w:ascii="Times New Roman" w:eastAsia="DengXian" w:hAnsi="Times New Roman" w:cs="Times New Roman"/>
                <w:color w:val="000000"/>
                <w:sz w:val="20"/>
                <w:szCs w:val="20"/>
              </w:rPr>
            </w:pPr>
            <w:r w:rsidRPr="008614F5">
              <w:rPr>
                <w:rFonts w:ascii="Times New Roman" w:eastAsia="DengXian" w:hAnsi="Times New Roman" w:cs="Times New Roman"/>
                <w:color w:val="000000"/>
                <w:sz w:val="20"/>
                <w:szCs w:val="20"/>
              </w:rPr>
              <w:t xml:space="preserve">5.00 </w:t>
            </w:r>
          </w:p>
        </w:tc>
        <w:tc>
          <w:tcPr>
            <w:tcW w:w="0" w:type="auto"/>
            <w:shd w:val="clear" w:color="auto" w:fill="auto"/>
            <w:vAlign w:val="center"/>
          </w:tcPr>
          <w:p w14:paraId="11D930D6" w14:textId="04EA494B" w:rsidR="008614F5" w:rsidRPr="008614F5" w:rsidRDefault="008614F5" w:rsidP="00CD2A22">
            <w:pPr>
              <w:jc w:val="center"/>
              <w:rPr>
                <w:rFonts w:ascii="Times New Roman" w:eastAsia="DengXian" w:hAnsi="Times New Roman" w:cs="Times New Roman"/>
                <w:color w:val="000000"/>
                <w:sz w:val="20"/>
                <w:szCs w:val="20"/>
              </w:rPr>
            </w:pPr>
            <w:r w:rsidRPr="008614F5">
              <w:rPr>
                <w:rFonts w:ascii="Times New Roman" w:eastAsia="DengXian" w:hAnsi="Times New Roman" w:cs="Times New Roman"/>
                <w:color w:val="000000"/>
                <w:sz w:val="20"/>
                <w:szCs w:val="20"/>
              </w:rPr>
              <w:t xml:space="preserve">4.53 </w:t>
            </w:r>
          </w:p>
        </w:tc>
        <w:tc>
          <w:tcPr>
            <w:tcW w:w="0" w:type="auto"/>
            <w:shd w:val="clear" w:color="auto" w:fill="auto"/>
            <w:vAlign w:val="center"/>
          </w:tcPr>
          <w:p w14:paraId="54333B10" w14:textId="2B0A6623" w:rsidR="008614F5" w:rsidRPr="008614F5" w:rsidRDefault="008614F5" w:rsidP="00CD2A22">
            <w:pPr>
              <w:jc w:val="center"/>
              <w:rPr>
                <w:rFonts w:ascii="Times New Roman" w:eastAsia="DengXian" w:hAnsi="Times New Roman" w:cs="Times New Roman"/>
                <w:color w:val="000000"/>
                <w:sz w:val="20"/>
                <w:szCs w:val="20"/>
              </w:rPr>
            </w:pPr>
            <w:r w:rsidRPr="008614F5">
              <w:rPr>
                <w:rFonts w:ascii="Times New Roman" w:eastAsia="DengXian" w:hAnsi="Times New Roman" w:cs="Times New Roman"/>
                <w:color w:val="000000"/>
                <w:sz w:val="20"/>
                <w:szCs w:val="20"/>
              </w:rPr>
              <w:t xml:space="preserve">3.85 </w:t>
            </w:r>
          </w:p>
        </w:tc>
      </w:tr>
      <w:tr w:rsidR="008614F5" w:rsidRPr="008614F5" w14:paraId="0A10F201" w14:textId="77777777" w:rsidTr="001F094F">
        <w:trPr>
          <w:trHeight w:val="278"/>
        </w:trPr>
        <w:tc>
          <w:tcPr>
            <w:tcW w:w="0" w:type="auto"/>
            <w:vMerge/>
          </w:tcPr>
          <w:p w14:paraId="33374B1A" w14:textId="77777777" w:rsidR="008614F5" w:rsidRPr="008614F5" w:rsidRDefault="008614F5" w:rsidP="00CD2A22">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709CF85B" w14:textId="4055B616" w:rsidR="008614F5" w:rsidRPr="008614F5" w:rsidRDefault="008614F5" w:rsidP="00CD2A22">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50F09D4A" w14:textId="4C60252E" w:rsidR="008614F5" w:rsidRPr="008614F5" w:rsidRDefault="008614F5" w:rsidP="00CD2A22">
            <w:pPr>
              <w:widowControl/>
              <w:jc w:val="center"/>
              <w:rPr>
                <w:rFonts w:ascii="Times New Roman" w:eastAsia="DengXian" w:hAnsi="Times New Roman" w:cs="Times New Roman"/>
                <w:b/>
                <w:bCs/>
                <w:kern w:val="0"/>
                <w:sz w:val="20"/>
                <w:szCs w:val="20"/>
              </w:rPr>
            </w:pPr>
            <w:r w:rsidRPr="008614F5">
              <w:rPr>
                <w:rFonts w:ascii="Times New Roman" w:eastAsia="DengXian" w:hAnsi="Times New Roman" w:cs="Times New Roman"/>
                <w:b/>
                <w:bCs/>
                <w:kern w:val="0"/>
                <w:sz w:val="20"/>
                <w:szCs w:val="20"/>
              </w:rPr>
              <w:t>5%</w:t>
            </w:r>
          </w:p>
        </w:tc>
        <w:tc>
          <w:tcPr>
            <w:tcW w:w="0" w:type="auto"/>
            <w:shd w:val="clear" w:color="auto" w:fill="auto"/>
            <w:vAlign w:val="center"/>
          </w:tcPr>
          <w:p w14:paraId="39CEFED1" w14:textId="48FD26C7" w:rsidR="008614F5" w:rsidRPr="008614F5" w:rsidRDefault="008614F5" w:rsidP="00CD2A22">
            <w:pPr>
              <w:jc w:val="center"/>
              <w:rPr>
                <w:rFonts w:ascii="Times New Roman" w:eastAsia="DengXian" w:hAnsi="Times New Roman" w:cs="Times New Roman"/>
                <w:color w:val="000000"/>
                <w:sz w:val="20"/>
                <w:szCs w:val="20"/>
              </w:rPr>
            </w:pPr>
            <w:r w:rsidRPr="008614F5">
              <w:rPr>
                <w:rFonts w:ascii="Times New Roman" w:eastAsia="DengXian" w:hAnsi="Times New Roman" w:cs="Times New Roman"/>
                <w:color w:val="000000"/>
                <w:sz w:val="20"/>
                <w:szCs w:val="20"/>
              </w:rPr>
              <w:t xml:space="preserve">4.73 </w:t>
            </w:r>
          </w:p>
        </w:tc>
        <w:tc>
          <w:tcPr>
            <w:tcW w:w="0" w:type="auto"/>
            <w:shd w:val="clear" w:color="auto" w:fill="auto"/>
            <w:vAlign w:val="center"/>
          </w:tcPr>
          <w:p w14:paraId="55127715" w14:textId="32C586DF" w:rsidR="008614F5" w:rsidRPr="008614F5" w:rsidRDefault="008614F5" w:rsidP="00CD2A22">
            <w:pPr>
              <w:jc w:val="center"/>
              <w:rPr>
                <w:rFonts w:ascii="Times New Roman" w:eastAsia="DengXian" w:hAnsi="Times New Roman" w:cs="Times New Roman"/>
                <w:color w:val="000000"/>
                <w:sz w:val="20"/>
                <w:szCs w:val="20"/>
              </w:rPr>
            </w:pPr>
            <w:r w:rsidRPr="008614F5">
              <w:rPr>
                <w:rFonts w:ascii="Times New Roman" w:eastAsia="DengXian" w:hAnsi="Times New Roman" w:cs="Times New Roman"/>
                <w:color w:val="000000"/>
                <w:sz w:val="20"/>
                <w:szCs w:val="20"/>
              </w:rPr>
              <w:t xml:space="preserve">4.31 </w:t>
            </w:r>
          </w:p>
        </w:tc>
        <w:tc>
          <w:tcPr>
            <w:tcW w:w="0" w:type="auto"/>
            <w:shd w:val="clear" w:color="auto" w:fill="auto"/>
            <w:vAlign w:val="center"/>
          </w:tcPr>
          <w:p w14:paraId="406F54B1" w14:textId="5ED3E609" w:rsidR="008614F5" w:rsidRPr="008614F5" w:rsidRDefault="008614F5" w:rsidP="00CD2A22">
            <w:pPr>
              <w:jc w:val="center"/>
              <w:rPr>
                <w:rFonts w:ascii="Times New Roman" w:eastAsia="DengXian" w:hAnsi="Times New Roman" w:cs="Times New Roman"/>
                <w:color w:val="000000"/>
                <w:sz w:val="20"/>
                <w:szCs w:val="20"/>
              </w:rPr>
            </w:pPr>
            <w:r w:rsidRPr="008614F5">
              <w:rPr>
                <w:rFonts w:ascii="Times New Roman" w:eastAsia="DengXian" w:hAnsi="Times New Roman" w:cs="Times New Roman"/>
                <w:color w:val="000000"/>
                <w:sz w:val="20"/>
                <w:szCs w:val="20"/>
              </w:rPr>
              <w:t xml:space="preserve">3.41 </w:t>
            </w:r>
          </w:p>
        </w:tc>
      </w:tr>
      <w:tr w:rsidR="008614F5" w:rsidRPr="008614F5" w14:paraId="3BBE3C40" w14:textId="77777777" w:rsidTr="001F094F">
        <w:trPr>
          <w:trHeight w:val="278"/>
        </w:trPr>
        <w:tc>
          <w:tcPr>
            <w:tcW w:w="0" w:type="auto"/>
            <w:vMerge/>
          </w:tcPr>
          <w:p w14:paraId="66E62F81" w14:textId="77777777" w:rsidR="008614F5" w:rsidRPr="008614F5" w:rsidRDefault="008614F5" w:rsidP="00CD2A22">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09896C57" w14:textId="6B48E781" w:rsidR="008614F5" w:rsidRPr="008614F5" w:rsidRDefault="008614F5" w:rsidP="00CD2A22">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780DF721" w14:textId="1F7F4222" w:rsidR="008614F5" w:rsidRPr="008614F5" w:rsidRDefault="008614F5" w:rsidP="00CD2A22">
            <w:pPr>
              <w:widowControl/>
              <w:jc w:val="center"/>
              <w:rPr>
                <w:rFonts w:ascii="Times New Roman" w:eastAsia="DengXian" w:hAnsi="Times New Roman" w:cs="Times New Roman"/>
                <w:b/>
                <w:bCs/>
                <w:kern w:val="0"/>
                <w:sz w:val="20"/>
                <w:szCs w:val="20"/>
              </w:rPr>
            </w:pPr>
            <w:r w:rsidRPr="008614F5">
              <w:rPr>
                <w:rFonts w:ascii="Times New Roman" w:eastAsia="DengXian" w:hAnsi="Times New Roman" w:cs="Times New Roman"/>
                <w:b/>
                <w:bCs/>
                <w:kern w:val="0"/>
                <w:sz w:val="20"/>
                <w:szCs w:val="20"/>
              </w:rPr>
              <w:t>50%</w:t>
            </w:r>
          </w:p>
        </w:tc>
        <w:tc>
          <w:tcPr>
            <w:tcW w:w="0" w:type="auto"/>
            <w:shd w:val="clear" w:color="auto" w:fill="auto"/>
            <w:vAlign w:val="center"/>
          </w:tcPr>
          <w:p w14:paraId="4ACEAFAA" w14:textId="022CDCFC" w:rsidR="008614F5" w:rsidRPr="008614F5" w:rsidRDefault="008614F5" w:rsidP="00CD2A22">
            <w:pPr>
              <w:jc w:val="center"/>
              <w:rPr>
                <w:rFonts w:ascii="Times New Roman" w:eastAsia="DengXian" w:hAnsi="Times New Roman" w:cs="Times New Roman"/>
                <w:color w:val="000000"/>
                <w:sz w:val="20"/>
                <w:szCs w:val="20"/>
              </w:rPr>
            </w:pPr>
            <w:r w:rsidRPr="008614F5">
              <w:rPr>
                <w:rFonts w:ascii="Times New Roman" w:eastAsia="DengXian" w:hAnsi="Times New Roman" w:cs="Times New Roman"/>
                <w:color w:val="000000"/>
                <w:sz w:val="20"/>
                <w:szCs w:val="20"/>
              </w:rPr>
              <w:t xml:space="preserve">4.98 </w:t>
            </w:r>
          </w:p>
        </w:tc>
        <w:tc>
          <w:tcPr>
            <w:tcW w:w="0" w:type="auto"/>
            <w:shd w:val="clear" w:color="auto" w:fill="auto"/>
            <w:vAlign w:val="center"/>
          </w:tcPr>
          <w:p w14:paraId="7635DE34" w14:textId="0E2670BD" w:rsidR="008614F5" w:rsidRPr="008614F5" w:rsidRDefault="008614F5" w:rsidP="00CD2A22">
            <w:pPr>
              <w:jc w:val="center"/>
              <w:rPr>
                <w:rFonts w:ascii="Times New Roman" w:eastAsia="DengXian" w:hAnsi="Times New Roman" w:cs="Times New Roman"/>
                <w:color w:val="000000"/>
                <w:sz w:val="20"/>
                <w:szCs w:val="20"/>
              </w:rPr>
            </w:pPr>
            <w:r w:rsidRPr="008614F5">
              <w:rPr>
                <w:rFonts w:ascii="Times New Roman" w:eastAsia="DengXian" w:hAnsi="Times New Roman" w:cs="Times New Roman"/>
                <w:color w:val="000000"/>
                <w:sz w:val="20"/>
                <w:szCs w:val="20"/>
              </w:rPr>
              <w:t xml:space="preserve">4.49 </w:t>
            </w:r>
          </w:p>
        </w:tc>
        <w:tc>
          <w:tcPr>
            <w:tcW w:w="0" w:type="auto"/>
            <w:shd w:val="clear" w:color="auto" w:fill="auto"/>
            <w:vAlign w:val="center"/>
          </w:tcPr>
          <w:p w14:paraId="0B9A5BBE" w14:textId="73BFB72F" w:rsidR="008614F5" w:rsidRPr="008614F5" w:rsidRDefault="008614F5" w:rsidP="00CD2A22">
            <w:pPr>
              <w:jc w:val="center"/>
              <w:rPr>
                <w:rFonts w:ascii="Times New Roman" w:eastAsia="DengXian" w:hAnsi="Times New Roman" w:cs="Times New Roman"/>
                <w:color w:val="000000"/>
                <w:sz w:val="20"/>
                <w:szCs w:val="20"/>
              </w:rPr>
            </w:pPr>
            <w:r w:rsidRPr="008614F5">
              <w:rPr>
                <w:rFonts w:ascii="Times New Roman" w:eastAsia="DengXian" w:hAnsi="Times New Roman" w:cs="Times New Roman"/>
                <w:color w:val="000000"/>
                <w:sz w:val="20"/>
                <w:szCs w:val="20"/>
              </w:rPr>
              <w:t xml:space="preserve">3.86 </w:t>
            </w:r>
          </w:p>
        </w:tc>
      </w:tr>
      <w:tr w:rsidR="008614F5" w:rsidRPr="008614F5" w14:paraId="5C539A06" w14:textId="77777777" w:rsidTr="001F094F">
        <w:trPr>
          <w:trHeight w:val="278"/>
        </w:trPr>
        <w:tc>
          <w:tcPr>
            <w:tcW w:w="0" w:type="auto"/>
            <w:vMerge/>
          </w:tcPr>
          <w:p w14:paraId="0CCEFD63" w14:textId="77777777" w:rsidR="008614F5" w:rsidRPr="008614F5" w:rsidRDefault="008614F5" w:rsidP="00CD2A22">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4A0E594A" w14:textId="27B95A6E" w:rsidR="008614F5" w:rsidRPr="008614F5" w:rsidRDefault="008614F5" w:rsidP="00CD2A22">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23845024" w14:textId="7018E5D2" w:rsidR="008614F5" w:rsidRPr="008614F5" w:rsidRDefault="008614F5" w:rsidP="00CD2A22">
            <w:pPr>
              <w:widowControl/>
              <w:jc w:val="center"/>
              <w:rPr>
                <w:rFonts w:ascii="Times New Roman" w:eastAsia="DengXian" w:hAnsi="Times New Roman" w:cs="Times New Roman"/>
                <w:b/>
                <w:bCs/>
                <w:kern w:val="0"/>
                <w:sz w:val="20"/>
                <w:szCs w:val="20"/>
              </w:rPr>
            </w:pPr>
            <w:r w:rsidRPr="008614F5">
              <w:rPr>
                <w:rFonts w:ascii="Times New Roman" w:eastAsia="DengXian" w:hAnsi="Times New Roman" w:cs="Times New Roman"/>
                <w:b/>
                <w:bCs/>
                <w:kern w:val="0"/>
                <w:sz w:val="20"/>
                <w:szCs w:val="20"/>
              </w:rPr>
              <w:t>95%</w:t>
            </w:r>
          </w:p>
        </w:tc>
        <w:tc>
          <w:tcPr>
            <w:tcW w:w="0" w:type="auto"/>
            <w:shd w:val="clear" w:color="auto" w:fill="auto"/>
            <w:vAlign w:val="center"/>
          </w:tcPr>
          <w:p w14:paraId="260329E8" w14:textId="1CE38395" w:rsidR="008614F5" w:rsidRPr="008614F5" w:rsidRDefault="008614F5" w:rsidP="00CD2A22">
            <w:pPr>
              <w:jc w:val="center"/>
              <w:rPr>
                <w:rFonts w:ascii="Times New Roman" w:eastAsia="DengXian" w:hAnsi="Times New Roman" w:cs="Times New Roman"/>
                <w:color w:val="000000"/>
                <w:sz w:val="20"/>
                <w:szCs w:val="20"/>
              </w:rPr>
            </w:pPr>
            <w:r w:rsidRPr="008614F5">
              <w:rPr>
                <w:rFonts w:ascii="Times New Roman" w:eastAsia="DengXian" w:hAnsi="Times New Roman" w:cs="Times New Roman"/>
                <w:color w:val="000000"/>
                <w:sz w:val="20"/>
                <w:szCs w:val="20"/>
              </w:rPr>
              <w:t xml:space="preserve">5.33 </w:t>
            </w:r>
          </w:p>
        </w:tc>
        <w:tc>
          <w:tcPr>
            <w:tcW w:w="0" w:type="auto"/>
            <w:shd w:val="clear" w:color="auto" w:fill="auto"/>
            <w:vAlign w:val="center"/>
          </w:tcPr>
          <w:p w14:paraId="626B5EEE" w14:textId="5F3BA832" w:rsidR="008614F5" w:rsidRPr="008614F5" w:rsidRDefault="008614F5" w:rsidP="00CD2A22">
            <w:pPr>
              <w:jc w:val="center"/>
              <w:rPr>
                <w:rFonts w:ascii="Times New Roman" w:eastAsia="DengXian" w:hAnsi="Times New Roman" w:cs="Times New Roman"/>
                <w:color w:val="000000"/>
                <w:sz w:val="20"/>
                <w:szCs w:val="20"/>
              </w:rPr>
            </w:pPr>
            <w:r w:rsidRPr="008614F5">
              <w:rPr>
                <w:rFonts w:ascii="Times New Roman" w:eastAsia="DengXian" w:hAnsi="Times New Roman" w:cs="Times New Roman"/>
                <w:color w:val="000000"/>
                <w:sz w:val="20"/>
                <w:szCs w:val="20"/>
              </w:rPr>
              <w:t xml:space="preserve">4.83 </w:t>
            </w:r>
          </w:p>
        </w:tc>
        <w:tc>
          <w:tcPr>
            <w:tcW w:w="0" w:type="auto"/>
            <w:shd w:val="clear" w:color="auto" w:fill="auto"/>
            <w:vAlign w:val="center"/>
          </w:tcPr>
          <w:p w14:paraId="4C25AC66" w14:textId="0EB0616E" w:rsidR="008614F5" w:rsidRPr="008614F5" w:rsidRDefault="008614F5" w:rsidP="00CD2A22">
            <w:pPr>
              <w:jc w:val="center"/>
              <w:rPr>
                <w:rFonts w:ascii="Times New Roman" w:eastAsia="DengXian" w:hAnsi="Times New Roman" w:cs="Times New Roman"/>
                <w:color w:val="000000"/>
                <w:sz w:val="20"/>
                <w:szCs w:val="20"/>
              </w:rPr>
            </w:pPr>
            <w:r w:rsidRPr="008614F5">
              <w:rPr>
                <w:rFonts w:ascii="Times New Roman" w:eastAsia="DengXian" w:hAnsi="Times New Roman" w:cs="Times New Roman"/>
                <w:color w:val="000000"/>
                <w:sz w:val="20"/>
                <w:szCs w:val="20"/>
              </w:rPr>
              <w:t xml:space="preserve">4.20 </w:t>
            </w:r>
          </w:p>
        </w:tc>
      </w:tr>
      <w:tr w:rsidR="008614F5" w:rsidRPr="008614F5" w14:paraId="67E8CE51" w14:textId="77777777" w:rsidTr="00807668">
        <w:trPr>
          <w:trHeight w:val="278"/>
        </w:trPr>
        <w:tc>
          <w:tcPr>
            <w:tcW w:w="0" w:type="auto"/>
            <w:vMerge w:val="restart"/>
            <w:vAlign w:val="center"/>
          </w:tcPr>
          <w:p w14:paraId="2FDB8708" w14:textId="6AFCC87E" w:rsidR="008614F5" w:rsidRPr="008614F5" w:rsidRDefault="008614F5" w:rsidP="00CD2A22">
            <w:pPr>
              <w:widowControl/>
              <w:jc w:val="center"/>
              <w:rPr>
                <w:rFonts w:ascii="Times New Roman" w:eastAsia="DengXian" w:hAnsi="Times New Roman" w:cs="Times New Roman"/>
                <w:b/>
                <w:bCs/>
                <w:kern w:val="0"/>
                <w:sz w:val="20"/>
                <w:szCs w:val="20"/>
              </w:rPr>
            </w:pPr>
            <w:r w:rsidRPr="008614F5">
              <w:rPr>
                <w:rFonts w:ascii="Times New Roman" w:eastAsia="DengXian" w:hAnsi="Times New Roman" w:cs="Times New Roman"/>
                <w:b/>
                <w:bCs/>
                <w:kern w:val="0"/>
                <w:sz w:val="20"/>
                <w:szCs w:val="20"/>
              </w:rPr>
              <w:t>Baseline</w:t>
            </w:r>
          </w:p>
        </w:tc>
        <w:tc>
          <w:tcPr>
            <w:tcW w:w="0" w:type="auto"/>
            <w:vMerge w:val="restart"/>
            <w:shd w:val="clear" w:color="auto" w:fill="auto"/>
            <w:vAlign w:val="center"/>
          </w:tcPr>
          <w:p w14:paraId="644A7556" w14:textId="7BDB871E" w:rsidR="008614F5" w:rsidRPr="008614F5" w:rsidRDefault="008614F5" w:rsidP="00CD2A22">
            <w:pPr>
              <w:widowControl/>
              <w:jc w:val="center"/>
              <w:rPr>
                <w:rFonts w:ascii="Times New Roman" w:eastAsia="DengXian" w:hAnsi="Times New Roman" w:cs="Times New Roman"/>
                <w:b/>
                <w:bCs/>
                <w:kern w:val="0"/>
                <w:sz w:val="20"/>
                <w:szCs w:val="20"/>
              </w:rPr>
            </w:pPr>
            <w:r w:rsidRPr="008614F5">
              <w:rPr>
                <w:rFonts w:ascii="Times New Roman" w:eastAsia="DengXian" w:hAnsi="Times New Roman" w:cs="Times New Roman"/>
                <w:b/>
                <w:bCs/>
                <w:kern w:val="0"/>
                <w:sz w:val="20"/>
                <w:szCs w:val="20"/>
              </w:rPr>
              <w:t xml:space="preserve">DL packet-Latency </w:t>
            </w:r>
            <w:r w:rsidRPr="008614F5">
              <w:rPr>
                <w:rFonts w:ascii="Times New Roman" w:eastAsia="DengXian" w:hAnsi="Times New Roman" w:cs="Times New Roman"/>
                <w:b/>
                <w:bCs/>
                <w:color w:val="000000"/>
                <w:kern w:val="0"/>
                <w:sz w:val="20"/>
                <w:szCs w:val="20"/>
              </w:rPr>
              <w:t>CDF</w:t>
            </w:r>
          </w:p>
        </w:tc>
        <w:tc>
          <w:tcPr>
            <w:tcW w:w="0" w:type="auto"/>
            <w:shd w:val="clear" w:color="auto" w:fill="auto"/>
            <w:vAlign w:val="center"/>
            <w:hideMark/>
          </w:tcPr>
          <w:p w14:paraId="17843E62" w14:textId="1D33C13B" w:rsidR="008614F5" w:rsidRPr="008614F5" w:rsidRDefault="008614F5" w:rsidP="00CD2A22">
            <w:pPr>
              <w:widowControl/>
              <w:jc w:val="center"/>
              <w:rPr>
                <w:rFonts w:ascii="Times New Roman" w:eastAsia="DengXian" w:hAnsi="Times New Roman" w:cs="Times New Roman"/>
                <w:b/>
                <w:bCs/>
                <w:kern w:val="0"/>
                <w:sz w:val="20"/>
                <w:szCs w:val="20"/>
              </w:rPr>
            </w:pPr>
            <w:r w:rsidRPr="008614F5">
              <w:rPr>
                <w:rFonts w:ascii="Times New Roman" w:eastAsia="DengXian" w:hAnsi="Times New Roman" w:cs="Times New Roman"/>
                <w:b/>
                <w:bCs/>
                <w:kern w:val="0"/>
                <w:sz w:val="20"/>
                <w:szCs w:val="20"/>
              </w:rPr>
              <w:t>Mean</w:t>
            </w:r>
          </w:p>
        </w:tc>
        <w:tc>
          <w:tcPr>
            <w:tcW w:w="0" w:type="auto"/>
            <w:shd w:val="clear" w:color="auto" w:fill="auto"/>
            <w:vAlign w:val="center"/>
          </w:tcPr>
          <w:p w14:paraId="4759FCC9" w14:textId="1F967595" w:rsidR="008614F5" w:rsidRPr="008614F5" w:rsidRDefault="008614F5" w:rsidP="00CD2A22">
            <w:pPr>
              <w:jc w:val="center"/>
              <w:rPr>
                <w:rFonts w:ascii="Times New Roman" w:eastAsia="DengXian" w:hAnsi="Times New Roman" w:cs="Times New Roman"/>
                <w:color w:val="000000"/>
                <w:sz w:val="20"/>
                <w:szCs w:val="20"/>
              </w:rPr>
            </w:pPr>
            <w:r w:rsidRPr="008614F5">
              <w:rPr>
                <w:rFonts w:ascii="Times New Roman" w:eastAsia="DengXian" w:hAnsi="Times New Roman" w:cs="Times New Roman"/>
                <w:color w:val="000000"/>
                <w:sz w:val="20"/>
                <w:szCs w:val="20"/>
              </w:rPr>
              <w:t xml:space="preserve">0.85 </w:t>
            </w:r>
          </w:p>
        </w:tc>
        <w:tc>
          <w:tcPr>
            <w:tcW w:w="0" w:type="auto"/>
            <w:shd w:val="clear" w:color="auto" w:fill="auto"/>
            <w:vAlign w:val="center"/>
          </w:tcPr>
          <w:p w14:paraId="624373EC" w14:textId="6A298694" w:rsidR="008614F5" w:rsidRPr="008614F5" w:rsidRDefault="008614F5" w:rsidP="00CD2A22">
            <w:pPr>
              <w:jc w:val="center"/>
              <w:rPr>
                <w:rFonts w:ascii="Times New Roman" w:eastAsia="DengXian" w:hAnsi="Times New Roman" w:cs="Times New Roman"/>
                <w:color w:val="000000"/>
                <w:sz w:val="20"/>
                <w:szCs w:val="20"/>
              </w:rPr>
            </w:pPr>
            <w:r w:rsidRPr="008614F5">
              <w:rPr>
                <w:rFonts w:ascii="Times New Roman" w:eastAsia="DengXian" w:hAnsi="Times New Roman" w:cs="Times New Roman"/>
                <w:color w:val="000000"/>
                <w:sz w:val="20"/>
                <w:szCs w:val="20"/>
              </w:rPr>
              <w:t xml:space="preserve">0.87 </w:t>
            </w:r>
          </w:p>
        </w:tc>
        <w:tc>
          <w:tcPr>
            <w:tcW w:w="0" w:type="auto"/>
            <w:shd w:val="clear" w:color="auto" w:fill="auto"/>
            <w:vAlign w:val="center"/>
          </w:tcPr>
          <w:p w14:paraId="50C31AD2" w14:textId="561CD779" w:rsidR="008614F5" w:rsidRPr="008614F5" w:rsidRDefault="008614F5" w:rsidP="00CD2A22">
            <w:pPr>
              <w:jc w:val="center"/>
              <w:rPr>
                <w:rFonts w:ascii="Times New Roman" w:eastAsia="DengXian" w:hAnsi="Times New Roman" w:cs="Times New Roman"/>
                <w:color w:val="000000"/>
                <w:sz w:val="20"/>
                <w:szCs w:val="20"/>
              </w:rPr>
            </w:pPr>
            <w:r w:rsidRPr="008614F5">
              <w:rPr>
                <w:rFonts w:ascii="Times New Roman" w:eastAsia="DengXian" w:hAnsi="Times New Roman" w:cs="Times New Roman"/>
                <w:color w:val="000000"/>
                <w:sz w:val="20"/>
                <w:szCs w:val="20"/>
              </w:rPr>
              <w:t xml:space="preserve">0.92 </w:t>
            </w:r>
          </w:p>
        </w:tc>
      </w:tr>
      <w:tr w:rsidR="008614F5" w:rsidRPr="008614F5" w14:paraId="0514147A" w14:textId="77777777" w:rsidTr="00807668">
        <w:trPr>
          <w:trHeight w:val="278"/>
        </w:trPr>
        <w:tc>
          <w:tcPr>
            <w:tcW w:w="0" w:type="auto"/>
            <w:vMerge/>
            <w:vAlign w:val="center"/>
          </w:tcPr>
          <w:p w14:paraId="604837C5" w14:textId="77777777" w:rsidR="008614F5" w:rsidRPr="008614F5" w:rsidRDefault="008614F5" w:rsidP="00CD2A22">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693FE612" w14:textId="13D7FE6C" w:rsidR="008614F5" w:rsidRPr="008614F5" w:rsidRDefault="008614F5" w:rsidP="00CD2A22">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536A28EA" w14:textId="485BF345" w:rsidR="008614F5" w:rsidRPr="008614F5" w:rsidRDefault="008614F5" w:rsidP="00CD2A22">
            <w:pPr>
              <w:widowControl/>
              <w:jc w:val="center"/>
              <w:rPr>
                <w:rFonts w:ascii="Times New Roman" w:eastAsia="DengXian" w:hAnsi="Times New Roman" w:cs="Times New Roman"/>
                <w:b/>
                <w:bCs/>
                <w:kern w:val="0"/>
                <w:sz w:val="20"/>
                <w:szCs w:val="20"/>
              </w:rPr>
            </w:pPr>
            <w:r w:rsidRPr="008614F5">
              <w:rPr>
                <w:rFonts w:ascii="Times New Roman" w:eastAsia="DengXian" w:hAnsi="Times New Roman" w:cs="Times New Roman"/>
                <w:b/>
                <w:bCs/>
                <w:kern w:val="0"/>
                <w:sz w:val="20"/>
                <w:szCs w:val="20"/>
              </w:rPr>
              <w:t>5%</w:t>
            </w:r>
          </w:p>
        </w:tc>
        <w:tc>
          <w:tcPr>
            <w:tcW w:w="0" w:type="auto"/>
            <w:shd w:val="clear" w:color="auto" w:fill="auto"/>
            <w:vAlign w:val="center"/>
          </w:tcPr>
          <w:p w14:paraId="2AB073D3" w14:textId="2B831287" w:rsidR="008614F5" w:rsidRPr="008614F5" w:rsidRDefault="008614F5" w:rsidP="00CD2A22">
            <w:pPr>
              <w:jc w:val="center"/>
              <w:rPr>
                <w:rFonts w:ascii="Times New Roman" w:eastAsia="DengXian" w:hAnsi="Times New Roman" w:cs="Times New Roman"/>
                <w:color w:val="000000"/>
                <w:sz w:val="20"/>
                <w:szCs w:val="20"/>
              </w:rPr>
            </w:pPr>
            <w:r w:rsidRPr="008614F5">
              <w:rPr>
                <w:rFonts w:ascii="Times New Roman" w:eastAsia="DengXian" w:hAnsi="Times New Roman" w:cs="Times New Roman"/>
                <w:color w:val="000000"/>
                <w:sz w:val="20"/>
                <w:szCs w:val="20"/>
              </w:rPr>
              <w:t xml:space="preserve">0.53 </w:t>
            </w:r>
          </w:p>
        </w:tc>
        <w:tc>
          <w:tcPr>
            <w:tcW w:w="0" w:type="auto"/>
            <w:shd w:val="clear" w:color="auto" w:fill="auto"/>
            <w:vAlign w:val="center"/>
          </w:tcPr>
          <w:p w14:paraId="4E581ED2" w14:textId="5E6A8927" w:rsidR="008614F5" w:rsidRPr="008614F5" w:rsidRDefault="008614F5" w:rsidP="00CD2A22">
            <w:pPr>
              <w:jc w:val="center"/>
              <w:rPr>
                <w:rFonts w:ascii="Times New Roman" w:eastAsia="DengXian" w:hAnsi="Times New Roman" w:cs="Times New Roman"/>
                <w:color w:val="000000"/>
                <w:sz w:val="20"/>
                <w:szCs w:val="20"/>
              </w:rPr>
            </w:pPr>
            <w:r w:rsidRPr="008614F5">
              <w:rPr>
                <w:rFonts w:ascii="Times New Roman" w:eastAsia="DengXian" w:hAnsi="Times New Roman" w:cs="Times New Roman"/>
                <w:color w:val="000000"/>
                <w:sz w:val="20"/>
                <w:szCs w:val="20"/>
              </w:rPr>
              <w:t xml:space="preserve">0.53 </w:t>
            </w:r>
          </w:p>
        </w:tc>
        <w:tc>
          <w:tcPr>
            <w:tcW w:w="0" w:type="auto"/>
            <w:shd w:val="clear" w:color="auto" w:fill="auto"/>
            <w:vAlign w:val="center"/>
          </w:tcPr>
          <w:p w14:paraId="25A34ED5" w14:textId="381C7B47" w:rsidR="008614F5" w:rsidRPr="008614F5" w:rsidRDefault="008614F5" w:rsidP="00CD2A22">
            <w:pPr>
              <w:jc w:val="center"/>
              <w:rPr>
                <w:rFonts w:ascii="Times New Roman" w:eastAsia="DengXian" w:hAnsi="Times New Roman" w:cs="Times New Roman"/>
                <w:color w:val="000000"/>
                <w:sz w:val="20"/>
                <w:szCs w:val="20"/>
              </w:rPr>
            </w:pPr>
            <w:r w:rsidRPr="008614F5">
              <w:rPr>
                <w:rFonts w:ascii="Times New Roman" w:eastAsia="DengXian" w:hAnsi="Times New Roman" w:cs="Times New Roman"/>
                <w:color w:val="000000"/>
                <w:sz w:val="20"/>
                <w:szCs w:val="20"/>
              </w:rPr>
              <w:t xml:space="preserve">0.53 </w:t>
            </w:r>
          </w:p>
        </w:tc>
      </w:tr>
      <w:tr w:rsidR="008614F5" w:rsidRPr="008614F5" w14:paraId="02FFF305" w14:textId="77777777" w:rsidTr="00807668">
        <w:trPr>
          <w:trHeight w:val="278"/>
        </w:trPr>
        <w:tc>
          <w:tcPr>
            <w:tcW w:w="0" w:type="auto"/>
            <w:vMerge/>
            <w:vAlign w:val="center"/>
          </w:tcPr>
          <w:p w14:paraId="379E05CC" w14:textId="77777777" w:rsidR="008614F5" w:rsidRPr="008614F5" w:rsidRDefault="008614F5" w:rsidP="00CD2A22">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6E6250A7" w14:textId="4D9065CB" w:rsidR="008614F5" w:rsidRPr="008614F5" w:rsidRDefault="008614F5" w:rsidP="00CD2A22">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4CBD09AF" w14:textId="65461A94" w:rsidR="008614F5" w:rsidRPr="008614F5" w:rsidRDefault="008614F5" w:rsidP="00CD2A22">
            <w:pPr>
              <w:widowControl/>
              <w:jc w:val="center"/>
              <w:rPr>
                <w:rFonts w:ascii="Times New Roman" w:eastAsia="DengXian" w:hAnsi="Times New Roman" w:cs="Times New Roman"/>
                <w:b/>
                <w:bCs/>
                <w:kern w:val="0"/>
                <w:sz w:val="20"/>
                <w:szCs w:val="20"/>
              </w:rPr>
            </w:pPr>
            <w:r w:rsidRPr="008614F5">
              <w:rPr>
                <w:rFonts w:ascii="Times New Roman" w:eastAsia="DengXian" w:hAnsi="Times New Roman" w:cs="Times New Roman"/>
                <w:b/>
                <w:bCs/>
                <w:kern w:val="0"/>
                <w:sz w:val="20"/>
                <w:szCs w:val="20"/>
              </w:rPr>
              <w:t>50%</w:t>
            </w:r>
          </w:p>
        </w:tc>
        <w:tc>
          <w:tcPr>
            <w:tcW w:w="0" w:type="auto"/>
            <w:shd w:val="clear" w:color="auto" w:fill="auto"/>
            <w:vAlign w:val="center"/>
          </w:tcPr>
          <w:p w14:paraId="0B295186" w14:textId="37B23207" w:rsidR="008614F5" w:rsidRPr="008614F5" w:rsidRDefault="008614F5" w:rsidP="00CD2A22">
            <w:pPr>
              <w:jc w:val="center"/>
              <w:rPr>
                <w:rFonts w:ascii="Times New Roman" w:eastAsia="DengXian" w:hAnsi="Times New Roman" w:cs="Times New Roman"/>
                <w:color w:val="000000"/>
                <w:sz w:val="20"/>
                <w:szCs w:val="20"/>
              </w:rPr>
            </w:pPr>
            <w:r w:rsidRPr="008614F5">
              <w:rPr>
                <w:rFonts w:ascii="Times New Roman" w:eastAsia="DengXian" w:hAnsi="Times New Roman" w:cs="Times New Roman"/>
                <w:color w:val="000000"/>
                <w:sz w:val="20"/>
                <w:szCs w:val="20"/>
              </w:rPr>
              <w:t xml:space="preserve">0.78 </w:t>
            </w:r>
          </w:p>
        </w:tc>
        <w:tc>
          <w:tcPr>
            <w:tcW w:w="0" w:type="auto"/>
            <w:shd w:val="clear" w:color="auto" w:fill="auto"/>
            <w:vAlign w:val="center"/>
          </w:tcPr>
          <w:p w14:paraId="4B293814" w14:textId="4A360B36" w:rsidR="008614F5" w:rsidRPr="008614F5" w:rsidRDefault="008614F5" w:rsidP="00CD2A22">
            <w:pPr>
              <w:jc w:val="center"/>
              <w:rPr>
                <w:rFonts w:ascii="Times New Roman" w:eastAsia="DengXian" w:hAnsi="Times New Roman" w:cs="Times New Roman"/>
                <w:color w:val="000000"/>
                <w:sz w:val="20"/>
                <w:szCs w:val="20"/>
              </w:rPr>
            </w:pPr>
            <w:r w:rsidRPr="008614F5">
              <w:rPr>
                <w:rFonts w:ascii="Times New Roman" w:eastAsia="DengXian" w:hAnsi="Times New Roman" w:cs="Times New Roman"/>
                <w:color w:val="000000"/>
                <w:sz w:val="20"/>
                <w:szCs w:val="20"/>
              </w:rPr>
              <w:t xml:space="preserve">0.79 </w:t>
            </w:r>
          </w:p>
        </w:tc>
        <w:tc>
          <w:tcPr>
            <w:tcW w:w="0" w:type="auto"/>
            <w:shd w:val="clear" w:color="auto" w:fill="auto"/>
            <w:vAlign w:val="center"/>
          </w:tcPr>
          <w:p w14:paraId="07592C2A" w14:textId="1658FA33" w:rsidR="008614F5" w:rsidRPr="008614F5" w:rsidRDefault="008614F5" w:rsidP="00CD2A22">
            <w:pPr>
              <w:jc w:val="center"/>
              <w:rPr>
                <w:rFonts w:ascii="Times New Roman" w:eastAsia="DengXian" w:hAnsi="Times New Roman" w:cs="Times New Roman"/>
                <w:color w:val="000000"/>
                <w:sz w:val="20"/>
                <w:szCs w:val="20"/>
              </w:rPr>
            </w:pPr>
            <w:r w:rsidRPr="008614F5">
              <w:rPr>
                <w:rFonts w:ascii="Times New Roman" w:eastAsia="DengXian" w:hAnsi="Times New Roman" w:cs="Times New Roman"/>
                <w:color w:val="000000"/>
                <w:sz w:val="20"/>
                <w:szCs w:val="20"/>
              </w:rPr>
              <w:t xml:space="preserve">0.81 </w:t>
            </w:r>
          </w:p>
        </w:tc>
      </w:tr>
      <w:tr w:rsidR="008614F5" w:rsidRPr="008614F5" w14:paraId="756222F1" w14:textId="77777777" w:rsidTr="00807668">
        <w:trPr>
          <w:trHeight w:val="278"/>
        </w:trPr>
        <w:tc>
          <w:tcPr>
            <w:tcW w:w="0" w:type="auto"/>
            <w:vMerge/>
            <w:vAlign w:val="center"/>
          </w:tcPr>
          <w:p w14:paraId="79A7DE73" w14:textId="77777777" w:rsidR="008614F5" w:rsidRPr="008614F5" w:rsidRDefault="008614F5" w:rsidP="00CD2A22">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301ABD4A" w14:textId="44512FE9" w:rsidR="008614F5" w:rsidRPr="008614F5" w:rsidRDefault="008614F5" w:rsidP="00CD2A22">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0CDC9BC0" w14:textId="57770635" w:rsidR="008614F5" w:rsidRPr="008614F5" w:rsidRDefault="008614F5" w:rsidP="00CD2A22">
            <w:pPr>
              <w:widowControl/>
              <w:jc w:val="center"/>
              <w:rPr>
                <w:rFonts w:ascii="Times New Roman" w:eastAsia="DengXian" w:hAnsi="Times New Roman" w:cs="Times New Roman"/>
                <w:b/>
                <w:bCs/>
                <w:kern w:val="0"/>
                <w:sz w:val="20"/>
                <w:szCs w:val="20"/>
              </w:rPr>
            </w:pPr>
            <w:r w:rsidRPr="008614F5">
              <w:rPr>
                <w:rFonts w:ascii="Times New Roman" w:eastAsia="DengXian" w:hAnsi="Times New Roman" w:cs="Times New Roman"/>
                <w:b/>
                <w:bCs/>
                <w:kern w:val="0"/>
                <w:sz w:val="20"/>
                <w:szCs w:val="20"/>
              </w:rPr>
              <w:t>95%</w:t>
            </w:r>
          </w:p>
        </w:tc>
        <w:tc>
          <w:tcPr>
            <w:tcW w:w="0" w:type="auto"/>
            <w:shd w:val="clear" w:color="auto" w:fill="auto"/>
            <w:vAlign w:val="center"/>
          </w:tcPr>
          <w:p w14:paraId="064FD365" w14:textId="6E83395C" w:rsidR="008614F5" w:rsidRPr="008614F5" w:rsidRDefault="008614F5" w:rsidP="00CD2A22">
            <w:pPr>
              <w:jc w:val="center"/>
              <w:rPr>
                <w:rFonts w:ascii="Times New Roman" w:eastAsia="DengXian" w:hAnsi="Times New Roman" w:cs="Times New Roman"/>
                <w:color w:val="000000"/>
                <w:sz w:val="20"/>
                <w:szCs w:val="20"/>
              </w:rPr>
            </w:pPr>
            <w:r w:rsidRPr="008614F5">
              <w:rPr>
                <w:rFonts w:ascii="Times New Roman" w:eastAsia="DengXian" w:hAnsi="Times New Roman" w:cs="Times New Roman"/>
                <w:color w:val="000000"/>
                <w:sz w:val="20"/>
                <w:szCs w:val="20"/>
              </w:rPr>
              <w:t xml:space="preserve">2.09 </w:t>
            </w:r>
          </w:p>
        </w:tc>
        <w:tc>
          <w:tcPr>
            <w:tcW w:w="0" w:type="auto"/>
            <w:shd w:val="clear" w:color="auto" w:fill="auto"/>
            <w:vAlign w:val="center"/>
          </w:tcPr>
          <w:p w14:paraId="3F6D7779" w14:textId="3B3C7F86" w:rsidR="008614F5" w:rsidRPr="008614F5" w:rsidRDefault="008614F5" w:rsidP="00CD2A22">
            <w:pPr>
              <w:jc w:val="center"/>
              <w:rPr>
                <w:rFonts w:ascii="Times New Roman" w:eastAsia="DengXian" w:hAnsi="Times New Roman" w:cs="Times New Roman"/>
                <w:color w:val="000000"/>
                <w:sz w:val="20"/>
                <w:szCs w:val="20"/>
              </w:rPr>
            </w:pPr>
            <w:r w:rsidRPr="008614F5">
              <w:rPr>
                <w:rFonts w:ascii="Times New Roman" w:eastAsia="DengXian" w:hAnsi="Times New Roman" w:cs="Times New Roman"/>
                <w:color w:val="000000"/>
                <w:sz w:val="20"/>
                <w:szCs w:val="20"/>
              </w:rPr>
              <w:t xml:space="preserve">2.26 </w:t>
            </w:r>
          </w:p>
        </w:tc>
        <w:tc>
          <w:tcPr>
            <w:tcW w:w="0" w:type="auto"/>
            <w:shd w:val="clear" w:color="auto" w:fill="auto"/>
            <w:vAlign w:val="center"/>
          </w:tcPr>
          <w:p w14:paraId="658D361F" w14:textId="1AF51053" w:rsidR="008614F5" w:rsidRPr="008614F5" w:rsidRDefault="008614F5" w:rsidP="00CD2A22">
            <w:pPr>
              <w:jc w:val="center"/>
              <w:rPr>
                <w:rFonts w:ascii="Times New Roman" w:eastAsia="DengXian" w:hAnsi="Times New Roman" w:cs="Times New Roman"/>
                <w:color w:val="000000"/>
                <w:sz w:val="20"/>
                <w:szCs w:val="20"/>
              </w:rPr>
            </w:pPr>
            <w:r w:rsidRPr="008614F5">
              <w:rPr>
                <w:rFonts w:ascii="Times New Roman" w:eastAsia="DengXian" w:hAnsi="Times New Roman" w:cs="Times New Roman"/>
                <w:color w:val="000000"/>
                <w:sz w:val="20"/>
                <w:szCs w:val="20"/>
              </w:rPr>
              <w:t xml:space="preserve">2.45 </w:t>
            </w:r>
          </w:p>
        </w:tc>
      </w:tr>
      <w:tr w:rsidR="008614F5" w:rsidRPr="008614F5" w14:paraId="30E46BB4" w14:textId="77777777" w:rsidTr="00807668">
        <w:trPr>
          <w:trHeight w:val="278"/>
        </w:trPr>
        <w:tc>
          <w:tcPr>
            <w:tcW w:w="0" w:type="auto"/>
            <w:vMerge/>
            <w:vAlign w:val="center"/>
          </w:tcPr>
          <w:p w14:paraId="05CBC125" w14:textId="77777777" w:rsidR="008614F5" w:rsidRPr="008614F5" w:rsidRDefault="008614F5" w:rsidP="00CD2A22">
            <w:pPr>
              <w:widowControl/>
              <w:jc w:val="center"/>
              <w:rPr>
                <w:rFonts w:ascii="Times New Roman" w:eastAsia="DengXian" w:hAnsi="Times New Roman" w:cs="Times New Roman"/>
                <w:b/>
                <w:bCs/>
                <w:kern w:val="0"/>
                <w:sz w:val="20"/>
                <w:szCs w:val="20"/>
              </w:rPr>
            </w:pPr>
          </w:p>
        </w:tc>
        <w:tc>
          <w:tcPr>
            <w:tcW w:w="0" w:type="auto"/>
            <w:vMerge w:val="restart"/>
            <w:shd w:val="clear" w:color="auto" w:fill="auto"/>
            <w:vAlign w:val="center"/>
          </w:tcPr>
          <w:p w14:paraId="50E37607" w14:textId="380DD5B1" w:rsidR="008614F5" w:rsidRPr="008614F5" w:rsidRDefault="008614F5" w:rsidP="00CD2A22">
            <w:pPr>
              <w:widowControl/>
              <w:jc w:val="center"/>
              <w:rPr>
                <w:rFonts w:ascii="Times New Roman" w:eastAsia="DengXian" w:hAnsi="Times New Roman" w:cs="Times New Roman"/>
                <w:b/>
                <w:bCs/>
                <w:kern w:val="0"/>
                <w:sz w:val="20"/>
                <w:szCs w:val="20"/>
              </w:rPr>
            </w:pPr>
            <w:r w:rsidRPr="008614F5">
              <w:rPr>
                <w:rFonts w:ascii="Times New Roman" w:eastAsia="DengXian" w:hAnsi="Times New Roman" w:cs="Times New Roman"/>
                <w:b/>
                <w:bCs/>
                <w:kern w:val="0"/>
                <w:sz w:val="20"/>
                <w:szCs w:val="20"/>
              </w:rPr>
              <w:t xml:space="preserve">UL packet-Latency </w:t>
            </w:r>
            <w:r w:rsidRPr="008614F5">
              <w:rPr>
                <w:rFonts w:ascii="Times New Roman" w:eastAsia="DengXian" w:hAnsi="Times New Roman" w:cs="Times New Roman"/>
                <w:b/>
                <w:bCs/>
                <w:color w:val="000000"/>
                <w:kern w:val="0"/>
                <w:sz w:val="20"/>
                <w:szCs w:val="20"/>
              </w:rPr>
              <w:t>CDF</w:t>
            </w:r>
          </w:p>
        </w:tc>
        <w:tc>
          <w:tcPr>
            <w:tcW w:w="0" w:type="auto"/>
            <w:shd w:val="clear" w:color="auto" w:fill="auto"/>
            <w:vAlign w:val="center"/>
            <w:hideMark/>
          </w:tcPr>
          <w:p w14:paraId="4133DBC3" w14:textId="22627723" w:rsidR="008614F5" w:rsidRPr="008614F5" w:rsidRDefault="008614F5" w:rsidP="00CD2A22">
            <w:pPr>
              <w:widowControl/>
              <w:jc w:val="center"/>
              <w:rPr>
                <w:rFonts w:ascii="Times New Roman" w:eastAsia="DengXian" w:hAnsi="Times New Roman" w:cs="Times New Roman"/>
                <w:b/>
                <w:bCs/>
                <w:kern w:val="0"/>
                <w:sz w:val="20"/>
                <w:szCs w:val="20"/>
              </w:rPr>
            </w:pPr>
            <w:r w:rsidRPr="008614F5">
              <w:rPr>
                <w:rFonts w:ascii="Times New Roman" w:eastAsia="DengXian" w:hAnsi="Times New Roman" w:cs="Times New Roman"/>
                <w:b/>
                <w:bCs/>
                <w:kern w:val="0"/>
                <w:sz w:val="20"/>
                <w:szCs w:val="20"/>
              </w:rPr>
              <w:t>Mean</w:t>
            </w:r>
          </w:p>
        </w:tc>
        <w:tc>
          <w:tcPr>
            <w:tcW w:w="0" w:type="auto"/>
            <w:shd w:val="clear" w:color="auto" w:fill="auto"/>
            <w:vAlign w:val="center"/>
          </w:tcPr>
          <w:p w14:paraId="7D828CEC" w14:textId="467FEF0F" w:rsidR="008614F5" w:rsidRPr="008614F5" w:rsidRDefault="008614F5" w:rsidP="00CD2A22">
            <w:pPr>
              <w:jc w:val="center"/>
              <w:rPr>
                <w:rFonts w:ascii="Times New Roman" w:eastAsia="DengXian" w:hAnsi="Times New Roman" w:cs="Times New Roman"/>
                <w:color w:val="000000"/>
                <w:sz w:val="20"/>
                <w:szCs w:val="20"/>
              </w:rPr>
            </w:pPr>
            <w:r w:rsidRPr="008614F5">
              <w:rPr>
                <w:rFonts w:ascii="Times New Roman" w:eastAsia="DengXian" w:hAnsi="Times New Roman" w:cs="Times New Roman"/>
                <w:color w:val="000000"/>
                <w:sz w:val="20"/>
                <w:szCs w:val="20"/>
              </w:rPr>
              <w:t xml:space="preserve">1.68 </w:t>
            </w:r>
          </w:p>
        </w:tc>
        <w:tc>
          <w:tcPr>
            <w:tcW w:w="0" w:type="auto"/>
            <w:shd w:val="clear" w:color="auto" w:fill="auto"/>
            <w:vAlign w:val="center"/>
          </w:tcPr>
          <w:p w14:paraId="146525B6" w14:textId="3502E10D" w:rsidR="008614F5" w:rsidRPr="008614F5" w:rsidRDefault="008614F5" w:rsidP="00CD2A22">
            <w:pPr>
              <w:jc w:val="center"/>
              <w:rPr>
                <w:rFonts w:ascii="Times New Roman" w:eastAsia="DengXian" w:hAnsi="Times New Roman" w:cs="Times New Roman"/>
                <w:color w:val="000000"/>
                <w:sz w:val="20"/>
                <w:szCs w:val="20"/>
              </w:rPr>
            </w:pPr>
            <w:r w:rsidRPr="008614F5">
              <w:rPr>
                <w:rFonts w:ascii="Times New Roman" w:eastAsia="DengXian" w:hAnsi="Times New Roman" w:cs="Times New Roman"/>
                <w:color w:val="000000"/>
                <w:sz w:val="20"/>
                <w:szCs w:val="20"/>
              </w:rPr>
              <w:t xml:space="preserve">2.27 </w:t>
            </w:r>
          </w:p>
        </w:tc>
        <w:tc>
          <w:tcPr>
            <w:tcW w:w="0" w:type="auto"/>
            <w:shd w:val="clear" w:color="auto" w:fill="auto"/>
            <w:vAlign w:val="center"/>
          </w:tcPr>
          <w:p w14:paraId="076460DB" w14:textId="4A8077F4" w:rsidR="008614F5" w:rsidRPr="008614F5" w:rsidRDefault="008614F5" w:rsidP="00CD2A22">
            <w:pPr>
              <w:jc w:val="center"/>
              <w:rPr>
                <w:rFonts w:ascii="Times New Roman" w:eastAsia="DengXian" w:hAnsi="Times New Roman" w:cs="Times New Roman"/>
                <w:color w:val="000000"/>
                <w:sz w:val="20"/>
                <w:szCs w:val="20"/>
              </w:rPr>
            </w:pPr>
            <w:r w:rsidRPr="008614F5">
              <w:rPr>
                <w:rFonts w:ascii="Times New Roman" w:eastAsia="DengXian" w:hAnsi="Times New Roman" w:cs="Times New Roman"/>
                <w:color w:val="000000"/>
                <w:sz w:val="20"/>
                <w:szCs w:val="20"/>
              </w:rPr>
              <w:t xml:space="preserve">3.79 </w:t>
            </w:r>
          </w:p>
        </w:tc>
      </w:tr>
      <w:tr w:rsidR="008614F5" w:rsidRPr="008614F5" w14:paraId="781C03DE" w14:textId="77777777" w:rsidTr="001F094F">
        <w:trPr>
          <w:trHeight w:val="278"/>
        </w:trPr>
        <w:tc>
          <w:tcPr>
            <w:tcW w:w="0" w:type="auto"/>
            <w:vMerge/>
          </w:tcPr>
          <w:p w14:paraId="1E42C624" w14:textId="77777777" w:rsidR="008614F5" w:rsidRPr="008614F5" w:rsidRDefault="008614F5" w:rsidP="00CD2A22">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4604B06E" w14:textId="74BD53BF" w:rsidR="008614F5" w:rsidRPr="008614F5" w:rsidRDefault="008614F5" w:rsidP="00CD2A22">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3CF15636" w14:textId="165EAF14" w:rsidR="008614F5" w:rsidRPr="008614F5" w:rsidRDefault="008614F5" w:rsidP="00CD2A22">
            <w:pPr>
              <w:widowControl/>
              <w:jc w:val="center"/>
              <w:rPr>
                <w:rFonts w:ascii="Times New Roman" w:eastAsia="DengXian" w:hAnsi="Times New Roman" w:cs="Times New Roman"/>
                <w:b/>
                <w:bCs/>
                <w:kern w:val="0"/>
                <w:sz w:val="20"/>
                <w:szCs w:val="20"/>
              </w:rPr>
            </w:pPr>
            <w:r w:rsidRPr="008614F5">
              <w:rPr>
                <w:rFonts w:ascii="Times New Roman" w:eastAsia="DengXian" w:hAnsi="Times New Roman" w:cs="Times New Roman"/>
                <w:b/>
                <w:bCs/>
                <w:kern w:val="0"/>
                <w:sz w:val="20"/>
                <w:szCs w:val="20"/>
              </w:rPr>
              <w:t>5%</w:t>
            </w:r>
          </w:p>
        </w:tc>
        <w:tc>
          <w:tcPr>
            <w:tcW w:w="0" w:type="auto"/>
            <w:shd w:val="clear" w:color="auto" w:fill="auto"/>
            <w:vAlign w:val="center"/>
          </w:tcPr>
          <w:p w14:paraId="11851ED3" w14:textId="3D86A960" w:rsidR="008614F5" w:rsidRPr="008614F5" w:rsidRDefault="008614F5" w:rsidP="00CD2A22">
            <w:pPr>
              <w:jc w:val="center"/>
              <w:rPr>
                <w:rFonts w:ascii="Times New Roman" w:eastAsia="DengXian" w:hAnsi="Times New Roman" w:cs="Times New Roman"/>
                <w:color w:val="000000"/>
                <w:sz w:val="20"/>
                <w:szCs w:val="20"/>
              </w:rPr>
            </w:pPr>
            <w:r w:rsidRPr="008614F5">
              <w:rPr>
                <w:rFonts w:ascii="Times New Roman" w:eastAsia="DengXian" w:hAnsi="Times New Roman" w:cs="Times New Roman"/>
                <w:color w:val="000000"/>
                <w:sz w:val="20"/>
                <w:szCs w:val="20"/>
              </w:rPr>
              <w:t xml:space="preserve">1.10 </w:t>
            </w:r>
          </w:p>
        </w:tc>
        <w:tc>
          <w:tcPr>
            <w:tcW w:w="0" w:type="auto"/>
            <w:shd w:val="clear" w:color="auto" w:fill="auto"/>
            <w:vAlign w:val="center"/>
          </w:tcPr>
          <w:p w14:paraId="3AFC49E3" w14:textId="721CAAA1" w:rsidR="008614F5" w:rsidRPr="008614F5" w:rsidRDefault="008614F5" w:rsidP="00CD2A22">
            <w:pPr>
              <w:jc w:val="center"/>
              <w:rPr>
                <w:rFonts w:ascii="Times New Roman" w:eastAsia="DengXian" w:hAnsi="Times New Roman" w:cs="Times New Roman"/>
                <w:color w:val="000000"/>
                <w:sz w:val="20"/>
                <w:szCs w:val="20"/>
              </w:rPr>
            </w:pPr>
            <w:r w:rsidRPr="008614F5">
              <w:rPr>
                <w:rFonts w:ascii="Times New Roman" w:eastAsia="DengXian" w:hAnsi="Times New Roman" w:cs="Times New Roman"/>
                <w:color w:val="000000"/>
                <w:sz w:val="20"/>
                <w:szCs w:val="20"/>
              </w:rPr>
              <w:t xml:space="preserve">1.12 </w:t>
            </w:r>
          </w:p>
        </w:tc>
        <w:tc>
          <w:tcPr>
            <w:tcW w:w="0" w:type="auto"/>
            <w:shd w:val="clear" w:color="auto" w:fill="auto"/>
            <w:vAlign w:val="center"/>
          </w:tcPr>
          <w:p w14:paraId="7BAB5D02" w14:textId="50CACBC3" w:rsidR="008614F5" w:rsidRPr="008614F5" w:rsidRDefault="008614F5" w:rsidP="00CD2A22">
            <w:pPr>
              <w:jc w:val="center"/>
              <w:rPr>
                <w:rFonts w:ascii="Times New Roman" w:eastAsia="DengXian" w:hAnsi="Times New Roman" w:cs="Times New Roman"/>
                <w:color w:val="000000"/>
                <w:sz w:val="20"/>
                <w:szCs w:val="20"/>
              </w:rPr>
            </w:pPr>
            <w:r w:rsidRPr="008614F5">
              <w:rPr>
                <w:rFonts w:ascii="Times New Roman" w:eastAsia="DengXian" w:hAnsi="Times New Roman" w:cs="Times New Roman"/>
                <w:color w:val="000000"/>
                <w:sz w:val="20"/>
                <w:szCs w:val="20"/>
              </w:rPr>
              <w:t xml:space="preserve">1.17 </w:t>
            </w:r>
          </w:p>
        </w:tc>
      </w:tr>
      <w:tr w:rsidR="008614F5" w:rsidRPr="008614F5" w14:paraId="6D207EA1" w14:textId="77777777" w:rsidTr="001F094F">
        <w:trPr>
          <w:trHeight w:val="278"/>
        </w:trPr>
        <w:tc>
          <w:tcPr>
            <w:tcW w:w="0" w:type="auto"/>
            <w:vMerge/>
          </w:tcPr>
          <w:p w14:paraId="6CE558F5" w14:textId="77777777" w:rsidR="008614F5" w:rsidRPr="008614F5" w:rsidRDefault="008614F5" w:rsidP="00CD2A22">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65CD5C4C" w14:textId="02B82162" w:rsidR="008614F5" w:rsidRPr="008614F5" w:rsidRDefault="008614F5" w:rsidP="00CD2A22">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125ACB2B" w14:textId="4C1B63F9" w:rsidR="008614F5" w:rsidRPr="008614F5" w:rsidRDefault="008614F5" w:rsidP="00CD2A22">
            <w:pPr>
              <w:widowControl/>
              <w:jc w:val="center"/>
              <w:rPr>
                <w:rFonts w:ascii="Times New Roman" w:eastAsia="DengXian" w:hAnsi="Times New Roman" w:cs="Times New Roman"/>
                <w:b/>
                <w:bCs/>
                <w:kern w:val="0"/>
                <w:sz w:val="20"/>
                <w:szCs w:val="20"/>
              </w:rPr>
            </w:pPr>
            <w:r w:rsidRPr="008614F5">
              <w:rPr>
                <w:rFonts w:ascii="Times New Roman" w:eastAsia="DengXian" w:hAnsi="Times New Roman" w:cs="Times New Roman"/>
                <w:b/>
                <w:bCs/>
                <w:kern w:val="0"/>
                <w:sz w:val="20"/>
                <w:szCs w:val="20"/>
              </w:rPr>
              <w:t>50%</w:t>
            </w:r>
          </w:p>
        </w:tc>
        <w:tc>
          <w:tcPr>
            <w:tcW w:w="0" w:type="auto"/>
            <w:shd w:val="clear" w:color="auto" w:fill="auto"/>
            <w:vAlign w:val="center"/>
          </w:tcPr>
          <w:p w14:paraId="4030F841" w14:textId="0EF7D9A0" w:rsidR="008614F5" w:rsidRPr="008614F5" w:rsidRDefault="008614F5" w:rsidP="00CD2A22">
            <w:pPr>
              <w:jc w:val="center"/>
              <w:rPr>
                <w:rFonts w:ascii="Times New Roman" w:eastAsia="DengXian" w:hAnsi="Times New Roman" w:cs="Times New Roman"/>
                <w:color w:val="000000"/>
                <w:sz w:val="20"/>
                <w:szCs w:val="20"/>
              </w:rPr>
            </w:pPr>
            <w:r w:rsidRPr="008614F5">
              <w:rPr>
                <w:rFonts w:ascii="Times New Roman" w:eastAsia="DengXian" w:hAnsi="Times New Roman" w:cs="Times New Roman"/>
                <w:color w:val="000000"/>
                <w:sz w:val="20"/>
                <w:szCs w:val="20"/>
              </w:rPr>
              <w:t xml:space="preserve">1.42 </w:t>
            </w:r>
          </w:p>
        </w:tc>
        <w:tc>
          <w:tcPr>
            <w:tcW w:w="0" w:type="auto"/>
            <w:shd w:val="clear" w:color="auto" w:fill="auto"/>
            <w:vAlign w:val="center"/>
          </w:tcPr>
          <w:p w14:paraId="31B0A1F7" w14:textId="5564842C" w:rsidR="008614F5" w:rsidRPr="008614F5" w:rsidRDefault="008614F5" w:rsidP="00CD2A22">
            <w:pPr>
              <w:jc w:val="center"/>
              <w:rPr>
                <w:rFonts w:ascii="Times New Roman" w:eastAsia="DengXian" w:hAnsi="Times New Roman" w:cs="Times New Roman"/>
                <w:color w:val="000000"/>
                <w:sz w:val="20"/>
                <w:szCs w:val="20"/>
              </w:rPr>
            </w:pPr>
            <w:r w:rsidRPr="008614F5">
              <w:rPr>
                <w:rFonts w:ascii="Times New Roman" w:eastAsia="DengXian" w:hAnsi="Times New Roman" w:cs="Times New Roman"/>
                <w:color w:val="000000"/>
                <w:sz w:val="20"/>
                <w:szCs w:val="20"/>
              </w:rPr>
              <w:t xml:space="preserve">1.72 </w:t>
            </w:r>
          </w:p>
        </w:tc>
        <w:tc>
          <w:tcPr>
            <w:tcW w:w="0" w:type="auto"/>
            <w:shd w:val="clear" w:color="auto" w:fill="auto"/>
            <w:vAlign w:val="center"/>
          </w:tcPr>
          <w:p w14:paraId="60425E17" w14:textId="0C2F7CE8" w:rsidR="008614F5" w:rsidRPr="008614F5" w:rsidRDefault="008614F5" w:rsidP="00CD2A22">
            <w:pPr>
              <w:jc w:val="center"/>
              <w:rPr>
                <w:rFonts w:ascii="Times New Roman" w:eastAsia="DengXian" w:hAnsi="Times New Roman" w:cs="Times New Roman"/>
                <w:color w:val="000000"/>
                <w:sz w:val="20"/>
                <w:szCs w:val="20"/>
              </w:rPr>
            </w:pPr>
            <w:r w:rsidRPr="008614F5">
              <w:rPr>
                <w:rFonts w:ascii="Times New Roman" w:eastAsia="DengXian" w:hAnsi="Times New Roman" w:cs="Times New Roman"/>
                <w:color w:val="000000"/>
                <w:sz w:val="20"/>
                <w:szCs w:val="20"/>
              </w:rPr>
              <w:t xml:space="preserve">2.84 </w:t>
            </w:r>
          </w:p>
        </w:tc>
      </w:tr>
      <w:tr w:rsidR="008614F5" w:rsidRPr="008614F5" w14:paraId="2C3848A4" w14:textId="77777777" w:rsidTr="001F094F">
        <w:trPr>
          <w:trHeight w:val="278"/>
        </w:trPr>
        <w:tc>
          <w:tcPr>
            <w:tcW w:w="0" w:type="auto"/>
            <w:vMerge/>
          </w:tcPr>
          <w:p w14:paraId="54A68BF7" w14:textId="77777777" w:rsidR="008614F5" w:rsidRPr="008614F5" w:rsidRDefault="008614F5" w:rsidP="00CD2A22">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12A6E45F" w14:textId="35929D3A" w:rsidR="008614F5" w:rsidRPr="008614F5" w:rsidRDefault="008614F5" w:rsidP="00CD2A22">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2793C9FC" w14:textId="445BFB56" w:rsidR="008614F5" w:rsidRPr="008614F5" w:rsidRDefault="008614F5" w:rsidP="00CD2A22">
            <w:pPr>
              <w:widowControl/>
              <w:jc w:val="center"/>
              <w:rPr>
                <w:rFonts w:ascii="Times New Roman" w:eastAsia="DengXian" w:hAnsi="Times New Roman" w:cs="Times New Roman"/>
                <w:b/>
                <w:bCs/>
                <w:kern w:val="0"/>
                <w:sz w:val="20"/>
                <w:szCs w:val="20"/>
              </w:rPr>
            </w:pPr>
            <w:r w:rsidRPr="008614F5">
              <w:rPr>
                <w:rFonts w:ascii="Times New Roman" w:eastAsia="DengXian" w:hAnsi="Times New Roman" w:cs="Times New Roman"/>
                <w:b/>
                <w:bCs/>
                <w:kern w:val="0"/>
                <w:sz w:val="20"/>
                <w:szCs w:val="20"/>
              </w:rPr>
              <w:t>95%</w:t>
            </w:r>
          </w:p>
        </w:tc>
        <w:tc>
          <w:tcPr>
            <w:tcW w:w="0" w:type="auto"/>
            <w:shd w:val="clear" w:color="auto" w:fill="auto"/>
            <w:vAlign w:val="center"/>
          </w:tcPr>
          <w:p w14:paraId="6BB8883C" w14:textId="14D7797F" w:rsidR="008614F5" w:rsidRPr="008614F5" w:rsidRDefault="008614F5" w:rsidP="00CD2A22">
            <w:pPr>
              <w:jc w:val="center"/>
              <w:rPr>
                <w:rFonts w:ascii="Times New Roman" w:eastAsia="DengXian" w:hAnsi="Times New Roman" w:cs="Times New Roman"/>
                <w:color w:val="000000"/>
                <w:sz w:val="20"/>
                <w:szCs w:val="20"/>
              </w:rPr>
            </w:pPr>
            <w:r w:rsidRPr="008614F5">
              <w:rPr>
                <w:rFonts w:ascii="Times New Roman" w:eastAsia="DengXian" w:hAnsi="Times New Roman" w:cs="Times New Roman"/>
                <w:color w:val="000000"/>
                <w:sz w:val="20"/>
                <w:szCs w:val="20"/>
              </w:rPr>
              <w:t xml:space="preserve">4.53 </w:t>
            </w:r>
          </w:p>
        </w:tc>
        <w:tc>
          <w:tcPr>
            <w:tcW w:w="0" w:type="auto"/>
            <w:shd w:val="clear" w:color="auto" w:fill="auto"/>
            <w:vAlign w:val="center"/>
          </w:tcPr>
          <w:p w14:paraId="214F4EC6" w14:textId="295CACDE" w:rsidR="008614F5" w:rsidRPr="008614F5" w:rsidRDefault="008614F5" w:rsidP="00CD2A22">
            <w:pPr>
              <w:jc w:val="center"/>
              <w:rPr>
                <w:rFonts w:ascii="Times New Roman" w:eastAsia="DengXian" w:hAnsi="Times New Roman" w:cs="Times New Roman"/>
                <w:color w:val="000000"/>
                <w:sz w:val="20"/>
                <w:szCs w:val="20"/>
              </w:rPr>
            </w:pPr>
            <w:r w:rsidRPr="008614F5">
              <w:rPr>
                <w:rFonts w:ascii="Times New Roman" w:eastAsia="DengXian" w:hAnsi="Times New Roman" w:cs="Times New Roman"/>
                <w:color w:val="000000"/>
                <w:sz w:val="20"/>
                <w:szCs w:val="20"/>
              </w:rPr>
              <w:t xml:space="preserve">7.36 </w:t>
            </w:r>
          </w:p>
        </w:tc>
        <w:tc>
          <w:tcPr>
            <w:tcW w:w="0" w:type="auto"/>
            <w:shd w:val="clear" w:color="auto" w:fill="auto"/>
            <w:vAlign w:val="center"/>
          </w:tcPr>
          <w:p w14:paraId="7A8DC7D6" w14:textId="63608F2C" w:rsidR="008614F5" w:rsidRPr="008614F5" w:rsidRDefault="008614F5" w:rsidP="00CD2A22">
            <w:pPr>
              <w:jc w:val="center"/>
              <w:rPr>
                <w:rFonts w:ascii="Times New Roman" w:eastAsia="DengXian" w:hAnsi="Times New Roman" w:cs="Times New Roman"/>
                <w:color w:val="000000"/>
                <w:sz w:val="20"/>
                <w:szCs w:val="20"/>
              </w:rPr>
            </w:pPr>
            <w:r w:rsidRPr="008614F5">
              <w:rPr>
                <w:rFonts w:ascii="Times New Roman" w:eastAsia="DengXian" w:hAnsi="Times New Roman" w:cs="Times New Roman"/>
                <w:color w:val="000000"/>
                <w:sz w:val="20"/>
                <w:szCs w:val="20"/>
              </w:rPr>
              <w:t xml:space="preserve">15.79 </w:t>
            </w:r>
          </w:p>
        </w:tc>
      </w:tr>
      <w:tr w:rsidR="008614F5" w:rsidRPr="008614F5" w14:paraId="6BE9C213" w14:textId="77777777" w:rsidTr="00807668">
        <w:trPr>
          <w:trHeight w:val="278"/>
        </w:trPr>
        <w:tc>
          <w:tcPr>
            <w:tcW w:w="0" w:type="auto"/>
            <w:vMerge w:val="restart"/>
            <w:vAlign w:val="center"/>
          </w:tcPr>
          <w:p w14:paraId="0680DB69" w14:textId="7EA48208" w:rsidR="008614F5" w:rsidRPr="008614F5" w:rsidRDefault="008614F5" w:rsidP="00CD2A22">
            <w:pPr>
              <w:widowControl/>
              <w:jc w:val="center"/>
              <w:rPr>
                <w:rFonts w:ascii="Times New Roman" w:eastAsia="DengXian" w:hAnsi="Times New Roman" w:cs="Times New Roman"/>
                <w:b/>
                <w:bCs/>
                <w:kern w:val="0"/>
                <w:sz w:val="20"/>
                <w:szCs w:val="20"/>
              </w:rPr>
            </w:pPr>
            <w:r w:rsidRPr="008614F5">
              <w:rPr>
                <w:rFonts w:ascii="Times New Roman" w:eastAsia="DengXian" w:hAnsi="Times New Roman" w:cs="Times New Roman"/>
                <w:b/>
                <w:bCs/>
                <w:kern w:val="0"/>
                <w:sz w:val="20"/>
                <w:szCs w:val="20"/>
              </w:rPr>
              <w:t>Dynamic SBFD</w:t>
            </w:r>
          </w:p>
        </w:tc>
        <w:tc>
          <w:tcPr>
            <w:tcW w:w="0" w:type="auto"/>
            <w:vMerge w:val="restart"/>
            <w:shd w:val="clear" w:color="auto" w:fill="auto"/>
            <w:vAlign w:val="center"/>
          </w:tcPr>
          <w:p w14:paraId="69CBD291" w14:textId="14547107" w:rsidR="008614F5" w:rsidRPr="008614F5" w:rsidRDefault="008614F5" w:rsidP="00CD2A22">
            <w:pPr>
              <w:widowControl/>
              <w:jc w:val="center"/>
              <w:rPr>
                <w:rFonts w:ascii="Times New Roman" w:eastAsia="DengXian" w:hAnsi="Times New Roman" w:cs="Times New Roman"/>
                <w:b/>
                <w:bCs/>
                <w:kern w:val="0"/>
                <w:sz w:val="20"/>
                <w:szCs w:val="20"/>
              </w:rPr>
            </w:pPr>
            <w:r w:rsidRPr="008614F5">
              <w:rPr>
                <w:rFonts w:ascii="Times New Roman" w:eastAsia="DengXian" w:hAnsi="Times New Roman" w:cs="Times New Roman"/>
                <w:b/>
                <w:bCs/>
                <w:kern w:val="0"/>
                <w:sz w:val="20"/>
                <w:szCs w:val="20"/>
              </w:rPr>
              <w:t xml:space="preserve">DL packet-Latency </w:t>
            </w:r>
            <w:r w:rsidRPr="008614F5">
              <w:rPr>
                <w:rFonts w:ascii="Times New Roman" w:eastAsia="DengXian" w:hAnsi="Times New Roman" w:cs="Times New Roman"/>
                <w:b/>
                <w:bCs/>
                <w:color w:val="000000"/>
                <w:kern w:val="0"/>
                <w:sz w:val="20"/>
                <w:szCs w:val="20"/>
              </w:rPr>
              <w:t>CDF</w:t>
            </w:r>
          </w:p>
        </w:tc>
        <w:tc>
          <w:tcPr>
            <w:tcW w:w="0" w:type="auto"/>
            <w:shd w:val="clear" w:color="auto" w:fill="auto"/>
            <w:vAlign w:val="center"/>
          </w:tcPr>
          <w:p w14:paraId="4B59F931" w14:textId="1C2A53E5" w:rsidR="008614F5" w:rsidRPr="008614F5" w:rsidRDefault="008614F5" w:rsidP="00CD2A22">
            <w:pPr>
              <w:widowControl/>
              <w:jc w:val="center"/>
              <w:rPr>
                <w:rFonts w:ascii="Times New Roman" w:eastAsia="DengXian" w:hAnsi="Times New Roman" w:cs="Times New Roman"/>
                <w:b/>
                <w:bCs/>
                <w:kern w:val="0"/>
                <w:sz w:val="20"/>
                <w:szCs w:val="20"/>
              </w:rPr>
            </w:pPr>
            <w:r w:rsidRPr="008614F5">
              <w:rPr>
                <w:rFonts w:ascii="Times New Roman" w:eastAsia="DengXian" w:hAnsi="Times New Roman" w:cs="Times New Roman"/>
                <w:b/>
                <w:bCs/>
                <w:kern w:val="0"/>
                <w:sz w:val="20"/>
                <w:szCs w:val="20"/>
              </w:rPr>
              <w:t>Mean</w:t>
            </w:r>
          </w:p>
        </w:tc>
        <w:tc>
          <w:tcPr>
            <w:tcW w:w="0" w:type="auto"/>
            <w:shd w:val="clear" w:color="auto" w:fill="auto"/>
            <w:vAlign w:val="center"/>
          </w:tcPr>
          <w:p w14:paraId="55B9A896" w14:textId="0A61729D" w:rsidR="008614F5" w:rsidRPr="008614F5" w:rsidRDefault="008614F5" w:rsidP="00CD2A22">
            <w:pPr>
              <w:jc w:val="center"/>
              <w:rPr>
                <w:rFonts w:ascii="Times New Roman" w:eastAsia="DengXian" w:hAnsi="Times New Roman" w:cs="Times New Roman"/>
                <w:color w:val="000000"/>
                <w:sz w:val="20"/>
                <w:szCs w:val="20"/>
              </w:rPr>
            </w:pPr>
            <w:r w:rsidRPr="008614F5">
              <w:rPr>
                <w:rFonts w:ascii="Times New Roman" w:eastAsia="DengXian" w:hAnsi="Times New Roman" w:cs="Times New Roman"/>
                <w:color w:val="000000"/>
                <w:sz w:val="20"/>
                <w:szCs w:val="20"/>
              </w:rPr>
              <w:t xml:space="preserve">0.88 </w:t>
            </w:r>
          </w:p>
        </w:tc>
        <w:tc>
          <w:tcPr>
            <w:tcW w:w="0" w:type="auto"/>
            <w:shd w:val="clear" w:color="auto" w:fill="auto"/>
            <w:vAlign w:val="center"/>
          </w:tcPr>
          <w:p w14:paraId="4E856FE3" w14:textId="5776AC87" w:rsidR="008614F5" w:rsidRPr="008614F5" w:rsidRDefault="008614F5" w:rsidP="00CD2A22">
            <w:pPr>
              <w:jc w:val="center"/>
              <w:rPr>
                <w:rFonts w:ascii="Times New Roman" w:eastAsia="DengXian" w:hAnsi="Times New Roman" w:cs="Times New Roman"/>
                <w:color w:val="000000"/>
                <w:sz w:val="20"/>
                <w:szCs w:val="20"/>
              </w:rPr>
            </w:pPr>
            <w:r w:rsidRPr="008614F5">
              <w:rPr>
                <w:rFonts w:ascii="Times New Roman" w:eastAsia="DengXian" w:hAnsi="Times New Roman" w:cs="Times New Roman"/>
                <w:color w:val="000000"/>
                <w:sz w:val="20"/>
                <w:szCs w:val="20"/>
              </w:rPr>
              <w:t xml:space="preserve">0.90 </w:t>
            </w:r>
          </w:p>
        </w:tc>
        <w:tc>
          <w:tcPr>
            <w:tcW w:w="0" w:type="auto"/>
            <w:shd w:val="clear" w:color="auto" w:fill="auto"/>
            <w:vAlign w:val="center"/>
          </w:tcPr>
          <w:p w14:paraId="702238CB" w14:textId="7EC5996C" w:rsidR="008614F5" w:rsidRPr="008614F5" w:rsidRDefault="008614F5" w:rsidP="00CD2A22">
            <w:pPr>
              <w:jc w:val="center"/>
              <w:rPr>
                <w:rFonts w:ascii="Times New Roman" w:eastAsia="DengXian" w:hAnsi="Times New Roman" w:cs="Times New Roman"/>
                <w:color w:val="000000"/>
                <w:sz w:val="20"/>
                <w:szCs w:val="20"/>
              </w:rPr>
            </w:pPr>
            <w:r w:rsidRPr="008614F5">
              <w:rPr>
                <w:rFonts w:ascii="Times New Roman" w:eastAsia="DengXian" w:hAnsi="Times New Roman" w:cs="Times New Roman"/>
                <w:color w:val="000000"/>
                <w:sz w:val="20"/>
                <w:szCs w:val="20"/>
              </w:rPr>
              <w:t xml:space="preserve">1.00 </w:t>
            </w:r>
          </w:p>
        </w:tc>
      </w:tr>
      <w:tr w:rsidR="008614F5" w:rsidRPr="008614F5" w14:paraId="7C8AF968" w14:textId="77777777" w:rsidTr="001F094F">
        <w:trPr>
          <w:trHeight w:val="278"/>
        </w:trPr>
        <w:tc>
          <w:tcPr>
            <w:tcW w:w="0" w:type="auto"/>
            <w:vMerge/>
          </w:tcPr>
          <w:p w14:paraId="4CDCA1CE" w14:textId="77777777" w:rsidR="008614F5" w:rsidRPr="008614F5" w:rsidRDefault="008614F5" w:rsidP="00CD2A22">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5626AAEB" w14:textId="186DF1A9" w:rsidR="008614F5" w:rsidRPr="008614F5" w:rsidRDefault="008614F5" w:rsidP="00CD2A22">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2477CB6B" w14:textId="1EE12DEB" w:rsidR="008614F5" w:rsidRPr="008614F5" w:rsidRDefault="008614F5" w:rsidP="00CD2A22">
            <w:pPr>
              <w:widowControl/>
              <w:jc w:val="center"/>
              <w:rPr>
                <w:rFonts w:ascii="Times New Roman" w:eastAsia="DengXian" w:hAnsi="Times New Roman" w:cs="Times New Roman"/>
                <w:b/>
                <w:bCs/>
                <w:kern w:val="0"/>
                <w:sz w:val="20"/>
                <w:szCs w:val="20"/>
              </w:rPr>
            </w:pPr>
            <w:r w:rsidRPr="008614F5">
              <w:rPr>
                <w:rFonts w:ascii="Times New Roman" w:eastAsia="DengXian" w:hAnsi="Times New Roman" w:cs="Times New Roman"/>
                <w:b/>
                <w:bCs/>
                <w:kern w:val="0"/>
                <w:sz w:val="20"/>
                <w:szCs w:val="20"/>
              </w:rPr>
              <w:t>5%</w:t>
            </w:r>
          </w:p>
        </w:tc>
        <w:tc>
          <w:tcPr>
            <w:tcW w:w="0" w:type="auto"/>
            <w:shd w:val="clear" w:color="auto" w:fill="auto"/>
            <w:vAlign w:val="center"/>
          </w:tcPr>
          <w:p w14:paraId="22C39DBE" w14:textId="7D9BB107" w:rsidR="008614F5" w:rsidRPr="008614F5" w:rsidRDefault="008614F5" w:rsidP="00CD2A22">
            <w:pPr>
              <w:jc w:val="center"/>
              <w:rPr>
                <w:rFonts w:ascii="Times New Roman" w:eastAsia="DengXian" w:hAnsi="Times New Roman" w:cs="Times New Roman"/>
                <w:color w:val="000000"/>
                <w:sz w:val="20"/>
                <w:szCs w:val="20"/>
              </w:rPr>
            </w:pPr>
            <w:r w:rsidRPr="008614F5">
              <w:rPr>
                <w:rFonts w:ascii="Times New Roman" w:eastAsia="DengXian" w:hAnsi="Times New Roman" w:cs="Times New Roman"/>
                <w:color w:val="000000"/>
                <w:sz w:val="20"/>
                <w:szCs w:val="20"/>
              </w:rPr>
              <w:t xml:space="preserve">0.53 </w:t>
            </w:r>
          </w:p>
        </w:tc>
        <w:tc>
          <w:tcPr>
            <w:tcW w:w="0" w:type="auto"/>
            <w:shd w:val="clear" w:color="auto" w:fill="auto"/>
            <w:vAlign w:val="center"/>
          </w:tcPr>
          <w:p w14:paraId="45873BA5" w14:textId="58E34FDB" w:rsidR="008614F5" w:rsidRPr="008614F5" w:rsidRDefault="008614F5" w:rsidP="00CD2A22">
            <w:pPr>
              <w:jc w:val="center"/>
              <w:rPr>
                <w:rFonts w:ascii="Times New Roman" w:eastAsia="DengXian" w:hAnsi="Times New Roman" w:cs="Times New Roman"/>
                <w:color w:val="000000"/>
                <w:sz w:val="20"/>
                <w:szCs w:val="20"/>
              </w:rPr>
            </w:pPr>
            <w:r w:rsidRPr="008614F5">
              <w:rPr>
                <w:rFonts w:ascii="Times New Roman" w:eastAsia="DengXian" w:hAnsi="Times New Roman" w:cs="Times New Roman"/>
                <w:color w:val="000000"/>
                <w:sz w:val="20"/>
                <w:szCs w:val="20"/>
              </w:rPr>
              <w:t xml:space="preserve">0.53 </w:t>
            </w:r>
          </w:p>
        </w:tc>
        <w:tc>
          <w:tcPr>
            <w:tcW w:w="0" w:type="auto"/>
            <w:shd w:val="clear" w:color="auto" w:fill="auto"/>
            <w:vAlign w:val="center"/>
          </w:tcPr>
          <w:p w14:paraId="7007F691" w14:textId="237B5735" w:rsidR="008614F5" w:rsidRPr="008614F5" w:rsidRDefault="008614F5" w:rsidP="00CD2A22">
            <w:pPr>
              <w:jc w:val="center"/>
              <w:rPr>
                <w:rFonts w:ascii="Times New Roman" w:eastAsia="DengXian" w:hAnsi="Times New Roman" w:cs="Times New Roman"/>
                <w:color w:val="000000"/>
                <w:sz w:val="20"/>
                <w:szCs w:val="20"/>
              </w:rPr>
            </w:pPr>
            <w:r w:rsidRPr="008614F5">
              <w:rPr>
                <w:rFonts w:ascii="Times New Roman" w:eastAsia="DengXian" w:hAnsi="Times New Roman" w:cs="Times New Roman"/>
                <w:color w:val="000000"/>
                <w:sz w:val="20"/>
                <w:szCs w:val="20"/>
              </w:rPr>
              <w:t xml:space="preserve">0.54 </w:t>
            </w:r>
          </w:p>
        </w:tc>
      </w:tr>
      <w:tr w:rsidR="008614F5" w:rsidRPr="008614F5" w14:paraId="6DDDED2C" w14:textId="77777777" w:rsidTr="001F094F">
        <w:trPr>
          <w:trHeight w:val="278"/>
        </w:trPr>
        <w:tc>
          <w:tcPr>
            <w:tcW w:w="0" w:type="auto"/>
            <w:vMerge/>
          </w:tcPr>
          <w:p w14:paraId="55BA39A0" w14:textId="77777777" w:rsidR="008614F5" w:rsidRPr="008614F5" w:rsidRDefault="008614F5" w:rsidP="00CD2A22">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76CC86D3" w14:textId="47384BA1" w:rsidR="008614F5" w:rsidRPr="008614F5" w:rsidRDefault="008614F5" w:rsidP="00CD2A22">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1F5D45E3" w14:textId="3FAB4CEA" w:rsidR="008614F5" w:rsidRPr="008614F5" w:rsidRDefault="008614F5" w:rsidP="00CD2A22">
            <w:pPr>
              <w:widowControl/>
              <w:jc w:val="center"/>
              <w:rPr>
                <w:rFonts w:ascii="Times New Roman" w:eastAsia="DengXian" w:hAnsi="Times New Roman" w:cs="Times New Roman"/>
                <w:b/>
                <w:bCs/>
                <w:kern w:val="0"/>
                <w:sz w:val="20"/>
                <w:szCs w:val="20"/>
              </w:rPr>
            </w:pPr>
            <w:r w:rsidRPr="008614F5">
              <w:rPr>
                <w:rFonts w:ascii="Times New Roman" w:eastAsia="DengXian" w:hAnsi="Times New Roman" w:cs="Times New Roman"/>
                <w:b/>
                <w:bCs/>
                <w:kern w:val="0"/>
                <w:sz w:val="20"/>
                <w:szCs w:val="20"/>
              </w:rPr>
              <w:t>50%</w:t>
            </w:r>
          </w:p>
        </w:tc>
        <w:tc>
          <w:tcPr>
            <w:tcW w:w="0" w:type="auto"/>
            <w:shd w:val="clear" w:color="auto" w:fill="auto"/>
            <w:vAlign w:val="center"/>
          </w:tcPr>
          <w:p w14:paraId="584EEB42" w14:textId="4DCD4D24" w:rsidR="008614F5" w:rsidRPr="008614F5" w:rsidRDefault="008614F5" w:rsidP="00CD2A22">
            <w:pPr>
              <w:jc w:val="center"/>
              <w:rPr>
                <w:rFonts w:ascii="Times New Roman" w:eastAsia="DengXian" w:hAnsi="Times New Roman" w:cs="Times New Roman"/>
                <w:color w:val="000000"/>
                <w:sz w:val="20"/>
                <w:szCs w:val="20"/>
              </w:rPr>
            </w:pPr>
            <w:r w:rsidRPr="008614F5">
              <w:rPr>
                <w:rFonts w:ascii="Times New Roman" w:eastAsia="DengXian" w:hAnsi="Times New Roman" w:cs="Times New Roman"/>
                <w:color w:val="000000"/>
                <w:sz w:val="20"/>
                <w:szCs w:val="20"/>
              </w:rPr>
              <w:t xml:space="preserve">0.79 </w:t>
            </w:r>
          </w:p>
        </w:tc>
        <w:tc>
          <w:tcPr>
            <w:tcW w:w="0" w:type="auto"/>
            <w:shd w:val="clear" w:color="auto" w:fill="auto"/>
            <w:vAlign w:val="center"/>
          </w:tcPr>
          <w:p w14:paraId="66A41BFD" w14:textId="58154374" w:rsidR="008614F5" w:rsidRPr="008614F5" w:rsidRDefault="008614F5" w:rsidP="00CD2A22">
            <w:pPr>
              <w:jc w:val="center"/>
              <w:rPr>
                <w:rFonts w:ascii="Times New Roman" w:eastAsia="DengXian" w:hAnsi="Times New Roman" w:cs="Times New Roman"/>
                <w:color w:val="000000"/>
                <w:sz w:val="20"/>
                <w:szCs w:val="20"/>
              </w:rPr>
            </w:pPr>
            <w:r w:rsidRPr="008614F5">
              <w:rPr>
                <w:rFonts w:ascii="Times New Roman" w:eastAsia="DengXian" w:hAnsi="Times New Roman" w:cs="Times New Roman"/>
                <w:color w:val="000000"/>
                <w:sz w:val="20"/>
                <w:szCs w:val="20"/>
              </w:rPr>
              <w:t xml:space="preserve">0.80 </w:t>
            </w:r>
          </w:p>
        </w:tc>
        <w:tc>
          <w:tcPr>
            <w:tcW w:w="0" w:type="auto"/>
            <w:shd w:val="clear" w:color="auto" w:fill="auto"/>
            <w:vAlign w:val="center"/>
          </w:tcPr>
          <w:p w14:paraId="40D2B105" w14:textId="42C9B020" w:rsidR="008614F5" w:rsidRPr="008614F5" w:rsidRDefault="008614F5" w:rsidP="00CD2A22">
            <w:pPr>
              <w:jc w:val="center"/>
              <w:rPr>
                <w:rFonts w:ascii="Times New Roman" w:eastAsia="DengXian" w:hAnsi="Times New Roman" w:cs="Times New Roman"/>
                <w:color w:val="000000"/>
                <w:sz w:val="20"/>
                <w:szCs w:val="20"/>
              </w:rPr>
            </w:pPr>
            <w:r w:rsidRPr="008614F5">
              <w:rPr>
                <w:rFonts w:ascii="Times New Roman" w:eastAsia="DengXian" w:hAnsi="Times New Roman" w:cs="Times New Roman"/>
                <w:color w:val="000000"/>
                <w:sz w:val="20"/>
                <w:szCs w:val="20"/>
              </w:rPr>
              <w:t xml:space="preserve">0.85 </w:t>
            </w:r>
          </w:p>
        </w:tc>
      </w:tr>
      <w:tr w:rsidR="008614F5" w:rsidRPr="008614F5" w14:paraId="16963683" w14:textId="77777777" w:rsidTr="001F094F">
        <w:trPr>
          <w:trHeight w:val="278"/>
        </w:trPr>
        <w:tc>
          <w:tcPr>
            <w:tcW w:w="0" w:type="auto"/>
            <w:vMerge/>
          </w:tcPr>
          <w:p w14:paraId="44243B64" w14:textId="77777777" w:rsidR="008614F5" w:rsidRPr="008614F5" w:rsidRDefault="008614F5" w:rsidP="00CD2A22">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452983A9" w14:textId="64419CAB" w:rsidR="008614F5" w:rsidRPr="008614F5" w:rsidRDefault="008614F5" w:rsidP="00CD2A22">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64ACCFC5" w14:textId="29B27DDB" w:rsidR="008614F5" w:rsidRPr="008614F5" w:rsidRDefault="008614F5" w:rsidP="00CD2A22">
            <w:pPr>
              <w:widowControl/>
              <w:jc w:val="center"/>
              <w:rPr>
                <w:rFonts w:ascii="Times New Roman" w:eastAsia="DengXian" w:hAnsi="Times New Roman" w:cs="Times New Roman"/>
                <w:b/>
                <w:bCs/>
                <w:kern w:val="0"/>
                <w:sz w:val="20"/>
                <w:szCs w:val="20"/>
              </w:rPr>
            </w:pPr>
            <w:r w:rsidRPr="008614F5">
              <w:rPr>
                <w:rFonts w:ascii="Times New Roman" w:eastAsia="DengXian" w:hAnsi="Times New Roman" w:cs="Times New Roman"/>
                <w:b/>
                <w:bCs/>
                <w:kern w:val="0"/>
                <w:sz w:val="20"/>
                <w:szCs w:val="20"/>
              </w:rPr>
              <w:t>95%</w:t>
            </w:r>
          </w:p>
        </w:tc>
        <w:tc>
          <w:tcPr>
            <w:tcW w:w="0" w:type="auto"/>
            <w:shd w:val="clear" w:color="auto" w:fill="auto"/>
            <w:vAlign w:val="center"/>
          </w:tcPr>
          <w:p w14:paraId="54ABAF8D" w14:textId="4E76A68C" w:rsidR="008614F5" w:rsidRPr="008614F5" w:rsidRDefault="008614F5" w:rsidP="00CD2A22">
            <w:pPr>
              <w:jc w:val="center"/>
              <w:rPr>
                <w:rFonts w:ascii="Times New Roman" w:eastAsia="DengXian" w:hAnsi="Times New Roman" w:cs="Times New Roman"/>
                <w:color w:val="000000"/>
                <w:sz w:val="20"/>
                <w:szCs w:val="20"/>
              </w:rPr>
            </w:pPr>
            <w:r w:rsidRPr="008614F5">
              <w:rPr>
                <w:rFonts w:ascii="Times New Roman" w:eastAsia="DengXian" w:hAnsi="Times New Roman" w:cs="Times New Roman"/>
                <w:color w:val="000000"/>
                <w:sz w:val="20"/>
                <w:szCs w:val="20"/>
              </w:rPr>
              <w:t xml:space="preserve">2.66 </w:t>
            </w:r>
          </w:p>
        </w:tc>
        <w:tc>
          <w:tcPr>
            <w:tcW w:w="0" w:type="auto"/>
            <w:shd w:val="clear" w:color="auto" w:fill="auto"/>
            <w:vAlign w:val="center"/>
          </w:tcPr>
          <w:p w14:paraId="597A9F25" w14:textId="38E02A6B" w:rsidR="008614F5" w:rsidRPr="008614F5" w:rsidRDefault="008614F5" w:rsidP="00CD2A22">
            <w:pPr>
              <w:jc w:val="center"/>
              <w:rPr>
                <w:rFonts w:ascii="Times New Roman" w:eastAsia="DengXian" w:hAnsi="Times New Roman" w:cs="Times New Roman"/>
                <w:color w:val="000000"/>
                <w:sz w:val="20"/>
                <w:szCs w:val="20"/>
              </w:rPr>
            </w:pPr>
            <w:r w:rsidRPr="008614F5">
              <w:rPr>
                <w:rFonts w:ascii="Times New Roman" w:eastAsia="DengXian" w:hAnsi="Times New Roman" w:cs="Times New Roman"/>
                <w:color w:val="000000"/>
                <w:sz w:val="20"/>
                <w:szCs w:val="20"/>
              </w:rPr>
              <w:t xml:space="preserve">2.43 </w:t>
            </w:r>
          </w:p>
        </w:tc>
        <w:tc>
          <w:tcPr>
            <w:tcW w:w="0" w:type="auto"/>
            <w:shd w:val="clear" w:color="auto" w:fill="auto"/>
            <w:vAlign w:val="center"/>
          </w:tcPr>
          <w:p w14:paraId="50382FFF" w14:textId="0AC81162" w:rsidR="008614F5" w:rsidRPr="008614F5" w:rsidRDefault="008614F5" w:rsidP="00CD2A22">
            <w:pPr>
              <w:jc w:val="center"/>
              <w:rPr>
                <w:rFonts w:ascii="Times New Roman" w:eastAsia="DengXian" w:hAnsi="Times New Roman" w:cs="Times New Roman"/>
                <w:color w:val="000000"/>
                <w:sz w:val="20"/>
                <w:szCs w:val="20"/>
              </w:rPr>
            </w:pPr>
            <w:r w:rsidRPr="008614F5">
              <w:rPr>
                <w:rFonts w:ascii="Times New Roman" w:eastAsia="DengXian" w:hAnsi="Times New Roman" w:cs="Times New Roman"/>
                <w:color w:val="000000"/>
                <w:sz w:val="20"/>
                <w:szCs w:val="20"/>
              </w:rPr>
              <w:t xml:space="preserve">2.74 </w:t>
            </w:r>
          </w:p>
        </w:tc>
      </w:tr>
      <w:tr w:rsidR="008614F5" w:rsidRPr="008614F5" w14:paraId="76E367F0" w14:textId="77777777" w:rsidTr="001F094F">
        <w:trPr>
          <w:trHeight w:val="278"/>
        </w:trPr>
        <w:tc>
          <w:tcPr>
            <w:tcW w:w="0" w:type="auto"/>
            <w:vMerge/>
          </w:tcPr>
          <w:p w14:paraId="597145C0" w14:textId="77777777" w:rsidR="008614F5" w:rsidRPr="008614F5" w:rsidRDefault="008614F5" w:rsidP="00CD2A22">
            <w:pPr>
              <w:widowControl/>
              <w:jc w:val="center"/>
              <w:rPr>
                <w:rFonts w:ascii="Times New Roman" w:eastAsia="DengXian" w:hAnsi="Times New Roman" w:cs="Times New Roman"/>
                <w:b/>
                <w:bCs/>
                <w:kern w:val="0"/>
                <w:sz w:val="20"/>
                <w:szCs w:val="20"/>
              </w:rPr>
            </w:pPr>
          </w:p>
        </w:tc>
        <w:tc>
          <w:tcPr>
            <w:tcW w:w="0" w:type="auto"/>
            <w:vMerge w:val="restart"/>
            <w:shd w:val="clear" w:color="auto" w:fill="auto"/>
            <w:vAlign w:val="center"/>
          </w:tcPr>
          <w:p w14:paraId="22484665" w14:textId="3D073B0D" w:rsidR="008614F5" w:rsidRPr="008614F5" w:rsidRDefault="008614F5" w:rsidP="00CD2A22">
            <w:pPr>
              <w:widowControl/>
              <w:jc w:val="center"/>
              <w:rPr>
                <w:rFonts w:ascii="Times New Roman" w:eastAsia="DengXian" w:hAnsi="Times New Roman" w:cs="Times New Roman"/>
                <w:b/>
                <w:bCs/>
                <w:kern w:val="0"/>
                <w:sz w:val="20"/>
                <w:szCs w:val="20"/>
              </w:rPr>
            </w:pPr>
            <w:r w:rsidRPr="008614F5">
              <w:rPr>
                <w:rFonts w:ascii="Times New Roman" w:eastAsia="DengXian" w:hAnsi="Times New Roman" w:cs="Times New Roman"/>
                <w:b/>
                <w:bCs/>
                <w:kern w:val="0"/>
                <w:sz w:val="20"/>
                <w:szCs w:val="20"/>
              </w:rPr>
              <w:t xml:space="preserve">UL packet-Latency </w:t>
            </w:r>
            <w:r w:rsidRPr="008614F5">
              <w:rPr>
                <w:rFonts w:ascii="Times New Roman" w:eastAsia="DengXian" w:hAnsi="Times New Roman" w:cs="Times New Roman"/>
                <w:b/>
                <w:bCs/>
                <w:color w:val="000000"/>
                <w:kern w:val="0"/>
                <w:sz w:val="20"/>
                <w:szCs w:val="20"/>
              </w:rPr>
              <w:t>CDF</w:t>
            </w:r>
          </w:p>
        </w:tc>
        <w:tc>
          <w:tcPr>
            <w:tcW w:w="0" w:type="auto"/>
            <w:shd w:val="clear" w:color="auto" w:fill="auto"/>
            <w:vAlign w:val="center"/>
          </w:tcPr>
          <w:p w14:paraId="49C14EF5" w14:textId="0873FF60" w:rsidR="008614F5" w:rsidRPr="008614F5" w:rsidRDefault="008614F5" w:rsidP="00CD2A22">
            <w:pPr>
              <w:widowControl/>
              <w:jc w:val="center"/>
              <w:rPr>
                <w:rFonts w:ascii="Times New Roman" w:eastAsia="DengXian" w:hAnsi="Times New Roman" w:cs="Times New Roman"/>
                <w:b/>
                <w:bCs/>
                <w:kern w:val="0"/>
                <w:sz w:val="20"/>
                <w:szCs w:val="20"/>
              </w:rPr>
            </w:pPr>
            <w:r w:rsidRPr="008614F5">
              <w:rPr>
                <w:rFonts w:ascii="Times New Roman" w:eastAsia="DengXian" w:hAnsi="Times New Roman" w:cs="Times New Roman"/>
                <w:b/>
                <w:bCs/>
                <w:kern w:val="0"/>
                <w:sz w:val="20"/>
                <w:szCs w:val="20"/>
              </w:rPr>
              <w:t>Mean</w:t>
            </w:r>
          </w:p>
        </w:tc>
        <w:tc>
          <w:tcPr>
            <w:tcW w:w="0" w:type="auto"/>
            <w:shd w:val="clear" w:color="auto" w:fill="auto"/>
            <w:vAlign w:val="center"/>
          </w:tcPr>
          <w:p w14:paraId="17FEE4AC" w14:textId="384F8D28" w:rsidR="008614F5" w:rsidRPr="008614F5" w:rsidRDefault="008614F5" w:rsidP="00CD2A22">
            <w:pPr>
              <w:jc w:val="center"/>
              <w:rPr>
                <w:rFonts w:ascii="Times New Roman" w:eastAsia="DengXian" w:hAnsi="Times New Roman" w:cs="Times New Roman"/>
                <w:color w:val="000000"/>
                <w:sz w:val="20"/>
                <w:szCs w:val="20"/>
              </w:rPr>
            </w:pPr>
            <w:r w:rsidRPr="008614F5">
              <w:rPr>
                <w:rFonts w:ascii="Times New Roman" w:eastAsia="DengXian" w:hAnsi="Times New Roman" w:cs="Times New Roman"/>
                <w:color w:val="000000"/>
                <w:sz w:val="20"/>
                <w:szCs w:val="20"/>
              </w:rPr>
              <w:t xml:space="preserve">1.84 </w:t>
            </w:r>
          </w:p>
        </w:tc>
        <w:tc>
          <w:tcPr>
            <w:tcW w:w="0" w:type="auto"/>
            <w:shd w:val="clear" w:color="auto" w:fill="auto"/>
            <w:vAlign w:val="center"/>
          </w:tcPr>
          <w:p w14:paraId="289761E5" w14:textId="5EE705FB" w:rsidR="008614F5" w:rsidRPr="008614F5" w:rsidRDefault="008614F5" w:rsidP="00CD2A22">
            <w:pPr>
              <w:jc w:val="center"/>
              <w:rPr>
                <w:rFonts w:ascii="Times New Roman" w:eastAsia="DengXian" w:hAnsi="Times New Roman" w:cs="Times New Roman"/>
                <w:color w:val="000000"/>
                <w:sz w:val="20"/>
                <w:szCs w:val="20"/>
              </w:rPr>
            </w:pPr>
            <w:r w:rsidRPr="008614F5">
              <w:rPr>
                <w:rFonts w:ascii="Times New Roman" w:eastAsia="DengXian" w:hAnsi="Times New Roman" w:cs="Times New Roman"/>
                <w:color w:val="000000"/>
                <w:sz w:val="20"/>
                <w:szCs w:val="20"/>
              </w:rPr>
              <w:t xml:space="preserve">2.18 </w:t>
            </w:r>
          </w:p>
        </w:tc>
        <w:tc>
          <w:tcPr>
            <w:tcW w:w="0" w:type="auto"/>
            <w:shd w:val="clear" w:color="auto" w:fill="auto"/>
            <w:vAlign w:val="center"/>
          </w:tcPr>
          <w:p w14:paraId="529345A3" w14:textId="5FDD4ED7" w:rsidR="008614F5" w:rsidRPr="008614F5" w:rsidRDefault="008614F5" w:rsidP="00CD2A22">
            <w:pPr>
              <w:jc w:val="center"/>
              <w:rPr>
                <w:rFonts w:ascii="Times New Roman" w:eastAsia="DengXian" w:hAnsi="Times New Roman" w:cs="Times New Roman"/>
                <w:color w:val="000000"/>
                <w:sz w:val="20"/>
                <w:szCs w:val="20"/>
              </w:rPr>
            </w:pPr>
            <w:r w:rsidRPr="008614F5">
              <w:rPr>
                <w:rFonts w:ascii="Times New Roman" w:eastAsia="DengXian" w:hAnsi="Times New Roman" w:cs="Times New Roman"/>
                <w:color w:val="000000"/>
                <w:sz w:val="20"/>
                <w:szCs w:val="20"/>
              </w:rPr>
              <w:t xml:space="preserve">2.70 </w:t>
            </w:r>
          </w:p>
        </w:tc>
      </w:tr>
      <w:tr w:rsidR="008614F5" w:rsidRPr="008614F5" w14:paraId="0D971A1A" w14:textId="77777777" w:rsidTr="001F094F">
        <w:trPr>
          <w:trHeight w:val="278"/>
        </w:trPr>
        <w:tc>
          <w:tcPr>
            <w:tcW w:w="0" w:type="auto"/>
            <w:vMerge/>
          </w:tcPr>
          <w:p w14:paraId="7E8DE210" w14:textId="77777777" w:rsidR="008614F5" w:rsidRPr="008614F5" w:rsidRDefault="008614F5" w:rsidP="00CD2A22">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5407225B" w14:textId="698DC365" w:rsidR="008614F5" w:rsidRPr="008614F5" w:rsidRDefault="008614F5" w:rsidP="00CD2A22">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30BDEC41" w14:textId="6518CD81" w:rsidR="008614F5" w:rsidRPr="008614F5" w:rsidRDefault="008614F5" w:rsidP="00CD2A22">
            <w:pPr>
              <w:widowControl/>
              <w:jc w:val="center"/>
              <w:rPr>
                <w:rFonts w:ascii="Times New Roman" w:eastAsia="DengXian" w:hAnsi="Times New Roman" w:cs="Times New Roman"/>
                <w:b/>
                <w:bCs/>
                <w:kern w:val="0"/>
                <w:sz w:val="20"/>
                <w:szCs w:val="20"/>
              </w:rPr>
            </w:pPr>
            <w:r w:rsidRPr="008614F5">
              <w:rPr>
                <w:rFonts w:ascii="Times New Roman" w:eastAsia="DengXian" w:hAnsi="Times New Roman" w:cs="Times New Roman"/>
                <w:b/>
                <w:bCs/>
                <w:kern w:val="0"/>
                <w:sz w:val="20"/>
                <w:szCs w:val="20"/>
              </w:rPr>
              <w:t>5%</w:t>
            </w:r>
          </w:p>
        </w:tc>
        <w:tc>
          <w:tcPr>
            <w:tcW w:w="0" w:type="auto"/>
            <w:shd w:val="clear" w:color="auto" w:fill="auto"/>
            <w:vAlign w:val="center"/>
          </w:tcPr>
          <w:p w14:paraId="011D425F" w14:textId="48267415" w:rsidR="008614F5" w:rsidRPr="008614F5" w:rsidRDefault="008614F5" w:rsidP="00CD2A22">
            <w:pPr>
              <w:jc w:val="center"/>
              <w:rPr>
                <w:rFonts w:ascii="Times New Roman" w:eastAsia="DengXian" w:hAnsi="Times New Roman" w:cs="Times New Roman"/>
                <w:color w:val="000000"/>
                <w:sz w:val="20"/>
                <w:szCs w:val="20"/>
              </w:rPr>
            </w:pPr>
            <w:r w:rsidRPr="008614F5">
              <w:rPr>
                <w:rFonts w:ascii="Times New Roman" w:eastAsia="DengXian" w:hAnsi="Times New Roman" w:cs="Times New Roman"/>
                <w:color w:val="000000"/>
                <w:sz w:val="20"/>
                <w:szCs w:val="20"/>
              </w:rPr>
              <w:t xml:space="preserve">1.11 </w:t>
            </w:r>
          </w:p>
        </w:tc>
        <w:tc>
          <w:tcPr>
            <w:tcW w:w="0" w:type="auto"/>
            <w:shd w:val="clear" w:color="auto" w:fill="auto"/>
            <w:vAlign w:val="center"/>
          </w:tcPr>
          <w:p w14:paraId="5A87F84C" w14:textId="06402BA4" w:rsidR="008614F5" w:rsidRPr="008614F5" w:rsidRDefault="008614F5" w:rsidP="00CD2A22">
            <w:pPr>
              <w:jc w:val="center"/>
              <w:rPr>
                <w:rFonts w:ascii="Times New Roman" w:eastAsia="DengXian" w:hAnsi="Times New Roman" w:cs="Times New Roman"/>
                <w:color w:val="000000"/>
                <w:sz w:val="20"/>
                <w:szCs w:val="20"/>
              </w:rPr>
            </w:pPr>
            <w:r w:rsidRPr="008614F5">
              <w:rPr>
                <w:rFonts w:ascii="Times New Roman" w:eastAsia="DengXian" w:hAnsi="Times New Roman" w:cs="Times New Roman"/>
                <w:color w:val="000000"/>
                <w:sz w:val="20"/>
                <w:szCs w:val="20"/>
              </w:rPr>
              <w:t xml:space="preserve">1.12 </w:t>
            </w:r>
          </w:p>
        </w:tc>
        <w:tc>
          <w:tcPr>
            <w:tcW w:w="0" w:type="auto"/>
            <w:shd w:val="clear" w:color="auto" w:fill="auto"/>
            <w:vAlign w:val="center"/>
          </w:tcPr>
          <w:p w14:paraId="2D4D67E2" w14:textId="66D6D62B" w:rsidR="008614F5" w:rsidRPr="008614F5" w:rsidRDefault="008614F5" w:rsidP="00CD2A22">
            <w:pPr>
              <w:jc w:val="center"/>
              <w:rPr>
                <w:rFonts w:ascii="Times New Roman" w:eastAsia="DengXian" w:hAnsi="Times New Roman" w:cs="Times New Roman"/>
                <w:color w:val="000000"/>
                <w:sz w:val="20"/>
                <w:szCs w:val="20"/>
              </w:rPr>
            </w:pPr>
            <w:r w:rsidRPr="008614F5">
              <w:rPr>
                <w:rFonts w:ascii="Times New Roman" w:eastAsia="DengXian" w:hAnsi="Times New Roman" w:cs="Times New Roman"/>
                <w:color w:val="000000"/>
                <w:sz w:val="20"/>
                <w:szCs w:val="20"/>
              </w:rPr>
              <w:t xml:space="preserve">1.15 </w:t>
            </w:r>
          </w:p>
        </w:tc>
      </w:tr>
      <w:tr w:rsidR="008614F5" w:rsidRPr="008614F5" w14:paraId="57899D8B" w14:textId="77777777" w:rsidTr="001F094F">
        <w:trPr>
          <w:trHeight w:val="278"/>
        </w:trPr>
        <w:tc>
          <w:tcPr>
            <w:tcW w:w="0" w:type="auto"/>
            <w:vMerge/>
          </w:tcPr>
          <w:p w14:paraId="742F4971" w14:textId="77777777" w:rsidR="008614F5" w:rsidRPr="008614F5" w:rsidRDefault="008614F5" w:rsidP="00CD2A22">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46E9FFC2" w14:textId="242680FE" w:rsidR="008614F5" w:rsidRPr="008614F5" w:rsidRDefault="008614F5" w:rsidP="00CD2A22">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1A058C9F" w14:textId="0390C095" w:rsidR="008614F5" w:rsidRPr="008614F5" w:rsidRDefault="008614F5" w:rsidP="00CD2A22">
            <w:pPr>
              <w:widowControl/>
              <w:jc w:val="center"/>
              <w:rPr>
                <w:rFonts w:ascii="Times New Roman" w:eastAsia="DengXian" w:hAnsi="Times New Roman" w:cs="Times New Roman"/>
                <w:b/>
                <w:bCs/>
                <w:kern w:val="0"/>
                <w:sz w:val="20"/>
                <w:szCs w:val="20"/>
              </w:rPr>
            </w:pPr>
            <w:r w:rsidRPr="008614F5">
              <w:rPr>
                <w:rFonts w:ascii="Times New Roman" w:eastAsia="DengXian" w:hAnsi="Times New Roman" w:cs="Times New Roman"/>
                <w:b/>
                <w:bCs/>
                <w:kern w:val="0"/>
                <w:sz w:val="20"/>
                <w:szCs w:val="20"/>
              </w:rPr>
              <w:t>50%</w:t>
            </w:r>
          </w:p>
        </w:tc>
        <w:tc>
          <w:tcPr>
            <w:tcW w:w="0" w:type="auto"/>
            <w:shd w:val="clear" w:color="auto" w:fill="auto"/>
            <w:vAlign w:val="center"/>
          </w:tcPr>
          <w:p w14:paraId="61F06CC0" w14:textId="5AE3142C" w:rsidR="008614F5" w:rsidRPr="008614F5" w:rsidRDefault="008614F5" w:rsidP="00CD2A22">
            <w:pPr>
              <w:jc w:val="center"/>
              <w:rPr>
                <w:rFonts w:ascii="Times New Roman" w:eastAsia="DengXian" w:hAnsi="Times New Roman" w:cs="Times New Roman"/>
                <w:color w:val="000000"/>
                <w:sz w:val="20"/>
                <w:szCs w:val="20"/>
              </w:rPr>
            </w:pPr>
            <w:r w:rsidRPr="008614F5">
              <w:rPr>
                <w:rFonts w:ascii="Times New Roman" w:eastAsia="DengXian" w:hAnsi="Times New Roman" w:cs="Times New Roman"/>
                <w:color w:val="000000"/>
                <w:sz w:val="20"/>
                <w:szCs w:val="20"/>
              </w:rPr>
              <w:t xml:space="preserve">1.51 </w:t>
            </w:r>
          </w:p>
        </w:tc>
        <w:tc>
          <w:tcPr>
            <w:tcW w:w="0" w:type="auto"/>
            <w:shd w:val="clear" w:color="auto" w:fill="auto"/>
            <w:vAlign w:val="center"/>
          </w:tcPr>
          <w:p w14:paraId="5F88FC68" w14:textId="5489D30B" w:rsidR="008614F5" w:rsidRPr="008614F5" w:rsidRDefault="008614F5" w:rsidP="00CD2A22">
            <w:pPr>
              <w:jc w:val="center"/>
              <w:rPr>
                <w:rFonts w:ascii="Times New Roman" w:eastAsia="DengXian" w:hAnsi="Times New Roman" w:cs="Times New Roman"/>
                <w:color w:val="000000"/>
                <w:sz w:val="20"/>
                <w:szCs w:val="20"/>
              </w:rPr>
            </w:pPr>
            <w:r w:rsidRPr="008614F5">
              <w:rPr>
                <w:rFonts w:ascii="Times New Roman" w:eastAsia="DengXian" w:hAnsi="Times New Roman" w:cs="Times New Roman"/>
                <w:color w:val="000000"/>
                <w:sz w:val="20"/>
                <w:szCs w:val="20"/>
              </w:rPr>
              <w:t xml:space="preserve">1.72 </w:t>
            </w:r>
          </w:p>
        </w:tc>
        <w:tc>
          <w:tcPr>
            <w:tcW w:w="0" w:type="auto"/>
            <w:shd w:val="clear" w:color="auto" w:fill="auto"/>
            <w:vAlign w:val="center"/>
          </w:tcPr>
          <w:p w14:paraId="254808E2" w14:textId="46723EE3" w:rsidR="008614F5" w:rsidRPr="008614F5" w:rsidRDefault="008614F5" w:rsidP="00CD2A22">
            <w:pPr>
              <w:jc w:val="center"/>
              <w:rPr>
                <w:rFonts w:ascii="Times New Roman" w:eastAsia="DengXian" w:hAnsi="Times New Roman" w:cs="Times New Roman"/>
                <w:color w:val="000000"/>
                <w:sz w:val="20"/>
                <w:szCs w:val="20"/>
              </w:rPr>
            </w:pPr>
            <w:r w:rsidRPr="008614F5">
              <w:rPr>
                <w:rFonts w:ascii="Times New Roman" w:eastAsia="DengXian" w:hAnsi="Times New Roman" w:cs="Times New Roman"/>
                <w:color w:val="000000"/>
                <w:sz w:val="20"/>
                <w:szCs w:val="20"/>
              </w:rPr>
              <w:t xml:space="preserve">2.24 </w:t>
            </w:r>
          </w:p>
        </w:tc>
      </w:tr>
      <w:tr w:rsidR="008614F5" w:rsidRPr="008614F5" w14:paraId="631E9A07" w14:textId="77777777" w:rsidTr="001F094F">
        <w:trPr>
          <w:trHeight w:val="278"/>
        </w:trPr>
        <w:tc>
          <w:tcPr>
            <w:tcW w:w="0" w:type="auto"/>
            <w:vMerge/>
          </w:tcPr>
          <w:p w14:paraId="7D1CEE50" w14:textId="77777777" w:rsidR="008614F5" w:rsidRPr="008614F5" w:rsidRDefault="008614F5" w:rsidP="00CD2A22">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4BD471D6" w14:textId="55216498" w:rsidR="008614F5" w:rsidRPr="008614F5" w:rsidRDefault="008614F5" w:rsidP="00CD2A22">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30200DA3" w14:textId="6338CB20" w:rsidR="008614F5" w:rsidRPr="008614F5" w:rsidRDefault="008614F5" w:rsidP="00CD2A22">
            <w:pPr>
              <w:widowControl/>
              <w:jc w:val="center"/>
              <w:rPr>
                <w:rFonts w:ascii="Times New Roman" w:eastAsia="DengXian" w:hAnsi="Times New Roman" w:cs="Times New Roman"/>
                <w:b/>
                <w:bCs/>
                <w:kern w:val="0"/>
                <w:sz w:val="20"/>
                <w:szCs w:val="20"/>
              </w:rPr>
            </w:pPr>
            <w:r w:rsidRPr="008614F5">
              <w:rPr>
                <w:rFonts w:ascii="Times New Roman" w:eastAsia="DengXian" w:hAnsi="Times New Roman" w:cs="Times New Roman"/>
                <w:b/>
                <w:bCs/>
                <w:kern w:val="0"/>
                <w:sz w:val="20"/>
                <w:szCs w:val="20"/>
              </w:rPr>
              <w:t>95%</w:t>
            </w:r>
          </w:p>
        </w:tc>
        <w:tc>
          <w:tcPr>
            <w:tcW w:w="0" w:type="auto"/>
            <w:shd w:val="clear" w:color="auto" w:fill="auto"/>
            <w:vAlign w:val="center"/>
          </w:tcPr>
          <w:p w14:paraId="58B7F976" w14:textId="27E367E7" w:rsidR="008614F5" w:rsidRPr="008614F5" w:rsidRDefault="008614F5" w:rsidP="00CD2A22">
            <w:pPr>
              <w:jc w:val="center"/>
              <w:rPr>
                <w:rFonts w:ascii="Times New Roman" w:eastAsia="DengXian" w:hAnsi="Times New Roman" w:cs="Times New Roman"/>
                <w:color w:val="000000"/>
                <w:sz w:val="20"/>
                <w:szCs w:val="20"/>
              </w:rPr>
            </w:pPr>
            <w:r w:rsidRPr="008614F5">
              <w:rPr>
                <w:rFonts w:ascii="Times New Roman" w:eastAsia="DengXian" w:hAnsi="Times New Roman" w:cs="Times New Roman"/>
                <w:color w:val="000000"/>
                <w:sz w:val="20"/>
                <w:szCs w:val="20"/>
              </w:rPr>
              <w:t xml:space="preserve">5.05 </w:t>
            </w:r>
          </w:p>
        </w:tc>
        <w:tc>
          <w:tcPr>
            <w:tcW w:w="0" w:type="auto"/>
            <w:shd w:val="clear" w:color="auto" w:fill="auto"/>
            <w:vAlign w:val="center"/>
          </w:tcPr>
          <w:p w14:paraId="24E9F624" w14:textId="5A15CFCD" w:rsidR="008614F5" w:rsidRPr="008614F5" w:rsidRDefault="008614F5" w:rsidP="00CD2A22">
            <w:pPr>
              <w:jc w:val="center"/>
              <w:rPr>
                <w:rFonts w:ascii="Times New Roman" w:eastAsia="DengXian" w:hAnsi="Times New Roman" w:cs="Times New Roman"/>
                <w:color w:val="000000"/>
                <w:sz w:val="20"/>
                <w:szCs w:val="20"/>
              </w:rPr>
            </w:pPr>
            <w:r w:rsidRPr="008614F5">
              <w:rPr>
                <w:rFonts w:ascii="Times New Roman" w:eastAsia="DengXian" w:hAnsi="Times New Roman" w:cs="Times New Roman"/>
                <w:color w:val="000000"/>
                <w:sz w:val="20"/>
                <w:szCs w:val="20"/>
              </w:rPr>
              <w:t xml:space="preserve">6.78 </w:t>
            </w:r>
          </w:p>
        </w:tc>
        <w:tc>
          <w:tcPr>
            <w:tcW w:w="0" w:type="auto"/>
            <w:shd w:val="clear" w:color="auto" w:fill="auto"/>
            <w:vAlign w:val="center"/>
          </w:tcPr>
          <w:p w14:paraId="3E94877D" w14:textId="11D1BEDF" w:rsidR="008614F5" w:rsidRPr="008614F5" w:rsidRDefault="008614F5" w:rsidP="00CD2A22">
            <w:pPr>
              <w:jc w:val="center"/>
              <w:rPr>
                <w:rFonts w:ascii="Times New Roman" w:eastAsia="DengXian" w:hAnsi="Times New Roman" w:cs="Times New Roman"/>
                <w:color w:val="000000"/>
                <w:sz w:val="20"/>
                <w:szCs w:val="20"/>
              </w:rPr>
            </w:pPr>
            <w:r w:rsidRPr="008614F5">
              <w:rPr>
                <w:rFonts w:ascii="Times New Roman" w:eastAsia="DengXian" w:hAnsi="Times New Roman" w:cs="Times New Roman"/>
                <w:color w:val="000000"/>
                <w:sz w:val="20"/>
                <w:szCs w:val="20"/>
              </w:rPr>
              <w:t xml:space="preserve">8.53 </w:t>
            </w:r>
          </w:p>
        </w:tc>
      </w:tr>
    </w:tbl>
    <w:p w14:paraId="36F4A30D" w14:textId="77777777" w:rsidR="002403D0" w:rsidRDefault="002403D0" w:rsidP="00CD2A22">
      <w:pPr>
        <w:jc w:val="left"/>
        <w:rPr>
          <w:rFonts w:ascii="Times New Roman" w:eastAsia="DengXian" w:hAnsi="Times New Roman" w:cs="Times New Roman"/>
          <w:b/>
          <w:kern w:val="0"/>
          <w:sz w:val="20"/>
          <w:szCs w:val="20"/>
        </w:rPr>
      </w:pPr>
    </w:p>
    <w:p w14:paraId="7A161841" w14:textId="15C89DCB" w:rsidR="00504B26" w:rsidRDefault="00504B26" w:rsidP="00504B26">
      <w:pPr>
        <w:keepNext/>
        <w:keepLines/>
        <w:widowControl/>
        <w:spacing w:before="120" w:after="180"/>
        <w:ind w:left="1418" w:hanging="1418"/>
        <w:jc w:val="left"/>
        <w:outlineLvl w:val="3"/>
        <w:rPr>
          <w:rFonts w:ascii="Arial" w:eastAsia="DengXian" w:hAnsi="Arial" w:cs="Times New Roman"/>
          <w:kern w:val="0"/>
          <w:sz w:val="24"/>
          <w:szCs w:val="20"/>
        </w:rPr>
      </w:pPr>
      <w:r w:rsidRPr="005D073D">
        <w:rPr>
          <w:rFonts w:ascii="Arial" w:eastAsia="DengXian" w:hAnsi="Arial" w:cs="Times New Roman"/>
          <w:kern w:val="0"/>
          <w:sz w:val="24"/>
          <w:szCs w:val="20"/>
          <w:lang w:eastAsia="en-US"/>
        </w:rPr>
        <w:t>B.</w:t>
      </w:r>
      <w:r>
        <w:rPr>
          <w:rFonts w:ascii="Arial" w:eastAsia="DengXian" w:hAnsi="Arial" w:cs="Times New Roman" w:hint="eastAsia"/>
          <w:kern w:val="0"/>
          <w:sz w:val="24"/>
          <w:szCs w:val="20"/>
        </w:rPr>
        <w:t>3</w:t>
      </w:r>
      <w:r w:rsidRPr="005D073D">
        <w:rPr>
          <w:rFonts w:ascii="Arial" w:eastAsia="DengXian" w:hAnsi="Arial" w:cs="Times New Roman"/>
          <w:kern w:val="0"/>
          <w:sz w:val="24"/>
          <w:szCs w:val="20"/>
          <w:lang w:eastAsia="en-US"/>
        </w:rPr>
        <w:t>.1.</w:t>
      </w:r>
      <w:r w:rsidR="00873470">
        <w:rPr>
          <w:rFonts w:ascii="Arial" w:eastAsia="DengXian" w:hAnsi="Arial" w:cs="Times New Roman" w:hint="eastAsia"/>
          <w:kern w:val="0"/>
          <w:sz w:val="24"/>
          <w:szCs w:val="20"/>
        </w:rPr>
        <w:t>2</w:t>
      </w:r>
      <w:r w:rsidRPr="005D073D">
        <w:rPr>
          <w:rFonts w:ascii="Arial" w:eastAsia="DengXian" w:hAnsi="Arial" w:cs="Times New Roman"/>
          <w:kern w:val="0"/>
          <w:sz w:val="24"/>
          <w:szCs w:val="20"/>
          <w:lang w:eastAsia="en-US"/>
        </w:rPr>
        <w:tab/>
      </w:r>
      <w:r w:rsidR="00873470">
        <w:rPr>
          <w:rFonts w:ascii="Arial" w:eastAsia="DengXian" w:hAnsi="Arial" w:cs="Times New Roman" w:hint="eastAsia"/>
          <w:kern w:val="0"/>
          <w:sz w:val="24"/>
          <w:szCs w:val="20"/>
        </w:rPr>
        <w:t>Urban Macro</w:t>
      </w:r>
      <w:r w:rsidRPr="00C82F54">
        <w:rPr>
          <w:rFonts w:ascii="Arial" w:eastAsia="DengXian" w:hAnsi="Arial" w:cs="Times New Roman"/>
          <w:kern w:val="0"/>
          <w:sz w:val="24"/>
          <w:szCs w:val="20"/>
          <w:lang w:eastAsia="en-US"/>
        </w:rPr>
        <w:t xml:space="preserve"> (FR1)</w:t>
      </w:r>
    </w:p>
    <w:p w14:paraId="3CAD725F" w14:textId="386CF3E6" w:rsidR="00504B26" w:rsidRPr="005C07D0" w:rsidRDefault="00504B26" w:rsidP="00504B26">
      <w:pPr>
        <w:pStyle w:val="Heading5"/>
        <w:rPr>
          <w:lang w:val="en-US"/>
        </w:rPr>
      </w:pPr>
      <w:r>
        <w:rPr>
          <w:lang w:val="en-US"/>
        </w:rPr>
        <w:t>B.</w:t>
      </w:r>
      <w:r>
        <w:rPr>
          <w:rFonts w:hint="eastAsia"/>
          <w:lang w:val="en-US" w:eastAsia="zh-CN"/>
        </w:rPr>
        <w:t>3</w:t>
      </w:r>
      <w:r>
        <w:rPr>
          <w:lang w:val="en-US"/>
        </w:rPr>
        <w:t>.1.</w:t>
      </w:r>
      <w:r w:rsidR="00873470">
        <w:rPr>
          <w:rFonts w:hint="eastAsia"/>
          <w:lang w:val="en-US" w:eastAsia="zh-CN"/>
        </w:rPr>
        <w:t>2</w:t>
      </w:r>
      <w:r>
        <w:rPr>
          <w:lang w:val="en-US"/>
        </w:rPr>
        <w:t>.1</w:t>
      </w:r>
      <w:r w:rsidRPr="005C07D0">
        <w:rPr>
          <w:lang w:val="en-US"/>
        </w:rPr>
        <w:tab/>
      </w:r>
      <w:r>
        <w:rPr>
          <w:rFonts w:hint="eastAsia"/>
          <w:sz w:val="24"/>
          <w:lang w:eastAsia="zh-CN"/>
        </w:rPr>
        <w:t xml:space="preserve">Dynamic SBFD vs. </w:t>
      </w:r>
      <w:r>
        <w:rPr>
          <w:rFonts w:hint="eastAsia"/>
          <w:sz w:val="24"/>
        </w:rPr>
        <w:t>dynamic TDD</w:t>
      </w:r>
    </w:p>
    <w:p w14:paraId="266C0D85" w14:textId="31902B89" w:rsidR="00873470" w:rsidRDefault="00873470" w:rsidP="00873470">
      <w:pPr>
        <w:jc w:val="center"/>
        <w:rPr>
          <w:rFonts w:ascii="Times New Roman" w:eastAsia="DengXian" w:hAnsi="Times New Roman" w:cs="Times New Roman"/>
          <w:b/>
          <w:kern w:val="0"/>
          <w:sz w:val="20"/>
          <w:szCs w:val="20"/>
          <w:lang w:val="en-GB"/>
        </w:rPr>
      </w:pPr>
      <w:r w:rsidRPr="005B61E5">
        <w:rPr>
          <w:rFonts w:ascii="Times New Roman" w:eastAsia="DengXian" w:hAnsi="Times New Roman" w:cs="Times New Roman" w:hint="eastAsia"/>
          <w:b/>
          <w:kern w:val="0"/>
          <w:sz w:val="20"/>
          <w:szCs w:val="20"/>
          <w:lang w:val="en-GB"/>
        </w:rPr>
        <w:t xml:space="preserve">Table </w:t>
      </w:r>
      <w:r>
        <w:rPr>
          <w:rFonts w:ascii="Times New Roman" w:eastAsia="DengXian" w:hAnsi="Times New Roman" w:cs="Times New Roman" w:hint="eastAsia"/>
          <w:b/>
          <w:kern w:val="0"/>
          <w:sz w:val="20"/>
          <w:szCs w:val="20"/>
          <w:lang w:val="en-GB"/>
        </w:rPr>
        <w:t>B.3.1.2.1-1: R</w:t>
      </w:r>
      <w:r w:rsidRPr="005D073D">
        <w:rPr>
          <w:rFonts w:ascii="Times New Roman" w:eastAsia="DengXian" w:hAnsi="Times New Roman" w:cs="Times New Roman"/>
          <w:b/>
          <w:kern w:val="0"/>
          <w:sz w:val="20"/>
          <w:szCs w:val="20"/>
          <w:lang w:val="en-GB" w:eastAsia="en-US"/>
        </w:rPr>
        <w:t xml:space="preserve">esults </w:t>
      </w:r>
      <w:r>
        <w:rPr>
          <w:rFonts w:ascii="Times New Roman" w:eastAsia="DengXian" w:hAnsi="Times New Roman" w:cs="Times New Roman" w:hint="eastAsia"/>
          <w:b/>
          <w:kern w:val="0"/>
          <w:sz w:val="20"/>
          <w:szCs w:val="20"/>
          <w:lang w:val="en-GB"/>
        </w:rPr>
        <w:t xml:space="preserve">of Urban Macro (FR1) dynamic SBFD vs. dynamic TDD, </w:t>
      </w:r>
      <w:r w:rsidRPr="005B61E5">
        <w:rPr>
          <w:rFonts w:ascii="Times New Roman" w:eastAsia="DengXian" w:hAnsi="Times New Roman" w:cs="Times New Roman"/>
          <w:b/>
          <w:kern w:val="0"/>
          <w:sz w:val="20"/>
          <w:szCs w:val="20"/>
          <w:lang w:val="en-GB"/>
        </w:rPr>
        <w:t>{XXXXU}</w:t>
      </w:r>
      <w:r>
        <w:rPr>
          <w:rFonts w:ascii="Times New Roman" w:eastAsia="DengXian" w:hAnsi="Times New Roman" w:cs="Times New Roman" w:hint="eastAsia"/>
          <w:b/>
          <w:kern w:val="0"/>
          <w:sz w:val="20"/>
          <w:szCs w:val="20"/>
          <w:lang w:val="en-GB"/>
        </w:rPr>
        <w:t xml:space="preserve"> vs. </w:t>
      </w:r>
      <w:r w:rsidRPr="005B61E5">
        <w:rPr>
          <w:rFonts w:ascii="Times New Roman" w:eastAsia="DengXian" w:hAnsi="Times New Roman" w:cs="Times New Roman"/>
          <w:b/>
          <w:kern w:val="0"/>
          <w:sz w:val="20"/>
          <w:szCs w:val="20"/>
          <w:lang w:val="en-GB"/>
        </w:rPr>
        <w:t>{FFFFU}</w:t>
      </w:r>
    </w:p>
    <w:p w14:paraId="1A4F6476" w14:textId="77777777" w:rsidR="00873470" w:rsidRPr="005B61E5" w:rsidRDefault="00873470" w:rsidP="00873470">
      <w:pPr>
        <w:jc w:val="center"/>
        <w:rPr>
          <w:rFonts w:ascii="Times New Roman" w:eastAsia="DengXian" w:hAnsi="Times New Roman" w:cs="Times New Roman"/>
          <w:b/>
          <w:kern w:val="0"/>
          <w:sz w:val="20"/>
          <w:szCs w:val="20"/>
          <w:lang w:val="en-GB"/>
        </w:rPr>
      </w:pPr>
      <w:r>
        <w:rPr>
          <w:rFonts w:ascii="Times New Roman" w:eastAsia="DengXian" w:hAnsi="Times New Roman" w:cs="Times New Roman" w:hint="eastAsia"/>
          <w:b/>
          <w:kern w:val="0"/>
          <w:sz w:val="20"/>
          <w:szCs w:val="20"/>
          <w:lang w:val="en-GB"/>
        </w:rPr>
        <w:t>(</w:t>
      </w:r>
      <w:proofErr w:type="gramStart"/>
      <w:r>
        <w:rPr>
          <w:rFonts w:ascii="Times New Roman" w:eastAsia="DengXian" w:hAnsi="Times New Roman" w:cs="Times New Roman" w:hint="eastAsia"/>
          <w:b/>
          <w:kern w:val="0"/>
          <w:sz w:val="20"/>
          <w:szCs w:val="20"/>
          <w:lang w:val="en-GB"/>
        </w:rPr>
        <w:t>dynamic</w:t>
      </w:r>
      <w:proofErr w:type="gramEnd"/>
      <w:r>
        <w:rPr>
          <w:rFonts w:ascii="Times New Roman" w:eastAsia="DengXian" w:hAnsi="Times New Roman" w:cs="Times New Roman" w:hint="eastAsia"/>
          <w:b/>
          <w:kern w:val="0"/>
          <w:sz w:val="20"/>
          <w:szCs w:val="20"/>
          <w:lang w:val="en-GB"/>
        </w:rPr>
        <w:t xml:space="preserve"> SBFD Option 2, w/o CLI handling)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6"/>
        <w:gridCol w:w="2718"/>
        <w:gridCol w:w="1158"/>
        <w:gridCol w:w="1253"/>
        <w:gridCol w:w="1615"/>
        <w:gridCol w:w="1334"/>
      </w:tblGrid>
      <w:tr w:rsidR="00A135F8" w:rsidRPr="00A135F8" w14:paraId="5A1B1128" w14:textId="77777777" w:rsidTr="00A135F8">
        <w:trPr>
          <w:trHeight w:val="278"/>
        </w:trPr>
        <w:tc>
          <w:tcPr>
            <w:tcW w:w="0" w:type="auto"/>
            <w:gridSpan w:val="6"/>
          </w:tcPr>
          <w:p w14:paraId="72CDBEBB" w14:textId="00D9511F" w:rsidR="00A135F8" w:rsidRPr="00A135F8" w:rsidRDefault="00A135F8" w:rsidP="00807668">
            <w:pPr>
              <w:widowControl/>
              <w:jc w:val="center"/>
              <w:rPr>
                <w:rFonts w:ascii="Times New Roman" w:eastAsia="DengXian" w:hAnsi="Times New Roman" w:cs="Times New Roman"/>
                <w:b/>
                <w:color w:val="000000"/>
                <w:kern w:val="0"/>
                <w:sz w:val="20"/>
                <w:szCs w:val="20"/>
              </w:rPr>
            </w:pPr>
            <w:r w:rsidRPr="00A135F8">
              <w:rPr>
                <w:rFonts w:ascii="Times New Roman" w:eastAsia="DengXian" w:hAnsi="Times New Roman" w:cs="Times New Roman"/>
                <w:b/>
                <w:i/>
                <w:kern w:val="0"/>
                <w:sz w:val="20"/>
                <w:szCs w:val="20"/>
              </w:rPr>
              <w:t xml:space="preserve">Simple description of key assumptions (RSI based on 1dB </w:t>
            </w:r>
            <w:proofErr w:type="spellStart"/>
            <w:r w:rsidRPr="00A135F8">
              <w:rPr>
                <w:rFonts w:ascii="Times New Roman" w:eastAsia="DengXian" w:hAnsi="Times New Roman" w:cs="Times New Roman"/>
                <w:b/>
                <w:i/>
                <w:kern w:val="0"/>
                <w:sz w:val="20"/>
                <w:szCs w:val="20"/>
              </w:rPr>
              <w:t>desense</w:t>
            </w:r>
            <w:proofErr w:type="spellEnd"/>
            <w:r w:rsidRPr="00A135F8">
              <w:rPr>
                <w:rFonts w:ascii="Times New Roman" w:eastAsia="DengXian" w:hAnsi="Times New Roman" w:cs="Times New Roman"/>
                <w:b/>
                <w:i/>
                <w:kern w:val="0"/>
                <w:sz w:val="20"/>
                <w:szCs w:val="20"/>
              </w:rPr>
              <w:t xml:space="preserve">, </w:t>
            </w:r>
            <w:r w:rsidRPr="00A135F8">
              <w:rPr>
                <w:rFonts w:ascii="Times New Roman" w:hAnsi="Times New Roman" w:cs="Times New Roman"/>
                <w:b/>
                <w:bCs/>
                <w:i/>
                <w:iCs/>
                <w:sz w:val="20"/>
                <w:szCs w:val="20"/>
              </w:rPr>
              <w:t xml:space="preserve">Twice area &amp; same </w:t>
            </w:r>
            <w:proofErr w:type="spellStart"/>
            <w:r w:rsidRPr="00A135F8">
              <w:rPr>
                <w:rFonts w:ascii="Times New Roman" w:hAnsi="Times New Roman" w:cs="Times New Roman"/>
                <w:b/>
                <w:bCs/>
                <w:i/>
                <w:iCs/>
                <w:sz w:val="20"/>
                <w:szCs w:val="20"/>
              </w:rPr>
              <w:t>TxRUs</w:t>
            </w:r>
            <w:proofErr w:type="spellEnd"/>
            <w:r w:rsidRPr="00A135F8">
              <w:rPr>
                <w:rFonts w:ascii="Times New Roman" w:hAnsi="Times New Roman" w:cs="Times New Roman"/>
                <w:b/>
                <w:bCs/>
                <w:i/>
                <w:iCs/>
                <w:sz w:val="20"/>
                <w:szCs w:val="20"/>
              </w:rPr>
              <w:t xml:space="preserve"> (Option 2), dynamic SBFD slot configuration {XXXXU}, dynamic TDD slot configuration {FFFFU}, dynamic SBFD Option </w:t>
            </w:r>
            <w:r w:rsidRPr="00A135F8">
              <w:rPr>
                <w:rFonts w:ascii="Times New Roman" w:hAnsi="Times New Roman" w:cs="Times New Roman" w:hint="eastAsia"/>
                <w:b/>
                <w:bCs/>
                <w:i/>
                <w:iCs/>
                <w:sz w:val="20"/>
                <w:szCs w:val="20"/>
              </w:rPr>
              <w:t>2</w:t>
            </w:r>
            <w:r w:rsidRPr="00A135F8">
              <w:rPr>
                <w:rFonts w:ascii="Times New Roman" w:hAnsi="Times New Roman" w:cs="Times New Roman"/>
                <w:b/>
                <w:bCs/>
                <w:i/>
                <w:iCs/>
                <w:sz w:val="20"/>
                <w:szCs w:val="20"/>
              </w:rPr>
              <w:t>, DL: 0.5Mbytes, UL: 0.125Mbyte</w:t>
            </w:r>
            <w:r w:rsidRPr="00A135F8">
              <w:rPr>
                <w:rFonts w:ascii="Times New Roman" w:eastAsia="DengXian" w:hAnsi="Times New Roman" w:cs="Times New Roman"/>
                <w:b/>
                <w:i/>
                <w:kern w:val="0"/>
                <w:sz w:val="20"/>
                <w:szCs w:val="20"/>
              </w:rPr>
              <w:t>)</w:t>
            </w:r>
          </w:p>
        </w:tc>
      </w:tr>
      <w:tr w:rsidR="00A135F8" w:rsidRPr="00A135F8" w14:paraId="3C01CDDF" w14:textId="77777777" w:rsidTr="00A135F8">
        <w:trPr>
          <w:trHeight w:val="278"/>
        </w:trPr>
        <w:tc>
          <w:tcPr>
            <w:tcW w:w="0" w:type="auto"/>
            <w:gridSpan w:val="3"/>
            <w:vMerge w:val="restart"/>
          </w:tcPr>
          <w:p w14:paraId="5B6E03B8" w14:textId="0EFC2970" w:rsidR="00A135F8" w:rsidRPr="00A135F8" w:rsidRDefault="00A135F8" w:rsidP="00807668">
            <w:pPr>
              <w:widowControl/>
              <w:jc w:val="center"/>
              <w:rPr>
                <w:rFonts w:ascii="Times New Roman" w:eastAsia="DengXian" w:hAnsi="Times New Roman" w:cs="Times New Roman"/>
                <w:b/>
                <w:bCs/>
                <w:kern w:val="0"/>
                <w:sz w:val="20"/>
                <w:szCs w:val="20"/>
              </w:rPr>
            </w:pPr>
          </w:p>
        </w:tc>
        <w:tc>
          <w:tcPr>
            <w:tcW w:w="0" w:type="auto"/>
            <w:gridSpan w:val="3"/>
            <w:shd w:val="clear" w:color="auto" w:fill="auto"/>
            <w:vAlign w:val="center"/>
          </w:tcPr>
          <w:p w14:paraId="2691A208" w14:textId="2647209F" w:rsidR="00A135F8" w:rsidRPr="00A135F8" w:rsidRDefault="00A135F8" w:rsidP="00F162B2">
            <w:pPr>
              <w:widowControl/>
              <w:jc w:val="center"/>
              <w:rPr>
                <w:rFonts w:ascii="Times New Roman" w:eastAsia="DengXian" w:hAnsi="Times New Roman" w:cs="Times New Roman"/>
                <w:b/>
                <w:color w:val="000000"/>
                <w:kern w:val="0"/>
                <w:sz w:val="20"/>
                <w:szCs w:val="20"/>
              </w:rPr>
            </w:pPr>
            <w:r w:rsidRPr="00A135F8">
              <w:rPr>
                <w:rFonts w:ascii="Times New Roman" w:eastAsia="DengXian" w:hAnsi="Times New Roman" w:cs="Times New Roman"/>
                <w:b/>
                <w:color w:val="000000"/>
                <w:kern w:val="0"/>
                <w:sz w:val="20"/>
                <w:szCs w:val="20"/>
              </w:rPr>
              <w:t>[</w:t>
            </w:r>
            <w:r w:rsidR="00F162B2">
              <w:rPr>
                <w:rFonts w:ascii="Times New Roman" w:eastAsia="DengXian" w:hAnsi="Times New Roman" w:cs="Times New Roman" w:hint="eastAsia"/>
                <w:b/>
                <w:color w:val="000000"/>
                <w:kern w:val="0"/>
                <w:sz w:val="20"/>
                <w:szCs w:val="20"/>
              </w:rPr>
              <w:t>Ericsson</w:t>
            </w:r>
            <w:r w:rsidRPr="00A135F8">
              <w:rPr>
                <w:rFonts w:ascii="Times New Roman" w:eastAsia="DengXian" w:hAnsi="Times New Roman" w:cs="Times New Roman"/>
                <w:b/>
                <w:color w:val="000000"/>
                <w:kern w:val="0"/>
                <w:sz w:val="20"/>
                <w:szCs w:val="20"/>
              </w:rPr>
              <w:t>]</w:t>
            </w:r>
          </w:p>
        </w:tc>
      </w:tr>
      <w:tr w:rsidR="00A135F8" w:rsidRPr="00A135F8" w14:paraId="40C612E4" w14:textId="77777777" w:rsidTr="00A135F8">
        <w:trPr>
          <w:trHeight w:val="278"/>
        </w:trPr>
        <w:tc>
          <w:tcPr>
            <w:tcW w:w="0" w:type="auto"/>
            <w:gridSpan w:val="3"/>
            <w:vMerge/>
          </w:tcPr>
          <w:p w14:paraId="2C43A9FF" w14:textId="5CC6CF18" w:rsidR="00A135F8" w:rsidRPr="00A135F8" w:rsidRDefault="00A135F8"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3ADD6824" w14:textId="77777777" w:rsidR="00A135F8" w:rsidRPr="00A135F8" w:rsidRDefault="00A135F8" w:rsidP="00807668">
            <w:pPr>
              <w:widowControl/>
              <w:jc w:val="center"/>
              <w:rPr>
                <w:rFonts w:ascii="Times New Roman" w:eastAsia="DengXian" w:hAnsi="Times New Roman" w:cs="Times New Roman"/>
                <w:b/>
                <w:color w:val="000000"/>
                <w:kern w:val="0"/>
                <w:sz w:val="20"/>
                <w:szCs w:val="20"/>
              </w:rPr>
            </w:pPr>
            <w:r w:rsidRPr="00A135F8">
              <w:rPr>
                <w:rFonts w:ascii="Times New Roman" w:eastAsia="DengXian" w:hAnsi="Times New Roman" w:cs="Times New Roman"/>
                <w:b/>
                <w:color w:val="000000"/>
                <w:kern w:val="0"/>
                <w:sz w:val="20"/>
                <w:szCs w:val="20"/>
              </w:rPr>
              <w:t>Low load</w:t>
            </w:r>
          </w:p>
        </w:tc>
        <w:tc>
          <w:tcPr>
            <w:tcW w:w="0" w:type="auto"/>
            <w:shd w:val="clear" w:color="auto" w:fill="auto"/>
            <w:vAlign w:val="center"/>
          </w:tcPr>
          <w:p w14:paraId="5AF0F203" w14:textId="77777777" w:rsidR="00A135F8" w:rsidRPr="00A135F8" w:rsidRDefault="00A135F8" w:rsidP="00807668">
            <w:pPr>
              <w:widowControl/>
              <w:jc w:val="center"/>
              <w:rPr>
                <w:rFonts w:ascii="Times New Roman" w:eastAsia="DengXian" w:hAnsi="Times New Roman" w:cs="Times New Roman"/>
                <w:b/>
                <w:color w:val="000000"/>
                <w:kern w:val="0"/>
                <w:sz w:val="20"/>
                <w:szCs w:val="20"/>
              </w:rPr>
            </w:pPr>
            <w:r w:rsidRPr="00A135F8">
              <w:rPr>
                <w:rFonts w:ascii="Times New Roman" w:eastAsia="DengXian" w:hAnsi="Times New Roman" w:cs="Times New Roman"/>
                <w:b/>
                <w:color w:val="000000"/>
                <w:kern w:val="0"/>
                <w:sz w:val="20"/>
                <w:szCs w:val="20"/>
              </w:rPr>
              <w:t>Medium load</w:t>
            </w:r>
          </w:p>
        </w:tc>
        <w:tc>
          <w:tcPr>
            <w:tcW w:w="0" w:type="auto"/>
            <w:shd w:val="clear" w:color="auto" w:fill="auto"/>
            <w:vAlign w:val="center"/>
          </w:tcPr>
          <w:p w14:paraId="68813B1F" w14:textId="77777777" w:rsidR="00A135F8" w:rsidRPr="00A135F8" w:rsidRDefault="00A135F8" w:rsidP="00807668">
            <w:pPr>
              <w:widowControl/>
              <w:jc w:val="center"/>
              <w:rPr>
                <w:rFonts w:ascii="Times New Roman" w:eastAsia="DengXian" w:hAnsi="Times New Roman" w:cs="Times New Roman"/>
                <w:b/>
                <w:color w:val="000000"/>
                <w:kern w:val="0"/>
                <w:sz w:val="20"/>
                <w:szCs w:val="20"/>
              </w:rPr>
            </w:pPr>
            <w:r w:rsidRPr="00A135F8">
              <w:rPr>
                <w:rFonts w:ascii="Times New Roman" w:eastAsia="DengXian" w:hAnsi="Times New Roman" w:cs="Times New Roman"/>
                <w:b/>
                <w:color w:val="000000"/>
                <w:kern w:val="0"/>
                <w:sz w:val="20"/>
                <w:szCs w:val="20"/>
              </w:rPr>
              <w:t>High load</w:t>
            </w:r>
          </w:p>
        </w:tc>
      </w:tr>
      <w:tr w:rsidR="00F968D8" w:rsidRPr="00A135F8" w14:paraId="4515A0AD" w14:textId="77777777" w:rsidTr="00A135F8">
        <w:trPr>
          <w:trHeight w:val="278"/>
        </w:trPr>
        <w:tc>
          <w:tcPr>
            <w:tcW w:w="0" w:type="auto"/>
            <w:vMerge w:val="restart"/>
            <w:vAlign w:val="center"/>
          </w:tcPr>
          <w:p w14:paraId="2CAB4E00" w14:textId="0346E7E1" w:rsidR="00F968D8" w:rsidRPr="00A135F8" w:rsidRDefault="00F968D8" w:rsidP="00F968D8">
            <w:pPr>
              <w:widowControl/>
              <w:jc w:val="center"/>
              <w:rPr>
                <w:rFonts w:ascii="Times New Roman" w:eastAsia="DengXian" w:hAnsi="Times New Roman" w:cs="Times New Roman"/>
                <w:b/>
                <w:bCs/>
                <w:kern w:val="0"/>
                <w:sz w:val="20"/>
                <w:szCs w:val="20"/>
              </w:rPr>
            </w:pPr>
            <w:r w:rsidRPr="00A135F8">
              <w:rPr>
                <w:rFonts w:ascii="Times New Roman" w:eastAsia="DengXian" w:hAnsi="Times New Roman" w:cs="Times New Roman"/>
                <w:b/>
                <w:bCs/>
                <w:kern w:val="0"/>
                <w:sz w:val="20"/>
                <w:szCs w:val="20"/>
              </w:rPr>
              <w:t>Baseline</w:t>
            </w:r>
          </w:p>
        </w:tc>
        <w:tc>
          <w:tcPr>
            <w:tcW w:w="0" w:type="auto"/>
            <w:vMerge w:val="restart"/>
            <w:shd w:val="clear" w:color="auto" w:fill="auto"/>
            <w:vAlign w:val="center"/>
          </w:tcPr>
          <w:p w14:paraId="31EDB66A" w14:textId="33498C05" w:rsidR="00F968D8" w:rsidRPr="00A135F8" w:rsidRDefault="00F968D8" w:rsidP="00F968D8">
            <w:pPr>
              <w:widowControl/>
              <w:jc w:val="center"/>
              <w:rPr>
                <w:rFonts w:ascii="Times New Roman" w:eastAsia="DengXian" w:hAnsi="Times New Roman" w:cs="Times New Roman"/>
                <w:b/>
                <w:bCs/>
                <w:kern w:val="0"/>
                <w:sz w:val="20"/>
                <w:szCs w:val="20"/>
              </w:rPr>
            </w:pPr>
            <w:r w:rsidRPr="00A135F8">
              <w:rPr>
                <w:rFonts w:ascii="Times New Roman" w:eastAsia="DengXian" w:hAnsi="Times New Roman" w:cs="Times New Roman" w:hint="eastAsia"/>
                <w:b/>
                <w:bCs/>
                <w:kern w:val="0"/>
                <w:sz w:val="20"/>
                <w:szCs w:val="20"/>
              </w:rPr>
              <w:t>DL RU</w:t>
            </w:r>
          </w:p>
        </w:tc>
        <w:tc>
          <w:tcPr>
            <w:tcW w:w="0" w:type="auto"/>
            <w:shd w:val="clear" w:color="auto" w:fill="auto"/>
            <w:vAlign w:val="center"/>
          </w:tcPr>
          <w:p w14:paraId="077BCD03" w14:textId="15A3459D" w:rsidR="00F968D8" w:rsidRPr="00A135F8" w:rsidRDefault="00F968D8" w:rsidP="00F968D8">
            <w:pPr>
              <w:widowControl/>
              <w:jc w:val="center"/>
              <w:rPr>
                <w:rFonts w:ascii="Times New Roman" w:eastAsia="DengXian" w:hAnsi="Times New Roman" w:cs="Times New Roman"/>
                <w:b/>
                <w:bCs/>
                <w:kern w:val="0"/>
                <w:sz w:val="20"/>
                <w:szCs w:val="20"/>
              </w:rPr>
            </w:pPr>
            <w:r w:rsidRPr="00A135F8">
              <w:rPr>
                <w:rFonts w:ascii="Times New Roman" w:eastAsia="DengXian" w:hAnsi="Times New Roman" w:cs="Times New Roman" w:hint="eastAsia"/>
                <w:b/>
                <w:bCs/>
                <w:kern w:val="0"/>
                <w:sz w:val="20"/>
                <w:szCs w:val="20"/>
              </w:rPr>
              <w:t>Type-1</w:t>
            </w:r>
          </w:p>
        </w:tc>
        <w:tc>
          <w:tcPr>
            <w:tcW w:w="0" w:type="auto"/>
            <w:shd w:val="clear" w:color="auto" w:fill="auto"/>
            <w:vAlign w:val="center"/>
          </w:tcPr>
          <w:p w14:paraId="3374B106" w14:textId="48119DF6" w:rsidR="00F968D8" w:rsidRPr="00F968D8" w:rsidRDefault="00F968D8" w:rsidP="00F968D8">
            <w:pPr>
              <w:jc w:val="center"/>
              <w:rPr>
                <w:rFonts w:ascii="Times New Roman" w:eastAsia="DengXian" w:hAnsi="Times New Roman" w:cs="Times New Roman"/>
                <w:color w:val="000000"/>
                <w:sz w:val="20"/>
                <w:szCs w:val="20"/>
              </w:rPr>
            </w:pPr>
            <w:r w:rsidRPr="00E32B81">
              <w:rPr>
                <w:rFonts w:ascii="Times New Roman" w:eastAsia="Times New Roman" w:hAnsi="Times New Roman" w:cs="Times New Roman"/>
                <w:sz w:val="20"/>
                <w:szCs w:val="20"/>
              </w:rPr>
              <w:t>5.49%</w:t>
            </w:r>
          </w:p>
        </w:tc>
        <w:tc>
          <w:tcPr>
            <w:tcW w:w="0" w:type="auto"/>
            <w:shd w:val="clear" w:color="auto" w:fill="auto"/>
            <w:vAlign w:val="center"/>
          </w:tcPr>
          <w:p w14:paraId="1EB81138" w14:textId="16BDE66C" w:rsidR="00F968D8" w:rsidRPr="00F968D8" w:rsidRDefault="00F968D8" w:rsidP="00F968D8">
            <w:pPr>
              <w:jc w:val="center"/>
              <w:rPr>
                <w:rFonts w:ascii="Times New Roman" w:eastAsia="DengXian" w:hAnsi="Times New Roman" w:cs="Times New Roman"/>
                <w:color w:val="000000"/>
                <w:sz w:val="20"/>
                <w:szCs w:val="20"/>
              </w:rPr>
            </w:pPr>
            <w:r w:rsidRPr="00E32B81">
              <w:rPr>
                <w:rFonts w:ascii="Times New Roman" w:eastAsia="Times New Roman" w:hAnsi="Times New Roman" w:cs="Times New Roman"/>
                <w:sz w:val="20"/>
                <w:szCs w:val="20"/>
              </w:rPr>
              <w:t>21.94%</w:t>
            </w:r>
          </w:p>
        </w:tc>
        <w:tc>
          <w:tcPr>
            <w:tcW w:w="0" w:type="auto"/>
            <w:shd w:val="clear" w:color="auto" w:fill="auto"/>
            <w:vAlign w:val="center"/>
          </w:tcPr>
          <w:p w14:paraId="16794340" w14:textId="6575EF29" w:rsidR="00F968D8" w:rsidRPr="00F968D8" w:rsidRDefault="00F968D8" w:rsidP="00F968D8">
            <w:pPr>
              <w:jc w:val="center"/>
              <w:rPr>
                <w:rFonts w:ascii="Times New Roman" w:eastAsia="DengXian" w:hAnsi="Times New Roman" w:cs="Times New Roman"/>
                <w:color w:val="000000"/>
                <w:sz w:val="20"/>
                <w:szCs w:val="20"/>
              </w:rPr>
            </w:pPr>
            <w:r w:rsidRPr="00E32B81">
              <w:rPr>
                <w:rFonts w:ascii="Times New Roman" w:eastAsia="Times New Roman" w:hAnsi="Times New Roman" w:cs="Times New Roman"/>
                <w:sz w:val="20"/>
                <w:szCs w:val="20"/>
              </w:rPr>
              <w:t>42.03%</w:t>
            </w:r>
          </w:p>
        </w:tc>
      </w:tr>
      <w:tr w:rsidR="00F968D8" w:rsidRPr="00A135F8" w14:paraId="7E323351" w14:textId="77777777" w:rsidTr="00A135F8">
        <w:trPr>
          <w:trHeight w:val="278"/>
        </w:trPr>
        <w:tc>
          <w:tcPr>
            <w:tcW w:w="0" w:type="auto"/>
            <w:vMerge/>
            <w:vAlign w:val="center"/>
          </w:tcPr>
          <w:p w14:paraId="1263B0F5" w14:textId="77777777" w:rsidR="00F968D8" w:rsidRPr="00A135F8" w:rsidRDefault="00F968D8" w:rsidP="00F968D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3020ECEB" w14:textId="42DC2426" w:rsidR="00F968D8" w:rsidRPr="00A135F8" w:rsidRDefault="00F968D8" w:rsidP="00F968D8">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7A2DBA06" w14:textId="33B25A46" w:rsidR="00F968D8" w:rsidRPr="00A135F8" w:rsidRDefault="00F968D8" w:rsidP="00F968D8">
            <w:pPr>
              <w:widowControl/>
              <w:jc w:val="center"/>
              <w:rPr>
                <w:rFonts w:ascii="Times New Roman" w:eastAsia="DengXian" w:hAnsi="Times New Roman" w:cs="Times New Roman"/>
                <w:b/>
                <w:bCs/>
                <w:kern w:val="0"/>
                <w:sz w:val="20"/>
                <w:szCs w:val="20"/>
              </w:rPr>
            </w:pPr>
            <w:r w:rsidRPr="00A135F8">
              <w:rPr>
                <w:rFonts w:ascii="Times New Roman" w:eastAsia="DengXian" w:hAnsi="Times New Roman" w:cs="Times New Roman" w:hint="eastAsia"/>
                <w:b/>
                <w:bCs/>
                <w:kern w:val="0"/>
                <w:sz w:val="20"/>
                <w:szCs w:val="20"/>
              </w:rPr>
              <w:t>Type-2</w:t>
            </w:r>
          </w:p>
        </w:tc>
        <w:tc>
          <w:tcPr>
            <w:tcW w:w="0" w:type="auto"/>
            <w:shd w:val="clear" w:color="auto" w:fill="auto"/>
            <w:vAlign w:val="center"/>
          </w:tcPr>
          <w:p w14:paraId="47468365" w14:textId="4F72C399" w:rsidR="00F968D8" w:rsidRPr="00F968D8" w:rsidRDefault="00F968D8" w:rsidP="00F968D8">
            <w:pPr>
              <w:jc w:val="center"/>
              <w:rPr>
                <w:rFonts w:ascii="Times New Roman" w:eastAsia="DengXian" w:hAnsi="Times New Roman" w:cs="Times New Roman"/>
                <w:color w:val="000000"/>
                <w:sz w:val="20"/>
                <w:szCs w:val="20"/>
              </w:rPr>
            </w:pPr>
            <w:r w:rsidRPr="00E32B81">
              <w:rPr>
                <w:rFonts w:ascii="Times New Roman" w:eastAsia="Times New Roman" w:hAnsi="Times New Roman" w:cs="Times New Roman"/>
                <w:sz w:val="20"/>
                <w:szCs w:val="20"/>
              </w:rPr>
              <w:t> </w:t>
            </w:r>
          </w:p>
        </w:tc>
        <w:tc>
          <w:tcPr>
            <w:tcW w:w="0" w:type="auto"/>
            <w:shd w:val="clear" w:color="auto" w:fill="auto"/>
            <w:vAlign w:val="center"/>
          </w:tcPr>
          <w:p w14:paraId="772BA642" w14:textId="5DF4EFB3" w:rsidR="00F968D8" w:rsidRPr="00F968D8" w:rsidRDefault="00F968D8" w:rsidP="00F968D8">
            <w:pPr>
              <w:jc w:val="center"/>
              <w:rPr>
                <w:rFonts w:ascii="Times New Roman" w:eastAsia="DengXian" w:hAnsi="Times New Roman" w:cs="Times New Roman"/>
                <w:color w:val="000000"/>
                <w:sz w:val="20"/>
                <w:szCs w:val="20"/>
              </w:rPr>
            </w:pPr>
            <w:r w:rsidRPr="00E32B81">
              <w:rPr>
                <w:rFonts w:ascii="Times New Roman" w:eastAsia="Times New Roman" w:hAnsi="Times New Roman" w:cs="Times New Roman"/>
                <w:sz w:val="20"/>
                <w:szCs w:val="20"/>
              </w:rPr>
              <w:t> </w:t>
            </w:r>
          </w:p>
        </w:tc>
        <w:tc>
          <w:tcPr>
            <w:tcW w:w="0" w:type="auto"/>
            <w:shd w:val="clear" w:color="auto" w:fill="auto"/>
            <w:vAlign w:val="center"/>
          </w:tcPr>
          <w:p w14:paraId="609639BF" w14:textId="48917163" w:rsidR="00F968D8" w:rsidRPr="00F968D8" w:rsidRDefault="00F968D8" w:rsidP="00F968D8">
            <w:pPr>
              <w:jc w:val="center"/>
              <w:rPr>
                <w:rFonts w:ascii="Times New Roman" w:eastAsia="DengXian" w:hAnsi="Times New Roman" w:cs="Times New Roman"/>
                <w:color w:val="000000"/>
                <w:sz w:val="20"/>
                <w:szCs w:val="20"/>
              </w:rPr>
            </w:pPr>
            <w:r w:rsidRPr="00E32B81">
              <w:rPr>
                <w:rFonts w:ascii="Times New Roman" w:eastAsia="Times New Roman" w:hAnsi="Times New Roman" w:cs="Times New Roman"/>
                <w:sz w:val="20"/>
                <w:szCs w:val="20"/>
              </w:rPr>
              <w:t> </w:t>
            </w:r>
          </w:p>
        </w:tc>
      </w:tr>
      <w:tr w:rsidR="00F968D8" w:rsidRPr="00A135F8" w14:paraId="621C4D70" w14:textId="77777777" w:rsidTr="00A135F8">
        <w:trPr>
          <w:trHeight w:val="278"/>
        </w:trPr>
        <w:tc>
          <w:tcPr>
            <w:tcW w:w="0" w:type="auto"/>
            <w:vMerge/>
            <w:vAlign w:val="center"/>
          </w:tcPr>
          <w:p w14:paraId="298E432B" w14:textId="77777777" w:rsidR="00F968D8" w:rsidRPr="00A135F8" w:rsidRDefault="00F968D8" w:rsidP="00F968D8">
            <w:pPr>
              <w:widowControl/>
              <w:jc w:val="center"/>
              <w:rPr>
                <w:rFonts w:ascii="Times New Roman" w:eastAsia="DengXian" w:hAnsi="Times New Roman" w:cs="Times New Roman"/>
                <w:b/>
                <w:bCs/>
                <w:kern w:val="0"/>
                <w:sz w:val="20"/>
                <w:szCs w:val="20"/>
              </w:rPr>
            </w:pPr>
          </w:p>
        </w:tc>
        <w:tc>
          <w:tcPr>
            <w:tcW w:w="0" w:type="auto"/>
            <w:vMerge w:val="restart"/>
            <w:shd w:val="clear" w:color="auto" w:fill="auto"/>
            <w:vAlign w:val="center"/>
          </w:tcPr>
          <w:p w14:paraId="7D2695A0" w14:textId="278D785B" w:rsidR="00F968D8" w:rsidRPr="00A135F8" w:rsidRDefault="00F968D8" w:rsidP="00F968D8">
            <w:pPr>
              <w:widowControl/>
              <w:jc w:val="center"/>
              <w:rPr>
                <w:rFonts w:ascii="Times New Roman" w:eastAsia="DengXian" w:hAnsi="Times New Roman" w:cs="Times New Roman"/>
                <w:b/>
                <w:bCs/>
                <w:kern w:val="0"/>
                <w:sz w:val="20"/>
                <w:szCs w:val="20"/>
              </w:rPr>
            </w:pPr>
            <w:r w:rsidRPr="00A135F8">
              <w:rPr>
                <w:rFonts w:ascii="Times New Roman" w:eastAsia="DengXian" w:hAnsi="Times New Roman" w:cs="Times New Roman" w:hint="eastAsia"/>
                <w:b/>
                <w:bCs/>
                <w:kern w:val="0"/>
                <w:sz w:val="20"/>
                <w:szCs w:val="20"/>
              </w:rPr>
              <w:t>UL RU</w:t>
            </w:r>
          </w:p>
        </w:tc>
        <w:tc>
          <w:tcPr>
            <w:tcW w:w="0" w:type="auto"/>
            <w:shd w:val="clear" w:color="auto" w:fill="auto"/>
            <w:vAlign w:val="center"/>
          </w:tcPr>
          <w:p w14:paraId="4C471269" w14:textId="36C2CEC4" w:rsidR="00F968D8" w:rsidRPr="00A135F8" w:rsidRDefault="00F968D8" w:rsidP="00F968D8">
            <w:pPr>
              <w:widowControl/>
              <w:jc w:val="center"/>
              <w:rPr>
                <w:rFonts w:ascii="Times New Roman" w:eastAsia="DengXian" w:hAnsi="Times New Roman" w:cs="Times New Roman"/>
                <w:b/>
                <w:bCs/>
                <w:kern w:val="0"/>
                <w:sz w:val="20"/>
                <w:szCs w:val="20"/>
              </w:rPr>
            </w:pPr>
            <w:r w:rsidRPr="00A135F8">
              <w:rPr>
                <w:rFonts w:ascii="Times New Roman" w:eastAsia="DengXian" w:hAnsi="Times New Roman" w:cs="Times New Roman" w:hint="eastAsia"/>
                <w:b/>
                <w:bCs/>
                <w:kern w:val="0"/>
                <w:sz w:val="20"/>
                <w:szCs w:val="20"/>
              </w:rPr>
              <w:t>Type-1</w:t>
            </w:r>
          </w:p>
        </w:tc>
        <w:tc>
          <w:tcPr>
            <w:tcW w:w="0" w:type="auto"/>
            <w:shd w:val="clear" w:color="auto" w:fill="auto"/>
            <w:vAlign w:val="center"/>
          </w:tcPr>
          <w:p w14:paraId="5D9A2693" w14:textId="37E772A0" w:rsidR="00F968D8" w:rsidRPr="00F968D8" w:rsidRDefault="00F968D8" w:rsidP="00F968D8">
            <w:pPr>
              <w:jc w:val="center"/>
              <w:rPr>
                <w:rFonts w:ascii="Times New Roman" w:eastAsia="DengXian" w:hAnsi="Times New Roman" w:cs="Times New Roman"/>
                <w:color w:val="000000"/>
                <w:sz w:val="20"/>
                <w:szCs w:val="20"/>
              </w:rPr>
            </w:pPr>
            <w:r w:rsidRPr="00E32B81">
              <w:rPr>
                <w:rFonts w:ascii="Times New Roman" w:eastAsia="Times New Roman" w:hAnsi="Times New Roman" w:cs="Times New Roman"/>
                <w:sz w:val="20"/>
                <w:szCs w:val="20"/>
              </w:rPr>
              <w:t>1.54%</w:t>
            </w:r>
          </w:p>
        </w:tc>
        <w:tc>
          <w:tcPr>
            <w:tcW w:w="0" w:type="auto"/>
            <w:shd w:val="clear" w:color="auto" w:fill="auto"/>
            <w:vAlign w:val="center"/>
          </w:tcPr>
          <w:p w14:paraId="7DC6CCD6" w14:textId="3D1548F3" w:rsidR="00F968D8" w:rsidRPr="00F968D8" w:rsidRDefault="00F968D8" w:rsidP="00F968D8">
            <w:pPr>
              <w:jc w:val="center"/>
              <w:rPr>
                <w:rFonts w:ascii="Times New Roman" w:eastAsia="DengXian" w:hAnsi="Times New Roman" w:cs="Times New Roman"/>
                <w:color w:val="000000"/>
                <w:sz w:val="20"/>
                <w:szCs w:val="20"/>
              </w:rPr>
            </w:pPr>
            <w:r w:rsidRPr="00E32B81">
              <w:rPr>
                <w:rFonts w:ascii="Times New Roman" w:eastAsia="Times New Roman" w:hAnsi="Times New Roman" w:cs="Times New Roman"/>
                <w:sz w:val="20"/>
                <w:szCs w:val="20"/>
              </w:rPr>
              <w:t>6.73%</w:t>
            </w:r>
          </w:p>
        </w:tc>
        <w:tc>
          <w:tcPr>
            <w:tcW w:w="0" w:type="auto"/>
            <w:shd w:val="clear" w:color="auto" w:fill="auto"/>
            <w:vAlign w:val="center"/>
          </w:tcPr>
          <w:p w14:paraId="4EAD1C1C" w14:textId="31D256B7" w:rsidR="00F968D8" w:rsidRPr="00F968D8" w:rsidRDefault="00F968D8" w:rsidP="00F968D8">
            <w:pPr>
              <w:jc w:val="center"/>
              <w:rPr>
                <w:rFonts w:ascii="Times New Roman" w:eastAsia="DengXian" w:hAnsi="Times New Roman" w:cs="Times New Roman"/>
                <w:color w:val="000000"/>
                <w:sz w:val="20"/>
                <w:szCs w:val="20"/>
              </w:rPr>
            </w:pPr>
            <w:r w:rsidRPr="00E32B81">
              <w:rPr>
                <w:rFonts w:ascii="Times New Roman" w:eastAsia="Times New Roman" w:hAnsi="Times New Roman" w:cs="Times New Roman"/>
                <w:sz w:val="20"/>
                <w:szCs w:val="20"/>
              </w:rPr>
              <w:t>12.91%</w:t>
            </w:r>
          </w:p>
        </w:tc>
      </w:tr>
      <w:tr w:rsidR="00F968D8" w:rsidRPr="00A135F8" w14:paraId="5A7FA50D" w14:textId="77777777" w:rsidTr="00A135F8">
        <w:trPr>
          <w:trHeight w:val="278"/>
        </w:trPr>
        <w:tc>
          <w:tcPr>
            <w:tcW w:w="0" w:type="auto"/>
            <w:vMerge/>
            <w:vAlign w:val="center"/>
          </w:tcPr>
          <w:p w14:paraId="73275DA4" w14:textId="77777777" w:rsidR="00F968D8" w:rsidRPr="00A135F8" w:rsidRDefault="00F968D8" w:rsidP="00F968D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2B430B04" w14:textId="51B3A0A9" w:rsidR="00F968D8" w:rsidRPr="00A135F8" w:rsidRDefault="00F968D8" w:rsidP="00F968D8">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460A5957" w14:textId="6A82FEB5" w:rsidR="00F968D8" w:rsidRPr="00A135F8" w:rsidRDefault="00F968D8" w:rsidP="00F968D8">
            <w:pPr>
              <w:widowControl/>
              <w:jc w:val="center"/>
              <w:rPr>
                <w:rFonts w:ascii="Times New Roman" w:eastAsia="DengXian" w:hAnsi="Times New Roman" w:cs="Times New Roman"/>
                <w:b/>
                <w:bCs/>
                <w:kern w:val="0"/>
                <w:sz w:val="20"/>
                <w:szCs w:val="20"/>
              </w:rPr>
            </w:pPr>
            <w:r w:rsidRPr="00A135F8">
              <w:rPr>
                <w:rFonts w:ascii="Times New Roman" w:eastAsia="DengXian" w:hAnsi="Times New Roman" w:cs="Times New Roman" w:hint="eastAsia"/>
                <w:b/>
                <w:bCs/>
                <w:kern w:val="0"/>
                <w:sz w:val="20"/>
                <w:szCs w:val="20"/>
              </w:rPr>
              <w:t>Type-2</w:t>
            </w:r>
          </w:p>
        </w:tc>
        <w:tc>
          <w:tcPr>
            <w:tcW w:w="0" w:type="auto"/>
            <w:shd w:val="clear" w:color="auto" w:fill="auto"/>
            <w:vAlign w:val="center"/>
          </w:tcPr>
          <w:p w14:paraId="161243FD" w14:textId="03D09A54" w:rsidR="00F968D8" w:rsidRPr="00F968D8" w:rsidRDefault="00F968D8" w:rsidP="00F968D8">
            <w:pPr>
              <w:jc w:val="center"/>
              <w:rPr>
                <w:rFonts w:ascii="Times New Roman" w:eastAsia="DengXian" w:hAnsi="Times New Roman" w:cs="Times New Roman"/>
                <w:color w:val="000000"/>
                <w:sz w:val="20"/>
                <w:szCs w:val="20"/>
              </w:rPr>
            </w:pPr>
            <w:r w:rsidRPr="00E32B81">
              <w:rPr>
                <w:rFonts w:ascii="Times New Roman" w:eastAsia="Times New Roman" w:hAnsi="Times New Roman" w:cs="Times New Roman"/>
                <w:sz w:val="20"/>
                <w:szCs w:val="20"/>
              </w:rPr>
              <w:t> </w:t>
            </w:r>
          </w:p>
        </w:tc>
        <w:tc>
          <w:tcPr>
            <w:tcW w:w="0" w:type="auto"/>
            <w:shd w:val="clear" w:color="auto" w:fill="auto"/>
            <w:vAlign w:val="center"/>
          </w:tcPr>
          <w:p w14:paraId="55C6EB2B" w14:textId="1ACA4FEA" w:rsidR="00F968D8" w:rsidRPr="00F968D8" w:rsidRDefault="00F968D8" w:rsidP="00F968D8">
            <w:pPr>
              <w:jc w:val="center"/>
              <w:rPr>
                <w:rFonts w:ascii="Times New Roman" w:eastAsia="DengXian" w:hAnsi="Times New Roman" w:cs="Times New Roman"/>
                <w:color w:val="000000"/>
                <w:sz w:val="20"/>
                <w:szCs w:val="20"/>
              </w:rPr>
            </w:pPr>
            <w:r w:rsidRPr="00E32B81">
              <w:rPr>
                <w:rFonts w:ascii="Times New Roman" w:eastAsia="Times New Roman" w:hAnsi="Times New Roman" w:cs="Times New Roman"/>
                <w:sz w:val="20"/>
                <w:szCs w:val="20"/>
              </w:rPr>
              <w:t> </w:t>
            </w:r>
          </w:p>
        </w:tc>
        <w:tc>
          <w:tcPr>
            <w:tcW w:w="0" w:type="auto"/>
            <w:shd w:val="clear" w:color="auto" w:fill="auto"/>
            <w:vAlign w:val="center"/>
          </w:tcPr>
          <w:p w14:paraId="4B38BB8B" w14:textId="698018EC" w:rsidR="00F968D8" w:rsidRPr="00F968D8" w:rsidRDefault="00F968D8" w:rsidP="00F968D8">
            <w:pPr>
              <w:jc w:val="center"/>
              <w:rPr>
                <w:rFonts w:ascii="Times New Roman" w:eastAsia="DengXian" w:hAnsi="Times New Roman" w:cs="Times New Roman"/>
                <w:color w:val="000000"/>
                <w:sz w:val="20"/>
                <w:szCs w:val="20"/>
              </w:rPr>
            </w:pPr>
            <w:r w:rsidRPr="00E32B81">
              <w:rPr>
                <w:rFonts w:ascii="Times New Roman" w:eastAsia="Times New Roman" w:hAnsi="Times New Roman" w:cs="Times New Roman"/>
                <w:sz w:val="20"/>
                <w:szCs w:val="20"/>
              </w:rPr>
              <w:t> </w:t>
            </w:r>
          </w:p>
        </w:tc>
      </w:tr>
      <w:tr w:rsidR="00F968D8" w:rsidRPr="00A135F8" w14:paraId="6E08B02E" w14:textId="77777777" w:rsidTr="00A135F8">
        <w:trPr>
          <w:trHeight w:val="278"/>
        </w:trPr>
        <w:tc>
          <w:tcPr>
            <w:tcW w:w="0" w:type="auto"/>
            <w:vMerge w:val="restart"/>
            <w:vAlign w:val="center"/>
          </w:tcPr>
          <w:p w14:paraId="65B6131D" w14:textId="523A55C3" w:rsidR="00F968D8" w:rsidRPr="00A135F8" w:rsidRDefault="00F968D8" w:rsidP="00F968D8">
            <w:pPr>
              <w:widowControl/>
              <w:jc w:val="center"/>
              <w:rPr>
                <w:rFonts w:ascii="Times New Roman" w:eastAsia="DengXian" w:hAnsi="Times New Roman" w:cs="Times New Roman"/>
                <w:b/>
                <w:bCs/>
                <w:kern w:val="0"/>
                <w:sz w:val="20"/>
                <w:szCs w:val="20"/>
              </w:rPr>
            </w:pPr>
            <w:r w:rsidRPr="00A135F8">
              <w:rPr>
                <w:rFonts w:ascii="Times New Roman" w:eastAsia="DengXian" w:hAnsi="Times New Roman" w:cs="Times New Roman"/>
                <w:b/>
                <w:bCs/>
                <w:kern w:val="0"/>
                <w:sz w:val="20"/>
                <w:szCs w:val="20"/>
              </w:rPr>
              <w:t>Dynamic SBFD</w:t>
            </w:r>
          </w:p>
        </w:tc>
        <w:tc>
          <w:tcPr>
            <w:tcW w:w="0" w:type="auto"/>
            <w:vMerge w:val="restart"/>
            <w:shd w:val="clear" w:color="auto" w:fill="auto"/>
            <w:vAlign w:val="center"/>
          </w:tcPr>
          <w:p w14:paraId="4B99DBF5" w14:textId="5E35D9EC" w:rsidR="00F968D8" w:rsidRPr="00A135F8" w:rsidRDefault="00F968D8" w:rsidP="00F968D8">
            <w:pPr>
              <w:widowControl/>
              <w:jc w:val="center"/>
              <w:rPr>
                <w:rFonts w:ascii="Times New Roman" w:eastAsia="DengXian" w:hAnsi="Times New Roman" w:cs="Times New Roman"/>
                <w:b/>
                <w:bCs/>
                <w:kern w:val="0"/>
                <w:sz w:val="20"/>
                <w:szCs w:val="20"/>
              </w:rPr>
            </w:pPr>
            <w:r w:rsidRPr="00A135F8">
              <w:rPr>
                <w:rFonts w:ascii="Times New Roman" w:eastAsia="DengXian" w:hAnsi="Times New Roman" w:cs="Times New Roman" w:hint="eastAsia"/>
                <w:b/>
                <w:bCs/>
                <w:kern w:val="0"/>
                <w:sz w:val="20"/>
                <w:szCs w:val="20"/>
              </w:rPr>
              <w:t>DL RU</w:t>
            </w:r>
          </w:p>
        </w:tc>
        <w:tc>
          <w:tcPr>
            <w:tcW w:w="0" w:type="auto"/>
            <w:shd w:val="clear" w:color="auto" w:fill="auto"/>
            <w:vAlign w:val="center"/>
          </w:tcPr>
          <w:p w14:paraId="68982456" w14:textId="3E7246DD" w:rsidR="00F968D8" w:rsidRPr="00A135F8" w:rsidRDefault="00F968D8" w:rsidP="00F968D8">
            <w:pPr>
              <w:widowControl/>
              <w:jc w:val="center"/>
              <w:rPr>
                <w:rFonts w:ascii="Times New Roman" w:eastAsia="DengXian" w:hAnsi="Times New Roman" w:cs="Times New Roman"/>
                <w:b/>
                <w:bCs/>
                <w:kern w:val="0"/>
                <w:sz w:val="20"/>
                <w:szCs w:val="20"/>
              </w:rPr>
            </w:pPr>
            <w:r w:rsidRPr="00A135F8">
              <w:rPr>
                <w:rFonts w:ascii="Times New Roman" w:eastAsia="DengXian" w:hAnsi="Times New Roman" w:cs="Times New Roman" w:hint="eastAsia"/>
                <w:b/>
                <w:bCs/>
                <w:kern w:val="0"/>
                <w:sz w:val="20"/>
                <w:szCs w:val="20"/>
              </w:rPr>
              <w:t>Type-1</w:t>
            </w:r>
          </w:p>
        </w:tc>
        <w:tc>
          <w:tcPr>
            <w:tcW w:w="0" w:type="auto"/>
            <w:shd w:val="clear" w:color="auto" w:fill="auto"/>
            <w:vAlign w:val="center"/>
          </w:tcPr>
          <w:p w14:paraId="2FB6EB62" w14:textId="7709BECF" w:rsidR="00F968D8" w:rsidRPr="00F968D8" w:rsidRDefault="00F968D8" w:rsidP="00F968D8">
            <w:pPr>
              <w:jc w:val="center"/>
              <w:rPr>
                <w:rFonts w:ascii="Times New Roman" w:eastAsia="DengXian" w:hAnsi="Times New Roman" w:cs="Times New Roman"/>
                <w:color w:val="000000"/>
                <w:sz w:val="20"/>
                <w:szCs w:val="20"/>
              </w:rPr>
            </w:pPr>
            <w:r w:rsidRPr="00E32B81">
              <w:rPr>
                <w:rFonts w:ascii="Times New Roman" w:eastAsia="Times New Roman" w:hAnsi="Times New Roman" w:cs="Times New Roman"/>
                <w:sz w:val="20"/>
                <w:szCs w:val="20"/>
              </w:rPr>
              <w:t>3.01%</w:t>
            </w:r>
          </w:p>
        </w:tc>
        <w:tc>
          <w:tcPr>
            <w:tcW w:w="0" w:type="auto"/>
            <w:shd w:val="clear" w:color="auto" w:fill="auto"/>
            <w:vAlign w:val="center"/>
          </w:tcPr>
          <w:p w14:paraId="1770D6E9" w14:textId="69436883" w:rsidR="00F968D8" w:rsidRPr="00F968D8" w:rsidRDefault="00F968D8" w:rsidP="00F968D8">
            <w:pPr>
              <w:jc w:val="center"/>
              <w:rPr>
                <w:rFonts w:ascii="Times New Roman" w:eastAsia="DengXian" w:hAnsi="Times New Roman" w:cs="Times New Roman"/>
                <w:color w:val="000000"/>
                <w:sz w:val="20"/>
                <w:szCs w:val="20"/>
              </w:rPr>
            </w:pPr>
            <w:r w:rsidRPr="00E32B81">
              <w:rPr>
                <w:rFonts w:ascii="Times New Roman" w:eastAsia="Times New Roman" w:hAnsi="Times New Roman" w:cs="Times New Roman"/>
                <w:sz w:val="20"/>
                <w:szCs w:val="20"/>
              </w:rPr>
              <w:t>14.79%</w:t>
            </w:r>
          </w:p>
        </w:tc>
        <w:tc>
          <w:tcPr>
            <w:tcW w:w="0" w:type="auto"/>
            <w:shd w:val="clear" w:color="auto" w:fill="auto"/>
            <w:vAlign w:val="center"/>
          </w:tcPr>
          <w:p w14:paraId="5EF166FC" w14:textId="4DD1973D" w:rsidR="00F968D8" w:rsidRPr="00F968D8" w:rsidRDefault="00F968D8" w:rsidP="00F968D8">
            <w:pPr>
              <w:jc w:val="center"/>
              <w:rPr>
                <w:rFonts w:ascii="Times New Roman" w:eastAsia="DengXian" w:hAnsi="Times New Roman" w:cs="Times New Roman"/>
                <w:color w:val="000000"/>
                <w:sz w:val="20"/>
                <w:szCs w:val="20"/>
              </w:rPr>
            </w:pPr>
            <w:r w:rsidRPr="00E32B81">
              <w:rPr>
                <w:rFonts w:ascii="Times New Roman" w:eastAsia="Times New Roman" w:hAnsi="Times New Roman" w:cs="Times New Roman"/>
                <w:sz w:val="20"/>
                <w:szCs w:val="20"/>
              </w:rPr>
              <w:t>28.46%</w:t>
            </w:r>
          </w:p>
        </w:tc>
      </w:tr>
      <w:tr w:rsidR="00F968D8" w:rsidRPr="00A135F8" w14:paraId="24FC1C8D" w14:textId="77777777" w:rsidTr="00A135F8">
        <w:trPr>
          <w:trHeight w:val="278"/>
        </w:trPr>
        <w:tc>
          <w:tcPr>
            <w:tcW w:w="0" w:type="auto"/>
            <w:vMerge/>
          </w:tcPr>
          <w:p w14:paraId="72DC2861" w14:textId="77777777" w:rsidR="00F968D8" w:rsidRPr="00A135F8" w:rsidRDefault="00F968D8" w:rsidP="00F968D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77A0B33F" w14:textId="15081A0D" w:rsidR="00F968D8" w:rsidRPr="00A135F8" w:rsidRDefault="00F968D8" w:rsidP="00F968D8">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6B097444" w14:textId="41154F59" w:rsidR="00F968D8" w:rsidRPr="00A135F8" w:rsidRDefault="00F968D8" w:rsidP="00F968D8">
            <w:pPr>
              <w:widowControl/>
              <w:jc w:val="center"/>
              <w:rPr>
                <w:rFonts w:ascii="Times New Roman" w:eastAsia="DengXian" w:hAnsi="Times New Roman" w:cs="Times New Roman"/>
                <w:b/>
                <w:bCs/>
                <w:kern w:val="0"/>
                <w:sz w:val="20"/>
                <w:szCs w:val="20"/>
              </w:rPr>
            </w:pPr>
            <w:r w:rsidRPr="00A135F8">
              <w:rPr>
                <w:rFonts w:ascii="Times New Roman" w:eastAsia="DengXian" w:hAnsi="Times New Roman" w:cs="Times New Roman" w:hint="eastAsia"/>
                <w:b/>
                <w:bCs/>
                <w:kern w:val="0"/>
                <w:sz w:val="20"/>
                <w:szCs w:val="20"/>
              </w:rPr>
              <w:t>Type-2</w:t>
            </w:r>
          </w:p>
        </w:tc>
        <w:tc>
          <w:tcPr>
            <w:tcW w:w="0" w:type="auto"/>
            <w:shd w:val="clear" w:color="auto" w:fill="auto"/>
            <w:vAlign w:val="center"/>
          </w:tcPr>
          <w:p w14:paraId="64BE429F" w14:textId="366973EC" w:rsidR="00F968D8" w:rsidRPr="00F968D8" w:rsidRDefault="00F968D8" w:rsidP="00F968D8">
            <w:pPr>
              <w:jc w:val="center"/>
              <w:rPr>
                <w:rFonts w:ascii="Times New Roman" w:eastAsia="DengXian" w:hAnsi="Times New Roman" w:cs="Times New Roman"/>
                <w:color w:val="000000"/>
                <w:sz w:val="20"/>
                <w:szCs w:val="20"/>
              </w:rPr>
            </w:pPr>
            <w:r w:rsidRPr="00E32B81">
              <w:rPr>
                <w:rFonts w:ascii="Times New Roman" w:eastAsia="Times New Roman" w:hAnsi="Times New Roman" w:cs="Times New Roman"/>
                <w:sz w:val="20"/>
                <w:szCs w:val="20"/>
              </w:rPr>
              <w:t> </w:t>
            </w:r>
          </w:p>
        </w:tc>
        <w:tc>
          <w:tcPr>
            <w:tcW w:w="0" w:type="auto"/>
            <w:shd w:val="clear" w:color="auto" w:fill="auto"/>
            <w:vAlign w:val="center"/>
          </w:tcPr>
          <w:p w14:paraId="720EB995" w14:textId="0024C5E0" w:rsidR="00F968D8" w:rsidRPr="00F968D8" w:rsidRDefault="00F968D8" w:rsidP="00F968D8">
            <w:pPr>
              <w:jc w:val="center"/>
              <w:rPr>
                <w:rFonts w:ascii="Times New Roman" w:eastAsia="DengXian" w:hAnsi="Times New Roman" w:cs="Times New Roman"/>
                <w:color w:val="000000"/>
                <w:sz w:val="20"/>
                <w:szCs w:val="20"/>
              </w:rPr>
            </w:pPr>
            <w:r w:rsidRPr="00E32B81">
              <w:rPr>
                <w:rFonts w:ascii="Times New Roman" w:eastAsia="Times New Roman" w:hAnsi="Times New Roman" w:cs="Times New Roman"/>
                <w:sz w:val="20"/>
                <w:szCs w:val="20"/>
              </w:rPr>
              <w:t> </w:t>
            </w:r>
          </w:p>
        </w:tc>
        <w:tc>
          <w:tcPr>
            <w:tcW w:w="0" w:type="auto"/>
            <w:shd w:val="clear" w:color="auto" w:fill="auto"/>
            <w:vAlign w:val="center"/>
          </w:tcPr>
          <w:p w14:paraId="39F27194" w14:textId="17A00FA5" w:rsidR="00F968D8" w:rsidRPr="00F968D8" w:rsidRDefault="00F968D8" w:rsidP="00F968D8">
            <w:pPr>
              <w:jc w:val="center"/>
              <w:rPr>
                <w:rFonts w:ascii="Times New Roman" w:eastAsia="DengXian" w:hAnsi="Times New Roman" w:cs="Times New Roman"/>
                <w:color w:val="000000"/>
                <w:sz w:val="20"/>
                <w:szCs w:val="20"/>
              </w:rPr>
            </w:pPr>
            <w:r w:rsidRPr="00E32B81">
              <w:rPr>
                <w:rFonts w:ascii="Times New Roman" w:eastAsia="Times New Roman" w:hAnsi="Times New Roman" w:cs="Times New Roman"/>
                <w:sz w:val="20"/>
                <w:szCs w:val="20"/>
              </w:rPr>
              <w:t> </w:t>
            </w:r>
          </w:p>
        </w:tc>
      </w:tr>
      <w:tr w:rsidR="00F968D8" w:rsidRPr="00A135F8" w14:paraId="2F92DCA3" w14:textId="77777777" w:rsidTr="00A135F8">
        <w:trPr>
          <w:trHeight w:val="278"/>
        </w:trPr>
        <w:tc>
          <w:tcPr>
            <w:tcW w:w="0" w:type="auto"/>
            <w:vMerge/>
          </w:tcPr>
          <w:p w14:paraId="1AF78C4D" w14:textId="77777777" w:rsidR="00F968D8" w:rsidRPr="00A135F8" w:rsidRDefault="00F968D8" w:rsidP="00F968D8">
            <w:pPr>
              <w:widowControl/>
              <w:jc w:val="center"/>
              <w:rPr>
                <w:rFonts w:ascii="Times New Roman" w:eastAsia="DengXian" w:hAnsi="Times New Roman" w:cs="Times New Roman"/>
                <w:b/>
                <w:bCs/>
                <w:kern w:val="0"/>
                <w:sz w:val="20"/>
                <w:szCs w:val="20"/>
              </w:rPr>
            </w:pPr>
          </w:p>
        </w:tc>
        <w:tc>
          <w:tcPr>
            <w:tcW w:w="0" w:type="auto"/>
            <w:vMerge w:val="restart"/>
            <w:shd w:val="clear" w:color="auto" w:fill="auto"/>
            <w:vAlign w:val="center"/>
          </w:tcPr>
          <w:p w14:paraId="183DA1B4" w14:textId="52F61B09" w:rsidR="00F968D8" w:rsidRPr="00A135F8" w:rsidRDefault="00F968D8" w:rsidP="00F968D8">
            <w:pPr>
              <w:widowControl/>
              <w:jc w:val="center"/>
              <w:rPr>
                <w:rFonts w:ascii="Times New Roman" w:eastAsia="DengXian" w:hAnsi="Times New Roman" w:cs="Times New Roman"/>
                <w:b/>
                <w:bCs/>
                <w:kern w:val="0"/>
                <w:sz w:val="20"/>
                <w:szCs w:val="20"/>
              </w:rPr>
            </w:pPr>
            <w:r w:rsidRPr="00A135F8">
              <w:rPr>
                <w:rFonts w:ascii="Times New Roman" w:eastAsia="DengXian" w:hAnsi="Times New Roman" w:cs="Times New Roman" w:hint="eastAsia"/>
                <w:b/>
                <w:bCs/>
                <w:kern w:val="0"/>
                <w:sz w:val="20"/>
                <w:szCs w:val="20"/>
              </w:rPr>
              <w:t>UL RU</w:t>
            </w:r>
          </w:p>
        </w:tc>
        <w:tc>
          <w:tcPr>
            <w:tcW w:w="0" w:type="auto"/>
            <w:shd w:val="clear" w:color="auto" w:fill="auto"/>
            <w:vAlign w:val="center"/>
          </w:tcPr>
          <w:p w14:paraId="0F7146A4" w14:textId="6991D29C" w:rsidR="00F968D8" w:rsidRPr="00A135F8" w:rsidRDefault="00F968D8" w:rsidP="00F968D8">
            <w:pPr>
              <w:widowControl/>
              <w:jc w:val="center"/>
              <w:rPr>
                <w:rFonts w:ascii="Times New Roman" w:eastAsia="DengXian" w:hAnsi="Times New Roman" w:cs="Times New Roman"/>
                <w:b/>
                <w:bCs/>
                <w:kern w:val="0"/>
                <w:sz w:val="20"/>
                <w:szCs w:val="20"/>
              </w:rPr>
            </w:pPr>
            <w:r w:rsidRPr="00A135F8">
              <w:rPr>
                <w:rFonts w:ascii="Times New Roman" w:eastAsia="DengXian" w:hAnsi="Times New Roman" w:cs="Times New Roman" w:hint="eastAsia"/>
                <w:b/>
                <w:bCs/>
                <w:kern w:val="0"/>
                <w:sz w:val="20"/>
                <w:szCs w:val="20"/>
              </w:rPr>
              <w:t>Type-1</w:t>
            </w:r>
          </w:p>
        </w:tc>
        <w:tc>
          <w:tcPr>
            <w:tcW w:w="0" w:type="auto"/>
            <w:shd w:val="clear" w:color="auto" w:fill="auto"/>
            <w:vAlign w:val="center"/>
          </w:tcPr>
          <w:p w14:paraId="07AFC9AA" w14:textId="71C71654" w:rsidR="00F968D8" w:rsidRPr="00F968D8" w:rsidRDefault="00F968D8" w:rsidP="00F968D8">
            <w:pPr>
              <w:jc w:val="center"/>
              <w:rPr>
                <w:rFonts w:ascii="Times New Roman" w:eastAsia="DengXian" w:hAnsi="Times New Roman" w:cs="Times New Roman"/>
                <w:color w:val="000000"/>
                <w:sz w:val="20"/>
                <w:szCs w:val="20"/>
              </w:rPr>
            </w:pPr>
            <w:r w:rsidRPr="00E32B81">
              <w:rPr>
                <w:rFonts w:ascii="Times New Roman" w:eastAsia="Times New Roman" w:hAnsi="Times New Roman" w:cs="Times New Roman"/>
                <w:sz w:val="20"/>
                <w:szCs w:val="20"/>
              </w:rPr>
              <w:t>1.19%</w:t>
            </w:r>
          </w:p>
        </w:tc>
        <w:tc>
          <w:tcPr>
            <w:tcW w:w="0" w:type="auto"/>
            <w:shd w:val="clear" w:color="auto" w:fill="auto"/>
            <w:vAlign w:val="center"/>
          </w:tcPr>
          <w:p w14:paraId="7DD82831" w14:textId="79C7AE47" w:rsidR="00F968D8" w:rsidRPr="00F968D8" w:rsidRDefault="00F968D8" w:rsidP="00F968D8">
            <w:pPr>
              <w:jc w:val="center"/>
              <w:rPr>
                <w:rFonts w:ascii="Times New Roman" w:eastAsia="DengXian" w:hAnsi="Times New Roman" w:cs="Times New Roman"/>
                <w:color w:val="000000"/>
                <w:sz w:val="20"/>
                <w:szCs w:val="20"/>
              </w:rPr>
            </w:pPr>
            <w:r w:rsidRPr="00E32B81">
              <w:rPr>
                <w:rFonts w:ascii="Times New Roman" w:eastAsia="Times New Roman" w:hAnsi="Times New Roman" w:cs="Times New Roman"/>
                <w:sz w:val="20"/>
                <w:szCs w:val="20"/>
              </w:rPr>
              <w:t>5.37%</w:t>
            </w:r>
          </w:p>
        </w:tc>
        <w:tc>
          <w:tcPr>
            <w:tcW w:w="0" w:type="auto"/>
            <w:shd w:val="clear" w:color="auto" w:fill="auto"/>
            <w:vAlign w:val="center"/>
          </w:tcPr>
          <w:p w14:paraId="688ACACC" w14:textId="4FA3641C" w:rsidR="00F968D8" w:rsidRPr="00F968D8" w:rsidRDefault="00F968D8" w:rsidP="00F968D8">
            <w:pPr>
              <w:jc w:val="center"/>
              <w:rPr>
                <w:rFonts w:ascii="Times New Roman" w:eastAsia="DengXian" w:hAnsi="Times New Roman" w:cs="Times New Roman"/>
                <w:color w:val="000000"/>
                <w:sz w:val="20"/>
                <w:szCs w:val="20"/>
              </w:rPr>
            </w:pPr>
            <w:r w:rsidRPr="00E32B81">
              <w:rPr>
                <w:rFonts w:ascii="Times New Roman" w:eastAsia="Times New Roman" w:hAnsi="Times New Roman" w:cs="Times New Roman"/>
                <w:sz w:val="20"/>
                <w:szCs w:val="20"/>
              </w:rPr>
              <w:t>11.35%</w:t>
            </w:r>
          </w:p>
        </w:tc>
      </w:tr>
      <w:tr w:rsidR="00F968D8" w:rsidRPr="00A135F8" w14:paraId="75642BDB" w14:textId="77777777" w:rsidTr="00A135F8">
        <w:trPr>
          <w:trHeight w:val="278"/>
        </w:trPr>
        <w:tc>
          <w:tcPr>
            <w:tcW w:w="0" w:type="auto"/>
            <w:vMerge/>
          </w:tcPr>
          <w:p w14:paraId="7356640A" w14:textId="77777777" w:rsidR="00F968D8" w:rsidRPr="00A135F8" w:rsidRDefault="00F968D8" w:rsidP="00F968D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4EBA955D" w14:textId="25CE3866" w:rsidR="00F968D8" w:rsidRPr="00A135F8" w:rsidRDefault="00F968D8" w:rsidP="00F968D8">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6700F9C2" w14:textId="1A499D3D" w:rsidR="00F968D8" w:rsidRPr="00A135F8" w:rsidRDefault="00F968D8" w:rsidP="00F968D8">
            <w:pPr>
              <w:widowControl/>
              <w:jc w:val="center"/>
              <w:rPr>
                <w:rFonts w:ascii="Times New Roman" w:eastAsia="DengXian" w:hAnsi="Times New Roman" w:cs="Times New Roman"/>
                <w:b/>
                <w:bCs/>
                <w:kern w:val="0"/>
                <w:sz w:val="20"/>
                <w:szCs w:val="20"/>
              </w:rPr>
            </w:pPr>
            <w:r w:rsidRPr="00A135F8">
              <w:rPr>
                <w:rFonts w:ascii="Times New Roman" w:eastAsia="DengXian" w:hAnsi="Times New Roman" w:cs="Times New Roman" w:hint="eastAsia"/>
                <w:b/>
                <w:bCs/>
                <w:kern w:val="0"/>
                <w:sz w:val="20"/>
                <w:szCs w:val="20"/>
              </w:rPr>
              <w:t>Type-2</w:t>
            </w:r>
          </w:p>
        </w:tc>
        <w:tc>
          <w:tcPr>
            <w:tcW w:w="0" w:type="auto"/>
            <w:shd w:val="clear" w:color="auto" w:fill="auto"/>
            <w:vAlign w:val="center"/>
          </w:tcPr>
          <w:p w14:paraId="2B7A73AD" w14:textId="3ABFB4CC" w:rsidR="00F968D8" w:rsidRPr="00F968D8" w:rsidRDefault="00F968D8" w:rsidP="00F968D8">
            <w:pPr>
              <w:jc w:val="center"/>
              <w:rPr>
                <w:rFonts w:ascii="Times New Roman" w:eastAsia="DengXian" w:hAnsi="Times New Roman" w:cs="Times New Roman"/>
                <w:color w:val="000000"/>
                <w:sz w:val="20"/>
                <w:szCs w:val="20"/>
              </w:rPr>
            </w:pPr>
            <w:r w:rsidRPr="00E32B81">
              <w:rPr>
                <w:rFonts w:ascii="Times New Roman" w:eastAsia="Times New Roman" w:hAnsi="Times New Roman" w:cs="Times New Roman"/>
                <w:sz w:val="20"/>
                <w:szCs w:val="20"/>
              </w:rPr>
              <w:t> </w:t>
            </w:r>
          </w:p>
        </w:tc>
        <w:tc>
          <w:tcPr>
            <w:tcW w:w="0" w:type="auto"/>
            <w:shd w:val="clear" w:color="auto" w:fill="auto"/>
            <w:vAlign w:val="center"/>
          </w:tcPr>
          <w:p w14:paraId="13B4726A" w14:textId="62079A84" w:rsidR="00F968D8" w:rsidRPr="00F968D8" w:rsidRDefault="00F968D8" w:rsidP="00F968D8">
            <w:pPr>
              <w:jc w:val="center"/>
              <w:rPr>
                <w:rFonts w:ascii="Times New Roman" w:eastAsia="DengXian" w:hAnsi="Times New Roman" w:cs="Times New Roman"/>
                <w:color w:val="000000"/>
                <w:sz w:val="20"/>
                <w:szCs w:val="20"/>
              </w:rPr>
            </w:pPr>
            <w:r w:rsidRPr="00E32B81">
              <w:rPr>
                <w:rFonts w:ascii="Times New Roman" w:eastAsia="Times New Roman" w:hAnsi="Times New Roman" w:cs="Times New Roman"/>
                <w:sz w:val="20"/>
                <w:szCs w:val="20"/>
              </w:rPr>
              <w:t> </w:t>
            </w:r>
          </w:p>
        </w:tc>
        <w:tc>
          <w:tcPr>
            <w:tcW w:w="0" w:type="auto"/>
            <w:shd w:val="clear" w:color="auto" w:fill="auto"/>
            <w:vAlign w:val="center"/>
          </w:tcPr>
          <w:p w14:paraId="0C9619B0" w14:textId="48ACA362" w:rsidR="00F968D8" w:rsidRPr="00F968D8" w:rsidRDefault="00F968D8" w:rsidP="00F968D8">
            <w:pPr>
              <w:jc w:val="center"/>
              <w:rPr>
                <w:rFonts w:ascii="Times New Roman" w:eastAsia="DengXian" w:hAnsi="Times New Roman" w:cs="Times New Roman"/>
                <w:color w:val="000000"/>
                <w:sz w:val="20"/>
                <w:szCs w:val="20"/>
              </w:rPr>
            </w:pPr>
            <w:r w:rsidRPr="00E32B81">
              <w:rPr>
                <w:rFonts w:ascii="Times New Roman" w:eastAsia="Times New Roman" w:hAnsi="Times New Roman" w:cs="Times New Roman"/>
                <w:sz w:val="20"/>
                <w:szCs w:val="20"/>
              </w:rPr>
              <w:t> </w:t>
            </w:r>
          </w:p>
        </w:tc>
      </w:tr>
      <w:tr w:rsidR="00F162B2" w:rsidRPr="00A135F8" w14:paraId="3B315E84" w14:textId="77777777" w:rsidTr="00A135F8">
        <w:trPr>
          <w:trHeight w:val="278"/>
        </w:trPr>
        <w:tc>
          <w:tcPr>
            <w:tcW w:w="0" w:type="auto"/>
            <w:vMerge w:val="restart"/>
            <w:vAlign w:val="center"/>
          </w:tcPr>
          <w:p w14:paraId="056CF31A" w14:textId="22F90E6F" w:rsidR="00F162B2" w:rsidRPr="00A135F8" w:rsidRDefault="00F162B2" w:rsidP="00807668">
            <w:pPr>
              <w:widowControl/>
              <w:jc w:val="center"/>
              <w:rPr>
                <w:rFonts w:ascii="Times New Roman" w:eastAsia="DengXian" w:hAnsi="Times New Roman" w:cs="Times New Roman"/>
                <w:b/>
                <w:bCs/>
                <w:kern w:val="0"/>
                <w:sz w:val="20"/>
                <w:szCs w:val="20"/>
              </w:rPr>
            </w:pPr>
            <w:r w:rsidRPr="00A135F8">
              <w:rPr>
                <w:rFonts w:ascii="Times New Roman" w:eastAsia="DengXian" w:hAnsi="Times New Roman" w:cs="Times New Roman"/>
                <w:b/>
                <w:bCs/>
                <w:kern w:val="0"/>
                <w:sz w:val="20"/>
                <w:szCs w:val="20"/>
              </w:rPr>
              <w:t>Baseline</w:t>
            </w:r>
          </w:p>
        </w:tc>
        <w:tc>
          <w:tcPr>
            <w:tcW w:w="0" w:type="auto"/>
            <w:vMerge w:val="restart"/>
            <w:shd w:val="clear" w:color="auto" w:fill="auto"/>
            <w:vAlign w:val="center"/>
          </w:tcPr>
          <w:p w14:paraId="09CF8D9F" w14:textId="43E0DD3A" w:rsidR="00F162B2" w:rsidRPr="00A135F8" w:rsidRDefault="00F162B2" w:rsidP="00A27C7A">
            <w:pPr>
              <w:widowControl/>
              <w:jc w:val="center"/>
              <w:rPr>
                <w:rFonts w:ascii="Times New Roman" w:eastAsia="DengXian" w:hAnsi="Times New Roman" w:cs="Times New Roman"/>
                <w:b/>
                <w:bCs/>
                <w:kern w:val="0"/>
                <w:sz w:val="20"/>
                <w:szCs w:val="20"/>
              </w:rPr>
            </w:pPr>
            <w:r w:rsidRPr="00A135F8">
              <w:rPr>
                <w:rFonts w:ascii="Times New Roman" w:eastAsia="DengXian" w:hAnsi="Times New Roman" w:cs="Times New Roman"/>
                <w:b/>
                <w:bCs/>
                <w:kern w:val="0"/>
                <w:sz w:val="20"/>
                <w:szCs w:val="20"/>
              </w:rPr>
              <w:t xml:space="preserve">DL average-UPT </w:t>
            </w:r>
            <w:r w:rsidRPr="00A135F8">
              <w:rPr>
                <w:rFonts w:ascii="Times New Roman" w:eastAsia="DengXian" w:hAnsi="Times New Roman" w:cs="Times New Roman" w:hint="eastAsia"/>
                <w:b/>
                <w:bCs/>
                <w:color w:val="000000"/>
                <w:kern w:val="0"/>
                <w:sz w:val="20"/>
                <w:szCs w:val="20"/>
              </w:rPr>
              <w:t>CDF</w:t>
            </w:r>
          </w:p>
        </w:tc>
        <w:tc>
          <w:tcPr>
            <w:tcW w:w="0" w:type="auto"/>
            <w:shd w:val="clear" w:color="auto" w:fill="auto"/>
            <w:vAlign w:val="center"/>
            <w:hideMark/>
          </w:tcPr>
          <w:p w14:paraId="7A78C99A" w14:textId="77777777" w:rsidR="00F162B2" w:rsidRPr="00A135F8" w:rsidRDefault="00F162B2" w:rsidP="00807668">
            <w:pPr>
              <w:widowControl/>
              <w:jc w:val="center"/>
              <w:rPr>
                <w:rFonts w:ascii="Times New Roman" w:eastAsia="DengXian" w:hAnsi="Times New Roman" w:cs="Times New Roman"/>
                <w:b/>
                <w:bCs/>
                <w:kern w:val="0"/>
                <w:sz w:val="20"/>
                <w:szCs w:val="20"/>
              </w:rPr>
            </w:pPr>
            <w:r w:rsidRPr="00A135F8">
              <w:rPr>
                <w:rFonts w:ascii="Times New Roman" w:eastAsia="DengXian" w:hAnsi="Times New Roman" w:cs="Times New Roman"/>
                <w:b/>
                <w:bCs/>
                <w:kern w:val="0"/>
                <w:sz w:val="20"/>
                <w:szCs w:val="20"/>
              </w:rPr>
              <w:t>Mean</w:t>
            </w:r>
          </w:p>
        </w:tc>
        <w:tc>
          <w:tcPr>
            <w:tcW w:w="0" w:type="auto"/>
            <w:shd w:val="clear" w:color="auto" w:fill="auto"/>
            <w:vAlign w:val="center"/>
          </w:tcPr>
          <w:p w14:paraId="06DB05AC" w14:textId="29469D3E"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502.54</w:t>
            </w:r>
          </w:p>
        </w:tc>
        <w:tc>
          <w:tcPr>
            <w:tcW w:w="0" w:type="auto"/>
            <w:shd w:val="clear" w:color="auto" w:fill="auto"/>
            <w:vAlign w:val="center"/>
          </w:tcPr>
          <w:p w14:paraId="1B753A2E" w14:textId="150B2A5E"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376.62</w:t>
            </w:r>
          </w:p>
        </w:tc>
        <w:tc>
          <w:tcPr>
            <w:tcW w:w="0" w:type="auto"/>
            <w:shd w:val="clear" w:color="auto" w:fill="auto"/>
            <w:vAlign w:val="center"/>
          </w:tcPr>
          <w:p w14:paraId="7B45AE01" w14:textId="68651FA1"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259.64</w:t>
            </w:r>
          </w:p>
        </w:tc>
      </w:tr>
      <w:tr w:rsidR="00F162B2" w:rsidRPr="00A135F8" w14:paraId="7AB1A966" w14:textId="77777777" w:rsidTr="00A135F8">
        <w:trPr>
          <w:trHeight w:val="278"/>
        </w:trPr>
        <w:tc>
          <w:tcPr>
            <w:tcW w:w="0" w:type="auto"/>
            <w:vMerge/>
            <w:vAlign w:val="center"/>
          </w:tcPr>
          <w:p w14:paraId="65269900" w14:textId="77777777" w:rsidR="00F162B2" w:rsidRPr="00A135F8" w:rsidRDefault="00F162B2"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7003B50F" w14:textId="3FB6DC1A" w:rsidR="00F162B2" w:rsidRPr="00A135F8" w:rsidRDefault="00F162B2"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5945E8C0" w14:textId="77777777" w:rsidR="00F162B2" w:rsidRPr="00A135F8" w:rsidRDefault="00F162B2" w:rsidP="00807668">
            <w:pPr>
              <w:widowControl/>
              <w:jc w:val="center"/>
              <w:rPr>
                <w:rFonts w:ascii="Times New Roman" w:eastAsia="DengXian" w:hAnsi="Times New Roman" w:cs="Times New Roman"/>
                <w:b/>
                <w:bCs/>
                <w:kern w:val="0"/>
                <w:sz w:val="20"/>
                <w:szCs w:val="20"/>
              </w:rPr>
            </w:pPr>
            <w:r w:rsidRPr="00A135F8">
              <w:rPr>
                <w:rFonts w:ascii="Times New Roman" w:eastAsia="DengXian" w:hAnsi="Times New Roman" w:cs="Times New Roman"/>
                <w:b/>
                <w:bCs/>
                <w:kern w:val="0"/>
                <w:sz w:val="20"/>
                <w:szCs w:val="20"/>
              </w:rPr>
              <w:t>5%</w:t>
            </w:r>
          </w:p>
        </w:tc>
        <w:tc>
          <w:tcPr>
            <w:tcW w:w="0" w:type="auto"/>
            <w:shd w:val="clear" w:color="auto" w:fill="auto"/>
            <w:vAlign w:val="center"/>
          </w:tcPr>
          <w:p w14:paraId="69FEE198" w14:textId="0A7B4845" w:rsidR="00F162B2" w:rsidRPr="00F162B2" w:rsidRDefault="00F162B2" w:rsidP="00807668">
            <w:pPr>
              <w:jc w:val="center"/>
              <w:rPr>
                <w:rFonts w:ascii="Times New Roman" w:eastAsia="DengXian" w:hAnsi="Times New Roman" w:cs="Times New Roman"/>
                <w:sz w:val="20"/>
                <w:szCs w:val="20"/>
              </w:rPr>
            </w:pPr>
            <w:r w:rsidRPr="00F162B2">
              <w:rPr>
                <w:rFonts w:ascii="Times New Roman" w:eastAsia="DengXian" w:hAnsi="Times New Roman" w:cs="Times New Roman"/>
                <w:color w:val="000000"/>
                <w:sz w:val="20"/>
                <w:szCs w:val="20"/>
              </w:rPr>
              <w:t>226.73</w:t>
            </w:r>
          </w:p>
        </w:tc>
        <w:tc>
          <w:tcPr>
            <w:tcW w:w="0" w:type="auto"/>
            <w:shd w:val="clear" w:color="auto" w:fill="auto"/>
            <w:vAlign w:val="center"/>
          </w:tcPr>
          <w:p w14:paraId="722167DF" w14:textId="36903E4F" w:rsidR="00F162B2" w:rsidRPr="00F162B2" w:rsidRDefault="00F162B2" w:rsidP="00807668">
            <w:pPr>
              <w:jc w:val="center"/>
              <w:rPr>
                <w:rFonts w:ascii="Times New Roman" w:eastAsia="DengXian" w:hAnsi="Times New Roman" w:cs="Times New Roman"/>
                <w:sz w:val="20"/>
                <w:szCs w:val="20"/>
              </w:rPr>
            </w:pPr>
            <w:r w:rsidRPr="00F162B2">
              <w:rPr>
                <w:rFonts w:ascii="Times New Roman" w:eastAsia="DengXian" w:hAnsi="Times New Roman" w:cs="Times New Roman"/>
                <w:color w:val="000000"/>
                <w:sz w:val="20"/>
                <w:szCs w:val="20"/>
              </w:rPr>
              <w:t>165.44</w:t>
            </w:r>
          </w:p>
        </w:tc>
        <w:tc>
          <w:tcPr>
            <w:tcW w:w="0" w:type="auto"/>
            <w:shd w:val="clear" w:color="auto" w:fill="auto"/>
            <w:vAlign w:val="center"/>
          </w:tcPr>
          <w:p w14:paraId="069AC62F" w14:textId="56B31BDD" w:rsidR="00F162B2" w:rsidRPr="00F162B2" w:rsidRDefault="00F162B2" w:rsidP="00807668">
            <w:pPr>
              <w:jc w:val="center"/>
              <w:rPr>
                <w:rFonts w:ascii="Times New Roman" w:eastAsia="DengXian" w:hAnsi="Times New Roman" w:cs="Times New Roman"/>
                <w:sz w:val="20"/>
                <w:szCs w:val="20"/>
              </w:rPr>
            </w:pPr>
            <w:r w:rsidRPr="00F162B2">
              <w:rPr>
                <w:rFonts w:ascii="Times New Roman" w:eastAsia="DengXian" w:hAnsi="Times New Roman" w:cs="Times New Roman"/>
                <w:color w:val="000000"/>
                <w:sz w:val="20"/>
                <w:szCs w:val="20"/>
              </w:rPr>
              <w:t>77.15</w:t>
            </w:r>
          </w:p>
        </w:tc>
      </w:tr>
      <w:tr w:rsidR="00F162B2" w:rsidRPr="00A135F8" w14:paraId="5338EB87" w14:textId="77777777" w:rsidTr="00A135F8">
        <w:trPr>
          <w:trHeight w:val="278"/>
        </w:trPr>
        <w:tc>
          <w:tcPr>
            <w:tcW w:w="0" w:type="auto"/>
            <w:vMerge/>
            <w:vAlign w:val="center"/>
          </w:tcPr>
          <w:p w14:paraId="6B0000DE" w14:textId="77777777" w:rsidR="00F162B2" w:rsidRPr="00A135F8" w:rsidRDefault="00F162B2"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0CBCB454" w14:textId="14C880C0" w:rsidR="00F162B2" w:rsidRPr="00A135F8" w:rsidRDefault="00F162B2"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3E5EC12C" w14:textId="77777777" w:rsidR="00F162B2" w:rsidRPr="00A135F8" w:rsidRDefault="00F162B2" w:rsidP="00807668">
            <w:pPr>
              <w:widowControl/>
              <w:jc w:val="center"/>
              <w:rPr>
                <w:rFonts w:ascii="Times New Roman" w:eastAsia="DengXian" w:hAnsi="Times New Roman" w:cs="Times New Roman"/>
                <w:b/>
                <w:bCs/>
                <w:kern w:val="0"/>
                <w:sz w:val="20"/>
                <w:szCs w:val="20"/>
              </w:rPr>
            </w:pPr>
            <w:r w:rsidRPr="00A135F8">
              <w:rPr>
                <w:rFonts w:ascii="Times New Roman" w:eastAsia="DengXian" w:hAnsi="Times New Roman" w:cs="Times New Roman"/>
                <w:b/>
                <w:bCs/>
                <w:kern w:val="0"/>
                <w:sz w:val="20"/>
                <w:szCs w:val="20"/>
              </w:rPr>
              <w:t>50%</w:t>
            </w:r>
          </w:p>
        </w:tc>
        <w:tc>
          <w:tcPr>
            <w:tcW w:w="0" w:type="auto"/>
            <w:shd w:val="clear" w:color="auto" w:fill="auto"/>
            <w:vAlign w:val="center"/>
          </w:tcPr>
          <w:p w14:paraId="542599D6" w14:textId="3040CBD9" w:rsidR="00F162B2" w:rsidRPr="00F162B2" w:rsidRDefault="00F162B2" w:rsidP="00807668">
            <w:pPr>
              <w:jc w:val="center"/>
              <w:rPr>
                <w:rFonts w:ascii="Times New Roman" w:eastAsia="DengXian" w:hAnsi="Times New Roman" w:cs="Times New Roman"/>
                <w:sz w:val="20"/>
                <w:szCs w:val="20"/>
              </w:rPr>
            </w:pPr>
            <w:r w:rsidRPr="00F162B2">
              <w:rPr>
                <w:rFonts w:ascii="Times New Roman" w:eastAsia="DengXian" w:hAnsi="Times New Roman" w:cs="Times New Roman"/>
                <w:color w:val="000000"/>
                <w:sz w:val="20"/>
                <w:szCs w:val="20"/>
              </w:rPr>
              <w:t>539.56</w:t>
            </w:r>
          </w:p>
        </w:tc>
        <w:tc>
          <w:tcPr>
            <w:tcW w:w="0" w:type="auto"/>
            <w:shd w:val="clear" w:color="auto" w:fill="auto"/>
            <w:vAlign w:val="center"/>
          </w:tcPr>
          <w:p w14:paraId="418B9350" w14:textId="40D90026" w:rsidR="00F162B2" w:rsidRPr="00F162B2" w:rsidRDefault="00F162B2" w:rsidP="00807668">
            <w:pPr>
              <w:jc w:val="center"/>
              <w:rPr>
                <w:rFonts w:ascii="Times New Roman" w:eastAsia="DengXian" w:hAnsi="Times New Roman" w:cs="Times New Roman"/>
                <w:sz w:val="20"/>
                <w:szCs w:val="20"/>
              </w:rPr>
            </w:pPr>
            <w:r w:rsidRPr="00F162B2">
              <w:rPr>
                <w:rFonts w:ascii="Times New Roman" w:eastAsia="DengXian" w:hAnsi="Times New Roman" w:cs="Times New Roman"/>
                <w:color w:val="000000"/>
                <w:sz w:val="20"/>
                <w:szCs w:val="20"/>
              </w:rPr>
              <w:t>384.39</w:t>
            </w:r>
          </w:p>
        </w:tc>
        <w:tc>
          <w:tcPr>
            <w:tcW w:w="0" w:type="auto"/>
            <w:shd w:val="clear" w:color="auto" w:fill="auto"/>
            <w:vAlign w:val="center"/>
          </w:tcPr>
          <w:p w14:paraId="229F4579" w14:textId="5FE7941C" w:rsidR="00F162B2" w:rsidRPr="00F162B2" w:rsidRDefault="00F162B2" w:rsidP="00807668">
            <w:pPr>
              <w:jc w:val="center"/>
              <w:rPr>
                <w:rFonts w:ascii="Times New Roman" w:eastAsia="DengXian" w:hAnsi="Times New Roman" w:cs="Times New Roman"/>
                <w:sz w:val="20"/>
                <w:szCs w:val="20"/>
              </w:rPr>
            </w:pPr>
            <w:r w:rsidRPr="00F162B2">
              <w:rPr>
                <w:rFonts w:ascii="Times New Roman" w:eastAsia="DengXian" w:hAnsi="Times New Roman" w:cs="Times New Roman"/>
                <w:color w:val="000000"/>
                <w:sz w:val="20"/>
                <w:szCs w:val="20"/>
              </w:rPr>
              <w:t>250.90</w:t>
            </w:r>
          </w:p>
        </w:tc>
      </w:tr>
      <w:tr w:rsidR="00F162B2" w:rsidRPr="00A135F8" w14:paraId="64CCA375" w14:textId="77777777" w:rsidTr="00A135F8">
        <w:trPr>
          <w:trHeight w:val="278"/>
        </w:trPr>
        <w:tc>
          <w:tcPr>
            <w:tcW w:w="0" w:type="auto"/>
            <w:vMerge/>
            <w:vAlign w:val="center"/>
          </w:tcPr>
          <w:p w14:paraId="58233E42" w14:textId="77777777" w:rsidR="00F162B2" w:rsidRPr="00A135F8" w:rsidRDefault="00F162B2"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49B07934" w14:textId="7A2E2A8C" w:rsidR="00F162B2" w:rsidRPr="00A135F8" w:rsidRDefault="00F162B2"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12268D98" w14:textId="77777777" w:rsidR="00F162B2" w:rsidRPr="00A135F8" w:rsidRDefault="00F162B2" w:rsidP="00807668">
            <w:pPr>
              <w:widowControl/>
              <w:jc w:val="center"/>
              <w:rPr>
                <w:rFonts w:ascii="Times New Roman" w:eastAsia="DengXian" w:hAnsi="Times New Roman" w:cs="Times New Roman"/>
                <w:b/>
                <w:bCs/>
                <w:kern w:val="0"/>
                <w:sz w:val="20"/>
                <w:szCs w:val="20"/>
              </w:rPr>
            </w:pPr>
            <w:r w:rsidRPr="00A135F8">
              <w:rPr>
                <w:rFonts w:ascii="Times New Roman" w:eastAsia="DengXian" w:hAnsi="Times New Roman" w:cs="Times New Roman"/>
                <w:b/>
                <w:bCs/>
                <w:kern w:val="0"/>
                <w:sz w:val="20"/>
                <w:szCs w:val="20"/>
              </w:rPr>
              <w:t>95%</w:t>
            </w:r>
          </w:p>
        </w:tc>
        <w:tc>
          <w:tcPr>
            <w:tcW w:w="0" w:type="auto"/>
            <w:shd w:val="clear" w:color="auto" w:fill="auto"/>
            <w:vAlign w:val="center"/>
          </w:tcPr>
          <w:p w14:paraId="6C12C18E" w14:textId="5229DC00" w:rsidR="00F162B2" w:rsidRPr="00F162B2" w:rsidRDefault="00F162B2" w:rsidP="00807668">
            <w:pPr>
              <w:jc w:val="center"/>
              <w:rPr>
                <w:rFonts w:ascii="Times New Roman" w:eastAsia="DengXian" w:hAnsi="Times New Roman" w:cs="Times New Roman"/>
                <w:sz w:val="20"/>
                <w:szCs w:val="20"/>
              </w:rPr>
            </w:pPr>
            <w:r w:rsidRPr="00F162B2">
              <w:rPr>
                <w:rFonts w:ascii="Times New Roman" w:eastAsia="DengXian" w:hAnsi="Times New Roman" w:cs="Times New Roman"/>
                <w:color w:val="000000"/>
                <w:sz w:val="20"/>
                <w:szCs w:val="20"/>
              </w:rPr>
              <w:t>643.87</w:t>
            </w:r>
          </w:p>
        </w:tc>
        <w:tc>
          <w:tcPr>
            <w:tcW w:w="0" w:type="auto"/>
            <w:shd w:val="clear" w:color="auto" w:fill="auto"/>
            <w:vAlign w:val="center"/>
          </w:tcPr>
          <w:p w14:paraId="26984D6A" w14:textId="2AE9C012" w:rsidR="00F162B2" w:rsidRPr="00F162B2" w:rsidRDefault="00F162B2" w:rsidP="00807668">
            <w:pPr>
              <w:jc w:val="center"/>
              <w:rPr>
                <w:rFonts w:ascii="Times New Roman" w:eastAsia="DengXian" w:hAnsi="Times New Roman" w:cs="Times New Roman"/>
                <w:sz w:val="20"/>
                <w:szCs w:val="20"/>
              </w:rPr>
            </w:pPr>
            <w:r w:rsidRPr="00F162B2">
              <w:rPr>
                <w:rFonts w:ascii="Times New Roman" w:eastAsia="DengXian" w:hAnsi="Times New Roman" w:cs="Times New Roman"/>
                <w:color w:val="000000"/>
                <w:sz w:val="20"/>
                <w:szCs w:val="20"/>
              </w:rPr>
              <w:t>565.35</w:t>
            </w:r>
          </w:p>
        </w:tc>
        <w:tc>
          <w:tcPr>
            <w:tcW w:w="0" w:type="auto"/>
            <w:shd w:val="clear" w:color="auto" w:fill="auto"/>
            <w:vAlign w:val="center"/>
          </w:tcPr>
          <w:p w14:paraId="3BDE937B" w14:textId="647A44BC" w:rsidR="00F162B2" w:rsidRPr="00F162B2" w:rsidRDefault="00F162B2" w:rsidP="00807668">
            <w:pPr>
              <w:jc w:val="center"/>
              <w:rPr>
                <w:rFonts w:ascii="Times New Roman" w:eastAsia="DengXian" w:hAnsi="Times New Roman" w:cs="Times New Roman"/>
                <w:sz w:val="20"/>
                <w:szCs w:val="20"/>
              </w:rPr>
            </w:pPr>
            <w:r w:rsidRPr="00F162B2">
              <w:rPr>
                <w:rFonts w:ascii="Times New Roman" w:eastAsia="DengXian" w:hAnsi="Times New Roman" w:cs="Times New Roman"/>
                <w:color w:val="000000"/>
                <w:sz w:val="20"/>
                <w:szCs w:val="20"/>
              </w:rPr>
              <w:t>472.74</w:t>
            </w:r>
          </w:p>
        </w:tc>
      </w:tr>
      <w:tr w:rsidR="00F162B2" w:rsidRPr="00A135F8" w14:paraId="62FE3376" w14:textId="77777777" w:rsidTr="00A135F8">
        <w:trPr>
          <w:trHeight w:val="278"/>
        </w:trPr>
        <w:tc>
          <w:tcPr>
            <w:tcW w:w="0" w:type="auto"/>
            <w:vMerge/>
            <w:vAlign w:val="center"/>
          </w:tcPr>
          <w:p w14:paraId="50EDCC8F" w14:textId="77777777" w:rsidR="00F162B2" w:rsidRPr="00A135F8" w:rsidRDefault="00F162B2" w:rsidP="00807668">
            <w:pPr>
              <w:widowControl/>
              <w:jc w:val="center"/>
              <w:rPr>
                <w:rFonts w:ascii="Times New Roman" w:eastAsia="DengXian" w:hAnsi="Times New Roman" w:cs="Times New Roman"/>
                <w:b/>
                <w:bCs/>
                <w:kern w:val="0"/>
                <w:sz w:val="20"/>
                <w:szCs w:val="20"/>
              </w:rPr>
            </w:pPr>
          </w:p>
        </w:tc>
        <w:tc>
          <w:tcPr>
            <w:tcW w:w="0" w:type="auto"/>
            <w:vMerge w:val="restart"/>
            <w:shd w:val="clear" w:color="auto" w:fill="auto"/>
            <w:vAlign w:val="center"/>
          </w:tcPr>
          <w:p w14:paraId="19A7AE2D" w14:textId="1FF72F26" w:rsidR="00F162B2" w:rsidRPr="00A135F8" w:rsidRDefault="00F162B2" w:rsidP="00A27C7A">
            <w:pPr>
              <w:widowControl/>
              <w:jc w:val="center"/>
              <w:rPr>
                <w:rFonts w:ascii="Times New Roman" w:eastAsia="DengXian" w:hAnsi="Times New Roman" w:cs="Times New Roman"/>
                <w:b/>
                <w:bCs/>
                <w:kern w:val="0"/>
                <w:sz w:val="20"/>
                <w:szCs w:val="20"/>
              </w:rPr>
            </w:pPr>
            <w:r w:rsidRPr="00A135F8">
              <w:rPr>
                <w:rFonts w:ascii="Times New Roman" w:eastAsia="DengXian" w:hAnsi="Times New Roman" w:cs="Times New Roman"/>
                <w:b/>
                <w:bCs/>
                <w:kern w:val="0"/>
                <w:sz w:val="20"/>
                <w:szCs w:val="20"/>
              </w:rPr>
              <w:t xml:space="preserve">UL average-UPT </w:t>
            </w:r>
            <w:r w:rsidRPr="00A135F8">
              <w:rPr>
                <w:rFonts w:ascii="Times New Roman" w:eastAsia="DengXian" w:hAnsi="Times New Roman" w:cs="Times New Roman" w:hint="eastAsia"/>
                <w:b/>
                <w:bCs/>
                <w:color w:val="000000"/>
                <w:kern w:val="0"/>
                <w:sz w:val="20"/>
                <w:szCs w:val="20"/>
              </w:rPr>
              <w:t>CDF</w:t>
            </w:r>
          </w:p>
        </w:tc>
        <w:tc>
          <w:tcPr>
            <w:tcW w:w="0" w:type="auto"/>
            <w:shd w:val="clear" w:color="auto" w:fill="auto"/>
            <w:vAlign w:val="center"/>
            <w:hideMark/>
          </w:tcPr>
          <w:p w14:paraId="50D1B2B0" w14:textId="77777777" w:rsidR="00F162B2" w:rsidRPr="00A135F8" w:rsidRDefault="00F162B2" w:rsidP="00807668">
            <w:pPr>
              <w:widowControl/>
              <w:jc w:val="center"/>
              <w:rPr>
                <w:rFonts w:ascii="Times New Roman" w:eastAsia="DengXian" w:hAnsi="Times New Roman" w:cs="Times New Roman"/>
                <w:b/>
                <w:bCs/>
                <w:kern w:val="0"/>
                <w:sz w:val="20"/>
                <w:szCs w:val="20"/>
              </w:rPr>
            </w:pPr>
            <w:r w:rsidRPr="00A135F8">
              <w:rPr>
                <w:rFonts w:ascii="Times New Roman" w:eastAsia="DengXian" w:hAnsi="Times New Roman" w:cs="Times New Roman"/>
                <w:b/>
                <w:bCs/>
                <w:kern w:val="0"/>
                <w:sz w:val="20"/>
                <w:szCs w:val="20"/>
              </w:rPr>
              <w:t>Mean</w:t>
            </w:r>
          </w:p>
        </w:tc>
        <w:tc>
          <w:tcPr>
            <w:tcW w:w="0" w:type="auto"/>
            <w:shd w:val="clear" w:color="auto" w:fill="auto"/>
            <w:vAlign w:val="center"/>
          </w:tcPr>
          <w:p w14:paraId="17C0E893" w14:textId="41ABC41A" w:rsidR="00F162B2" w:rsidRPr="00F162B2" w:rsidRDefault="00F162B2" w:rsidP="00807668">
            <w:pPr>
              <w:jc w:val="center"/>
              <w:rPr>
                <w:rFonts w:ascii="Times New Roman" w:eastAsia="DengXian" w:hAnsi="Times New Roman" w:cs="Times New Roman"/>
                <w:sz w:val="20"/>
                <w:szCs w:val="20"/>
              </w:rPr>
            </w:pPr>
            <w:r w:rsidRPr="00F162B2">
              <w:rPr>
                <w:rFonts w:ascii="Times New Roman" w:eastAsia="DengXian" w:hAnsi="Times New Roman" w:cs="Times New Roman"/>
                <w:color w:val="000000"/>
                <w:sz w:val="20"/>
                <w:szCs w:val="20"/>
              </w:rPr>
              <w:t>63.94</w:t>
            </w:r>
          </w:p>
        </w:tc>
        <w:tc>
          <w:tcPr>
            <w:tcW w:w="0" w:type="auto"/>
            <w:shd w:val="clear" w:color="auto" w:fill="auto"/>
            <w:vAlign w:val="center"/>
          </w:tcPr>
          <w:p w14:paraId="5EA712B0" w14:textId="758EF12F" w:rsidR="00F162B2" w:rsidRPr="00F162B2" w:rsidRDefault="00F162B2" w:rsidP="00807668">
            <w:pPr>
              <w:jc w:val="center"/>
              <w:rPr>
                <w:rFonts w:ascii="Times New Roman" w:eastAsia="DengXian" w:hAnsi="Times New Roman" w:cs="Times New Roman"/>
                <w:sz w:val="20"/>
                <w:szCs w:val="20"/>
              </w:rPr>
            </w:pPr>
            <w:r w:rsidRPr="00F162B2">
              <w:rPr>
                <w:rFonts w:ascii="Times New Roman" w:eastAsia="DengXian" w:hAnsi="Times New Roman" w:cs="Times New Roman"/>
                <w:color w:val="000000"/>
                <w:sz w:val="20"/>
                <w:szCs w:val="20"/>
              </w:rPr>
              <w:t>30.38</w:t>
            </w:r>
          </w:p>
        </w:tc>
        <w:tc>
          <w:tcPr>
            <w:tcW w:w="0" w:type="auto"/>
            <w:shd w:val="clear" w:color="auto" w:fill="auto"/>
            <w:vAlign w:val="center"/>
          </w:tcPr>
          <w:p w14:paraId="4A84C81F" w14:textId="07C78CD1" w:rsidR="00F162B2" w:rsidRPr="00F162B2" w:rsidRDefault="00F162B2" w:rsidP="00807668">
            <w:pPr>
              <w:jc w:val="center"/>
              <w:rPr>
                <w:rFonts w:ascii="Times New Roman" w:eastAsia="DengXian" w:hAnsi="Times New Roman" w:cs="Times New Roman"/>
                <w:sz w:val="20"/>
                <w:szCs w:val="20"/>
              </w:rPr>
            </w:pPr>
            <w:r w:rsidRPr="00F162B2">
              <w:rPr>
                <w:rFonts w:ascii="Times New Roman" w:eastAsia="DengXian" w:hAnsi="Times New Roman" w:cs="Times New Roman"/>
                <w:color w:val="000000"/>
                <w:sz w:val="20"/>
                <w:szCs w:val="20"/>
              </w:rPr>
              <w:t>21.70</w:t>
            </w:r>
          </w:p>
        </w:tc>
      </w:tr>
      <w:tr w:rsidR="00F162B2" w:rsidRPr="00A135F8" w14:paraId="21923D2A" w14:textId="77777777" w:rsidTr="00A135F8">
        <w:trPr>
          <w:trHeight w:val="278"/>
        </w:trPr>
        <w:tc>
          <w:tcPr>
            <w:tcW w:w="0" w:type="auto"/>
            <w:vMerge/>
          </w:tcPr>
          <w:p w14:paraId="5A045EDE" w14:textId="77777777" w:rsidR="00F162B2" w:rsidRPr="00A135F8" w:rsidRDefault="00F162B2"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4D092CC7" w14:textId="4DCD5A0C" w:rsidR="00F162B2" w:rsidRPr="00A135F8" w:rsidRDefault="00F162B2"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7407B23F" w14:textId="77777777" w:rsidR="00F162B2" w:rsidRPr="00A135F8" w:rsidRDefault="00F162B2" w:rsidP="00807668">
            <w:pPr>
              <w:widowControl/>
              <w:jc w:val="center"/>
              <w:rPr>
                <w:rFonts w:ascii="Times New Roman" w:eastAsia="DengXian" w:hAnsi="Times New Roman" w:cs="Times New Roman"/>
                <w:b/>
                <w:bCs/>
                <w:kern w:val="0"/>
                <w:sz w:val="20"/>
                <w:szCs w:val="20"/>
              </w:rPr>
            </w:pPr>
            <w:r w:rsidRPr="00A135F8">
              <w:rPr>
                <w:rFonts w:ascii="Times New Roman" w:eastAsia="DengXian" w:hAnsi="Times New Roman" w:cs="Times New Roman"/>
                <w:b/>
                <w:bCs/>
                <w:kern w:val="0"/>
                <w:sz w:val="20"/>
                <w:szCs w:val="20"/>
              </w:rPr>
              <w:t>5%</w:t>
            </w:r>
          </w:p>
        </w:tc>
        <w:tc>
          <w:tcPr>
            <w:tcW w:w="0" w:type="auto"/>
            <w:shd w:val="clear" w:color="auto" w:fill="auto"/>
            <w:vAlign w:val="center"/>
          </w:tcPr>
          <w:p w14:paraId="664E0090" w14:textId="0D71E141" w:rsidR="00F162B2" w:rsidRPr="00F162B2" w:rsidRDefault="00F162B2" w:rsidP="00807668">
            <w:pPr>
              <w:jc w:val="center"/>
              <w:rPr>
                <w:rFonts w:ascii="Times New Roman" w:eastAsia="DengXian" w:hAnsi="Times New Roman" w:cs="Times New Roman"/>
                <w:sz w:val="20"/>
                <w:szCs w:val="20"/>
              </w:rPr>
            </w:pPr>
            <w:r w:rsidRPr="00F162B2">
              <w:rPr>
                <w:rFonts w:ascii="Times New Roman" w:eastAsia="DengXian" w:hAnsi="Times New Roman" w:cs="Times New Roman"/>
                <w:color w:val="000000"/>
                <w:sz w:val="20"/>
                <w:szCs w:val="20"/>
              </w:rPr>
              <w:t>1.21</w:t>
            </w:r>
          </w:p>
        </w:tc>
        <w:tc>
          <w:tcPr>
            <w:tcW w:w="0" w:type="auto"/>
            <w:shd w:val="clear" w:color="auto" w:fill="auto"/>
            <w:vAlign w:val="center"/>
          </w:tcPr>
          <w:p w14:paraId="597880E2" w14:textId="64DB3E59" w:rsidR="00F162B2" w:rsidRPr="00F162B2" w:rsidRDefault="00F162B2" w:rsidP="00807668">
            <w:pPr>
              <w:jc w:val="center"/>
              <w:rPr>
                <w:rFonts w:ascii="Times New Roman" w:eastAsia="DengXian" w:hAnsi="Times New Roman" w:cs="Times New Roman"/>
                <w:sz w:val="20"/>
                <w:szCs w:val="20"/>
              </w:rPr>
            </w:pPr>
            <w:r w:rsidRPr="00F162B2">
              <w:rPr>
                <w:rFonts w:ascii="Times New Roman" w:eastAsia="DengXian" w:hAnsi="Times New Roman" w:cs="Times New Roman"/>
                <w:color w:val="000000"/>
                <w:sz w:val="20"/>
                <w:szCs w:val="20"/>
              </w:rPr>
              <w:t>0.45</w:t>
            </w:r>
          </w:p>
        </w:tc>
        <w:tc>
          <w:tcPr>
            <w:tcW w:w="0" w:type="auto"/>
            <w:shd w:val="clear" w:color="auto" w:fill="auto"/>
            <w:vAlign w:val="center"/>
          </w:tcPr>
          <w:p w14:paraId="7EF53F81" w14:textId="49F3BDF7" w:rsidR="00F162B2" w:rsidRPr="00F162B2" w:rsidRDefault="00F162B2" w:rsidP="00807668">
            <w:pPr>
              <w:jc w:val="center"/>
              <w:rPr>
                <w:rFonts w:ascii="Times New Roman" w:eastAsia="DengXian" w:hAnsi="Times New Roman" w:cs="Times New Roman"/>
                <w:sz w:val="20"/>
                <w:szCs w:val="20"/>
              </w:rPr>
            </w:pPr>
            <w:r w:rsidRPr="00F162B2">
              <w:rPr>
                <w:rFonts w:ascii="Times New Roman" w:eastAsia="DengXian" w:hAnsi="Times New Roman" w:cs="Times New Roman"/>
                <w:color w:val="000000"/>
                <w:sz w:val="20"/>
                <w:szCs w:val="20"/>
              </w:rPr>
              <w:t>0.29</w:t>
            </w:r>
          </w:p>
        </w:tc>
      </w:tr>
      <w:tr w:rsidR="00F162B2" w:rsidRPr="00A135F8" w14:paraId="25D79BC0" w14:textId="77777777" w:rsidTr="00A135F8">
        <w:trPr>
          <w:trHeight w:val="278"/>
        </w:trPr>
        <w:tc>
          <w:tcPr>
            <w:tcW w:w="0" w:type="auto"/>
            <w:vMerge/>
          </w:tcPr>
          <w:p w14:paraId="5BE3442F" w14:textId="77777777" w:rsidR="00F162B2" w:rsidRPr="00A135F8" w:rsidRDefault="00F162B2"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02412D22" w14:textId="74B842B0" w:rsidR="00F162B2" w:rsidRPr="00A135F8" w:rsidRDefault="00F162B2"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196D1FA9" w14:textId="77777777" w:rsidR="00F162B2" w:rsidRPr="00A135F8" w:rsidRDefault="00F162B2" w:rsidP="00807668">
            <w:pPr>
              <w:widowControl/>
              <w:jc w:val="center"/>
              <w:rPr>
                <w:rFonts w:ascii="Times New Roman" w:eastAsia="DengXian" w:hAnsi="Times New Roman" w:cs="Times New Roman"/>
                <w:b/>
                <w:bCs/>
                <w:kern w:val="0"/>
                <w:sz w:val="20"/>
                <w:szCs w:val="20"/>
              </w:rPr>
            </w:pPr>
            <w:r w:rsidRPr="00A135F8">
              <w:rPr>
                <w:rFonts w:ascii="Times New Roman" w:eastAsia="DengXian" w:hAnsi="Times New Roman" w:cs="Times New Roman"/>
                <w:b/>
                <w:bCs/>
                <w:kern w:val="0"/>
                <w:sz w:val="20"/>
                <w:szCs w:val="20"/>
              </w:rPr>
              <w:t>50%</w:t>
            </w:r>
          </w:p>
        </w:tc>
        <w:tc>
          <w:tcPr>
            <w:tcW w:w="0" w:type="auto"/>
            <w:shd w:val="clear" w:color="auto" w:fill="auto"/>
            <w:vAlign w:val="center"/>
          </w:tcPr>
          <w:p w14:paraId="0A64539E" w14:textId="26CB7A35" w:rsidR="00F162B2" w:rsidRPr="00F162B2" w:rsidRDefault="00F162B2" w:rsidP="00807668">
            <w:pPr>
              <w:jc w:val="center"/>
              <w:rPr>
                <w:rFonts w:ascii="Times New Roman" w:eastAsia="DengXian" w:hAnsi="Times New Roman" w:cs="Times New Roman"/>
                <w:sz w:val="20"/>
                <w:szCs w:val="20"/>
              </w:rPr>
            </w:pPr>
            <w:r w:rsidRPr="00F162B2">
              <w:rPr>
                <w:rFonts w:ascii="Times New Roman" w:eastAsia="DengXian" w:hAnsi="Times New Roman" w:cs="Times New Roman"/>
                <w:color w:val="000000"/>
                <w:sz w:val="20"/>
                <w:szCs w:val="20"/>
              </w:rPr>
              <w:t>61.90</w:t>
            </w:r>
          </w:p>
        </w:tc>
        <w:tc>
          <w:tcPr>
            <w:tcW w:w="0" w:type="auto"/>
            <w:shd w:val="clear" w:color="auto" w:fill="auto"/>
            <w:vAlign w:val="center"/>
          </w:tcPr>
          <w:p w14:paraId="45E887E0" w14:textId="671C160C" w:rsidR="00F162B2" w:rsidRPr="00F162B2" w:rsidRDefault="00F162B2" w:rsidP="00807668">
            <w:pPr>
              <w:jc w:val="center"/>
              <w:rPr>
                <w:rFonts w:ascii="Times New Roman" w:eastAsia="DengXian" w:hAnsi="Times New Roman" w:cs="Times New Roman"/>
                <w:sz w:val="20"/>
                <w:szCs w:val="20"/>
              </w:rPr>
            </w:pPr>
            <w:r w:rsidRPr="00F162B2">
              <w:rPr>
                <w:rFonts w:ascii="Times New Roman" w:eastAsia="DengXian" w:hAnsi="Times New Roman" w:cs="Times New Roman"/>
                <w:color w:val="000000"/>
                <w:sz w:val="20"/>
                <w:szCs w:val="20"/>
              </w:rPr>
              <w:t>28.22</w:t>
            </w:r>
          </w:p>
        </w:tc>
        <w:tc>
          <w:tcPr>
            <w:tcW w:w="0" w:type="auto"/>
            <w:shd w:val="clear" w:color="auto" w:fill="auto"/>
            <w:vAlign w:val="center"/>
          </w:tcPr>
          <w:p w14:paraId="04B16E0D" w14:textId="3B86BF8C" w:rsidR="00F162B2" w:rsidRPr="00F162B2" w:rsidRDefault="00F162B2" w:rsidP="00807668">
            <w:pPr>
              <w:jc w:val="center"/>
              <w:rPr>
                <w:rFonts w:ascii="Times New Roman" w:eastAsia="DengXian" w:hAnsi="Times New Roman" w:cs="Times New Roman"/>
                <w:sz w:val="20"/>
                <w:szCs w:val="20"/>
              </w:rPr>
            </w:pPr>
            <w:r w:rsidRPr="00F162B2">
              <w:rPr>
                <w:rFonts w:ascii="Times New Roman" w:eastAsia="DengXian" w:hAnsi="Times New Roman" w:cs="Times New Roman"/>
                <w:color w:val="000000"/>
                <w:sz w:val="20"/>
                <w:szCs w:val="20"/>
              </w:rPr>
              <w:t>18.16</w:t>
            </w:r>
          </w:p>
        </w:tc>
      </w:tr>
      <w:tr w:rsidR="00F162B2" w:rsidRPr="00A135F8" w14:paraId="74CD384C" w14:textId="77777777" w:rsidTr="00A135F8">
        <w:trPr>
          <w:trHeight w:val="278"/>
        </w:trPr>
        <w:tc>
          <w:tcPr>
            <w:tcW w:w="0" w:type="auto"/>
            <w:vMerge/>
          </w:tcPr>
          <w:p w14:paraId="1327B52E" w14:textId="77777777" w:rsidR="00F162B2" w:rsidRPr="00A135F8" w:rsidRDefault="00F162B2"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5B7EE2F9" w14:textId="38BBAEA5" w:rsidR="00F162B2" w:rsidRPr="00A135F8" w:rsidRDefault="00F162B2"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2DD65C93" w14:textId="77777777" w:rsidR="00F162B2" w:rsidRPr="00A135F8" w:rsidRDefault="00F162B2" w:rsidP="00807668">
            <w:pPr>
              <w:widowControl/>
              <w:jc w:val="center"/>
              <w:rPr>
                <w:rFonts w:ascii="Times New Roman" w:eastAsia="DengXian" w:hAnsi="Times New Roman" w:cs="Times New Roman"/>
                <w:b/>
                <w:bCs/>
                <w:kern w:val="0"/>
                <w:sz w:val="20"/>
                <w:szCs w:val="20"/>
              </w:rPr>
            </w:pPr>
            <w:r w:rsidRPr="00A135F8">
              <w:rPr>
                <w:rFonts w:ascii="Times New Roman" w:eastAsia="DengXian" w:hAnsi="Times New Roman" w:cs="Times New Roman"/>
                <w:b/>
                <w:bCs/>
                <w:kern w:val="0"/>
                <w:sz w:val="20"/>
                <w:szCs w:val="20"/>
              </w:rPr>
              <w:t>95%</w:t>
            </w:r>
          </w:p>
        </w:tc>
        <w:tc>
          <w:tcPr>
            <w:tcW w:w="0" w:type="auto"/>
            <w:shd w:val="clear" w:color="auto" w:fill="auto"/>
            <w:vAlign w:val="center"/>
          </w:tcPr>
          <w:p w14:paraId="13AA3F62" w14:textId="3B6F3AFF" w:rsidR="00F162B2" w:rsidRPr="00F162B2" w:rsidRDefault="00F162B2" w:rsidP="00807668">
            <w:pPr>
              <w:jc w:val="center"/>
              <w:rPr>
                <w:rFonts w:ascii="Times New Roman" w:eastAsia="DengXian" w:hAnsi="Times New Roman" w:cs="Times New Roman"/>
                <w:sz w:val="20"/>
                <w:szCs w:val="20"/>
              </w:rPr>
            </w:pPr>
            <w:r w:rsidRPr="00F162B2">
              <w:rPr>
                <w:rFonts w:ascii="Times New Roman" w:eastAsia="DengXian" w:hAnsi="Times New Roman" w:cs="Times New Roman"/>
                <w:color w:val="000000"/>
                <w:sz w:val="20"/>
                <w:szCs w:val="20"/>
              </w:rPr>
              <w:t>137.28</w:t>
            </w:r>
          </w:p>
        </w:tc>
        <w:tc>
          <w:tcPr>
            <w:tcW w:w="0" w:type="auto"/>
            <w:shd w:val="clear" w:color="auto" w:fill="auto"/>
            <w:vAlign w:val="center"/>
          </w:tcPr>
          <w:p w14:paraId="054E4D20" w14:textId="35371A03" w:rsidR="00F162B2" w:rsidRPr="00F162B2" w:rsidRDefault="00F162B2" w:rsidP="00807668">
            <w:pPr>
              <w:jc w:val="center"/>
              <w:rPr>
                <w:rFonts w:ascii="Times New Roman" w:eastAsia="DengXian" w:hAnsi="Times New Roman" w:cs="Times New Roman"/>
                <w:sz w:val="20"/>
                <w:szCs w:val="20"/>
              </w:rPr>
            </w:pPr>
            <w:r w:rsidRPr="00F162B2">
              <w:rPr>
                <w:rFonts w:ascii="Times New Roman" w:eastAsia="DengXian" w:hAnsi="Times New Roman" w:cs="Times New Roman"/>
                <w:color w:val="000000"/>
                <w:sz w:val="20"/>
                <w:szCs w:val="20"/>
              </w:rPr>
              <w:t>66.23</w:t>
            </w:r>
          </w:p>
        </w:tc>
        <w:tc>
          <w:tcPr>
            <w:tcW w:w="0" w:type="auto"/>
            <w:shd w:val="clear" w:color="auto" w:fill="auto"/>
            <w:vAlign w:val="center"/>
          </w:tcPr>
          <w:p w14:paraId="27F172C8" w14:textId="1DEDA29C" w:rsidR="00F162B2" w:rsidRPr="00F162B2" w:rsidRDefault="00F162B2" w:rsidP="00807668">
            <w:pPr>
              <w:jc w:val="center"/>
              <w:rPr>
                <w:rFonts w:ascii="Times New Roman" w:eastAsia="DengXian" w:hAnsi="Times New Roman" w:cs="Times New Roman"/>
                <w:sz w:val="20"/>
                <w:szCs w:val="20"/>
              </w:rPr>
            </w:pPr>
            <w:r w:rsidRPr="00F162B2">
              <w:rPr>
                <w:rFonts w:ascii="Times New Roman" w:eastAsia="DengXian" w:hAnsi="Times New Roman" w:cs="Times New Roman"/>
                <w:color w:val="000000"/>
                <w:sz w:val="20"/>
                <w:szCs w:val="20"/>
              </w:rPr>
              <w:t>53.27</w:t>
            </w:r>
          </w:p>
        </w:tc>
      </w:tr>
      <w:tr w:rsidR="00F162B2" w:rsidRPr="00A135F8" w14:paraId="25ACEE79" w14:textId="77777777" w:rsidTr="00A135F8">
        <w:trPr>
          <w:trHeight w:val="278"/>
        </w:trPr>
        <w:tc>
          <w:tcPr>
            <w:tcW w:w="0" w:type="auto"/>
            <w:vMerge w:val="restart"/>
            <w:vAlign w:val="center"/>
          </w:tcPr>
          <w:p w14:paraId="4A686A51" w14:textId="47AB74B7" w:rsidR="00F162B2" w:rsidRPr="00A135F8" w:rsidRDefault="00F162B2" w:rsidP="00807668">
            <w:pPr>
              <w:widowControl/>
              <w:jc w:val="center"/>
              <w:rPr>
                <w:rFonts w:ascii="Times New Roman" w:eastAsia="DengXian" w:hAnsi="Times New Roman" w:cs="Times New Roman"/>
                <w:b/>
                <w:bCs/>
                <w:kern w:val="0"/>
                <w:sz w:val="20"/>
                <w:szCs w:val="20"/>
              </w:rPr>
            </w:pPr>
            <w:r w:rsidRPr="00A135F8">
              <w:rPr>
                <w:rFonts w:ascii="Times New Roman" w:eastAsia="DengXian" w:hAnsi="Times New Roman" w:cs="Times New Roman"/>
                <w:b/>
                <w:bCs/>
                <w:kern w:val="0"/>
                <w:sz w:val="20"/>
                <w:szCs w:val="20"/>
              </w:rPr>
              <w:t>Dynamic SBFD</w:t>
            </w:r>
          </w:p>
        </w:tc>
        <w:tc>
          <w:tcPr>
            <w:tcW w:w="0" w:type="auto"/>
            <w:vMerge w:val="restart"/>
            <w:shd w:val="clear" w:color="auto" w:fill="auto"/>
            <w:vAlign w:val="center"/>
          </w:tcPr>
          <w:p w14:paraId="22C37873" w14:textId="42F1AEA7" w:rsidR="00F162B2" w:rsidRPr="00A135F8" w:rsidRDefault="00F162B2" w:rsidP="00807668">
            <w:pPr>
              <w:widowControl/>
              <w:jc w:val="center"/>
              <w:rPr>
                <w:rFonts w:ascii="Times New Roman" w:eastAsia="DengXian" w:hAnsi="Times New Roman" w:cs="Times New Roman"/>
                <w:b/>
                <w:bCs/>
                <w:kern w:val="0"/>
                <w:sz w:val="20"/>
                <w:szCs w:val="20"/>
              </w:rPr>
            </w:pPr>
            <w:r w:rsidRPr="00A135F8">
              <w:rPr>
                <w:rFonts w:ascii="Times New Roman" w:eastAsia="DengXian" w:hAnsi="Times New Roman" w:cs="Times New Roman"/>
                <w:b/>
                <w:bCs/>
                <w:kern w:val="0"/>
                <w:sz w:val="20"/>
                <w:szCs w:val="20"/>
              </w:rPr>
              <w:t xml:space="preserve">DL average-UPT </w:t>
            </w:r>
            <w:r w:rsidRPr="00A135F8">
              <w:rPr>
                <w:rFonts w:ascii="Times New Roman" w:eastAsia="DengXian" w:hAnsi="Times New Roman" w:cs="Times New Roman" w:hint="eastAsia"/>
                <w:b/>
                <w:bCs/>
                <w:color w:val="000000"/>
                <w:kern w:val="0"/>
                <w:sz w:val="20"/>
                <w:szCs w:val="20"/>
              </w:rPr>
              <w:t>CDF</w:t>
            </w:r>
          </w:p>
        </w:tc>
        <w:tc>
          <w:tcPr>
            <w:tcW w:w="0" w:type="auto"/>
            <w:shd w:val="clear" w:color="auto" w:fill="auto"/>
            <w:vAlign w:val="center"/>
          </w:tcPr>
          <w:p w14:paraId="3FF09125" w14:textId="7C6D5F8D" w:rsidR="00F162B2" w:rsidRPr="00A135F8" w:rsidRDefault="00F162B2" w:rsidP="00807668">
            <w:pPr>
              <w:widowControl/>
              <w:jc w:val="center"/>
              <w:rPr>
                <w:rFonts w:ascii="Times New Roman" w:eastAsia="DengXian" w:hAnsi="Times New Roman" w:cs="Times New Roman"/>
                <w:b/>
                <w:bCs/>
                <w:kern w:val="0"/>
                <w:sz w:val="20"/>
                <w:szCs w:val="20"/>
              </w:rPr>
            </w:pPr>
            <w:r w:rsidRPr="00A135F8">
              <w:rPr>
                <w:rFonts w:ascii="Times New Roman" w:eastAsia="DengXian" w:hAnsi="Times New Roman" w:cs="Times New Roman"/>
                <w:b/>
                <w:bCs/>
                <w:kern w:val="0"/>
                <w:sz w:val="20"/>
                <w:szCs w:val="20"/>
              </w:rPr>
              <w:t>Mean</w:t>
            </w:r>
          </w:p>
        </w:tc>
        <w:tc>
          <w:tcPr>
            <w:tcW w:w="0" w:type="auto"/>
            <w:shd w:val="clear" w:color="auto" w:fill="auto"/>
            <w:vAlign w:val="center"/>
          </w:tcPr>
          <w:p w14:paraId="0AFD0938" w14:textId="4083F305" w:rsidR="00F162B2" w:rsidRPr="00F162B2" w:rsidRDefault="00F162B2" w:rsidP="00807668">
            <w:pPr>
              <w:jc w:val="center"/>
              <w:rPr>
                <w:rFonts w:ascii="Times New Roman" w:eastAsia="DengXian" w:hAnsi="Times New Roman" w:cs="Times New Roman"/>
                <w:sz w:val="20"/>
                <w:szCs w:val="20"/>
              </w:rPr>
            </w:pPr>
            <w:r w:rsidRPr="00F162B2">
              <w:rPr>
                <w:rFonts w:ascii="Times New Roman" w:eastAsia="DengXian" w:hAnsi="Times New Roman" w:cs="Times New Roman"/>
                <w:color w:val="000000"/>
                <w:sz w:val="20"/>
                <w:szCs w:val="20"/>
              </w:rPr>
              <w:t>480.35</w:t>
            </w:r>
          </w:p>
        </w:tc>
        <w:tc>
          <w:tcPr>
            <w:tcW w:w="0" w:type="auto"/>
            <w:shd w:val="clear" w:color="auto" w:fill="auto"/>
            <w:vAlign w:val="center"/>
          </w:tcPr>
          <w:p w14:paraId="2857557A" w14:textId="210ED113" w:rsidR="00F162B2" w:rsidRPr="00F162B2" w:rsidRDefault="00F162B2" w:rsidP="00807668">
            <w:pPr>
              <w:jc w:val="center"/>
              <w:rPr>
                <w:rFonts w:ascii="Times New Roman" w:eastAsia="DengXian" w:hAnsi="Times New Roman" w:cs="Times New Roman"/>
                <w:sz w:val="20"/>
                <w:szCs w:val="20"/>
              </w:rPr>
            </w:pPr>
            <w:r w:rsidRPr="00F162B2">
              <w:rPr>
                <w:rFonts w:ascii="Times New Roman" w:eastAsia="DengXian" w:hAnsi="Times New Roman" w:cs="Times New Roman"/>
                <w:color w:val="000000"/>
                <w:sz w:val="20"/>
                <w:szCs w:val="20"/>
              </w:rPr>
              <w:t>296.34</w:t>
            </w:r>
          </w:p>
        </w:tc>
        <w:tc>
          <w:tcPr>
            <w:tcW w:w="0" w:type="auto"/>
            <w:shd w:val="clear" w:color="auto" w:fill="auto"/>
            <w:vAlign w:val="center"/>
          </w:tcPr>
          <w:p w14:paraId="397702A3" w14:textId="5077799A" w:rsidR="00F162B2" w:rsidRPr="00F162B2" w:rsidRDefault="00F162B2" w:rsidP="00807668">
            <w:pPr>
              <w:jc w:val="center"/>
              <w:rPr>
                <w:rFonts w:ascii="Times New Roman" w:eastAsia="DengXian" w:hAnsi="Times New Roman" w:cs="Times New Roman"/>
                <w:sz w:val="20"/>
                <w:szCs w:val="20"/>
              </w:rPr>
            </w:pPr>
            <w:r w:rsidRPr="00F162B2">
              <w:rPr>
                <w:rFonts w:ascii="Times New Roman" w:eastAsia="DengXian" w:hAnsi="Times New Roman" w:cs="Times New Roman"/>
                <w:color w:val="000000"/>
                <w:sz w:val="20"/>
                <w:szCs w:val="20"/>
              </w:rPr>
              <w:t>145.15</w:t>
            </w:r>
          </w:p>
        </w:tc>
      </w:tr>
      <w:tr w:rsidR="00F162B2" w:rsidRPr="00A135F8" w14:paraId="6CC7D20A" w14:textId="77777777" w:rsidTr="00A135F8">
        <w:trPr>
          <w:trHeight w:val="278"/>
        </w:trPr>
        <w:tc>
          <w:tcPr>
            <w:tcW w:w="0" w:type="auto"/>
            <w:vMerge/>
          </w:tcPr>
          <w:p w14:paraId="68E5E7FE" w14:textId="77777777" w:rsidR="00F162B2" w:rsidRPr="00A135F8" w:rsidRDefault="00F162B2"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5701E346" w14:textId="77777777" w:rsidR="00F162B2" w:rsidRPr="00A135F8" w:rsidRDefault="00F162B2"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7E78D2C3" w14:textId="0AF7B0B7" w:rsidR="00F162B2" w:rsidRPr="00A135F8" w:rsidRDefault="00F162B2" w:rsidP="00807668">
            <w:pPr>
              <w:widowControl/>
              <w:jc w:val="center"/>
              <w:rPr>
                <w:rFonts w:ascii="Times New Roman" w:eastAsia="DengXian" w:hAnsi="Times New Roman" w:cs="Times New Roman"/>
                <w:b/>
                <w:bCs/>
                <w:kern w:val="0"/>
                <w:sz w:val="20"/>
                <w:szCs w:val="20"/>
              </w:rPr>
            </w:pPr>
            <w:r w:rsidRPr="00A135F8">
              <w:rPr>
                <w:rFonts w:ascii="Times New Roman" w:eastAsia="DengXian" w:hAnsi="Times New Roman" w:cs="Times New Roman"/>
                <w:b/>
                <w:bCs/>
                <w:kern w:val="0"/>
                <w:sz w:val="20"/>
                <w:szCs w:val="20"/>
              </w:rPr>
              <w:t>5%</w:t>
            </w:r>
          </w:p>
        </w:tc>
        <w:tc>
          <w:tcPr>
            <w:tcW w:w="0" w:type="auto"/>
            <w:shd w:val="clear" w:color="auto" w:fill="auto"/>
            <w:vAlign w:val="center"/>
          </w:tcPr>
          <w:p w14:paraId="7C3A76FA" w14:textId="1280EF86" w:rsidR="00F162B2" w:rsidRPr="00F162B2" w:rsidRDefault="00F162B2" w:rsidP="00807668">
            <w:pPr>
              <w:jc w:val="center"/>
              <w:rPr>
                <w:rFonts w:ascii="Times New Roman" w:eastAsia="DengXian" w:hAnsi="Times New Roman" w:cs="Times New Roman"/>
                <w:sz w:val="20"/>
                <w:szCs w:val="20"/>
              </w:rPr>
            </w:pPr>
            <w:r w:rsidRPr="00F162B2">
              <w:rPr>
                <w:rFonts w:ascii="Times New Roman" w:eastAsia="DengXian" w:hAnsi="Times New Roman" w:cs="Times New Roman"/>
                <w:color w:val="000000"/>
                <w:sz w:val="20"/>
                <w:szCs w:val="20"/>
              </w:rPr>
              <w:t>215.01</w:t>
            </w:r>
          </w:p>
        </w:tc>
        <w:tc>
          <w:tcPr>
            <w:tcW w:w="0" w:type="auto"/>
            <w:shd w:val="clear" w:color="auto" w:fill="auto"/>
            <w:vAlign w:val="center"/>
          </w:tcPr>
          <w:p w14:paraId="69F3437D" w14:textId="7771B4B4" w:rsidR="00F162B2" w:rsidRPr="00F162B2" w:rsidRDefault="00F162B2" w:rsidP="00807668">
            <w:pPr>
              <w:jc w:val="center"/>
              <w:rPr>
                <w:rFonts w:ascii="Times New Roman" w:eastAsia="DengXian" w:hAnsi="Times New Roman" w:cs="Times New Roman"/>
                <w:sz w:val="20"/>
                <w:szCs w:val="20"/>
              </w:rPr>
            </w:pPr>
            <w:r w:rsidRPr="00F162B2">
              <w:rPr>
                <w:rFonts w:ascii="Times New Roman" w:eastAsia="DengXian" w:hAnsi="Times New Roman" w:cs="Times New Roman"/>
                <w:color w:val="000000"/>
                <w:sz w:val="20"/>
                <w:szCs w:val="20"/>
              </w:rPr>
              <w:t>118.58</w:t>
            </w:r>
          </w:p>
        </w:tc>
        <w:tc>
          <w:tcPr>
            <w:tcW w:w="0" w:type="auto"/>
            <w:shd w:val="clear" w:color="auto" w:fill="auto"/>
            <w:vAlign w:val="center"/>
          </w:tcPr>
          <w:p w14:paraId="3470F731" w14:textId="602E531A" w:rsidR="00F162B2" w:rsidRPr="00F162B2" w:rsidRDefault="00F162B2" w:rsidP="00807668">
            <w:pPr>
              <w:jc w:val="center"/>
              <w:rPr>
                <w:rFonts w:ascii="Times New Roman" w:eastAsia="DengXian" w:hAnsi="Times New Roman" w:cs="Times New Roman"/>
                <w:sz w:val="20"/>
                <w:szCs w:val="20"/>
              </w:rPr>
            </w:pPr>
            <w:r w:rsidRPr="00F162B2">
              <w:rPr>
                <w:rFonts w:ascii="Times New Roman" w:eastAsia="DengXian" w:hAnsi="Times New Roman" w:cs="Times New Roman"/>
                <w:color w:val="000000"/>
                <w:sz w:val="20"/>
                <w:szCs w:val="20"/>
              </w:rPr>
              <w:t>23.52</w:t>
            </w:r>
          </w:p>
        </w:tc>
      </w:tr>
      <w:tr w:rsidR="00F162B2" w:rsidRPr="00A135F8" w14:paraId="6EB32BFB" w14:textId="77777777" w:rsidTr="00A135F8">
        <w:trPr>
          <w:trHeight w:val="278"/>
        </w:trPr>
        <w:tc>
          <w:tcPr>
            <w:tcW w:w="0" w:type="auto"/>
            <w:vMerge/>
          </w:tcPr>
          <w:p w14:paraId="4006AA24" w14:textId="77777777" w:rsidR="00F162B2" w:rsidRPr="00A135F8" w:rsidRDefault="00F162B2"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5AB9ED5C" w14:textId="77777777" w:rsidR="00F162B2" w:rsidRPr="00A135F8" w:rsidRDefault="00F162B2"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29D3CACC" w14:textId="5B432622" w:rsidR="00F162B2" w:rsidRPr="00A135F8" w:rsidRDefault="00F162B2" w:rsidP="00807668">
            <w:pPr>
              <w:widowControl/>
              <w:jc w:val="center"/>
              <w:rPr>
                <w:rFonts w:ascii="Times New Roman" w:eastAsia="DengXian" w:hAnsi="Times New Roman" w:cs="Times New Roman"/>
                <w:b/>
                <w:bCs/>
                <w:kern w:val="0"/>
                <w:sz w:val="20"/>
                <w:szCs w:val="20"/>
              </w:rPr>
            </w:pPr>
            <w:r w:rsidRPr="00A135F8">
              <w:rPr>
                <w:rFonts w:ascii="Times New Roman" w:eastAsia="DengXian" w:hAnsi="Times New Roman" w:cs="Times New Roman"/>
                <w:b/>
                <w:bCs/>
                <w:kern w:val="0"/>
                <w:sz w:val="20"/>
                <w:szCs w:val="20"/>
              </w:rPr>
              <w:t>50%</w:t>
            </w:r>
          </w:p>
        </w:tc>
        <w:tc>
          <w:tcPr>
            <w:tcW w:w="0" w:type="auto"/>
            <w:shd w:val="clear" w:color="auto" w:fill="auto"/>
            <w:vAlign w:val="center"/>
          </w:tcPr>
          <w:p w14:paraId="3D17CEEC" w14:textId="6C36F412" w:rsidR="00F162B2" w:rsidRPr="00F162B2" w:rsidRDefault="00F162B2" w:rsidP="00807668">
            <w:pPr>
              <w:jc w:val="center"/>
              <w:rPr>
                <w:rFonts w:ascii="Times New Roman" w:eastAsia="DengXian" w:hAnsi="Times New Roman" w:cs="Times New Roman"/>
                <w:sz w:val="20"/>
                <w:szCs w:val="20"/>
              </w:rPr>
            </w:pPr>
            <w:r w:rsidRPr="00F162B2">
              <w:rPr>
                <w:rFonts w:ascii="Times New Roman" w:eastAsia="DengXian" w:hAnsi="Times New Roman" w:cs="Times New Roman"/>
                <w:color w:val="000000"/>
                <w:sz w:val="20"/>
                <w:szCs w:val="20"/>
              </w:rPr>
              <w:t>512.39</w:t>
            </w:r>
          </w:p>
        </w:tc>
        <w:tc>
          <w:tcPr>
            <w:tcW w:w="0" w:type="auto"/>
            <w:shd w:val="clear" w:color="auto" w:fill="auto"/>
            <w:vAlign w:val="center"/>
          </w:tcPr>
          <w:p w14:paraId="556A1344" w14:textId="133E3866" w:rsidR="00F162B2" w:rsidRPr="00F162B2" w:rsidRDefault="00F162B2" w:rsidP="00807668">
            <w:pPr>
              <w:jc w:val="center"/>
              <w:rPr>
                <w:rFonts w:ascii="Times New Roman" w:eastAsia="DengXian" w:hAnsi="Times New Roman" w:cs="Times New Roman"/>
                <w:sz w:val="20"/>
                <w:szCs w:val="20"/>
              </w:rPr>
            </w:pPr>
            <w:r w:rsidRPr="00F162B2">
              <w:rPr>
                <w:rFonts w:ascii="Times New Roman" w:eastAsia="DengXian" w:hAnsi="Times New Roman" w:cs="Times New Roman"/>
                <w:color w:val="000000"/>
                <w:sz w:val="20"/>
                <w:szCs w:val="20"/>
              </w:rPr>
              <w:t>295.86</w:t>
            </w:r>
          </w:p>
        </w:tc>
        <w:tc>
          <w:tcPr>
            <w:tcW w:w="0" w:type="auto"/>
            <w:shd w:val="clear" w:color="auto" w:fill="auto"/>
            <w:vAlign w:val="center"/>
          </w:tcPr>
          <w:p w14:paraId="6172083E" w14:textId="55065D12" w:rsidR="00F162B2" w:rsidRPr="00F162B2" w:rsidRDefault="00F162B2" w:rsidP="00807668">
            <w:pPr>
              <w:jc w:val="center"/>
              <w:rPr>
                <w:rFonts w:ascii="Times New Roman" w:eastAsia="DengXian" w:hAnsi="Times New Roman" w:cs="Times New Roman"/>
                <w:sz w:val="20"/>
                <w:szCs w:val="20"/>
              </w:rPr>
            </w:pPr>
            <w:r w:rsidRPr="00F162B2">
              <w:rPr>
                <w:rFonts w:ascii="Times New Roman" w:eastAsia="DengXian" w:hAnsi="Times New Roman" w:cs="Times New Roman"/>
                <w:color w:val="000000"/>
                <w:sz w:val="20"/>
                <w:szCs w:val="20"/>
              </w:rPr>
              <w:t>122.68</w:t>
            </w:r>
          </w:p>
        </w:tc>
      </w:tr>
      <w:tr w:rsidR="00F162B2" w:rsidRPr="00A135F8" w14:paraId="02D9F1B7" w14:textId="77777777" w:rsidTr="00A135F8">
        <w:trPr>
          <w:trHeight w:val="278"/>
        </w:trPr>
        <w:tc>
          <w:tcPr>
            <w:tcW w:w="0" w:type="auto"/>
            <w:vMerge/>
          </w:tcPr>
          <w:p w14:paraId="7EC7F195" w14:textId="77777777" w:rsidR="00F162B2" w:rsidRPr="00A135F8" w:rsidRDefault="00F162B2"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578BD198" w14:textId="77777777" w:rsidR="00F162B2" w:rsidRPr="00A135F8" w:rsidRDefault="00F162B2"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29F4A6C9" w14:textId="3A1AD565" w:rsidR="00F162B2" w:rsidRPr="00A135F8" w:rsidRDefault="00F162B2" w:rsidP="00807668">
            <w:pPr>
              <w:widowControl/>
              <w:jc w:val="center"/>
              <w:rPr>
                <w:rFonts w:ascii="Times New Roman" w:eastAsia="DengXian" w:hAnsi="Times New Roman" w:cs="Times New Roman"/>
                <w:b/>
                <w:bCs/>
                <w:kern w:val="0"/>
                <w:sz w:val="20"/>
                <w:szCs w:val="20"/>
              </w:rPr>
            </w:pPr>
            <w:r w:rsidRPr="00A135F8">
              <w:rPr>
                <w:rFonts w:ascii="Times New Roman" w:eastAsia="DengXian" w:hAnsi="Times New Roman" w:cs="Times New Roman"/>
                <w:b/>
                <w:bCs/>
                <w:kern w:val="0"/>
                <w:sz w:val="20"/>
                <w:szCs w:val="20"/>
              </w:rPr>
              <w:t>95%</w:t>
            </w:r>
          </w:p>
        </w:tc>
        <w:tc>
          <w:tcPr>
            <w:tcW w:w="0" w:type="auto"/>
            <w:shd w:val="clear" w:color="auto" w:fill="auto"/>
            <w:vAlign w:val="center"/>
          </w:tcPr>
          <w:p w14:paraId="29AF3C72" w14:textId="702D6855" w:rsidR="00F162B2" w:rsidRPr="00F162B2" w:rsidRDefault="00F162B2" w:rsidP="00807668">
            <w:pPr>
              <w:jc w:val="center"/>
              <w:rPr>
                <w:rFonts w:ascii="Times New Roman" w:eastAsia="DengXian" w:hAnsi="Times New Roman" w:cs="Times New Roman"/>
                <w:sz w:val="20"/>
                <w:szCs w:val="20"/>
              </w:rPr>
            </w:pPr>
            <w:r w:rsidRPr="00F162B2">
              <w:rPr>
                <w:rFonts w:ascii="Times New Roman" w:eastAsia="DengXian" w:hAnsi="Times New Roman" w:cs="Times New Roman"/>
                <w:color w:val="000000"/>
                <w:sz w:val="20"/>
                <w:szCs w:val="20"/>
              </w:rPr>
              <w:t>627.11</w:t>
            </w:r>
          </w:p>
        </w:tc>
        <w:tc>
          <w:tcPr>
            <w:tcW w:w="0" w:type="auto"/>
            <w:shd w:val="clear" w:color="auto" w:fill="auto"/>
            <w:vAlign w:val="center"/>
          </w:tcPr>
          <w:p w14:paraId="42AEA992" w14:textId="19087B32" w:rsidR="00F162B2" w:rsidRPr="00F162B2" w:rsidRDefault="00F162B2" w:rsidP="00807668">
            <w:pPr>
              <w:jc w:val="center"/>
              <w:rPr>
                <w:rFonts w:ascii="Times New Roman" w:eastAsia="DengXian" w:hAnsi="Times New Roman" w:cs="Times New Roman"/>
                <w:sz w:val="20"/>
                <w:szCs w:val="20"/>
              </w:rPr>
            </w:pPr>
            <w:r w:rsidRPr="00F162B2">
              <w:rPr>
                <w:rFonts w:ascii="Times New Roman" w:eastAsia="DengXian" w:hAnsi="Times New Roman" w:cs="Times New Roman"/>
                <w:color w:val="000000"/>
                <w:sz w:val="20"/>
                <w:szCs w:val="20"/>
              </w:rPr>
              <w:t>487.85</w:t>
            </w:r>
          </w:p>
        </w:tc>
        <w:tc>
          <w:tcPr>
            <w:tcW w:w="0" w:type="auto"/>
            <w:shd w:val="clear" w:color="auto" w:fill="auto"/>
            <w:vAlign w:val="center"/>
          </w:tcPr>
          <w:p w14:paraId="41AC1CCE" w14:textId="756AD972" w:rsidR="00F162B2" w:rsidRPr="00F162B2" w:rsidRDefault="00F162B2" w:rsidP="00807668">
            <w:pPr>
              <w:jc w:val="center"/>
              <w:rPr>
                <w:rFonts w:ascii="Times New Roman" w:eastAsia="DengXian" w:hAnsi="Times New Roman" w:cs="Times New Roman"/>
                <w:sz w:val="20"/>
                <w:szCs w:val="20"/>
              </w:rPr>
            </w:pPr>
            <w:r w:rsidRPr="00F162B2">
              <w:rPr>
                <w:rFonts w:ascii="Times New Roman" w:eastAsia="DengXian" w:hAnsi="Times New Roman" w:cs="Times New Roman"/>
                <w:color w:val="000000"/>
                <w:sz w:val="20"/>
                <w:szCs w:val="20"/>
              </w:rPr>
              <w:t>340.79</w:t>
            </w:r>
          </w:p>
        </w:tc>
      </w:tr>
      <w:tr w:rsidR="00F162B2" w:rsidRPr="00A135F8" w14:paraId="4FD63F2C" w14:textId="77777777" w:rsidTr="00A135F8">
        <w:trPr>
          <w:trHeight w:val="278"/>
        </w:trPr>
        <w:tc>
          <w:tcPr>
            <w:tcW w:w="0" w:type="auto"/>
            <w:vMerge/>
          </w:tcPr>
          <w:p w14:paraId="566B217F" w14:textId="77777777" w:rsidR="00F162B2" w:rsidRPr="00A135F8" w:rsidRDefault="00F162B2" w:rsidP="00807668">
            <w:pPr>
              <w:widowControl/>
              <w:jc w:val="center"/>
              <w:rPr>
                <w:rFonts w:ascii="Times New Roman" w:eastAsia="DengXian" w:hAnsi="Times New Roman" w:cs="Times New Roman"/>
                <w:b/>
                <w:bCs/>
                <w:kern w:val="0"/>
                <w:sz w:val="20"/>
                <w:szCs w:val="20"/>
              </w:rPr>
            </w:pPr>
          </w:p>
        </w:tc>
        <w:tc>
          <w:tcPr>
            <w:tcW w:w="0" w:type="auto"/>
            <w:vMerge w:val="restart"/>
            <w:shd w:val="clear" w:color="auto" w:fill="auto"/>
            <w:vAlign w:val="center"/>
          </w:tcPr>
          <w:p w14:paraId="66F0FA53" w14:textId="0717B363" w:rsidR="00F162B2" w:rsidRPr="00A135F8" w:rsidRDefault="00F162B2" w:rsidP="00807668">
            <w:pPr>
              <w:widowControl/>
              <w:jc w:val="center"/>
              <w:rPr>
                <w:rFonts w:ascii="Times New Roman" w:eastAsia="DengXian" w:hAnsi="Times New Roman" w:cs="Times New Roman"/>
                <w:b/>
                <w:bCs/>
                <w:kern w:val="0"/>
                <w:sz w:val="20"/>
                <w:szCs w:val="20"/>
              </w:rPr>
            </w:pPr>
            <w:r w:rsidRPr="00A135F8">
              <w:rPr>
                <w:rFonts w:ascii="Times New Roman" w:eastAsia="DengXian" w:hAnsi="Times New Roman" w:cs="Times New Roman"/>
                <w:b/>
                <w:bCs/>
                <w:kern w:val="0"/>
                <w:sz w:val="20"/>
                <w:szCs w:val="20"/>
              </w:rPr>
              <w:t xml:space="preserve">UL average-UPT </w:t>
            </w:r>
            <w:r w:rsidRPr="00A135F8">
              <w:rPr>
                <w:rFonts w:ascii="Times New Roman" w:eastAsia="DengXian" w:hAnsi="Times New Roman" w:cs="Times New Roman" w:hint="eastAsia"/>
                <w:b/>
                <w:bCs/>
                <w:color w:val="000000"/>
                <w:kern w:val="0"/>
                <w:sz w:val="20"/>
                <w:szCs w:val="20"/>
              </w:rPr>
              <w:t>CDF</w:t>
            </w:r>
          </w:p>
        </w:tc>
        <w:tc>
          <w:tcPr>
            <w:tcW w:w="0" w:type="auto"/>
            <w:shd w:val="clear" w:color="auto" w:fill="auto"/>
            <w:vAlign w:val="center"/>
          </w:tcPr>
          <w:p w14:paraId="45C01F4A" w14:textId="327964E0" w:rsidR="00F162B2" w:rsidRPr="00A135F8" w:rsidRDefault="00F162B2" w:rsidP="00807668">
            <w:pPr>
              <w:widowControl/>
              <w:jc w:val="center"/>
              <w:rPr>
                <w:rFonts w:ascii="Times New Roman" w:eastAsia="DengXian" w:hAnsi="Times New Roman" w:cs="Times New Roman"/>
                <w:b/>
                <w:bCs/>
                <w:kern w:val="0"/>
                <w:sz w:val="20"/>
                <w:szCs w:val="20"/>
              </w:rPr>
            </w:pPr>
            <w:r w:rsidRPr="00A135F8">
              <w:rPr>
                <w:rFonts w:ascii="Times New Roman" w:eastAsia="DengXian" w:hAnsi="Times New Roman" w:cs="Times New Roman"/>
                <w:b/>
                <w:bCs/>
                <w:kern w:val="0"/>
                <w:sz w:val="20"/>
                <w:szCs w:val="20"/>
              </w:rPr>
              <w:t>Mean</w:t>
            </w:r>
          </w:p>
        </w:tc>
        <w:tc>
          <w:tcPr>
            <w:tcW w:w="0" w:type="auto"/>
            <w:shd w:val="clear" w:color="auto" w:fill="auto"/>
            <w:vAlign w:val="center"/>
          </w:tcPr>
          <w:p w14:paraId="767D2B40" w14:textId="1F24D1AB" w:rsidR="00F162B2" w:rsidRPr="00F162B2" w:rsidRDefault="00F162B2" w:rsidP="00807668">
            <w:pPr>
              <w:jc w:val="center"/>
              <w:rPr>
                <w:rFonts w:ascii="Times New Roman" w:eastAsia="DengXian" w:hAnsi="Times New Roman" w:cs="Times New Roman"/>
                <w:sz w:val="20"/>
                <w:szCs w:val="20"/>
              </w:rPr>
            </w:pPr>
            <w:r w:rsidRPr="00F162B2">
              <w:rPr>
                <w:rFonts w:ascii="Times New Roman" w:eastAsia="DengXian" w:hAnsi="Times New Roman" w:cs="Times New Roman"/>
                <w:color w:val="000000"/>
                <w:sz w:val="20"/>
                <w:szCs w:val="20"/>
              </w:rPr>
              <w:t>45.83</w:t>
            </w:r>
          </w:p>
        </w:tc>
        <w:tc>
          <w:tcPr>
            <w:tcW w:w="0" w:type="auto"/>
            <w:shd w:val="clear" w:color="auto" w:fill="auto"/>
            <w:vAlign w:val="center"/>
          </w:tcPr>
          <w:p w14:paraId="3AF1407E" w14:textId="628C4C22" w:rsidR="00F162B2" w:rsidRPr="00F162B2" w:rsidRDefault="00F162B2" w:rsidP="00807668">
            <w:pPr>
              <w:jc w:val="center"/>
              <w:rPr>
                <w:rFonts w:ascii="Times New Roman" w:eastAsia="DengXian" w:hAnsi="Times New Roman" w:cs="Times New Roman"/>
                <w:sz w:val="20"/>
                <w:szCs w:val="20"/>
              </w:rPr>
            </w:pPr>
            <w:r w:rsidRPr="00F162B2">
              <w:rPr>
                <w:rFonts w:ascii="Times New Roman" w:eastAsia="DengXian" w:hAnsi="Times New Roman" w:cs="Times New Roman"/>
                <w:color w:val="000000"/>
                <w:sz w:val="20"/>
                <w:szCs w:val="20"/>
              </w:rPr>
              <w:t>32.32</w:t>
            </w:r>
          </w:p>
        </w:tc>
        <w:tc>
          <w:tcPr>
            <w:tcW w:w="0" w:type="auto"/>
            <w:shd w:val="clear" w:color="auto" w:fill="auto"/>
            <w:vAlign w:val="center"/>
          </w:tcPr>
          <w:p w14:paraId="5444008F" w14:textId="3B51AB57" w:rsidR="00F162B2" w:rsidRPr="00F162B2" w:rsidRDefault="00F162B2" w:rsidP="00807668">
            <w:pPr>
              <w:jc w:val="center"/>
              <w:rPr>
                <w:rFonts w:ascii="Times New Roman" w:eastAsia="DengXian" w:hAnsi="Times New Roman" w:cs="Times New Roman"/>
                <w:sz w:val="20"/>
                <w:szCs w:val="20"/>
              </w:rPr>
            </w:pPr>
            <w:r w:rsidRPr="00F162B2">
              <w:rPr>
                <w:rFonts w:ascii="Times New Roman" w:eastAsia="DengXian" w:hAnsi="Times New Roman" w:cs="Times New Roman"/>
                <w:color w:val="000000"/>
                <w:sz w:val="20"/>
                <w:szCs w:val="20"/>
              </w:rPr>
              <w:t>24.09</w:t>
            </w:r>
          </w:p>
        </w:tc>
      </w:tr>
      <w:tr w:rsidR="00F162B2" w:rsidRPr="00A135F8" w14:paraId="77D0BD6E" w14:textId="77777777" w:rsidTr="00A135F8">
        <w:trPr>
          <w:trHeight w:val="278"/>
        </w:trPr>
        <w:tc>
          <w:tcPr>
            <w:tcW w:w="0" w:type="auto"/>
            <w:vMerge/>
          </w:tcPr>
          <w:p w14:paraId="0DA0B8D3" w14:textId="77777777" w:rsidR="00F162B2" w:rsidRPr="00A135F8" w:rsidRDefault="00F162B2"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69DF1FB6" w14:textId="77777777" w:rsidR="00F162B2" w:rsidRPr="00A135F8" w:rsidRDefault="00F162B2"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2FD077A3" w14:textId="761FAF67" w:rsidR="00F162B2" w:rsidRPr="00A135F8" w:rsidRDefault="00F162B2" w:rsidP="00807668">
            <w:pPr>
              <w:widowControl/>
              <w:jc w:val="center"/>
              <w:rPr>
                <w:rFonts w:ascii="Times New Roman" w:eastAsia="DengXian" w:hAnsi="Times New Roman" w:cs="Times New Roman"/>
                <w:b/>
                <w:bCs/>
                <w:kern w:val="0"/>
                <w:sz w:val="20"/>
                <w:szCs w:val="20"/>
              </w:rPr>
            </w:pPr>
            <w:r w:rsidRPr="00A135F8">
              <w:rPr>
                <w:rFonts w:ascii="Times New Roman" w:eastAsia="DengXian" w:hAnsi="Times New Roman" w:cs="Times New Roman"/>
                <w:b/>
                <w:bCs/>
                <w:kern w:val="0"/>
                <w:sz w:val="20"/>
                <w:szCs w:val="20"/>
              </w:rPr>
              <w:t>5%</w:t>
            </w:r>
          </w:p>
        </w:tc>
        <w:tc>
          <w:tcPr>
            <w:tcW w:w="0" w:type="auto"/>
            <w:shd w:val="clear" w:color="auto" w:fill="auto"/>
            <w:vAlign w:val="center"/>
          </w:tcPr>
          <w:p w14:paraId="6B8A7EFB" w14:textId="4726ED2A" w:rsidR="00F162B2" w:rsidRPr="00F162B2" w:rsidRDefault="00F162B2" w:rsidP="00807668">
            <w:pPr>
              <w:jc w:val="center"/>
              <w:rPr>
                <w:rFonts w:ascii="Times New Roman" w:eastAsia="DengXian" w:hAnsi="Times New Roman" w:cs="Times New Roman"/>
                <w:sz w:val="20"/>
                <w:szCs w:val="20"/>
              </w:rPr>
            </w:pPr>
            <w:r w:rsidRPr="00F162B2">
              <w:rPr>
                <w:rFonts w:ascii="Times New Roman" w:eastAsia="DengXian" w:hAnsi="Times New Roman" w:cs="Times New Roman"/>
                <w:color w:val="000000"/>
                <w:sz w:val="20"/>
                <w:szCs w:val="20"/>
              </w:rPr>
              <w:t>1.42</w:t>
            </w:r>
          </w:p>
        </w:tc>
        <w:tc>
          <w:tcPr>
            <w:tcW w:w="0" w:type="auto"/>
            <w:shd w:val="clear" w:color="auto" w:fill="auto"/>
            <w:vAlign w:val="center"/>
          </w:tcPr>
          <w:p w14:paraId="3B364A10" w14:textId="3B6545D1" w:rsidR="00F162B2" w:rsidRPr="00F162B2" w:rsidRDefault="00F162B2" w:rsidP="00807668">
            <w:pPr>
              <w:jc w:val="center"/>
              <w:rPr>
                <w:rFonts w:ascii="Times New Roman" w:eastAsia="DengXian" w:hAnsi="Times New Roman" w:cs="Times New Roman"/>
                <w:sz w:val="20"/>
                <w:szCs w:val="20"/>
              </w:rPr>
            </w:pPr>
            <w:r w:rsidRPr="00F162B2">
              <w:rPr>
                <w:rFonts w:ascii="Times New Roman" w:eastAsia="DengXian" w:hAnsi="Times New Roman" w:cs="Times New Roman"/>
                <w:color w:val="000000"/>
                <w:sz w:val="20"/>
                <w:szCs w:val="20"/>
              </w:rPr>
              <w:t>0.46</w:t>
            </w:r>
          </w:p>
        </w:tc>
        <w:tc>
          <w:tcPr>
            <w:tcW w:w="0" w:type="auto"/>
            <w:shd w:val="clear" w:color="auto" w:fill="auto"/>
            <w:vAlign w:val="center"/>
          </w:tcPr>
          <w:p w14:paraId="2CC40A6D" w14:textId="3734296F" w:rsidR="00F162B2" w:rsidRPr="00F162B2" w:rsidRDefault="00F162B2" w:rsidP="00807668">
            <w:pPr>
              <w:jc w:val="center"/>
              <w:rPr>
                <w:rFonts w:ascii="Times New Roman" w:eastAsia="DengXian" w:hAnsi="Times New Roman" w:cs="Times New Roman"/>
                <w:sz w:val="20"/>
                <w:szCs w:val="20"/>
              </w:rPr>
            </w:pPr>
            <w:r w:rsidRPr="00F162B2">
              <w:rPr>
                <w:rFonts w:ascii="Times New Roman" w:eastAsia="DengXian" w:hAnsi="Times New Roman" w:cs="Times New Roman"/>
                <w:color w:val="000000"/>
                <w:sz w:val="20"/>
                <w:szCs w:val="20"/>
              </w:rPr>
              <w:t>0.27</w:t>
            </w:r>
          </w:p>
        </w:tc>
      </w:tr>
      <w:tr w:rsidR="00F162B2" w:rsidRPr="00A135F8" w14:paraId="16F0B0B3" w14:textId="77777777" w:rsidTr="00A135F8">
        <w:trPr>
          <w:trHeight w:val="278"/>
        </w:trPr>
        <w:tc>
          <w:tcPr>
            <w:tcW w:w="0" w:type="auto"/>
            <w:vMerge/>
          </w:tcPr>
          <w:p w14:paraId="0430D078" w14:textId="77777777" w:rsidR="00F162B2" w:rsidRPr="00A135F8" w:rsidRDefault="00F162B2"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5FBA3E3E" w14:textId="77777777" w:rsidR="00F162B2" w:rsidRPr="00A135F8" w:rsidRDefault="00F162B2"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06F2C8A3" w14:textId="3898EDF1" w:rsidR="00F162B2" w:rsidRPr="00A135F8" w:rsidRDefault="00F162B2" w:rsidP="00807668">
            <w:pPr>
              <w:widowControl/>
              <w:jc w:val="center"/>
              <w:rPr>
                <w:rFonts w:ascii="Times New Roman" w:eastAsia="DengXian" w:hAnsi="Times New Roman" w:cs="Times New Roman"/>
                <w:b/>
                <w:bCs/>
                <w:kern w:val="0"/>
                <w:sz w:val="20"/>
                <w:szCs w:val="20"/>
              </w:rPr>
            </w:pPr>
            <w:r w:rsidRPr="00A135F8">
              <w:rPr>
                <w:rFonts w:ascii="Times New Roman" w:eastAsia="DengXian" w:hAnsi="Times New Roman" w:cs="Times New Roman"/>
                <w:b/>
                <w:bCs/>
                <w:kern w:val="0"/>
                <w:sz w:val="20"/>
                <w:szCs w:val="20"/>
              </w:rPr>
              <w:t>50%</w:t>
            </w:r>
          </w:p>
        </w:tc>
        <w:tc>
          <w:tcPr>
            <w:tcW w:w="0" w:type="auto"/>
            <w:shd w:val="clear" w:color="auto" w:fill="auto"/>
            <w:vAlign w:val="center"/>
          </w:tcPr>
          <w:p w14:paraId="2B07CF36" w14:textId="67265E3D" w:rsidR="00F162B2" w:rsidRPr="00F162B2" w:rsidRDefault="00F162B2" w:rsidP="00807668">
            <w:pPr>
              <w:jc w:val="center"/>
              <w:rPr>
                <w:rFonts w:ascii="Times New Roman" w:eastAsia="DengXian" w:hAnsi="Times New Roman" w:cs="Times New Roman"/>
                <w:sz w:val="20"/>
                <w:szCs w:val="20"/>
              </w:rPr>
            </w:pPr>
            <w:r w:rsidRPr="00F162B2">
              <w:rPr>
                <w:rFonts w:ascii="Times New Roman" w:eastAsia="DengXian" w:hAnsi="Times New Roman" w:cs="Times New Roman"/>
                <w:color w:val="000000"/>
                <w:sz w:val="20"/>
                <w:szCs w:val="20"/>
              </w:rPr>
              <w:t>45.58</w:t>
            </w:r>
          </w:p>
        </w:tc>
        <w:tc>
          <w:tcPr>
            <w:tcW w:w="0" w:type="auto"/>
            <w:shd w:val="clear" w:color="auto" w:fill="auto"/>
            <w:vAlign w:val="center"/>
          </w:tcPr>
          <w:p w14:paraId="65A514B8" w14:textId="45FA3EF9" w:rsidR="00F162B2" w:rsidRPr="00F162B2" w:rsidRDefault="00F162B2" w:rsidP="00807668">
            <w:pPr>
              <w:jc w:val="center"/>
              <w:rPr>
                <w:rFonts w:ascii="Times New Roman" w:eastAsia="DengXian" w:hAnsi="Times New Roman" w:cs="Times New Roman"/>
                <w:sz w:val="20"/>
                <w:szCs w:val="20"/>
              </w:rPr>
            </w:pPr>
            <w:r w:rsidRPr="00F162B2">
              <w:rPr>
                <w:rFonts w:ascii="Times New Roman" w:eastAsia="DengXian" w:hAnsi="Times New Roman" w:cs="Times New Roman"/>
                <w:color w:val="000000"/>
                <w:sz w:val="20"/>
                <w:szCs w:val="20"/>
              </w:rPr>
              <w:t>30.55</w:t>
            </w:r>
          </w:p>
        </w:tc>
        <w:tc>
          <w:tcPr>
            <w:tcW w:w="0" w:type="auto"/>
            <w:shd w:val="clear" w:color="auto" w:fill="auto"/>
            <w:vAlign w:val="center"/>
          </w:tcPr>
          <w:p w14:paraId="0918C956" w14:textId="2C4EB71E" w:rsidR="00F162B2" w:rsidRPr="00F162B2" w:rsidRDefault="00F162B2" w:rsidP="00807668">
            <w:pPr>
              <w:jc w:val="center"/>
              <w:rPr>
                <w:rFonts w:ascii="Times New Roman" w:eastAsia="DengXian" w:hAnsi="Times New Roman" w:cs="Times New Roman"/>
                <w:sz w:val="20"/>
                <w:szCs w:val="20"/>
              </w:rPr>
            </w:pPr>
            <w:r w:rsidRPr="00F162B2">
              <w:rPr>
                <w:rFonts w:ascii="Times New Roman" w:eastAsia="DengXian" w:hAnsi="Times New Roman" w:cs="Times New Roman"/>
                <w:color w:val="000000"/>
                <w:sz w:val="20"/>
                <w:szCs w:val="20"/>
              </w:rPr>
              <w:t>20.35</w:t>
            </w:r>
          </w:p>
        </w:tc>
      </w:tr>
      <w:tr w:rsidR="00F162B2" w:rsidRPr="00A135F8" w14:paraId="06A35544" w14:textId="77777777" w:rsidTr="00A135F8">
        <w:trPr>
          <w:trHeight w:val="278"/>
        </w:trPr>
        <w:tc>
          <w:tcPr>
            <w:tcW w:w="0" w:type="auto"/>
            <w:vMerge/>
          </w:tcPr>
          <w:p w14:paraId="68DFDDF7" w14:textId="77777777" w:rsidR="00F162B2" w:rsidRPr="00A135F8" w:rsidRDefault="00F162B2"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6F534A88" w14:textId="77777777" w:rsidR="00F162B2" w:rsidRPr="00A135F8" w:rsidRDefault="00F162B2"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695F42A2" w14:textId="5DED0333" w:rsidR="00F162B2" w:rsidRPr="00A135F8" w:rsidRDefault="00F162B2" w:rsidP="00807668">
            <w:pPr>
              <w:widowControl/>
              <w:jc w:val="center"/>
              <w:rPr>
                <w:rFonts w:ascii="Times New Roman" w:eastAsia="DengXian" w:hAnsi="Times New Roman" w:cs="Times New Roman"/>
                <w:b/>
                <w:bCs/>
                <w:kern w:val="0"/>
                <w:sz w:val="20"/>
                <w:szCs w:val="20"/>
              </w:rPr>
            </w:pPr>
            <w:r w:rsidRPr="00A135F8">
              <w:rPr>
                <w:rFonts w:ascii="Times New Roman" w:eastAsia="DengXian" w:hAnsi="Times New Roman" w:cs="Times New Roman"/>
                <w:b/>
                <w:bCs/>
                <w:kern w:val="0"/>
                <w:sz w:val="20"/>
                <w:szCs w:val="20"/>
              </w:rPr>
              <w:t>95%</w:t>
            </w:r>
          </w:p>
        </w:tc>
        <w:tc>
          <w:tcPr>
            <w:tcW w:w="0" w:type="auto"/>
            <w:shd w:val="clear" w:color="auto" w:fill="auto"/>
            <w:vAlign w:val="center"/>
          </w:tcPr>
          <w:p w14:paraId="068C2B07" w14:textId="62D3B983" w:rsidR="00F162B2" w:rsidRPr="00F162B2" w:rsidRDefault="00F162B2" w:rsidP="00807668">
            <w:pPr>
              <w:jc w:val="center"/>
              <w:rPr>
                <w:rFonts w:ascii="Times New Roman" w:eastAsia="DengXian" w:hAnsi="Times New Roman" w:cs="Times New Roman"/>
                <w:sz w:val="20"/>
                <w:szCs w:val="20"/>
              </w:rPr>
            </w:pPr>
            <w:r w:rsidRPr="00F162B2">
              <w:rPr>
                <w:rFonts w:ascii="Times New Roman" w:eastAsia="DengXian" w:hAnsi="Times New Roman" w:cs="Times New Roman"/>
                <w:color w:val="000000"/>
                <w:sz w:val="20"/>
                <w:szCs w:val="20"/>
              </w:rPr>
              <w:t>91.65</w:t>
            </w:r>
          </w:p>
        </w:tc>
        <w:tc>
          <w:tcPr>
            <w:tcW w:w="0" w:type="auto"/>
            <w:shd w:val="clear" w:color="auto" w:fill="auto"/>
            <w:vAlign w:val="center"/>
          </w:tcPr>
          <w:p w14:paraId="4A5B6DC7" w14:textId="6F80B898" w:rsidR="00F162B2" w:rsidRPr="00F162B2" w:rsidRDefault="00F162B2" w:rsidP="00807668">
            <w:pPr>
              <w:jc w:val="center"/>
              <w:rPr>
                <w:rFonts w:ascii="Times New Roman" w:eastAsia="DengXian" w:hAnsi="Times New Roman" w:cs="Times New Roman"/>
                <w:sz w:val="20"/>
                <w:szCs w:val="20"/>
              </w:rPr>
            </w:pPr>
            <w:r w:rsidRPr="00F162B2">
              <w:rPr>
                <w:rFonts w:ascii="Times New Roman" w:eastAsia="DengXian" w:hAnsi="Times New Roman" w:cs="Times New Roman"/>
                <w:color w:val="000000"/>
                <w:sz w:val="20"/>
                <w:szCs w:val="20"/>
              </w:rPr>
              <w:t>70.60</w:t>
            </w:r>
          </w:p>
        </w:tc>
        <w:tc>
          <w:tcPr>
            <w:tcW w:w="0" w:type="auto"/>
            <w:shd w:val="clear" w:color="auto" w:fill="auto"/>
            <w:vAlign w:val="center"/>
          </w:tcPr>
          <w:p w14:paraId="308F5B03" w14:textId="38368F89" w:rsidR="00F162B2" w:rsidRPr="00F162B2" w:rsidRDefault="00F162B2" w:rsidP="00807668">
            <w:pPr>
              <w:jc w:val="center"/>
              <w:rPr>
                <w:rFonts w:ascii="Times New Roman" w:eastAsia="DengXian" w:hAnsi="Times New Roman" w:cs="Times New Roman"/>
                <w:sz w:val="20"/>
                <w:szCs w:val="20"/>
              </w:rPr>
            </w:pPr>
            <w:r w:rsidRPr="00F162B2">
              <w:rPr>
                <w:rFonts w:ascii="Times New Roman" w:eastAsia="DengXian" w:hAnsi="Times New Roman" w:cs="Times New Roman"/>
                <w:color w:val="000000"/>
                <w:sz w:val="20"/>
                <w:szCs w:val="20"/>
              </w:rPr>
              <w:t>58.89</w:t>
            </w:r>
          </w:p>
        </w:tc>
      </w:tr>
      <w:tr w:rsidR="00F162B2" w:rsidRPr="00A135F8" w14:paraId="0DC26834" w14:textId="77777777" w:rsidTr="00A135F8">
        <w:trPr>
          <w:trHeight w:val="278"/>
        </w:trPr>
        <w:tc>
          <w:tcPr>
            <w:tcW w:w="0" w:type="auto"/>
            <w:vMerge w:val="restart"/>
            <w:vAlign w:val="center"/>
          </w:tcPr>
          <w:p w14:paraId="3E9EE2F9" w14:textId="17A979C2" w:rsidR="00F162B2" w:rsidRPr="00A135F8" w:rsidRDefault="00F162B2" w:rsidP="00807668">
            <w:pPr>
              <w:widowControl/>
              <w:jc w:val="center"/>
              <w:rPr>
                <w:rFonts w:ascii="Times New Roman" w:eastAsia="DengXian" w:hAnsi="Times New Roman" w:cs="Times New Roman"/>
                <w:b/>
                <w:bCs/>
                <w:kern w:val="0"/>
                <w:sz w:val="20"/>
                <w:szCs w:val="20"/>
              </w:rPr>
            </w:pPr>
            <w:r w:rsidRPr="00A135F8">
              <w:rPr>
                <w:rFonts w:ascii="Times New Roman" w:eastAsia="DengXian" w:hAnsi="Times New Roman" w:cs="Times New Roman"/>
                <w:b/>
                <w:bCs/>
                <w:kern w:val="0"/>
                <w:sz w:val="20"/>
                <w:szCs w:val="20"/>
              </w:rPr>
              <w:t>Baseline</w:t>
            </w:r>
          </w:p>
        </w:tc>
        <w:tc>
          <w:tcPr>
            <w:tcW w:w="0" w:type="auto"/>
            <w:vMerge w:val="restart"/>
            <w:shd w:val="clear" w:color="auto" w:fill="auto"/>
            <w:vAlign w:val="center"/>
          </w:tcPr>
          <w:p w14:paraId="7FF5AD0C" w14:textId="3B923101" w:rsidR="00F162B2" w:rsidRPr="00A135F8" w:rsidRDefault="00F162B2" w:rsidP="00A27C7A">
            <w:pPr>
              <w:widowControl/>
              <w:jc w:val="center"/>
              <w:rPr>
                <w:rFonts w:ascii="Times New Roman" w:eastAsia="DengXian" w:hAnsi="Times New Roman" w:cs="Times New Roman"/>
                <w:b/>
                <w:bCs/>
                <w:kern w:val="0"/>
                <w:sz w:val="20"/>
                <w:szCs w:val="20"/>
              </w:rPr>
            </w:pPr>
            <w:r w:rsidRPr="00A135F8">
              <w:rPr>
                <w:rFonts w:ascii="Times New Roman" w:eastAsia="DengXian" w:hAnsi="Times New Roman" w:cs="Times New Roman"/>
                <w:b/>
                <w:bCs/>
                <w:kern w:val="0"/>
                <w:sz w:val="20"/>
                <w:szCs w:val="20"/>
              </w:rPr>
              <w:t xml:space="preserve">DL packet-Latency </w:t>
            </w:r>
            <w:r w:rsidRPr="00A135F8">
              <w:rPr>
                <w:rFonts w:ascii="Times New Roman" w:eastAsia="DengXian" w:hAnsi="Times New Roman" w:cs="Times New Roman" w:hint="eastAsia"/>
                <w:b/>
                <w:bCs/>
                <w:color w:val="000000"/>
                <w:kern w:val="0"/>
                <w:sz w:val="20"/>
                <w:szCs w:val="20"/>
              </w:rPr>
              <w:t>CDF</w:t>
            </w:r>
          </w:p>
        </w:tc>
        <w:tc>
          <w:tcPr>
            <w:tcW w:w="0" w:type="auto"/>
            <w:shd w:val="clear" w:color="auto" w:fill="auto"/>
            <w:vAlign w:val="center"/>
            <w:hideMark/>
          </w:tcPr>
          <w:p w14:paraId="0EFCA5B7" w14:textId="77777777" w:rsidR="00F162B2" w:rsidRPr="00A135F8" w:rsidRDefault="00F162B2" w:rsidP="00807668">
            <w:pPr>
              <w:widowControl/>
              <w:jc w:val="center"/>
              <w:rPr>
                <w:rFonts w:ascii="Times New Roman" w:eastAsia="DengXian" w:hAnsi="Times New Roman" w:cs="Times New Roman"/>
                <w:b/>
                <w:bCs/>
                <w:kern w:val="0"/>
                <w:sz w:val="20"/>
                <w:szCs w:val="20"/>
              </w:rPr>
            </w:pPr>
            <w:r w:rsidRPr="00A135F8">
              <w:rPr>
                <w:rFonts w:ascii="Times New Roman" w:eastAsia="DengXian" w:hAnsi="Times New Roman" w:cs="Times New Roman"/>
                <w:b/>
                <w:bCs/>
                <w:kern w:val="0"/>
                <w:sz w:val="20"/>
                <w:szCs w:val="20"/>
              </w:rPr>
              <w:t>Mean</w:t>
            </w:r>
          </w:p>
        </w:tc>
        <w:tc>
          <w:tcPr>
            <w:tcW w:w="0" w:type="auto"/>
            <w:shd w:val="clear" w:color="auto" w:fill="auto"/>
            <w:vAlign w:val="center"/>
          </w:tcPr>
          <w:p w14:paraId="0D6E16CE" w14:textId="202D5F67"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10.21</w:t>
            </w:r>
          </w:p>
        </w:tc>
        <w:tc>
          <w:tcPr>
            <w:tcW w:w="0" w:type="auto"/>
            <w:shd w:val="clear" w:color="auto" w:fill="auto"/>
            <w:vAlign w:val="center"/>
          </w:tcPr>
          <w:p w14:paraId="536D8E96" w14:textId="07B1A3B9"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16.53</w:t>
            </w:r>
          </w:p>
        </w:tc>
        <w:tc>
          <w:tcPr>
            <w:tcW w:w="0" w:type="auto"/>
            <w:shd w:val="clear" w:color="auto" w:fill="auto"/>
            <w:vAlign w:val="center"/>
          </w:tcPr>
          <w:p w14:paraId="2D0401B6" w14:textId="44E2B79D"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44.69</w:t>
            </w:r>
          </w:p>
        </w:tc>
      </w:tr>
      <w:tr w:rsidR="00F162B2" w:rsidRPr="00A135F8" w14:paraId="7176AB26" w14:textId="77777777" w:rsidTr="00A135F8">
        <w:trPr>
          <w:trHeight w:val="278"/>
        </w:trPr>
        <w:tc>
          <w:tcPr>
            <w:tcW w:w="0" w:type="auto"/>
            <w:vMerge/>
            <w:vAlign w:val="center"/>
          </w:tcPr>
          <w:p w14:paraId="04382882" w14:textId="77777777" w:rsidR="00F162B2" w:rsidRPr="00A135F8" w:rsidRDefault="00F162B2"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7624587F" w14:textId="707644BE" w:rsidR="00F162B2" w:rsidRPr="00A135F8" w:rsidRDefault="00F162B2"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6B63F685" w14:textId="77777777" w:rsidR="00F162B2" w:rsidRPr="00A135F8" w:rsidRDefault="00F162B2" w:rsidP="00807668">
            <w:pPr>
              <w:widowControl/>
              <w:jc w:val="center"/>
              <w:rPr>
                <w:rFonts w:ascii="Times New Roman" w:eastAsia="DengXian" w:hAnsi="Times New Roman" w:cs="Times New Roman"/>
                <w:b/>
                <w:bCs/>
                <w:kern w:val="0"/>
                <w:sz w:val="20"/>
                <w:szCs w:val="20"/>
              </w:rPr>
            </w:pPr>
            <w:r w:rsidRPr="00A135F8">
              <w:rPr>
                <w:rFonts w:ascii="Times New Roman" w:eastAsia="DengXian" w:hAnsi="Times New Roman" w:cs="Times New Roman"/>
                <w:b/>
                <w:bCs/>
                <w:kern w:val="0"/>
                <w:sz w:val="20"/>
                <w:szCs w:val="20"/>
              </w:rPr>
              <w:t>5%</w:t>
            </w:r>
          </w:p>
        </w:tc>
        <w:tc>
          <w:tcPr>
            <w:tcW w:w="0" w:type="auto"/>
            <w:shd w:val="clear" w:color="auto" w:fill="auto"/>
            <w:vAlign w:val="center"/>
          </w:tcPr>
          <w:p w14:paraId="74F54C37" w14:textId="48AADFD8"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5.48</w:t>
            </w:r>
          </w:p>
        </w:tc>
        <w:tc>
          <w:tcPr>
            <w:tcW w:w="0" w:type="auto"/>
            <w:shd w:val="clear" w:color="auto" w:fill="auto"/>
            <w:vAlign w:val="center"/>
          </w:tcPr>
          <w:p w14:paraId="0179DC96" w14:textId="5E5A4B31"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5.90</w:t>
            </w:r>
          </w:p>
        </w:tc>
        <w:tc>
          <w:tcPr>
            <w:tcW w:w="0" w:type="auto"/>
            <w:shd w:val="clear" w:color="auto" w:fill="auto"/>
            <w:vAlign w:val="center"/>
          </w:tcPr>
          <w:p w14:paraId="3B100AAF" w14:textId="49037BF4"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6.65</w:t>
            </w:r>
          </w:p>
        </w:tc>
      </w:tr>
      <w:tr w:rsidR="00F162B2" w:rsidRPr="00A135F8" w14:paraId="447BA116" w14:textId="77777777" w:rsidTr="00A135F8">
        <w:trPr>
          <w:trHeight w:val="278"/>
        </w:trPr>
        <w:tc>
          <w:tcPr>
            <w:tcW w:w="0" w:type="auto"/>
            <w:vMerge/>
            <w:vAlign w:val="center"/>
          </w:tcPr>
          <w:p w14:paraId="5C45D24D" w14:textId="77777777" w:rsidR="00F162B2" w:rsidRPr="00A135F8" w:rsidRDefault="00F162B2"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7090B25C" w14:textId="7976C3E3" w:rsidR="00F162B2" w:rsidRPr="00A135F8" w:rsidRDefault="00F162B2"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7A17604A" w14:textId="77777777" w:rsidR="00F162B2" w:rsidRPr="00A135F8" w:rsidRDefault="00F162B2" w:rsidP="00807668">
            <w:pPr>
              <w:widowControl/>
              <w:jc w:val="center"/>
              <w:rPr>
                <w:rFonts w:ascii="Times New Roman" w:eastAsia="DengXian" w:hAnsi="Times New Roman" w:cs="Times New Roman"/>
                <w:b/>
                <w:bCs/>
                <w:kern w:val="0"/>
                <w:sz w:val="20"/>
                <w:szCs w:val="20"/>
              </w:rPr>
            </w:pPr>
            <w:r w:rsidRPr="00A135F8">
              <w:rPr>
                <w:rFonts w:ascii="Times New Roman" w:eastAsia="DengXian" w:hAnsi="Times New Roman" w:cs="Times New Roman"/>
                <w:b/>
                <w:bCs/>
                <w:kern w:val="0"/>
                <w:sz w:val="20"/>
                <w:szCs w:val="20"/>
              </w:rPr>
              <w:t>50%</w:t>
            </w:r>
          </w:p>
        </w:tc>
        <w:tc>
          <w:tcPr>
            <w:tcW w:w="0" w:type="auto"/>
            <w:shd w:val="clear" w:color="auto" w:fill="auto"/>
            <w:vAlign w:val="center"/>
          </w:tcPr>
          <w:p w14:paraId="6DD5F43C" w14:textId="25B721B9"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7.57</w:t>
            </w:r>
          </w:p>
        </w:tc>
        <w:tc>
          <w:tcPr>
            <w:tcW w:w="0" w:type="auto"/>
            <w:shd w:val="clear" w:color="auto" w:fill="auto"/>
            <w:vAlign w:val="center"/>
          </w:tcPr>
          <w:p w14:paraId="44079DA7" w14:textId="7D958720"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10.89</w:t>
            </w:r>
          </w:p>
        </w:tc>
        <w:tc>
          <w:tcPr>
            <w:tcW w:w="0" w:type="auto"/>
            <w:shd w:val="clear" w:color="auto" w:fill="auto"/>
            <w:vAlign w:val="center"/>
          </w:tcPr>
          <w:p w14:paraId="7337F33F" w14:textId="6C6DDD6B"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18.00</w:t>
            </w:r>
          </w:p>
        </w:tc>
      </w:tr>
      <w:tr w:rsidR="00F162B2" w:rsidRPr="00A135F8" w14:paraId="2DD1ACF7" w14:textId="77777777" w:rsidTr="00A135F8">
        <w:trPr>
          <w:trHeight w:val="278"/>
        </w:trPr>
        <w:tc>
          <w:tcPr>
            <w:tcW w:w="0" w:type="auto"/>
            <w:vMerge/>
            <w:vAlign w:val="center"/>
          </w:tcPr>
          <w:p w14:paraId="3F0E90CE" w14:textId="77777777" w:rsidR="00F162B2" w:rsidRPr="00A135F8" w:rsidRDefault="00F162B2"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55DFA3BB" w14:textId="7DA1B0F5" w:rsidR="00F162B2" w:rsidRPr="00A135F8" w:rsidRDefault="00F162B2"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7F99157F" w14:textId="77777777" w:rsidR="00F162B2" w:rsidRPr="00A135F8" w:rsidRDefault="00F162B2" w:rsidP="00807668">
            <w:pPr>
              <w:widowControl/>
              <w:jc w:val="center"/>
              <w:rPr>
                <w:rFonts w:ascii="Times New Roman" w:eastAsia="DengXian" w:hAnsi="Times New Roman" w:cs="Times New Roman"/>
                <w:b/>
                <w:bCs/>
                <w:kern w:val="0"/>
                <w:sz w:val="20"/>
                <w:szCs w:val="20"/>
              </w:rPr>
            </w:pPr>
            <w:r w:rsidRPr="00A135F8">
              <w:rPr>
                <w:rFonts w:ascii="Times New Roman" w:eastAsia="DengXian" w:hAnsi="Times New Roman" w:cs="Times New Roman"/>
                <w:b/>
                <w:bCs/>
                <w:kern w:val="0"/>
                <w:sz w:val="20"/>
                <w:szCs w:val="20"/>
              </w:rPr>
              <w:t>95%</w:t>
            </w:r>
          </w:p>
        </w:tc>
        <w:tc>
          <w:tcPr>
            <w:tcW w:w="0" w:type="auto"/>
            <w:shd w:val="clear" w:color="auto" w:fill="auto"/>
            <w:vAlign w:val="center"/>
          </w:tcPr>
          <w:p w14:paraId="2EDA9DCD" w14:textId="4DD44962"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20.39</w:t>
            </w:r>
          </w:p>
        </w:tc>
        <w:tc>
          <w:tcPr>
            <w:tcW w:w="0" w:type="auto"/>
            <w:shd w:val="clear" w:color="auto" w:fill="auto"/>
            <w:vAlign w:val="center"/>
          </w:tcPr>
          <w:p w14:paraId="13E49445" w14:textId="641003A6"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39.51</w:t>
            </w:r>
          </w:p>
        </w:tc>
        <w:tc>
          <w:tcPr>
            <w:tcW w:w="0" w:type="auto"/>
            <w:shd w:val="clear" w:color="auto" w:fill="auto"/>
            <w:vAlign w:val="center"/>
          </w:tcPr>
          <w:p w14:paraId="4318E9E4" w14:textId="5568E958"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107.62</w:t>
            </w:r>
          </w:p>
        </w:tc>
      </w:tr>
      <w:tr w:rsidR="00F162B2" w:rsidRPr="00A135F8" w14:paraId="1092709D" w14:textId="77777777" w:rsidTr="00A135F8">
        <w:trPr>
          <w:trHeight w:val="278"/>
        </w:trPr>
        <w:tc>
          <w:tcPr>
            <w:tcW w:w="0" w:type="auto"/>
            <w:vMerge/>
            <w:vAlign w:val="center"/>
          </w:tcPr>
          <w:p w14:paraId="2715492E" w14:textId="77777777" w:rsidR="00F162B2" w:rsidRPr="00A135F8" w:rsidRDefault="00F162B2" w:rsidP="00807668">
            <w:pPr>
              <w:widowControl/>
              <w:jc w:val="center"/>
              <w:rPr>
                <w:rFonts w:ascii="Times New Roman" w:eastAsia="DengXian" w:hAnsi="Times New Roman" w:cs="Times New Roman"/>
                <w:b/>
                <w:bCs/>
                <w:kern w:val="0"/>
                <w:sz w:val="20"/>
                <w:szCs w:val="20"/>
              </w:rPr>
            </w:pPr>
          </w:p>
        </w:tc>
        <w:tc>
          <w:tcPr>
            <w:tcW w:w="0" w:type="auto"/>
            <w:vMerge w:val="restart"/>
            <w:shd w:val="clear" w:color="auto" w:fill="auto"/>
            <w:vAlign w:val="center"/>
          </w:tcPr>
          <w:p w14:paraId="5FE5511A" w14:textId="5AF363B3" w:rsidR="00F162B2" w:rsidRPr="00A135F8" w:rsidRDefault="00F162B2" w:rsidP="00A27C7A">
            <w:pPr>
              <w:widowControl/>
              <w:jc w:val="center"/>
              <w:rPr>
                <w:rFonts w:ascii="Times New Roman" w:eastAsia="DengXian" w:hAnsi="Times New Roman" w:cs="Times New Roman"/>
                <w:b/>
                <w:bCs/>
                <w:kern w:val="0"/>
                <w:sz w:val="20"/>
                <w:szCs w:val="20"/>
              </w:rPr>
            </w:pPr>
            <w:r w:rsidRPr="00A135F8">
              <w:rPr>
                <w:rFonts w:ascii="Times New Roman" w:eastAsia="DengXian" w:hAnsi="Times New Roman" w:cs="Times New Roman"/>
                <w:b/>
                <w:bCs/>
                <w:kern w:val="0"/>
                <w:sz w:val="20"/>
                <w:szCs w:val="20"/>
              </w:rPr>
              <w:t xml:space="preserve">UL packet-Latency </w:t>
            </w:r>
            <w:r w:rsidRPr="00A135F8">
              <w:rPr>
                <w:rFonts w:ascii="Times New Roman" w:eastAsia="DengXian" w:hAnsi="Times New Roman" w:cs="Times New Roman" w:hint="eastAsia"/>
                <w:b/>
                <w:bCs/>
                <w:color w:val="000000"/>
                <w:kern w:val="0"/>
                <w:sz w:val="20"/>
                <w:szCs w:val="20"/>
              </w:rPr>
              <w:t>CDF</w:t>
            </w:r>
          </w:p>
        </w:tc>
        <w:tc>
          <w:tcPr>
            <w:tcW w:w="0" w:type="auto"/>
            <w:shd w:val="clear" w:color="auto" w:fill="auto"/>
            <w:vAlign w:val="center"/>
            <w:hideMark/>
          </w:tcPr>
          <w:p w14:paraId="7B653652" w14:textId="77777777" w:rsidR="00F162B2" w:rsidRPr="00A135F8" w:rsidRDefault="00F162B2" w:rsidP="00807668">
            <w:pPr>
              <w:widowControl/>
              <w:jc w:val="center"/>
              <w:rPr>
                <w:rFonts w:ascii="Times New Roman" w:eastAsia="DengXian" w:hAnsi="Times New Roman" w:cs="Times New Roman"/>
                <w:b/>
                <w:bCs/>
                <w:kern w:val="0"/>
                <w:sz w:val="20"/>
                <w:szCs w:val="20"/>
              </w:rPr>
            </w:pPr>
            <w:r w:rsidRPr="00A135F8">
              <w:rPr>
                <w:rFonts w:ascii="Times New Roman" w:eastAsia="DengXian" w:hAnsi="Times New Roman" w:cs="Times New Roman"/>
                <w:b/>
                <w:bCs/>
                <w:kern w:val="0"/>
                <w:sz w:val="20"/>
                <w:szCs w:val="20"/>
              </w:rPr>
              <w:t>Mean</w:t>
            </w:r>
          </w:p>
        </w:tc>
        <w:tc>
          <w:tcPr>
            <w:tcW w:w="0" w:type="auto"/>
            <w:shd w:val="clear" w:color="auto" w:fill="auto"/>
            <w:vAlign w:val="center"/>
          </w:tcPr>
          <w:p w14:paraId="74E1ECDC" w14:textId="34CCC058"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77.91</w:t>
            </w:r>
          </w:p>
        </w:tc>
        <w:tc>
          <w:tcPr>
            <w:tcW w:w="0" w:type="auto"/>
            <w:shd w:val="clear" w:color="auto" w:fill="auto"/>
            <w:vAlign w:val="center"/>
          </w:tcPr>
          <w:p w14:paraId="1A48A48B" w14:textId="2DFBAE9C"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123.69</w:t>
            </w:r>
          </w:p>
        </w:tc>
        <w:tc>
          <w:tcPr>
            <w:tcW w:w="0" w:type="auto"/>
            <w:shd w:val="clear" w:color="auto" w:fill="auto"/>
            <w:vAlign w:val="center"/>
          </w:tcPr>
          <w:p w14:paraId="6FDD1C45" w14:textId="2B666AD1"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171.12</w:t>
            </w:r>
          </w:p>
        </w:tc>
      </w:tr>
      <w:tr w:rsidR="00F162B2" w:rsidRPr="00A135F8" w14:paraId="4C740386" w14:textId="77777777" w:rsidTr="00A135F8">
        <w:trPr>
          <w:trHeight w:val="278"/>
        </w:trPr>
        <w:tc>
          <w:tcPr>
            <w:tcW w:w="0" w:type="auto"/>
            <w:vMerge/>
          </w:tcPr>
          <w:p w14:paraId="3BD598A3" w14:textId="77777777" w:rsidR="00F162B2" w:rsidRPr="00A135F8" w:rsidRDefault="00F162B2"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5CF6FFF0" w14:textId="76A53B01" w:rsidR="00F162B2" w:rsidRPr="00A135F8" w:rsidRDefault="00F162B2"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0AC59047" w14:textId="77777777" w:rsidR="00F162B2" w:rsidRPr="00A135F8" w:rsidRDefault="00F162B2" w:rsidP="00807668">
            <w:pPr>
              <w:widowControl/>
              <w:jc w:val="center"/>
              <w:rPr>
                <w:rFonts w:ascii="Times New Roman" w:eastAsia="DengXian" w:hAnsi="Times New Roman" w:cs="Times New Roman"/>
                <w:b/>
                <w:bCs/>
                <w:kern w:val="0"/>
                <w:sz w:val="20"/>
                <w:szCs w:val="20"/>
              </w:rPr>
            </w:pPr>
            <w:r w:rsidRPr="00A135F8">
              <w:rPr>
                <w:rFonts w:ascii="Times New Roman" w:eastAsia="DengXian" w:hAnsi="Times New Roman" w:cs="Times New Roman"/>
                <w:b/>
                <w:bCs/>
                <w:kern w:val="0"/>
                <w:sz w:val="20"/>
                <w:szCs w:val="20"/>
              </w:rPr>
              <w:t>5%</w:t>
            </w:r>
          </w:p>
        </w:tc>
        <w:tc>
          <w:tcPr>
            <w:tcW w:w="0" w:type="auto"/>
            <w:shd w:val="clear" w:color="auto" w:fill="auto"/>
            <w:vAlign w:val="center"/>
          </w:tcPr>
          <w:p w14:paraId="583CB175" w14:textId="131CAD18"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5.29</w:t>
            </w:r>
          </w:p>
        </w:tc>
        <w:tc>
          <w:tcPr>
            <w:tcW w:w="0" w:type="auto"/>
            <w:shd w:val="clear" w:color="auto" w:fill="auto"/>
            <w:vAlign w:val="center"/>
          </w:tcPr>
          <w:p w14:paraId="2B70C227" w14:textId="4E292B0A"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13.71</w:t>
            </w:r>
          </w:p>
        </w:tc>
        <w:tc>
          <w:tcPr>
            <w:tcW w:w="0" w:type="auto"/>
            <w:shd w:val="clear" w:color="auto" w:fill="auto"/>
            <w:vAlign w:val="center"/>
          </w:tcPr>
          <w:p w14:paraId="1FD5142F" w14:textId="1C64F6C0"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15.45</w:t>
            </w:r>
          </w:p>
        </w:tc>
      </w:tr>
      <w:tr w:rsidR="00F162B2" w:rsidRPr="00A135F8" w14:paraId="54889A06" w14:textId="77777777" w:rsidTr="00A135F8">
        <w:trPr>
          <w:trHeight w:val="278"/>
        </w:trPr>
        <w:tc>
          <w:tcPr>
            <w:tcW w:w="0" w:type="auto"/>
            <w:vMerge/>
          </w:tcPr>
          <w:p w14:paraId="1568FE3E" w14:textId="77777777" w:rsidR="00F162B2" w:rsidRPr="00A135F8" w:rsidRDefault="00F162B2"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19B80B37" w14:textId="0C4D880C" w:rsidR="00F162B2" w:rsidRPr="00A135F8" w:rsidRDefault="00F162B2"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44930729" w14:textId="77777777" w:rsidR="00F162B2" w:rsidRPr="00A135F8" w:rsidRDefault="00F162B2" w:rsidP="00807668">
            <w:pPr>
              <w:widowControl/>
              <w:jc w:val="center"/>
              <w:rPr>
                <w:rFonts w:ascii="Times New Roman" w:eastAsia="DengXian" w:hAnsi="Times New Roman" w:cs="Times New Roman"/>
                <w:b/>
                <w:bCs/>
                <w:kern w:val="0"/>
                <w:sz w:val="20"/>
                <w:szCs w:val="20"/>
              </w:rPr>
            </w:pPr>
            <w:r w:rsidRPr="00A135F8">
              <w:rPr>
                <w:rFonts w:ascii="Times New Roman" w:eastAsia="DengXian" w:hAnsi="Times New Roman" w:cs="Times New Roman"/>
                <w:b/>
                <w:bCs/>
                <w:kern w:val="0"/>
                <w:sz w:val="20"/>
                <w:szCs w:val="20"/>
              </w:rPr>
              <w:t>50%</w:t>
            </w:r>
          </w:p>
        </w:tc>
        <w:tc>
          <w:tcPr>
            <w:tcW w:w="0" w:type="auto"/>
            <w:shd w:val="clear" w:color="auto" w:fill="auto"/>
            <w:vAlign w:val="center"/>
          </w:tcPr>
          <w:p w14:paraId="578682FD" w14:textId="685AEE9A"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18.46</w:t>
            </w:r>
          </w:p>
        </w:tc>
        <w:tc>
          <w:tcPr>
            <w:tcW w:w="0" w:type="auto"/>
            <w:shd w:val="clear" w:color="auto" w:fill="auto"/>
            <w:vAlign w:val="center"/>
          </w:tcPr>
          <w:p w14:paraId="5E5C0E9B" w14:textId="03807566"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36.54</w:t>
            </w:r>
          </w:p>
        </w:tc>
        <w:tc>
          <w:tcPr>
            <w:tcW w:w="0" w:type="auto"/>
            <w:shd w:val="clear" w:color="auto" w:fill="auto"/>
            <w:vAlign w:val="center"/>
          </w:tcPr>
          <w:p w14:paraId="0CA94354" w14:textId="7224694C"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61.59</w:t>
            </w:r>
          </w:p>
        </w:tc>
      </w:tr>
      <w:tr w:rsidR="00F162B2" w:rsidRPr="00A135F8" w14:paraId="456552B0" w14:textId="77777777" w:rsidTr="00A135F8">
        <w:trPr>
          <w:trHeight w:val="278"/>
        </w:trPr>
        <w:tc>
          <w:tcPr>
            <w:tcW w:w="0" w:type="auto"/>
            <w:vMerge/>
          </w:tcPr>
          <w:p w14:paraId="0B433F36" w14:textId="77777777" w:rsidR="00F162B2" w:rsidRPr="00A135F8" w:rsidRDefault="00F162B2"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1789ADFA" w14:textId="77EE47BE" w:rsidR="00F162B2" w:rsidRPr="00A135F8" w:rsidRDefault="00F162B2"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17E4027A" w14:textId="77777777" w:rsidR="00F162B2" w:rsidRPr="00A135F8" w:rsidRDefault="00F162B2" w:rsidP="00807668">
            <w:pPr>
              <w:widowControl/>
              <w:jc w:val="center"/>
              <w:rPr>
                <w:rFonts w:ascii="Times New Roman" w:eastAsia="DengXian" w:hAnsi="Times New Roman" w:cs="Times New Roman"/>
                <w:b/>
                <w:bCs/>
                <w:kern w:val="0"/>
                <w:sz w:val="20"/>
                <w:szCs w:val="20"/>
              </w:rPr>
            </w:pPr>
            <w:r w:rsidRPr="00A135F8">
              <w:rPr>
                <w:rFonts w:ascii="Times New Roman" w:eastAsia="DengXian" w:hAnsi="Times New Roman" w:cs="Times New Roman"/>
                <w:b/>
                <w:bCs/>
                <w:kern w:val="0"/>
                <w:sz w:val="20"/>
                <w:szCs w:val="20"/>
              </w:rPr>
              <w:t>95%</w:t>
            </w:r>
          </w:p>
        </w:tc>
        <w:tc>
          <w:tcPr>
            <w:tcW w:w="0" w:type="auto"/>
            <w:shd w:val="clear" w:color="auto" w:fill="auto"/>
            <w:vAlign w:val="center"/>
          </w:tcPr>
          <w:p w14:paraId="213FADB5" w14:textId="79E87EFE"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363.37</w:t>
            </w:r>
          </w:p>
        </w:tc>
        <w:tc>
          <w:tcPr>
            <w:tcW w:w="0" w:type="auto"/>
            <w:shd w:val="clear" w:color="auto" w:fill="auto"/>
            <w:vAlign w:val="center"/>
          </w:tcPr>
          <w:p w14:paraId="22F7B2C0" w14:textId="675CD62D"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587.42</w:t>
            </w:r>
          </w:p>
        </w:tc>
        <w:tc>
          <w:tcPr>
            <w:tcW w:w="0" w:type="auto"/>
            <w:shd w:val="clear" w:color="auto" w:fill="auto"/>
            <w:vAlign w:val="center"/>
          </w:tcPr>
          <w:p w14:paraId="139139DB" w14:textId="6F915895"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765.98</w:t>
            </w:r>
          </w:p>
        </w:tc>
      </w:tr>
      <w:tr w:rsidR="00F162B2" w:rsidRPr="00A135F8" w14:paraId="0CACBCF9" w14:textId="77777777" w:rsidTr="00A135F8">
        <w:trPr>
          <w:trHeight w:val="278"/>
        </w:trPr>
        <w:tc>
          <w:tcPr>
            <w:tcW w:w="0" w:type="auto"/>
            <w:vMerge w:val="restart"/>
            <w:vAlign w:val="center"/>
          </w:tcPr>
          <w:p w14:paraId="4B420BC6" w14:textId="5BB0C2D2" w:rsidR="00F162B2" w:rsidRPr="00A135F8" w:rsidRDefault="00F162B2" w:rsidP="00807668">
            <w:pPr>
              <w:widowControl/>
              <w:jc w:val="center"/>
              <w:rPr>
                <w:rFonts w:ascii="Times New Roman" w:eastAsia="DengXian" w:hAnsi="Times New Roman" w:cs="Times New Roman"/>
                <w:b/>
                <w:bCs/>
                <w:kern w:val="0"/>
                <w:sz w:val="20"/>
                <w:szCs w:val="20"/>
              </w:rPr>
            </w:pPr>
            <w:r w:rsidRPr="00A135F8">
              <w:rPr>
                <w:rFonts w:ascii="Times New Roman" w:eastAsia="DengXian" w:hAnsi="Times New Roman" w:cs="Times New Roman"/>
                <w:b/>
                <w:bCs/>
                <w:kern w:val="0"/>
                <w:sz w:val="20"/>
                <w:szCs w:val="20"/>
              </w:rPr>
              <w:t>Dynamic SBFD</w:t>
            </w:r>
          </w:p>
        </w:tc>
        <w:tc>
          <w:tcPr>
            <w:tcW w:w="0" w:type="auto"/>
            <w:vMerge w:val="restart"/>
            <w:shd w:val="clear" w:color="auto" w:fill="auto"/>
            <w:vAlign w:val="center"/>
          </w:tcPr>
          <w:p w14:paraId="3FCA8119" w14:textId="39EECEBF" w:rsidR="00F162B2" w:rsidRPr="00A135F8" w:rsidRDefault="00F162B2" w:rsidP="00807668">
            <w:pPr>
              <w:widowControl/>
              <w:jc w:val="center"/>
              <w:rPr>
                <w:rFonts w:ascii="Times New Roman" w:eastAsia="DengXian" w:hAnsi="Times New Roman" w:cs="Times New Roman"/>
                <w:b/>
                <w:bCs/>
                <w:kern w:val="0"/>
                <w:sz w:val="20"/>
                <w:szCs w:val="20"/>
              </w:rPr>
            </w:pPr>
            <w:r w:rsidRPr="00A135F8">
              <w:rPr>
                <w:rFonts w:ascii="Times New Roman" w:eastAsia="DengXian" w:hAnsi="Times New Roman" w:cs="Times New Roman"/>
                <w:b/>
                <w:bCs/>
                <w:kern w:val="0"/>
                <w:sz w:val="20"/>
                <w:szCs w:val="20"/>
              </w:rPr>
              <w:t xml:space="preserve">DL packet-Latency </w:t>
            </w:r>
            <w:r w:rsidRPr="00A135F8">
              <w:rPr>
                <w:rFonts w:ascii="Times New Roman" w:eastAsia="DengXian" w:hAnsi="Times New Roman" w:cs="Times New Roman" w:hint="eastAsia"/>
                <w:b/>
                <w:bCs/>
                <w:color w:val="000000"/>
                <w:kern w:val="0"/>
                <w:sz w:val="20"/>
                <w:szCs w:val="20"/>
              </w:rPr>
              <w:t>CDF</w:t>
            </w:r>
          </w:p>
        </w:tc>
        <w:tc>
          <w:tcPr>
            <w:tcW w:w="0" w:type="auto"/>
            <w:shd w:val="clear" w:color="auto" w:fill="auto"/>
            <w:vAlign w:val="center"/>
          </w:tcPr>
          <w:p w14:paraId="56C77193" w14:textId="2B87920D" w:rsidR="00F162B2" w:rsidRPr="00A135F8" w:rsidRDefault="00F162B2" w:rsidP="00807668">
            <w:pPr>
              <w:widowControl/>
              <w:jc w:val="center"/>
              <w:rPr>
                <w:rFonts w:ascii="Times New Roman" w:eastAsia="DengXian" w:hAnsi="Times New Roman" w:cs="Times New Roman"/>
                <w:b/>
                <w:bCs/>
                <w:kern w:val="0"/>
                <w:sz w:val="20"/>
                <w:szCs w:val="20"/>
              </w:rPr>
            </w:pPr>
            <w:r w:rsidRPr="00A135F8">
              <w:rPr>
                <w:rFonts w:ascii="Times New Roman" w:eastAsia="DengXian" w:hAnsi="Times New Roman" w:cs="Times New Roman"/>
                <w:b/>
                <w:bCs/>
                <w:kern w:val="0"/>
                <w:sz w:val="20"/>
                <w:szCs w:val="20"/>
              </w:rPr>
              <w:t>Mean</w:t>
            </w:r>
          </w:p>
        </w:tc>
        <w:tc>
          <w:tcPr>
            <w:tcW w:w="0" w:type="auto"/>
            <w:shd w:val="clear" w:color="auto" w:fill="auto"/>
            <w:vAlign w:val="center"/>
          </w:tcPr>
          <w:p w14:paraId="3C5CF7E8" w14:textId="36003CF9"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10.86</w:t>
            </w:r>
          </w:p>
        </w:tc>
        <w:tc>
          <w:tcPr>
            <w:tcW w:w="0" w:type="auto"/>
            <w:shd w:val="clear" w:color="auto" w:fill="auto"/>
            <w:vAlign w:val="center"/>
          </w:tcPr>
          <w:p w14:paraId="559F6183" w14:textId="422FE510"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23.96</w:t>
            </w:r>
          </w:p>
        </w:tc>
        <w:tc>
          <w:tcPr>
            <w:tcW w:w="0" w:type="auto"/>
            <w:shd w:val="clear" w:color="auto" w:fill="auto"/>
            <w:vAlign w:val="center"/>
          </w:tcPr>
          <w:p w14:paraId="5E6CBD73" w14:textId="42737107"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164.53</w:t>
            </w:r>
          </w:p>
        </w:tc>
      </w:tr>
      <w:tr w:rsidR="00F162B2" w:rsidRPr="00A135F8" w14:paraId="421BD3D3" w14:textId="77777777" w:rsidTr="00A135F8">
        <w:trPr>
          <w:trHeight w:val="278"/>
        </w:trPr>
        <w:tc>
          <w:tcPr>
            <w:tcW w:w="0" w:type="auto"/>
            <w:vMerge/>
          </w:tcPr>
          <w:p w14:paraId="5C95B60F" w14:textId="77777777" w:rsidR="00F162B2" w:rsidRPr="00A135F8" w:rsidRDefault="00F162B2"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7676363C" w14:textId="77777777" w:rsidR="00F162B2" w:rsidRPr="00A135F8" w:rsidRDefault="00F162B2"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300BA55E" w14:textId="0AFAC6D5" w:rsidR="00F162B2" w:rsidRPr="00A135F8" w:rsidRDefault="00F162B2" w:rsidP="00807668">
            <w:pPr>
              <w:widowControl/>
              <w:jc w:val="center"/>
              <w:rPr>
                <w:rFonts w:ascii="Times New Roman" w:eastAsia="DengXian" w:hAnsi="Times New Roman" w:cs="Times New Roman"/>
                <w:b/>
                <w:bCs/>
                <w:kern w:val="0"/>
                <w:sz w:val="20"/>
                <w:szCs w:val="20"/>
              </w:rPr>
            </w:pPr>
            <w:r w:rsidRPr="00A135F8">
              <w:rPr>
                <w:rFonts w:ascii="Times New Roman" w:eastAsia="DengXian" w:hAnsi="Times New Roman" w:cs="Times New Roman"/>
                <w:b/>
                <w:bCs/>
                <w:kern w:val="0"/>
                <w:sz w:val="20"/>
                <w:szCs w:val="20"/>
              </w:rPr>
              <w:t>5%</w:t>
            </w:r>
          </w:p>
        </w:tc>
        <w:tc>
          <w:tcPr>
            <w:tcW w:w="0" w:type="auto"/>
            <w:shd w:val="clear" w:color="auto" w:fill="auto"/>
            <w:vAlign w:val="center"/>
          </w:tcPr>
          <w:p w14:paraId="49D3CD81" w14:textId="61C3E7B1"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5.53</w:t>
            </w:r>
          </w:p>
        </w:tc>
        <w:tc>
          <w:tcPr>
            <w:tcW w:w="0" w:type="auto"/>
            <w:shd w:val="clear" w:color="auto" w:fill="auto"/>
            <w:vAlign w:val="center"/>
          </w:tcPr>
          <w:p w14:paraId="5D7FBD35" w14:textId="339C5C73"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6.73</w:t>
            </w:r>
          </w:p>
        </w:tc>
        <w:tc>
          <w:tcPr>
            <w:tcW w:w="0" w:type="auto"/>
            <w:shd w:val="clear" w:color="auto" w:fill="auto"/>
            <w:vAlign w:val="center"/>
          </w:tcPr>
          <w:p w14:paraId="088A70F3" w14:textId="109377E1"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9.04</w:t>
            </w:r>
          </w:p>
        </w:tc>
      </w:tr>
      <w:tr w:rsidR="00F162B2" w:rsidRPr="00A135F8" w14:paraId="7EBF7F68" w14:textId="77777777" w:rsidTr="00A135F8">
        <w:trPr>
          <w:trHeight w:val="278"/>
        </w:trPr>
        <w:tc>
          <w:tcPr>
            <w:tcW w:w="0" w:type="auto"/>
            <w:vMerge/>
          </w:tcPr>
          <w:p w14:paraId="6778A436" w14:textId="77777777" w:rsidR="00F162B2" w:rsidRPr="00A135F8" w:rsidRDefault="00F162B2"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1A408FCD" w14:textId="77777777" w:rsidR="00F162B2" w:rsidRPr="00A135F8" w:rsidRDefault="00F162B2"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39D95954" w14:textId="51AA7F24" w:rsidR="00F162B2" w:rsidRPr="00A135F8" w:rsidRDefault="00F162B2" w:rsidP="00807668">
            <w:pPr>
              <w:widowControl/>
              <w:jc w:val="center"/>
              <w:rPr>
                <w:rFonts w:ascii="Times New Roman" w:eastAsia="DengXian" w:hAnsi="Times New Roman" w:cs="Times New Roman"/>
                <w:b/>
                <w:bCs/>
                <w:kern w:val="0"/>
                <w:sz w:val="20"/>
                <w:szCs w:val="20"/>
              </w:rPr>
            </w:pPr>
            <w:r w:rsidRPr="00A135F8">
              <w:rPr>
                <w:rFonts w:ascii="Times New Roman" w:eastAsia="DengXian" w:hAnsi="Times New Roman" w:cs="Times New Roman"/>
                <w:b/>
                <w:bCs/>
                <w:kern w:val="0"/>
                <w:sz w:val="20"/>
                <w:szCs w:val="20"/>
              </w:rPr>
              <w:t>50%</w:t>
            </w:r>
          </w:p>
        </w:tc>
        <w:tc>
          <w:tcPr>
            <w:tcW w:w="0" w:type="auto"/>
            <w:shd w:val="clear" w:color="auto" w:fill="auto"/>
            <w:vAlign w:val="center"/>
          </w:tcPr>
          <w:p w14:paraId="6244CBA6" w14:textId="046AACE3"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8.03</w:t>
            </w:r>
          </w:p>
        </w:tc>
        <w:tc>
          <w:tcPr>
            <w:tcW w:w="0" w:type="auto"/>
            <w:shd w:val="clear" w:color="auto" w:fill="auto"/>
            <w:vAlign w:val="center"/>
          </w:tcPr>
          <w:p w14:paraId="04457ADF" w14:textId="0B773225"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14.56</w:t>
            </w:r>
          </w:p>
        </w:tc>
        <w:tc>
          <w:tcPr>
            <w:tcW w:w="0" w:type="auto"/>
            <w:shd w:val="clear" w:color="auto" w:fill="auto"/>
            <w:vAlign w:val="center"/>
          </w:tcPr>
          <w:p w14:paraId="78876F23" w14:textId="76CB7953"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37.88</w:t>
            </w:r>
          </w:p>
        </w:tc>
      </w:tr>
      <w:tr w:rsidR="00F162B2" w:rsidRPr="00A135F8" w14:paraId="27DEC1B0" w14:textId="77777777" w:rsidTr="00A135F8">
        <w:trPr>
          <w:trHeight w:val="278"/>
        </w:trPr>
        <w:tc>
          <w:tcPr>
            <w:tcW w:w="0" w:type="auto"/>
            <w:vMerge/>
          </w:tcPr>
          <w:p w14:paraId="52751595" w14:textId="77777777" w:rsidR="00F162B2" w:rsidRPr="00A135F8" w:rsidRDefault="00F162B2"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70C9D94E" w14:textId="77777777" w:rsidR="00F162B2" w:rsidRPr="00A135F8" w:rsidRDefault="00F162B2"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0AA27FEC" w14:textId="14DC76E6" w:rsidR="00F162B2" w:rsidRPr="00A135F8" w:rsidRDefault="00F162B2" w:rsidP="00807668">
            <w:pPr>
              <w:widowControl/>
              <w:jc w:val="center"/>
              <w:rPr>
                <w:rFonts w:ascii="Times New Roman" w:eastAsia="DengXian" w:hAnsi="Times New Roman" w:cs="Times New Roman"/>
                <w:b/>
                <w:bCs/>
                <w:kern w:val="0"/>
                <w:sz w:val="20"/>
                <w:szCs w:val="20"/>
              </w:rPr>
            </w:pPr>
            <w:r w:rsidRPr="00A135F8">
              <w:rPr>
                <w:rFonts w:ascii="Times New Roman" w:eastAsia="DengXian" w:hAnsi="Times New Roman" w:cs="Times New Roman"/>
                <w:b/>
                <w:bCs/>
                <w:kern w:val="0"/>
                <w:sz w:val="20"/>
                <w:szCs w:val="20"/>
              </w:rPr>
              <w:t>95%</w:t>
            </w:r>
          </w:p>
        </w:tc>
        <w:tc>
          <w:tcPr>
            <w:tcW w:w="0" w:type="auto"/>
            <w:shd w:val="clear" w:color="auto" w:fill="auto"/>
            <w:vAlign w:val="center"/>
          </w:tcPr>
          <w:p w14:paraId="17123A82" w14:textId="76FA54B8"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22.53</w:t>
            </w:r>
          </w:p>
        </w:tc>
        <w:tc>
          <w:tcPr>
            <w:tcW w:w="0" w:type="auto"/>
            <w:shd w:val="clear" w:color="auto" w:fill="auto"/>
            <w:vAlign w:val="center"/>
          </w:tcPr>
          <w:p w14:paraId="315B426D" w14:textId="7C910283"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61.89</w:t>
            </w:r>
          </w:p>
        </w:tc>
        <w:tc>
          <w:tcPr>
            <w:tcW w:w="0" w:type="auto"/>
            <w:shd w:val="clear" w:color="auto" w:fill="auto"/>
            <w:vAlign w:val="center"/>
          </w:tcPr>
          <w:p w14:paraId="15102817" w14:textId="621A5C8A"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578.16</w:t>
            </w:r>
          </w:p>
        </w:tc>
      </w:tr>
      <w:tr w:rsidR="00F162B2" w:rsidRPr="00A135F8" w14:paraId="211E8FE2" w14:textId="77777777" w:rsidTr="00A135F8">
        <w:trPr>
          <w:trHeight w:val="278"/>
        </w:trPr>
        <w:tc>
          <w:tcPr>
            <w:tcW w:w="0" w:type="auto"/>
            <w:vMerge/>
          </w:tcPr>
          <w:p w14:paraId="11932B81" w14:textId="77777777" w:rsidR="00F162B2" w:rsidRPr="00A135F8" w:rsidRDefault="00F162B2" w:rsidP="00807668">
            <w:pPr>
              <w:widowControl/>
              <w:jc w:val="center"/>
              <w:rPr>
                <w:rFonts w:ascii="Times New Roman" w:eastAsia="DengXian" w:hAnsi="Times New Roman" w:cs="Times New Roman"/>
                <w:b/>
                <w:bCs/>
                <w:kern w:val="0"/>
                <w:sz w:val="20"/>
                <w:szCs w:val="20"/>
              </w:rPr>
            </w:pPr>
          </w:p>
        </w:tc>
        <w:tc>
          <w:tcPr>
            <w:tcW w:w="0" w:type="auto"/>
            <w:vMerge w:val="restart"/>
            <w:shd w:val="clear" w:color="auto" w:fill="auto"/>
            <w:vAlign w:val="center"/>
          </w:tcPr>
          <w:p w14:paraId="55F8AFE1" w14:textId="3B636AB5" w:rsidR="00F162B2" w:rsidRPr="00A135F8" w:rsidRDefault="00F162B2" w:rsidP="00807668">
            <w:pPr>
              <w:widowControl/>
              <w:jc w:val="center"/>
              <w:rPr>
                <w:rFonts w:ascii="Times New Roman" w:eastAsia="DengXian" w:hAnsi="Times New Roman" w:cs="Times New Roman"/>
                <w:b/>
                <w:bCs/>
                <w:kern w:val="0"/>
                <w:sz w:val="20"/>
                <w:szCs w:val="20"/>
              </w:rPr>
            </w:pPr>
            <w:r w:rsidRPr="00A135F8">
              <w:rPr>
                <w:rFonts w:ascii="Times New Roman" w:eastAsia="DengXian" w:hAnsi="Times New Roman" w:cs="Times New Roman"/>
                <w:b/>
                <w:bCs/>
                <w:kern w:val="0"/>
                <w:sz w:val="20"/>
                <w:szCs w:val="20"/>
              </w:rPr>
              <w:t xml:space="preserve">UL packet-Latency </w:t>
            </w:r>
            <w:r w:rsidRPr="00A135F8">
              <w:rPr>
                <w:rFonts w:ascii="Times New Roman" w:eastAsia="DengXian" w:hAnsi="Times New Roman" w:cs="Times New Roman" w:hint="eastAsia"/>
                <w:b/>
                <w:bCs/>
                <w:color w:val="000000"/>
                <w:kern w:val="0"/>
                <w:sz w:val="20"/>
                <w:szCs w:val="20"/>
              </w:rPr>
              <w:t>CDF</w:t>
            </w:r>
          </w:p>
        </w:tc>
        <w:tc>
          <w:tcPr>
            <w:tcW w:w="0" w:type="auto"/>
            <w:shd w:val="clear" w:color="auto" w:fill="auto"/>
            <w:vAlign w:val="center"/>
          </w:tcPr>
          <w:p w14:paraId="40803789" w14:textId="68CA21D4" w:rsidR="00F162B2" w:rsidRPr="00A135F8" w:rsidRDefault="00F162B2" w:rsidP="00807668">
            <w:pPr>
              <w:widowControl/>
              <w:jc w:val="center"/>
              <w:rPr>
                <w:rFonts w:ascii="Times New Roman" w:eastAsia="DengXian" w:hAnsi="Times New Roman" w:cs="Times New Roman"/>
                <w:b/>
                <w:bCs/>
                <w:kern w:val="0"/>
                <w:sz w:val="20"/>
                <w:szCs w:val="20"/>
              </w:rPr>
            </w:pPr>
            <w:r w:rsidRPr="00A135F8">
              <w:rPr>
                <w:rFonts w:ascii="Times New Roman" w:eastAsia="DengXian" w:hAnsi="Times New Roman" w:cs="Times New Roman"/>
                <w:b/>
                <w:bCs/>
                <w:kern w:val="0"/>
                <w:sz w:val="20"/>
                <w:szCs w:val="20"/>
              </w:rPr>
              <w:t>Mean</w:t>
            </w:r>
          </w:p>
        </w:tc>
        <w:tc>
          <w:tcPr>
            <w:tcW w:w="0" w:type="auto"/>
            <w:shd w:val="clear" w:color="auto" w:fill="auto"/>
            <w:vAlign w:val="center"/>
          </w:tcPr>
          <w:p w14:paraId="11DF52B9" w14:textId="285D0B34"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78.94</w:t>
            </w:r>
          </w:p>
        </w:tc>
        <w:tc>
          <w:tcPr>
            <w:tcW w:w="0" w:type="auto"/>
            <w:shd w:val="clear" w:color="auto" w:fill="auto"/>
            <w:vAlign w:val="center"/>
          </w:tcPr>
          <w:p w14:paraId="3F752F6A" w14:textId="1483810A"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117.84</w:t>
            </w:r>
          </w:p>
        </w:tc>
        <w:tc>
          <w:tcPr>
            <w:tcW w:w="0" w:type="auto"/>
            <w:shd w:val="clear" w:color="auto" w:fill="auto"/>
            <w:vAlign w:val="center"/>
          </w:tcPr>
          <w:p w14:paraId="0DA8D5CB" w14:textId="13FA2A7C"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155.69</w:t>
            </w:r>
          </w:p>
        </w:tc>
      </w:tr>
      <w:tr w:rsidR="00F162B2" w:rsidRPr="00A135F8" w14:paraId="2C369FE4" w14:textId="77777777" w:rsidTr="00A135F8">
        <w:trPr>
          <w:trHeight w:val="278"/>
        </w:trPr>
        <w:tc>
          <w:tcPr>
            <w:tcW w:w="0" w:type="auto"/>
            <w:vMerge/>
          </w:tcPr>
          <w:p w14:paraId="004E7604" w14:textId="77777777" w:rsidR="00F162B2" w:rsidRPr="00A135F8" w:rsidRDefault="00F162B2"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5D121C04" w14:textId="77777777" w:rsidR="00F162B2" w:rsidRPr="00A135F8" w:rsidRDefault="00F162B2"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1AC9B7DF" w14:textId="2D80BEC6" w:rsidR="00F162B2" w:rsidRPr="00A135F8" w:rsidRDefault="00F162B2" w:rsidP="00807668">
            <w:pPr>
              <w:widowControl/>
              <w:jc w:val="center"/>
              <w:rPr>
                <w:rFonts w:ascii="Times New Roman" w:eastAsia="DengXian" w:hAnsi="Times New Roman" w:cs="Times New Roman"/>
                <w:b/>
                <w:bCs/>
                <w:kern w:val="0"/>
                <w:sz w:val="20"/>
                <w:szCs w:val="20"/>
              </w:rPr>
            </w:pPr>
            <w:r w:rsidRPr="00A135F8">
              <w:rPr>
                <w:rFonts w:ascii="Times New Roman" w:eastAsia="DengXian" w:hAnsi="Times New Roman" w:cs="Times New Roman"/>
                <w:b/>
                <w:bCs/>
                <w:kern w:val="0"/>
                <w:sz w:val="20"/>
                <w:szCs w:val="20"/>
              </w:rPr>
              <w:t>5%</w:t>
            </w:r>
          </w:p>
        </w:tc>
        <w:tc>
          <w:tcPr>
            <w:tcW w:w="0" w:type="auto"/>
            <w:shd w:val="clear" w:color="auto" w:fill="auto"/>
            <w:vAlign w:val="center"/>
          </w:tcPr>
          <w:p w14:paraId="479FB5E3" w14:textId="7F3CA651"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9.86</w:t>
            </w:r>
          </w:p>
        </w:tc>
        <w:tc>
          <w:tcPr>
            <w:tcW w:w="0" w:type="auto"/>
            <w:shd w:val="clear" w:color="auto" w:fill="auto"/>
            <w:vAlign w:val="center"/>
          </w:tcPr>
          <w:p w14:paraId="55119111" w14:textId="54C5785F"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12.67</w:t>
            </w:r>
          </w:p>
        </w:tc>
        <w:tc>
          <w:tcPr>
            <w:tcW w:w="0" w:type="auto"/>
            <w:shd w:val="clear" w:color="auto" w:fill="auto"/>
            <w:vAlign w:val="center"/>
          </w:tcPr>
          <w:p w14:paraId="1DF71D95" w14:textId="36A7B399"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14.30</w:t>
            </w:r>
          </w:p>
        </w:tc>
      </w:tr>
      <w:tr w:rsidR="00F162B2" w:rsidRPr="00A135F8" w14:paraId="485616E8" w14:textId="77777777" w:rsidTr="00A135F8">
        <w:trPr>
          <w:trHeight w:val="278"/>
        </w:trPr>
        <w:tc>
          <w:tcPr>
            <w:tcW w:w="0" w:type="auto"/>
            <w:vMerge/>
          </w:tcPr>
          <w:p w14:paraId="4207AB6F" w14:textId="77777777" w:rsidR="00F162B2" w:rsidRPr="00A135F8" w:rsidRDefault="00F162B2"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3B489CAA" w14:textId="77777777" w:rsidR="00F162B2" w:rsidRPr="00A135F8" w:rsidRDefault="00F162B2"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6BAEE957" w14:textId="3F2375F7" w:rsidR="00F162B2" w:rsidRPr="00A135F8" w:rsidRDefault="00F162B2" w:rsidP="00807668">
            <w:pPr>
              <w:widowControl/>
              <w:jc w:val="center"/>
              <w:rPr>
                <w:rFonts w:ascii="Times New Roman" w:eastAsia="DengXian" w:hAnsi="Times New Roman" w:cs="Times New Roman"/>
                <w:b/>
                <w:bCs/>
                <w:kern w:val="0"/>
                <w:sz w:val="20"/>
                <w:szCs w:val="20"/>
              </w:rPr>
            </w:pPr>
            <w:r w:rsidRPr="00A135F8">
              <w:rPr>
                <w:rFonts w:ascii="Times New Roman" w:eastAsia="DengXian" w:hAnsi="Times New Roman" w:cs="Times New Roman"/>
                <w:b/>
                <w:bCs/>
                <w:kern w:val="0"/>
                <w:sz w:val="20"/>
                <w:szCs w:val="20"/>
              </w:rPr>
              <w:t>50%</w:t>
            </w:r>
          </w:p>
        </w:tc>
        <w:tc>
          <w:tcPr>
            <w:tcW w:w="0" w:type="auto"/>
            <w:shd w:val="clear" w:color="auto" w:fill="auto"/>
            <w:vAlign w:val="center"/>
          </w:tcPr>
          <w:p w14:paraId="303AA8AA" w14:textId="5AA1BB50"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21.71</w:t>
            </w:r>
          </w:p>
        </w:tc>
        <w:tc>
          <w:tcPr>
            <w:tcW w:w="0" w:type="auto"/>
            <w:shd w:val="clear" w:color="auto" w:fill="auto"/>
            <w:vAlign w:val="center"/>
          </w:tcPr>
          <w:p w14:paraId="5565578D" w14:textId="099BD7E3"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33.59</w:t>
            </w:r>
          </w:p>
        </w:tc>
        <w:tc>
          <w:tcPr>
            <w:tcW w:w="0" w:type="auto"/>
            <w:shd w:val="clear" w:color="auto" w:fill="auto"/>
            <w:vAlign w:val="center"/>
          </w:tcPr>
          <w:p w14:paraId="2BDC953D" w14:textId="3AB5E18D"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52.55</w:t>
            </w:r>
          </w:p>
        </w:tc>
      </w:tr>
      <w:tr w:rsidR="00F162B2" w:rsidRPr="00A135F8" w14:paraId="4C453230" w14:textId="77777777" w:rsidTr="00A135F8">
        <w:trPr>
          <w:trHeight w:val="278"/>
        </w:trPr>
        <w:tc>
          <w:tcPr>
            <w:tcW w:w="0" w:type="auto"/>
            <w:vMerge/>
          </w:tcPr>
          <w:p w14:paraId="31F4C4B6" w14:textId="77777777" w:rsidR="00F162B2" w:rsidRPr="00A135F8" w:rsidRDefault="00F162B2"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162B5143" w14:textId="77777777" w:rsidR="00F162B2" w:rsidRPr="00A135F8" w:rsidRDefault="00F162B2"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16D93456" w14:textId="4E715BDF" w:rsidR="00F162B2" w:rsidRPr="00A135F8" w:rsidRDefault="00F162B2" w:rsidP="00807668">
            <w:pPr>
              <w:widowControl/>
              <w:jc w:val="center"/>
              <w:rPr>
                <w:rFonts w:ascii="Times New Roman" w:eastAsia="DengXian" w:hAnsi="Times New Roman" w:cs="Times New Roman"/>
                <w:b/>
                <w:bCs/>
                <w:kern w:val="0"/>
                <w:sz w:val="20"/>
                <w:szCs w:val="20"/>
              </w:rPr>
            </w:pPr>
            <w:r w:rsidRPr="00A135F8">
              <w:rPr>
                <w:rFonts w:ascii="Times New Roman" w:eastAsia="DengXian" w:hAnsi="Times New Roman" w:cs="Times New Roman"/>
                <w:b/>
                <w:bCs/>
                <w:kern w:val="0"/>
                <w:sz w:val="20"/>
                <w:szCs w:val="20"/>
              </w:rPr>
              <w:t>95%</w:t>
            </w:r>
          </w:p>
        </w:tc>
        <w:tc>
          <w:tcPr>
            <w:tcW w:w="0" w:type="auto"/>
            <w:shd w:val="clear" w:color="auto" w:fill="auto"/>
            <w:vAlign w:val="center"/>
          </w:tcPr>
          <w:p w14:paraId="25B9752D" w14:textId="6E9AC000"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342.64</w:t>
            </w:r>
          </w:p>
        </w:tc>
        <w:tc>
          <w:tcPr>
            <w:tcW w:w="0" w:type="auto"/>
            <w:shd w:val="clear" w:color="auto" w:fill="auto"/>
            <w:vAlign w:val="center"/>
          </w:tcPr>
          <w:p w14:paraId="56D10016" w14:textId="41C4C1C7"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557.62</w:t>
            </w:r>
          </w:p>
        </w:tc>
        <w:tc>
          <w:tcPr>
            <w:tcW w:w="0" w:type="auto"/>
            <w:shd w:val="clear" w:color="auto" w:fill="auto"/>
            <w:vAlign w:val="center"/>
          </w:tcPr>
          <w:p w14:paraId="2AFD236F" w14:textId="344AB9D9"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717.50</w:t>
            </w:r>
          </w:p>
        </w:tc>
      </w:tr>
    </w:tbl>
    <w:p w14:paraId="5B21F264" w14:textId="77777777" w:rsidR="00873470" w:rsidRDefault="00873470" w:rsidP="00873470">
      <w:pPr>
        <w:rPr>
          <w:rFonts w:ascii="Times New Roman" w:eastAsia="DengXian" w:hAnsi="Times New Roman" w:cs="Times New Roman"/>
          <w:kern w:val="0"/>
          <w:sz w:val="20"/>
          <w:szCs w:val="20"/>
          <w:lang w:val="en-GB"/>
        </w:rPr>
      </w:pPr>
    </w:p>
    <w:p w14:paraId="405CD8F8" w14:textId="7DAF0677" w:rsidR="00873470" w:rsidRDefault="00873470" w:rsidP="00873470">
      <w:pPr>
        <w:jc w:val="center"/>
        <w:rPr>
          <w:rFonts w:ascii="Times New Roman" w:eastAsia="DengXian" w:hAnsi="Times New Roman" w:cs="Times New Roman"/>
          <w:b/>
          <w:kern w:val="0"/>
          <w:sz w:val="20"/>
          <w:szCs w:val="20"/>
          <w:lang w:val="en-GB"/>
        </w:rPr>
      </w:pPr>
      <w:r w:rsidRPr="005B61E5">
        <w:rPr>
          <w:rFonts w:ascii="Times New Roman" w:eastAsia="DengXian" w:hAnsi="Times New Roman" w:cs="Times New Roman" w:hint="eastAsia"/>
          <w:b/>
          <w:kern w:val="0"/>
          <w:sz w:val="20"/>
          <w:szCs w:val="20"/>
          <w:lang w:val="en-GB"/>
        </w:rPr>
        <w:t xml:space="preserve">Table </w:t>
      </w:r>
      <w:r>
        <w:rPr>
          <w:rFonts w:ascii="Times New Roman" w:eastAsia="DengXian" w:hAnsi="Times New Roman" w:cs="Times New Roman" w:hint="eastAsia"/>
          <w:b/>
          <w:kern w:val="0"/>
          <w:sz w:val="20"/>
          <w:szCs w:val="20"/>
          <w:lang w:val="en-GB"/>
        </w:rPr>
        <w:t>B.3.1.2.1-2: R</w:t>
      </w:r>
      <w:r w:rsidRPr="005D073D">
        <w:rPr>
          <w:rFonts w:ascii="Times New Roman" w:eastAsia="DengXian" w:hAnsi="Times New Roman" w:cs="Times New Roman"/>
          <w:b/>
          <w:kern w:val="0"/>
          <w:sz w:val="20"/>
          <w:szCs w:val="20"/>
          <w:lang w:val="en-GB" w:eastAsia="en-US"/>
        </w:rPr>
        <w:t xml:space="preserve">esults </w:t>
      </w:r>
      <w:r>
        <w:rPr>
          <w:rFonts w:ascii="Times New Roman" w:eastAsia="DengXian" w:hAnsi="Times New Roman" w:cs="Times New Roman" w:hint="eastAsia"/>
          <w:b/>
          <w:kern w:val="0"/>
          <w:sz w:val="20"/>
          <w:szCs w:val="20"/>
          <w:lang w:val="en-GB"/>
        </w:rPr>
        <w:t xml:space="preserve">of Urban Macro (FR1) dynamic SBFD vs. dynamic TDD, </w:t>
      </w:r>
      <w:r w:rsidRPr="005B61E5">
        <w:rPr>
          <w:rFonts w:ascii="Times New Roman" w:eastAsia="DengXian" w:hAnsi="Times New Roman" w:cs="Times New Roman"/>
          <w:b/>
          <w:kern w:val="0"/>
          <w:sz w:val="20"/>
          <w:szCs w:val="20"/>
          <w:lang w:val="en-GB"/>
        </w:rPr>
        <w:t>{XXXXU}</w:t>
      </w:r>
      <w:r>
        <w:rPr>
          <w:rFonts w:ascii="Times New Roman" w:eastAsia="DengXian" w:hAnsi="Times New Roman" w:cs="Times New Roman" w:hint="eastAsia"/>
          <w:b/>
          <w:kern w:val="0"/>
          <w:sz w:val="20"/>
          <w:szCs w:val="20"/>
          <w:lang w:val="en-GB"/>
        </w:rPr>
        <w:t xml:space="preserve"> vs. </w:t>
      </w:r>
      <w:r w:rsidRPr="005B61E5">
        <w:rPr>
          <w:rFonts w:ascii="Times New Roman" w:eastAsia="DengXian" w:hAnsi="Times New Roman" w:cs="Times New Roman"/>
          <w:b/>
          <w:kern w:val="0"/>
          <w:sz w:val="20"/>
          <w:szCs w:val="20"/>
          <w:lang w:val="en-GB"/>
        </w:rPr>
        <w:t>{FFFFU}</w:t>
      </w:r>
    </w:p>
    <w:p w14:paraId="44FC787C" w14:textId="77777777" w:rsidR="00873470" w:rsidRPr="005B61E5" w:rsidRDefault="00873470" w:rsidP="00873470">
      <w:pPr>
        <w:jc w:val="center"/>
        <w:rPr>
          <w:rFonts w:ascii="Times New Roman" w:eastAsia="DengXian" w:hAnsi="Times New Roman" w:cs="Times New Roman"/>
          <w:b/>
          <w:kern w:val="0"/>
          <w:sz w:val="20"/>
          <w:szCs w:val="20"/>
          <w:lang w:val="en-GB"/>
        </w:rPr>
      </w:pPr>
      <w:r>
        <w:rPr>
          <w:rFonts w:ascii="Times New Roman" w:eastAsia="DengXian" w:hAnsi="Times New Roman" w:cs="Times New Roman" w:hint="eastAsia"/>
          <w:b/>
          <w:kern w:val="0"/>
          <w:sz w:val="20"/>
          <w:szCs w:val="20"/>
          <w:lang w:val="en-GB"/>
        </w:rPr>
        <w:t>(</w:t>
      </w:r>
      <w:proofErr w:type="gramStart"/>
      <w:r>
        <w:rPr>
          <w:rFonts w:ascii="Times New Roman" w:eastAsia="DengXian" w:hAnsi="Times New Roman" w:cs="Times New Roman" w:hint="eastAsia"/>
          <w:b/>
          <w:kern w:val="0"/>
          <w:sz w:val="20"/>
          <w:szCs w:val="20"/>
          <w:lang w:val="en-GB"/>
        </w:rPr>
        <w:t>dynamic</w:t>
      </w:r>
      <w:proofErr w:type="gramEnd"/>
      <w:r>
        <w:rPr>
          <w:rFonts w:ascii="Times New Roman" w:eastAsia="DengXian" w:hAnsi="Times New Roman" w:cs="Times New Roman" w:hint="eastAsia"/>
          <w:b/>
          <w:kern w:val="0"/>
          <w:sz w:val="20"/>
          <w:szCs w:val="20"/>
          <w:lang w:val="en-GB"/>
        </w:rPr>
        <w:t xml:space="preserve"> SBFD Option 3, w/o CLI handling)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5"/>
        <w:gridCol w:w="1821"/>
        <w:gridCol w:w="887"/>
        <w:gridCol w:w="879"/>
        <w:gridCol w:w="1099"/>
        <w:gridCol w:w="948"/>
        <w:gridCol w:w="969"/>
        <w:gridCol w:w="1099"/>
        <w:gridCol w:w="977"/>
      </w:tblGrid>
      <w:tr w:rsidR="00A135F8" w:rsidRPr="002F69F6" w14:paraId="393B478E" w14:textId="77777777" w:rsidTr="00807668">
        <w:trPr>
          <w:trHeight w:val="278"/>
        </w:trPr>
        <w:tc>
          <w:tcPr>
            <w:tcW w:w="0" w:type="auto"/>
            <w:gridSpan w:val="9"/>
          </w:tcPr>
          <w:p w14:paraId="24A71772" w14:textId="6312F8E5" w:rsidR="00A135F8" w:rsidRPr="002F69F6" w:rsidRDefault="00A135F8" w:rsidP="00807668">
            <w:pPr>
              <w:widowControl/>
              <w:jc w:val="center"/>
              <w:rPr>
                <w:rFonts w:ascii="Times New Roman" w:eastAsia="DengXian" w:hAnsi="Times New Roman" w:cs="Times New Roman"/>
                <w:b/>
                <w:i/>
                <w:color w:val="000000"/>
                <w:kern w:val="0"/>
                <w:sz w:val="20"/>
                <w:szCs w:val="20"/>
              </w:rPr>
            </w:pPr>
            <w:r w:rsidRPr="002F69F6">
              <w:rPr>
                <w:rFonts w:ascii="Times New Roman" w:eastAsia="DengXian" w:hAnsi="Times New Roman" w:cs="Times New Roman"/>
                <w:b/>
                <w:i/>
                <w:kern w:val="0"/>
                <w:sz w:val="20"/>
                <w:szCs w:val="20"/>
              </w:rPr>
              <w:t xml:space="preserve">Simple description of key assumptions (RSI based on 1dB </w:t>
            </w:r>
            <w:proofErr w:type="spellStart"/>
            <w:r w:rsidRPr="002F69F6">
              <w:rPr>
                <w:rFonts w:ascii="Times New Roman" w:eastAsia="DengXian" w:hAnsi="Times New Roman" w:cs="Times New Roman"/>
                <w:b/>
                <w:i/>
                <w:kern w:val="0"/>
                <w:sz w:val="20"/>
                <w:szCs w:val="20"/>
              </w:rPr>
              <w:t>desense</w:t>
            </w:r>
            <w:proofErr w:type="spellEnd"/>
            <w:r w:rsidRPr="002F69F6">
              <w:rPr>
                <w:rFonts w:ascii="Times New Roman" w:eastAsia="DengXian" w:hAnsi="Times New Roman" w:cs="Times New Roman"/>
                <w:b/>
                <w:i/>
                <w:kern w:val="0"/>
                <w:sz w:val="20"/>
                <w:szCs w:val="20"/>
              </w:rPr>
              <w:t xml:space="preserve">, </w:t>
            </w:r>
            <w:r w:rsidRPr="002F69F6">
              <w:rPr>
                <w:rFonts w:ascii="Times New Roman" w:hAnsi="Times New Roman" w:cs="Times New Roman"/>
                <w:b/>
                <w:bCs/>
                <w:i/>
                <w:iCs/>
                <w:sz w:val="20"/>
                <w:szCs w:val="20"/>
              </w:rPr>
              <w:t xml:space="preserve">Twice area &amp; same </w:t>
            </w:r>
            <w:proofErr w:type="spellStart"/>
            <w:r w:rsidRPr="002F69F6">
              <w:rPr>
                <w:rFonts w:ascii="Times New Roman" w:hAnsi="Times New Roman" w:cs="Times New Roman"/>
                <w:b/>
                <w:bCs/>
                <w:i/>
                <w:iCs/>
                <w:sz w:val="20"/>
                <w:szCs w:val="20"/>
              </w:rPr>
              <w:t>TxRUs</w:t>
            </w:r>
            <w:proofErr w:type="spellEnd"/>
            <w:r w:rsidRPr="002F69F6">
              <w:rPr>
                <w:rFonts w:ascii="Times New Roman" w:hAnsi="Times New Roman" w:cs="Times New Roman"/>
                <w:b/>
                <w:bCs/>
                <w:i/>
                <w:iCs/>
                <w:sz w:val="20"/>
                <w:szCs w:val="20"/>
              </w:rPr>
              <w:t xml:space="preserve"> (Option 2), dynamic SBFD slot configuration {XXXXU}, dynamic TDD slot configuration {FFFFU},</w:t>
            </w:r>
            <w:r>
              <w:rPr>
                <w:rFonts w:ascii="Times New Roman" w:hAnsi="Times New Roman" w:cs="Times New Roman" w:hint="eastAsia"/>
                <w:b/>
                <w:bCs/>
                <w:i/>
                <w:iCs/>
                <w:sz w:val="20"/>
                <w:szCs w:val="20"/>
              </w:rPr>
              <w:t xml:space="preserve"> </w:t>
            </w:r>
            <w:r w:rsidRPr="002F69F6">
              <w:rPr>
                <w:rFonts w:ascii="Times New Roman" w:hAnsi="Times New Roman" w:cs="Times New Roman"/>
                <w:b/>
                <w:bCs/>
                <w:i/>
                <w:iCs/>
                <w:sz w:val="20"/>
                <w:szCs w:val="20"/>
              </w:rPr>
              <w:t xml:space="preserve">dynamic SBFD Option </w:t>
            </w:r>
            <w:r>
              <w:rPr>
                <w:rFonts w:ascii="Times New Roman" w:hAnsi="Times New Roman" w:cs="Times New Roman" w:hint="eastAsia"/>
                <w:b/>
                <w:bCs/>
                <w:i/>
                <w:iCs/>
                <w:sz w:val="20"/>
                <w:szCs w:val="20"/>
              </w:rPr>
              <w:t>3</w:t>
            </w:r>
            <w:r w:rsidRPr="002F69F6">
              <w:rPr>
                <w:rFonts w:ascii="Times New Roman" w:hAnsi="Times New Roman" w:cs="Times New Roman"/>
                <w:b/>
                <w:bCs/>
                <w:i/>
                <w:iCs/>
                <w:sz w:val="20"/>
                <w:szCs w:val="20"/>
              </w:rPr>
              <w:t>, DL: 0.5Mbytes, UL: 0.125Mbyte</w:t>
            </w:r>
            <w:r w:rsidRPr="002F69F6">
              <w:rPr>
                <w:rFonts w:ascii="Times New Roman" w:eastAsia="DengXian" w:hAnsi="Times New Roman" w:cs="Times New Roman"/>
                <w:b/>
                <w:i/>
                <w:kern w:val="0"/>
                <w:sz w:val="20"/>
                <w:szCs w:val="20"/>
              </w:rPr>
              <w:t>)</w:t>
            </w:r>
          </w:p>
        </w:tc>
      </w:tr>
      <w:tr w:rsidR="00A135F8" w:rsidRPr="002F69F6" w14:paraId="469DCB7B" w14:textId="77777777" w:rsidTr="00807668">
        <w:trPr>
          <w:trHeight w:val="278"/>
        </w:trPr>
        <w:tc>
          <w:tcPr>
            <w:tcW w:w="0" w:type="auto"/>
            <w:gridSpan w:val="3"/>
            <w:vMerge w:val="restart"/>
          </w:tcPr>
          <w:p w14:paraId="3234F5F1" w14:textId="5063E67F" w:rsidR="00A135F8" w:rsidRPr="002F69F6" w:rsidRDefault="00A135F8" w:rsidP="00807668">
            <w:pPr>
              <w:widowControl/>
              <w:jc w:val="center"/>
              <w:rPr>
                <w:rFonts w:ascii="Times New Roman" w:eastAsia="DengXian" w:hAnsi="Times New Roman" w:cs="Times New Roman"/>
                <w:b/>
                <w:bCs/>
                <w:kern w:val="0"/>
                <w:sz w:val="20"/>
                <w:szCs w:val="20"/>
              </w:rPr>
            </w:pPr>
          </w:p>
        </w:tc>
        <w:tc>
          <w:tcPr>
            <w:tcW w:w="0" w:type="auto"/>
            <w:gridSpan w:val="3"/>
            <w:shd w:val="clear" w:color="auto" w:fill="auto"/>
            <w:vAlign w:val="center"/>
          </w:tcPr>
          <w:p w14:paraId="34CBF2D9" w14:textId="77777777" w:rsidR="00A135F8" w:rsidRPr="002F69F6" w:rsidRDefault="00A135F8" w:rsidP="00807668">
            <w:pPr>
              <w:widowControl/>
              <w:jc w:val="center"/>
              <w:rPr>
                <w:rFonts w:ascii="Times New Roman" w:eastAsia="DengXian" w:hAnsi="Times New Roman" w:cs="Times New Roman"/>
                <w:b/>
                <w:color w:val="000000"/>
                <w:kern w:val="0"/>
                <w:sz w:val="20"/>
                <w:szCs w:val="20"/>
              </w:rPr>
            </w:pPr>
            <w:r w:rsidRPr="002F69F6">
              <w:rPr>
                <w:rFonts w:ascii="Times New Roman" w:eastAsia="DengXian" w:hAnsi="Times New Roman" w:cs="Times New Roman"/>
                <w:b/>
                <w:color w:val="000000"/>
                <w:kern w:val="0"/>
                <w:sz w:val="20"/>
                <w:szCs w:val="20"/>
              </w:rPr>
              <w:t>[Ericsson]</w:t>
            </w:r>
          </w:p>
        </w:tc>
        <w:tc>
          <w:tcPr>
            <w:tcW w:w="0" w:type="auto"/>
            <w:gridSpan w:val="3"/>
            <w:shd w:val="clear" w:color="auto" w:fill="auto"/>
            <w:vAlign w:val="center"/>
          </w:tcPr>
          <w:p w14:paraId="0F302F93" w14:textId="77777777" w:rsidR="00A135F8" w:rsidRPr="002F69F6" w:rsidRDefault="00A135F8" w:rsidP="00807668">
            <w:pPr>
              <w:widowControl/>
              <w:jc w:val="center"/>
              <w:rPr>
                <w:rFonts w:ascii="Times New Roman" w:eastAsia="DengXian" w:hAnsi="Times New Roman" w:cs="Times New Roman"/>
                <w:b/>
                <w:color w:val="000000"/>
                <w:kern w:val="0"/>
                <w:sz w:val="20"/>
                <w:szCs w:val="20"/>
              </w:rPr>
            </w:pPr>
            <w:r w:rsidRPr="002F69F6">
              <w:rPr>
                <w:rFonts w:ascii="Times New Roman" w:eastAsia="DengXian" w:hAnsi="Times New Roman" w:cs="Times New Roman"/>
                <w:b/>
                <w:color w:val="000000"/>
                <w:kern w:val="0"/>
                <w:sz w:val="20"/>
                <w:szCs w:val="20"/>
              </w:rPr>
              <w:t>[</w:t>
            </w:r>
            <w:r>
              <w:rPr>
                <w:rFonts w:ascii="Times New Roman" w:eastAsia="DengXian" w:hAnsi="Times New Roman" w:cs="Times New Roman" w:hint="eastAsia"/>
                <w:b/>
                <w:color w:val="000000"/>
                <w:kern w:val="0"/>
                <w:sz w:val="20"/>
                <w:szCs w:val="20"/>
              </w:rPr>
              <w:t>vivo</w:t>
            </w:r>
            <w:r w:rsidRPr="002F69F6">
              <w:rPr>
                <w:rFonts w:ascii="Times New Roman" w:eastAsia="DengXian" w:hAnsi="Times New Roman" w:cs="Times New Roman"/>
                <w:b/>
                <w:color w:val="000000"/>
                <w:kern w:val="0"/>
                <w:sz w:val="20"/>
                <w:szCs w:val="20"/>
              </w:rPr>
              <w:t>]</w:t>
            </w:r>
          </w:p>
        </w:tc>
      </w:tr>
      <w:tr w:rsidR="00A135F8" w:rsidRPr="002F69F6" w14:paraId="439B5D66" w14:textId="77777777" w:rsidTr="00807668">
        <w:trPr>
          <w:trHeight w:val="278"/>
        </w:trPr>
        <w:tc>
          <w:tcPr>
            <w:tcW w:w="0" w:type="auto"/>
            <w:gridSpan w:val="3"/>
            <w:vMerge/>
          </w:tcPr>
          <w:p w14:paraId="2E94068D" w14:textId="2D2ADBCF" w:rsidR="00A135F8" w:rsidRPr="002F69F6" w:rsidRDefault="00A135F8"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7FCC1307" w14:textId="77777777" w:rsidR="00A135F8" w:rsidRPr="002F69F6" w:rsidRDefault="00A135F8" w:rsidP="00807668">
            <w:pPr>
              <w:widowControl/>
              <w:jc w:val="center"/>
              <w:rPr>
                <w:rFonts w:ascii="Times New Roman" w:eastAsia="DengXian" w:hAnsi="Times New Roman" w:cs="Times New Roman"/>
                <w:b/>
                <w:color w:val="000000"/>
                <w:kern w:val="0"/>
                <w:sz w:val="20"/>
                <w:szCs w:val="20"/>
              </w:rPr>
            </w:pPr>
            <w:r w:rsidRPr="002F69F6">
              <w:rPr>
                <w:rFonts w:ascii="Times New Roman" w:eastAsia="DengXian" w:hAnsi="Times New Roman" w:cs="Times New Roman"/>
                <w:b/>
                <w:color w:val="000000"/>
                <w:kern w:val="0"/>
                <w:sz w:val="20"/>
                <w:szCs w:val="20"/>
              </w:rPr>
              <w:t>Low load</w:t>
            </w:r>
          </w:p>
        </w:tc>
        <w:tc>
          <w:tcPr>
            <w:tcW w:w="0" w:type="auto"/>
            <w:shd w:val="clear" w:color="auto" w:fill="auto"/>
            <w:vAlign w:val="center"/>
          </w:tcPr>
          <w:p w14:paraId="53030281" w14:textId="77777777" w:rsidR="00A135F8" w:rsidRPr="002F69F6" w:rsidRDefault="00A135F8" w:rsidP="00807668">
            <w:pPr>
              <w:widowControl/>
              <w:jc w:val="center"/>
              <w:rPr>
                <w:rFonts w:ascii="Times New Roman" w:eastAsia="DengXian" w:hAnsi="Times New Roman" w:cs="Times New Roman"/>
                <w:b/>
                <w:color w:val="000000"/>
                <w:kern w:val="0"/>
                <w:sz w:val="20"/>
                <w:szCs w:val="20"/>
              </w:rPr>
            </w:pPr>
            <w:r w:rsidRPr="002F69F6">
              <w:rPr>
                <w:rFonts w:ascii="Times New Roman" w:eastAsia="DengXian" w:hAnsi="Times New Roman" w:cs="Times New Roman"/>
                <w:b/>
                <w:color w:val="000000"/>
                <w:kern w:val="0"/>
                <w:sz w:val="20"/>
                <w:szCs w:val="20"/>
              </w:rPr>
              <w:t>Medium load</w:t>
            </w:r>
          </w:p>
        </w:tc>
        <w:tc>
          <w:tcPr>
            <w:tcW w:w="0" w:type="auto"/>
            <w:shd w:val="clear" w:color="auto" w:fill="auto"/>
            <w:vAlign w:val="center"/>
          </w:tcPr>
          <w:p w14:paraId="3583FE95" w14:textId="77777777" w:rsidR="00A135F8" w:rsidRPr="002F69F6" w:rsidRDefault="00A135F8" w:rsidP="00807668">
            <w:pPr>
              <w:widowControl/>
              <w:jc w:val="center"/>
              <w:rPr>
                <w:rFonts w:ascii="Times New Roman" w:eastAsia="DengXian" w:hAnsi="Times New Roman" w:cs="Times New Roman"/>
                <w:b/>
                <w:color w:val="000000"/>
                <w:kern w:val="0"/>
                <w:sz w:val="20"/>
                <w:szCs w:val="20"/>
              </w:rPr>
            </w:pPr>
            <w:r w:rsidRPr="002F69F6">
              <w:rPr>
                <w:rFonts w:ascii="Times New Roman" w:eastAsia="DengXian" w:hAnsi="Times New Roman" w:cs="Times New Roman"/>
                <w:b/>
                <w:color w:val="000000"/>
                <w:kern w:val="0"/>
                <w:sz w:val="20"/>
                <w:szCs w:val="20"/>
              </w:rPr>
              <w:t>High load</w:t>
            </w:r>
          </w:p>
        </w:tc>
        <w:tc>
          <w:tcPr>
            <w:tcW w:w="0" w:type="auto"/>
            <w:shd w:val="clear" w:color="auto" w:fill="auto"/>
            <w:vAlign w:val="center"/>
          </w:tcPr>
          <w:p w14:paraId="23CA6D4D" w14:textId="77777777" w:rsidR="00A135F8" w:rsidRPr="002F69F6" w:rsidRDefault="00A135F8" w:rsidP="00807668">
            <w:pPr>
              <w:widowControl/>
              <w:jc w:val="center"/>
              <w:rPr>
                <w:rFonts w:ascii="Times New Roman" w:eastAsia="DengXian" w:hAnsi="Times New Roman" w:cs="Times New Roman"/>
                <w:b/>
                <w:color w:val="000000"/>
                <w:kern w:val="0"/>
                <w:sz w:val="20"/>
                <w:szCs w:val="20"/>
              </w:rPr>
            </w:pPr>
            <w:r w:rsidRPr="002F69F6">
              <w:rPr>
                <w:rFonts w:ascii="Times New Roman" w:eastAsia="DengXian" w:hAnsi="Times New Roman" w:cs="Times New Roman"/>
                <w:b/>
                <w:color w:val="000000"/>
                <w:kern w:val="0"/>
                <w:sz w:val="20"/>
                <w:szCs w:val="20"/>
              </w:rPr>
              <w:t>Low load</w:t>
            </w:r>
          </w:p>
        </w:tc>
        <w:tc>
          <w:tcPr>
            <w:tcW w:w="0" w:type="auto"/>
            <w:shd w:val="clear" w:color="auto" w:fill="auto"/>
            <w:vAlign w:val="center"/>
          </w:tcPr>
          <w:p w14:paraId="27CFEE47" w14:textId="77777777" w:rsidR="00A135F8" w:rsidRPr="002F69F6" w:rsidRDefault="00A135F8" w:rsidP="00807668">
            <w:pPr>
              <w:widowControl/>
              <w:jc w:val="center"/>
              <w:rPr>
                <w:rFonts w:ascii="Times New Roman" w:eastAsia="DengXian" w:hAnsi="Times New Roman" w:cs="Times New Roman"/>
                <w:b/>
                <w:color w:val="000000"/>
                <w:kern w:val="0"/>
                <w:sz w:val="20"/>
                <w:szCs w:val="20"/>
              </w:rPr>
            </w:pPr>
            <w:r w:rsidRPr="002F69F6">
              <w:rPr>
                <w:rFonts w:ascii="Times New Roman" w:eastAsia="DengXian" w:hAnsi="Times New Roman" w:cs="Times New Roman"/>
                <w:b/>
                <w:color w:val="000000"/>
                <w:kern w:val="0"/>
                <w:sz w:val="20"/>
                <w:szCs w:val="20"/>
              </w:rPr>
              <w:t>Medium load</w:t>
            </w:r>
          </w:p>
        </w:tc>
        <w:tc>
          <w:tcPr>
            <w:tcW w:w="0" w:type="auto"/>
            <w:shd w:val="clear" w:color="auto" w:fill="auto"/>
            <w:vAlign w:val="center"/>
          </w:tcPr>
          <w:p w14:paraId="6EF4E252" w14:textId="77777777" w:rsidR="00A135F8" w:rsidRPr="002F69F6" w:rsidRDefault="00A135F8" w:rsidP="00807668">
            <w:pPr>
              <w:widowControl/>
              <w:jc w:val="center"/>
              <w:rPr>
                <w:rFonts w:ascii="Times New Roman" w:eastAsia="DengXian" w:hAnsi="Times New Roman" w:cs="Times New Roman"/>
                <w:b/>
                <w:color w:val="000000"/>
                <w:kern w:val="0"/>
                <w:sz w:val="20"/>
                <w:szCs w:val="20"/>
              </w:rPr>
            </w:pPr>
            <w:r w:rsidRPr="002F69F6">
              <w:rPr>
                <w:rFonts w:ascii="Times New Roman" w:eastAsia="DengXian" w:hAnsi="Times New Roman" w:cs="Times New Roman"/>
                <w:b/>
                <w:color w:val="000000"/>
                <w:kern w:val="0"/>
                <w:sz w:val="20"/>
                <w:szCs w:val="20"/>
              </w:rPr>
              <w:t>High load</w:t>
            </w:r>
          </w:p>
        </w:tc>
      </w:tr>
      <w:tr w:rsidR="00F968D8" w:rsidRPr="002F69F6" w14:paraId="1D90A5D8" w14:textId="77777777" w:rsidTr="00E01E6D">
        <w:trPr>
          <w:trHeight w:val="278"/>
        </w:trPr>
        <w:tc>
          <w:tcPr>
            <w:tcW w:w="0" w:type="auto"/>
            <w:vMerge w:val="restart"/>
            <w:vAlign w:val="center"/>
          </w:tcPr>
          <w:p w14:paraId="3AD96D34" w14:textId="5EC839CA" w:rsidR="00F968D8" w:rsidRDefault="00F968D8" w:rsidP="00F968D8">
            <w:pPr>
              <w:widowControl/>
              <w:jc w:val="center"/>
              <w:rPr>
                <w:rFonts w:ascii="Times New Roman" w:eastAsia="DengXian" w:hAnsi="Times New Roman" w:cs="Times New Roman"/>
                <w:b/>
                <w:bCs/>
                <w:kern w:val="0"/>
                <w:sz w:val="20"/>
                <w:szCs w:val="20"/>
              </w:rPr>
            </w:pPr>
            <w:r w:rsidRPr="008614F5">
              <w:rPr>
                <w:rFonts w:ascii="Times New Roman" w:eastAsia="DengXian" w:hAnsi="Times New Roman" w:cs="Times New Roman"/>
                <w:b/>
                <w:bCs/>
                <w:kern w:val="0"/>
                <w:sz w:val="20"/>
                <w:szCs w:val="20"/>
              </w:rPr>
              <w:t>Baseline</w:t>
            </w:r>
          </w:p>
        </w:tc>
        <w:tc>
          <w:tcPr>
            <w:tcW w:w="0" w:type="auto"/>
            <w:vMerge w:val="restart"/>
            <w:shd w:val="clear" w:color="auto" w:fill="auto"/>
            <w:vAlign w:val="center"/>
          </w:tcPr>
          <w:p w14:paraId="33AFDF8C" w14:textId="7A877D28" w:rsidR="00F968D8" w:rsidRPr="002F69F6" w:rsidRDefault="00F968D8" w:rsidP="00F968D8">
            <w:pPr>
              <w:widowControl/>
              <w:jc w:val="center"/>
              <w:rPr>
                <w:rFonts w:ascii="Times New Roman" w:eastAsia="DengXian" w:hAnsi="Times New Roman" w:cs="Times New Roman"/>
                <w:b/>
                <w:bCs/>
                <w:kern w:val="0"/>
                <w:sz w:val="20"/>
                <w:szCs w:val="20"/>
              </w:rPr>
            </w:pPr>
            <w:r>
              <w:rPr>
                <w:rFonts w:ascii="Times New Roman" w:eastAsia="DengXian" w:hAnsi="Times New Roman" w:cs="Times New Roman" w:hint="eastAsia"/>
                <w:b/>
                <w:bCs/>
                <w:kern w:val="0"/>
                <w:sz w:val="20"/>
                <w:szCs w:val="20"/>
              </w:rPr>
              <w:t>DL RU</w:t>
            </w:r>
          </w:p>
        </w:tc>
        <w:tc>
          <w:tcPr>
            <w:tcW w:w="0" w:type="auto"/>
            <w:shd w:val="clear" w:color="auto" w:fill="auto"/>
            <w:vAlign w:val="center"/>
          </w:tcPr>
          <w:p w14:paraId="7D1FDFB6" w14:textId="13AFCEA5" w:rsidR="00F968D8" w:rsidRPr="005B61E5" w:rsidRDefault="00F968D8" w:rsidP="00F968D8">
            <w:pPr>
              <w:widowControl/>
              <w:jc w:val="center"/>
              <w:rPr>
                <w:rFonts w:ascii="Times New Roman" w:eastAsia="DengXian" w:hAnsi="Times New Roman" w:cs="Times New Roman"/>
                <w:b/>
                <w:bCs/>
                <w:kern w:val="0"/>
                <w:sz w:val="20"/>
                <w:szCs w:val="20"/>
              </w:rPr>
            </w:pPr>
            <w:r>
              <w:rPr>
                <w:rFonts w:ascii="Times New Roman" w:eastAsia="DengXian" w:hAnsi="Times New Roman" w:cs="Times New Roman" w:hint="eastAsia"/>
                <w:b/>
                <w:bCs/>
                <w:kern w:val="0"/>
                <w:sz w:val="20"/>
                <w:szCs w:val="20"/>
              </w:rPr>
              <w:t>Type-1</w:t>
            </w:r>
          </w:p>
        </w:tc>
        <w:tc>
          <w:tcPr>
            <w:tcW w:w="0" w:type="auto"/>
            <w:shd w:val="clear" w:color="auto" w:fill="auto"/>
          </w:tcPr>
          <w:p w14:paraId="4AD651DC" w14:textId="01F84946" w:rsidR="00F968D8" w:rsidRPr="00F968D8" w:rsidRDefault="00F968D8" w:rsidP="00F968D8">
            <w:pPr>
              <w:jc w:val="center"/>
              <w:rPr>
                <w:rFonts w:ascii="Times New Roman" w:hAnsi="Times New Roman" w:cs="Times New Roman"/>
                <w:sz w:val="20"/>
                <w:szCs w:val="20"/>
              </w:rPr>
            </w:pPr>
            <w:r w:rsidRPr="00F968D8">
              <w:rPr>
                <w:rFonts w:ascii="Times New Roman" w:hAnsi="Times New Roman" w:cs="Times New Roman"/>
                <w:sz w:val="20"/>
                <w:szCs w:val="20"/>
              </w:rPr>
              <w:t>5.49%</w:t>
            </w:r>
          </w:p>
        </w:tc>
        <w:tc>
          <w:tcPr>
            <w:tcW w:w="0" w:type="auto"/>
            <w:shd w:val="clear" w:color="auto" w:fill="auto"/>
          </w:tcPr>
          <w:p w14:paraId="1B0F51CC" w14:textId="2D1FB4B5" w:rsidR="00F968D8" w:rsidRPr="00F968D8" w:rsidRDefault="00F968D8" w:rsidP="00F968D8">
            <w:pPr>
              <w:jc w:val="center"/>
              <w:rPr>
                <w:rFonts w:ascii="Times New Roman" w:hAnsi="Times New Roman" w:cs="Times New Roman"/>
                <w:sz w:val="20"/>
                <w:szCs w:val="20"/>
              </w:rPr>
            </w:pPr>
            <w:r w:rsidRPr="00F968D8">
              <w:rPr>
                <w:rFonts w:ascii="Times New Roman" w:hAnsi="Times New Roman" w:cs="Times New Roman"/>
                <w:sz w:val="20"/>
                <w:szCs w:val="20"/>
              </w:rPr>
              <w:t>21.94%</w:t>
            </w:r>
          </w:p>
        </w:tc>
        <w:tc>
          <w:tcPr>
            <w:tcW w:w="0" w:type="auto"/>
            <w:shd w:val="clear" w:color="auto" w:fill="auto"/>
          </w:tcPr>
          <w:p w14:paraId="35C1AFAA" w14:textId="34645907" w:rsidR="00F968D8" w:rsidRPr="00F968D8" w:rsidRDefault="00F968D8" w:rsidP="00F968D8">
            <w:pPr>
              <w:jc w:val="center"/>
              <w:rPr>
                <w:rFonts w:ascii="Times New Roman" w:hAnsi="Times New Roman" w:cs="Times New Roman"/>
                <w:sz w:val="20"/>
                <w:szCs w:val="20"/>
              </w:rPr>
            </w:pPr>
            <w:r w:rsidRPr="00F968D8">
              <w:rPr>
                <w:rFonts w:ascii="Times New Roman" w:hAnsi="Times New Roman" w:cs="Times New Roman"/>
                <w:sz w:val="20"/>
                <w:szCs w:val="20"/>
              </w:rPr>
              <w:t>42.03%</w:t>
            </w:r>
          </w:p>
        </w:tc>
        <w:tc>
          <w:tcPr>
            <w:tcW w:w="0" w:type="auto"/>
            <w:shd w:val="clear" w:color="auto" w:fill="auto"/>
            <w:vAlign w:val="center"/>
          </w:tcPr>
          <w:p w14:paraId="627CDB35" w14:textId="282981CD" w:rsidR="00F968D8" w:rsidRPr="00F162B2" w:rsidRDefault="00F968D8" w:rsidP="00F968D8">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7.25%</w:t>
            </w:r>
          </w:p>
        </w:tc>
        <w:tc>
          <w:tcPr>
            <w:tcW w:w="0" w:type="auto"/>
            <w:shd w:val="clear" w:color="auto" w:fill="auto"/>
            <w:vAlign w:val="center"/>
          </w:tcPr>
          <w:p w14:paraId="6AF260E9" w14:textId="5B655BC1" w:rsidR="00F968D8" w:rsidRPr="00F162B2" w:rsidRDefault="00F968D8" w:rsidP="00F968D8">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22.06%</w:t>
            </w:r>
          </w:p>
        </w:tc>
        <w:tc>
          <w:tcPr>
            <w:tcW w:w="0" w:type="auto"/>
            <w:shd w:val="clear" w:color="auto" w:fill="auto"/>
            <w:vAlign w:val="center"/>
          </w:tcPr>
          <w:p w14:paraId="6F7CB09F" w14:textId="5A7DE37D" w:rsidR="00F968D8" w:rsidRPr="00F162B2" w:rsidRDefault="00F968D8" w:rsidP="00F968D8">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42.49%</w:t>
            </w:r>
          </w:p>
        </w:tc>
      </w:tr>
      <w:tr w:rsidR="00F968D8" w:rsidRPr="002F69F6" w14:paraId="3080DA87" w14:textId="77777777" w:rsidTr="00E01E6D">
        <w:trPr>
          <w:trHeight w:val="278"/>
        </w:trPr>
        <w:tc>
          <w:tcPr>
            <w:tcW w:w="0" w:type="auto"/>
            <w:vMerge/>
            <w:vAlign w:val="center"/>
          </w:tcPr>
          <w:p w14:paraId="0F74FD81" w14:textId="77777777" w:rsidR="00F968D8" w:rsidRPr="002F69F6" w:rsidRDefault="00F968D8" w:rsidP="00F968D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4643DB5C" w14:textId="423F3F87" w:rsidR="00F968D8" w:rsidRPr="002F69F6" w:rsidRDefault="00F968D8" w:rsidP="00F968D8">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34434239" w14:textId="5A9751E1" w:rsidR="00F968D8" w:rsidRPr="005B61E5" w:rsidRDefault="00F968D8" w:rsidP="00F968D8">
            <w:pPr>
              <w:widowControl/>
              <w:jc w:val="center"/>
              <w:rPr>
                <w:rFonts w:ascii="Times New Roman" w:eastAsia="DengXian" w:hAnsi="Times New Roman" w:cs="Times New Roman"/>
                <w:b/>
                <w:bCs/>
                <w:kern w:val="0"/>
                <w:sz w:val="20"/>
                <w:szCs w:val="20"/>
              </w:rPr>
            </w:pPr>
            <w:r>
              <w:rPr>
                <w:rFonts w:ascii="Times New Roman" w:eastAsia="DengXian" w:hAnsi="Times New Roman" w:cs="Times New Roman" w:hint="eastAsia"/>
                <w:b/>
                <w:bCs/>
                <w:kern w:val="0"/>
                <w:sz w:val="20"/>
                <w:szCs w:val="20"/>
              </w:rPr>
              <w:t>Type-2</w:t>
            </w:r>
          </w:p>
        </w:tc>
        <w:tc>
          <w:tcPr>
            <w:tcW w:w="0" w:type="auto"/>
            <w:shd w:val="clear" w:color="auto" w:fill="auto"/>
          </w:tcPr>
          <w:p w14:paraId="13504A78" w14:textId="1ACE7E30" w:rsidR="00F968D8" w:rsidRPr="00F968D8" w:rsidRDefault="00F968D8" w:rsidP="00F968D8">
            <w:pPr>
              <w:jc w:val="center"/>
              <w:rPr>
                <w:rFonts w:ascii="Times New Roman" w:hAnsi="Times New Roman" w:cs="Times New Roman"/>
                <w:sz w:val="20"/>
                <w:szCs w:val="20"/>
              </w:rPr>
            </w:pPr>
            <w:r w:rsidRPr="00F968D8">
              <w:rPr>
                <w:rFonts w:ascii="Times New Roman" w:hAnsi="Times New Roman" w:cs="Times New Roman"/>
                <w:sz w:val="20"/>
                <w:szCs w:val="20"/>
              </w:rPr>
              <w:t xml:space="preserve"> </w:t>
            </w:r>
          </w:p>
        </w:tc>
        <w:tc>
          <w:tcPr>
            <w:tcW w:w="0" w:type="auto"/>
            <w:shd w:val="clear" w:color="auto" w:fill="auto"/>
          </w:tcPr>
          <w:p w14:paraId="0A459532" w14:textId="671DBC88" w:rsidR="00F968D8" w:rsidRPr="00F968D8" w:rsidRDefault="00F968D8" w:rsidP="00F968D8">
            <w:pPr>
              <w:jc w:val="center"/>
              <w:rPr>
                <w:rFonts w:ascii="Times New Roman" w:hAnsi="Times New Roman" w:cs="Times New Roman"/>
                <w:sz w:val="20"/>
                <w:szCs w:val="20"/>
              </w:rPr>
            </w:pPr>
            <w:r w:rsidRPr="00F968D8">
              <w:rPr>
                <w:rFonts w:ascii="Times New Roman" w:hAnsi="Times New Roman" w:cs="Times New Roman"/>
                <w:sz w:val="20"/>
                <w:szCs w:val="20"/>
              </w:rPr>
              <w:t xml:space="preserve"> </w:t>
            </w:r>
          </w:p>
        </w:tc>
        <w:tc>
          <w:tcPr>
            <w:tcW w:w="0" w:type="auto"/>
            <w:shd w:val="clear" w:color="auto" w:fill="auto"/>
          </w:tcPr>
          <w:p w14:paraId="2A794A1A" w14:textId="1456FED2" w:rsidR="00F968D8" w:rsidRPr="00F968D8" w:rsidRDefault="00F968D8" w:rsidP="00F968D8">
            <w:pPr>
              <w:jc w:val="center"/>
              <w:rPr>
                <w:rFonts w:ascii="Times New Roman" w:hAnsi="Times New Roman" w:cs="Times New Roman"/>
                <w:sz w:val="20"/>
                <w:szCs w:val="20"/>
              </w:rPr>
            </w:pPr>
            <w:r w:rsidRPr="00F968D8">
              <w:rPr>
                <w:rFonts w:ascii="Times New Roman" w:hAnsi="Times New Roman" w:cs="Times New Roman"/>
                <w:sz w:val="20"/>
                <w:szCs w:val="20"/>
              </w:rPr>
              <w:t xml:space="preserve"> </w:t>
            </w:r>
          </w:p>
        </w:tc>
        <w:tc>
          <w:tcPr>
            <w:tcW w:w="0" w:type="auto"/>
            <w:shd w:val="clear" w:color="auto" w:fill="auto"/>
            <w:vAlign w:val="center"/>
          </w:tcPr>
          <w:p w14:paraId="0A1C7DFF" w14:textId="20208B7D" w:rsidR="00F968D8" w:rsidRPr="00F162B2" w:rsidRDefault="00F968D8" w:rsidP="00F968D8">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11.33%</w:t>
            </w:r>
          </w:p>
        </w:tc>
        <w:tc>
          <w:tcPr>
            <w:tcW w:w="0" w:type="auto"/>
            <w:shd w:val="clear" w:color="auto" w:fill="auto"/>
            <w:vAlign w:val="center"/>
          </w:tcPr>
          <w:p w14:paraId="021A5C1C" w14:textId="1B940D22" w:rsidR="00F968D8" w:rsidRPr="00F162B2" w:rsidRDefault="00F968D8" w:rsidP="00F968D8">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36.16%</w:t>
            </w:r>
          </w:p>
        </w:tc>
        <w:tc>
          <w:tcPr>
            <w:tcW w:w="0" w:type="auto"/>
            <w:shd w:val="clear" w:color="auto" w:fill="auto"/>
            <w:vAlign w:val="center"/>
          </w:tcPr>
          <w:p w14:paraId="484C41B0" w14:textId="19C89936" w:rsidR="00F968D8" w:rsidRPr="00F162B2" w:rsidRDefault="00F968D8" w:rsidP="00F968D8">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70.34%</w:t>
            </w:r>
          </w:p>
        </w:tc>
      </w:tr>
      <w:tr w:rsidR="00F968D8" w:rsidRPr="002F69F6" w14:paraId="4C74EBE2" w14:textId="77777777" w:rsidTr="00E01E6D">
        <w:trPr>
          <w:trHeight w:val="278"/>
        </w:trPr>
        <w:tc>
          <w:tcPr>
            <w:tcW w:w="0" w:type="auto"/>
            <w:vMerge/>
            <w:vAlign w:val="center"/>
          </w:tcPr>
          <w:p w14:paraId="7DEC0D1E" w14:textId="77777777" w:rsidR="00F968D8" w:rsidRDefault="00F968D8" w:rsidP="00F968D8">
            <w:pPr>
              <w:widowControl/>
              <w:jc w:val="center"/>
              <w:rPr>
                <w:rFonts w:ascii="Times New Roman" w:eastAsia="DengXian" w:hAnsi="Times New Roman" w:cs="Times New Roman"/>
                <w:b/>
                <w:bCs/>
                <w:kern w:val="0"/>
                <w:sz w:val="20"/>
                <w:szCs w:val="20"/>
              </w:rPr>
            </w:pPr>
          </w:p>
        </w:tc>
        <w:tc>
          <w:tcPr>
            <w:tcW w:w="0" w:type="auto"/>
            <w:vMerge w:val="restart"/>
            <w:shd w:val="clear" w:color="auto" w:fill="auto"/>
            <w:vAlign w:val="center"/>
          </w:tcPr>
          <w:p w14:paraId="043BDE4D" w14:textId="162E0114" w:rsidR="00F968D8" w:rsidRPr="002F69F6" w:rsidRDefault="00F968D8" w:rsidP="00F968D8">
            <w:pPr>
              <w:widowControl/>
              <w:jc w:val="center"/>
              <w:rPr>
                <w:rFonts w:ascii="Times New Roman" w:eastAsia="DengXian" w:hAnsi="Times New Roman" w:cs="Times New Roman"/>
                <w:b/>
                <w:bCs/>
                <w:kern w:val="0"/>
                <w:sz w:val="20"/>
                <w:szCs w:val="20"/>
              </w:rPr>
            </w:pPr>
            <w:r>
              <w:rPr>
                <w:rFonts w:ascii="Times New Roman" w:eastAsia="DengXian" w:hAnsi="Times New Roman" w:cs="Times New Roman" w:hint="eastAsia"/>
                <w:b/>
                <w:bCs/>
                <w:kern w:val="0"/>
                <w:sz w:val="20"/>
                <w:szCs w:val="20"/>
              </w:rPr>
              <w:t>UL RU</w:t>
            </w:r>
          </w:p>
        </w:tc>
        <w:tc>
          <w:tcPr>
            <w:tcW w:w="0" w:type="auto"/>
            <w:shd w:val="clear" w:color="auto" w:fill="auto"/>
            <w:vAlign w:val="center"/>
          </w:tcPr>
          <w:p w14:paraId="07CBF37D" w14:textId="2A494FC9" w:rsidR="00F968D8" w:rsidRPr="005B61E5" w:rsidRDefault="00F968D8" w:rsidP="00F968D8">
            <w:pPr>
              <w:widowControl/>
              <w:jc w:val="center"/>
              <w:rPr>
                <w:rFonts w:ascii="Times New Roman" w:eastAsia="DengXian" w:hAnsi="Times New Roman" w:cs="Times New Roman"/>
                <w:b/>
                <w:bCs/>
                <w:kern w:val="0"/>
                <w:sz w:val="20"/>
                <w:szCs w:val="20"/>
              </w:rPr>
            </w:pPr>
            <w:r>
              <w:rPr>
                <w:rFonts w:ascii="Times New Roman" w:eastAsia="DengXian" w:hAnsi="Times New Roman" w:cs="Times New Roman" w:hint="eastAsia"/>
                <w:b/>
                <w:bCs/>
                <w:kern w:val="0"/>
                <w:sz w:val="20"/>
                <w:szCs w:val="20"/>
              </w:rPr>
              <w:t>Type-1</w:t>
            </w:r>
          </w:p>
        </w:tc>
        <w:tc>
          <w:tcPr>
            <w:tcW w:w="0" w:type="auto"/>
            <w:shd w:val="clear" w:color="auto" w:fill="auto"/>
          </w:tcPr>
          <w:p w14:paraId="3648A8C6" w14:textId="687A67DF" w:rsidR="00F968D8" w:rsidRPr="00F968D8" w:rsidRDefault="00F968D8" w:rsidP="00F968D8">
            <w:pPr>
              <w:jc w:val="center"/>
              <w:rPr>
                <w:rFonts w:ascii="Times New Roman" w:hAnsi="Times New Roman" w:cs="Times New Roman"/>
                <w:sz w:val="20"/>
                <w:szCs w:val="20"/>
              </w:rPr>
            </w:pPr>
            <w:r w:rsidRPr="00F968D8">
              <w:rPr>
                <w:rFonts w:ascii="Times New Roman" w:hAnsi="Times New Roman" w:cs="Times New Roman"/>
                <w:sz w:val="20"/>
                <w:szCs w:val="20"/>
              </w:rPr>
              <w:t>1.54%</w:t>
            </w:r>
          </w:p>
        </w:tc>
        <w:tc>
          <w:tcPr>
            <w:tcW w:w="0" w:type="auto"/>
            <w:shd w:val="clear" w:color="auto" w:fill="auto"/>
          </w:tcPr>
          <w:p w14:paraId="1C7F8DC5" w14:textId="3AEFCEF2" w:rsidR="00F968D8" w:rsidRPr="00F968D8" w:rsidRDefault="00F968D8" w:rsidP="00F968D8">
            <w:pPr>
              <w:jc w:val="center"/>
              <w:rPr>
                <w:rFonts w:ascii="Times New Roman" w:hAnsi="Times New Roman" w:cs="Times New Roman"/>
                <w:sz w:val="20"/>
                <w:szCs w:val="20"/>
              </w:rPr>
            </w:pPr>
            <w:r w:rsidRPr="00F968D8">
              <w:rPr>
                <w:rFonts w:ascii="Times New Roman" w:hAnsi="Times New Roman" w:cs="Times New Roman"/>
                <w:sz w:val="20"/>
                <w:szCs w:val="20"/>
              </w:rPr>
              <w:t>6.73%</w:t>
            </w:r>
          </w:p>
        </w:tc>
        <w:tc>
          <w:tcPr>
            <w:tcW w:w="0" w:type="auto"/>
            <w:shd w:val="clear" w:color="auto" w:fill="auto"/>
          </w:tcPr>
          <w:p w14:paraId="646E903D" w14:textId="1CE2FA33" w:rsidR="00F968D8" w:rsidRPr="00F968D8" w:rsidRDefault="00F968D8" w:rsidP="00F968D8">
            <w:pPr>
              <w:jc w:val="center"/>
              <w:rPr>
                <w:rFonts w:ascii="Times New Roman" w:hAnsi="Times New Roman" w:cs="Times New Roman"/>
                <w:sz w:val="20"/>
                <w:szCs w:val="20"/>
              </w:rPr>
            </w:pPr>
            <w:r w:rsidRPr="00F968D8">
              <w:rPr>
                <w:rFonts w:ascii="Times New Roman" w:hAnsi="Times New Roman" w:cs="Times New Roman"/>
                <w:sz w:val="20"/>
                <w:szCs w:val="20"/>
              </w:rPr>
              <w:t>12.91%</w:t>
            </w:r>
          </w:p>
        </w:tc>
        <w:tc>
          <w:tcPr>
            <w:tcW w:w="0" w:type="auto"/>
            <w:shd w:val="clear" w:color="auto" w:fill="auto"/>
            <w:vAlign w:val="center"/>
          </w:tcPr>
          <w:p w14:paraId="00A04D8E" w14:textId="49DEE024" w:rsidR="00F968D8" w:rsidRPr="00F162B2" w:rsidRDefault="00F968D8" w:rsidP="00F968D8">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2.38%</w:t>
            </w:r>
          </w:p>
        </w:tc>
        <w:tc>
          <w:tcPr>
            <w:tcW w:w="0" w:type="auto"/>
            <w:shd w:val="clear" w:color="auto" w:fill="auto"/>
            <w:vAlign w:val="center"/>
          </w:tcPr>
          <w:p w14:paraId="20CBE873" w14:textId="0649B3D3" w:rsidR="00F968D8" w:rsidRPr="00F162B2" w:rsidRDefault="00F968D8" w:rsidP="00F968D8">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5.94%</w:t>
            </w:r>
          </w:p>
        </w:tc>
        <w:tc>
          <w:tcPr>
            <w:tcW w:w="0" w:type="auto"/>
            <w:shd w:val="clear" w:color="auto" w:fill="auto"/>
            <w:vAlign w:val="center"/>
          </w:tcPr>
          <w:p w14:paraId="49A14F88" w14:textId="54846AF6" w:rsidR="00F968D8" w:rsidRPr="00F162B2" w:rsidRDefault="00F968D8" w:rsidP="00F968D8">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14.49%</w:t>
            </w:r>
          </w:p>
        </w:tc>
      </w:tr>
      <w:tr w:rsidR="00F968D8" w:rsidRPr="002F69F6" w14:paraId="763DFBE2" w14:textId="77777777" w:rsidTr="00E01E6D">
        <w:trPr>
          <w:trHeight w:val="278"/>
        </w:trPr>
        <w:tc>
          <w:tcPr>
            <w:tcW w:w="0" w:type="auto"/>
            <w:vMerge/>
            <w:vAlign w:val="center"/>
          </w:tcPr>
          <w:p w14:paraId="5CEDB4F4" w14:textId="77777777" w:rsidR="00F968D8" w:rsidRPr="002F69F6" w:rsidRDefault="00F968D8" w:rsidP="00F968D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019F023A" w14:textId="63C02238" w:rsidR="00F968D8" w:rsidRPr="002F69F6" w:rsidRDefault="00F968D8" w:rsidP="00F968D8">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4C2527FD" w14:textId="59869BD3" w:rsidR="00F968D8" w:rsidRPr="005B61E5" w:rsidRDefault="00F968D8" w:rsidP="00F968D8">
            <w:pPr>
              <w:widowControl/>
              <w:jc w:val="center"/>
              <w:rPr>
                <w:rFonts w:ascii="Times New Roman" w:eastAsia="DengXian" w:hAnsi="Times New Roman" w:cs="Times New Roman"/>
                <w:b/>
                <w:bCs/>
                <w:kern w:val="0"/>
                <w:sz w:val="20"/>
                <w:szCs w:val="20"/>
              </w:rPr>
            </w:pPr>
            <w:r>
              <w:rPr>
                <w:rFonts w:ascii="Times New Roman" w:eastAsia="DengXian" w:hAnsi="Times New Roman" w:cs="Times New Roman" w:hint="eastAsia"/>
                <w:b/>
                <w:bCs/>
                <w:kern w:val="0"/>
                <w:sz w:val="20"/>
                <w:szCs w:val="20"/>
              </w:rPr>
              <w:t>Type-2</w:t>
            </w:r>
          </w:p>
        </w:tc>
        <w:tc>
          <w:tcPr>
            <w:tcW w:w="0" w:type="auto"/>
            <w:shd w:val="clear" w:color="auto" w:fill="auto"/>
          </w:tcPr>
          <w:p w14:paraId="487BE23D" w14:textId="3FA1FF02" w:rsidR="00F968D8" w:rsidRPr="00F968D8" w:rsidRDefault="00F968D8" w:rsidP="00F968D8">
            <w:pPr>
              <w:jc w:val="center"/>
              <w:rPr>
                <w:rFonts w:ascii="Times New Roman" w:hAnsi="Times New Roman" w:cs="Times New Roman"/>
                <w:sz w:val="20"/>
                <w:szCs w:val="20"/>
              </w:rPr>
            </w:pPr>
            <w:r w:rsidRPr="00F968D8">
              <w:rPr>
                <w:rFonts w:ascii="Times New Roman" w:hAnsi="Times New Roman" w:cs="Times New Roman"/>
                <w:sz w:val="20"/>
                <w:szCs w:val="20"/>
              </w:rPr>
              <w:t xml:space="preserve"> </w:t>
            </w:r>
          </w:p>
        </w:tc>
        <w:tc>
          <w:tcPr>
            <w:tcW w:w="0" w:type="auto"/>
            <w:shd w:val="clear" w:color="auto" w:fill="auto"/>
          </w:tcPr>
          <w:p w14:paraId="53A30E7B" w14:textId="30585000" w:rsidR="00F968D8" w:rsidRPr="00F968D8" w:rsidRDefault="00F968D8" w:rsidP="00F968D8">
            <w:pPr>
              <w:jc w:val="center"/>
              <w:rPr>
                <w:rFonts w:ascii="Times New Roman" w:hAnsi="Times New Roman" w:cs="Times New Roman"/>
                <w:sz w:val="20"/>
                <w:szCs w:val="20"/>
              </w:rPr>
            </w:pPr>
            <w:r w:rsidRPr="00F968D8">
              <w:rPr>
                <w:rFonts w:ascii="Times New Roman" w:hAnsi="Times New Roman" w:cs="Times New Roman"/>
                <w:sz w:val="20"/>
                <w:szCs w:val="20"/>
              </w:rPr>
              <w:t xml:space="preserve"> </w:t>
            </w:r>
          </w:p>
        </w:tc>
        <w:tc>
          <w:tcPr>
            <w:tcW w:w="0" w:type="auto"/>
            <w:shd w:val="clear" w:color="auto" w:fill="auto"/>
          </w:tcPr>
          <w:p w14:paraId="316F7A19" w14:textId="2C473361" w:rsidR="00F968D8" w:rsidRPr="00F968D8" w:rsidRDefault="00F968D8" w:rsidP="00F968D8">
            <w:pPr>
              <w:jc w:val="center"/>
              <w:rPr>
                <w:rFonts w:ascii="Times New Roman" w:hAnsi="Times New Roman" w:cs="Times New Roman"/>
                <w:sz w:val="20"/>
                <w:szCs w:val="20"/>
              </w:rPr>
            </w:pPr>
            <w:r w:rsidRPr="00F968D8">
              <w:rPr>
                <w:rFonts w:ascii="Times New Roman" w:hAnsi="Times New Roman" w:cs="Times New Roman"/>
                <w:sz w:val="20"/>
                <w:szCs w:val="20"/>
              </w:rPr>
              <w:t xml:space="preserve"> </w:t>
            </w:r>
          </w:p>
        </w:tc>
        <w:tc>
          <w:tcPr>
            <w:tcW w:w="0" w:type="auto"/>
            <w:shd w:val="clear" w:color="auto" w:fill="auto"/>
            <w:vAlign w:val="center"/>
          </w:tcPr>
          <w:p w14:paraId="1CABDCC3" w14:textId="56687354" w:rsidR="00F968D8" w:rsidRPr="00F162B2" w:rsidRDefault="00F968D8" w:rsidP="00F968D8">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7.15%</w:t>
            </w:r>
          </w:p>
        </w:tc>
        <w:tc>
          <w:tcPr>
            <w:tcW w:w="0" w:type="auto"/>
            <w:shd w:val="clear" w:color="auto" w:fill="auto"/>
            <w:vAlign w:val="center"/>
          </w:tcPr>
          <w:p w14:paraId="0840E9DA" w14:textId="001D522F" w:rsidR="00F968D8" w:rsidRPr="00F162B2" w:rsidRDefault="00F968D8" w:rsidP="00F968D8">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16.38%</w:t>
            </w:r>
          </w:p>
        </w:tc>
        <w:tc>
          <w:tcPr>
            <w:tcW w:w="0" w:type="auto"/>
            <w:shd w:val="clear" w:color="auto" w:fill="auto"/>
            <w:vAlign w:val="center"/>
          </w:tcPr>
          <w:p w14:paraId="3D580ED6" w14:textId="7FE6816E" w:rsidR="00F968D8" w:rsidRPr="00F162B2" w:rsidRDefault="00F968D8" w:rsidP="00F968D8">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39.48%</w:t>
            </w:r>
          </w:p>
        </w:tc>
      </w:tr>
      <w:tr w:rsidR="00F968D8" w:rsidRPr="002F69F6" w14:paraId="2A449470" w14:textId="77777777" w:rsidTr="00E01E6D">
        <w:trPr>
          <w:trHeight w:val="278"/>
        </w:trPr>
        <w:tc>
          <w:tcPr>
            <w:tcW w:w="0" w:type="auto"/>
            <w:vMerge w:val="restart"/>
            <w:vAlign w:val="center"/>
          </w:tcPr>
          <w:p w14:paraId="156B92CB" w14:textId="425DE767" w:rsidR="00F968D8" w:rsidRDefault="00F968D8" w:rsidP="00F968D8">
            <w:pPr>
              <w:widowControl/>
              <w:jc w:val="center"/>
              <w:rPr>
                <w:rFonts w:ascii="Times New Roman" w:eastAsia="DengXian" w:hAnsi="Times New Roman" w:cs="Times New Roman"/>
                <w:b/>
                <w:bCs/>
                <w:kern w:val="0"/>
                <w:sz w:val="20"/>
                <w:szCs w:val="20"/>
              </w:rPr>
            </w:pPr>
            <w:r w:rsidRPr="008614F5">
              <w:rPr>
                <w:rFonts w:ascii="Times New Roman" w:eastAsia="DengXian" w:hAnsi="Times New Roman" w:cs="Times New Roman"/>
                <w:b/>
                <w:bCs/>
                <w:kern w:val="0"/>
                <w:sz w:val="20"/>
                <w:szCs w:val="20"/>
              </w:rPr>
              <w:t>Dynamic SBFD</w:t>
            </w:r>
          </w:p>
        </w:tc>
        <w:tc>
          <w:tcPr>
            <w:tcW w:w="0" w:type="auto"/>
            <w:vMerge w:val="restart"/>
            <w:shd w:val="clear" w:color="auto" w:fill="auto"/>
            <w:vAlign w:val="center"/>
          </w:tcPr>
          <w:p w14:paraId="40BD848F" w14:textId="2643E316" w:rsidR="00F968D8" w:rsidRPr="002F69F6" w:rsidRDefault="00F968D8" w:rsidP="00F968D8">
            <w:pPr>
              <w:widowControl/>
              <w:jc w:val="center"/>
              <w:rPr>
                <w:rFonts w:ascii="Times New Roman" w:eastAsia="DengXian" w:hAnsi="Times New Roman" w:cs="Times New Roman"/>
                <w:b/>
                <w:bCs/>
                <w:kern w:val="0"/>
                <w:sz w:val="20"/>
                <w:szCs w:val="20"/>
              </w:rPr>
            </w:pPr>
            <w:r>
              <w:rPr>
                <w:rFonts w:ascii="Times New Roman" w:eastAsia="DengXian" w:hAnsi="Times New Roman" w:cs="Times New Roman" w:hint="eastAsia"/>
                <w:b/>
                <w:bCs/>
                <w:kern w:val="0"/>
                <w:sz w:val="20"/>
                <w:szCs w:val="20"/>
              </w:rPr>
              <w:t>DL RU</w:t>
            </w:r>
          </w:p>
        </w:tc>
        <w:tc>
          <w:tcPr>
            <w:tcW w:w="0" w:type="auto"/>
            <w:shd w:val="clear" w:color="auto" w:fill="auto"/>
            <w:vAlign w:val="center"/>
          </w:tcPr>
          <w:p w14:paraId="41932A8E" w14:textId="63BA6401" w:rsidR="00F968D8" w:rsidRPr="005B61E5" w:rsidRDefault="00F968D8" w:rsidP="00F968D8">
            <w:pPr>
              <w:widowControl/>
              <w:jc w:val="center"/>
              <w:rPr>
                <w:rFonts w:ascii="Times New Roman" w:eastAsia="DengXian" w:hAnsi="Times New Roman" w:cs="Times New Roman"/>
                <w:b/>
                <w:bCs/>
                <w:kern w:val="0"/>
                <w:sz w:val="20"/>
                <w:szCs w:val="20"/>
              </w:rPr>
            </w:pPr>
            <w:r>
              <w:rPr>
                <w:rFonts w:ascii="Times New Roman" w:eastAsia="DengXian" w:hAnsi="Times New Roman" w:cs="Times New Roman" w:hint="eastAsia"/>
                <w:b/>
                <w:bCs/>
                <w:kern w:val="0"/>
                <w:sz w:val="20"/>
                <w:szCs w:val="20"/>
              </w:rPr>
              <w:t>Type-1</w:t>
            </w:r>
          </w:p>
        </w:tc>
        <w:tc>
          <w:tcPr>
            <w:tcW w:w="0" w:type="auto"/>
            <w:shd w:val="clear" w:color="auto" w:fill="auto"/>
          </w:tcPr>
          <w:p w14:paraId="45D463CD" w14:textId="428AD2A0" w:rsidR="00F968D8" w:rsidRPr="00F968D8" w:rsidRDefault="00F968D8" w:rsidP="00F968D8">
            <w:pPr>
              <w:jc w:val="center"/>
              <w:rPr>
                <w:rFonts w:ascii="Times New Roman" w:hAnsi="Times New Roman" w:cs="Times New Roman"/>
                <w:sz w:val="20"/>
                <w:szCs w:val="20"/>
              </w:rPr>
            </w:pPr>
            <w:r w:rsidRPr="00F968D8">
              <w:rPr>
                <w:rFonts w:ascii="Times New Roman" w:hAnsi="Times New Roman" w:cs="Times New Roman"/>
                <w:sz w:val="20"/>
                <w:szCs w:val="20"/>
              </w:rPr>
              <w:t>2.93%</w:t>
            </w:r>
          </w:p>
        </w:tc>
        <w:tc>
          <w:tcPr>
            <w:tcW w:w="0" w:type="auto"/>
            <w:shd w:val="clear" w:color="auto" w:fill="auto"/>
          </w:tcPr>
          <w:p w14:paraId="00057DA1" w14:textId="62BF1B6A" w:rsidR="00F968D8" w:rsidRPr="00F968D8" w:rsidRDefault="00F968D8" w:rsidP="00F968D8">
            <w:pPr>
              <w:jc w:val="center"/>
              <w:rPr>
                <w:rFonts w:ascii="Times New Roman" w:hAnsi="Times New Roman" w:cs="Times New Roman"/>
                <w:sz w:val="20"/>
                <w:szCs w:val="20"/>
              </w:rPr>
            </w:pPr>
            <w:r w:rsidRPr="00F968D8">
              <w:rPr>
                <w:rFonts w:ascii="Times New Roman" w:hAnsi="Times New Roman" w:cs="Times New Roman"/>
                <w:sz w:val="20"/>
                <w:szCs w:val="20"/>
              </w:rPr>
              <w:t>14.32%</w:t>
            </w:r>
          </w:p>
        </w:tc>
        <w:tc>
          <w:tcPr>
            <w:tcW w:w="0" w:type="auto"/>
            <w:shd w:val="clear" w:color="auto" w:fill="auto"/>
          </w:tcPr>
          <w:p w14:paraId="6DB127E8" w14:textId="588BA2CC" w:rsidR="00F968D8" w:rsidRPr="00F968D8" w:rsidRDefault="00F968D8" w:rsidP="00F968D8">
            <w:pPr>
              <w:jc w:val="center"/>
              <w:rPr>
                <w:rFonts w:ascii="Times New Roman" w:hAnsi="Times New Roman" w:cs="Times New Roman"/>
                <w:sz w:val="20"/>
                <w:szCs w:val="20"/>
              </w:rPr>
            </w:pPr>
            <w:r w:rsidRPr="00F968D8">
              <w:rPr>
                <w:rFonts w:ascii="Times New Roman" w:hAnsi="Times New Roman" w:cs="Times New Roman"/>
                <w:sz w:val="20"/>
                <w:szCs w:val="20"/>
              </w:rPr>
              <w:t>28.09%</w:t>
            </w:r>
          </w:p>
        </w:tc>
        <w:tc>
          <w:tcPr>
            <w:tcW w:w="0" w:type="auto"/>
            <w:shd w:val="clear" w:color="auto" w:fill="auto"/>
            <w:vAlign w:val="center"/>
          </w:tcPr>
          <w:p w14:paraId="4054E5BF" w14:textId="2D7399E0" w:rsidR="00F968D8" w:rsidRPr="00F162B2" w:rsidRDefault="00F968D8" w:rsidP="00F968D8">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8.58%</w:t>
            </w:r>
          </w:p>
        </w:tc>
        <w:tc>
          <w:tcPr>
            <w:tcW w:w="0" w:type="auto"/>
            <w:shd w:val="clear" w:color="auto" w:fill="auto"/>
            <w:vAlign w:val="center"/>
          </w:tcPr>
          <w:p w14:paraId="13FE9865" w14:textId="46E2EE28" w:rsidR="00F968D8" w:rsidRPr="00F162B2" w:rsidRDefault="00F968D8" w:rsidP="00F968D8">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24.19%</w:t>
            </w:r>
          </w:p>
        </w:tc>
        <w:tc>
          <w:tcPr>
            <w:tcW w:w="0" w:type="auto"/>
            <w:shd w:val="clear" w:color="auto" w:fill="auto"/>
            <w:vAlign w:val="center"/>
          </w:tcPr>
          <w:p w14:paraId="29292386" w14:textId="0AD74ED3" w:rsidR="00F968D8" w:rsidRPr="00F162B2" w:rsidRDefault="00F968D8" w:rsidP="00F968D8">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52.23%</w:t>
            </w:r>
          </w:p>
        </w:tc>
      </w:tr>
      <w:tr w:rsidR="00F968D8" w:rsidRPr="002F69F6" w14:paraId="61FDF200" w14:textId="77777777" w:rsidTr="00E01E6D">
        <w:trPr>
          <w:trHeight w:val="278"/>
        </w:trPr>
        <w:tc>
          <w:tcPr>
            <w:tcW w:w="0" w:type="auto"/>
            <w:vMerge/>
          </w:tcPr>
          <w:p w14:paraId="0D2B83C4" w14:textId="77777777" w:rsidR="00F968D8" w:rsidRPr="002F69F6" w:rsidRDefault="00F968D8" w:rsidP="00F968D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79D2AAAC" w14:textId="5AEB3A61" w:rsidR="00F968D8" w:rsidRPr="002F69F6" w:rsidRDefault="00F968D8" w:rsidP="00F968D8">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21EA9341" w14:textId="009B6B82" w:rsidR="00F968D8" w:rsidRPr="005B61E5" w:rsidRDefault="00F968D8" w:rsidP="00F968D8">
            <w:pPr>
              <w:widowControl/>
              <w:jc w:val="center"/>
              <w:rPr>
                <w:rFonts w:ascii="Times New Roman" w:eastAsia="DengXian" w:hAnsi="Times New Roman" w:cs="Times New Roman"/>
                <w:b/>
                <w:bCs/>
                <w:kern w:val="0"/>
                <w:sz w:val="20"/>
                <w:szCs w:val="20"/>
              </w:rPr>
            </w:pPr>
            <w:r>
              <w:rPr>
                <w:rFonts w:ascii="Times New Roman" w:eastAsia="DengXian" w:hAnsi="Times New Roman" w:cs="Times New Roman" w:hint="eastAsia"/>
                <w:b/>
                <w:bCs/>
                <w:kern w:val="0"/>
                <w:sz w:val="20"/>
                <w:szCs w:val="20"/>
              </w:rPr>
              <w:t>Type-2</w:t>
            </w:r>
          </w:p>
        </w:tc>
        <w:tc>
          <w:tcPr>
            <w:tcW w:w="0" w:type="auto"/>
            <w:shd w:val="clear" w:color="auto" w:fill="auto"/>
          </w:tcPr>
          <w:p w14:paraId="3F1FE760" w14:textId="69C42287" w:rsidR="00F968D8" w:rsidRPr="00F968D8" w:rsidRDefault="00F968D8" w:rsidP="00F968D8">
            <w:pPr>
              <w:jc w:val="center"/>
              <w:rPr>
                <w:rFonts w:ascii="Times New Roman" w:hAnsi="Times New Roman" w:cs="Times New Roman"/>
                <w:sz w:val="20"/>
                <w:szCs w:val="20"/>
              </w:rPr>
            </w:pPr>
            <w:r w:rsidRPr="00F968D8">
              <w:rPr>
                <w:rFonts w:ascii="Times New Roman" w:hAnsi="Times New Roman" w:cs="Times New Roman"/>
                <w:sz w:val="20"/>
                <w:szCs w:val="20"/>
              </w:rPr>
              <w:t xml:space="preserve"> </w:t>
            </w:r>
          </w:p>
        </w:tc>
        <w:tc>
          <w:tcPr>
            <w:tcW w:w="0" w:type="auto"/>
            <w:shd w:val="clear" w:color="auto" w:fill="auto"/>
          </w:tcPr>
          <w:p w14:paraId="45FC21A5" w14:textId="199EF399" w:rsidR="00F968D8" w:rsidRPr="00F968D8" w:rsidRDefault="00F968D8" w:rsidP="00F968D8">
            <w:pPr>
              <w:jc w:val="center"/>
              <w:rPr>
                <w:rFonts w:ascii="Times New Roman" w:hAnsi="Times New Roman" w:cs="Times New Roman"/>
                <w:sz w:val="20"/>
                <w:szCs w:val="20"/>
              </w:rPr>
            </w:pPr>
            <w:r w:rsidRPr="00F968D8">
              <w:rPr>
                <w:rFonts w:ascii="Times New Roman" w:hAnsi="Times New Roman" w:cs="Times New Roman"/>
                <w:sz w:val="20"/>
                <w:szCs w:val="20"/>
              </w:rPr>
              <w:t xml:space="preserve"> </w:t>
            </w:r>
          </w:p>
        </w:tc>
        <w:tc>
          <w:tcPr>
            <w:tcW w:w="0" w:type="auto"/>
            <w:shd w:val="clear" w:color="auto" w:fill="auto"/>
          </w:tcPr>
          <w:p w14:paraId="74A393A0" w14:textId="06E084B1" w:rsidR="00F968D8" w:rsidRPr="00F968D8" w:rsidRDefault="00F968D8" w:rsidP="00F968D8">
            <w:pPr>
              <w:jc w:val="center"/>
              <w:rPr>
                <w:rFonts w:ascii="Times New Roman" w:hAnsi="Times New Roman" w:cs="Times New Roman"/>
                <w:sz w:val="20"/>
                <w:szCs w:val="20"/>
              </w:rPr>
            </w:pPr>
            <w:r w:rsidRPr="00F968D8">
              <w:rPr>
                <w:rFonts w:ascii="Times New Roman" w:hAnsi="Times New Roman" w:cs="Times New Roman"/>
                <w:sz w:val="20"/>
                <w:szCs w:val="20"/>
              </w:rPr>
              <w:t xml:space="preserve"> </w:t>
            </w:r>
          </w:p>
        </w:tc>
        <w:tc>
          <w:tcPr>
            <w:tcW w:w="0" w:type="auto"/>
            <w:shd w:val="clear" w:color="auto" w:fill="auto"/>
            <w:vAlign w:val="center"/>
          </w:tcPr>
          <w:p w14:paraId="4263556A" w14:textId="25C89AF0" w:rsidR="00F968D8" w:rsidRPr="00F162B2" w:rsidRDefault="00F968D8" w:rsidP="00F968D8">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12.89%</w:t>
            </w:r>
          </w:p>
        </w:tc>
        <w:tc>
          <w:tcPr>
            <w:tcW w:w="0" w:type="auto"/>
            <w:shd w:val="clear" w:color="auto" w:fill="auto"/>
            <w:vAlign w:val="center"/>
          </w:tcPr>
          <w:p w14:paraId="77D099BF" w14:textId="1BECA49C" w:rsidR="00F968D8" w:rsidRPr="00F162B2" w:rsidRDefault="00F968D8" w:rsidP="00F968D8">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39.65%</w:t>
            </w:r>
          </w:p>
        </w:tc>
        <w:tc>
          <w:tcPr>
            <w:tcW w:w="0" w:type="auto"/>
            <w:shd w:val="clear" w:color="auto" w:fill="auto"/>
            <w:vAlign w:val="center"/>
          </w:tcPr>
          <w:p w14:paraId="18A73737" w14:textId="6073A9B8" w:rsidR="00F968D8" w:rsidRPr="00F162B2" w:rsidRDefault="00F968D8" w:rsidP="00F968D8">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79.51%</w:t>
            </w:r>
          </w:p>
        </w:tc>
      </w:tr>
      <w:tr w:rsidR="00F968D8" w:rsidRPr="002F69F6" w14:paraId="014E7AD2" w14:textId="77777777" w:rsidTr="00E01E6D">
        <w:trPr>
          <w:trHeight w:val="278"/>
        </w:trPr>
        <w:tc>
          <w:tcPr>
            <w:tcW w:w="0" w:type="auto"/>
            <w:vMerge/>
          </w:tcPr>
          <w:p w14:paraId="6E385025" w14:textId="77777777" w:rsidR="00F968D8" w:rsidRDefault="00F968D8" w:rsidP="00F968D8">
            <w:pPr>
              <w:widowControl/>
              <w:jc w:val="center"/>
              <w:rPr>
                <w:rFonts w:ascii="Times New Roman" w:eastAsia="DengXian" w:hAnsi="Times New Roman" w:cs="Times New Roman"/>
                <w:b/>
                <w:bCs/>
                <w:kern w:val="0"/>
                <w:sz w:val="20"/>
                <w:szCs w:val="20"/>
              </w:rPr>
            </w:pPr>
          </w:p>
        </w:tc>
        <w:tc>
          <w:tcPr>
            <w:tcW w:w="0" w:type="auto"/>
            <w:vMerge w:val="restart"/>
            <w:shd w:val="clear" w:color="auto" w:fill="auto"/>
            <w:vAlign w:val="center"/>
          </w:tcPr>
          <w:p w14:paraId="22168567" w14:textId="596AB897" w:rsidR="00F968D8" w:rsidRPr="002F69F6" w:rsidRDefault="00F968D8" w:rsidP="00F968D8">
            <w:pPr>
              <w:widowControl/>
              <w:jc w:val="center"/>
              <w:rPr>
                <w:rFonts w:ascii="Times New Roman" w:eastAsia="DengXian" w:hAnsi="Times New Roman" w:cs="Times New Roman"/>
                <w:b/>
                <w:bCs/>
                <w:kern w:val="0"/>
                <w:sz w:val="20"/>
                <w:szCs w:val="20"/>
              </w:rPr>
            </w:pPr>
            <w:r>
              <w:rPr>
                <w:rFonts w:ascii="Times New Roman" w:eastAsia="DengXian" w:hAnsi="Times New Roman" w:cs="Times New Roman" w:hint="eastAsia"/>
                <w:b/>
                <w:bCs/>
                <w:kern w:val="0"/>
                <w:sz w:val="20"/>
                <w:szCs w:val="20"/>
              </w:rPr>
              <w:t>UL RU</w:t>
            </w:r>
          </w:p>
        </w:tc>
        <w:tc>
          <w:tcPr>
            <w:tcW w:w="0" w:type="auto"/>
            <w:shd w:val="clear" w:color="auto" w:fill="auto"/>
            <w:vAlign w:val="center"/>
          </w:tcPr>
          <w:p w14:paraId="55088BA5" w14:textId="4B4AB1B3" w:rsidR="00F968D8" w:rsidRPr="005B61E5" w:rsidRDefault="00F968D8" w:rsidP="00F968D8">
            <w:pPr>
              <w:widowControl/>
              <w:jc w:val="center"/>
              <w:rPr>
                <w:rFonts w:ascii="Times New Roman" w:eastAsia="DengXian" w:hAnsi="Times New Roman" w:cs="Times New Roman"/>
                <w:b/>
                <w:bCs/>
                <w:kern w:val="0"/>
                <w:sz w:val="20"/>
                <w:szCs w:val="20"/>
              </w:rPr>
            </w:pPr>
            <w:r>
              <w:rPr>
                <w:rFonts w:ascii="Times New Roman" w:eastAsia="DengXian" w:hAnsi="Times New Roman" w:cs="Times New Roman" w:hint="eastAsia"/>
                <w:b/>
                <w:bCs/>
                <w:kern w:val="0"/>
                <w:sz w:val="20"/>
                <w:szCs w:val="20"/>
              </w:rPr>
              <w:t>Type-1</w:t>
            </w:r>
          </w:p>
        </w:tc>
        <w:tc>
          <w:tcPr>
            <w:tcW w:w="0" w:type="auto"/>
            <w:shd w:val="clear" w:color="auto" w:fill="auto"/>
          </w:tcPr>
          <w:p w14:paraId="43E220DE" w14:textId="6E4F2E60" w:rsidR="00F968D8" w:rsidRPr="00F968D8" w:rsidRDefault="00F968D8" w:rsidP="00F968D8">
            <w:pPr>
              <w:jc w:val="center"/>
              <w:rPr>
                <w:rFonts w:ascii="Times New Roman" w:hAnsi="Times New Roman" w:cs="Times New Roman"/>
                <w:sz w:val="20"/>
                <w:szCs w:val="20"/>
              </w:rPr>
            </w:pPr>
            <w:r w:rsidRPr="00F968D8">
              <w:rPr>
                <w:rFonts w:ascii="Times New Roman" w:hAnsi="Times New Roman" w:cs="Times New Roman"/>
                <w:sz w:val="20"/>
                <w:szCs w:val="20"/>
              </w:rPr>
              <w:t>1.30%</w:t>
            </w:r>
          </w:p>
        </w:tc>
        <w:tc>
          <w:tcPr>
            <w:tcW w:w="0" w:type="auto"/>
            <w:shd w:val="clear" w:color="auto" w:fill="auto"/>
          </w:tcPr>
          <w:p w14:paraId="5513BC04" w14:textId="6EB312EC" w:rsidR="00F968D8" w:rsidRPr="00F968D8" w:rsidRDefault="00F968D8" w:rsidP="00F968D8">
            <w:pPr>
              <w:jc w:val="center"/>
              <w:rPr>
                <w:rFonts w:ascii="Times New Roman" w:hAnsi="Times New Roman" w:cs="Times New Roman"/>
                <w:sz w:val="20"/>
                <w:szCs w:val="20"/>
              </w:rPr>
            </w:pPr>
            <w:r w:rsidRPr="00F968D8">
              <w:rPr>
                <w:rFonts w:ascii="Times New Roman" w:hAnsi="Times New Roman" w:cs="Times New Roman"/>
                <w:sz w:val="20"/>
                <w:szCs w:val="20"/>
              </w:rPr>
              <w:t>5.77%</w:t>
            </w:r>
          </w:p>
        </w:tc>
        <w:tc>
          <w:tcPr>
            <w:tcW w:w="0" w:type="auto"/>
            <w:shd w:val="clear" w:color="auto" w:fill="auto"/>
          </w:tcPr>
          <w:p w14:paraId="7120B759" w14:textId="66E9D49A" w:rsidR="00F968D8" w:rsidRPr="00F968D8" w:rsidRDefault="00F968D8" w:rsidP="00F968D8">
            <w:pPr>
              <w:jc w:val="center"/>
              <w:rPr>
                <w:rFonts w:ascii="Times New Roman" w:hAnsi="Times New Roman" w:cs="Times New Roman"/>
                <w:sz w:val="20"/>
                <w:szCs w:val="20"/>
              </w:rPr>
            </w:pPr>
            <w:r w:rsidRPr="00F968D8">
              <w:rPr>
                <w:rFonts w:ascii="Times New Roman" w:hAnsi="Times New Roman" w:cs="Times New Roman"/>
                <w:sz w:val="20"/>
                <w:szCs w:val="20"/>
              </w:rPr>
              <w:t>11.59%</w:t>
            </w:r>
          </w:p>
        </w:tc>
        <w:tc>
          <w:tcPr>
            <w:tcW w:w="0" w:type="auto"/>
            <w:shd w:val="clear" w:color="auto" w:fill="auto"/>
            <w:vAlign w:val="center"/>
          </w:tcPr>
          <w:p w14:paraId="0F26BFA1" w14:textId="1A598A79" w:rsidR="00F968D8" w:rsidRPr="00F162B2" w:rsidRDefault="00F968D8" w:rsidP="00F968D8">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1.23%</w:t>
            </w:r>
          </w:p>
        </w:tc>
        <w:tc>
          <w:tcPr>
            <w:tcW w:w="0" w:type="auto"/>
            <w:shd w:val="clear" w:color="auto" w:fill="auto"/>
            <w:vAlign w:val="center"/>
          </w:tcPr>
          <w:p w14:paraId="5C924559" w14:textId="78220537" w:rsidR="00F968D8" w:rsidRPr="00F162B2" w:rsidRDefault="00F968D8" w:rsidP="00F968D8">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4.21%</w:t>
            </w:r>
          </w:p>
        </w:tc>
        <w:tc>
          <w:tcPr>
            <w:tcW w:w="0" w:type="auto"/>
            <w:shd w:val="clear" w:color="auto" w:fill="auto"/>
            <w:vAlign w:val="center"/>
          </w:tcPr>
          <w:p w14:paraId="727B5A92" w14:textId="4C2F1733" w:rsidR="00F968D8" w:rsidRPr="00F162B2" w:rsidRDefault="00F968D8" w:rsidP="00F968D8">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12.57%</w:t>
            </w:r>
          </w:p>
        </w:tc>
      </w:tr>
      <w:tr w:rsidR="00F968D8" w:rsidRPr="002F69F6" w14:paraId="055AF6E1" w14:textId="77777777" w:rsidTr="00E01E6D">
        <w:trPr>
          <w:trHeight w:val="278"/>
        </w:trPr>
        <w:tc>
          <w:tcPr>
            <w:tcW w:w="0" w:type="auto"/>
            <w:vMerge/>
          </w:tcPr>
          <w:p w14:paraId="7C8ED459" w14:textId="77777777" w:rsidR="00F968D8" w:rsidRPr="002F69F6" w:rsidRDefault="00F968D8" w:rsidP="00F968D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52DBB926" w14:textId="01678CBD" w:rsidR="00F968D8" w:rsidRPr="002F69F6" w:rsidRDefault="00F968D8" w:rsidP="00F968D8">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525ABABA" w14:textId="0B8FFB25" w:rsidR="00F968D8" w:rsidRPr="005B61E5" w:rsidRDefault="00F968D8" w:rsidP="00F968D8">
            <w:pPr>
              <w:widowControl/>
              <w:jc w:val="center"/>
              <w:rPr>
                <w:rFonts w:ascii="Times New Roman" w:eastAsia="DengXian" w:hAnsi="Times New Roman" w:cs="Times New Roman"/>
                <w:b/>
                <w:bCs/>
                <w:kern w:val="0"/>
                <w:sz w:val="20"/>
                <w:szCs w:val="20"/>
              </w:rPr>
            </w:pPr>
            <w:r>
              <w:rPr>
                <w:rFonts w:ascii="Times New Roman" w:eastAsia="DengXian" w:hAnsi="Times New Roman" w:cs="Times New Roman" w:hint="eastAsia"/>
                <w:b/>
                <w:bCs/>
                <w:kern w:val="0"/>
                <w:sz w:val="20"/>
                <w:szCs w:val="20"/>
              </w:rPr>
              <w:t>Type-2</w:t>
            </w:r>
          </w:p>
        </w:tc>
        <w:tc>
          <w:tcPr>
            <w:tcW w:w="0" w:type="auto"/>
            <w:shd w:val="clear" w:color="auto" w:fill="auto"/>
          </w:tcPr>
          <w:p w14:paraId="7DBA4436" w14:textId="6CD40063" w:rsidR="00F968D8" w:rsidRPr="00F968D8" w:rsidRDefault="00F968D8" w:rsidP="00F968D8">
            <w:pPr>
              <w:jc w:val="center"/>
              <w:rPr>
                <w:rFonts w:ascii="Times New Roman" w:hAnsi="Times New Roman" w:cs="Times New Roman"/>
                <w:sz w:val="20"/>
                <w:szCs w:val="20"/>
              </w:rPr>
            </w:pPr>
            <w:r w:rsidRPr="00F968D8">
              <w:rPr>
                <w:rFonts w:ascii="Times New Roman" w:hAnsi="Times New Roman" w:cs="Times New Roman"/>
                <w:sz w:val="20"/>
                <w:szCs w:val="20"/>
              </w:rPr>
              <w:t xml:space="preserve"> </w:t>
            </w:r>
          </w:p>
        </w:tc>
        <w:tc>
          <w:tcPr>
            <w:tcW w:w="0" w:type="auto"/>
            <w:shd w:val="clear" w:color="auto" w:fill="auto"/>
          </w:tcPr>
          <w:p w14:paraId="6DD7D93B" w14:textId="0CCF7CB7" w:rsidR="00F968D8" w:rsidRPr="00F968D8" w:rsidRDefault="00F968D8" w:rsidP="00F968D8">
            <w:pPr>
              <w:jc w:val="center"/>
              <w:rPr>
                <w:rFonts w:ascii="Times New Roman" w:hAnsi="Times New Roman" w:cs="Times New Roman"/>
                <w:sz w:val="20"/>
                <w:szCs w:val="20"/>
              </w:rPr>
            </w:pPr>
            <w:r w:rsidRPr="00F968D8">
              <w:rPr>
                <w:rFonts w:ascii="Times New Roman" w:hAnsi="Times New Roman" w:cs="Times New Roman"/>
                <w:sz w:val="20"/>
                <w:szCs w:val="20"/>
              </w:rPr>
              <w:t xml:space="preserve"> </w:t>
            </w:r>
          </w:p>
        </w:tc>
        <w:tc>
          <w:tcPr>
            <w:tcW w:w="0" w:type="auto"/>
            <w:shd w:val="clear" w:color="auto" w:fill="auto"/>
          </w:tcPr>
          <w:p w14:paraId="0CB591D1" w14:textId="3090B3A2" w:rsidR="00F968D8" w:rsidRPr="00F968D8" w:rsidRDefault="00F968D8" w:rsidP="00F968D8">
            <w:pPr>
              <w:jc w:val="center"/>
              <w:rPr>
                <w:rFonts w:ascii="Times New Roman" w:hAnsi="Times New Roman" w:cs="Times New Roman"/>
                <w:sz w:val="20"/>
                <w:szCs w:val="20"/>
              </w:rPr>
            </w:pPr>
            <w:r w:rsidRPr="00F968D8">
              <w:rPr>
                <w:rFonts w:ascii="Times New Roman" w:hAnsi="Times New Roman" w:cs="Times New Roman"/>
                <w:sz w:val="20"/>
                <w:szCs w:val="20"/>
              </w:rPr>
              <w:t xml:space="preserve"> </w:t>
            </w:r>
          </w:p>
        </w:tc>
        <w:tc>
          <w:tcPr>
            <w:tcW w:w="0" w:type="auto"/>
            <w:shd w:val="clear" w:color="auto" w:fill="auto"/>
            <w:vAlign w:val="center"/>
          </w:tcPr>
          <w:p w14:paraId="2CA7A943" w14:textId="6C75A18D" w:rsidR="00F968D8" w:rsidRPr="00F162B2" w:rsidRDefault="00F968D8" w:rsidP="00F968D8">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3.96%</w:t>
            </w:r>
          </w:p>
        </w:tc>
        <w:tc>
          <w:tcPr>
            <w:tcW w:w="0" w:type="auto"/>
            <w:shd w:val="clear" w:color="auto" w:fill="auto"/>
            <w:vAlign w:val="center"/>
          </w:tcPr>
          <w:p w14:paraId="37153ADE" w14:textId="77C37E81" w:rsidR="00F968D8" w:rsidRPr="00F162B2" w:rsidRDefault="00F968D8" w:rsidP="00F968D8">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11.36%</w:t>
            </w:r>
          </w:p>
        </w:tc>
        <w:tc>
          <w:tcPr>
            <w:tcW w:w="0" w:type="auto"/>
            <w:shd w:val="clear" w:color="auto" w:fill="auto"/>
            <w:vAlign w:val="center"/>
          </w:tcPr>
          <w:p w14:paraId="44803416" w14:textId="21D90470" w:rsidR="00F968D8" w:rsidRPr="00F162B2" w:rsidRDefault="00F968D8" w:rsidP="00F968D8">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38.44%</w:t>
            </w:r>
          </w:p>
        </w:tc>
      </w:tr>
      <w:tr w:rsidR="00F162B2" w:rsidRPr="002F69F6" w14:paraId="119593AA" w14:textId="77777777" w:rsidTr="00F162B2">
        <w:trPr>
          <w:trHeight w:val="278"/>
        </w:trPr>
        <w:tc>
          <w:tcPr>
            <w:tcW w:w="0" w:type="auto"/>
            <w:vMerge w:val="restart"/>
            <w:vAlign w:val="center"/>
          </w:tcPr>
          <w:p w14:paraId="4378E103" w14:textId="27833F46" w:rsidR="00F162B2" w:rsidRPr="002F69F6" w:rsidRDefault="00F162B2" w:rsidP="00807668">
            <w:pPr>
              <w:widowControl/>
              <w:jc w:val="center"/>
              <w:rPr>
                <w:rFonts w:ascii="Times New Roman" w:eastAsia="DengXian" w:hAnsi="Times New Roman" w:cs="Times New Roman"/>
                <w:b/>
                <w:bCs/>
                <w:kern w:val="0"/>
                <w:sz w:val="20"/>
                <w:szCs w:val="20"/>
              </w:rPr>
            </w:pPr>
            <w:r w:rsidRPr="008614F5">
              <w:rPr>
                <w:rFonts w:ascii="Times New Roman" w:eastAsia="DengXian" w:hAnsi="Times New Roman" w:cs="Times New Roman"/>
                <w:b/>
                <w:bCs/>
                <w:kern w:val="0"/>
                <w:sz w:val="20"/>
                <w:szCs w:val="20"/>
              </w:rPr>
              <w:t>Baseline</w:t>
            </w:r>
          </w:p>
        </w:tc>
        <w:tc>
          <w:tcPr>
            <w:tcW w:w="0" w:type="auto"/>
            <w:vMerge w:val="restart"/>
            <w:shd w:val="clear" w:color="auto" w:fill="auto"/>
            <w:vAlign w:val="center"/>
          </w:tcPr>
          <w:p w14:paraId="3A5AE467" w14:textId="0E754230" w:rsidR="00F162B2" w:rsidRPr="0051380B" w:rsidRDefault="00F162B2" w:rsidP="00807668">
            <w:pPr>
              <w:widowControl/>
              <w:jc w:val="center"/>
              <w:rPr>
                <w:rFonts w:ascii="Times New Roman" w:eastAsia="DengXian" w:hAnsi="Times New Roman" w:cs="Times New Roman"/>
                <w:b/>
                <w:bCs/>
                <w:kern w:val="0"/>
                <w:sz w:val="20"/>
                <w:szCs w:val="20"/>
              </w:rPr>
            </w:pPr>
            <w:r w:rsidRPr="002F69F6">
              <w:rPr>
                <w:rFonts w:ascii="Times New Roman" w:eastAsia="DengXian" w:hAnsi="Times New Roman" w:cs="Times New Roman"/>
                <w:b/>
                <w:bCs/>
                <w:kern w:val="0"/>
                <w:sz w:val="20"/>
                <w:szCs w:val="20"/>
              </w:rPr>
              <w:t>DL a</w:t>
            </w:r>
            <w:r w:rsidRPr="0051380B">
              <w:rPr>
                <w:rFonts w:ascii="Times New Roman" w:eastAsia="DengXian" w:hAnsi="Times New Roman" w:cs="Times New Roman"/>
                <w:b/>
                <w:bCs/>
                <w:kern w:val="0"/>
                <w:sz w:val="20"/>
                <w:szCs w:val="20"/>
              </w:rPr>
              <w:t xml:space="preserve">verage-UPT </w:t>
            </w:r>
            <w:r>
              <w:rPr>
                <w:rFonts w:ascii="Times New Roman" w:eastAsia="DengXian" w:hAnsi="Times New Roman" w:cs="Times New Roman" w:hint="eastAsia"/>
                <w:b/>
                <w:bCs/>
                <w:color w:val="000000"/>
                <w:kern w:val="0"/>
                <w:sz w:val="20"/>
                <w:szCs w:val="20"/>
              </w:rPr>
              <w:t>CDF</w:t>
            </w:r>
          </w:p>
        </w:tc>
        <w:tc>
          <w:tcPr>
            <w:tcW w:w="0" w:type="auto"/>
            <w:shd w:val="clear" w:color="auto" w:fill="auto"/>
            <w:vAlign w:val="center"/>
            <w:hideMark/>
          </w:tcPr>
          <w:p w14:paraId="4BF90ECC" w14:textId="69D5EC36" w:rsidR="00F162B2" w:rsidRPr="005B61E5" w:rsidRDefault="00F162B2"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Mean</w:t>
            </w:r>
          </w:p>
        </w:tc>
        <w:tc>
          <w:tcPr>
            <w:tcW w:w="0" w:type="auto"/>
            <w:shd w:val="clear" w:color="auto" w:fill="auto"/>
            <w:vAlign w:val="center"/>
          </w:tcPr>
          <w:p w14:paraId="2CB9779C" w14:textId="1D8C13FB"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502.54</w:t>
            </w:r>
          </w:p>
        </w:tc>
        <w:tc>
          <w:tcPr>
            <w:tcW w:w="0" w:type="auto"/>
            <w:shd w:val="clear" w:color="auto" w:fill="auto"/>
            <w:vAlign w:val="center"/>
          </w:tcPr>
          <w:p w14:paraId="622E6ACB" w14:textId="21E74F1D"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376.62</w:t>
            </w:r>
          </w:p>
        </w:tc>
        <w:tc>
          <w:tcPr>
            <w:tcW w:w="0" w:type="auto"/>
            <w:shd w:val="clear" w:color="auto" w:fill="auto"/>
            <w:vAlign w:val="center"/>
          </w:tcPr>
          <w:p w14:paraId="29C3E6C2" w14:textId="41D2D796"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259.64</w:t>
            </w:r>
          </w:p>
        </w:tc>
        <w:tc>
          <w:tcPr>
            <w:tcW w:w="0" w:type="auto"/>
            <w:shd w:val="clear" w:color="auto" w:fill="auto"/>
            <w:vAlign w:val="center"/>
          </w:tcPr>
          <w:p w14:paraId="5B78615D" w14:textId="60E7F79B"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369.01</w:t>
            </w:r>
          </w:p>
        </w:tc>
        <w:tc>
          <w:tcPr>
            <w:tcW w:w="0" w:type="auto"/>
            <w:shd w:val="clear" w:color="auto" w:fill="auto"/>
            <w:vAlign w:val="center"/>
          </w:tcPr>
          <w:p w14:paraId="343C122A" w14:textId="3E12CFF9"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295.92</w:t>
            </w:r>
          </w:p>
        </w:tc>
        <w:tc>
          <w:tcPr>
            <w:tcW w:w="0" w:type="auto"/>
            <w:shd w:val="clear" w:color="auto" w:fill="auto"/>
            <w:vAlign w:val="center"/>
          </w:tcPr>
          <w:p w14:paraId="7F91A5E1" w14:textId="72C1550D"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224.62</w:t>
            </w:r>
          </w:p>
        </w:tc>
      </w:tr>
      <w:tr w:rsidR="00F162B2" w:rsidRPr="002F69F6" w14:paraId="1121F923" w14:textId="77777777" w:rsidTr="00F162B2">
        <w:trPr>
          <w:trHeight w:val="278"/>
        </w:trPr>
        <w:tc>
          <w:tcPr>
            <w:tcW w:w="0" w:type="auto"/>
            <w:vMerge/>
            <w:vAlign w:val="center"/>
          </w:tcPr>
          <w:p w14:paraId="7E97E989" w14:textId="77777777" w:rsidR="00F162B2" w:rsidRPr="005B61E5" w:rsidRDefault="00F162B2"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324E9C07" w14:textId="0F5D0510" w:rsidR="00F162B2" w:rsidRPr="005B61E5" w:rsidRDefault="00F162B2"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0CC48606" w14:textId="2C9D918D" w:rsidR="00F162B2" w:rsidRPr="005B61E5" w:rsidRDefault="00F162B2"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5%</w:t>
            </w:r>
          </w:p>
        </w:tc>
        <w:tc>
          <w:tcPr>
            <w:tcW w:w="0" w:type="auto"/>
            <w:shd w:val="clear" w:color="auto" w:fill="auto"/>
            <w:vAlign w:val="center"/>
          </w:tcPr>
          <w:p w14:paraId="6A56409C" w14:textId="5030662D"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226.73</w:t>
            </w:r>
          </w:p>
        </w:tc>
        <w:tc>
          <w:tcPr>
            <w:tcW w:w="0" w:type="auto"/>
            <w:shd w:val="clear" w:color="auto" w:fill="auto"/>
            <w:vAlign w:val="center"/>
          </w:tcPr>
          <w:p w14:paraId="09F995DD" w14:textId="6BCCB818"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165.44</w:t>
            </w:r>
          </w:p>
        </w:tc>
        <w:tc>
          <w:tcPr>
            <w:tcW w:w="0" w:type="auto"/>
            <w:shd w:val="clear" w:color="auto" w:fill="auto"/>
            <w:vAlign w:val="center"/>
          </w:tcPr>
          <w:p w14:paraId="46F6F60F" w14:textId="27BF5234"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77.15</w:t>
            </w:r>
          </w:p>
        </w:tc>
        <w:tc>
          <w:tcPr>
            <w:tcW w:w="0" w:type="auto"/>
            <w:shd w:val="clear" w:color="auto" w:fill="auto"/>
            <w:vAlign w:val="center"/>
          </w:tcPr>
          <w:p w14:paraId="0B4A6ED3" w14:textId="7DE8CC81"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119.49</w:t>
            </w:r>
          </w:p>
        </w:tc>
        <w:tc>
          <w:tcPr>
            <w:tcW w:w="0" w:type="auto"/>
            <w:shd w:val="clear" w:color="auto" w:fill="auto"/>
            <w:vAlign w:val="center"/>
          </w:tcPr>
          <w:p w14:paraId="418A522B" w14:textId="66FA6992"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88.86</w:t>
            </w:r>
          </w:p>
        </w:tc>
        <w:tc>
          <w:tcPr>
            <w:tcW w:w="0" w:type="auto"/>
            <w:shd w:val="clear" w:color="auto" w:fill="auto"/>
            <w:vAlign w:val="center"/>
          </w:tcPr>
          <w:p w14:paraId="727F1A54" w14:textId="2FB0F7DB"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45.60</w:t>
            </w:r>
          </w:p>
        </w:tc>
      </w:tr>
      <w:tr w:rsidR="00F162B2" w:rsidRPr="002F69F6" w14:paraId="189B794E" w14:textId="77777777" w:rsidTr="00F162B2">
        <w:trPr>
          <w:trHeight w:val="278"/>
        </w:trPr>
        <w:tc>
          <w:tcPr>
            <w:tcW w:w="0" w:type="auto"/>
            <w:vMerge/>
            <w:vAlign w:val="center"/>
          </w:tcPr>
          <w:p w14:paraId="538A0011" w14:textId="77777777" w:rsidR="00F162B2" w:rsidRPr="005B61E5" w:rsidRDefault="00F162B2"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5F5F677D" w14:textId="24E72BDA" w:rsidR="00F162B2" w:rsidRPr="005B61E5" w:rsidRDefault="00F162B2"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6A1213F4" w14:textId="0CC37B9C" w:rsidR="00F162B2" w:rsidRPr="005B61E5" w:rsidRDefault="00F162B2"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50%</w:t>
            </w:r>
          </w:p>
        </w:tc>
        <w:tc>
          <w:tcPr>
            <w:tcW w:w="0" w:type="auto"/>
            <w:shd w:val="clear" w:color="auto" w:fill="auto"/>
            <w:vAlign w:val="center"/>
          </w:tcPr>
          <w:p w14:paraId="529466E9" w14:textId="3341D649"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539.56</w:t>
            </w:r>
          </w:p>
        </w:tc>
        <w:tc>
          <w:tcPr>
            <w:tcW w:w="0" w:type="auto"/>
            <w:shd w:val="clear" w:color="auto" w:fill="auto"/>
            <w:vAlign w:val="center"/>
          </w:tcPr>
          <w:p w14:paraId="223CC85F" w14:textId="7FC67F37"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384.39</w:t>
            </w:r>
          </w:p>
        </w:tc>
        <w:tc>
          <w:tcPr>
            <w:tcW w:w="0" w:type="auto"/>
            <w:shd w:val="clear" w:color="auto" w:fill="auto"/>
            <w:vAlign w:val="center"/>
          </w:tcPr>
          <w:p w14:paraId="10DFA22E" w14:textId="7D0B52DE"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250.90</w:t>
            </w:r>
          </w:p>
        </w:tc>
        <w:tc>
          <w:tcPr>
            <w:tcW w:w="0" w:type="auto"/>
            <w:shd w:val="clear" w:color="auto" w:fill="auto"/>
            <w:vAlign w:val="center"/>
          </w:tcPr>
          <w:p w14:paraId="6E5D84FE" w14:textId="33216307"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416.04</w:t>
            </w:r>
          </w:p>
        </w:tc>
        <w:tc>
          <w:tcPr>
            <w:tcW w:w="0" w:type="auto"/>
            <w:shd w:val="clear" w:color="auto" w:fill="auto"/>
            <w:vAlign w:val="center"/>
          </w:tcPr>
          <w:p w14:paraId="14C3ECA7" w14:textId="22E0CE8C"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303.34</w:t>
            </w:r>
          </w:p>
        </w:tc>
        <w:tc>
          <w:tcPr>
            <w:tcW w:w="0" w:type="auto"/>
            <w:shd w:val="clear" w:color="auto" w:fill="auto"/>
            <w:vAlign w:val="center"/>
          </w:tcPr>
          <w:p w14:paraId="3B5A7731" w14:textId="2560A3E2"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217.71</w:t>
            </w:r>
          </w:p>
        </w:tc>
      </w:tr>
      <w:tr w:rsidR="00F162B2" w:rsidRPr="002F69F6" w14:paraId="19100015" w14:textId="77777777" w:rsidTr="00F162B2">
        <w:trPr>
          <w:trHeight w:val="278"/>
        </w:trPr>
        <w:tc>
          <w:tcPr>
            <w:tcW w:w="0" w:type="auto"/>
            <w:vMerge/>
            <w:vAlign w:val="center"/>
          </w:tcPr>
          <w:p w14:paraId="3595F16C" w14:textId="77777777" w:rsidR="00F162B2" w:rsidRPr="005B61E5" w:rsidRDefault="00F162B2"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1F896B65" w14:textId="70317D04" w:rsidR="00F162B2" w:rsidRPr="005B61E5" w:rsidRDefault="00F162B2"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75E9D529" w14:textId="6D1769FE" w:rsidR="00F162B2" w:rsidRPr="005B61E5" w:rsidRDefault="00F162B2"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95%</w:t>
            </w:r>
          </w:p>
        </w:tc>
        <w:tc>
          <w:tcPr>
            <w:tcW w:w="0" w:type="auto"/>
            <w:shd w:val="clear" w:color="auto" w:fill="auto"/>
            <w:vAlign w:val="center"/>
          </w:tcPr>
          <w:p w14:paraId="26A36D13" w14:textId="6C5E497B"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643.87</w:t>
            </w:r>
          </w:p>
        </w:tc>
        <w:tc>
          <w:tcPr>
            <w:tcW w:w="0" w:type="auto"/>
            <w:shd w:val="clear" w:color="auto" w:fill="auto"/>
            <w:vAlign w:val="center"/>
          </w:tcPr>
          <w:p w14:paraId="669C2A06" w14:textId="7835D697"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565.35</w:t>
            </w:r>
          </w:p>
        </w:tc>
        <w:tc>
          <w:tcPr>
            <w:tcW w:w="0" w:type="auto"/>
            <w:shd w:val="clear" w:color="auto" w:fill="auto"/>
            <w:vAlign w:val="center"/>
          </w:tcPr>
          <w:p w14:paraId="100503E5" w14:textId="447646A2"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472.74</w:t>
            </w:r>
          </w:p>
        </w:tc>
        <w:tc>
          <w:tcPr>
            <w:tcW w:w="0" w:type="auto"/>
            <w:shd w:val="clear" w:color="auto" w:fill="auto"/>
            <w:vAlign w:val="center"/>
          </w:tcPr>
          <w:p w14:paraId="2B732842" w14:textId="077BD279"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499.01</w:t>
            </w:r>
          </w:p>
        </w:tc>
        <w:tc>
          <w:tcPr>
            <w:tcW w:w="0" w:type="auto"/>
            <w:shd w:val="clear" w:color="auto" w:fill="auto"/>
            <w:vAlign w:val="center"/>
          </w:tcPr>
          <w:p w14:paraId="7BDC2B10" w14:textId="3446165E"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445.29</w:t>
            </w:r>
          </w:p>
        </w:tc>
        <w:tc>
          <w:tcPr>
            <w:tcW w:w="0" w:type="auto"/>
            <w:shd w:val="clear" w:color="auto" w:fill="auto"/>
            <w:vAlign w:val="center"/>
          </w:tcPr>
          <w:p w14:paraId="486D02C4" w14:textId="7FD4E6A4"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408.55</w:t>
            </w:r>
          </w:p>
        </w:tc>
      </w:tr>
      <w:tr w:rsidR="00F162B2" w:rsidRPr="002F69F6" w14:paraId="5D9AEDA8" w14:textId="77777777" w:rsidTr="00F162B2">
        <w:trPr>
          <w:trHeight w:val="278"/>
        </w:trPr>
        <w:tc>
          <w:tcPr>
            <w:tcW w:w="0" w:type="auto"/>
            <w:vMerge/>
            <w:vAlign w:val="center"/>
          </w:tcPr>
          <w:p w14:paraId="58AA67CC" w14:textId="77777777" w:rsidR="00F162B2" w:rsidRPr="002F69F6" w:rsidRDefault="00F162B2" w:rsidP="00807668">
            <w:pPr>
              <w:widowControl/>
              <w:jc w:val="center"/>
              <w:rPr>
                <w:rFonts w:ascii="Times New Roman" w:eastAsia="DengXian" w:hAnsi="Times New Roman" w:cs="Times New Roman"/>
                <w:b/>
                <w:bCs/>
                <w:kern w:val="0"/>
                <w:sz w:val="20"/>
                <w:szCs w:val="20"/>
              </w:rPr>
            </w:pPr>
          </w:p>
        </w:tc>
        <w:tc>
          <w:tcPr>
            <w:tcW w:w="0" w:type="auto"/>
            <w:vMerge w:val="restart"/>
            <w:shd w:val="clear" w:color="auto" w:fill="auto"/>
            <w:vAlign w:val="center"/>
          </w:tcPr>
          <w:p w14:paraId="15DFE82B" w14:textId="545B9686" w:rsidR="00F162B2" w:rsidRPr="0051380B" w:rsidRDefault="00F162B2" w:rsidP="00807668">
            <w:pPr>
              <w:widowControl/>
              <w:jc w:val="center"/>
              <w:rPr>
                <w:rFonts w:ascii="Times New Roman" w:eastAsia="DengXian" w:hAnsi="Times New Roman" w:cs="Times New Roman"/>
                <w:b/>
                <w:bCs/>
                <w:kern w:val="0"/>
                <w:sz w:val="20"/>
                <w:szCs w:val="20"/>
              </w:rPr>
            </w:pPr>
            <w:r w:rsidRPr="002F69F6">
              <w:rPr>
                <w:rFonts w:ascii="Times New Roman" w:eastAsia="DengXian" w:hAnsi="Times New Roman" w:cs="Times New Roman"/>
                <w:b/>
                <w:bCs/>
                <w:kern w:val="0"/>
                <w:sz w:val="20"/>
                <w:szCs w:val="20"/>
              </w:rPr>
              <w:t>UL a</w:t>
            </w:r>
            <w:r w:rsidRPr="0051380B">
              <w:rPr>
                <w:rFonts w:ascii="Times New Roman" w:eastAsia="DengXian" w:hAnsi="Times New Roman" w:cs="Times New Roman"/>
                <w:b/>
                <w:bCs/>
                <w:kern w:val="0"/>
                <w:sz w:val="20"/>
                <w:szCs w:val="20"/>
              </w:rPr>
              <w:t xml:space="preserve">verage-UPT </w:t>
            </w:r>
            <w:r>
              <w:rPr>
                <w:rFonts w:ascii="Times New Roman" w:eastAsia="DengXian" w:hAnsi="Times New Roman" w:cs="Times New Roman" w:hint="eastAsia"/>
                <w:b/>
                <w:bCs/>
                <w:color w:val="000000"/>
                <w:kern w:val="0"/>
                <w:sz w:val="20"/>
                <w:szCs w:val="20"/>
              </w:rPr>
              <w:t>CDF</w:t>
            </w:r>
          </w:p>
        </w:tc>
        <w:tc>
          <w:tcPr>
            <w:tcW w:w="0" w:type="auto"/>
            <w:shd w:val="clear" w:color="auto" w:fill="auto"/>
            <w:vAlign w:val="center"/>
            <w:hideMark/>
          </w:tcPr>
          <w:p w14:paraId="49DA787C" w14:textId="4CC0944D" w:rsidR="00F162B2" w:rsidRPr="005B61E5" w:rsidRDefault="00F162B2"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Mean</w:t>
            </w:r>
          </w:p>
        </w:tc>
        <w:tc>
          <w:tcPr>
            <w:tcW w:w="0" w:type="auto"/>
            <w:shd w:val="clear" w:color="auto" w:fill="auto"/>
            <w:vAlign w:val="center"/>
          </w:tcPr>
          <w:p w14:paraId="5D4D1618" w14:textId="091100DC"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63.94</w:t>
            </w:r>
          </w:p>
        </w:tc>
        <w:tc>
          <w:tcPr>
            <w:tcW w:w="0" w:type="auto"/>
            <w:shd w:val="clear" w:color="auto" w:fill="auto"/>
            <w:vAlign w:val="center"/>
          </w:tcPr>
          <w:p w14:paraId="715589E1" w14:textId="6C5A9DC2"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30.38</w:t>
            </w:r>
          </w:p>
        </w:tc>
        <w:tc>
          <w:tcPr>
            <w:tcW w:w="0" w:type="auto"/>
            <w:shd w:val="clear" w:color="auto" w:fill="auto"/>
            <w:vAlign w:val="center"/>
          </w:tcPr>
          <w:p w14:paraId="799783E8" w14:textId="6B631143"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21.70</w:t>
            </w:r>
          </w:p>
        </w:tc>
        <w:tc>
          <w:tcPr>
            <w:tcW w:w="0" w:type="auto"/>
            <w:shd w:val="clear" w:color="auto" w:fill="auto"/>
            <w:vAlign w:val="center"/>
          </w:tcPr>
          <w:p w14:paraId="44AC4F32" w14:textId="25A12142"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143.34</w:t>
            </w:r>
          </w:p>
        </w:tc>
        <w:tc>
          <w:tcPr>
            <w:tcW w:w="0" w:type="auto"/>
            <w:shd w:val="clear" w:color="auto" w:fill="auto"/>
            <w:vAlign w:val="center"/>
          </w:tcPr>
          <w:p w14:paraId="21670B01" w14:textId="3185A83C"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108.35</w:t>
            </w:r>
          </w:p>
        </w:tc>
        <w:tc>
          <w:tcPr>
            <w:tcW w:w="0" w:type="auto"/>
            <w:shd w:val="clear" w:color="auto" w:fill="auto"/>
            <w:vAlign w:val="center"/>
          </w:tcPr>
          <w:p w14:paraId="091DF70A" w14:textId="6F93D5AB"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79.70</w:t>
            </w:r>
          </w:p>
        </w:tc>
      </w:tr>
      <w:tr w:rsidR="00F162B2" w:rsidRPr="002F69F6" w14:paraId="15326D80" w14:textId="77777777" w:rsidTr="00F162B2">
        <w:trPr>
          <w:trHeight w:val="278"/>
        </w:trPr>
        <w:tc>
          <w:tcPr>
            <w:tcW w:w="0" w:type="auto"/>
            <w:vMerge/>
          </w:tcPr>
          <w:p w14:paraId="32A8E330" w14:textId="77777777" w:rsidR="00F162B2" w:rsidRPr="005B61E5" w:rsidRDefault="00F162B2"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1B9C3A9F" w14:textId="1C5CE423" w:rsidR="00F162B2" w:rsidRPr="005B61E5" w:rsidRDefault="00F162B2"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5381B183" w14:textId="701DB21E" w:rsidR="00F162B2" w:rsidRPr="005B61E5" w:rsidRDefault="00F162B2"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5%</w:t>
            </w:r>
          </w:p>
        </w:tc>
        <w:tc>
          <w:tcPr>
            <w:tcW w:w="0" w:type="auto"/>
            <w:shd w:val="clear" w:color="auto" w:fill="auto"/>
            <w:vAlign w:val="center"/>
          </w:tcPr>
          <w:p w14:paraId="3183E0EE" w14:textId="1E12635B"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1.21</w:t>
            </w:r>
          </w:p>
        </w:tc>
        <w:tc>
          <w:tcPr>
            <w:tcW w:w="0" w:type="auto"/>
            <w:shd w:val="clear" w:color="auto" w:fill="auto"/>
            <w:vAlign w:val="center"/>
          </w:tcPr>
          <w:p w14:paraId="2B58EB58" w14:textId="427A594C"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0.45</w:t>
            </w:r>
          </w:p>
        </w:tc>
        <w:tc>
          <w:tcPr>
            <w:tcW w:w="0" w:type="auto"/>
            <w:shd w:val="clear" w:color="auto" w:fill="auto"/>
            <w:vAlign w:val="center"/>
          </w:tcPr>
          <w:p w14:paraId="0D49637E" w14:textId="6AC09E23"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0.29</w:t>
            </w:r>
          </w:p>
        </w:tc>
        <w:tc>
          <w:tcPr>
            <w:tcW w:w="0" w:type="auto"/>
            <w:shd w:val="clear" w:color="auto" w:fill="auto"/>
            <w:vAlign w:val="center"/>
          </w:tcPr>
          <w:p w14:paraId="537A880D" w14:textId="1578F317"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1.02</w:t>
            </w:r>
          </w:p>
        </w:tc>
        <w:tc>
          <w:tcPr>
            <w:tcW w:w="0" w:type="auto"/>
            <w:shd w:val="clear" w:color="auto" w:fill="auto"/>
            <w:vAlign w:val="center"/>
          </w:tcPr>
          <w:p w14:paraId="1EC24C2B" w14:textId="5C127778"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0.71</w:t>
            </w:r>
          </w:p>
        </w:tc>
        <w:tc>
          <w:tcPr>
            <w:tcW w:w="0" w:type="auto"/>
            <w:shd w:val="clear" w:color="auto" w:fill="auto"/>
            <w:vAlign w:val="center"/>
          </w:tcPr>
          <w:p w14:paraId="1EF0C140" w14:textId="4B7E26B0"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0.29</w:t>
            </w:r>
          </w:p>
        </w:tc>
      </w:tr>
      <w:tr w:rsidR="00F162B2" w:rsidRPr="002F69F6" w14:paraId="6FAAB39A" w14:textId="77777777" w:rsidTr="00F162B2">
        <w:trPr>
          <w:trHeight w:val="278"/>
        </w:trPr>
        <w:tc>
          <w:tcPr>
            <w:tcW w:w="0" w:type="auto"/>
            <w:vMerge/>
          </w:tcPr>
          <w:p w14:paraId="3EAB6A09" w14:textId="77777777" w:rsidR="00F162B2" w:rsidRPr="005B61E5" w:rsidRDefault="00F162B2"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4A9F7249" w14:textId="1420856D" w:rsidR="00F162B2" w:rsidRPr="005B61E5" w:rsidRDefault="00F162B2"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61F0297E" w14:textId="48D01556" w:rsidR="00F162B2" w:rsidRPr="005B61E5" w:rsidRDefault="00F162B2"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50%</w:t>
            </w:r>
          </w:p>
        </w:tc>
        <w:tc>
          <w:tcPr>
            <w:tcW w:w="0" w:type="auto"/>
            <w:shd w:val="clear" w:color="auto" w:fill="auto"/>
            <w:vAlign w:val="center"/>
          </w:tcPr>
          <w:p w14:paraId="5574B1D8" w14:textId="1C5E4105"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61.90</w:t>
            </w:r>
          </w:p>
        </w:tc>
        <w:tc>
          <w:tcPr>
            <w:tcW w:w="0" w:type="auto"/>
            <w:shd w:val="clear" w:color="auto" w:fill="auto"/>
            <w:vAlign w:val="center"/>
          </w:tcPr>
          <w:p w14:paraId="78D79AF5" w14:textId="66F12CC3"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28.22</w:t>
            </w:r>
          </w:p>
        </w:tc>
        <w:tc>
          <w:tcPr>
            <w:tcW w:w="0" w:type="auto"/>
            <w:shd w:val="clear" w:color="auto" w:fill="auto"/>
            <w:vAlign w:val="center"/>
          </w:tcPr>
          <w:p w14:paraId="0260B400" w14:textId="4D4F2DC6"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18.16</w:t>
            </w:r>
          </w:p>
        </w:tc>
        <w:tc>
          <w:tcPr>
            <w:tcW w:w="0" w:type="auto"/>
            <w:shd w:val="clear" w:color="auto" w:fill="auto"/>
            <w:vAlign w:val="center"/>
          </w:tcPr>
          <w:p w14:paraId="52E61560" w14:textId="419EFD96"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103.72</w:t>
            </w:r>
          </w:p>
        </w:tc>
        <w:tc>
          <w:tcPr>
            <w:tcW w:w="0" w:type="auto"/>
            <w:shd w:val="clear" w:color="auto" w:fill="auto"/>
            <w:vAlign w:val="center"/>
          </w:tcPr>
          <w:p w14:paraId="5FCEF89D" w14:textId="0B73408F"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58.06</w:t>
            </w:r>
          </w:p>
        </w:tc>
        <w:tc>
          <w:tcPr>
            <w:tcW w:w="0" w:type="auto"/>
            <w:shd w:val="clear" w:color="auto" w:fill="auto"/>
            <w:vAlign w:val="center"/>
          </w:tcPr>
          <w:p w14:paraId="22248FBB" w14:textId="5F8051FD"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41.06</w:t>
            </w:r>
          </w:p>
        </w:tc>
      </w:tr>
      <w:tr w:rsidR="00F162B2" w:rsidRPr="002F69F6" w14:paraId="6824C5DC" w14:textId="77777777" w:rsidTr="00F162B2">
        <w:trPr>
          <w:trHeight w:val="278"/>
        </w:trPr>
        <w:tc>
          <w:tcPr>
            <w:tcW w:w="0" w:type="auto"/>
            <w:vMerge/>
          </w:tcPr>
          <w:p w14:paraId="5FA16780" w14:textId="77777777" w:rsidR="00F162B2" w:rsidRPr="005B61E5" w:rsidRDefault="00F162B2"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02B8FD68" w14:textId="510FA107" w:rsidR="00F162B2" w:rsidRPr="005B61E5" w:rsidRDefault="00F162B2"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0DDE25D3" w14:textId="3AFA4192" w:rsidR="00F162B2" w:rsidRPr="005B61E5" w:rsidRDefault="00F162B2"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95%</w:t>
            </w:r>
          </w:p>
        </w:tc>
        <w:tc>
          <w:tcPr>
            <w:tcW w:w="0" w:type="auto"/>
            <w:shd w:val="clear" w:color="auto" w:fill="auto"/>
            <w:vAlign w:val="center"/>
          </w:tcPr>
          <w:p w14:paraId="1E5DB51F" w14:textId="48446EE3"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137.28</w:t>
            </w:r>
          </w:p>
        </w:tc>
        <w:tc>
          <w:tcPr>
            <w:tcW w:w="0" w:type="auto"/>
            <w:shd w:val="clear" w:color="auto" w:fill="auto"/>
            <w:vAlign w:val="center"/>
          </w:tcPr>
          <w:p w14:paraId="0BFA29DA" w14:textId="045ECA44"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66.23</w:t>
            </w:r>
          </w:p>
        </w:tc>
        <w:tc>
          <w:tcPr>
            <w:tcW w:w="0" w:type="auto"/>
            <w:shd w:val="clear" w:color="auto" w:fill="auto"/>
            <w:vAlign w:val="center"/>
          </w:tcPr>
          <w:p w14:paraId="17243D88" w14:textId="43825756"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53.27</w:t>
            </w:r>
          </w:p>
        </w:tc>
        <w:tc>
          <w:tcPr>
            <w:tcW w:w="0" w:type="auto"/>
            <w:shd w:val="clear" w:color="auto" w:fill="auto"/>
            <w:vAlign w:val="center"/>
          </w:tcPr>
          <w:p w14:paraId="645939C2" w14:textId="58D63EE9"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335.34</w:t>
            </w:r>
          </w:p>
        </w:tc>
        <w:tc>
          <w:tcPr>
            <w:tcW w:w="0" w:type="auto"/>
            <w:shd w:val="clear" w:color="auto" w:fill="auto"/>
            <w:vAlign w:val="center"/>
          </w:tcPr>
          <w:p w14:paraId="4E09BFE3" w14:textId="2E384EFB"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318.64</w:t>
            </w:r>
          </w:p>
        </w:tc>
        <w:tc>
          <w:tcPr>
            <w:tcW w:w="0" w:type="auto"/>
            <w:shd w:val="clear" w:color="auto" w:fill="auto"/>
            <w:vAlign w:val="center"/>
          </w:tcPr>
          <w:p w14:paraId="67133D55" w14:textId="413AC0F6"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262.83</w:t>
            </w:r>
          </w:p>
        </w:tc>
      </w:tr>
      <w:tr w:rsidR="00F162B2" w:rsidRPr="002F69F6" w14:paraId="79AF42FE" w14:textId="77777777" w:rsidTr="00F162B2">
        <w:trPr>
          <w:trHeight w:val="278"/>
        </w:trPr>
        <w:tc>
          <w:tcPr>
            <w:tcW w:w="0" w:type="auto"/>
            <w:vMerge w:val="restart"/>
            <w:vAlign w:val="center"/>
          </w:tcPr>
          <w:p w14:paraId="5329AECE" w14:textId="711F26A3" w:rsidR="00F162B2" w:rsidRPr="002F69F6" w:rsidRDefault="00F162B2" w:rsidP="00807668">
            <w:pPr>
              <w:widowControl/>
              <w:jc w:val="center"/>
              <w:rPr>
                <w:rFonts w:ascii="Times New Roman" w:eastAsia="DengXian" w:hAnsi="Times New Roman" w:cs="Times New Roman"/>
                <w:b/>
                <w:bCs/>
                <w:kern w:val="0"/>
                <w:sz w:val="20"/>
                <w:szCs w:val="20"/>
              </w:rPr>
            </w:pPr>
            <w:r w:rsidRPr="008614F5">
              <w:rPr>
                <w:rFonts w:ascii="Times New Roman" w:eastAsia="DengXian" w:hAnsi="Times New Roman" w:cs="Times New Roman"/>
                <w:b/>
                <w:bCs/>
                <w:kern w:val="0"/>
                <w:sz w:val="20"/>
                <w:szCs w:val="20"/>
              </w:rPr>
              <w:t>Dynamic SBFD</w:t>
            </w:r>
          </w:p>
        </w:tc>
        <w:tc>
          <w:tcPr>
            <w:tcW w:w="0" w:type="auto"/>
            <w:vMerge w:val="restart"/>
            <w:shd w:val="clear" w:color="auto" w:fill="auto"/>
            <w:vAlign w:val="center"/>
          </w:tcPr>
          <w:p w14:paraId="3F3B7AF7" w14:textId="4E0C9129" w:rsidR="00F162B2" w:rsidRPr="005B61E5" w:rsidRDefault="00F162B2" w:rsidP="00807668">
            <w:pPr>
              <w:widowControl/>
              <w:jc w:val="center"/>
              <w:rPr>
                <w:rFonts w:ascii="Times New Roman" w:eastAsia="DengXian" w:hAnsi="Times New Roman" w:cs="Times New Roman"/>
                <w:b/>
                <w:bCs/>
                <w:kern w:val="0"/>
                <w:sz w:val="20"/>
                <w:szCs w:val="20"/>
              </w:rPr>
            </w:pPr>
            <w:r w:rsidRPr="002F69F6">
              <w:rPr>
                <w:rFonts w:ascii="Times New Roman" w:eastAsia="DengXian" w:hAnsi="Times New Roman" w:cs="Times New Roman"/>
                <w:b/>
                <w:bCs/>
                <w:kern w:val="0"/>
                <w:sz w:val="20"/>
                <w:szCs w:val="20"/>
              </w:rPr>
              <w:t>DL a</w:t>
            </w:r>
            <w:r w:rsidRPr="0051380B">
              <w:rPr>
                <w:rFonts w:ascii="Times New Roman" w:eastAsia="DengXian" w:hAnsi="Times New Roman" w:cs="Times New Roman"/>
                <w:b/>
                <w:bCs/>
                <w:kern w:val="0"/>
                <w:sz w:val="20"/>
                <w:szCs w:val="20"/>
              </w:rPr>
              <w:t xml:space="preserve">verage-UPT </w:t>
            </w:r>
            <w:r>
              <w:rPr>
                <w:rFonts w:ascii="Times New Roman" w:eastAsia="DengXian" w:hAnsi="Times New Roman" w:cs="Times New Roman" w:hint="eastAsia"/>
                <w:b/>
                <w:bCs/>
                <w:color w:val="000000"/>
                <w:kern w:val="0"/>
                <w:sz w:val="20"/>
                <w:szCs w:val="20"/>
              </w:rPr>
              <w:t>CDF</w:t>
            </w:r>
          </w:p>
        </w:tc>
        <w:tc>
          <w:tcPr>
            <w:tcW w:w="0" w:type="auto"/>
            <w:shd w:val="clear" w:color="auto" w:fill="auto"/>
            <w:vAlign w:val="center"/>
          </w:tcPr>
          <w:p w14:paraId="67E92826" w14:textId="2B360331" w:rsidR="00F162B2" w:rsidRPr="005B61E5" w:rsidRDefault="00F162B2"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Mean</w:t>
            </w:r>
          </w:p>
        </w:tc>
        <w:tc>
          <w:tcPr>
            <w:tcW w:w="0" w:type="auto"/>
            <w:shd w:val="clear" w:color="auto" w:fill="auto"/>
            <w:vAlign w:val="center"/>
          </w:tcPr>
          <w:p w14:paraId="76B63283" w14:textId="428CC3D4"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479.97</w:t>
            </w:r>
          </w:p>
        </w:tc>
        <w:tc>
          <w:tcPr>
            <w:tcW w:w="0" w:type="auto"/>
            <w:shd w:val="clear" w:color="auto" w:fill="auto"/>
            <w:vAlign w:val="center"/>
          </w:tcPr>
          <w:p w14:paraId="46BCBD55" w14:textId="2D416F0A"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293.77</w:t>
            </w:r>
          </w:p>
        </w:tc>
        <w:tc>
          <w:tcPr>
            <w:tcW w:w="0" w:type="auto"/>
            <w:shd w:val="clear" w:color="auto" w:fill="auto"/>
            <w:vAlign w:val="center"/>
          </w:tcPr>
          <w:p w14:paraId="51B83561" w14:textId="424D9000"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144.96</w:t>
            </w:r>
          </w:p>
        </w:tc>
        <w:tc>
          <w:tcPr>
            <w:tcW w:w="0" w:type="auto"/>
            <w:shd w:val="clear" w:color="auto" w:fill="auto"/>
            <w:vAlign w:val="center"/>
          </w:tcPr>
          <w:p w14:paraId="22E4995D" w14:textId="060965AD"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385.43</w:t>
            </w:r>
          </w:p>
        </w:tc>
        <w:tc>
          <w:tcPr>
            <w:tcW w:w="0" w:type="auto"/>
            <w:shd w:val="clear" w:color="auto" w:fill="auto"/>
            <w:vAlign w:val="center"/>
          </w:tcPr>
          <w:p w14:paraId="36DC576F" w14:textId="318E5C30"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301.48</w:t>
            </w:r>
          </w:p>
        </w:tc>
        <w:tc>
          <w:tcPr>
            <w:tcW w:w="0" w:type="auto"/>
            <w:shd w:val="clear" w:color="auto" w:fill="auto"/>
            <w:vAlign w:val="center"/>
          </w:tcPr>
          <w:p w14:paraId="3E12FE36" w14:textId="3D737C13"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219.20</w:t>
            </w:r>
          </w:p>
        </w:tc>
      </w:tr>
      <w:tr w:rsidR="00F162B2" w:rsidRPr="002F69F6" w14:paraId="1C302EEC" w14:textId="77777777" w:rsidTr="00F162B2">
        <w:trPr>
          <w:trHeight w:val="278"/>
        </w:trPr>
        <w:tc>
          <w:tcPr>
            <w:tcW w:w="0" w:type="auto"/>
            <w:vMerge/>
          </w:tcPr>
          <w:p w14:paraId="5BE12500" w14:textId="77777777" w:rsidR="00F162B2" w:rsidRPr="005B61E5" w:rsidRDefault="00F162B2"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3A99ED85" w14:textId="0123F7AC" w:rsidR="00F162B2" w:rsidRPr="005B61E5" w:rsidRDefault="00F162B2"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3E39DFF5" w14:textId="5225378E" w:rsidR="00F162B2" w:rsidRPr="005B61E5" w:rsidRDefault="00F162B2"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5%</w:t>
            </w:r>
          </w:p>
        </w:tc>
        <w:tc>
          <w:tcPr>
            <w:tcW w:w="0" w:type="auto"/>
            <w:shd w:val="clear" w:color="auto" w:fill="auto"/>
            <w:vAlign w:val="center"/>
          </w:tcPr>
          <w:p w14:paraId="4D518F46" w14:textId="4F031C44"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212.32</w:t>
            </w:r>
          </w:p>
        </w:tc>
        <w:tc>
          <w:tcPr>
            <w:tcW w:w="0" w:type="auto"/>
            <w:shd w:val="clear" w:color="auto" w:fill="auto"/>
            <w:vAlign w:val="center"/>
          </w:tcPr>
          <w:p w14:paraId="4CF23F07" w14:textId="45602C94"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114.35</w:t>
            </w:r>
          </w:p>
        </w:tc>
        <w:tc>
          <w:tcPr>
            <w:tcW w:w="0" w:type="auto"/>
            <w:shd w:val="clear" w:color="auto" w:fill="auto"/>
            <w:vAlign w:val="center"/>
          </w:tcPr>
          <w:p w14:paraId="0468DE24" w14:textId="159AF55F"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23.25</w:t>
            </w:r>
          </w:p>
        </w:tc>
        <w:tc>
          <w:tcPr>
            <w:tcW w:w="0" w:type="auto"/>
            <w:shd w:val="clear" w:color="auto" w:fill="auto"/>
            <w:vAlign w:val="center"/>
          </w:tcPr>
          <w:p w14:paraId="461EC273" w14:textId="126BA831"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108.79</w:t>
            </w:r>
          </w:p>
        </w:tc>
        <w:tc>
          <w:tcPr>
            <w:tcW w:w="0" w:type="auto"/>
            <w:shd w:val="clear" w:color="auto" w:fill="auto"/>
            <w:vAlign w:val="center"/>
          </w:tcPr>
          <w:p w14:paraId="25169889" w14:textId="4720179F"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76.96</w:t>
            </w:r>
          </w:p>
        </w:tc>
        <w:tc>
          <w:tcPr>
            <w:tcW w:w="0" w:type="auto"/>
            <w:shd w:val="clear" w:color="auto" w:fill="auto"/>
            <w:vAlign w:val="center"/>
          </w:tcPr>
          <w:p w14:paraId="6EE682AE" w14:textId="353714F7"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30.18</w:t>
            </w:r>
          </w:p>
        </w:tc>
      </w:tr>
      <w:tr w:rsidR="00F162B2" w:rsidRPr="002F69F6" w14:paraId="71F1B211" w14:textId="77777777" w:rsidTr="00F162B2">
        <w:trPr>
          <w:trHeight w:val="278"/>
        </w:trPr>
        <w:tc>
          <w:tcPr>
            <w:tcW w:w="0" w:type="auto"/>
            <w:vMerge/>
          </w:tcPr>
          <w:p w14:paraId="4EB4B0C6" w14:textId="77777777" w:rsidR="00F162B2" w:rsidRPr="005B61E5" w:rsidRDefault="00F162B2"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1A46FBF2" w14:textId="67554E96" w:rsidR="00F162B2" w:rsidRPr="005B61E5" w:rsidRDefault="00F162B2"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303C27E4" w14:textId="78D12ABC" w:rsidR="00F162B2" w:rsidRPr="005B61E5" w:rsidRDefault="00F162B2"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50%</w:t>
            </w:r>
          </w:p>
        </w:tc>
        <w:tc>
          <w:tcPr>
            <w:tcW w:w="0" w:type="auto"/>
            <w:shd w:val="clear" w:color="auto" w:fill="auto"/>
            <w:vAlign w:val="center"/>
          </w:tcPr>
          <w:p w14:paraId="0ED3196B" w14:textId="7FD8A500"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513.60</w:t>
            </w:r>
          </w:p>
        </w:tc>
        <w:tc>
          <w:tcPr>
            <w:tcW w:w="0" w:type="auto"/>
            <w:shd w:val="clear" w:color="auto" w:fill="auto"/>
            <w:vAlign w:val="center"/>
          </w:tcPr>
          <w:p w14:paraId="5382CB34" w14:textId="353EE12B"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293.50</w:t>
            </w:r>
          </w:p>
        </w:tc>
        <w:tc>
          <w:tcPr>
            <w:tcW w:w="0" w:type="auto"/>
            <w:shd w:val="clear" w:color="auto" w:fill="auto"/>
            <w:vAlign w:val="center"/>
          </w:tcPr>
          <w:p w14:paraId="5BBA5F9B" w14:textId="48510550"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122.19</w:t>
            </w:r>
          </w:p>
        </w:tc>
        <w:tc>
          <w:tcPr>
            <w:tcW w:w="0" w:type="auto"/>
            <w:shd w:val="clear" w:color="auto" w:fill="auto"/>
            <w:vAlign w:val="center"/>
          </w:tcPr>
          <w:p w14:paraId="17F2B5B9" w14:textId="1D2C1848"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429.58</w:t>
            </w:r>
          </w:p>
        </w:tc>
        <w:tc>
          <w:tcPr>
            <w:tcW w:w="0" w:type="auto"/>
            <w:shd w:val="clear" w:color="auto" w:fill="auto"/>
            <w:vAlign w:val="center"/>
          </w:tcPr>
          <w:p w14:paraId="553229B6" w14:textId="3FAC3FBF"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310.63</w:t>
            </w:r>
          </w:p>
        </w:tc>
        <w:tc>
          <w:tcPr>
            <w:tcW w:w="0" w:type="auto"/>
            <w:shd w:val="clear" w:color="auto" w:fill="auto"/>
            <w:vAlign w:val="center"/>
          </w:tcPr>
          <w:p w14:paraId="00770B1B" w14:textId="4E166810"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202.74</w:t>
            </w:r>
          </w:p>
        </w:tc>
      </w:tr>
      <w:tr w:rsidR="00F162B2" w:rsidRPr="002F69F6" w14:paraId="19AF1D18" w14:textId="77777777" w:rsidTr="00F162B2">
        <w:trPr>
          <w:trHeight w:val="278"/>
        </w:trPr>
        <w:tc>
          <w:tcPr>
            <w:tcW w:w="0" w:type="auto"/>
            <w:vMerge/>
          </w:tcPr>
          <w:p w14:paraId="4D819D35" w14:textId="77777777" w:rsidR="00F162B2" w:rsidRPr="005B61E5" w:rsidRDefault="00F162B2"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0671BE11" w14:textId="04EE856F" w:rsidR="00F162B2" w:rsidRPr="005B61E5" w:rsidRDefault="00F162B2"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54954CD8" w14:textId="0B615A92" w:rsidR="00F162B2" w:rsidRPr="005B61E5" w:rsidRDefault="00F162B2"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95%</w:t>
            </w:r>
          </w:p>
        </w:tc>
        <w:tc>
          <w:tcPr>
            <w:tcW w:w="0" w:type="auto"/>
            <w:shd w:val="clear" w:color="auto" w:fill="auto"/>
            <w:vAlign w:val="center"/>
          </w:tcPr>
          <w:p w14:paraId="7EB1DCEC" w14:textId="08405B8A"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628.21</w:t>
            </w:r>
          </w:p>
        </w:tc>
        <w:tc>
          <w:tcPr>
            <w:tcW w:w="0" w:type="auto"/>
            <w:shd w:val="clear" w:color="auto" w:fill="auto"/>
            <w:vAlign w:val="center"/>
          </w:tcPr>
          <w:p w14:paraId="08753D81" w14:textId="2804782E"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485.88</w:t>
            </w:r>
          </w:p>
        </w:tc>
        <w:tc>
          <w:tcPr>
            <w:tcW w:w="0" w:type="auto"/>
            <w:shd w:val="clear" w:color="auto" w:fill="auto"/>
            <w:vAlign w:val="center"/>
          </w:tcPr>
          <w:p w14:paraId="14C52368" w14:textId="4E833548"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340.30</w:t>
            </w:r>
          </w:p>
        </w:tc>
        <w:tc>
          <w:tcPr>
            <w:tcW w:w="0" w:type="auto"/>
            <w:shd w:val="clear" w:color="auto" w:fill="auto"/>
            <w:vAlign w:val="center"/>
          </w:tcPr>
          <w:p w14:paraId="69EC0054" w14:textId="4CA31A4F"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534.54</w:t>
            </w:r>
          </w:p>
        </w:tc>
        <w:tc>
          <w:tcPr>
            <w:tcW w:w="0" w:type="auto"/>
            <w:shd w:val="clear" w:color="auto" w:fill="auto"/>
            <w:vAlign w:val="center"/>
          </w:tcPr>
          <w:p w14:paraId="1DD59586" w14:textId="28352324"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464.10</w:t>
            </w:r>
          </w:p>
        </w:tc>
        <w:tc>
          <w:tcPr>
            <w:tcW w:w="0" w:type="auto"/>
            <w:shd w:val="clear" w:color="auto" w:fill="auto"/>
            <w:vAlign w:val="center"/>
          </w:tcPr>
          <w:p w14:paraId="25D5E496" w14:textId="1991D8C6"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435.57</w:t>
            </w:r>
          </w:p>
        </w:tc>
      </w:tr>
      <w:tr w:rsidR="00F162B2" w:rsidRPr="002F69F6" w14:paraId="4D8EDB0D" w14:textId="77777777" w:rsidTr="00F162B2">
        <w:trPr>
          <w:trHeight w:val="278"/>
        </w:trPr>
        <w:tc>
          <w:tcPr>
            <w:tcW w:w="0" w:type="auto"/>
            <w:vMerge/>
          </w:tcPr>
          <w:p w14:paraId="3983EAD4" w14:textId="77777777" w:rsidR="00F162B2" w:rsidRPr="002F69F6" w:rsidRDefault="00F162B2" w:rsidP="00807668">
            <w:pPr>
              <w:widowControl/>
              <w:jc w:val="center"/>
              <w:rPr>
                <w:rFonts w:ascii="Times New Roman" w:eastAsia="DengXian" w:hAnsi="Times New Roman" w:cs="Times New Roman"/>
                <w:b/>
                <w:bCs/>
                <w:kern w:val="0"/>
                <w:sz w:val="20"/>
                <w:szCs w:val="20"/>
              </w:rPr>
            </w:pPr>
          </w:p>
        </w:tc>
        <w:tc>
          <w:tcPr>
            <w:tcW w:w="0" w:type="auto"/>
            <w:vMerge w:val="restart"/>
            <w:shd w:val="clear" w:color="auto" w:fill="auto"/>
            <w:vAlign w:val="center"/>
          </w:tcPr>
          <w:p w14:paraId="6850A04D" w14:textId="0078E8B4" w:rsidR="00F162B2" w:rsidRPr="005B61E5" w:rsidRDefault="00F162B2" w:rsidP="00807668">
            <w:pPr>
              <w:widowControl/>
              <w:jc w:val="center"/>
              <w:rPr>
                <w:rFonts w:ascii="Times New Roman" w:eastAsia="DengXian" w:hAnsi="Times New Roman" w:cs="Times New Roman"/>
                <w:b/>
                <w:bCs/>
                <w:kern w:val="0"/>
                <w:sz w:val="20"/>
                <w:szCs w:val="20"/>
              </w:rPr>
            </w:pPr>
            <w:r w:rsidRPr="002F69F6">
              <w:rPr>
                <w:rFonts w:ascii="Times New Roman" w:eastAsia="DengXian" w:hAnsi="Times New Roman" w:cs="Times New Roman"/>
                <w:b/>
                <w:bCs/>
                <w:kern w:val="0"/>
                <w:sz w:val="20"/>
                <w:szCs w:val="20"/>
              </w:rPr>
              <w:t>UL a</w:t>
            </w:r>
            <w:r w:rsidRPr="0051380B">
              <w:rPr>
                <w:rFonts w:ascii="Times New Roman" w:eastAsia="DengXian" w:hAnsi="Times New Roman" w:cs="Times New Roman"/>
                <w:b/>
                <w:bCs/>
                <w:kern w:val="0"/>
                <w:sz w:val="20"/>
                <w:szCs w:val="20"/>
              </w:rPr>
              <w:t xml:space="preserve">verage-UPT </w:t>
            </w:r>
            <w:r>
              <w:rPr>
                <w:rFonts w:ascii="Times New Roman" w:eastAsia="DengXian" w:hAnsi="Times New Roman" w:cs="Times New Roman" w:hint="eastAsia"/>
                <w:b/>
                <w:bCs/>
                <w:color w:val="000000"/>
                <w:kern w:val="0"/>
                <w:sz w:val="20"/>
                <w:szCs w:val="20"/>
              </w:rPr>
              <w:t>CDF</w:t>
            </w:r>
          </w:p>
        </w:tc>
        <w:tc>
          <w:tcPr>
            <w:tcW w:w="0" w:type="auto"/>
            <w:shd w:val="clear" w:color="auto" w:fill="auto"/>
            <w:vAlign w:val="center"/>
          </w:tcPr>
          <w:p w14:paraId="7822860E" w14:textId="1041A855" w:rsidR="00F162B2" w:rsidRPr="005B61E5" w:rsidRDefault="00F162B2"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Mean</w:t>
            </w:r>
          </w:p>
        </w:tc>
        <w:tc>
          <w:tcPr>
            <w:tcW w:w="0" w:type="auto"/>
            <w:shd w:val="clear" w:color="auto" w:fill="auto"/>
            <w:vAlign w:val="center"/>
          </w:tcPr>
          <w:p w14:paraId="5F7DD05A" w14:textId="628B2AFA"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66.59</w:t>
            </w:r>
          </w:p>
        </w:tc>
        <w:tc>
          <w:tcPr>
            <w:tcW w:w="0" w:type="auto"/>
            <w:shd w:val="clear" w:color="auto" w:fill="auto"/>
            <w:vAlign w:val="center"/>
          </w:tcPr>
          <w:p w14:paraId="78AF03E7" w14:textId="0FFC9715"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31.22</w:t>
            </w:r>
          </w:p>
        </w:tc>
        <w:tc>
          <w:tcPr>
            <w:tcW w:w="0" w:type="auto"/>
            <w:shd w:val="clear" w:color="auto" w:fill="auto"/>
            <w:vAlign w:val="center"/>
          </w:tcPr>
          <w:p w14:paraId="6D35B4BE" w14:textId="683CC76F"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23.71</w:t>
            </w:r>
          </w:p>
        </w:tc>
        <w:tc>
          <w:tcPr>
            <w:tcW w:w="0" w:type="auto"/>
            <w:shd w:val="clear" w:color="auto" w:fill="auto"/>
            <w:vAlign w:val="center"/>
          </w:tcPr>
          <w:p w14:paraId="4063D895" w14:textId="0B35DC5B"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106.85</w:t>
            </w:r>
          </w:p>
        </w:tc>
        <w:tc>
          <w:tcPr>
            <w:tcW w:w="0" w:type="auto"/>
            <w:shd w:val="clear" w:color="auto" w:fill="auto"/>
            <w:vAlign w:val="center"/>
          </w:tcPr>
          <w:p w14:paraId="517893D6" w14:textId="2C5339EB"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84.31</w:t>
            </w:r>
          </w:p>
        </w:tc>
        <w:tc>
          <w:tcPr>
            <w:tcW w:w="0" w:type="auto"/>
            <w:shd w:val="clear" w:color="auto" w:fill="auto"/>
            <w:vAlign w:val="center"/>
          </w:tcPr>
          <w:p w14:paraId="19CC4C11" w14:textId="0FE1C251"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49.24</w:t>
            </w:r>
          </w:p>
        </w:tc>
      </w:tr>
      <w:tr w:rsidR="00F162B2" w:rsidRPr="002F69F6" w14:paraId="09CA90A2" w14:textId="77777777" w:rsidTr="00F162B2">
        <w:trPr>
          <w:trHeight w:val="278"/>
        </w:trPr>
        <w:tc>
          <w:tcPr>
            <w:tcW w:w="0" w:type="auto"/>
            <w:vMerge/>
          </w:tcPr>
          <w:p w14:paraId="38FE534B" w14:textId="77777777" w:rsidR="00F162B2" w:rsidRPr="005B61E5" w:rsidRDefault="00F162B2"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17EE1993" w14:textId="14D48BA7" w:rsidR="00F162B2" w:rsidRPr="005B61E5" w:rsidRDefault="00F162B2"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2457CC35" w14:textId="41E3780E" w:rsidR="00F162B2" w:rsidRPr="005B61E5" w:rsidRDefault="00F162B2"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5%</w:t>
            </w:r>
          </w:p>
        </w:tc>
        <w:tc>
          <w:tcPr>
            <w:tcW w:w="0" w:type="auto"/>
            <w:shd w:val="clear" w:color="auto" w:fill="auto"/>
            <w:vAlign w:val="center"/>
          </w:tcPr>
          <w:p w14:paraId="5741E2BF" w14:textId="6D5622CF"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1.31</w:t>
            </w:r>
          </w:p>
        </w:tc>
        <w:tc>
          <w:tcPr>
            <w:tcW w:w="0" w:type="auto"/>
            <w:shd w:val="clear" w:color="auto" w:fill="auto"/>
            <w:vAlign w:val="center"/>
          </w:tcPr>
          <w:p w14:paraId="15A49CE5" w14:textId="1C825DC1"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0.45</w:t>
            </w:r>
          </w:p>
        </w:tc>
        <w:tc>
          <w:tcPr>
            <w:tcW w:w="0" w:type="auto"/>
            <w:shd w:val="clear" w:color="auto" w:fill="auto"/>
            <w:vAlign w:val="center"/>
          </w:tcPr>
          <w:p w14:paraId="6723B90F" w14:textId="50538702"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0.28</w:t>
            </w:r>
          </w:p>
        </w:tc>
        <w:tc>
          <w:tcPr>
            <w:tcW w:w="0" w:type="auto"/>
            <w:shd w:val="clear" w:color="auto" w:fill="auto"/>
            <w:vAlign w:val="center"/>
          </w:tcPr>
          <w:p w14:paraId="607F534F" w14:textId="62E85E03"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1.58</w:t>
            </w:r>
          </w:p>
        </w:tc>
        <w:tc>
          <w:tcPr>
            <w:tcW w:w="0" w:type="auto"/>
            <w:shd w:val="clear" w:color="auto" w:fill="auto"/>
            <w:vAlign w:val="center"/>
          </w:tcPr>
          <w:p w14:paraId="0FABD5E5" w14:textId="076B88F6"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0.92</w:t>
            </w:r>
          </w:p>
        </w:tc>
        <w:tc>
          <w:tcPr>
            <w:tcW w:w="0" w:type="auto"/>
            <w:shd w:val="clear" w:color="auto" w:fill="auto"/>
            <w:vAlign w:val="center"/>
          </w:tcPr>
          <w:p w14:paraId="4E395DA6" w14:textId="4372001C"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0.68</w:t>
            </w:r>
          </w:p>
        </w:tc>
      </w:tr>
      <w:tr w:rsidR="00F162B2" w:rsidRPr="002F69F6" w14:paraId="76308C49" w14:textId="77777777" w:rsidTr="00F162B2">
        <w:trPr>
          <w:trHeight w:val="278"/>
        </w:trPr>
        <w:tc>
          <w:tcPr>
            <w:tcW w:w="0" w:type="auto"/>
            <w:vMerge/>
          </w:tcPr>
          <w:p w14:paraId="773917C3" w14:textId="77777777" w:rsidR="00F162B2" w:rsidRPr="005B61E5" w:rsidRDefault="00F162B2"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25C11B65" w14:textId="0FCE44FB" w:rsidR="00F162B2" w:rsidRPr="005B61E5" w:rsidRDefault="00F162B2"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7C44A8FC" w14:textId="4E818D3F" w:rsidR="00F162B2" w:rsidRPr="005B61E5" w:rsidRDefault="00F162B2"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50%</w:t>
            </w:r>
          </w:p>
        </w:tc>
        <w:tc>
          <w:tcPr>
            <w:tcW w:w="0" w:type="auto"/>
            <w:shd w:val="clear" w:color="auto" w:fill="auto"/>
            <w:vAlign w:val="center"/>
          </w:tcPr>
          <w:p w14:paraId="7113CDB2" w14:textId="4CF702C9"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64.32</w:t>
            </w:r>
          </w:p>
        </w:tc>
        <w:tc>
          <w:tcPr>
            <w:tcW w:w="0" w:type="auto"/>
            <w:shd w:val="clear" w:color="auto" w:fill="auto"/>
            <w:vAlign w:val="center"/>
          </w:tcPr>
          <w:p w14:paraId="1FC71323" w14:textId="3B32C8D0"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29.33</w:t>
            </w:r>
          </w:p>
        </w:tc>
        <w:tc>
          <w:tcPr>
            <w:tcW w:w="0" w:type="auto"/>
            <w:shd w:val="clear" w:color="auto" w:fill="auto"/>
            <w:vAlign w:val="center"/>
          </w:tcPr>
          <w:p w14:paraId="3335E7BA" w14:textId="264EADB4"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20.31</w:t>
            </w:r>
          </w:p>
        </w:tc>
        <w:tc>
          <w:tcPr>
            <w:tcW w:w="0" w:type="auto"/>
            <w:shd w:val="clear" w:color="auto" w:fill="auto"/>
            <w:vAlign w:val="center"/>
          </w:tcPr>
          <w:p w14:paraId="3607A562" w14:textId="077B1B9A"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62.09</w:t>
            </w:r>
          </w:p>
        </w:tc>
        <w:tc>
          <w:tcPr>
            <w:tcW w:w="0" w:type="auto"/>
            <w:shd w:val="clear" w:color="auto" w:fill="auto"/>
            <w:vAlign w:val="center"/>
          </w:tcPr>
          <w:p w14:paraId="5E608022" w14:textId="18DE85DD"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34.02</w:t>
            </w:r>
          </w:p>
        </w:tc>
        <w:tc>
          <w:tcPr>
            <w:tcW w:w="0" w:type="auto"/>
            <w:shd w:val="clear" w:color="auto" w:fill="auto"/>
            <w:vAlign w:val="center"/>
          </w:tcPr>
          <w:p w14:paraId="372088E5" w14:textId="2BC23B7D"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14.35</w:t>
            </w:r>
          </w:p>
        </w:tc>
      </w:tr>
      <w:tr w:rsidR="00F162B2" w:rsidRPr="002F69F6" w14:paraId="444F45DA" w14:textId="77777777" w:rsidTr="00F162B2">
        <w:trPr>
          <w:trHeight w:val="278"/>
        </w:trPr>
        <w:tc>
          <w:tcPr>
            <w:tcW w:w="0" w:type="auto"/>
            <w:vMerge/>
          </w:tcPr>
          <w:p w14:paraId="294474C3" w14:textId="77777777" w:rsidR="00F162B2" w:rsidRPr="005B61E5" w:rsidRDefault="00F162B2"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77688E41" w14:textId="64519816" w:rsidR="00F162B2" w:rsidRPr="005B61E5" w:rsidRDefault="00F162B2"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0126510C" w14:textId="5B1493C2" w:rsidR="00F162B2" w:rsidRPr="005B61E5" w:rsidRDefault="00F162B2"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95%</w:t>
            </w:r>
          </w:p>
        </w:tc>
        <w:tc>
          <w:tcPr>
            <w:tcW w:w="0" w:type="auto"/>
            <w:shd w:val="clear" w:color="auto" w:fill="auto"/>
            <w:vAlign w:val="center"/>
          </w:tcPr>
          <w:p w14:paraId="35FFEF62" w14:textId="3137AE44"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143.49</w:t>
            </w:r>
          </w:p>
        </w:tc>
        <w:tc>
          <w:tcPr>
            <w:tcW w:w="0" w:type="auto"/>
            <w:shd w:val="clear" w:color="auto" w:fill="auto"/>
            <w:vAlign w:val="center"/>
          </w:tcPr>
          <w:p w14:paraId="368F5B05" w14:textId="40252CFC"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68.74</w:t>
            </w:r>
          </w:p>
        </w:tc>
        <w:tc>
          <w:tcPr>
            <w:tcW w:w="0" w:type="auto"/>
            <w:shd w:val="clear" w:color="auto" w:fill="auto"/>
            <w:vAlign w:val="center"/>
          </w:tcPr>
          <w:p w14:paraId="34A39AA5" w14:textId="6D3BA7EB"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57.39</w:t>
            </w:r>
          </w:p>
        </w:tc>
        <w:tc>
          <w:tcPr>
            <w:tcW w:w="0" w:type="auto"/>
            <w:shd w:val="clear" w:color="auto" w:fill="auto"/>
            <w:vAlign w:val="center"/>
          </w:tcPr>
          <w:p w14:paraId="03707EE4" w14:textId="5570F9D5"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328.89</w:t>
            </w:r>
          </w:p>
        </w:tc>
        <w:tc>
          <w:tcPr>
            <w:tcW w:w="0" w:type="auto"/>
            <w:shd w:val="clear" w:color="auto" w:fill="auto"/>
            <w:vAlign w:val="center"/>
          </w:tcPr>
          <w:p w14:paraId="0DC0A73B" w14:textId="6A2D4EE5"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310.54</w:t>
            </w:r>
          </w:p>
        </w:tc>
        <w:tc>
          <w:tcPr>
            <w:tcW w:w="0" w:type="auto"/>
            <w:shd w:val="clear" w:color="auto" w:fill="auto"/>
            <w:vAlign w:val="center"/>
          </w:tcPr>
          <w:p w14:paraId="32DC30F7" w14:textId="6738A452"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204.09</w:t>
            </w:r>
          </w:p>
        </w:tc>
      </w:tr>
      <w:tr w:rsidR="00F162B2" w:rsidRPr="002F69F6" w14:paraId="437B1A65" w14:textId="77777777" w:rsidTr="00F162B2">
        <w:trPr>
          <w:trHeight w:val="278"/>
        </w:trPr>
        <w:tc>
          <w:tcPr>
            <w:tcW w:w="0" w:type="auto"/>
            <w:vMerge w:val="restart"/>
            <w:vAlign w:val="center"/>
          </w:tcPr>
          <w:p w14:paraId="30DE0CA8" w14:textId="531A1C9F" w:rsidR="00F162B2" w:rsidRPr="002F69F6" w:rsidRDefault="00F162B2" w:rsidP="00807668">
            <w:pPr>
              <w:widowControl/>
              <w:jc w:val="center"/>
              <w:rPr>
                <w:rFonts w:ascii="Times New Roman" w:eastAsia="DengXian" w:hAnsi="Times New Roman" w:cs="Times New Roman"/>
                <w:b/>
                <w:bCs/>
                <w:kern w:val="0"/>
                <w:sz w:val="20"/>
                <w:szCs w:val="20"/>
              </w:rPr>
            </w:pPr>
            <w:r w:rsidRPr="008614F5">
              <w:rPr>
                <w:rFonts w:ascii="Times New Roman" w:eastAsia="DengXian" w:hAnsi="Times New Roman" w:cs="Times New Roman"/>
                <w:b/>
                <w:bCs/>
                <w:kern w:val="0"/>
                <w:sz w:val="20"/>
                <w:szCs w:val="20"/>
              </w:rPr>
              <w:t>Baseline</w:t>
            </w:r>
          </w:p>
        </w:tc>
        <w:tc>
          <w:tcPr>
            <w:tcW w:w="0" w:type="auto"/>
            <w:vMerge w:val="restart"/>
            <w:shd w:val="clear" w:color="auto" w:fill="auto"/>
            <w:vAlign w:val="center"/>
          </w:tcPr>
          <w:p w14:paraId="65C77CE9" w14:textId="42401E7A" w:rsidR="00F162B2" w:rsidRPr="0051380B" w:rsidRDefault="00F162B2" w:rsidP="00807668">
            <w:pPr>
              <w:widowControl/>
              <w:jc w:val="center"/>
              <w:rPr>
                <w:rFonts w:ascii="Times New Roman" w:eastAsia="DengXian" w:hAnsi="Times New Roman" w:cs="Times New Roman"/>
                <w:b/>
                <w:bCs/>
                <w:kern w:val="0"/>
                <w:sz w:val="20"/>
                <w:szCs w:val="20"/>
              </w:rPr>
            </w:pPr>
            <w:r w:rsidRPr="002F69F6">
              <w:rPr>
                <w:rFonts w:ascii="Times New Roman" w:eastAsia="DengXian" w:hAnsi="Times New Roman" w:cs="Times New Roman"/>
                <w:b/>
                <w:bCs/>
                <w:kern w:val="0"/>
                <w:sz w:val="20"/>
                <w:szCs w:val="20"/>
              </w:rPr>
              <w:t>DL p</w:t>
            </w:r>
            <w:r w:rsidRPr="0051380B">
              <w:rPr>
                <w:rFonts w:ascii="Times New Roman" w:eastAsia="DengXian" w:hAnsi="Times New Roman" w:cs="Times New Roman"/>
                <w:b/>
                <w:bCs/>
                <w:kern w:val="0"/>
                <w:sz w:val="20"/>
                <w:szCs w:val="20"/>
              </w:rPr>
              <w:t xml:space="preserve">acket-Latency </w:t>
            </w:r>
            <w:r>
              <w:rPr>
                <w:rFonts w:ascii="Times New Roman" w:eastAsia="DengXian" w:hAnsi="Times New Roman" w:cs="Times New Roman" w:hint="eastAsia"/>
                <w:b/>
                <w:bCs/>
                <w:color w:val="000000"/>
                <w:kern w:val="0"/>
                <w:sz w:val="20"/>
                <w:szCs w:val="20"/>
              </w:rPr>
              <w:t>CDF</w:t>
            </w:r>
          </w:p>
        </w:tc>
        <w:tc>
          <w:tcPr>
            <w:tcW w:w="0" w:type="auto"/>
            <w:shd w:val="clear" w:color="auto" w:fill="auto"/>
            <w:vAlign w:val="center"/>
            <w:hideMark/>
          </w:tcPr>
          <w:p w14:paraId="310FD761" w14:textId="0BC7B885" w:rsidR="00F162B2" w:rsidRPr="005B61E5" w:rsidRDefault="00F162B2"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Mean</w:t>
            </w:r>
          </w:p>
        </w:tc>
        <w:tc>
          <w:tcPr>
            <w:tcW w:w="0" w:type="auto"/>
            <w:shd w:val="clear" w:color="auto" w:fill="auto"/>
            <w:vAlign w:val="center"/>
          </w:tcPr>
          <w:p w14:paraId="47C66AD2" w14:textId="7476931B"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10.21</w:t>
            </w:r>
          </w:p>
        </w:tc>
        <w:tc>
          <w:tcPr>
            <w:tcW w:w="0" w:type="auto"/>
            <w:shd w:val="clear" w:color="auto" w:fill="auto"/>
            <w:vAlign w:val="center"/>
          </w:tcPr>
          <w:p w14:paraId="21FCD82D" w14:textId="03F65D83"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16.53</w:t>
            </w:r>
          </w:p>
        </w:tc>
        <w:tc>
          <w:tcPr>
            <w:tcW w:w="0" w:type="auto"/>
            <w:shd w:val="clear" w:color="auto" w:fill="auto"/>
            <w:vAlign w:val="center"/>
          </w:tcPr>
          <w:p w14:paraId="7BFE00AC" w14:textId="1D6E10E1"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44.69</w:t>
            </w:r>
          </w:p>
        </w:tc>
        <w:tc>
          <w:tcPr>
            <w:tcW w:w="0" w:type="auto"/>
            <w:shd w:val="clear" w:color="auto" w:fill="auto"/>
            <w:vAlign w:val="center"/>
          </w:tcPr>
          <w:p w14:paraId="5A6CCDE1" w14:textId="0304C4AB"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17.98</w:t>
            </w:r>
          </w:p>
        </w:tc>
        <w:tc>
          <w:tcPr>
            <w:tcW w:w="0" w:type="auto"/>
            <w:shd w:val="clear" w:color="auto" w:fill="auto"/>
            <w:vAlign w:val="center"/>
          </w:tcPr>
          <w:p w14:paraId="1B231346" w14:textId="68F996A8"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52.60</w:t>
            </w:r>
          </w:p>
        </w:tc>
        <w:tc>
          <w:tcPr>
            <w:tcW w:w="0" w:type="auto"/>
            <w:shd w:val="clear" w:color="auto" w:fill="auto"/>
            <w:vAlign w:val="center"/>
          </w:tcPr>
          <w:p w14:paraId="2BA71270" w14:textId="4A159043"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110.27</w:t>
            </w:r>
          </w:p>
        </w:tc>
      </w:tr>
      <w:tr w:rsidR="00F162B2" w:rsidRPr="002F69F6" w14:paraId="3BF8EF8C" w14:textId="77777777" w:rsidTr="00F162B2">
        <w:trPr>
          <w:trHeight w:val="278"/>
        </w:trPr>
        <w:tc>
          <w:tcPr>
            <w:tcW w:w="0" w:type="auto"/>
            <w:vMerge/>
            <w:vAlign w:val="center"/>
          </w:tcPr>
          <w:p w14:paraId="5C470B81" w14:textId="77777777" w:rsidR="00F162B2" w:rsidRPr="005B61E5" w:rsidRDefault="00F162B2"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64B06802" w14:textId="519856CE" w:rsidR="00F162B2" w:rsidRPr="005B61E5" w:rsidRDefault="00F162B2"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5E931454" w14:textId="46D5A677" w:rsidR="00F162B2" w:rsidRPr="005B61E5" w:rsidRDefault="00F162B2"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5%</w:t>
            </w:r>
          </w:p>
        </w:tc>
        <w:tc>
          <w:tcPr>
            <w:tcW w:w="0" w:type="auto"/>
            <w:shd w:val="clear" w:color="auto" w:fill="auto"/>
            <w:vAlign w:val="center"/>
          </w:tcPr>
          <w:p w14:paraId="4B7FC12B" w14:textId="495FA0A2"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5.48</w:t>
            </w:r>
          </w:p>
        </w:tc>
        <w:tc>
          <w:tcPr>
            <w:tcW w:w="0" w:type="auto"/>
            <w:shd w:val="clear" w:color="auto" w:fill="auto"/>
            <w:vAlign w:val="center"/>
          </w:tcPr>
          <w:p w14:paraId="7F22629D" w14:textId="74A24735"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5.90</w:t>
            </w:r>
          </w:p>
        </w:tc>
        <w:tc>
          <w:tcPr>
            <w:tcW w:w="0" w:type="auto"/>
            <w:shd w:val="clear" w:color="auto" w:fill="auto"/>
            <w:vAlign w:val="center"/>
          </w:tcPr>
          <w:p w14:paraId="652E12A0" w14:textId="1092ACB9"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6.65</w:t>
            </w:r>
          </w:p>
        </w:tc>
        <w:tc>
          <w:tcPr>
            <w:tcW w:w="0" w:type="auto"/>
            <w:shd w:val="clear" w:color="auto" w:fill="auto"/>
            <w:vAlign w:val="center"/>
          </w:tcPr>
          <w:p w14:paraId="338D6C0D" w14:textId="384C3408"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7.03</w:t>
            </w:r>
          </w:p>
        </w:tc>
        <w:tc>
          <w:tcPr>
            <w:tcW w:w="0" w:type="auto"/>
            <w:shd w:val="clear" w:color="auto" w:fill="auto"/>
            <w:vAlign w:val="center"/>
          </w:tcPr>
          <w:p w14:paraId="53770617" w14:textId="5E74DAA4"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7.31</w:t>
            </w:r>
          </w:p>
        </w:tc>
        <w:tc>
          <w:tcPr>
            <w:tcW w:w="0" w:type="auto"/>
            <w:shd w:val="clear" w:color="auto" w:fill="auto"/>
            <w:vAlign w:val="center"/>
          </w:tcPr>
          <w:p w14:paraId="18317241" w14:textId="43F4A736"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7.60</w:t>
            </w:r>
          </w:p>
        </w:tc>
      </w:tr>
      <w:tr w:rsidR="00F162B2" w:rsidRPr="002F69F6" w14:paraId="505904B1" w14:textId="77777777" w:rsidTr="00F162B2">
        <w:trPr>
          <w:trHeight w:val="278"/>
        </w:trPr>
        <w:tc>
          <w:tcPr>
            <w:tcW w:w="0" w:type="auto"/>
            <w:vMerge/>
            <w:vAlign w:val="center"/>
          </w:tcPr>
          <w:p w14:paraId="5A33F14F" w14:textId="77777777" w:rsidR="00F162B2" w:rsidRPr="005B61E5" w:rsidRDefault="00F162B2"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580A8FB8" w14:textId="2C913892" w:rsidR="00F162B2" w:rsidRPr="005B61E5" w:rsidRDefault="00F162B2"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28387916" w14:textId="3468A523" w:rsidR="00F162B2" w:rsidRPr="005B61E5" w:rsidRDefault="00F162B2"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50%</w:t>
            </w:r>
          </w:p>
        </w:tc>
        <w:tc>
          <w:tcPr>
            <w:tcW w:w="0" w:type="auto"/>
            <w:shd w:val="clear" w:color="auto" w:fill="auto"/>
            <w:vAlign w:val="center"/>
          </w:tcPr>
          <w:p w14:paraId="198A0268" w14:textId="066EE1EF"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7.57</w:t>
            </w:r>
          </w:p>
        </w:tc>
        <w:tc>
          <w:tcPr>
            <w:tcW w:w="0" w:type="auto"/>
            <w:shd w:val="clear" w:color="auto" w:fill="auto"/>
            <w:vAlign w:val="center"/>
          </w:tcPr>
          <w:p w14:paraId="5E8B1936" w14:textId="66DE4E56"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10.89</w:t>
            </w:r>
          </w:p>
        </w:tc>
        <w:tc>
          <w:tcPr>
            <w:tcW w:w="0" w:type="auto"/>
            <w:shd w:val="clear" w:color="auto" w:fill="auto"/>
            <w:vAlign w:val="center"/>
          </w:tcPr>
          <w:p w14:paraId="195306C2" w14:textId="79702223"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18.00</w:t>
            </w:r>
          </w:p>
        </w:tc>
        <w:tc>
          <w:tcPr>
            <w:tcW w:w="0" w:type="auto"/>
            <w:shd w:val="clear" w:color="auto" w:fill="auto"/>
            <w:vAlign w:val="center"/>
          </w:tcPr>
          <w:p w14:paraId="213707A9" w14:textId="1BBF9018"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9.99</w:t>
            </w:r>
          </w:p>
        </w:tc>
        <w:tc>
          <w:tcPr>
            <w:tcW w:w="0" w:type="auto"/>
            <w:shd w:val="clear" w:color="auto" w:fill="auto"/>
            <w:vAlign w:val="center"/>
          </w:tcPr>
          <w:p w14:paraId="572DA74C" w14:textId="1F07BB84"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14.54</w:t>
            </w:r>
          </w:p>
        </w:tc>
        <w:tc>
          <w:tcPr>
            <w:tcW w:w="0" w:type="auto"/>
            <w:shd w:val="clear" w:color="auto" w:fill="auto"/>
            <w:vAlign w:val="center"/>
          </w:tcPr>
          <w:p w14:paraId="0D7804B3" w14:textId="06B185C8"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20.81</w:t>
            </w:r>
          </w:p>
        </w:tc>
      </w:tr>
      <w:tr w:rsidR="00F162B2" w:rsidRPr="002F69F6" w14:paraId="7AFF1A98" w14:textId="77777777" w:rsidTr="00F162B2">
        <w:trPr>
          <w:trHeight w:val="278"/>
        </w:trPr>
        <w:tc>
          <w:tcPr>
            <w:tcW w:w="0" w:type="auto"/>
            <w:vMerge/>
            <w:vAlign w:val="center"/>
          </w:tcPr>
          <w:p w14:paraId="1A4D2D85" w14:textId="77777777" w:rsidR="00F162B2" w:rsidRPr="005B61E5" w:rsidRDefault="00F162B2"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0215E6F3" w14:textId="15BD4D5A" w:rsidR="00F162B2" w:rsidRPr="005B61E5" w:rsidRDefault="00F162B2"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1D49BA4B" w14:textId="22734771" w:rsidR="00F162B2" w:rsidRPr="005B61E5" w:rsidRDefault="00F162B2"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95%</w:t>
            </w:r>
          </w:p>
        </w:tc>
        <w:tc>
          <w:tcPr>
            <w:tcW w:w="0" w:type="auto"/>
            <w:shd w:val="clear" w:color="auto" w:fill="auto"/>
            <w:vAlign w:val="center"/>
          </w:tcPr>
          <w:p w14:paraId="307C83B3" w14:textId="6430D8E6"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20.39</w:t>
            </w:r>
          </w:p>
        </w:tc>
        <w:tc>
          <w:tcPr>
            <w:tcW w:w="0" w:type="auto"/>
            <w:shd w:val="clear" w:color="auto" w:fill="auto"/>
            <w:vAlign w:val="center"/>
          </w:tcPr>
          <w:p w14:paraId="33D53A34" w14:textId="40FDE3D8"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39.51</w:t>
            </w:r>
          </w:p>
        </w:tc>
        <w:tc>
          <w:tcPr>
            <w:tcW w:w="0" w:type="auto"/>
            <w:shd w:val="clear" w:color="auto" w:fill="auto"/>
            <w:vAlign w:val="center"/>
          </w:tcPr>
          <w:p w14:paraId="16269E02" w14:textId="671AABB6"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107.62</w:t>
            </w:r>
          </w:p>
        </w:tc>
        <w:tc>
          <w:tcPr>
            <w:tcW w:w="0" w:type="auto"/>
            <w:shd w:val="clear" w:color="auto" w:fill="auto"/>
            <w:vAlign w:val="center"/>
          </w:tcPr>
          <w:p w14:paraId="62886048" w14:textId="6366006D"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131.37</w:t>
            </w:r>
          </w:p>
        </w:tc>
        <w:tc>
          <w:tcPr>
            <w:tcW w:w="0" w:type="auto"/>
            <w:shd w:val="clear" w:color="auto" w:fill="auto"/>
            <w:vAlign w:val="center"/>
          </w:tcPr>
          <w:p w14:paraId="24E294C8" w14:textId="5B2B4D55"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261.70</w:t>
            </w:r>
          </w:p>
        </w:tc>
        <w:tc>
          <w:tcPr>
            <w:tcW w:w="0" w:type="auto"/>
            <w:shd w:val="clear" w:color="auto" w:fill="auto"/>
            <w:vAlign w:val="center"/>
          </w:tcPr>
          <w:p w14:paraId="23728257" w14:textId="274299C3"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710.02</w:t>
            </w:r>
          </w:p>
        </w:tc>
      </w:tr>
      <w:tr w:rsidR="00F162B2" w:rsidRPr="002F69F6" w14:paraId="1EF10B47" w14:textId="77777777" w:rsidTr="00F162B2">
        <w:trPr>
          <w:trHeight w:val="278"/>
        </w:trPr>
        <w:tc>
          <w:tcPr>
            <w:tcW w:w="0" w:type="auto"/>
            <w:vMerge/>
            <w:vAlign w:val="center"/>
          </w:tcPr>
          <w:p w14:paraId="03975A15" w14:textId="77777777" w:rsidR="00F162B2" w:rsidRPr="002F69F6" w:rsidRDefault="00F162B2" w:rsidP="00807668">
            <w:pPr>
              <w:widowControl/>
              <w:jc w:val="center"/>
              <w:rPr>
                <w:rFonts w:ascii="Times New Roman" w:eastAsia="DengXian" w:hAnsi="Times New Roman" w:cs="Times New Roman"/>
                <w:b/>
                <w:bCs/>
                <w:kern w:val="0"/>
                <w:sz w:val="20"/>
                <w:szCs w:val="20"/>
              </w:rPr>
            </w:pPr>
          </w:p>
        </w:tc>
        <w:tc>
          <w:tcPr>
            <w:tcW w:w="0" w:type="auto"/>
            <w:vMerge w:val="restart"/>
            <w:shd w:val="clear" w:color="auto" w:fill="auto"/>
            <w:vAlign w:val="center"/>
          </w:tcPr>
          <w:p w14:paraId="27AC3501" w14:textId="1DD80728" w:rsidR="00F162B2" w:rsidRPr="0051380B" w:rsidRDefault="00F162B2" w:rsidP="00807668">
            <w:pPr>
              <w:widowControl/>
              <w:jc w:val="center"/>
              <w:rPr>
                <w:rFonts w:ascii="Times New Roman" w:eastAsia="DengXian" w:hAnsi="Times New Roman" w:cs="Times New Roman"/>
                <w:b/>
                <w:bCs/>
                <w:kern w:val="0"/>
                <w:sz w:val="20"/>
                <w:szCs w:val="20"/>
              </w:rPr>
            </w:pPr>
            <w:r w:rsidRPr="002F69F6">
              <w:rPr>
                <w:rFonts w:ascii="Times New Roman" w:eastAsia="DengXian" w:hAnsi="Times New Roman" w:cs="Times New Roman"/>
                <w:b/>
                <w:bCs/>
                <w:kern w:val="0"/>
                <w:sz w:val="20"/>
                <w:szCs w:val="20"/>
              </w:rPr>
              <w:t>UL p</w:t>
            </w:r>
            <w:r w:rsidRPr="0051380B">
              <w:rPr>
                <w:rFonts w:ascii="Times New Roman" w:eastAsia="DengXian" w:hAnsi="Times New Roman" w:cs="Times New Roman"/>
                <w:b/>
                <w:bCs/>
                <w:kern w:val="0"/>
                <w:sz w:val="20"/>
                <w:szCs w:val="20"/>
              </w:rPr>
              <w:t xml:space="preserve">acket-Latency </w:t>
            </w:r>
            <w:r>
              <w:rPr>
                <w:rFonts w:ascii="Times New Roman" w:eastAsia="DengXian" w:hAnsi="Times New Roman" w:cs="Times New Roman" w:hint="eastAsia"/>
                <w:b/>
                <w:bCs/>
                <w:color w:val="000000"/>
                <w:kern w:val="0"/>
                <w:sz w:val="20"/>
                <w:szCs w:val="20"/>
              </w:rPr>
              <w:t>CDF</w:t>
            </w:r>
          </w:p>
        </w:tc>
        <w:tc>
          <w:tcPr>
            <w:tcW w:w="0" w:type="auto"/>
            <w:shd w:val="clear" w:color="auto" w:fill="auto"/>
            <w:vAlign w:val="center"/>
            <w:hideMark/>
          </w:tcPr>
          <w:p w14:paraId="147A1D8A" w14:textId="3E94871C" w:rsidR="00F162B2" w:rsidRPr="005B61E5" w:rsidRDefault="00F162B2"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Mean</w:t>
            </w:r>
          </w:p>
        </w:tc>
        <w:tc>
          <w:tcPr>
            <w:tcW w:w="0" w:type="auto"/>
            <w:shd w:val="clear" w:color="auto" w:fill="auto"/>
            <w:vAlign w:val="center"/>
          </w:tcPr>
          <w:p w14:paraId="2BCBF720" w14:textId="44DDD57B"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77.91</w:t>
            </w:r>
          </w:p>
        </w:tc>
        <w:tc>
          <w:tcPr>
            <w:tcW w:w="0" w:type="auto"/>
            <w:shd w:val="clear" w:color="auto" w:fill="auto"/>
            <w:vAlign w:val="center"/>
          </w:tcPr>
          <w:p w14:paraId="4AD43EBF" w14:textId="0D53B9A3"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123.69</w:t>
            </w:r>
          </w:p>
        </w:tc>
        <w:tc>
          <w:tcPr>
            <w:tcW w:w="0" w:type="auto"/>
            <w:shd w:val="clear" w:color="auto" w:fill="auto"/>
            <w:vAlign w:val="center"/>
          </w:tcPr>
          <w:p w14:paraId="4B780119" w14:textId="60054F8B"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171.12</w:t>
            </w:r>
          </w:p>
        </w:tc>
        <w:tc>
          <w:tcPr>
            <w:tcW w:w="0" w:type="auto"/>
            <w:shd w:val="clear" w:color="auto" w:fill="auto"/>
            <w:vAlign w:val="center"/>
          </w:tcPr>
          <w:p w14:paraId="55CF0282" w14:textId="41118630"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45.55</w:t>
            </w:r>
          </w:p>
        </w:tc>
        <w:tc>
          <w:tcPr>
            <w:tcW w:w="0" w:type="auto"/>
            <w:shd w:val="clear" w:color="auto" w:fill="auto"/>
            <w:vAlign w:val="center"/>
          </w:tcPr>
          <w:p w14:paraId="01A01AAF" w14:textId="5855A9B1"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64.47</w:t>
            </w:r>
          </w:p>
        </w:tc>
        <w:tc>
          <w:tcPr>
            <w:tcW w:w="0" w:type="auto"/>
            <w:shd w:val="clear" w:color="auto" w:fill="auto"/>
            <w:vAlign w:val="center"/>
          </w:tcPr>
          <w:p w14:paraId="762C5CCD" w14:textId="695BC55D"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111.82</w:t>
            </w:r>
          </w:p>
        </w:tc>
      </w:tr>
      <w:tr w:rsidR="00F162B2" w:rsidRPr="002F69F6" w14:paraId="3DA56CDA" w14:textId="77777777" w:rsidTr="00F162B2">
        <w:trPr>
          <w:trHeight w:val="278"/>
        </w:trPr>
        <w:tc>
          <w:tcPr>
            <w:tcW w:w="0" w:type="auto"/>
            <w:vMerge/>
          </w:tcPr>
          <w:p w14:paraId="00D46B07" w14:textId="77777777" w:rsidR="00F162B2" w:rsidRPr="005B61E5" w:rsidRDefault="00F162B2"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204A69E7" w14:textId="60679538" w:rsidR="00F162B2" w:rsidRPr="005B61E5" w:rsidRDefault="00F162B2"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61CD84DA" w14:textId="79AED283" w:rsidR="00F162B2" w:rsidRPr="005B61E5" w:rsidRDefault="00F162B2"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5%</w:t>
            </w:r>
          </w:p>
        </w:tc>
        <w:tc>
          <w:tcPr>
            <w:tcW w:w="0" w:type="auto"/>
            <w:shd w:val="clear" w:color="auto" w:fill="auto"/>
            <w:vAlign w:val="center"/>
          </w:tcPr>
          <w:p w14:paraId="246E9968" w14:textId="31447EF2"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5.29</w:t>
            </w:r>
          </w:p>
        </w:tc>
        <w:tc>
          <w:tcPr>
            <w:tcW w:w="0" w:type="auto"/>
            <w:shd w:val="clear" w:color="auto" w:fill="auto"/>
            <w:vAlign w:val="center"/>
          </w:tcPr>
          <w:p w14:paraId="41FFE813" w14:textId="2BC6D78B"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13.71</w:t>
            </w:r>
          </w:p>
        </w:tc>
        <w:tc>
          <w:tcPr>
            <w:tcW w:w="0" w:type="auto"/>
            <w:shd w:val="clear" w:color="auto" w:fill="auto"/>
            <w:vAlign w:val="center"/>
          </w:tcPr>
          <w:p w14:paraId="1176EAB6" w14:textId="0647A9DE"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15.45</w:t>
            </w:r>
          </w:p>
        </w:tc>
        <w:tc>
          <w:tcPr>
            <w:tcW w:w="0" w:type="auto"/>
            <w:shd w:val="clear" w:color="auto" w:fill="auto"/>
            <w:vAlign w:val="center"/>
          </w:tcPr>
          <w:p w14:paraId="1A16F860" w14:textId="00AF675E"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2.52</w:t>
            </w:r>
          </w:p>
        </w:tc>
        <w:tc>
          <w:tcPr>
            <w:tcW w:w="0" w:type="auto"/>
            <w:shd w:val="clear" w:color="auto" w:fill="auto"/>
            <w:vAlign w:val="center"/>
          </w:tcPr>
          <w:p w14:paraId="7E432D73" w14:textId="641D27CF"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2.77</w:t>
            </w:r>
          </w:p>
        </w:tc>
        <w:tc>
          <w:tcPr>
            <w:tcW w:w="0" w:type="auto"/>
            <w:shd w:val="clear" w:color="auto" w:fill="auto"/>
            <w:vAlign w:val="center"/>
          </w:tcPr>
          <w:p w14:paraId="723385EB" w14:textId="4D8D25EA"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3.61</w:t>
            </w:r>
          </w:p>
        </w:tc>
      </w:tr>
      <w:tr w:rsidR="00F162B2" w:rsidRPr="002F69F6" w14:paraId="5D49AA59" w14:textId="77777777" w:rsidTr="00F162B2">
        <w:trPr>
          <w:trHeight w:val="278"/>
        </w:trPr>
        <w:tc>
          <w:tcPr>
            <w:tcW w:w="0" w:type="auto"/>
            <w:vMerge/>
          </w:tcPr>
          <w:p w14:paraId="455F5681" w14:textId="77777777" w:rsidR="00F162B2" w:rsidRPr="005B61E5" w:rsidRDefault="00F162B2"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0E4DB101" w14:textId="701A8B4F" w:rsidR="00F162B2" w:rsidRPr="005B61E5" w:rsidRDefault="00F162B2"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558C239E" w14:textId="14B79943" w:rsidR="00F162B2" w:rsidRPr="005B61E5" w:rsidRDefault="00F162B2"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50%</w:t>
            </w:r>
          </w:p>
        </w:tc>
        <w:tc>
          <w:tcPr>
            <w:tcW w:w="0" w:type="auto"/>
            <w:shd w:val="clear" w:color="auto" w:fill="auto"/>
            <w:vAlign w:val="center"/>
          </w:tcPr>
          <w:p w14:paraId="7C3F3D56" w14:textId="28CFF0EF"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18.46</w:t>
            </w:r>
          </w:p>
        </w:tc>
        <w:tc>
          <w:tcPr>
            <w:tcW w:w="0" w:type="auto"/>
            <w:shd w:val="clear" w:color="auto" w:fill="auto"/>
            <w:vAlign w:val="center"/>
          </w:tcPr>
          <w:p w14:paraId="2120FD63" w14:textId="4C5ABCEB"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36.54</w:t>
            </w:r>
          </w:p>
        </w:tc>
        <w:tc>
          <w:tcPr>
            <w:tcW w:w="0" w:type="auto"/>
            <w:shd w:val="clear" w:color="auto" w:fill="auto"/>
            <w:vAlign w:val="center"/>
          </w:tcPr>
          <w:p w14:paraId="09A57D16" w14:textId="500E50C5"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61.59</w:t>
            </w:r>
          </w:p>
        </w:tc>
        <w:tc>
          <w:tcPr>
            <w:tcW w:w="0" w:type="auto"/>
            <w:shd w:val="clear" w:color="auto" w:fill="auto"/>
            <w:vAlign w:val="center"/>
          </w:tcPr>
          <w:p w14:paraId="2CBC585C" w14:textId="3AF44EA9"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9.39</w:t>
            </w:r>
          </w:p>
        </w:tc>
        <w:tc>
          <w:tcPr>
            <w:tcW w:w="0" w:type="auto"/>
            <w:shd w:val="clear" w:color="auto" w:fill="auto"/>
            <w:vAlign w:val="center"/>
          </w:tcPr>
          <w:p w14:paraId="50969112" w14:textId="497A7C44"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17.41</w:t>
            </w:r>
          </w:p>
        </w:tc>
        <w:tc>
          <w:tcPr>
            <w:tcW w:w="0" w:type="auto"/>
            <w:shd w:val="clear" w:color="auto" w:fill="auto"/>
            <w:vAlign w:val="center"/>
          </w:tcPr>
          <w:p w14:paraId="3B483C9A" w14:textId="7AFE127E"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22.76</w:t>
            </w:r>
          </w:p>
        </w:tc>
      </w:tr>
      <w:tr w:rsidR="00F162B2" w:rsidRPr="002F69F6" w14:paraId="35069A0B" w14:textId="77777777" w:rsidTr="00F162B2">
        <w:trPr>
          <w:trHeight w:val="278"/>
        </w:trPr>
        <w:tc>
          <w:tcPr>
            <w:tcW w:w="0" w:type="auto"/>
            <w:vMerge/>
          </w:tcPr>
          <w:p w14:paraId="3E5EA595" w14:textId="77777777" w:rsidR="00F162B2" w:rsidRPr="005B61E5" w:rsidRDefault="00F162B2"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6E190054" w14:textId="75865B04" w:rsidR="00F162B2" w:rsidRPr="005B61E5" w:rsidRDefault="00F162B2"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502E9B37" w14:textId="49459159" w:rsidR="00F162B2" w:rsidRPr="005B61E5" w:rsidRDefault="00F162B2"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95%</w:t>
            </w:r>
          </w:p>
        </w:tc>
        <w:tc>
          <w:tcPr>
            <w:tcW w:w="0" w:type="auto"/>
            <w:shd w:val="clear" w:color="auto" w:fill="auto"/>
            <w:vAlign w:val="center"/>
          </w:tcPr>
          <w:p w14:paraId="27055AD5" w14:textId="49037A88"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363.37</w:t>
            </w:r>
          </w:p>
        </w:tc>
        <w:tc>
          <w:tcPr>
            <w:tcW w:w="0" w:type="auto"/>
            <w:shd w:val="clear" w:color="auto" w:fill="auto"/>
            <w:vAlign w:val="center"/>
          </w:tcPr>
          <w:p w14:paraId="137A6CA8" w14:textId="25808588"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587.42</w:t>
            </w:r>
          </w:p>
        </w:tc>
        <w:tc>
          <w:tcPr>
            <w:tcW w:w="0" w:type="auto"/>
            <w:shd w:val="clear" w:color="auto" w:fill="auto"/>
            <w:vAlign w:val="center"/>
          </w:tcPr>
          <w:p w14:paraId="5AA72340" w14:textId="4E8F68E1"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765.98</w:t>
            </w:r>
          </w:p>
        </w:tc>
        <w:tc>
          <w:tcPr>
            <w:tcW w:w="0" w:type="auto"/>
            <w:shd w:val="clear" w:color="auto" w:fill="auto"/>
            <w:vAlign w:val="center"/>
          </w:tcPr>
          <w:p w14:paraId="59002D42" w14:textId="00186B28"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413.42</w:t>
            </w:r>
          </w:p>
        </w:tc>
        <w:tc>
          <w:tcPr>
            <w:tcW w:w="0" w:type="auto"/>
            <w:shd w:val="clear" w:color="auto" w:fill="auto"/>
            <w:vAlign w:val="center"/>
          </w:tcPr>
          <w:p w14:paraId="76D5231A" w14:textId="43D388EA"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520.75</w:t>
            </w:r>
          </w:p>
        </w:tc>
        <w:tc>
          <w:tcPr>
            <w:tcW w:w="0" w:type="auto"/>
            <w:shd w:val="clear" w:color="auto" w:fill="auto"/>
            <w:vAlign w:val="center"/>
          </w:tcPr>
          <w:p w14:paraId="69B08C63" w14:textId="2538595E"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1187.36</w:t>
            </w:r>
          </w:p>
        </w:tc>
      </w:tr>
      <w:tr w:rsidR="00F162B2" w:rsidRPr="002F69F6" w14:paraId="4D38ABD5" w14:textId="77777777" w:rsidTr="00F162B2">
        <w:trPr>
          <w:trHeight w:val="278"/>
        </w:trPr>
        <w:tc>
          <w:tcPr>
            <w:tcW w:w="0" w:type="auto"/>
            <w:vMerge w:val="restart"/>
            <w:vAlign w:val="center"/>
          </w:tcPr>
          <w:p w14:paraId="24BC0B44" w14:textId="2BC8DEB3" w:rsidR="00F162B2" w:rsidRPr="002F69F6" w:rsidRDefault="00F162B2" w:rsidP="00807668">
            <w:pPr>
              <w:widowControl/>
              <w:jc w:val="center"/>
              <w:rPr>
                <w:rFonts w:ascii="Times New Roman" w:eastAsia="DengXian" w:hAnsi="Times New Roman" w:cs="Times New Roman"/>
                <w:b/>
                <w:bCs/>
                <w:kern w:val="0"/>
                <w:sz w:val="20"/>
                <w:szCs w:val="20"/>
              </w:rPr>
            </w:pPr>
            <w:r w:rsidRPr="008614F5">
              <w:rPr>
                <w:rFonts w:ascii="Times New Roman" w:eastAsia="DengXian" w:hAnsi="Times New Roman" w:cs="Times New Roman"/>
                <w:b/>
                <w:bCs/>
                <w:kern w:val="0"/>
                <w:sz w:val="20"/>
                <w:szCs w:val="20"/>
              </w:rPr>
              <w:t>Dynamic SBFD</w:t>
            </w:r>
          </w:p>
        </w:tc>
        <w:tc>
          <w:tcPr>
            <w:tcW w:w="0" w:type="auto"/>
            <w:vMerge w:val="restart"/>
            <w:shd w:val="clear" w:color="auto" w:fill="auto"/>
            <w:vAlign w:val="center"/>
          </w:tcPr>
          <w:p w14:paraId="39AF184C" w14:textId="50032C01" w:rsidR="00F162B2" w:rsidRPr="005B61E5" w:rsidRDefault="00F162B2" w:rsidP="00807668">
            <w:pPr>
              <w:widowControl/>
              <w:jc w:val="center"/>
              <w:rPr>
                <w:rFonts w:ascii="Times New Roman" w:eastAsia="DengXian" w:hAnsi="Times New Roman" w:cs="Times New Roman"/>
                <w:b/>
                <w:bCs/>
                <w:kern w:val="0"/>
                <w:sz w:val="20"/>
                <w:szCs w:val="20"/>
              </w:rPr>
            </w:pPr>
            <w:r w:rsidRPr="002F69F6">
              <w:rPr>
                <w:rFonts w:ascii="Times New Roman" w:eastAsia="DengXian" w:hAnsi="Times New Roman" w:cs="Times New Roman"/>
                <w:b/>
                <w:bCs/>
                <w:kern w:val="0"/>
                <w:sz w:val="20"/>
                <w:szCs w:val="20"/>
              </w:rPr>
              <w:t>DL p</w:t>
            </w:r>
            <w:r w:rsidRPr="0051380B">
              <w:rPr>
                <w:rFonts w:ascii="Times New Roman" w:eastAsia="DengXian" w:hAnsi="Times New Roman" w:cs="Times New Roman"/>
                <w:b/>
                <w:bCs/>
                <w:kern w:val="0"/>
                <w:sz w:val="20"/>
                <w:szCs w:val="20"/>
              </w:rPr>
              <w:t xml:space="preserve">acket-Latency </w:t>
            </w:r>
            <w:r>
              <w:rPr>
                <w:rFonts w:ascii="Times New Roman" w:eastAsia="DengXian" w:hAnsi="Times New Roman" w:cs="Times New Roman" w:hint="eastAsia"/>
                <w:b/>
                <w:bCs/>
                <w:color w:val="000000"/>
                <w:kern w:val="0"/>
                <w:sz w:val="20"/>
                <w:szCs w:val="20"/>
              </w:rPr>
              <w:t>CDF</w:t>
            </w:r>
          </w:p>
        </w:tc>
        <w:tc>
          <w:tcPr>
            <w:tcW w:w="0" w:type="auto"/>
            <w:shd w:val="clear" w:color="auto" w:fill="auto"/>
            <w:vAlign w:val="center"/>
          </w:tcPr>
          <w:p w14:paraId="0D43DE86" w14:textId="69FB0BCD" w:rsidR="00F162B2" w:rsidRPr="005B61E5" w:rsidRDefault="00F162B2"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Mean</w:t>
            </w:r>
          </w:p>
        </w:tc>
        <w:tc>
          <w:tcPr>
            <w:tcW w:w="0" w:type="auto"/>
            <w:shd w:val="clear" w:color="auto" w:fill="auto"/>
            <w:vAlign w:val="center"/>
          </w:tcPr>
          <w:p w14:paraId="7FBC7605" w14:textId="5BC8F0D6"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10.85</w:t>
            </w:r>
          </w:p>
        </w:tc>
        <w:tc>
          <w:tcPr>
            <w:tcW w:w="0" w:type="auto"/>
            <w:shd w:val="clear" w:color="auto" w:fill="auto"/>
            <w:vAlign w:val="center"/>
          </w:tcPr>
          <w:p w14:paraId="7C08989F" w14:textId="46CC1D61"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23.82</w:t>
            </w:r>
          </w:p>
        </w:tc>
        <w:tc>
          <w:tcPr>
            <w:tcW w:w="0" w:type="auto"/>
            <w:shd w:val="clear" w:color="auto" w:fill="auto"/>
            <w:vAlign w:val="center"/>
          </w:tcPr>
          <w:p w14:paraId="70D400DF" w14:textId="1F8FF1B3"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162.95</w:t>
            </w:r>
          </w:p>
        </w:tc>
        <w:tc>
          <w:tcPr>
            <w:tcW w:w="0" w:type="auto"/>
            <w:shd w:val="clear" w:color="auto" w:fill="auto"/>
            <w:vAlign w:val="center"/>
          </w:tcPr>
          <w:p w14:paraId="1032679F" w14:textId="7DC942E3"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21.24</w:t>
            </w:r>
          </w:p>
        </w:tc>
        <w:tc>
          <w:tcPr>
            <w:tcW w:w="0" w:type="auto"/>
            <w:shd w:val="clear" w:color="auto" w:fill="auto"/>
            <w:vAlign w:val="center"/>
          </w:tcPr>
          <w:p w14:paraId="78BDF4EF" w14:textId="2D17F334"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36.48</w:t>
            </w:r>
          </w:p>
        </w:tc>
        <w:tc>
          <w:tcPr>
            <w:tcW w:w="0" w:type="auto"/>
            <w:shd w:val="clear" w:color="auto" w:fill="auto"/>
            <w:vAlign w:val="center"/>
          </w:tcPr>
          <w:p w14:paraId="2A6A5B2E" w14:textId="0AD9EB95"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172.13</w:t>
            </w:r>
          </w:p>
        </w:tc>
      </w:tr>
      <w:tr w:rsidR="00F162B2" w:rsidRPr="002F69F6" w14:paraId="50EA3BF9" w14:textId="77777777" w:rsidTr="00F162B2">
        <w:trPr>
          <w:trHeight w:val="278"/>
        </w:trPr>
        <w:tc>
          <w:tcPr>
            <w:tcW w:w="0" w:type="auto"/>
            <w:vMerge/>
          </w:tcPr>
          <w:p w14:paraId="3AB519BA" w14:textId="77777777" w:rsidR="00F162B2" w:rsidRPr="005B61E5" w:rsidRDefault="00F162B2"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7EF8D3F4" w14:textId="5D08EE91" w:rsidR="00F162B2" w:rsidRPr="005B61E5" w:rsidRDefault="00F162B2"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2AE83ED0" w14:textId="5F009CA0" w:rsidR="00F162B2" w:rsidRPr="005B61E5" w:rsidRDefault="00F162B2"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5%</w:t>
            </w:r>
          </w:p>
        </w:tc>
        <w:tc>
          <w:tcPr>
            <w:tcW w:w="0" w:type="auto"/>
            <w:shd w:val="clear" w:color="auto" w:fill="auto"/>
            <w:vAlign w:val="center"/>
          </w:tcPr>
          <w:p w14:paraId="2ABE7F1D" w14:textId="2A6F2FB4"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5.54</w:t>
            </w:r>
          </w:p>
        </w:tc>
        <w:tc>
          <w:tcPr>
            <w:tcW w:w="0" w:type="auto"/>
            <w:shd w:val="clear" w:color="auto" w:fill="auto"/>
            <w:vAlign w:val="center"/>
          </w:tcPr>
          <w:p w14:paraId="691F554C" w14:textId="0685CD82"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6.79</w:t>
            </w:r>
          </w:p>
        </w:tc>
        <w:tc>
          <w:tcPr>
            <w:tcW w:w="0" w:type="auto"/>
            <w:shd w:val="clear" w:color="auto" w:fill="auto"/>
            <w:vAlign w:val="center"/>
          </w:tcPr>
          <w:p w14:paraId="721835AC" w14:textId="5629A1C8"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9.06</w:t>
            </w:r>
          </w:p>
        </w:tc>
        <w:tc>
          <w:tcPr>
            <w:tcW w:w="0" w:type="auto"/>
            <w:shd w:val="clear" w:color="auto" w:fill="auto"/>
            <w:vAlign w:val="center"/>
          </w:tcPr>
          <w:p w14:paraId="25D00B5C" w14:textId="652F76DD"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6.61</w:t>
            </w:r>
          </w:p>
        </w:tc>
        <w:tc>
          <w:tcPr>
            <w:tcW w:w="0" w:type="auto"/>
            <w:shd w:val="clear" w:color="auto" w:fill="auto"/>
            <w:vAlign w:val="center"/>
          </w:tcPr>
          <w:p w14:paraId="39509646" w14:textId="68EFDDEA"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6.82</w:t>
            </w:r>
          </w:p>
        </w:tc>
        <w:tc>
          <w:tcPr>
            <w:tcW w:w="0" w:type="auto"/>
            <w:shd w:val="clear" w:color="auto" w:fill="auto"/>
            <w:vAlign w:val="center"/>
          </w:tcPr>
          <w:p w14:paraId="63A1CAB4" w14:textId="55214DD9"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7.31</w:t>
            </w:r>
          </w:p>
        </w:tc>
      </w:tr>
      <w:tr w:rsidR="00F162B2" w:rsidRPr="002F69F6" w14:paraId="0AEAF92F" w14:textId="77777777" w:rsidTr="00F162B2">
        <w:trPr>
          <w:trHeight w:val="278"/>
        </w:trPr>
        <w:tc>
          <w:tcPr>
            <w:tcW w:w="0" w:type="auto"/>
            <w:vMerge/>
          </w:tcPr>
          <w:p w14:paraId="750F3A51" w14:textId="77777777" w:rsidR="00F162B2" w:rsidRPr="005B61E5" w:rsidRDefault="00F162B2"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34243D46" w14:textId="50A8C15F" w:rsidR="00F162B2" w:rsidRPr="005B61E5" w:rsidRDefault="00F162B2"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6D4F6B96" w14:textId="35858835" w:rsidR="00F162B2" w:rsidRPr="005B61E5" w:rsidRDefault="00F162B2"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50%</w:t>
            </w:r>
          </w:p>
        </w:tc>
        <w:tc>
          <w:tcPr>
            <w:tcW w:w="0" w:type="auto"/>
            <w:shd w:val="clear" w:color="auto" w:fill="auto"/>
            <w:vAlign w:val="center"/>
          </w:tcPr>
          <w:p w14:paraId="1ADF4C6F" w14:textId="5FAD2E80"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8.04</w:t>
            </w:r>
          </w:p>
        </w:tc>
        <w:tc>
          <w:tcPr>
            <w:tcW w:w="0" w:type="auto"/>
            <w:shd w:val="clear" w:color="auto" w:fill="auto"/>
            <w:vAlign w:val="center"/>
          </w:tcPr>
          <w:p w14:paraId="03840A3B" w14:textId="11DDC10A"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14.75</w:t>
            </w:r>
          </w:p>
        </w:tc>
        <w:tc>
          <w:tcPr>
            <w:tcW w:w="0" w:type="auto"/>
            <w:shd w:val="clear" w:color="auto" w:fill="auto"/>
            <w:vAlign w:val="center"/>
          </w:tcPr>
          <w:p w14:paraId="7B892CFB" w14:textId="03435CA0"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37.91</w:t>
            </w:r>
          </w:p>
        </w:tc>
        <w:tc>
          <w:tcPr>
            <w:tcW w:w="0" w:type="auto"/>
            <w:shd w:val="clear" w:color="auto" w:fill="auto"/>
            <w:vAlign w:val="center"/>
          </w:tcPr>
          <w:p w14:paraId="588F9830" w14:textId="79B450A0"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9.79</w:t>
            </w:r>
          </w:p>
        </w:tc>
        <w:tc>
          <w:tcPr>
            <w:tcW w:w="0" w:type="auto"/>
            <w:shd w:val="clear" w:color="auto" w:fill="auto"/>
            <w:vAlign w:val="center"/>
          </w:tcPr>
          <w:p w14:paraId="17CE3EC9" w14:textId="1585FF51"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14.13</w:t>
            </w:r>
          </w:p>
        </w:tc>
        <w:tc>
          <w:tcPr>
            <w:tcW w:w="0" w:type="auto"/>
            <w:shd w:val="clear" w:color="auto" w:fill="auto"/>
            <w:vAlign w:val="center"/>
          </w:tcPr>
          <w:p w14:paraId="5E4B5439" w14:textId="50A07D33"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21.94</w:t>
            </w:r>
          </w:p>
        </w:tc>
      </w:tr>
      <w:tr w:rsidR="00F162B2" w:rsidRPr="002F69F6" w14:paraId="7010F2CD" w14:textId="77777777" w:rsidTr="00F162B2">
        <w:trPr>
          <w:trHeight w:val="278"/>
        </w:trPr>
        <w:tc>
          <w:tcPr>
            <w:tcW w:w="0" w:type="auto"/>
            <w:vMerge/>
          </w:tcPr>
          <w:p w14:paraId="1967C872" w14:textId="77777777" w:rsidR="00F162B2" w:rsidRPr="005B61E5" w:rsidRDefault="00F162B2"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239912BC" w14:textId="643D2957" w:rsidR="00F162B2" w:rsidRPr="005B61E5" w:rsidRDefault="00F162B2"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42706C8C" w14:textId="5EC72A2D" w:rsidR="00F162B2" w:rsidRPr="005B61E5" w:rsidRDefault="00F162B2"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95%</w:t>
            </w:r>
          </w:p>
        </w:tc>
        <w:tc>
          <w:tcPr>
            <w:tcW w:w="0" w:type="auto"/>
            <w:shd w:val="clear" w:color="auto" w:fill="auto"/>
            <w:vAlign w:val="center"/>
          </w:tcPr>
          <w:p w14:paraId="6E00FDD0" w14:textId="6762F079"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22.55</w:t>
            </w:r>
          </w:p>
        </w:tc>
        <w:tc>
          <w:tcPr>
            <w:tcW w:w="0" w:type="auto"/>
            <w:shd w:val="clear" w:color="auto" w:fill="auto"/>
            <w:vAlign w:val="center"/>
          </w:tcPr>
          <w:p w14:paraId="3716154A" w14:textId="59B050CF"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61.78</w:t>
            </w:r>
          </w:p>
        </w:tc>
        <w:tc>
          <w:tcPr>
            <w:tcW w:w="0" w:type="auto"/>
            <w:shd w:val="clear" w:color="auto" w:fill="auto"/>
            <w:vAlign w:val="center"/>
          </w:tcPr>
          <w:p w14:paraId="653B93F8" w14:textId="5C1902E5"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565.67</w:t>
            </w:r>
          </w:p>
        </w:tc>
        <w:tc>
          <w:tcPr>
            <w:tcW w:w="0" w:type="auto"/>
            <w:shd w:val="clear" w:color="auto" w:fill="auto"/>
            <w:vAlign w:val="center"/>
          </w:tcPr>
          <w:p w14:paraId="39A87400" w14:textId="37EFDEE6"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197.45</w:t>
            </w:r>
          </w:p>
        </w:tc>
        <w:tc>
          <w:tcPr>
            <w:tcW w:w="0" w:type="auto"/>
            <w:shd w:val="clear" w:color="auto" w:fill="auto"/>
            <w:vAlign w:val="center"/>
          </w:tcPr>
          <w:p w14:paraId="0E76F4DA" w14:textId="08470170"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452.46</w:t>
            </w:r>
          </w:p>
        </w:tc>
        <w:tc>
          <w:tcPr>
            <w:tcW w:w="0" w:type="auto"/>
            <w:shd w:val="clear" w:color="auto" w:fill="auto"/>
            <w:vAlign w:val="center"/>
          </w:tcPr>
          <w:p w14:paraId="049C024D" w14:textId="270EDE09"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2977.19</w:t>
            </w:r>
          </w:p>
        </w:tc>
      </w:tr>
      <w:tr w:rsidR="00F162B2" w:rsidRPr="002F69F6" w14:paraId="0EF61A99" w14:textId="77777777" w:rsidTr="00F162B2">
        <w:trPr>
          <w:trHeight w:val="278"/>
        </w:trPr>
        <w:tc>
          <w:tcPr>
            <w:tcW w:w="0" w:type="auto"/>
            <w:vMerge/>
          </w:tcPr>
          <w:p w14:paraId="2E5B1862" w14:textId="77777777" w:rsidR="00F162B2" w:rsidRPr="002F69F6" w:rsidRDefault="00F162B2" w:rsidP="00807668">
            <w:pPr>
              <w:widowControl/>
              <w:jc w:val="center"/>
              <w:rPr>
                <w:rFonts w:ascii="Times New Roman" w:eastAsia="DengXian" w:hAnsi="Times New Roman" w:cs="Times New Roman"/>
                <w:b/>
                <w:bCs/>
                <w:kern w:val="0"/>
                <w:sz w:val="20"/>
                <w:szCs w:val="20"/>
              </w:rPr>
            </w:pPr>
          </w:p>
        </w:tc>
        <w:tc>
          <w:tcPr>
            <w:tcW w:w="0" w:type="auto"/>
            <w:vMerge w:val="restart"/>
            <w:shd w:val="clear" w:color="auto" w:fill="auto"/>
            <w:vAlign w:val="center"/>
          </w:tcPr>
          <w:p w14:paraId="102B30A3" w14:textId="3D818F16" w:rsidR="00F162B2" w:rsidRPr="005B61E5" w:rsidRDefault="00F162B2" w:rsidP="00807668">
            <w:pPr>
              <w:widowControl/>
              <w:jc w:val="center"/>
              <w:rPr>
                <w:rFonts w:ascii="Times New Roman" w:eastAsia="DengXian" w:hAnsi="Times New Roman" w:cs="Times New Roman"/>
                <w:b/>
                <w:bCs/>
                <w:kern w:val="0"/>
                <w:sz w:val="20"/>
                <w:szCs w:val="20"/>
              </w:rPr>
            </w:pPr>
            <w:r w:rsidRPr="002F69F6">
              <w:rPr>
                <w:rFonts w:ascii="Times New Roman" w:eastAsia="DengXian" w:hAnsi="Times New Roman" w:cs="Times New Roman"/>
                <w:b/>
                <w:bCs/>
                <w:kern w:val="0"/>
                <w:sz w:val="20"/>
                <w:szCs w:val="20"/>
              </w:rPr>
              <w:t>UL p</w:t>
            </w:r>
            <w:r w:rsidRPr="0051380B">
              <w:rPr>
                <w:rFonts w:ascii="Times New Roman" w:eastAsia="DengXian" w:hAnsi="Times New Roman" w:cs="Times New Roman"/>
                <w:b/>
                <w:bCs/>
                <w:kern w:val="0"/>
                <w:sz w:val="20"/>
                <w:szCs w:val="20"/>
              </w:rPr>
              <w:t xml:space="preserve">acket-Latency </w:t>
            </w:r>
            <w:r>
              <w:rPr>
                <w:rFonts w:ascii="Times New Roman" w:eastAsia="DengXian" w:hAnsi="Times New Roman" w:cs="Times New Roman" w:hint="eastAsia"/>
                <w:b/>
                <w:bCs/>
                <w:color w:val="000000"/>
                <w:kern w:val="0"/>
                <w:sz w:val="20"/>
                <w:szCs w:val="20"/>
              </w:rPr>
              <w:t>CDF</w:t>
            </w:r>
          </w:p>
        </w:tc>
        <w:tc>
          <w:tcPr>
            <w:tcW w:w="0" w:type="auto"/>
            <w:shd w:val="clear" w:color="auto" w:fill="auto"/>
            <w:vAlign w:val="center"/>
          </w:tcPr>
          <w:p w14:paraId="63F59FE6" w14:textId="252129BB" w:rsidR="00F162B2" w:rsidRPr="005B61E5" w:rsidRDefault="00F162B2"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Mean</w:t>
            </w:r>
          </w:p>
        </w:tc>
        <w:tc>
          <w:tcPr>
            <w:tcW w:w="0" w:type="auto"/>
            <w:shd w:val="clear" w:color="auto" w:fill="auto"/>
            <w:vAlign w:val="center"/>
          </w:tcPr>
          <w:p w14:paraId="61042DB8" w14:textId="0B9B6CA6"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75.02</w:t>
            </w:r>
          </w:p>
        </w:tc>
        <w:tc>
          <w:tcPr>
            <w:tcW w:w="0" w:type="auto"/>
            <w:shd w:val="clear" w:color="auto" w:fill="auto"/>
            <w:vAlign w:val="center"/>
          </w:tcPr>
          <w:p w14:paraId="785ACCA6" w14:textId="64A3DB78"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120.07</w:t>
            </w:r>
          </w:p>
        </w:tc>
        <w:tc>
          <w:tcPr>
            <w:tcW w:w="0" w:type="auto"/>
            <w:shd w:val="clear" w:color="auto" w:fill="auto"/>
            <w:vAlign w:val="center"/>
          </w:tcPr>
          <w:p w14:paraId="4E69F038" w14:textId="7D276926"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157.32</w:t>
            </w:r>
          </w:p>
        </w:tc>
        <w:tc>
          <w:tcPr>
            <w:tcW w:w="0" w:type="auto"/>
            <w:shd w:val="clear" w:color="auto" w:fill="auto"/>
            <w:vAlign w:val="center"/>
          </w:tcPr>
          <w:p w14:paraId="51316E2F" w14:textId="0068C987"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89.34</w:t>
            </w:r>
          </w:p>
        </w:tc>
        <w:tc>
          <w:tcPr>
            <w:tcW w:w="0" w:type="auto"/>
            <w:shd w:val="clear" w:color="auto" w:fill="auto"/>
            <w:vAlign w:val="center"/>
          </w:tcPr>
          <w:p w14:paraId="705CD2BE" w14:textId="4F07F3BE"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146.63</w:t>
            </w:r>
          </w:p>
        </w:tc>
        <w:tc>
          <w:tcPr>
            <w:tcW w:w="0" w:type="auto"/>
            <w:shd w:val="clear" w:color="auto" w:fill="auto"/>
            <w:vAlign w:val="center"/>
          </w:tcPr>
          <w:p w14:paraId="340DC2C7" w14:textId="7F1EA699"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390.62</w:t>
            </w:r>
          </w:p>
        </w:tc>
      </w:tr>
      <w:tr w:rsidR="00F162B2" w:rsidRPr="002F69F6" w14:paraId="7D3647C0" w14:textId="77777777" w:rsidTr="00F162B2">
        <w:trPr>
          <w:trHeight w:val="278"/>
        </w:trPr>
        <w:tc>
          <w:tcPr>
            <w:tcW w:w="0" w:type="auto"/>
            <w:vMerge/>
          </w:tcPr>
          <w:p w14:paraId="16F4D1C5" w14:textId="77777777" w:rsidR="00F162B2" w:rsidRPr="005B61E5" w:rsidRDefault="00F162B2"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6653D94D" w14:textId="77C335D3" w:rsidR="00F162B2" w:rsidRPr="005B61E5" w:rsidRDefault="00F162B2"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39C456A2" w14:textId="044AB2F2" w:rsidR="00F162B2" w:rsidRPr="005B61E5" w:rsidRDefault="00F162B2"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5%</w:t>
            </w:r>
          </w:p>
        </w:tc>
        <w:tc>
          <w:tcPr>
            <w:tcW w:w="0" w:type="auto"/>
            <w:shd w:val="clear" w:color="auto" w:fill="auto"/>
            <w:vAlign w:val="center"/>
          </w:tcPr>
          <w:p w14:paraId="3C3C61C3" w14:textId="64244066"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5.11</w:t>
            </w:r>
          </w:p>
        </w:tc>
        <w:tc>
          <w:tcPr>
            <w:tcW w:w="0" w:type="auto"/>
            <w:shd w:val="clear" w:color="auto" w:fill="auto"/>
            <w:vAlign w:val="center"/>
          </w:tcPr>
          <w:p w14:paraId="737F58AB" w14:textId="5DC784D6"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13.30</w:t>
            </w:r>
          </w:p>
        </w:tc>
        <w:tc>
          <w:tcPr>
            <w:tcW w:w="0" w:type="auto"/>
            <w:shd w:val="clear" w:color="auto" w:fill="auto"/>
            <w:vAlign w:val="center"/>
          </w:tcPr>
          <w:p w14:paraId="7779885C" w14:textId="4A3FE247"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14.64</w:t>
            </w:r>
          </w:p>
        </w:tc>
        <w:tc>
          <w:tcPr>
            <w:tcW w:w="0" w:type="auto"/>
            <w:shd w:val="clear" w:color="auto" w:fill="auto"/>
            <w:vAlign w:val="center"/>
          </w:tcPr>
          <w:p w14:paraId="0C713560" w14:textId="55EA3D5B"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2.77</w:t>
            </w:r>
          </w:p>
        </w:tc>
        <w:tc>
          <w:tcPr>
            <w:tcW w:w="0" w:type="auto"/>
            <w:shd w:val="clear" w:color="auto" w:fill="auto"/>
            <w:vAlign w:val="center"/>
          </w:tcPr>
          <w:p w14:paraId="6E195267" w14:textId="1640BCFA"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3.00</w:t>
            </w:r>
          </w:p>
        </w:tc>
        <w:tc>
          <w:tcPr>
            <w:tcW w:w="0" w:type="auto"/>
            <w:shd w:val="clear" w:color="auto" w:fill="auto"/>
            <w:vAlign w:val="center"/>
          </w:tcPr>
          <w:p w14:paraId="5C7B31E7" w14:textId="4C9E9265"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4.88</w:t>
            </w:r>
          </w:p>
        </w:tc>
      </w:tr>
      <w:tr w:rsidR="00F162B2" w:rsidRPr="002F69F6" w14:paraId="1D47AD14" w14:textId="77777777" w:rsidTr="00F162B2">
        <w:trPr>
          <w:trHeight w:val="278"/>
        </w:trPr>
        <w:tc>
          <w:tcPr>
            <w:tcW w:w="0" w:type="auto"/>
            <w:vMerge/>
          </w:tcPr>
          <w:p w14:paraId="750F1B3F" w14:textId="77777777" w:rsidR="00F162B2" w:rsidRPr="005B61E5" w:rsidRDefault="00F162B2"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633FE1C9" w14:textId="49203E9E" w:rsidR="00F162B2" w:rsidRPr="005B61E5" w:rsidRDefault="00F162B2"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24C5CF90" w14:textId="40BF9062" w:rsidR="00F162B2" w:rsidRPr="005B61E5" w:rsidRDefault="00F162B2"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50%</w:t>
            </w:r>
          </w:p>
        </w:tc>
        <w:tc>
          <w:tcPr>
            <w:tcW w:w="0" w:type="auto"/>
            <w:shd w:val="clear" w:color="auto" w:fill="auto"/>
            <w:vAlign w:val="center"/>
          </w:tcPr>
          <w:p w14:paraId="53B87E3C" w14:textId="152D13A1"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17.92</w:t>
            </w:r>
          </w:p>
        </w:tc>
        <w:tc>
          <w:tcPr>
            <w:tcW w:w="0" w:type="auto"/>
            <w:shd w:val="clear" w:color="auto" w:fill="auto"/>
            <w:vAlign w:val="center"/>
          </w:tcPr>
          <w:p w14:paraId="67CFA31B" w14:textId="7D56C693"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34.91</w:t>
            </w:r>
          </w:p>
        </w:tc>
        <w:tc>
          <w:tcPr>
            <w:tcW w:w="0" w:type="auto"/>
            <w:shd w:val="clear" w:color="auto" w:fill="auto"/>
            <w:vAlign w:val="center"/>
          </w:tcPr>
          <w:p w14:paraId="23B11E73" w14:textId="050CF35C"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53.80</w:t>
            </w:r>
          </w:p>
        </w:tc>
        <w:tc>
          <w:tcPr>
            <w:tcW w:w="0" w:type="auto"/>
            <w:shd w:val="clear" w:color="auto" w:fill="auto"/>
            <w:vAlign w:val="center"/>
          </w:tcPr>
          <w:p w14:paraId="5CE9DADF" w14:textId="7A6302C8"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14.93</w:t>
            </w:r>
          </w:p>
        </w:tc>
        <w:tc>
          <w:tcPr>
            <w:tcW w:w="0" w:type="auto"/>
            <w:shd w:val="clear" w:color="auto" w:fill="auto"/>
            <w:vAlign w:val="center"/>
          </w:tcPr>
          <w:p w14:paraId="127E8697" w14:textId="436EA78B"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30.20</w:t>
            </w:r>
          </w:p>
        </w:tc>
        <w:tc>
          <w:tcPr>
            <w:tcW w:w="0" w:type="auto"/>
            <w:shd w:val="clear" w:color="auto" w:fill="auto"/>
            <w:vAlign w:val="center"/>
          </w:tcPr>
          <w:p w14:paraId="1AFDFFB6" w14:textId="071E6720"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70.05</w:t>
            </w:r>
          </w:p>
        </w:tc>
      </w:tr>
      <w:tr w:rsidR="00F162B2" w:rsidRPr="002F69F6" w14:paraId="32C2BD0F" w14:textId="77777777" w:rsidTr="00F162B2">
        <w:trPr>
          <w:trHeight w:val="278"/>
        </w:trPr>
        <w:tc>
          <w:tcPr>
            <w:tcW w:w="0" w:type="auto"/>
            <w:vMerge/>
          </w:tcPr>
          <w:p w14:paraId="7A5E5465" w14:textId="77777777" w:rsidR="00F162B2" w:rsidRPr="005B61E5" w:rsidRDefault="00F162B2"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547BC38F" w14:textId="5F9536A5" w:rsidR="00F162B2" w:rsidRPr="005B61E5" w:rsidRDefault="00F162B2"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2B0A2A67" w14:textId="1012C85C" w:rsidR="00F162B2" w:rsidRPr="005B61E5" w:rsidRDefault="00F162B2"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95%</w:t>
            </w:r>
          </w:p>
        </w:tc>
        <w:tc>
          <w:tcPr>
            <w:tcW w:w="0" w:type="auto"/>
            <w:shd w:val="clear" w:color="auto" w:fill="auto"/>
            <w:vAlign w:val="center"/>
          </w:tcPr>
          <w:p w14:paraId="40098902" w14:textId="3C0D4260"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342.21</w:t>
            </w:r>
          </w:p>
        </w:tc>
        <w:tc>
          <w:tcPr>
            <w:tcW w:w="0" w:type="auto"/>
            <w:shd w:val="clear" w:color="auto" w:fill="auto"/>
            <w:vAlign w:val="center"/>
          </w:tcPr>
          <w:p w14:paraId="48D9F887" w14:textId="63B829AD"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566.72</w:t>
            </w:r>
          </w:p>
        </w:tc>
        <w:tc>
          <w:tcPr>
            <w:tcW w:w="0" w:type="auto"/>
            <w:shd w:val="clear" w:color="auto" w:fill="auto"/>
            <w:vAlign w:val="center"/>
          </w:tcPr>
          <w:p w14:paraId="6D2034F9" w14:textId="2B23B2A8"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718.10</w:t>
            </w:r>
          </w:p>
        </w:tc>
        <w:tc>
          <w:tcPr>
            <w:tcW w:w="0" w:type="auto"/>
            <w:shd w:val="clear" w:color="auto" w:fill="auto"/>
            <w:vAlign w:val="center"/>
          </w:tcPr>
          <w:p w14:paraId="079D1DCF" w14:textId="3466F21E"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1296.57</w:t>
            </w:r>
          </w:p>
        </w:tc>
        <w:tc>
          <w:tcPr>
            <w:tcW w:w="0" w:type="auto"/>
            <w:shd w:val="clear" w:color="auto" w:fill="auto"/>
            <w:vAlign w:val="center"/>
          </w:tcPr>
          <w:p w14:paraId="318D5083" w14:textId="6C634B47"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1542.02</w:t>
            </w:r>
          </w:p>
        </w:tc>
        <w:tc>
          <w:tcPr>
            <w:tcW w:w="0" w:type="auto"/>
            <w:shd w:val="clear" w:color="auto" w:fill="auto"/>
            <w:vAlign w:val="center"/>
          </w:tcPr>
          <w:p w14:paraId="155681EA" w14:textId="384BCF97" w:rsidR="00F162B2" w:rsidRPr="00F162B2" w:rsidRDefault="00F162B2" w:rsidP="00F162B2">
            <w:pPr>
              <w:jc w:val="center"/>
              <w:rPr>
                <w:rFonts w:ascii="Times New Roman" w:hAnsi="Times New Roman" w:cs="Times New Roman"/>
                <w:sz w:val="20"/>
                <w:szCs w:val="20"/>
              </w:rPr>
            </w:pPr>
            <w:r w:rsidRPr="00F162B2">
              <w:rPr>
                <w:rFonts w:ascii="Times New Roman" w:eastAsia="DengXian" w:hAnsi="Times New Roman" w:cs="Times New Roman"/>
                <w:color w:val="000000"/>
                <w:sz w:val="20"/>
                <w:szCs w:val="20"/>
              </w:rPr>
              <w:t>4849.48</w:t>
            </w:r>
          </w:p>
        </w:tc>
      </w:tr>
    </w:tbl>
    <w:p w14:paraId="595056EF" w14:textId="77777777" w:rsidR="00873470" w:rsidRDefault="00873470" w:rsidP="00873470">
      <w:pPr>
        <w:jc w:val="center"/>
        <w:rPr>
          <w:rFonts w:ascii="Times New Roman" w:eastAsia="DengXian" w:hAnsi="Times New Roman" w:cs="Times New Roman"/>
          <w:b/>
          <w:kern w:val="0"/>
          <w:sz w:val="20"/>
          <w:szCs w:val="20"/>
          <w:lang w:val="en-GB"/>
        </w:rPr>
      </w:pPr>
    </w:p>
    <w:p w14:paraId="7A23FED7" w14:textId="3F7DEE9F" w:rsidR="00873470" w:rsidRDefault="00873470" w:rsidP="00873470">
      <w:pPr>
        <w:jc w:val="center"/>
        <w:rPr>
          <w:rFonts w:ascii="Times New Roman" w:eastAsia="DengXian" w:hAnsi="Times New Roman" w:cs="Times New Roman"/>
          <w:b/>
          <w:kern w:val="0"/>
          <w:sz w:val="20"/>
          <w:szCs w:val="20"/>
          <w:lang w:val="en-GB"/>
        </w:rPr>
      </w:pPr>
      <w:r w:rsidRPr="005B61E5">
        <w:rPr>
          <w:rFonts w:ascii="Times New Roman" w:eastAsia="DengXian" w:hAnsi="Times New Roman" w:cs="Times New Roman" w:hint="eastAsia"/>
          <w:b/>
          <w:kern w:val="0"/>
          <w:sz w:val="20"/>
          <w:szCs w:val="20"/>
          <w:lang w:val="en-GB"/>
        </w:rPr>
        <w:t xml:space="preserve">Table </w:t>
      </w:r>
      <w:r>
        <w:rPr>
          <w:rFonts w:ascii="Times New Roman" w:eastAsia="DengXian" w:hAnsi="Times New Roman" w:cs="Times New Roman" w:hint="eastAsia"/>
          <w:b/>
          <w:kern w:val="0"/>
          <w:sz w:val="20"/>
          <w:szCs w:val="20"/>
          <w:lang w:val="en-GB"/>
        </w:rPr>
        <w:t>B.3.1.2.1-3: R</w:t>
      </w:r>
      <w:r w:rsidRPr="005D073D">
        <w:rPr>
          <w:rFonts w:ascii="Times New Roman" w:eastAsia="DengXian" w:hAnsi="Times New Roman" w:cs="Times New Roman"/>
          <w:b/>
          <w:kern w:val="0"/>
          <w:sz w:val="20"/>
          <w:szCs w:val="20"/>
          <w:lang w:val="en-GB" w:eastAsia="en-US"/>
        </w:rPr>
        <w:t xml:space="preserve">esults </w:t>
      </w:r>
      <w:r>
        <w:rPr>
          <w:rFonts w:ascii="Times New Roman" w:eastAsia="DengXian" w:hAnsi="Times New Roman" w:cs="Times New Roman" w:hint="eastAsia"/>
          <w:b/>
          <w:kern w:val="0"/>
          <w:sz w:val="20"/>
          <w:szCs w:val="20"/>
          <w:lang w:val="en-GB"/>
        </w:rPr>
        <w:t xml:space="preserve">of Urban Macro (FR1) dynamic SBFD vs. dynamic TDD, </w:t>
      </w:r>
      <w:r w:rsidRPr="005B61E5">
        <w:rPr>
          <w:rFonts w:ascii="Times New Roman" w:eastAsia="DengXian" w:hAnsi="Times New Roman" w:cs="Times New Roman"/>
          <w:b/>
          <w:kern w:val="0"/>
          <w:sz w:val="20"/>
          <w:szCs w:val="20"/>
          <w:lang w:val="en-GB"/>
        </w:rPr>
        <w:t>{XXXXU}</w:t>
      </w:r>
      <w:r>
        <w:rPr>
          <w:rFonts w:ascii="Times New Roman" w:eastAsia="DengXian" w:hAnsi="Times New Roman" w:cs="Times New Roman" w:hint="eastAsia"/>
          <w:b/>
          <w:kern w:val="0"/>
          <w:sz w:val="20"/>
          <w:szCs w:val="20"/>
          <w:lang w:val="en-GB"/>
        </w:rPr>
        <w:t xml:space="preserve"> vs. </w:t>
      </w:r>
      <w:r w:rsidRPr="005B61E5">
        <w:rPr>
          <w:rFonts w:ascii="Times New Roman" w:eastAsia="DengXian" w:hAnsi="Times New Roman" w:cs="Times New Roman"/>
          <w:b/>
          <w:kern w:val="0"/>
          <w:sz w:val="20"/>
          <w:szCs w:val="20"/>
          <w:lang w:val="en-GB"/>
        </w:rPr>
        <w:t>{FFFFU}</w:t>
      </w:r>
    </w:p>
    <w:p w14:paraId="51F46D26" w14:textId="77777777" w:rsidR="00873470" w:rsidRPr="005B61E5" w:rsidRDefault="00873470" w:rsidP="00873470">
      <w:pPr>
        <w:jc w:val="center"/>
        <w:rPr>
          <w:rFonts w:ascii="Times New Roman" w:eastAsia="DengXian" w:hAnsi="Times New Roman" w:cs="Times New Roman"/>
          <w:b/>
          <w:kern w:val="0"/>
          <w:sz w:val="20"/>
          <w:szCs w:val="20"/>
          <w:lang w:val="en-GB"/>
        </w:rPr>
      </w:pPr>
      <w:r>
        <w:rPr>
          <w:rFonts w:ascii="Times New Roman" w:eastAsia="DengXian" w:hAnsi="Times New Roman" w:cs="Times New Roman" w:hint="eastAsia"/>
          <w:b/>
          <w:kern w:val="0"/>
          <w:sz w:val="20"/>
          <w:szCs w:val="20"/>
          <w:lang w:val="en-GB"/>
        </w:rPr>
        <w:t>(</w:t>
      </w:r>
      <w:proofErr w:type="gramStart"/>
      <w:r>
        <w:rPr>
          <w:rFonts w:ascii="Times New Roman" w:eastAsia="DengXian" w:hAnsi="Times New Roman" w:cs="Times New Roman" w:hint="eastAsia"/>
          <w:b/>
          <w:kern w:val="0"/>
          <w:sz w:val="20"/>
          <w:szCs w:val="20"/>
          <w:lang w:val="en-GB"/>
        </w:rPr>
        <w:t>dynamic</w:t>
      </w:r>
      <w:proofErr w:type="gramEnd"/>
      <w:r>
        <w:rPr>
          <w:rFonts w:ascii="Times New Roman" w:eastAsia="DengXian" w:hAnsi="Times New Roman" w:cs="Times New Roman" w:hint="eastAsia"/>
          <w:b/>
          <w:kern w:val="0"/>
          <w:sz w:val="20"/>
          <w:szCs w:val="20"/>
          <w:lang w:val="en-GB"/>
        </w:rPr>
        <w:t xml:space="preserve"> SBFD Option 3, w/ CLI handling)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5"/>
        <w:gridCol w:w="2689"/>
        <w:gridCol w:w="1150"/>
        <w:gridCol w:w="1316"/>
        <w:gridCol w:w="1598"/>
        <w:gridCol w:w="1346"/>
      </w:tblGrid>
      <w:tr w:rsidR="001C2D25" w:rsidRPr="002D70E5" w14:paraId="530052F0" w14:textId="77777777" w:rsidTr="00B10A15">
        <w:trPr>
          <w:trHeight w:val="278"/>
        </w:trPr>
        <w:tc>
          <w:tcPr>
            <w:tcW w:w="0" w:type="auto"/>
            <w:gridSpan w:val="6"/>
          </w:tcPr>
          <w:p w14:paraId="290C2BFD" w14:textId="70183244" w:rsidR="001C2D25" w:rsidRPr="002D70E5" w:rsidRDefault="001C2D25" w:rsidP="00807668">
            <w:pPr>
              <w:widowControl/>
              <w:jc w:val="center"/>
              <w:rPr>
                <w:rFonts w:ascii="Times New Roman" w:eastAsia="DengXian" w:hAnsi="Times New Roman" w:cs="Times New Roman"/>
                <w:b/>
                <w:color w:val="000000"/>
                <w:kern w:val="0"/>
                <w:sz w:val="20"/>
                <w:szCs w:val="20"/>
              </w:rPr>
            </w:pPr>
            <w:r w:rsidRPr="002D70E5">
              <w:rPr>
                <w:rFonts w:ascii="Times New Roman" w:eastAsia="DengXian" w:hAnsi="Times New Roman" w:cs="Times New Roman"/>
                <w:b/>
                <w:i/>
                <w:kern w:val="0"/>
                <w:sz w:val="20"/>
                <w:szCs w:val="20"/>
              </w:rPr>
              <w:t xml:space="preserve">Simple description of key assumptions (RSI based on 1dB </w:t>
            </w:r>
            <w:proofErr w:type="spellStart"/>
            <w:r w:rsidRPr="002D70E5">
              <w:rPr>
                <w:rFonts w:ascii="Times New Roman" w:eastAsia="DengXian" w:hAnsi="Times New Roman" w:cs="Times New Roman"/>
                <w:b/>
                <w:i/>
                <w:kern w:val="0"/>
                <w:sz w:val="20"/>
                <w:szCs w:val="20"/>
              </w:rPr>
              <w:t>desense</w:t>
            </w:r>
            <w:proofErr w:type="spellEnd"/>
            <w:r w:rsidRPr="002D70E5">
              <w:rPr>
                <w:rFonts w:ascii="Times New Roman" w:eastAsia="DengXian" w:hAnsi="Times New Roman" w:cs="Times New Roman"/>
                <w:b/>
                <w:i/>
                <w:kern w:val="0"/>
                <w:sz w:val="20"/>
                <w:szCs w:val="20"/>
              </w:rPr>
              <w:t xml:space="preserve">, </w:t>
            </w:r>
            <w:r w:rsidRPr="002D70E5">
              <w:rPr>
                <w:rFonts w:ascii="Times New Roman" w:hAnsi="Times New Roman" w:cs="Times New Roman"/>
                <w:b/>
                <w:bCs/>
                <w:i/>
                <w:iCs/>
                <w:sz w:val="20"/>
                <w:szCs w:val="20"/>
              </w:rPr>
              <w:t xml:space="preserve">Twice area &amp; same </w:t>
            </w:r>
            <w:proofErr w:type="spellStart"/>
            <w:r w:rsidRPr="002D70E5">
              <w:rPr>
                <w:rFonts w:ascii="Times New Roman" w:hAnsi="Times New Roman" w:cs="Times New Roman"/>
                <w:b/>
                <w:bCs/>
                <w:i/>
                <w:iCs/>
                <w:sz w:val="20"/>
                <w:szCs w:val="20"/>
              </w:rPr>
              <w:t>TxRUs</w:t>
            </w:r>
            <w:proofErr w:type="spellEnd"/>
            <w:r w:rsidRPr="002D70E5">
              <w:rPr>
                <w:rFonts w:ascii="Times New Roman" w:hAnsi="Times New Roman" w:cs="Times New Roman"/>
                <w:b/>
                <w:bCs/>
                <w:i/>
                <w:iCs/>
                <w:sz w:val="20"/>
                <w:szCs w:val="20"/>
              </w:rPr>
              <w:t xml:space="preserve"> (Option 2), dynamic SBFD slot configuration {XXXXU}, dynamic TDD slot configuration {FFFFU}, dynamic SBFD Option </w:t>
            </w:r>
            <w:r w:rsidRPr="002D70E5">
              <w:rPr>
                <w:rFonts w:ascii="Times New Roman" w:hAnsi="Times New Roman" w:cs="Times New Roman" w:hint="eastAsia"/>
                <w:b/>
                <w:bCs/>
                <w:i/>
                <w:iCs/>
                <w:sz w:val="20"/>
                <w:szCs w:val="20"/>
              </w:rPr>
              <w:t>3</w:t>
            </w:r>
            <w:r w:rsidRPr="002D70E5">
              <w:rPr>
                <w:rFonts w:ascii="Times New Roman" w:hAnsi="Times New Roman" w:cs="Times New Roman"/>
                <w:b/>
                <w:bCs/>
                <w:i/>
                <w:iCs/>
                <w:sz w:val="20"/>
                <w:szCs w:val="20"/>
              </w:rPr>
              <w:t>, DL: 0.5Mbytes, UL: 0.125Mbyte</w:t>
            </w:r>
            <w:r w:rsidRPr="002D70E5">
              <w:rPr>
                <w:rFonts w:ascii="Times New Roman" w:eastAsia="DengXian" w:hAnsi="Times New Roman" w:cs="Times New Roman"/>
                <w:b/>
                <w:i/>
                <w:kern w:val="0"/>
                <w:sz w:val="20"/>
                <w:szCs w:val="20"/>
              </w:rPr>
              <w:t>)</w:t>
            </w:r>
          </w:p>
        </w:tc>
      </w:tr>
      <w:tr w:rsidR="001C2D25" w:rsidRPr="002D70E5" w14:paraId="6EAF0E90" w14:textId="77777777" w:rsidTr="004453E9">
        <w:trPr>
          <w:trHeight w:val="278"/>
        </w:trPr>
        <w:tc>
          <w:tcPr>
            <w:tcW w:w="0" w:type="auto"/>
            <w:gridSpan w:val="3"/>
            <w:vMerge w:val="restart"/>
          </w:tcPr>
          <w:p w14:paraId="4E7AACB6" w14:textId="11158E7F" w:rsidR="001C2D25" w:rsidRPr="002D70E5" w:rsidRDefault="001C2D25" w:rsidP="00807668">
            <w:pPr>
              <w:widowControl/>
              <w:jc w:val="center"/>
              <w:rPr>
                <w:rFonts w:ascii="Times New Roman" w:eastAsia="DengXian" w:hAnsi="Times New Roman" w:cs="Times New Roman"/>
                <w:b/>
                <w:bCs/>
                <w:kern w:val="0"/>
                <w:sz w:val="20"/>
                <w:szCs w:val="20"/>
              </w:rPr>
            </w:pPr>
          </w:p>
        </w:tc>
        <w:tc>
          <w:tcPr>
            <w:tcW w:w="0" w:type="auto"/>
            <w:gridSpan w:val="3"/>
            <w:shd w:val="clear" w:color="auto" w:fill="auto"/>
            <w:vAlign w:val="center"/>
          </w:tcPr>
          <w:p w14:paraId="53408EB1" w14:textId="77777777" w:rsidR="001C2D25" w:rsidRPr="002D70E5" w:rsidRDefault="001C2D25" w:rsidP="00807668">
            <w:pPr>
              <w:widowControl/>
              <w:jc w:val="center"/>
              <w:rPr>
                <w:rFonts w:ascii="Times New Roman" w:eastAsia="DengXian" w:hAnsi="Times New Roman" w:cs="Times New Roman"/>
                <w:b/>
                <w:color w:val="000000"/>
                <w:kern w:val="0"/>
                <w:sz w:val="20"/>
                <w:szCs w:val="20"/>
              </w:rPr>
            </w:pPr>
            <w:r w:rsidRPr="002D70E5">
              <w:rPr>
                <w:rFonts w:ascii="Times New Roman" w:eastAsia="DengXian" w:hAnsi="Times New Roman" w:cs="Times New Roman"/>
                <w:b/>
                <w:color w:val="000000"/>
                <w:kern w:val="0"/>
                <w:sz w:val="20"/>
                <w:szCs w:val="20"/>
              </w:rPr>
              <w:t>[vivo]</w:t>
            </w:r>
          </w:p>
        </w:tc>
      </w:tr>
      <w:tr w:rsidR="001C2D25" w:rsidRPr="002D70E5" w14:paraId="74C977E8" w14:textId="77777777" w:rsidTr="004453E9">
        <w:trPr>
          <w:trHeight w:val="278"/>
        </w:trPr>
        <w:tc>
          <w:tcPr>
            <w:tcW w:w="0" w:type="auto"/>
            <w:gridSpan w:val="3"/>
            <w:vMerge/>
          </w:tcPr>
          <w:p w14:paraId="4CCEAA97" w14:textId="744EE1C0" w:rsidR="001C2D25" w:rsidRPr="002D70E5" w:rsidRDefault="001C2D25"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2F733B7F" w14:textId="77777777" w:rsidR="001C2D25" w:rsidRPr="002D70E5" w:rsidRDefault="001C2D25" w:rsidP="00807668">
            <w:pPr>
              <w:widowControl/>
              <w:jc w:val="center"/>
              <w:rPr>
                <w:rFonts w:ascii="Times New Roman" w:eastAsia="DengXian" w:hAnsi="Times New Roman" w:cs="Times New Roman"/>
                <w:b/>
                <w:color w:val="000000"/>
                <w:kern w:val="0"/>
                <w:sz w:val="20"/>
                <w:szCs w:val="20"/>
              </w:rPr>
            </w:pPr>
            <w:r w:rsidRPr="002D70E5">
              <w:rPr>
                <w:rFonts w:ascii="Times New Roman" w:eastAsia="DengXian" w:hAnsi="Times New Roman" w:cs="Times New Roman"/>
                <w:b/>
                <w:color w:val="000000"/>
                <w:kern w:val="0"/>
                <w:sz w:val="20"/>
                <w:szCs w:val="20"/>
              </w:rPr>
              <w:t>Low load</w:t>
            </w:r>
          </w:p>
        </w:tc>
        <w:tc>
          <w:tcPr>
            <w:tcW w:w="0" w:type="auto"/>
            <w:shd w:val="clear" w:color="auto" w:fill="auto"/>
            <w:vAlign w:val="center"/>
          </w:tcPr>
          <w:p w14:paraId="72BE4C67" w14:textId="77777777" w:rsidR="001C2D25" w:rsidRPr="002D70E5" w:rsidRDefault="001C2D25" w:rsidP="00807668">
            <w:pPr>
              <w:widowControl/>
              <w:jc w:val="center"/>
              <w:rPr>
                <w:rFonts w:ascii="Times New Roman" w:eastAsia="DengXian" w:hAnsi="Times New Roman" w:cs="Times New Roman"/>
                <w:b/>
                <w:color w:val="000000"/>
                <w:kern w:val="0"/>
                <w:sz w:val="20"/>
                <w:szCs w:val="20"/>
              </w:rPr>
            </w:pPr>
            <w:r w:rsidRPr="002D70E5">
              <w:rPr>
                <w:rFonts w:ascii="Times New Roman" w:eastAsia="DengXian" w:hAnsi="Times New Roman" w:cs="Times New Roman"/>
                <w:b/>
                <w:color w:val="000000"/>
                <w:kern w:val="0"/>
                <w:sz w:val="20"/>
                <w:szCs w:val="20"/>
              </w:rPr>
              <w:t>Medium load</w:t>
            </w:r>
          </w:p>
        </w:tc>
        <w:tc>
          <w:tcPr>
            <w:tcW w:w="0" w:type="auto"/>
            <w:shd w:val="clear" w:color="auto" w:fill="auto"/>
            <w:vAlign w:val="center"/>
          </w:tcPr>
          <w:p w14:paraId="09860062" w14:textId="77777777" w:rsidR="001C2D25" w:rsidRPr="002D70E5" w:rsidRDefault="001C2D25" w:rsidP="00807668">
            <w:pPr>
              <w:widowControl/>
              <w:jc w:val="center"/>
              <w:rPr>
                <w:rFonts w:ascii="Times New Roman" w:eastAsia="DengXian" w:hAnsi="Times New Roman" w:cs="Times New Roman"/>
                <w:b/>
                <w:color w:val="000000"/>
                <w:kern w:val="0"/>
                <w:sz w:val="20"/>
                <w:szCs w:val="20"/>
              </w:rPr>
            </w:pPr>
            <w:r w:rsidRPr="002D70E5">
              <w:rPr>
                <w:rFonts w:ascii="Times New Roman" w:eastAsia="DengXian" w:hAnsi="Times New Roman" w:cs="Times New Roman"/>
                <w:b/>
                <w:color w:val="000000"/>
                <w:kern w:val="0"/>
                <w:sz w:val="20"/>
                <w:szCs w:val="20"/>
              </w:rPr>
              <w:t>High load</w:t>
            </w:r>
          </w:p>
        </w:tc>
      </w:tr>
      <w:tr w:rsidR="00F162B2" w:rsidRPr="002D70E5" w14:paraId="2AA38648" w14:textId="77777777" w:rsidTr="00495AD4">
        <w:trPr>
          <w:trHeight w:val="278"/>
        </w:trPr>
        <w:tc>
          <w:tcPr>
            <w:tcW w:w="0" w:type="auto"/>
            <w:vMerge w:val="restart"/>
            <w:vAlign w:val="center"/>
          </w:tcPr>
          <w:p w14:paraId="633173C0" w14:textId="4F528F50" w:rsidR="00F162B2" w:rsidRPr="002D70E5" w:rsidRDefault="00F162B2" w:rsidP="00807668">
            <w:pPr>
              <w:widowControl/>
              <w:jc w:val="center"/>
              <w:rPr>
                <w:rFonts w:ascii="Times New Roman" w:eastAsia="DengXian" w:hAnsi="Times New Roman" w:cs="Times New Roman"/>
                <w:b/>
                <w:bCs/>
                <w:kern w:val="0"/>
                <w:sz w:val="20"/>
                <w:szCs w:val="20"/>
              </w:rPr>
            </w:pPr>
            <w:r w:rsidRPr="002D70E5">
              <w:rPr>
                <w:rFonts w:ascii="Times New Roman" w:eastAsia="DengXian" w:hAnsi="Times New Roman" w:cs="Times New Roman"/>
                <w:b/>
                <w:bCs/>
                <w:kern w:val="0"/>
                <w:sz w:val="20"/>
                <w:szCs w:val="20"/>
              </w:rPr>
              <w:t>Baseline</w:t>
            </w:r>
          </w:p>
        </w:tc>
        <w:tc>
          <w:tcPr>
            <w:tcW w:w="0" w:type="auto"/>
            <w:vMerge w:val="restart"/>
            <w:shd w:val="clear" w:color="auto" w:fill="auto"/>
            <w:vAlign w:val="center"/>
          </w:tcPr>
          <w:p w14:paraId="255F14FE" w14:textId="1A5FAB0B" w:rsidR="00F162B2" w:rsidRPr="002D70E5" w:rsidRDefault="00F162B2" w:rsidP="00807668">
            <w:pPr>
              <w:widowControl/>
              <w:jc w:val="center"/>
              <w:rPr>
                <w:rFonts w:ascii="Times New Roman" w:eastAsia="DengXian" w:hAnsi="Times New Roman" w:cs="Times New Roman"/>
                <w:b/>
                <w:bCs/>
                <w:kern w:val="0"/>
                <w:sz w:val="20"/>
                <w:szCs w:val="20"/>
              </w:rPr>
            </w:pPr>
            <w:r w:rsidRPr="002D70E5">
              <w:rPr>
                <w:rFonts w:ascii="Times New Roman" w:eastAsia="DengXian" w:hAnsi="Times New Roman" w:cs="Times New Roman" w:hint="eastAsia"/>
                <w:b/>
                <w:bCs/>
                <w:kern w:val="0"/>
                <w:sz w:val="20"/>
                <w:szCs w:val="20"/>
              </w:rPr>
              <w:t>DL RU</w:t>
            </w:r>
          </w:p>
        </w:tc>
        <w:tc>
          <w:tcPr>
            <w:tcW w:w="0" w:type="auto"/>
            <w:shd w:val="clear" w:color="auto" w:fill="auto"/>
            <w:vAlign w:val="center"/>
          </w:tcPr>
          <w:p w14:paraId="4BB51F0D" w14:textId="7392D102" w:rsidR="00F162B2" w:rsidRPr="002D70E5" w:rsidRDefault="00F162B2" w:rsidP="00807668">
            <w:pPr>
              <w:widowControl/>
              <w:jc w:val="center"/>
              <w:rPr>
                <w:rFonts w:ascii="Times New Roman" w:eastAsia="DengXian" w:hAnsi="Times New Roman" w:cs="Times New Roman"/>
                <w:b/>
                <w:bCs/>
                <w:kern w:val="0"/>
                <w:sz w:val="20"/>
                <w:szCs w:val="20"/>
              </w:rPr>
            </w:pPr>
            <w:r w:rsidRPr="002D70E5">
              <w:rPr>
                <w:rFonts w:ascii="Times New Roman" w:eastAsia="DengXian" w:hAnsi="Times New Roman" w:cs="Times New Roman" w:hint="eastAsia"/>
                <w:b/>
                <w:bCs/>
                <w:kern w:val="0"/>
                <w:sz w:val="20"/>
                <w:szCs w:val="20"/>
              </w:rPr>
              <w:t>Type-1</w:t>
            </w:r>
          </w:p>
        </w:tc>
        <w:tc>
          <w:tcPr>
            <w:tcW w:w="0" w:type="auto"/>
            <w:shd w:val="clear" w:color="auto" w:fill="auto"/>
            <w:vAlign w:val="center"/>
          </w:tcPr>
          <w:p w14:paraId="7E751A33" w14:textId="0E2A25D1"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7.25%</w:t>
            </w:r>
          </w:p>
        </w:tc>
        <w:tc>
          <w:tcPr>
            <w:tcW w:w="0" w:type="auto"/>
            <w:shd w:val="clear" w:color="auto" w:fill="auto"/>
            <w:vAlign w:val="center"/>
          </w:tcPr>
          <w:p w14:paraId="6D7B069E" w14:textId="01F98192"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22.06%</w:t>
            </w:r>
          </w:p>
        </w:tc>
        <w:tc>
          <w:tcPr>
            <w:tcW w:w="0" w:type="auto"/>
            <w:shd w:val="clear" w:color="auto" w:fill="auto"/>
            <w:vAlign w:val="center"/>
          </w:tcPr>
          <w:p w14:paraId="23B9D16A" w14:textId="5BEC6BD2"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42.49%</w:t>
            </w:r>
          </w:p>
        </w:tc>
      </w:tr>
      <w:tr w:rsidR="00F162B2" w:rsidRPr="002D70E5" w14:paraId="7A324E1A" w14:textId="77777777" w:rsidTr="00495AD4">
        <w:trPr>
          <w:trHeight w:val="278"/>
        </w:trPr>
        <w:tc>
          <w:tcPr>
            <w:tcW w:w="0" w:type="auto"/>
            <w:vMerge/>
            <w:vAlign w:val="center"/>
          </w:tcPr>
          <w:p w14:paraId="599069C4" w14:textId="77777777" w:rsidR="00F162B2" w:rsidRPr="002D70E5" w:rsidRDefault="00F162B2"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2F4EE342" w14:textId="7B3273C6" w:rsidR="00F162B2" w:rsidRPr="002D70E5" w:rsidRDefault="00F162B2"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007128C2" w14:textId="626929F8" w:rsidR="00F162B2" w:rsidRPr="002D70E5" w:rsidRDefault="00F162B2" w:rsidP="00807668">
            <w:pPr>
              <w:widowControl/>
              <w:jc w:val="center"/>
              <w:rPr>
                <w:rFonts w:ascii="Times New Roman" w:eastAsia="DengXian" w:hAnsi="Times New Roman" w:cs="Times New Roman"/>
                <w:b/>
                <w:bCs/>
                <w:kern w:val="0"/>
                <w:sz w:val="20"/>
                <w:szCs w:val="20"/>
              </w:rPr>
            </w:pPr>
            <w:r w:rsidRPr="002D70E5">
              <w:rPr>
                <w:rFonts w:ascii="Times New Roman" w:eastAsia="DengXian" w:hAnsi="Times New Roman" w:cs="Times New Roman" w:hint="eastAsia"/>
                <w:b/>
                <w:bCs/>
                <w:kern w:val="0"/>
                <w:sz w:val="20"/>
                <w:szCs w:val="20"/>
              </w:rPr>
              <w:t>Type-2</w:t>
            </w:r>
          </w:p>
        </w:tc>
        <w:tc>
          <w:tcPr>
            <w:tcW w:w="0" w:type="auto"/>
            <w:shd w:val="clear" w:color="auto" w:fill="auto"/>
            <w:vAlign w:val="center"/>
          </w:tcPr>
          <w:p w14:paraId="10353C6C" w14:textId="17F13075"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11.33%</w:t>
            </w:r>
          </w:p>
        </w:tc>
        <w:tc>
          <w:tcPr>
            <w:tcW w:w="0" w:type="auto"/>
            <w:shd w:val="clear" w:color="auto" w:fill="auto"/>
            <w:vAlign w:val="center"/>
          </w:tcPr>
          <w:p w14:paraId="655BB993" w14:textId="1ADCC8D4"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36.16%</w:t>
            </w:r>
          </w:p>
        </w:tc>
        <w:tc>
          <w:tcPr>
            <w:tcW w:w="0" w:type="auto"/>
            <w:shd w:val="clear" w:color="auto" w:fill="auto"/>
            <w:vAlign w:val="center"/>
          </w:tcPr>
          <w:p w14:paraId="0AEB268B" w14:textId="23113C11"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70.34%</w:t>
            </w:r>
          </w:p>
        </w:tc>
      </w:tr>
      <w:tr w:rsidR="00F162B2" w:rsidRPr="002D70E5" w14:paraId="2894E9F6" w14:textId="77777777" w:rsidTr="00495AD4">
        <w:trPr>
          <w:trHeight w:val="278"/>
        </w:trPr>
        <w:tc>
          <w:tcPr>
            <w:tcW w:w="0" w:type="auto"/>
            <w:vMerge/>
            <w:vAlign w:val="center"/>
          </w:tcPr>
          <w:p w14:paraId="053B583D" w14:textId="77777777" w:rsidR="00F162B2" w:rsidRPr="002D70E5" w:rsidRDefault="00F162B2" w:rsidP="00807668">
            <w:pPr>
              <w:widowControl/>
              <w:jc w:val="center"/>
              <w:rPr>
                <w:rFonts w:ascii="Times New Roman" w:eastAsia="DengXian" w:hAnsi="Times New Roman" w:cs="Times New Roman"/>
                <w:b/>
                <w:bCs/>
                <w:kern w:val="0"/>
                <w:sz w:val="20"/>
                <w:szCs w:val="20"/>
              </w:rPr>
            </w:pPr>
          </w:p>
        </w:tc>
        <w:tc>
          <w:tcPr>
            <w:tcW w:w="0" w:type="auto"/>
            <w:vMerge w:val="restart"/>
            <w:shd w:val="clear" w:color="auto" w:fill="auto"/>
            <w:vAlign w:val="center"/>
          </w:tcPr>
          <w:p w14:paraId="1031D13A" w14:textId="14366131" w:rsidR="00F162B2" w:rsidRPr="002D70E5" w:rsidRDefault="00F162B2" w:rsidP="00807668">
            <w:pPr>
              <w:widowControl/>
              <w:jc w:val="center"/>
              <w:rPr>
                <w:rFonts w:ascii="Times New Roman" w:eastAsia="DengXian" w:hAnsi="Times New Roman" w:cs="Times New Roman"/>
                <w:b/>
                <w:bCs/>
                <w:kern w:val="0"/>
                <w:sz w:val="20"/>
                <w:szCs w:val="20"/>
              </w:rPr>
            </w:pPr>
            <w:r w:rsidRPr="002D70E5">
              <w:rPr>
                <w:rFonts w:ascii="Times New Roman" w:eastAsia="DengXian" w:hAnsi="Times New Roman" w:cs="Times New Roman" w:hint="eastAsia"/>
                <w:b/>
                <w:bCs/>
                <w:kern w:val="0"/>
                <w:sz w:val="20"/>
                <w:szCs w:val="20"/>
              </w:rPr>
              <w:t>UL RU</w:t>
            </w:r>
          </w:p>
        </w:tc>
        <w:tc>
          <w:tcPr>
            <w:tcW w:w="0" w:type="auto"/>
            <w:shd w:val="clear" w:color="auto" w:fill="auto"/>
            <w:vAlign w:val="center"/>
          </w:tcPr>
          <w:p w14:paraId="623467DF" w14:textId="6833A407" w:rsidR="00F162B2" w:rsidRPr="002D70E5" w:rsidRDefault="00F162B2" w:rsidP="00807668">
            <w:pPr>
              <w:widowControl/>
              <w:jc w:val="center"/>
              <w:rPr>
                <w:rFonts w:ascii="Times New Roman" w:eastAsia="DengXian" w:hAnsi="Times New Roman" w:cs="Times New Roman"/>
                <w:b/>
                <w:bCs/>
                <w:kern w:val="0"/>
                <w:sz w:val="20"/>
                <w:szCs w:val="20"/>
              </w:rPr>
            </w:pPr>
            <w:r w:rsidRPr="002D70E5">
              <w:rPr>
                <w:rFonts w:ascii="Times New Roman" w:eastAsia="DengXian" w:hAnsi="Times New Roman" w:cs="Times New Roman" w:hint="eastAsia"/>
                <w:b/>
                <w:bCs/>
                <w:kern w:val="0"/>
                <w:sz w:val="20"/>
                <w:szCs w:val="20"/>
              </w:rPr>
              <w:t>Type-1</w:t>
            </w:r>
          </w:p>
        </w:tc>
        <w:tc>
          <w:tcPr>
            <w:tcW w:w="0" w:type="auto"/>
            <w:shd w:val="clear" w:color="auto" w:fill="auto"/>
            <w:vAlign w:val="center"/>
          </w:tcPr>
          <w:p w14:paraId="0F81D2FF" w14:textId="673A23DA"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2.38%</w:t>
            </w:r>
          </w:p>
        </w:tc>
        <w:tc>
          <w:tcPr>
            <w:tcW w:w="0" w:type="auto"/>
            <w:shd w:val="clear" w:color="auto" w:fill="auto"/>
            <w:vAlign w:val="center"/>
          </w:tcPr>
          <w:p w14:paraId="02883338" w14:textId="3C7E4D91"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5.94%</w:t>
            </w:r>
          </w:p>
        </w:tc>
        <w:tc>
          <w:tcPr>
            <w:tcW w:w="0" w:type="auto"/>
            <w:shd w:val="clear" w:color="auto" w:fill="auto"/>
            <w:vAlign w:val="center"/>
          </w:tcPr>
          <w:p w14:paraId="3E218FC2" w14:textId="547298AE"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14.49%</w:t>
            </w:r>
          </w:p>
        </w:tc>
      </w:tr>
      <w:tr w:rsidR="00F162B2" w:rsidRPr="002D70E5" w14:paraId="0B3EDF0E" w14:textId="77777777" w:rsidTr="00495AD4">
        <w:trPr>
          <w:trHeight w:val="278"/>
        </w:trPr>
        <w:tc>
          <w:tcPr>
            <w:tcW w:w="0" w:type="auto"/>
            <w:vMerge/>
            <w:vAlign w:val="center"/>
          </w:tcPr>
          <w:p w14:paraId="464BD255" w14:textId="77777777" w:rsidR="00F162B2" w:rsidRPr="002D70E5" w:rsidRDefault="00F162B2"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2C104FDF" w14:textId="50B4E1EB" w:rsidR="00F162B2" w:rsidRPr="002D70E5" w:rsidRDefault="00F162B2"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08D4EB57" w14:textId="20289210" w:rsidR="00F162B2" w:rsidRPr="002D70E5" w:rsidRDefault="00F162B2" w:rsidP="00807668">
            <w:pPr>
              <w:widowControl/>
              <w:jc w:val="center"/>
              <w:rPr>
                <w:rFonts w:ascii="Times New Roman" w:eastAsia="DengXian" w:hAnsi="Times New Roman" w:cs="Times New Roman"/>
                <w:b/>
                <w:bCs/>
                <w:kern w:val="0"/>
                <w:sz w:val="20"/>
                <w:szCs w:val="20"/>
              </w:rPr>
            </w:pPr>
            <w:r w:rsidRPr="002D70E5">
              <w:rPr>
                <w:rFonts w:ascii="Times New Roman" w:eastAsia="DengXian" w:hAnsi="Times New Roman" w:cs="Times New Roman" w:hint="eastAsia"/>
                <w:b/>
                <w:bCs/>
                <w:kern w:val="0"/>
                <w:sz w:val="20"/>
                <w:szCs w:val="20"/>
              </w:rPr>
              <w:t>Type-2</w:t>
            </w:r>
          </w:p>
        </w:tc>
        <w:tc>
          <w:tcPr>
            <w:tcW w:w="0" w:type="auto"/>
            <w:shd w:val="clear" w:color="auto" w:fill="auto"/>
            <w:vAlign w:val="center"/>
          </w:tcPr>
          <w:p w14:paraId="6B552D76" w14:textId="4B581F5B"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7.15%</w:t>
            </w:r>
          </w:p>
        </w:tc>
        <w:tc>
          <w:tcPr>
            <w:tcW w:w="0" w:type="auto"/>
            <w:shd w:val="clear" w:color="auto" w:fill="auto"/>
            <w:vAlign w:val="center"/>
          </w:tcPr>
          <w:p w14:paraId="3DBE054C" w14:textId="0EB7BF3A"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16.38%</w:t>
            </w:r>
          </w:p>
        </w:tc>
        <w:tc>
          <w:tcPr>
            <w:tcW w:w="0" w:type="auto"/>
            <w:shd w:val="clear" w:color="auto" w:fill="auto"/>
            <w:vAlign w:val="center"/>
          </w:tcPr>
          <w:p w14:paraId="3DDE10FF" w14:textId="3A2FCD64"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39.48%</w:t>
            </w:r>
          </w:p>
        </w:tc>
      </w:tr>
      <w:tr w:rsidR="00F162B2" w:rsidRPr="002D70E5" w14:paraId="2D991E58" w14:textId="77777777" w:rsidTr="00495AD4">
        <w:trPr>
          <w:trHeight w:val="278"/>
        </w:trPr>
        <w:tc>
          <w:tcPr>
            <w:tcW w:w="0" w:type="auto"/>
            <w:vMerge w:val="restart"/>
            <w:vAlign w:val="center"/>
          </w:tcPr>
          <w:p w14:paraId="18021343" w14:textId="2D50D06C" w:rsidR="00F162B2" w:rsidRPr="002D70E5" w:rsidRDefault="00F162B2" w:rsidP="00807668">
            <w:pPr>
              <w:widowControl/>
              <w:jc w:val="center"/>
              <w:rPr>
                <w:rFonts w:ascii="Times New Roman" w:eastAsia="DengXian" w:hAnsi="Times New Roman" w:cs="Times New Roman"/>
                <w:b/>
                <w:bCs/>
                <w:kern w:val="0"/>
                <w:sz w:val="20"/>
                <w:szCs w:val="20"/>
              </w:rPr>
            </w:pPr>
            <w:r w:rsidRPr="002D70E5">
              <w:rPr>
                <w:rFonts w:ascii="Times New Roman" w:eastAsia="DengXian" w:hAnsi="Times New Roman" w:cs="Times New Roman"/>
                <w:b/>
                <w:bCs/>
                <w:kern w:val="0"/>
                <w:sz w:val="20"/>
                <w:szCs w:val="20"/>
              </w:rPr>
              <w:t>Dynamic SBFD</w:t>
            </w:r>
          </w:p>
        </w:tc>
        <w:tc>
          <w:tcPr>
            <w:tcW w:w="0" w:type="auto"/>
            <w:vMerge w:val="restart"/>
            <w:shd w:val="clear" w:color="auto" w:fill="auto"/>
            <w:vAlign w:val="center"/>
          </w:tcPr>
          <w:p w14:paraId="2D63D740" w14:textId="65D0D82D" w:rsidR="00F162B2" w:rsidRPr="002D70E5" w:rsidRDefault="00F162B2" w:rsidP="00807668">
            <w:pPr>
              <w:widowControl/>
              <w:jc w:val="center"/>
              <w:rPr>
                <w:rFonts w:ascii="Times New Roman" w:eastAsia="DengXian" w:hAnsi="Times New Roman" w:cs="Times New Roman"/>
                <w:b/>
                <w:bCs/>
                <w:kern w:val="0"/>
                <w:sz w:val="20"/>
                <w:szCs w:val="20"/>
              </w:rPr>
            </w:pPr>
            <w:r w:rsidRPr="002D70E5">
              <w:rPr>
                <w:rFonts w:ascii="Times New Roman" w:eastAsia="DengXian" w:hAnsi="Times New Roman" w:cs="Times New Roman" w:hint="eastAsia"/>
                <w:b/>
                <w:bCs/>
                <w:kern w:val="0"/>
                <w:sz w:val="20"/>
                <w:szCs w:val="20"/>
              </w:rPr>
              <w:t>DL RU</w:t>
            </w:r>
          </w:p>
        </w:tc>
        <w:tc>
          <w:tcPr>
            <w:tcW w:w="0" w:type="auto"/>
            <w:shd w:val="clear" w:color="auto" w:fill="auto"/>
            <w:vAlign w:val="center"/>
          </w:tcPr>
          <w:p w14:paraId="6A457B01" w14:textId="4FFFB345" w:rsidR="00F162B2" w:rsidRPr="002D70E5" w:rsidRDefault="00F162B2" w:rsidP="00807668">
            <w:pPr>
              <w:widowControl/>
              <w:jc w:val="center"/>
              <w:rPr>
                <w:rFonts w:ascii="Times New Roman" w:eastAsia="DengXian" w:hAnsi="Times New Roman" w:cs="Times New Roman"/>
                <w:b/>
                <w:bCs/>
                <w:kern w:val="0"/>
                <w:sz w:val="20"/>
                <w:szCs w:val="20"/>
              </w:rPr>
            </w:pPr>
            <w:r w:rsidRPr="002D70E5">
              <w:rPr>
                <w:rFonts w:ascii="Times New Roman" w:eastAsia="DengXian" w:hAnsi="Times New Roman" w:cs="Times New Roman" w:hint="eastAsia"/>
                <w:b/>
                <w:bCs/>
                <w:kern w:val="0"/>
                <w:sz w:val="20"/>
                <w:szCs w:val="20"/>
              </w:rPr>
              <w:t>Type-1</w:t>
            </w:r>
          </w:p>
        </w:tc>
        <w:tc>
          <w:tcPr>
            <w:tcW w:w="0" w:type="auto"/>
            <w:shd w:val="clear" w:color="auto" w:fill="auto"/>
            <w:vAlign w:val="center"/>
          </w:tcPr>
          <w:p w14:paraId="068CBD84" w14:textId="56E74D71"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8.93%</w:t>
            </w:r>
          </w:p>
        </w:tc>
        <w:tc>
          <w:tcPr>
            <w:tcW w:w="0" w:type="auto"/>
            <w:shd w:val="clear" w:color="auto" w:fill="auto"/>
            <w:vAlign w:val="center"/>
          </w:tcPr>
          <w:p w14:paraId="604F36DC" w14:textId="0292D946"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21.60%</w:t>
            </w:r>
          </w:p>
        </w:tc>
        <w:tc>
          <w:tcPr>
            <w:tcW w:w="0" w:type="auto"/>
            <w:shd w:val="clear" w:color="auto" w:fill="auto"/>
            <w:vAlign w:val="center"/>
          </w:tcPr>
          <w:p w14:paraId="59F881D1" w14:textId="56A5F126"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41.03%</w:t>
            </w:r>
          </w:p>
        </w:tc>
      </w:tr>
      <w:tr w:rsidR="00F162B2" w:rsidRPr="002D70E5" w14:paraId="72A50ECF" w14:textId="77777777" w:rsidTr="001C2D25">
        <w:trPr>
          <w:trHeight w:val="278"/>
        </w:trPr>
        <w:tc>
          <w:tcPr>
            <w:tcW w:w="0" w:type="auto"/>
            <w:vMerge/>
          </w:tcPr>
          <w:p w14:paraId="627DA814" w14:textId="77777777" w:rsidR="00F162B2" w:rsidRPr="002D70E5" w:rsidRDefault="00F162B2"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3E5F6DC2" w14:textId="22A9ADCF" w:rsidR="00F162B2" w:rsidRPr="002D70E5" w:rsidRDefault="00F162B2"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6E028730" w14:textId="1F8D2F97" w:rsidR="00F162B2" w:rsidRPr="002D70E5" w:rsidRDefault="00F162B2" w:rsidP="00807668">
            <w:pPr>
              <w:widowControl/>
              <w:jc w:val="center"/>
              <w:rPr>
                <w:rFonts w:ascii="Times New Roman" w:eastAsia="DengXian" w:hAnsi="Times New Roman" w:cs="Times New Roman"/>
                <w:b/>
                <w:bCs/>
                <w:kern w:val="0"/>
                <w:sz w:val="20"/>
                <w:szCs w:val="20"/>
              </w:rPr>
            </w:pPr>
            <w:r w:rsidRPr="002D70E5">
              <w:rPr>
                <w:rFonts w:ascii="Times New Roman" w:eastAsia="DengXian" w:hAnsi="Times New Roman" w:cs="Times New Roman" w:hint="eastAsia"/>
                <w:b/>
                <w:bCs/>
                <w:kern w:val="0"/>
                <w:sz w:val="20"/>
                <w:szCs w:val="20"/>
              </w:rPr>
              <w:t>Type-2</w:t>
            </w:r>
          </w:p>
        </w:tc>
        <w:tc>
          <w:tcPr>
            <w:tcW w:w="0" w:type="auto"/>
            <w:shd w:val="clear" w:color="auto" w:fill="auto"/>
            <w:vAlign w:val="center"/>
          </w:tcPr>
          <w:p w14:paraId="720922DD" w14:textId="37212AC8"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13.17%</w:t>
            </w:r>
          </w:p>
        </w:tc>
        <w:tc>
          <w:tcPr>
            <w:tcW w:w="0" w:type="auto"/>
            <w:shd w:val="clear" w:color="auto" w:fill="auto"/>
            <w:vAlign w:val="center"/>
          </w:tcPr>
          <w:p w14:paraId="638B5DD0" w14:textId="0E72FB53"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36.94%</w:t>
            </w:r>
          </w:p>
        </w:tc>
        <w:tc>
          <w:tcPr>
            <w:tcW w:w="0" w:type="auto"/>
            <w:shd w:val="clear" w:color="auto" w:fill="auto"/>
            <w:vAlign w:val="center"/>
          </w:tcPr>
          <w:p w14:paraId="749AD332" w14:textId="6C204942"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73.39%</w:t>
            </w:r>
          </w:p>
        </w:tc>
      </w:tr>
      <w:tr w:rsidR="00F162B2" w:rsidRPr="002D70E5" w14:paraId="258495C3" w14:textId="77777777" w:rsidTr="001C2D25">
        <w:trPr>
          <w:trHeight w:val="278"/>
        </w:trPr>
        <w:tc>
          <w:tcPr>
            <w:tcW w:w="0" w:type="auto"/>
            <w:vMerge/>
          </w:tcPr>
          <w:p w14:paraId="3C495404" w14:textId="77777777" w:rsidR="00F162B2" w:rsidRPr="002D70E5" w:rsidRDefault="00F162B2" w:rsidP="00807668">
            <w:pPr>
              <w:widowControl/>
              <w:jc w:val="center"/>
              <w:rPr>
                <w:rFonts w:ascii="Times New Roman" w:eastAsia="DengXian" w:hAnsi="Times New Roman" w:cs="Times New Roman"/>
                <w:b/>
                <w:bCs/>
                <w:kern w:val="0"/>
                <w:sz w:val="20"/>
                <w:szCs w:val="20"/>
              </w:rPr>
            </w:pPr>
          </w:p>
        </w:tc>
        <w:tc>
          <w:tcPr>
            <w:tcW w:w="0" w:type="auto"/>
            <w:vMerge w:val="restart"/>
            <w:shd w:val="clear" w:color="auto" w:fill="auto"/>
            <w:vAlign w:val="center"/>
          </w:tcPr>
          <w:p w14:paraId="2451CC8B" w14:textId="09A5E4DB" w:rsidR="00F162B2" w:rsidRPr="002D70E5" w:rsidRDefault="00F162B2" w:rsidP="00807668">
            <w:pPr>
              <w:widowControl/>
              <w:jc w:val="center"/>
              <w:rPr>
                <w:rFonts w:ascii="Times New Roman" w:eastAsia="DengXian" w:hAnsi="Times New Roman" w:cs="Times New Roman"/>
                <w:b/>
                <w:bCs/>
                <w:kern w:val="0"/>
                <w:sz w:val="20"/>
                <w:szCs w:val="20"/>
              </w:rPr>
            </w:pPr>
            <w:r w:rsidRPr="002D70E5">
              <w:rPr>
                <w:rFonts w:ascii="Times New Roman" w:eastAsia="DengXian" w:hAnsi="Times New Roman" w:cs="Times New Roman" w:hint="eastAsia"/>
                <w:b/>
                <w:bCs/>
                <w:kern w:val="0"/>
                <w:sz w:val="20"/>
                <w:szCs w:val="20"/>
              </w:rPr>
              <w:t>UL RU</w:t>
            </w:r>
          </w:p>
        </w:tc>
        <w:tc>
          <w:tcPr>
            <w:tcW w:w="0" w:type="auto"/>
            <w:shd w:val="clear" w:color="auto" w:fill="auto"/>
            <w:vAlign w:val="center"/>
          </w:tcPr>
          <w:p w14:paraId="7120B055" w14:textId="4B8BD02B" w:rsidR="00F162B2" w:rsidRPr="002D70E5" w:rsidRDefault="00F162B2" w:rsidP="00807668">
            <w:pPr>
              <w:widowControl/>
              <w:jc w:val="center"/>
              <w:rPr>
                <w:rFonts w:ascii="Times New Roman" w:eastAsia="DengXian" w:hAnsi="Times New Roman" w:cs="Times New Roman"/>
                <w:b/>
                <w:bCs/>
                <w:kern w:val="0"/>
                <w:sz w:val="20"/>
                <w:szCs w:val="20"/>
              </w:rPr>
            </w:pPr>
            <w:r w:rsidRPr="002D70E5">
              <w:rPr>
                <w:rFonts w:ascii="Times New Roman" w:eastAsia="DengXian" w:hAnsi="Times New Roman" w:cs="Times New Roman" w:hint="eastAsia"/>
                <w:b/>
                <w:bCs/>
                <w:kern w:val="0"/>
                <w:sz w:val="20"/>
                <w:szCs w:val="20"/>
              </w:rPr>
              <w:t>Type-1</w:t>
            </w:r>
          </w:p>
        </w:tc>
        <w:tc>
          <w:tcPr>
            <w:tcW w:w="0" w:type="auto"/>
            <w:shd w:val="clear" w:color="auto" w:fill="auto"/>
            <w:vAlign w:val="center"/>
          </w:tcPr>
          <w:p w14:paraId="0E19A3CB" w14:textId="2DA76C54"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0.99%</w:t>
            </w:r>
          </w:p>
        </w:tc>
        <w:tc>
          <w:tcPr>
            <w:tcW w:w="0" w:type="auto"/>
            <w:shd w:val="clear" w:color="auto" w:fill="auto"/>
            <w:vAlign w:val="center"/>
          </w:tcPr>
          <w:p w14:paraId="08AD606A" w14:textId="0AF39608"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4.07%</w:t>
            </w:r>
          </w:p>
        </w:tc>
        <w:tc>
          <w:tcPr>
            <w:tcW w:w="0" w:type="auto"/>
            <w:shd w:val="clear" w:color="auto" w:fill="auto"/>
            <w:vAlign w:val="center"/>
          </w:tcPr>
          <w:p w14:paraId="7E5888C9" w14:textId="3DCF5745"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13.90%</w:t>
            </w:r>
          </w:p>
        </w:tc>
      </w:tr>
      <w:tr w:rsidR="00F162B2" w:rsidRPr="002D70E5" w14:paraId="2CFCABBC" w14:textId="77777777" w:rsidTr="001C2D25">
        <w:trPr>
          <w:trHeight w:val="278"/>
        </w:trPr>
        <w:tc>
          <w:tcPr>
            <w:tcW w:w="0" w:type="auto"/>
            <w:vMerge/>
          </w:tcPr>
          <w:p w14:paraId="10706345" w14:textId="77777777" w:rsidR="00F162B2" w:rsidRPr="002D70E5" w:rsidRDefault="00F162B2"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6A961678" w14:textId="6428E89B" w:rsidR="00F162B2" w:rsidRPr="002D70E5" w:rsidRDefault="00F162B2"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1AE8FB86" w14:textId="4DBDCCA0" w:rsidR="00F162B2" w:rsidRPr="002D70E5" w:rsidRDefault="00F162B2" w:rsidP="00807668">
            <w:pPr>
              <w:widowControl/>
              <w:jc w:val="center"/>
              <w:rPr>
                <w:rFonts w:ascii="Times New Roman" w:eastAsia="DengXian" w:hAnsi="Times New Roman" w:cs="Times New Roman"/>
                <w:b/>
                <w:bCs/>
                <w:kern w:val="0"/>
                <w:sz w:val="20"/>
                <w:szCs w:val="20"/>
              </w:rPr>
            </w:pPr>
            <w:r w:rsidRPr="002D70E5">
              <w:rPr>
                <w:rFonts w:ascii="Times New Roman" w:eastAsia="DengXian" w:hAnsi="Times New Roman" w:cs="Times New Roman" w:hint="eastAsia"/>
                <w:b/>
                <w:bCs/>
                <w:kern w:val="0"/>
                <w:sz w:val="20"/>
                <w:szCs w:val="20"/>
              </w:rPr>
              <w:t>Type-2</w:t>
            </w:r>
          </w:p>
        </w:tc>
        <w:tc>
          <w:tcPr>
            <w:tcW w:w="0" w:type="auto"/>
            <w:shd w:val="clear" w:color="auto" w:fill="auto"/>
            <w:vAlign w:val="center"/>
          </w:tcPr>
          <w:p w14:paraId="7705F5CE" w14:textId="5653CBE8"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3.30%</w:t>
            </w:r>
          </w:p>
        </w:tc>
        <w:tc>
          <w:tcPr>
            <w:tcW w:w="0" w:type="auto"/>
            <w:shd w:val="clear" w:color="auto" w:fill="auto"/>
            <w:vAlign w:val="center"/>
          </w:tcPr>
          <w:p w14:paraId="3AB3CD88" w14:textId="67C254F3"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10.26%</w:t>
            </w:r>
          </w:p>
        </w:tc>
        <w:tc>
          <w:tcPr>
            <w:tcW w:w="0" w:type="auto"/>
            <w:shd w:val="clear" w:color="auto" w:fill="auto"/>
            <w:vAlign w:val="center"/>
          </w:tcPr>
          <w:p w14:paraId="1EE0B140" w14:textId="2541EE08"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32.53%</w:t>
            </w:r>
          </w:p>
        </w:tc>
      </w:tr>
      <w:tr w:rsidR="00F162B2" w:rsidRPr="002D70E5" w14:paraId="4936F06A" w14:textId="77777777" w:rsidTr="00495AD4">
        <w:trPr>
          <w:trHeight w:val="278"/>
        </w:trPr>
        <w:tc>
          <w:tcPr>
            <w:tcW w:w="0" w:type="auto"/>
            <w:vMerge w:val="restart"/>
            <w:vAlign w:val="center"/>
          </w:tcPr>
          <w:p w14:paraId="1C904053" w14:textId="10588957" w:rsidR="00F162B2" w:rsidRPr="002D70E5" w:rsidRDefault="00F162B2" w:rsidP="00807668">
            <w:pPr>
              <w:widowControl/>
              <w:jc w:val="center"/>
              <w:rPr>
                <w:rFonts w:ascii="Times New Roman" w:eastAsia="DengXian" w:hAnsi="Times New Roman" w:cs="Times New Roman"/>
                <w:b/>
                <w:bCs/>
                <w:kern w:val="0"/>
                <w:sz w:val="20"/>
                <w:szCs w:val="20"/>
              </w:rPr>
            </w:pPr>
            <w:r w:rsidRPr="002D70E5">
              <w:rPr>
                <w:rFonts w:ascii="Times New Roman" w:eastAsia="DengXian" w:hAnsi="Times New Roman" w:cs="Times New Roman"/>
                <w:b/>
                <w:bCs/>
                <w:kern w:val="0"/>
                <w:sz w:val="20"/>
                <w:szCs w:val="20"/>
              </w:rPr>
              <w:t>Baseline</w:t>
            </w:r>
          </w:p>
        </w:tc>
        <w:tc>
          <w:tcPr>
            <w:tcW w:w="0" w:type="auto"/>
            <w:vMerge w:val="restart"/>
            <w:shd w:val="clear" w:color="auto" w:fill="auto"/>
            <w:vAlign w:val="center"/>
          </w:tcPr>
          <w:p w14:paraId="7009E3FB" w14:textId="429D0331" w:rsidR="00F162B2" w:rsidRPr="002D70E5" w:rsidRDefault="00F162B2" w:rsidP="00807668">
            <w:pPr>
              <w:widowControl/>
              <w:jc w:val="center"/>
              <w:rPr>
                <w:rFonts w:ascii="Times New Roman" w:eastAsia="DengXian" w:hAnsi="Times New Roman" w:cs="Times New Roman"/>
                <w:b/>
                <w:bCs/>
                <w:kern w:val="0"/>
                <w:sz w:val="20"/>
                <w:szCs w:val="20"/>
              </w:rPr>
            </w:pPr>
            <w:r w:rsidRPr="002D70E5">
              <w:rPr>
                <w:rFonts w:ascii="Times New Roman" w:eastAsia="DengXian" w:hAnsi="Times New Roman" w:cs="Times New Roman"/>
                <w:b/>
                <w:bCs/>
                <w:kern w:val="0"/>
                <w:sz w:val="20"/>
                <w:szCs w:val="20"/>
              </w:rPr>
              <w:t xml:space="preserve">DL average-UPT </w:t>
            </w:r>
            <w:r w:rsidRPr="002D70E5">
              <w:rPr>
                <w:rFonts w:ascii="Times New Roman" w:eastAsia="DengXian" w:hAnsi="Times New Roman" w:cs="Times New Roman" w:hint="eastAsia"/>
                <w:b/>
                <w:bCs/>
                <w:color w:val="000000"/>
                <w:kern w:val="0"/>
                <w:sz w:val="20"/>
                <w:szCs w:val="20"/>
              </w:rPr>
              <w:t>CDF</w:t>
            </w:r>
          </w:p>
        </w:tc>
        <w:tc>
          <w:tcPr>
            <w:tcW w:w="0" w:type="auto"/>
            <w:shd w:val="clear" w:color="auto" w:fill="auto"/>
            <w:vAlign w:val="center"/>
            <w:hideMark/>
          </w:tcPr>
          <w:p w14:paraId="467C192E" w14:textId="14FA60FA" w:rsidR="00F162B2" w:rsidRPr="002D70E5" w:rsidRDefault="00F162B2" w:rsidP="00807668">
            <w:pPr>
              <w:widowControl/>
              <w:jc w:val="center"/>
              <w:rPr>
                <w:rFonts w:ascii="Times New Roman" w:eastAsia="DengXian" w:hAnsi="Times New Roman" w:cs="Times New Roman"/>
                <w:b/>
                <w:bCs/>
                <w:kern w:val="0"/>
                <w:sz w:val="20"/>
                <w:szCs w:val="20"/>
              </w:rPr>
            </w:pPr>
            <w:r w:rsidRPr="002D70E5">
              <w:rPr>
                <w:rFonts w:ascii="Times New Roman" w:eastAsia="DengXian" w:hAnsi="Times New Roman" w:cs="Times New Roman"/>
                <w:b/>
                <w:bCs/>
                <w:kern w:val="0"/>
                <w:sz w:val="20"/>
                <w:szCs w:val="20"/>
              </w:rPr>
              <w:t>Mean</w:t>
            </w:r>
          </w:p>
        </w:tc>
        <w:tc>
          <w:tcPr>
            <w:tcW w:w="0" w:type="auto"/>
            <w:shd w:val="clear" w:color="auto" w:fill="auto"/>
            <w:vAlign w:val="center"/>
          </w:tcPr>
          <w:p w14:paraId="21DEE370" w14:textId="6D557721"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 xml:space="preserve">369.01 </w:t>
            </w:r>
          </w:p>
        </w:tc>
        <w:tc>
          <w:tcPr>
            <w:tcW w:w="0" w:type="auto"/>
            <w:shd w:val="clear" w:color="auto" w:fill="auto"/>
            <w:vAlign w:val="center"/>
          </w:tcPr>
          <w:p w14:paraId="7EC7FE79" w14:textId="02C81F1C"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 xml:space="preserve">295.92 </w:t>
            </w:r>
          </w:p>
        </w:tc>
        <w:tc>
          <w:tcPr>
            <w:tcW w:w="0" w:type="auto"/>
            <w:shd w:val="clear" w:color="auto" w:fill="auto"/>
            <w:vAlign w:val="center"/>
          </w:tcPr>
          <w:p w14:paraId="597A7066" w14:textId="525E1ADC"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 xml:space="preserve">224.62 </w:t>
            </w:r>
          </w:p>
        </w:tc>
      </w:tr>
      <w:tr w:rsidR="00F162B2" w:rsidRPr="002D70E5" w14:paraId="58706D77" w14:textId="77777777" w:rsidTr="00495AD4">
        <w:trPr>
          <w:trHeight w:val="278"/>
        </w:trPr>
        <w:tc>
          <w:tcPr>
            <w:tcW w:w="0" w:type="auto"/>
            <w:vMerge/>
            <w:vAlign w:val="center"/>
          </w:tcPr>
          <w:p w14:paraId="5E92BFC6" w14:textId="77777777" w:rsidR="00F162B2" w:rsidRPr="002D70E5" w:rsidRDefault="00F162B2"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5BB1F9E8" w14:textId="65007B9A" w:rsidR="00F162B2" w:rsidRPr="002D70E5" w:rsidRDefault="00F162B2"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55CD2C98" w14:textId="5FEEB82F" w:rsidR="00F162B2" w:rsidRPr="002D70E5" w:rsidRDefault="00F162B2" w:rsidP="00807668">
            <w:pPr>
              <w:widowControl/>
              <w:jc w:val="center"/>
              <w:rPr>
                <w:rFonts w:ascii="Times New Roman" w:eastAsia="DengXian" w:hAnsi="Times New Roman" w:cs="Times New Roman"/>
                <w:b/>
                <w:bCs/>
                <w:kern w:val="0"/>
                <w:sz w:val="20"/>
                <w:szCs w:val="20"/>
              </w:rPr>
            </w:pPr>
            <w:r w:rsidRPr="002D70E5">
              <w:rPr>
                <w:rFonts w:ascii="Times New Roman" w:eastAsia="DengXian" w:hAnsi="Times New Roman" w:cs="Times New Roman"/>
                <w:b/>
                <w:bCs/>
                <w:kern w:val="0"/>
                <w:sz w:val="20"/>
                <w:szCs w:val="20"/>
              </w:rPr>
              <w:t>5%</w:t>
            </w:r>
          </w:p>
        </w:tc>
        <w:tc>
          <w:tcPr>
            <w:tcW w:w="0" w:type="auto"/>
            <w:shd w:val="clear" w:color="auto" w:fill="auto"/>
            <w:vAlign w:val="center"/>
          </w:tcPr>
          <w:p w14:paraId="3B34B1F7" w14:textId="7F3951C5"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 xml:space="preserve">119.49 </w:t>
            </w:r>
          </w:p>
        </w:tc>
        <w:tc>
          <w:tcPr>
            <w:tcW w:w="0" w:type="auto"/>
            <w:shd w:val="clear" w:color="auto" w:fill="auto"/>
            <w:vAlign w:val="center"/>
          </w:tcPr>
          <w:p w14:paraId="6F9C1609" w14:textId="55030054"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 xml:space="preserve">88.86 </w:t>
            </w:r>
          </w:p>
        </w:tc>
        <w:tc>
          <w:tcPr>
            <w:tcW w:w="0" w:type="auto"/>
            <w:shd w:val="clear" w:color="auto" w:fill="auto"/>
            <w:vAlign w:val="center"/>
          </w:tcPr>
          <w:p w14:paraId="52065825" w14:textId="6F3089D4"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 xml:space="preserve">45.60 </w:t>
            </w:r>
          </w:p>
        </w:tc>
      </w:tr>
      <w:tr w:rsidR="00F162B2" w:rsidRPr="002D70E5" w14:paraId="4DCD15D7" w14:textId="77777777" w:rsidTr="00495AD4">
        <w:trPr>
          <w:trHeight w:val="278"/>
        </w:trPr>
        <w:tc>
          <w:tcPr>
            <w:tcW w:w="0" w:type="auto"/>
            <w:vMerge/>
            <w:vAlign w:val="center"/>
          </w:tcPr>
          <w:p w14:paraId="661C36A1" w14:textId="77777777" w:rsidR="00F162B2" w:rsidRPr="002D70E5" w:rsidRDefault="00F162B2"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6C2448E4" w14:textId="3ED4004C" w:rsidR="00F162B2" w:rsidRPr="002D70E5" w:rsidRDefault="00F162B2"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470D4ACA" w14:textId="41C99DAA" w:rsidR="00F162B2" w:rsidRPr="002D70E5" w:rsidRDefault="00F162B2" w:rsidP="00807668">
            <w:pPr>
              <w:widowControl/>
              <w:jc w:val="center"/>
              <w:rPr>
                <w:rFonts w:ascii="Times New Roman" w:eastAsia="DengXian" w:hAnsi="Times New Roman" w:cs="Times New Roman"/>
                <w:b/>
                <w:bCs/>
                <w:kern w:val="0"/>
                <w:sz w:val="20"/>
                <w:szCs w:val="20"/>
              </w:rPr>
            </w:pPr>
            <w:r w:rsidRPr="002D70E5">
              <w:rPr>
                <w:rFonts w:ascii="Times New Roman" w:eastAsia="DengXian" w:hAnsi="Times New Roman" w:cs="Times New Roman"/>
                <w:b/>
                <w:bCs/>
                <w:kern w:val="0"/>
                <w:sz w:val="20"/>
                <w:szCs w:val="20"/>
              </w:rPr>
              <w:t>50%</w:t>
            </w:r>
          </w:p>
        </w:tc>
        <w:tc>
          <w:tcPr>
            <w:tcW w:w="0" w:type="auto"/>
            <w:shd w:val="clear" w:color="auto" w:fill="auto"/>
            <w:vAlign w:val="center"/>
          </w:tcPr>
          <w:p w14:paraId="63FAF9E1" w14:textId="342478C3"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 xml:space="preserve">416.04 </w:t>
            </w:r>
          </w:p>
        </w:tc>
        <w:tc>
          <w:tcPr>
            <w:tcW w:w="0" w:type="auto"/>
            <w:shd w:val="clear" w:color="auto" w:fill="auto"/>
            <w:vAlign w:val="center"/>
          </w:tcPr>
          <w:p w14:paraId="2E51060E" w14:textId="76399625"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 xml:space="preserve">303.34 </w:t>
            </w:r>
          </w:p>
        </w:tc>
        <w:tc>
          <w:tcPr>
            <w:tcW w:w="0" w:type="auto"/>
            <w:shd w:val="clear" w:color="auto" w:fill="auto"/>
            <w:vAlign w:val="center"/>
          </w:tcPr>
          <w:p w14:paraId="75620E57" w14:textId="1A420A52"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 xml:space="preserve">217.71 </w:t>
            </w:r>
          </w:p>
        </w:tc>
      </w:tr>
      <w:tr w:rsidR="00F162B2" w:rsidRPr="002D70E5" w14:paraId="77767EEA" w14:textId="77777777" w:rsidTr="00495AD4">
        <w:trPr>
          <w:trHeight w:val="278"/>
        </w:trPr>
        <w:tc>
          <w:tcPr>
            <w:tcW w:w="0" w:type="auto"/>
            <w:vMerge/>
            <w:vAlign w:val="center"/>
          </w:tcPr>
          <w:p w14:paraId="40240F1E" w14:textId="77777777" w:rsidR="00F162B2" w:rsidRPr="002D70E5" w:rsidRDefault="00F162B2"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4FCBCB12" w14:textId="6368A237" w:rsidR="00F162B2" w:rsidRPr="002D70E5" w:rsidRDefault="00F162B2"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583A55F1" w14:textId="4D2C7905" w:rsidR="00F162B2" w:rsidRPr="002D70E5" w:rsidRDefault="00F162B2" w:rsidP="00807668">
            <w:pPr>
              <w:widowControl/>
              <w:jc w:val="center"/>
              <w:rPr>
                <w:rFonts w:ascii="Times New Roman" w:eastAsia="DengXian" w:hAnsi="Times New Roman" w:cs="Times New Roman"/>
                <w:b/>
                <w:bCs/>
                <w:kern w:val="0"/>
                <w:sz w:val="20"/>
                <w:szCs w:val="20"/>
              </w:rPr>
            </w:pPr>
            <w:r w:rsidRPr="002D70E5">
              <w:rPr>
                <w:rFonts w:ascii="Times New Roman" w:eastAsia="DengXian" w:hAnsi="Times New Roman" w:cs="Times New Roman"/>
                <w:b/>
                <w:bCs/>
                <w:kern w:val="0"/>
                <w:sz w:val="20"/>
                <w:szCs w:val="20"/>
              </w:rPr>
              <w:t>95%</w:t>
            </w:r>
          </w:p>
        </w:tc>
        <w:tc>
          <w:tcPr>
            <w:tcW w:w="0" w:type="auto"/>
            <w:shd w:val="clear" w:color="auto" w:fill="auto"/>
            <w:vAlign w:val="center"/>
          </w:tcPr>
          <w:p w14:paraId="50FFE7AD" w14:textId="7292AF72"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 xml:space="preserve">499.01 </w:t>
            </w:r>
          </w:p>
        </w:tc>
        <w:tc>
          <w:tcPr>
            <w:tcW w:w="0" w:type="auto"/>
            <w:shd w:val="clear" w:color="auto" w:fill="auto"/>
            <w:vAlign w:val="center"/>
          </w:tcPr>
          <w:p w14:paraId="0467AB9F" w14:textId="0061A972"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 xml:space="preserve">445.29 </w:t>
            </w:r>
          </w:p>
        </w:tc>
        <w:tc>
          <w:tcPr>
            <w:tcW w:w="0" w:type="auto"/>
            <w:shd w:val="clear" w:color="auto" w:fill="auto"/>
            <w:vAlign w:val="center"/>
          </w:tcPr>
          <w:p w14:paraId="182FA916" w14:textId="3DAE25A6"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 xml:space="preserve">408.55 </w:t>
            </w:r>
          </w:p>
        </w:tc>
      </w:tr>
      <w:tr w:rsidR="00F162B2" w:rsidRPr="002D70E5" w14:paraId="189A25DC" w14:textId="77777777" w:rsidTr="00495AD4">
        <w:trPr>
          <w:trHeight w:val="278"/>
        </w:trPr>
        <w:tc>
          <w:tcPr>
            <w:tcW w:w="0" w:type="auto"/>
            <w:vMerge/>
            <w:vAlign w:val="center"/>
          </w:tcPr>
          <w:p w14:paraId="2ECF3002" w14:textId="77777777" w:rsidR="00F162B2" w:rsidRPr="002D70E5" w:rsidRDefault="00F162B2" w:rsidP="00807668">
            <w:pPr>
              <w:widowControl/>
              <w:jc w:val="center"/>
              <w:rPr>
                <w:rFonts w:ascii="Times New Roman" w:eastAsia="DengXian" w:hAnsi="Times New Roman" w:cs="Times New Roman"/>
                <w:b/>
                <w:bCs/>
                <w:kern w:val="0"/>
                <w:sz w:val="20"/>
                <w:szCs w:val="20"/>
              </w:rPr>
            </w:pPr>
          </w:p>
        </w:tc>
        <w:tc>
          <w:tcPr>
            <w:tcW w:w="0" w:type="auto"/>
            <w:vMerge w:val="restart"/>
            <w:shd w:val="clear" w:color="auto" w:fill="auto"/>
            <w:vAlign w:val="center"/>
          </w:tcPr>
          <w:p w14:paraId="17EFD39E" w14:textId="4264C465" w:rsidR="00F162B2" w:rsidRPr="002D70E5" w:rsidRDefault="00F162B2" w:rsidP="00807668">
            <w:pPr>
              <w:widowControl/>
              <w:jc w:val="center"/>
              <w:rPr>
                <w:rFonts w:ascii="Times New Roman" w:eastAsia="DengXian" w:hAnsi="Times New Roman" w:cs="Times New Roman"/>
                <w:b/>
                <w:bCs/>
                <w:kern w:val="0"/>
                <w:sz w:val="20"/>
                <w:szCs w:val="20"/>
              </w:rPr>
            </w:pPr>
            <w:r w:rsidRPr="002D70E5">
              <w:rPr>
                <w:rFonts w:ascii="Times New Roman" w:eastAsia="DengXian" w:hAnsi="Times New Roman" w:cs="Times New Roman"/>
                <w:b/>
                <w:bCs/>
                <w:kern w:val="0"/>
                <w:sz w:val="20"/>
                <w:szCs w:val="20"/>
              </w:rPr>
              <w:t xml:space="preserve">UL average-UPT </w:t>
            </w:r>
            <w:r w:rsidRPr="002D70E5">
              <w:rPr>
                <w:rFonts w:ascii="Times New Roman" w:eastAsia="DengXian" w:hAnsi="Times New Roman" w:cs="Times New Roman" w:hint="eastAsia"/>
                <w:b/>
                <w:bCs/>
                <w:color w:val="000000"/>
                <w:kern w:val="0"/>
                <w:sz w:val="20"/>
                <w:szCs w:val="20"/>
              </w:rPr>
              <w:t>CDF</w:t>
            </w:r>
          </w:p>
        </w:tc>
        <w:tc>
          <w:tcPr>
            <w:tcW w:w="0" w:type="auto"/>
            <w:shd w:val="clear" w:color="auto" w:fill="auto"/>
            <w:vAlign w:val="center"/>
            <w:hideMark/>
          </w:tcPr>
          <w:p w14:paraId="66960A92" w14:textId="011934AA" w:rsidR="00F162B2" w:rsidRPr="002D70E5" w:rsidRDefault="00F162B2" w:rsidP="00807668">
            <w:pPr>
              <w:widowControl/>
              <w:jc w:val="center"/>
              <w:rPr>
                <w:rFonts w:ascii="Times New Roman" w:eastAsia="DengXian" w:hAnsi="Times New Roman" w:cs="Times New Roman"/>
                <w:b/>
                <w:bCs/>
                <w:kern w:val="0"/>
                <w:sz w:val="20"/>
                <w:szCs w:val="20"/>
              </w:rPr>
            </w:pPr>
            <w:r w:rsidRPr="002D70E5">
              <w:rPr>
                <w:rFonts w:ascii="Times New Roman" w:eastAsia="DengXian" w:hAnsi="Times New Roman" w:cs="Times New Roman"/>
                <w:b/>
                <w:bCs/>
                <w:kern w:val="0"/>
                <w:sz w:val="20"/>
                <w:szCs w:val="20"/>
              </w:rPr>
              <w:t>Mean</w:t>
            </w:r>
          </w:p>
        </w:tc>
        <w:tc>
          <w:tcPr>
            <w:tcW w:w="0" w:type="auto"/>
            <w:shd w:val="clear" w:color="auto" w:fill="auto"/>
            <w:vAlign w:val="center"/>
          </w:tcPr>
          <w:p w14:paraId="25206965" w14:textId="5CE723BA"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 xml:space="preserve">143.34 </w:t>
            </w:r>
          </w:p>
        </w:tc>
        <w:tc>
          <w:tcPr>
            <w:tcW w:w="0" w:type="auto"/>
            <w:shd w:val="clear" w:color="auto" w:fill="auto"/>
            <w:vAlign w:val="center"/>
          </w:tcPr>
          <w:p w14:paraId="6777FFD0" w14:textId="2A52774E"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 xml:space="preserve">108.35 </w:t>
            </w:r>
          </w:p>
        </w:tc>
        <w:tc>
          <w:tcPr>
            <w:tcW w:w="0" w:type="auto"/>
            <w:shd w:val="clear" w:color="auto" w:fill="auto"/>
            <w:vAlign w:val="center"/>
          </w:tcPr>
          <w:p w14:paraId="019DAA47" w14:textId="38B7B1EB"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 xml:space="preserve">79.70 </w:t>
            </w:r>
          </w:p>
        </w:tc>
      </w:tr>
      <w:tr w:rsidR="00F162B2" w:rsidRPr="002D70E5" w14:paraId="4FF2EECF" w14:textId="77777777" w:rsidTr="001C2D25">
        <w:trPr>
          <w:trHeight w:val="278"/>
        </w:trPr>
        <w:tc>
          <w:tcPr>
            <w:tcW w:w="0" w:type="auto"/>
            <w:vMerge/>
          </w:tcPr>
          <w:p w14:paraId="66E12A6B" w14:textId="77777777" w:rsidR="00F162B2" w:rsidRPr="002D70E5" w:rsidRDefault="00F162B2"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6CAB2803" w14:textId="5D7183FB" w:rsidR="00F162B2" w:rsidRPr="002D70E5" w:rsidRDefault="00F162B2"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7D2ADE2E" w14:textId="66AD7E05" w:rsidR="00F162B2" w:rsidRPr="002D70E5" w:rsidRDefault="00F162B2" w:rsidP="00807668">
            <w:pPr>
              <w:widowControl/>
              <w:jc w:val="center"/>
              <w:rPr>
                <w:rFonts w:ascii="Times New Roman" w:eastAsia="DengXian" w:hAnsi="Times New Roman" w:cs="Times New Roman"/>
                <w:b/>
                <w:bCs/>
                <w:kern w:val="0"/>
                <w:sz w:val="20"/>
                <w:szCs w:val="20"/>
              </w:rPr>
            </w:pPr>
            <w:r w:rsidRPr="002D70E5">
              <w:rPr>
                <w:rFonts w:ascii="Times New Roman" w:eastAsia="DengXian" w:hAnsi="Times New Roman" w:cs="Times New Roman"/>
                <w:b/>
                <w:bCs/>
                <w:kern w:val="0"/>
                <w:sz w:val="20"/>
                <w:szCs w:val="20"/>
              </w:rPr>
              <w:t>5%</w:t>
            </w:r>
          </w:p>
        </w:tc>
        <w:tc>
          <w:tcPr>
            <w:tcW w:w="0" w:type="auto"/>
            <w:shd w:val="clear" w:color="auto" w:fill="auto"/>
            <w:vAlign w:val="center"/>
          </w:tcPr>
          <w:p w14:paraId="709A801F" w14:textId="7A316241"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 xml:space="preserve">1.02 </w:t>
            </w:r>
          </w:p>
        </w:tc>
        <w:tc>
          <w:tcPr>
            <w:tcW w:w="0" w:type="auto"/>
            <w:shd w:val="clear" w:color="auto" w:fill="auto"/>
            <w:vAlign w:val="center"/>
          </w:tcPr>
          <w:p w14:paraId="72321760" w14:textId="5393484E"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 xml:space="preserve">0.71 </w:t>
            </w:r>
          </w:p>
        </w:tc>
        <w:tc>
          <w:tcPr>
            <w:tcW w:w="0" w:type="auto"/>
            <w:shd w:val="clear" w:color="auto" w:fill="auto"/>
            <w:vAlign w:val="center"/>
          </w:tcPr>
          <w:p w14:paraId="06B7B04B" w14:textId="5449B95E"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 xml:space="preserve">0.29 </w:t>
            </w:r>
          </w:p>
        </w:tc>
      </w:tr>
      <w:tr w:rsidR="00F162B2" w:rsidRPr="002D70E5" w14:paraId="607E4738" w14:textId="77777777" w:rsidTr="001C2D25">
        <w:trPr>
          <w:trHeight w:val="278"/>
        </w:trPr>
        <w:tc>
          <w:tcPr>
            <w:tcW w:w="0" w:type="auto"/>
            <w:vMerge/>
          </w:tcPr>
          <w:p w14:paraId="1A9BC226" w14:textId="77777777" w:rsidR="00F162B2" w:rsidRPr="002D70E5" w:rsidRDefault="00F162B2"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35C05291" w14:textId="67253CD6" w:rsidR="00F162B2" w:rsidRPr="002D70E5" w:rsidRDefault="00F162B2"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2E2C5693" w14:textId="2D5A7B8E" w:rsidR="00F162B2" w:rsidRPr="002D70E5" w:rsidRDefault="00F162B2" w:rsidP="00807668">
            <w:pPr>
              <w:widowControl/>
              <w:jc w:val="center"/>
              <w:rPr>
                <w:rFonts w:ascii="Times New Roman" w:eastAsia="DengXian" w:hAnsi="Times New Roman" w:cs="Times New Roman"/>
                <w:b/>
                <w:bCs/>
                <w:kern w:val="0"/>
                <w:sz w:val="20"/>
                <w:szCs w:val="20"/>
              </w:rPr>
            </w:pPr>
            <w:r w:rsidRPr="002D70E5">
              <w:rPr>
                <w:rFonts w:ascii="Times New Roman" w:eastAsia="DengXian" w:hAnsi="Times New Roman" w:cs="Times New Roman"/>
                <w:b/>
                <w:bCs/>
                <w:kern w:val="0"/>
                <w:sz w:val="20"/>
                <w:szCs w:val="20"/>
              </w:rPr>
              <w:t>50%</w:t>
            </w:r>
          </w:p>
        </w:tc>
        <w:tc>
          <w:tcPr>
            <w:tcW w:w="0" w:type="auto"/>
            <w:shd w:val="clear" w:color="auto" w:fill="auto"/>
            <w:vAlign w:val="center"/>
          </w:tcPr>
          <w:p w14:paraId="76020D55" w14:textId="2B592D9B"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 xml:space="preserve">103.72 </w:t>
            </w:r>
          </w:p>
        </w:tc>
        <w:tc>
          <w:tcPr>
            <w:tcW w:w="0" w:type="auto"/>
            <w:shd w:val="clear" w:color="auto" w:fill="auto"/>
            <w:vAlign w:val="center"/>
          </w:tcPr>
          <w:p w14:paraId="47C65E1B" w14:textId="173760B6"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 xml:space="preserve">58.06 </w:t>
            </w:r>
          </w:p>
        </w:tc>
        <w:tc>
          <w:tcPr>
            <w:tcW w:w="0" w:type="auto"/>
            <w:shd w:val="clear" w:color="auto" w:fill="auto"/>
            <w:vAlign w:val="center"/>
          </w:tcPr>
          <w:p w14:paraId="2014FEC3" w14:textId="4285F1F2"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 xml:space="preserve">41.06 </w:t>
            </w:r>
          </w:p>
        </w:tc>
      </w:tr>
      <w:tr w:rsidR="00F162B2" w:rsidRPr="002D70E5" w14:paraId="74BA2D52" w14:textId="77777777" w:rsidTr="001C2D25">
        <w:trPr>
          <w:trHeight w:val="278"/>
        </w:trPr>
        <w:tc>
          <w:tcPr>
            <w:tcW w:w="0" w:type="auto"/>
            <w:vMerge/>
          </w:tcPr>
          <w:p w14:paraId="4E940472" w14:textId="77777777" w:rsidR="00F162B2" w:rsidRPr="002D70E5" w:rsidRDefault="00F162B2"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677F1B03" w14:textId="6473EE90" w:rsidR="00F162B2" w:rsidRPr="002D70E5" w:rsidRDefault="00F162B2"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123C42F8" w14:textId="313AC5B3" w:rsidR="00F162B2" w:rsidRPr="002D70E5" w:rsidRDefault="00F162B2" w:rsidP="00807668">
            <w:pPr>
              <w:widowControl/>
              <w:jc w:val="center"/>
              <w:rPr>
                <w:rFonts w:ascii="Times New Roman" w:eastAsia="DengXian" w:hAnsi="Times New Roman" w:cs="Times New Roman"/>
                <w:b/>
                <w:bCs/>
                <w:kern w:val="0"/>
                <w:sz w:val="20"/>
                <w:szCs w:val="20"/>
              </w:rPr>
            </w:pPr>
            <w:r w:rsidRPr="002D70E5">
              <w:rPr>
                <w:rFonts w:ascii="Times New Roman" w:eastAsia="DengXian" w:hAnsi="Times New Roman" w:cs="Times New Roman"/>
                <w:b/>
                <w:bCs/>
                <w:kern w:val="0"/>
                <w:sz w:val="20"/>
                <w:szCs w:val="20"/>
              </w:rPr>
              <w:t>95%</w:t>
            </w:r>
          </w:p>
        </w:tc>
        <w:tc>
          <w:tcPr>
            <w:tcW w:w="0" w:type="auto"/>
            <w:shd w:val="clear" w:color="auto" w:fill="auto"/>
            <w:vAlign w:val="center"/>
          </w:tcPr>
          <w:p w14:paraId="2CE1E7C1" w14:textId="279FA3DD"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 xml:space="preserve">335.34 </w:t>
            </w:r>
          </w:p>
        </w:tc>
        <w:tc>
          <w:tcPr>
            <w:tcW w:w="0" w:type="auto"/>
            <w:shd w:val="clear" w:color="auto" w:fill="auto"/>
            <w:vAlign w:val="center"/>
          </w:tcPr>
          <w:p w14:paraId="7184B1C6" w14:textId="325E0BAF"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 xml:space="preserve">318.64 </w:t>
            </w:r>
          </w:p>
        </w:tc>
        <w:tc>
          <w:tcPr>
            <w:tcW w:w="0" w:type="auto"/>
            <w:shd w:val="clear" w:color="auto" w:fill="auto"/>
            <w:vAlign w:val="center"/>
          </w:tcPr>
          <w:p w14:paraId="0AA4F0E5" w14:textId="5CF30D77"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 xml:space="preserve">262.83 </w:t>
            </w:r>
          </w:p>
        </w:tc>
      </w:tr>
      <w:tr w:rsidR="00F162B2" w:rsidRPr="002D70E5" w14:paraId="04F2AFBC" w14:textId="77777777" w:rsidTr="00495AD4">
        <w:trPr>
          <w:trHeight w:val="278"/>
        </w:trPr>
        <w:tc>
          <w:tcPr>
            <w:tcW w:w="0" w:type="auto"/>
            <w:vMerge w:val="restart"/>
            <w:vAlign w:val="center"/>
          </w:tcPr>
          <w:p w14:paraId="5C08C15F" w14:textId="2F999ABC" w:rsidR="00F162B2" w:rsidRPr="002D70E5" w:rsidRDefault="00F162B2" w:rsidP="00807668">
            <w:pPr>
              <w:widowControl/>
              <w:jc w:val="center"/>
              <w:rPr>
                <w:rFonts w:ascii="Times New Roman" w:eastAsia="DengXian" w:hAnsi="Times New Roman" w:cs="Times New Roman"/>
                <w:b/>
                <w:bCs/>
                <w:kern w:val="0"/>
                <w:sz w:val="20"/>
                <w:szCs w:val="20"/>
              </w:rPr>
            </w:pPr>
            <w:r w:rsidRPr="002D70E5">
              <w:rPr>
                <w:rFonts w:ascii="Times New Roman" w:eastAsia="DengXian" w:hAnsi="Times New Roman" w:cs="Times New Roman"/>
                <w:b/>
                <w:bCs/>
                <w:kern w:val="0"/>
                <w:sz w:val="20"/>
                <w:szCs w:val="20"/>
              </w:rPr>
              <w:t>Dynamic SBFD</w:t>
            </w:r>
          </w:p>
        </w:tc>
        <w:tc>
          <w:tcPr>
            <w:tcW w:w="0" w:type="auto"/>
            <w:vMerge w:val="restart"/>
            <w:shd w:val="clear" w:color="auto" w:fill="auto"/>
            <w:vAlign w:val="center"/>
          </w:tcPr>
          <w:p w14:paraId="34B499A7" w14:textId="1F7B661A" w:rsidR="00F162B2" w:rsidRPr="002D70E5" w:rsidRDefault="00F162B2" w:rsidP="00807668">
            <w:pPr>
              <w:widowControl/>
              <w:jc w:val="center"/>
              <w:rPr>
                <w:rFonts w:ascii="Times New Roman" w:eastAsia="DengXian" w:hAnsi="Times New Roman" w:cs="Times New Roman"/>
                <w:b/>
                <w:bCs/>
                <w:kern w:val="0"/>
                <w:sz w:val="20"/>
                <w:szCs w:val="20"/>
              </w:rPr>
            </w:pPr>
            <w:r w:rsidRPr="002D70E5">
              <w:rPr>
                <w:rFonts w:ascii="Times New Roman" w:eastAsia="DengXian" w:hAnsi="Times New Roman" w:cs="Times New Roman"/>
                <w:b/>
                <w:bCs/>
                <w:kern w:val="0"/>
                <w:sz w:val="20"/>
                <w:szCs w:val="20"/>
              </w:rPr>
              <w:t xml:space="preserve">DL average-UPT </w:t>
            </w:r>
            <w:r w:rsidRPr="002D70E5">
              <w:rPr>
                <w:rFonts w:ascii="Times New Roman" w:eastAsia="DengXian" w:hAnsi="Times New Roman" w:cs="Times New Roman" w:hint="eastAsia"/>
                <w:b/>
                <w:bCs/>
                <w:color w:val="000000"/>
                <w:kern w:val="0"/>
                <w:sz w:val="20"/>
                <w:szCs w:val="20"/>
              </w:rPr>
              <w:t>CDF</w:t>
            </w:r>
          </w:p>
        </w:tc>
        <w:tc>
          <w:tcPr>
            <w:tcW w:w="0" w:type="auto"/>
            <w:shd w:val="clear" w:color="auto" w:fill="auto"/>
            <w:vAlign w:val="center"/>
          </w:tcPr>
          <w:p w14:paraId="0F7768B3" w14:textId="5F2313F0" w:rsidR="00F162B2" w:rsidRPr="002D70E5" w:rsidRDefault="00F162B2" w:rsidP="00807668">
            <w:pPr>
              <w:widowControl/>
              <w:jc w:val="center"/>
              <w:rPr>
                <w:rFonts w:ascii="Times New Roman" w:eastAsia="DengXian" w:hAnsi="Times New Roman" w:cs="Times New Roman"/>
                <w:b/>
                <w:bCs/>
                <w:kern w:val="0"/>
                <w:sz w:val="20"/>
                <w:szCs w:val="20"/>
              </w:rPr>
            </w:pPr>
            <w:r w:rsidRPr="002D70E5">
              <w:rPr>
                <w:rFonts w:ascii="Times New Roman" w:eastAsia="DengXian" w:hAnsi="Times New Roman" w:cs="Times New Roman"/>
                <w:b/>
                <w:bCs/>
                <w:kern w:val="0"/>
                <w:sz w:val="20"/>
                <w:szCs w:val="20"/>
              </w:rPr>
              <w:t>Mean</w:t>
            </w:r>
          </w:p>
        </w:tc>
        <w:tc>
          <w:tcPr>
            <w:tcW w:w="0" w:type="auto"/>
            <w:shd w:val="clear" w:color="auto" w:fill="auto"/>
            <w:vAlign w:val="center"/>
          </w:tcPr>
          <w:p w14:paraId="72F84403" w14:textId="735886B6"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 xml:space="preserve">399.96 </w:t>
            </w:r>
          </w:p>
        </w:tc>
        <w:tc>
          <w:tcPr>
            <w:tcW w:w="0" w:type="auto"/>
            <w:shd w:val="clear" w:color="auto" w:fill="auto"/>
            <w:vAlign w:val="center"/>
          </w:tcPr>
          <w:p w14:paraId="39560EA4" w14:textId="2634F752"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 xml:space="preserve">302.48 </w:t>
            </w:r>
          </w:p>
        </w:tc>
        <w:tc>
          <w:tcPr>
            <w:tcW w:w="0" w:type="auto"/>
            <w:shd w:val="clear" w:color="auto" w:fill="auto"/>
            <w:vAlign w:val="center"/>
          </w:tcPr>
          <w:p w14:paraId="357C8478" w14:textId="5900BA5D"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 xml:space="preserve">201.42 </w:t>
            </w:r>
          </w:p>
        </w:tc>
      </w:tr>
      <w:tr w:rsidR="00F162B2" w:rsidRPr="002D70E5" w14:paraId="6B3E8991" w14:textId="77777777" w:rsidTr="001C2D25">
        <w:trPr>
          <w:trHeight w:val="278"/>
        </w:trPr>
        <w:tc>
          <w:tcPr>
            <w:tcW w:w="0" w:type="auto"/>
            <w:vMerge/>
          </w:tcPr>
          <w:p w14:paraId="3107DB93" w14:textId="77777777" w:rsidR="00F162B2" w:rsidRPr="002D70E5" w:rsidRDefault="00F162B2"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1D106F1C" w14:textId="56EF2FC1" w:rsidR="00F162B2" w:rsidRPr="002D70E5" w:rsidRDefault="00F162B2"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1A8343E4" w14:textId="5FC0C583" w:rsidR="00F162B2" w:rsidRPr="002D70E5" w:rsidRDefault="00F162B2" w:rsidP="00807668">
            <w:pPr>
              <w:widowControl/>
              <w:jc w:val="center"/>
              <w:rPr>
                <w:rFonts w:ascii="Times New Roman" w:eastAsia="DengXian" w:hAnsi="Times New Roman" w:cs="Times New Roman"/>
                <w:b/>
                <w:bCs/>
                <w:kern w:val="0"/>
                <w:sz w:val="20"/>
                <w:szCs w:val="20"/>
              </w:rPr>
            </w:pPr>
            <w:r w:rsidRPr="002D70E5">
              <w:rPr>
                <w:rFonts w:ascii="Times New Roman" w:eastAsia="DengXian" w:hAnsi="Times New Roman" w:cs="Times New Roman"/>
                <w:b/>
                <w:bCs/>
                <w:kern w:val="0"/>
                <w:sz w:val="20"/>
                <w:szCs w:val="20"/>
              </w:rPr>
              <w:t>5%</w:t>
            </w:r>
          </w:p>
        </w:tc>
        <w:tc>
          <w:tcPr>
            <w:tcW w:w="0" w:type="auto"/>
            <w:shd w:val="clear" w:color="auto" w:fill="auto"/>
            <w:vAlign w:val="center"/>
          </w:tcPr>
          <w:p w14:paraId="38D03694" w14:textId="0BFA56C2"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 xml:space="preserve">139.63 </w:t>
            </w:r>
          </w:p>
        </w:tc>
        <w:tc>
          <w:tcPr>
            <w:tcW w:w="0" w:type="auto"/>
            <w:shd w:val="clear" w:color="auto" w:fill="auto"/>
            <w:vAlign w:val="center"/>
          </w:tcPr>
          <w:p w14:paraId="26CAA0D0" w14:textId="1DDF0335"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 xml:space="preserve">83.03 </w:t>
            </w:r>
          </w:p>
        </w:tc>
        <w:tc>
          <w:tcPr>
            <w:tcW w:w="0" w:type="auto"/>
            <w:shd w:val="clear" w:color="auto" w:fill="auto"/>
            <w:vAlign w:val="center"/>
          </w:tcPr>
          <w:p w14:paraId="46880542" w14:textId="0F8ABA9C"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 xml:space="preserve">39.60 </w:t>
            </w:r>
          </w:p>
        </w:tc>
      </w:tr>
      <w:tr w:rsidR="00F162B2" w:rsidRPr="002D70E5" w14:paraId="7091E596" w14:textId="77777777" w:rsidTr="001C2D25">
        <w:trPr>
          <w:trHeight w:val="278"/>
        </w:trPr>
        <w:tc>
          <w:tcPr>
            <w:tcW w:w="0" w:type="auto"/>
            <w:vMerge/>
          </w:tcPr>
          <w:p w14:paraId="55D682A0" w14:textId="77777777" w:rsidR="00F162B2" w:rsidRPr="002D70E5" w:rsidRDefault="00F162B2"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0FE13FD9" w14:textId="157F75CA" w:rsidR="00F162B2" w:rsidRPr="002D70E5" w:rsidRDefault="00F162B2"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4F5B1B02" w14:textId="01661EF1" w:rsidR="00F162B2" w:rsidRPr="002D70E5" w:rsidRDefault="00F162B2" w:rsidP="00807668">
            <w:pPr>
              <w:widowControl/>
              <w:jc w:val="center"/>
              <w:rPr>
                <w:rFonts w:ascii="Times New Roman" w:eastAsia="DengXian" w:hAnsi="Times New Roman" w:cs="Times New Roman"/>
                <w:b/>
                <w:bCs/>
                <w:kern w:val="0"/>
                <w:sz w:val="20"/>
                <w:szCs w:val="20"/>
              </w:rPr>
            </w:pPr>
            <w:r w:rsidRPr="002D70E5">
              <w:rPr>
                <w:rFonts w:ascii="Times New Roman" w:eastAsia="DengXian" w:hAnsi="Times New Roman" w:cs="Times New Roman"/>
                <w:b/>
                <w:bCs/>
                <w:kern w:val="0"/>
                <w:sz w:val="20"/>
                <w:szCs w:val="20"/>
              </w:rPr>
              <w:t>50%</w:t>
            </w:r>
          </w:p>
        </w:tc>
        <w:tc>
          <w:tcPr>
            <w:tcW w:w="0" w:type="auto"/>
            <w:shd w:val="clear" w:color="auto" w:fill="auto"/>
            <w:vAlign w:val="center"/>
          </w:tcPr>
          <w:p w14:paraId="7527F7E3" w14:textId="5825A88B"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 xml:space="preserve">444.45 </w:t>
            </w:r>
          </w:p>
        </w:tc>
        <w:tc>
          <w:tcPr>
            <w:tcW w:w="0" w:type="auto"/>
            <w:shd w:val="clear" w:color="auto" w:fill="auto"/>
            <w:vAlign w:val="center"/>
          </w:tcPr>
          <w:p w14:paraId="195DA957" w14:textId="37BFCD57"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 xml:space="preserve">321.85 </w:t>
            </w:r>
          </w:p>
        </w:tc>
        <w:tc>
          <w:tcPr>
            <w:tcW w:w="0" w:type="auto"/>
            <w:shd w:val="clear" w:color="auto" w:fill="auto"/>
            <w:vAlign w:val="center"/>
          </w:tcPr>
          <w:p w14:paraId="39363B68" w14:textId="54354B36"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 xml:space="preserve">197.30 </w:t>
            </w:r>
          </w:p>
        </w:tc>
      </w:tr>
      <w:tr w:rsidR="00F162B2" w:rsidRPr="002D70E5" w14:paraId="6D59DE34" w14:textId="77777777" w:rsidTr="001C2D25">
        <w:trPr>
          <w:trHeight w:val="278"/>
        </w:trPr>
        <w:tc>
          <w:tcPr>
            <w:tcW w:w="0" w:type="auto"/>
            <w:vMerge/>
          </w:tcPr>
          <w:p w14:paraId="30840BD1" w14:textId="77777777" w:rsidR="00F162B2" w:rsidRPr="002D70E5" w:rsidRDefault="00F162B2"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48B89B82" w14:textId="215E0F77" w:rsidR="00F162B2" w:rsidRPr="002D70E5" w:rsidRDefault="00F162B2"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6D329634" w14:textId="45BDA9B0" w:rsidR="00F162B2" w:rsidRPr="002D70E5" w:rsidRDefault="00F162B2" w:rsidP="00807668">
            <w:pPr>
              <w:widowControl/>
              <w:jc w:val="center"/>
              <w:rPr>
                <w:rFonts w:ascii="Times New Roman" w:eastAsia="DengXian" w:hAnsi="Times New Roman" w:cs="Times New Roman"/>
                <w:b/>
                <w:bCs/>
                <w:kern w:val="0"/>
                <w:sz w:val="20"/>
                <w:szCs w:val="20"/>
              </w:rPr>
            </w:pPr>
            <w:r w:rsidRPr="002D70E5">
              <w:rPr>
                <w:rFonts w:ascii="Times New Roman" w:eastAsia="DengXian" w:hAnsi="Times New Roman" w:cs="Times New Roman"/>
                <w:b/>
                <w:bCs/>
                <w:kern w:val="0"/>
                <w:sz w:val="20"/>
                <w:szCs w:val="20"/>
              </w:rPr>
              <w:t>95%</w:t>
            </w:r>
          </w:p>
        </w:tc>
        <w:tc>
          <w:tcPr>
            <w:tcW w:w="0" w:type="auto"/>
            <w:shd w:val="clear" w:color="auto" w:fill="auto"/>
            <w:vAlign w:val="center"/>
          </w:tcPr>
          <w:p w14:paraId="48B929C6" w14:textId="1B9330D5"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 xml:space="preserve">538.87 </w:t>
            </w:r>
          </w:p>
        </w:tc>
        <w:tc>
          <w:tcPr>
            <w:tcW w:w="0" w:type="auto"/>
            <w:shd w:val="clear" w:color="auto" w:fill="auto"/>
            <w:vAlign w:val="center"/>
          </w:tcPr>
          <w:p w14:paraId="02846587" w14:textId="78C52987"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 xml:space="preserve">462.29 </w:t>
            </w:r>
          </w:p>
        </w:tc>
        <w:tc>
          <w:tcPr>
            <w:tcW w:w="0" w:type="auto"/>
            <w:shd w:val="clear" w:color="auto" w:fill="auto"/>
            <w:vAlign w:val="center"/>
          </w:tcPr>
          <w:p w14:paraId="2C37A24B" w14:textId="3ED70B31"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 xml:space="preserve">378.81 </w:t>
            </w:r>
          </w:p>
        </w:tc>
      </w:tr>
      <w:tr w:rsidR="00F162B2" w:rsidRPr="002D70E5" w14:paraId="78032B17" w14:textId="77777777" w:rsidTr="001C2D25">
        <w:trPr>
          <w:trHeight w:val="278"/>
        </w:trPr>
        <w:tc>
          <w:tcPr>
            <w:tcW w:w="0" w:type="auto"/>
            <w:vMerge/>
          </w:tcPr>
          <w:p w14:paraId="5077BD7B" w14:textId="77777777" w:rsidR="00F162B2" w:rsidRPr="002D70E5" w:rsidRDefault="00F162B2" w:rsidP="00807668">
            <w:pPr>
              <w:widowControl/>
              <w:jc w:val="center"/>
              <w:rPr>
                <w:rFonts w:ascii="Times New Roman" w:eastAsia="DengXian" w:hAnsi="Times New Roman" w:cs="Times New Roman"/>
                <w:b/>
                <w:bCs/>
                <w:kern w:val="0"/>
                <w:sz w:val="20"/>
                <w:szCs w:val="20"/>
              </w:rPr>
            </w:pPr>
          </w:p>
        </w:tc>
        <w:tc>
          <w:tcPr>
            <w:tcW w:w="0" w:type="auto"/>
            <w:vMerge w:val="restart"/>
            <w:shd w:val="clear" w:color="auto" w:fill="auto"/>
            <w:vAlign w:val="center"/>
          </w:tcPr>
          <w:p w14:paraId="66C43FFC" w14:textId="54C6249F" w:rsidR="00F162B2" w:rsidRPr="002D70E5" w:rsidRDefault="00F162B2" w:rsidP="00807668">
            <w:pPr>
              <w:widowControl/>
              <w:jc w:val="center"/>
              <w:rPr>
                <w:rFonts w:ascii="Times New Roman" w:eastAsia="DengXian" w:hAnsi="Times New Roman" w:cs="Times New Roman"/>
                <w:b/>
                <w:bCs/>
                <w:kern w:val="0"/>
                <w:sz w:val="20"/>
                <w:szCs w:val="20"/>
              </w:rPr>
            </w:pPr>
            <w:r w:rsidRPr="002D70E5">
              <w:rPr>
                <w:rFonts w:ascii="Times New Roman" w:eastAsia="DengXian" w:hAnsi="Times New Roman" w:cs="Times New Roman"/>
                <w:b/>
                <w:bCs/>
                <w:kern w:val="0"/>
                <w:sz w:val="20"/>
                <w:szCs w:val="20"/>
              </w:rPr>
              <w:t xml:space="preserve">UL average-UPT </w:t>
            </w:r>
            <w:r w:rsidRPr="002D70E5">
              <w:rPr>
                <w:rFonts w:ascii="Times New Roman" w:eastAsia="DengXian" w:hAnsi="Times New Roman" w:cs="Times New Roman" w:hint="eastAsia"/>
                <w:b/>
                <w:bCs/>
                <w:color w:val="000000"/>
                <w:kern w:val="0"/>
                <w:sz w:val="20"/>
                <w:szCs w:val="20"/>
              </w:rPr>
              <w:t>CDF</w:t>
            </w:r>
          </w:p>
        </w:tc>
        <w:tc>
          <w:tcPr>
            <w:tcW w:w="0" w:type="auto"/>
            <w:shd w:val="clear" w:color="auto" w:fill="auto"/>
            <w:vAlign w:val="center"/>
          </w:tcPr>
          <w:p w14:paraId="11D7A1CF" w14:textId="2C2CD74C" w:rsidR="00F162B2" w:rsidRPr="002D70E5" w:rsidRDefault="00F162B2" w:rsidP="00807668">
            <w:pPr>
              <w:widowControl/>
              <w:jc w:val="center"/>
              <w:rPr>
                <w:rFonts w:ascii="Times New Roman" w:eastAsia="DengXian" w:hAnsi="Times New Roman" w:cs="Times New Roman"/>
                <w:b/>
                <w:bCs/>
                <w:kern w:val="0"/>
                <w:sz w:val="20"/>
                <w:szCs w:val="20"/>
              </w:rPr>
            </w:pPr>
            <w:r w:rsidRPr="002D70E5">
              <w:rPr>
                <w:rFonts w:ascii="Times New Roman" w:eastAsia="DengXian" w:hAnsi="Times New Roman" w:cs="Times New Roman"/>
                <w:b/>
                <w:bCs/>
                <w:kern w:val="0"/>
                <w:sz w:val="20"/>
                <w:szCs w:val="20"/>
              </w:rPr>
              <w:t>Mean</w:t>
            </w:r>
          </w:p>
        </w:tc>
        <w:tc>
          <w:tcPr>
            <w:tcW w:w="0" w:type="auto"/>
            <w:shd w:val="clear" w:color="auto" w:fill="auto"/>
            <w:vAlign w:val="center"/>
          </w:tcPr>
          <w:p w14:paraId="18672DF6" w14:textId="5AD526E6"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 xml:space="preserve">106.79 </w:t>
            </w:r>
          </w:p>
        </w:tc>
        <w:tc>
          <w:tcPr>
            <w:tcW w:w="0" w:type="auto"/>
            <w:shd w:val="clear" w:color="auto" w:fill="auto"/>
            <w:vAlign w:val="center"/>
          </w:tcPr>
          <w:p w14:paraId="495AECD7" w14:textId="3E422610"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 xml:space="preserve">84.12 </w:t>
            </w:r>
          </w:p>
        </w:tc>
        <w:tc>
          <w:tcPr>
            <w:tcW w:w="0" w:type="auto"/>
            <w:shd w:val="clear" w:color="auto" w:fill="auto"/>
            <w:vAlign w:val="center"/>
          </w:tcPr>
          <w:p w14:paraId="403CCFF8" w14:textId="0ABB0BDB"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 xml:space="preserve">61.22 </w:t>
            </w:r>
          </w:p>
        </w:tc>
      </w:tr>
      <w:tr w:rsidR="00F162B2" w:rsidRPr="002D70E5" w14:paraId="7D04E0C3" w14:textId="77777777" w:rsidTr="001C2D25">
        <w:trPr>
          <w:trHeight w:val="278"/>
        </w:trPr>
        <w:tc>
          <w:tcPr>
            <w:tcW w:w="0" w:type="auto"/>
            <w:vMerge/>
          </w:tcPr>
          <w:p w14:paraId="308F80CD" w14:textId="77777777" w:rsidR="00F162B2" w:rsidRPr="002D70E5" w:rsidRDefault="00F162B2"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0821FD2F" w14:textId="1CACE9BC" w:rsidR="00F162B2" w:rsidRPr="002D70E5" w:rsidRDefault="00F162B2"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1AFAB62A" w14:textId="4F4C4EDB" w:rsidR="00F162B2" w:rsidRPr="002D70E5" w:rsidRDefault="00F162B2" w:rsidP="00807668">
            <w:pPr>
              <w:widowControl/>
              <w:jc w:val="center"/>
              <w:rPr>
                <w:rFonts w:ascii="Times New Roman" w:eastAsia="DengXian" w:hAnsi="Times New Roman" w:cs="Times New Roman"/>
                <w:b/>
                <w:bCs/>
                <w:kern w:val="0"/>
                <w:sz w:val="20"/>
                <w:szCs w:val="20"/>
              </w:rPr>
            </w:pPr>
            <w:r w:rsidRPr="002D70E5">
              <w:rPr>
                <w:rFonts w:ascii="Times New Roman" w:eastAsia="DengXian" w:hAnsi="Times New Roman" w:cs="Times New Roman"/>
                <w:b/>
                <w:bCs/>
                <w:kern w:val="0"/>
                <w:sz w:val="20"/>
                <w:szCs w:val="20"/>
              </w:rPr>
              <w:t>5%</w:t>
            </w:r>
          </w:p>
        </w:tc>
        <w:tc>
          <w:tcPr>
            <w:tcW w:w="0" w:type="auto"/>
            <w:shd w:val="clear" w:color="auto" w:fill="auto"/>
            <w:vAlign w:val="center"/>
          </w:tcPr>
          <w:p w14:paraId="1F2B24AE" w14:textId="44C29472"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 xml:space="preserve">2.14 </w:t>
            </w:r>
          </w:p>
        </w:tc>
        <w:tc>
          <w:tcPr>
            <w:tcW w:w="0" w:type="auto"/>
            <w:shd w:val="clear" w:color="auto" w:fill="auto"/>
            <w:vAlign w:val="center"/>
          </w:tcPr>
          <w:p w14:paraId="552ADC42" w14:textId="77C5A29E"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 xml:space="preserve">0.92 </w:t>
            </w:r>
          </w:p>
        </w:tc>
        <w:tc>
          <w:tcPr>
            <w:tcW w:w="0" w:type="auto"/>
            <w:shd w:val="clear" w:color="auto" w:fill="auto"/>
            <w:vAlign w:val="center"/>
          </w:tcPr>
          <w:p w14:paraId="6850C0E4" w14:textId="73FC72FE"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 xml:space="preserve">0.61 </w:t>
            </w:r>
          </w:p>
        </w:tc>
      </w:tr>
      <w:tr w:rsidR="00F162B2" w:rsidRPr="002D70E5" w14:paraId="27DFABAC" w14:textId="77777777" w:rsidTr="001C2D25">
        <w:trPr>
          <w:trHeight w:val="278"/>
        </w:trPr>
        <w:tc>
          <w:tcPr>
            <w:tcW w:w="0" w:type="auto"/>
            <w:vMerge/>
          </w:tcPr>
          <w:p w14:paraId="04B00E22" w14:textId="77777777" w:rsidR="00F162B2" w:rsidRPr="002D70E5" w:rsidRDefault="00F162B2"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03F55E1C" w14:textId="0C4D1876" w:rsidR="00F162B2" w:rsidRPr="002D70E5" w:rsidRDefault="00F162B2"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77280F64" w14:textId="3D7A1601" w:rsidR="00F162B2" w:rsidRPr="002D70E5" w:rsidRDefault="00F162B2" w:rsidP="00807668">
            <w:pPr>
              <w:widowControl/>
              <w:jc w:val="center"/>
              <w:rPr>
                <w:rFonts w:ascii="Times New Roman" w:eastAsia="DengXian" w:hAnsi="Times New Roman" w:cs="Times New Roman"/>
                <w:b/>
                <w:bCs/>
                <w:kern w:val="0"/>
                <w:sz w:val="20"/>
                <w:szCs w:val="20"/>
              </w:rPr>
            </w:pPr>
            <w:r w:rsidRPr="002D70E5">
              <w:rPr>
                <w:rFonts w:ascii="Times New Roman" w:eastAsia="DengXian" w:hAnsi="Times New Roman" w:cs="Times New Roman"/>
                <w:b/>
                <w:bCs/>
                <w:kern w:val="0"/>
                <w:sz w:val="20"/>
                <w:szCs w:val="20"/>
              </w:rPr>
              <w:t>50%</w:t>
            </w:r>
          </w:p>
        </w:tc>
        <w:tc>
          <w:tcPr>
            <w:tcW w:w="0" w:type="auto"/>
            <w:shd w:val="clear" w:color="auto" w:fill="auto"/>
            <w:vAlign w:val="center"/>
          </w:tcPr>
          <w:p w14:paraId="56E36A82" w14:textId="36D4742F"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 xml:space="preserve">63.34 </w:t>
            </w:r>
          </w:p>
        </w:tc>
        <w:tc>
          <w:tcPr>
            <w:tcW w:w="0" w:type="auto"/>
            <w:shd w:val="clear" w:color="auto" w:fill="auto"/>
            <w:vAlign w:val="center"/>
          </w:tcPr>
          <w:p w14:paraId="6D79EEBE" w14:textId="0F79F6EF"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 xml:space="preserve">34.81 </w:t>
            </w:r>
          </w:p>
        </w:tc>
        <w:tc>
          <w:tcPr>
            <w:tcW w:w="0" w:type="auto"/>
            <w:shd w:val="clear" w:color="auto" w:fill="auto"/>
            <w:vAlign w:val="center"/>
          </w:tcPr>
          <w:p w14:paraId="79C8CFFA" w14:textId="5502E9B8"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 xml:space="preserve">16.60 </w:t>
            </w:r>
          </w:p>
        </w:tc>
      </w:tr>
      <w:tr w:rsidR="00F162B2" w:rsidRPr="002D70E5" w14:paraId="20392E14" w14:textId="77777777" w:rsidTr="001C2D25">
        <w:trPr>
          <w:trHeight w:val="278"/>
        </w:trPr>
        <w:tc>
          <w:tcPr>
            <w:tcW w:w="0" w:type="auto"/>
            <w:vMerge/>
          </w:tcPr>
          <w:p w14:paraId="305EC7CA" w14:textId="77777777" w:rsidR="00F162B2" w:rsidRPr="002D70E5" w:rsidRDefault="00F162B2"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441C4923" w14:textId="711AE8B8" w:rsidR="00F162B2" w:rsidRPr="002D70E5" w:rsidRDefault="00F162B2"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0C2E965D" w14:textId="0FAAF42A" w:rsidR="00F162B2" w:rsidRPr="002D70E5" w:rsidRDefault="00F162B2" w:rsidP="00807668">
            <w:pPr>
              <w:widowControl/>
              <w:jc w:val="center"/>
              <w:rPr>
                <w:rFonts w:ascii="Times New Roman" w:eastAsia="DengXian" w:hAnsi="Times New Roman" w:cs="Times New Roman"/>
                <w:b/>
                <w:bCs/>
                <w:kern w:val="0"/>
                <w:sz w:val="20"/>
                <w:szCs w:val="20"/>
              </w:rPr>
            </w:pPr>
            <w:r w:rsidRPr="002D70E5">
              <w:rPr>
                <w:rFonts w:ascii="Times New Roman" w:eastAsia="DengXian" w:hAnsi="Times New Roman" w:cs="Times New Roman"/>
                <w:b/>
                <w:bCs/>
                <w:kern w:val="0"/>
                <w:sz w:val="20"/>
                <w:szCs w:val="20"/>
              </w:rPr>
              <w:t>95%</w:t>
            </w:r>
          </w:p>
        </w:tc>
        <w:tc>
          <w:tcPr>
            <w:tcW w:w="0" w:type="auto"/>
            <w:shd w:val="clear" w:color="auto" w:fill="auto"/>
            <w:vAlign w:val="center"/>
          </w:tcPr>
          <w:p w14:paraId="724B2EAC" w14:textId="6BCD08D7"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 xml:space="preserve">324.93 </w:t>
            </w:r>
          </w:p>
        </w:tc>
        <w:tc>
          <w:tcPr>
            <w:tcW w:w="0" w:type="auto"/>
            <w:shd w:val="clear" w:color="auto" w:fill="auto"/>
            <w:vAlign w:val="center"/>
          </w:tcPr>
          <w:p w14:paraId="494A61DD" w14:textId="33D90782"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 xml:space="preserve">317.17 </w:t>
            </w:r>
          </w:p>
        </w:tc>
        <w:tc>
          <w:tcPr>
            <w:tcW w:w="0" w:type="auto"/>
            <w:shd w:val="clear" w:color="auto" w:fill="auto"/>
            <w:vAlign w:val="center"/>
          </w:tcPr>
          <w:p w14:paraId="45992BFC" w14:textId="2801D32E"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 xml:space="preserve">269.63 </w:t>
            </w:r>
          </w:p>
        </w:tc>
      </w:tr>
      <w:tr w:rsidR="00F162B2" w:rsidRPr="002D70E5" w14:paraId="5FB28DCE" w14:textId="77777777" w:rsidTr="00495AD4">
        <w:trPr>
          <w:trHeight w:val="278"/>
        </w:trPr>
        <w:tc>
          <w:tcPr>
            <w:tcW w:w="0" w:type="auto"/>
            <w:vMerge w:val="restart"/>
            <w:vAlign w:val="center"/>
          </w:tcPr>
          <w:p w14:paraId="4D4A1765" w14:textId="32D1E6C1" w:rsidR="00F162B2" w:rsidRPr="002D70E5" w:rsidRDefault="00F162B2" w:rsidP="00807668">
            <w:pPr>
              <w:widowControl/>
              <w:jc w:val="center"/>
              <w:rPr>
                <w:rFonts w:ascii="Times New Roman" w:eastAsia="DengXian" w:hAnsi="Times New Roman" w:cs="Times New Roman"/>
                <w:b/>
                <w:bCs/>
                <w:kern w:val="0"/>
                <w:sz w:val="20"/>
                <w:szCs w:val="20"/>
              </w:rPr>
            </w:pPr>
            <w:r w:rsidRPr="002D70E5">
              <w:rPr>
                <w:rFonts w:ascii="Times New Roman" w:eastAsia="DengXian" w:hAnsi="Times New Roman" w:cs="Times New Roman"/>
                <w:b/>
                <w:bCs/>
                <w:kern w:val="0"/>
                <w:sz w:val="20"/>
                <w:szCs w:val="20"/>
              </w:rPr>
              <w:t>Baseline</w:t>
            </w:r>
          </w:p>
        </w:tc>
        <w:tc>
          <w:tcPr>
            <w:tcW w:w="0" w:type="auto"/>
            <w:vMerge w:val="restart"/>
            <w:shd w:val="clear" w:color="auto" w:fill="auto"/>
            <w:vAlign w:val="center"/>
          </w:tcPr>
          <w:p w14:paraId="2569A278" w14:textId="3F236E45" w:rsidR="00F162B2" w:rsidRPr="002D70E5" w:rsidRDefault="00F162B2" w:rsidP="00807668">
            <w:pPr>
              <w:widowControl/>
              <w:jc w:val="center"/>
              <w:rPr>
                <w:rFonts w:ascii="Times New Roman" w:eastAsia="DengXian" w:hAnsi="Times New Roman" w:cs="Times New Roman"/>
                <w:b/>
                <w:bCs/>
                <w:kern w:val="0"/>
                <w:sz w:val="20"/>
                <w:szCs w:val="20"/>
              </w:rPr>
            </w:pPr>
            <w:r w:rsidRPr="002D70E5">
              <w:rPr>
                <w:rFonts w:ascii="Times New Roman" w:eastAsia="DengXian" w:hAnsi="Times New Roman" w:cs="Times New Roman"/>
                <w:b/>
                <w:bCs/>
                <w:kern w:val="0"/>
                <w:sz w:val="20"/>
                <w:szCs w:val="20"/>
              </w:rPr>
              <w:t xml:space="preserve">DL packet-Latency </w:t>
            </w:r>
            <w:r w:rsidRPr="002D70E5">
              <w:rPr>
                <w:rFonts w:ascii="Times New Roman" w:eastAsia="DengXian" w:hAnsi="Times New Roman" w:cs="Times New Roman" w:hint="eastAsia"/>
                <w:b/>
                <w:bCs/>
                <w:color w:val="000000"/>
                <w:kern w:val="0"/>
                <w:sz w:val="20"/>
                <w:szCs w:val="20"/>
              </w:rPr>
              <w:t>CDF</w:t>
            </w:r>
          </w:p>
        </w:tc>
        <w:tc>
          <w:tcPr>
            <w:tcW w:w="0" w:type="auto"/>
            <w:shd w:val="clear" w:color="auto" w:fill="auto"/>
            <w:vAlign w:val="center"/>
            <w:hideMark/>
          </w:tcPr>
          <w:p w14:paraId="608A9CD9" w14:textId="7F8407B4" w:rsidR="00F162B2" w:rsidRPr="002D70E5" w:rsidRDefault="00F162B2" w:rsidP="00807668">
            <w:pPr>
              <w:widowControl/>
              <w:jc w:val="center"/>
              <w:rPr>
                <w:rFonts w:ascii="Times New Roman" w:eastAsia="DengXian" w:hAnsi="Times New Roman" w:cs="Times New Roman"/>
                <w:b/>
                <w:bCs/>
                <w:kern w:val="0"/>
                <w:sz w:val="20"/>
                <w:szCs w:val="20"/>
              </w:rPr>
            </w:pPr>
            <w:r w:rsidRPr="002D70E5">
              <w:rPr>
                <w:rFonts w:ascii="Times New Roman" w:eastAsia="DengXian" w:hAnsi="Times New Roman" w:cs="Times New Roman"/>
                <w:b/>
                <w:bCs/>
                <w:kern w:val="0"/>
                <w:sz w:val="20"/>
                <w:szCs w:val="20"/>
              </w:rPr>
              <w:t>Mean</w:t>
            </w:r>
          </w:p>
        </w:tc>
        <w:tc>
          <w:tcPr>
            <w:tcW w:w="0" w:type="auto"/>
            <w:shd w:val="clear" w:color="auto" w:fill="auto"/>
            <w:vAlign w:val="center"/>
          </w:tcPr>
          <w:p w14:paraId="40B02712" w14:textId="690F5417"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 xml:space="preserve">17.98 </w:t>
            </w:r>
          </w:p>
        </w:tc>
        <w:tc>
          <w:tcPr>
            <w:tcW w:w="0" w:type="auto"/>
            <w:shd w:val="clear" w:color="auto" w:fill="auto"/>
            <w:vAlign w:val="center"/>
          </w:tcPr>
          <w:p w14:paraId="40D7A924" w14:textId="0C19E208"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 xml:space="preserve">52.60 </w:t>
            </w:r>
          </w:p>
        </w:tc>
        <w:tc>
          <w:tcPr>
            <w:tcW w:w="0" w:type="auto"/>
            <w:shd w:val="clear" w:color="auto" w:fill="auto"/>
            <w:vAlign w:val="center"/>
          </w:tcPr>
          <w:p w14:paraId="2C80AE7C" w14:textId="5801010E"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 xml:space="preserve">110.27 </w:t>
            </w:r>
          </w:p>
        </w:tc>
      </w:tr>
      <w:tr w:rsidR="00F162B2" w:rsidRPr="002D70E5" w14:paraId="233562D8" w14:textId="77777777" w:rsidTr="00495AD4">
        <w:trPr>
          <w:trHeight w:val="278"/>
        </w:trPr>
        <w:tc>
          <w:tcPr>
            <w:tcW w:w="0" w:type="auto"/>
            <w:vMerge/>
            <w:vAlign w:val="center"/>
          </w:tcPr>
          <w:p w14:paraId="27EEC1AA" w14:textId="77777777" w:rsidR="00F162B2" w:rsidRPr="002D70E5" w:rsidRDefault="00F162B2"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5FF711F8" w14:textId="2E705EBA" w:rsidR="00F162B2" w:rsidRPr="002D70E5" w:rsidRDefault="00F162B2"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247933C8" w14:textId="363A6693" w:rsidR="00F162B2" w:rsidRPr="002D70E5" w:rsidRDefault="00F162B2" w:rsidP="00807668">
            <w:pPr>
              <w:widowControl/>
              <w:jc w:val="center"/>
              <w:rPr>
                <w:rFonts w:ascii="Times New Roman" w:eastAsia="DengXian" w:hAnsi="Times New Roman" w:cs="Times New Roman"/>
                <w:b/>
                <w:bCs/>
                <w:kern w:val="0"/>
                <w:sz w:val="20"/>
                <w:szCs w:val="20"/>
              </w:rPr>
            </w:pPr>
            <w:r w:rsidRPr="002D70E5">
              <w:rPr>
                <w:rFonts w:ascii="Times New Roman" w:eastAsia="DengXian" w:hAnsi="Times New Roman" w:cs="Times New Roman"/>
                <w:b/>
                <w:bCs/>
                <w:kern w:val="0"/>
                <w:sz w:val="20"/>
                <w:szCs w:val="20"/>
              </w:rPr>
              <w:t>5%</w:t>
            </w:r>
          </w:p>
        </w:tc>
        <w:tc>
          <w:tcPr>
            <w:tcW w:w="0" w:type="auto"/>
            <w:shd w:val="clear" w:color="auto" w:fill="auto"/>
            <w:vAlign w:val="center"/>
          </w:tcPr>
          <w:p w14:paraId="58C44D95" w14:textId="3992601C"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 xml:space="preserve">7.03 </w:t>
            </w:r>
          </w:p>
        </w:tc>
        <w:tc>
          <w:tcPr>
            <w:tcW w:w="0" w:type="auto"/>
            <w:shd w:val="clear" w:color="auto" w:fill="auto"/>
            <w:vAlign w:val="center"/>
          </w:tcPr>
          <w:p w14:paraId="7DE1235E" w14:textId="3F7DECD6"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 xml:space="preserve">7.31 </w:t>
            </w:r>
          </w:p>
        </w:tc>
        <w:tc>
          <w:tcPr>
            <w:tcW w:w="0" w:type="auto"/>
            <w:shd w:val="clear" w:color="auto" w:fill="auto"/>
            <w:vAlign w:val="center"/>
          </w:tcPr>
          <w:p w14:paraId="4116CFF9" w14:textId="5CF39F56"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 xml:space="preserve">7.60 </w:t>
            </w:r>
          </w:p>
        </w:tc>
      </w:tr>
      <w:tr w:rsidR="00F162B2" w:rsidRPr="002D70E5" w14:paraId="1452701A" w14:textId="77777777" w:rsidTr="00495AD4">
        <w:trPr>
          <w:trHeight w:val="278"/>
        </w:trPr>
        <w:tc>
          <w:tcPr>
            <w:tcW w:w="0" w:type="auto"/>
            <w:vMerge/>
            <w:vAlign w:val="center"/>
          </w:tcPr>
          <w:p w14:paraId="447744B9" w14:textId="77777777" w:rsidR="00F162B2" w:rsidRPr="002D70E5" w:rsidRDefault="00F162B2"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521DB4B6" w14:textId="0D88642A" w:rsidR="00F162B2" w:rsidRPr="002D70E5" w:rsidRDefault="00F162B2"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58AA8574" w14:textId="6C16F44F" w:rsidR="00F162B2" w:rsidRPr="002D70E5" w:rsidRDefault="00F162B2" w:rsidP="00807668">
            <w:pPr>
              <w:widowControl/>
              <w:jc w:val="center"/>
              <w:rPr>
                <w:rFonts w:ascii="Times New Roman" w:eastAsia="DengXian" w:hAnsi="Times New Roman" w:cs="Times New Roman"/>
                <w:b/>
                <w:bCs/>
                <w:kern w:val="0"/>
                <w:sz w:val="20"/>
                <w:szCs w:val="20"/>
              </w:rPr>
            </w:pPr>
            <w:r w:rsidRPr="002D70E5">
              <w:rPr>
                <w:rFonts w:ascii="Times New Roman" w:eastAsia="DengXian" w:hAnsi="Times New Roman" w:cs="Times New Roman"/>
                <w:b/>
                <w:bCs/>
                <w:kern w:val="0"/>
                <w:sz w:val="20"/>
                <w:szCs w:val="20"/>
              </w:rPr>
              <w:t>50%</w:t>
            </w:r>
          </w:p>
        </w:tc>
        <w:tc>
          <w:tcPr>
            <w:tcW w:w="0" w:type="auto"/>
            <w:shd w:val="clear" w:color="auto" w:fill="auto"/>
            <w:vAlign w:val="center"/>
          </w:tcPr>
          <w:p w14:paraId="20CE9D17" w14:textId="09349F08"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 xml:space="preserve">9.99 </w:t>
            </w:r>
          </w:p>
        </w:tc>
        <w:tc>
          <w:tcPr>
            <w:tcW w:w="0" w:type="auto"/>
            <w:shd w:val="clear" w:color="auto" w:fill="auto"/>
            <w:vAlign w:val="center"/>
          </w:tcPr>
          <w:p w14:paraId="316D4F0D" w14:textId="42C5A1E4"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 xml:space="preserve">14.54 </w:t>
            </w:r>
          </w:p>
        </w:tc>
        <w:tc>
          <w:tcPr>
            <w:tcW w:w="0" w:type="auto"/>
            <w:shd w:val="clear" w:color="auto" w:fill="auto"/>
            <w:vAlign w:val="center"/>
          </w:tcPr>
          <w:p w14:paraId="497E7B71" w14:textId="32E07335"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 xml:space="preserve">20.81 </w:t>
            </w:r>
          </w:p>
        </w:tc>
      </w:tr>
      <w:tr w:rsidR="00F162B2" w:rsidRPr="002D70E5" w14:paraId="224FED74" w14:textId="77777777" w:rsidTr="00495AD4">
        <w:trPr>
          <w:trHeight w:val="278"/>
        </w:trPr>
        <w:tc>
          <w:tcPr>
            <w:tcW w:w="0" w:type="auto"/>
            <w:vMerge/>
            <w:vAlign w:val="center"/>
          </w:tcPr>
          <w:p w14:paraId="086DF4EF" w14:textId="77777777" w:rsidR="00F162B2" w:rsidRPr="002D70E5" w:rsidRDefault="00F162B2"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39A344F3" w14:textId="2E944027" w:rsidR="00F162B2" w:rsidRPr="002D70E5" w:rsidRDefault="00F162B2"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4798FE43" w14:textId="7E1A4D8F" w:rsidR="00F162B2" w:rsidRPr="002D70E5" w:rsidRDefault="00F162B2" w:rsidP="00807668">
            <w:pPr>
              <w:widowControl/>
              <w:jc w:val="center"/>
              <w:rPr>
                <w:rFonts w:ascii="Times New Roman" w:eastAsia="DengXian" w:hAnsi="Times New Roman" w:cs="Times New Roman"/>
                <w:b/>
                <w:bCs/>
                <w:kern w:val="0"/>
                <w:sz w:val="20"/>
                <w:szCs w:val="20"/>
              </w:rPr>
            </w:pPr>
            <w:r w:rsidRPr="002D70E5">
              <w:rPr>
                <w:rFonts w:ascii="Times New Roman" w:eastAsia="DengXian" w:hAnsi="Times New Roman" w:cs="Times New Roman"/>
                <w:b/>
                <w:bCs/>
                <w:kern w:val="0"/>
                <w:sz w:val="20"/>
                <w:szCs w:val="20"/>
              </w:rPr>
              <w:t>95%</w:t>
            </w:r>
          </w:p>
        </w:tc>
        <w:tc>
          <w:tcPr>
            <w:tcW w:w="0" w:type="auto"/>
            <w:shd w:val="clear" w:color="auto" w:fill="auto"/>
            <w:vAlign w:val="center"/>
          </w:tcPr>
          <w:p w14:paraId="535F1DF7" w14:textId="67B087C0"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 xml:space="preserve">131.37 </w:t>
            </w:r>
          </w:p>
        </w:tc>
        <w:tc>
          <w:tcPr>
            <w:tcW w:w="0" w:type="auto"/>
            <w:shd w:val="clear" w:color="auto" w:fill="auto"/>
            <w:vAlign w:val="center"/>
          </w:tcPr>
          <w:p w14:paraId="030D6D78" w14:textId="7A54C63C"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 xml:space="preserve">261.70 </w:t>
            </w:r>
          </w:p>
        </w:tc>
        <w:tc>
          <w:tcPr>
            <w:tcW w:w="0" w:type="auto"/>
            <w:shd w:val="clear" w:color="auto" w:fill="auto"/>
            <w:vAlign w:val="center"/>
          </w:tcPr>
          <w:p w14:paraId="352D34D0" w14:textId="2145E4CF"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 xml:space="preserve">710.02 </w:t>
            </w:r>
          </w:p>
        </w:tc>
      </w:tr>
      <w:tr w:rsidR="00F162B2" w:rsidRPr="002D70E5" w14:paraId="12CA47ED" w14:textId="77777777" w:rsidTr="00495AD4">
        <w:trPr>
          <w:trHeight w:val="278"/>
        </w:trPr>
        <w:tc>
          <w:tcPr>
            <w:tcW w:w="0" w:type="auto"/>
            <w:vMerge/>
            <w:vAlign w:val="center"/>
          </w:tcPr>
          <w:p w14:paraId="060B2C2F" w14:textId="77777777" w:rsidR="00F162B2" w:rsidRPr="002D70E5" w:rsidRDefault="00F162B2" w:rsidP="00807668">
            <w:pPr>
              <w:widowControl/>
              <w:jc w:val="center"/>
              <w:rPr>
                <w:rFonts w:ascii="Times New Roman" w:eastAsia="DengXian" w:hAnsi="Times New Roman" w:cs="Times New Roman"/>
                <w:b/>
                <w:bCs/>
                <w:kern w:val="0"/>
                <w:sz w:val="20"/>
                <w:szCs w:val="20"/>
              </w:rPr>
            </w:pPr>
          </w:p>
        </w:tc>
        <w:tc>
          <w:tcPr>
            <w:tcW w:w="0" w:type="auto"/>
            <w:vMerge w:val="restart"/>
            <w:shd w:val="clear" w:color="auto" w:fill="auto"/>
            <w:vAlign w:val="center"/>
          </w:tcPr>
          <w:p w14:paraId="6F55361B" w14:textId="7D5A235A" w:rsidR="00F162B2" w:rsidRPr="002D70E5" w:rsidRDefault="00F162B2" w:rsidP="00807668">
            <w:pPr>
              <w:widowControl/>
              <w:jc w:val="center"/>
              <w:rPr>
                <w:rFonts w:ascii="Times New Roman" w:eastAsia="DengXian" w:hAnsi="Times New Roman" w:cs="Times New Roman"/>
                <w:b/>
                <w:bCs/>
                <w:kern w:val="0"/>
                <w:sz w:val="20"/>
                <w:szCs w:val="20"/>
              </w:rPr>
            </w:pPr>
            <w:r w:rsidRPr="002D70E5">
              <w:rPr>
                <w:rFonts w:ascii="Times New Roman" w:eastAsia="DengXian" w:hAnsi="Times New Roman" w:cs="Times New Roman"/>
                <w:b/>
                <w:bCs/>
                <w:kern w:val="0"/>
                <w:sz w:val="20"/>
                <w:szCs w:val="20"/>
              </w:rPr>
              <w:t xml:space="preserve">UL packet-Latency </w:t>
            </w:r>
            <w:r w:rsidRPr="002D70E5">
              <w:rPr>
                <w:rFonts w:ascii="Times New Roman" w:eastAsia="DengXian" w:hAnsi="Times New Roman" w:cs="Times New Roman" w:hint="eastAsia"/>
                <w:b/>
                <w:bCs/>
                <w:color w:val="000000"/>
                <w:kern w:val="0"/>
                <w:sz w:val="20"/>
                <w:szCs w:val="20"/>
              </w:rPr>
              <w:t>CDF</w:t>
            </w:r>
          </w:p>
        </w:tc>
        <w:tc>
          <w:tcPr>
            <w:tcW w:w="0" w:type="auto"/>
            <w:shd w:val="clear" w:color="auto" w:fill="auto"/>
            <w:vAlign w:val="center"/>
            <w:hideMark/>
          </w:tcPr>
          <w:p w14:paraId="3309A824" w14:textId="638D2CD6" w:rsidR="00F162B2" w:rsidRPr="002D70E5" w:rsidRDefault="00F162B2" w:rsidP="00807668">
            <w:pPr>
              <w:widowControl/>
              <w:jc w:val="center"/>
              <w:rPr>
                <w:rFonts w:ascii="Times New Roman" w:eastAsia="DengXian" w:hAnsi="Times New Roman" w:cs="Times New Roman"/>
                <w:b/>
                <w:bCs/>
                <w:kern w:val="0"/>
                <w:sz w:val="20"/>
                <w:szCs w:val="20"/>
              </w:rPr>
            </w:pPr>
            <w:r w:rsidRPr="002D70E5">
              <w:rPr>
                <w:rFonts w:ascii="Times New Roman" w:eastAsia="DengXian" w:hAnsi="Times New Roman" w:cs="Times New Roman"/>
                <w:b/>
                <w:bCs/>
                <w:kern w:val="0"/>
                <w:sz w:val="20"/>
                <w:szCs w:val="20"/>
              </w:rPr>
              <w:t>Mean</w:t>
            </w:r>
          </w:p>
        </w:tc>
        <w:tc>
          <w:tcPr>
            <w:tcW w:w="0" w:type="auto"/>
            <w:shd w:val="clear" w:color="auto" w:fill="auto"/>
            <w:vAlign w:val="center"/>
          </w:tcPr>
          <w:p w14:paraId="148429FF" w14:textId="11679A2A"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 xml:space="preserve">45.55 </w:t>
            </w:r>
          </w:p>
        </w:tc>
        <w:tc>
          <w:tcPr>
            <w:tcW w:w="0" w:type="auto"/>
            <w:shd w:val="clear" w:color="auto" w:fill="auto"/>
            <w:vAlign w:val="center"/>
          </w:tcPr>
          <w:p w14:paraId="2D4BE8F7" w14:textId="4E92033E"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 xml:space="preserve">64.47 </w:t>
            </w:r>
          </w:p>
        </w:tc>
        <w:tc>
          <w:tcPr>
            <w:tcW w:w="0" w:type="auto"/>
            <w:shd w:val="clear" w:color="auto" w:fill="auto"/>
            <w:vAlign w:val="center"/>
          </w:tcPr>
          <w:p w14:paraId="54351097" w14:textId="52932E06"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 xml:space="preserve">111.82 </w:t>
            </w:r>
          </w:p>
        </w:tc>
      </w:tr>
      <w:tr w:rsidR="00F162B2" w:rsidRPr="002D70E5" w14:paraId="3ABF2DEA" w14:textId="77777777" w:rsidTr="001C2D25">
        <w:trPr>
          <w:trHeight w:val="278"/>
        </w:trPr>
        <w:tc>
          <w:tcPr>
            <w:tcW w:w="0" w:type="auto"/>
            <w:vMerge/>
          </w:tcPr>
          <w:p w14:paraId="32367FB9" w14:textId="77777777" w:rsidR="00F162B2" w:rsidRPr="002D70E5" w:rsidRDefault="00F162B2"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7536051E" w14:textId="75AABD8B" w:rsidR="00F162B2" w:rsidRPr="002D70E5" w:rsidRDefault="00F162B2"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346F4EAE" w14:textId="5D8D2695" w:rsidR="00F162B2" w:rsidRPr="002D70E5" w:rsidRDefault="00F162B2" w:rsidP="00807668">
            <w:pPr>
              <w:widowControl/>
              <w:jc w:val="center"/>
              <w:rPr>
                <w:rFonts w:ascii="Times New Roman" w:eastAsia="DengXian" w:hAnsi="Times New Roman" w:cs="Times New Roman"/>
                <w:b/>
                <w:bCs/>
                <w:kern w:val="0"/>
                <w:sz w:val="20"/>
                <w:szCs w:val="20"/>
              </w:rPr>
            </w:pPr>
            <w:r w:rsidRPr="002D70E5">
              <w:rPr>
                <w:rFonts w:ascii="Times New Roman" w:eastAsia="DengXian" w:hAnsi="Times New Roman" w:cs="Times New Roman"/>
                <w:b/>
                <w:bCs/>
                <w:kern w:val="0"/>
                <w:sz w:val="20"/>
                <w:szCs w:val="20"/>
              </w:rPr>
              <w:t>5%</w:t>
            </w:r>
          </w:p>
        </w:tc>
        <w:tc>
          <w:tcPr>
            <w:tcW w:w="0" w:type="auto"/>
            <w:shd w:val="clear" w:color="auto" w:fill="auto"/>
            <w:vAlign w:val="center"/>
          </w:tcPr>
          <w:p w14:paraId="2D2A2993" w14:textId="73598779"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 xml:space="preserve">2.52 </w:t>
            </w:r>
          </w:p>
        </w:tc>
        <w:tc>
          <w:tcPr>
            <w:tcW w:w="0" w:type="auto"/>
            <w:shd w:val="clear" w:color="auto" w:fill="auto"/>
            <w:vAlign w:val="center"/>
          </w:tcPr>
          <w:p w14:paraId="4589C75E" w14:textId="4CAF315B"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 xml:space="preserve">2.77 </w:t>
            </w:r>
          </w:p>
        </w:tc>
        <w:tc>
          <w:tcPr>
            <w:tcW w:w="0" w:type="auto"/>
            <w:shd w:val="clear" w:color="auto" w:fill="auto"/>
            <w:vAlign w:val="center"/>
          </w:tcPr>
          <w:p w14:paraId="51B22841" w14:textId="78054865"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 xml:space="preserve">3.61 </w:t>
            </w:r>
          </w:p>
        </w:tc>
      </w:tr>
      <w:tr w:rsidR="00F162B2" w:rsidRPr="002D70E5" w14:paraId="323AA247" w14:textId="77777777" w:rsidTr="001C2D25">
        <w:trPr>
          <w:trHeight w:val="278"/>
        </w:trPr>
        <w:tc>
          <w:tcPr>
            <w:tcW w:w="0" w:type="auto"/>
            <w:vMerge/>
          </w:tcPr>
          <w:p w14:paraId="66649076" w14:textId="77777777" w:rsidR="00F162B2" w:rsidRPr="002D70E5" w:rsidRDefault="00F162B2"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53513DDA" w14:textId="6FCEAA34" w:rsidR="00F162B2" w:rsidRPr="002D70E5" w:rsidRDefault="00F162B2"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6EBEB7D9" w14:textId="356AE988" w:rsidR="00F162B2" w:rsidRPr="002D70E5" w:rsidRDefault="00F162B2" w:rsidP="00807668">
            <w:pPr>
              <w:widowControl/>
              <w:jc w:val="center"/>
              <w:rPr>
                <w:rFonts w:ascii="Times New Roman" w:eastAsia="DengXian" w:hAnsi="Times New Roman" w:cs="Times New Roman"/>
                <w:b/>
                <w:bCs/>
                <w:kern w:val="0"/>
                <w:sz w:val="20"/>
                <w:szCs w:val="20"/>
              </w:rPr>
            </w:pPr>
            <w:r w:rsidRPr="002D70E5">
              <w:rPr>
                <w:rFonts w:ascii="Times New Roman" w:eastAsia="DengXian" w:hAnsi="Times New Roman" w:cs="Times New Roman"/>
                <w:b/>
                <w:bCs/>
                <w:kern w:val="0"/>
                <w:sz w:val="20"/>
                <w:szCs w:val="20"/>
              </w:rPr>
              <w:t>50%</w:t>
            </w:r>
          </w:p>
        </w:tc>
        <w:tc>
          <w:tcPr>
            <w:tcW w:w="0" w:type="auto"/>
            <w:shd w:val="clear" w:color="auto" w:fill="auto"/>
            <w:vAlign w:val="center"/>
          </w:tcPr>
          <w:p w14:paraId="259FF000" w14:textId="7DB750CF"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 xml:space="preserve">9.39 </w:t>
            </w:r>
          </w:p>
        </w:tc>
        <w:tc>
          <w:tcPr>
            <w:tcW w:w="0" w:type="auto"/>
            <w:shd w:val="clear" w:color="auto" w:fill="auto"/>
            <w:vAlign w:val="center"/>
          </w:tcPr>
          <w:p w14:paraId="03C706B2" w14:textId="7CA41AA5"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 xml:space="preserve">17.41 </w:t>
            </w:r>
          </w:p>
        </w:tc>
        <w:tc>
          <w:tcPr>
            <w:tcW w:w="0" w:type="auto"/>
            <w:shd w:val="clear" w:color="auto" w:fill="auto"/>
            <w:vAlign w:val="center"/>
          </w:tcPr>
          <w:p w14:paraId="05589437" w14:textId="3E9F191D"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 xml:space="preserve">22.76 </w:t>
            </w:r>
          </w:p>
        </w:tc>
      </w:tr>
      <w:tr w:rsidR="00F162B2" w:rsidRPr="002D70E5" w14:paraId="3779216E" w14:textId="77777777" w:rsidTr="001C2D25">
        <w:trPr>
          <w:trHeight w:val="278"/>
        </w:trPr>
        <w:tc>
          <w:tcPr>
            <w:tcW w:w="0" w:type="auto"/>
            <w:vMerge/>
          </w:tcPr>
          <w:p w14:paraId="163AA9CD" w14:textId="77777777" w:rsidR="00F162B2" w:rsidRPr="002D70E5" w:rsidRDefault="00F162B2"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0E703C49" w14:textId="3B06FD92" w:rsidR="00F162B2" w:rsidRPr="002D70E5" w:rsidRDefault="00F162B2"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02C582BB" w14:textId="17516B8F" w:rsidR="00F162B2" w:rsidRPr="002D70E5" w:rsidRDefault="00F162B2" w:rsidP="00807668">
            <w:pPr>
              <w:widowControl/>
              <w:jc w:val="center"/>
              <w:rPr>
                <w:rFonts w:ascii="Times New Roman" w:eastAsia="DengXian" w:hAnsi="Times New Roman" w:cs="Times New Roman"/>
                <w:b/>
                <w:bCs/>
                <w:kern w:val="0"/>
                <w:sz w:val="20"/>
                <w:szCs w:val="20"/>
              </w:rPr>
            </w:pPr>
            <w:r w:rsidRPr="002D70E5">
              <w:rPr>
                <w:rFonts w:ascii="Times New Roman" w:eastAsia="DengXian" w:hAnsi="Times New Roman" w:cs="Times New Roman"/>
                <w:b/>
                <w:bCs/>
                <w:kern w:val="0"/>
                <w:sz w:val="20"/>
                <w:szCs w:val="20"/>
              </w:rPr>
              <w:t>95%</w:t>
            </w:r>
          </w:p>
        </w:tc>
        <w:tc>
          <w:tcPr>
            <w:tcW w:w="0" w:type="auto"/>
            <w:shd w:val="clear" w:color="auto" w:fill="auto"/>
            <w:vAlign w:val="center"/>
          </w:tcPr>
          <w:p w14:paraId="6E34FAF9" w14:textId="78933A09"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 xml:space="preserve">413.42 </w:t>
            </w:r>
          </w:p>
        </w:tc>
        <w:tc>
          <w:tcPr>
            <w:tcW w:w="0" w:type="auto"/>
            <w:shd w:val="clear" w:color="auto" w:fill="auto"/>
            <w:vAlign w:val="center"/>
          </w:tcPr>
          <w:p w14:paraId="018D27C3" w14:textId="43265691"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 xml:space="preserve">520.75 </w:t>
            </w:r>
          </w:p>
        </w:tc>
        <w:tc>
          <w:tcPr>
            <w:tcW w:w="0" w:type="auto"/>
            <w:shd w:val="clear" w:color="auto" w:fill="auto"/>
            <w:vAlign w:val="center"/>
          </w:tcPr>
          <w:p w14:paraId="1F3B0D47" w14:textId="30D3D6B6"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 xml:space="preserve">1187.36 </w:t>
            </w:r>
          </w:p>
        </w:tc>
      </w:tr>
      <w:tr w:rsidR="00F162B2" w:rsidRPr="002D70E5" w14:paraId="78FC4B0F" w14:textId="77777777" w:rsidTr="00495AD4">
        <w:trPr>
          <w:trHeight w:val="278"/>
        </w:trPr>
        <w:tc>
          <w:tcPr>
            <w:tcW w:w="0" w:type="auto"/>
            <w:vMerge w:val="restart"/>
            <w:vAlign w:val="center"/>
          </w:tcPr>
          <w:p w14:paraId="467602E5" w14:textId="398E4664" w:rsidR="00F162B2" w:rsidRPr="002D70E5" w:rsidRDefault="00F162B2" w:rsidP="00807668">
            <w:pPr>
              <w:widowControl/>
              <w:jc w:val="center"/>
              <w:rPr>
                <w:rFonts w:ascii="Times New Roman" w:eastAsia="DengXian" w:hAnsi="Times New Roman" w:cs="Times New Roman"/>
                <w:b/>
                <w:bCs/>
                <w:kern w:val="0"/>
                <w:sz w:val="20"/>
                <w:szCs w:val="20"/>
              </w:rPr>
            </w:pPr>
            <w:r w:rsidRPr="002D70E5">
              <w:rPr>
                <w:rFonts w:ascii="Times New Roman" w:eastAsia="DengXian" w:hAnsi="Times New Roman" w:cs="Times New Roman"/>
                <w:b/>
                <w:bCs/>
                <w:kern w:val="0"/>
                <w:sz w:val="20"/>
                <w:szCs w:val="20"/>
              </w:rPr>
              <w:t>Dynamic SBFD</w:t>
            </w:r>
          </w:p>
        </w:tc>
        <w:tc>
          <w:tcPr>
            <w:tcW w:w="0" w:type="auto"/>
            <w:vMerge w:val="restart"/>
            <w:shd w:val="clear" w:color="auto" w:fill="auto"/>
            <w:vAlign w:val="center"/>
          </w:tcPr>
          <w:p w14:paraId="416E006A" w14:textId="6390D631" w:rsidR="00F162B2" w:rsidRPr="002D70E5" w:rsidRDefault="00F162B2" w:rsidP="00807668">
            <w:pPr>
              <w:widowControl/>
              <w:jc w:val="center"/>
              <w:rPr>
                <w:rFonts w:ascii="Times New Roman" w:eastAsia="DengXian" w:hAnsi="Times New Roman" w:cs="Times New Roman"/>
                <w:b/>
                <w:bCs/>
                <w:kern w:val="0"/>
                <w:sz w:val="20"/>
                <w:szCs w:val="20"/>
              </w:rPr>
            </w:pPr>
            <w:r w:rsidRPr="002D70E5">
              <w:rPr>
                <w:rFonts w:ascii="Times New Roman" w:eastAsia="DengXian" w:hAnsi="Times New Roman" w:cs="Times New Roman"/>
                <w:b/>
                <w:bCs/>
                <w:kern w:val="0"/>
                <w:sz w:val="20"/>
                <w:szCs w:val="20"/>
              </w:rPr>
              <w:t xml:space="preserve">DL packet-Latency </w:t>
            </w:r>
            <w:r w:rsidRPr="002D70E5">
              <w:rPr>
                <w:rFonts w:ascii="Times New Roman" w:eastAsia="DengXian" w:hAnsi="Times New Roman" w:cs="Times New Roman" w:hint="eastAsia"/>
                <w:b/>
                <w:bCs/>
                <w:color w:val="000000"/>
                <w:kern w:val="0"/>
                <w:sz w:val="20"/>
                <w:szCs w:val="20"/>
              </w:rPr>
              <w:t>CDF</w:t>
            </w:r>
          </w:p>
        </w:tc>
        <w:tc>
          <w:tcPr>
            <w:tcW w:w="0" w:type="auto"/>
            <w:shd w:val="clear" w:color="auto" w:fill="auto"/>
            <w:vAlign w:val="center"/>
          </w:tcPr>
          <w:p w14:paraId="3412AA37" w14:textId="4791848E" w:rsidR="00F162B2" w:rsidRPr="002D70E5" w:rsidRDefault="00F162B2" w:rsidP="00807668">
            <w:pPr>
              <w:widowControl/>
              <w:jc w:val="center"/>
              <w:rPr>
                <w:rFonts w:ascii="Times New Roman" w:eastAsia="DengXian" w:hAnsi="Times New Roman" w:cs="Times New Roman"/>
                <w:b/>
                <w:bCs/>
                <w:kern w:val="0"/>
                <w:sz w:val="20"/>
                <w:szCs w:val="20"/>
              </w:rPr>
            </w:pPr>
            <w:r w:rsidRPr="002D70E5">
              <w:rPr>
                <w:rFonts w:ascii="Times New Roman" w:eastAsia="DengXian" w:hAnsi="Times New Roman" w:cs="Times New Roman"/>
                <w:b/>
                <w:bCs/>
                <w:kern w:val="0"/>
                <w:sz w:val="20"/>
                <w:szCs w:val="20"/>
              </w:rPr>
              <w:t>Mean</w:t>
            </w:r>
          </w:p>
        </w:tc>
        <w:tc>
          <w:tcPr>
            <w:tcW w:w="0" w:type="auto"/>
            <w:shd w:val="clear" w:color="auto" w:fill="auto"/>
            <w:vAlign w:val="center"/>
          </w:tcPr>
          <w:p w14:paraId="4B18D34D" w14:textId="49E0DC62"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 xml:space="preserve">18.90 </w:t>
            </w:r>
          </w:p>
        </w:tc>
        <w:tc>
          <w:tcPr>
            <w:tcW w:w="0" w:type="auto"/>
            <w:shd w:val="clear" w:color="auto" w:fill="auto"/>
            <w:vAlign w:val="center"/>
          </w:tcPr>
          <w:p w14:paraId="126F0A37" w14:textId="52737464"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 xml:space="preserve">39.80 </w:t>
            </w:r>
          </w:p>
        </w:tc>
        <w:tc>
          <w:tcPr>
            <w:tcW w:w="0" w:type="auto"/>
            <w:shd w:val="clear" w:color="auto" w:fill="auto"/>
            <w:vAlign w:val="center"/>
          </w:tcPr>
          <w:p w14:paraId="48E7A045" w14:textId="32450389"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 xml:space="preserve">107.66 </w:t>
            </w:r>
          </w:p>
        </w:tc>
      </w:tr>
      <w:tr w:rsidR="00F162B2" w:rsidRPr="002D70E5" w14:paraId="5A7F5587" w14:textId="77777777" w:rsidTr="001C2D25">
        <w:trPr>
          <w:trHeight w:val="278"/>
        </w:trPr>
        <w:tc>
          <w:tcPr>
            <w:tcW w:w="0" w:type="auto"/>
            <w:vMerge/>
          </w:tcPr>
          <w:p w14:paraId="6E66168A" w14:textId="77777777" w:rsidR="00F162B2" w:rsidRPr="002D70E5" w:rsidRDefault="00F162B2"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24D9DF4A" w14:textId="3859F704" w:rsidR="00F162B2" w:rsidRPr="002D70E5" w:rsidRDefault="00F162B2"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5557E6AF" w14:textId="34970B29" w:rsidR="00F162B2" w:rsidRPr="002D70E5" w:rsidRDefault="00F162B2" w:rsidP="00807668">
            <w:pPr>
              <w:widowControl/>
              <w:jc w:val="center"/>
              <w:rPr>
                <w:rFonts w:ascii="Times New Roman" w:eastAsia="DengXian" w:hAnsi="Times New Roman" w:cs="Times New Roman"/>
                <w:b/>
                <w:bCs/>
                <w:kern w:val="0"/>
                <w:sz w:val="20"/>
                <w:szCs w:val="20"/>
              </w:rPr>
            </w:pPr>
            <w:r w:rsidRPr="002D70E5">
              <w:rPr>
                <w:rFonts w:ascii="Times New Roman" w:eastAsia="DengXian" w:hAnsi="Times New Roman" w:cs="Times New Roman"/>
                <w:b/>
                <w:bCs/>
                <w:kern w:val="0"/>
                <w:sz w:val="20"/>
                <w:szCs w:val="20"/>
              </w:rPr>
              <w:t>5%</w:t>
            </w:r>
          </w:p>
        </w:tc>
        <w:tc>
          <w:tcPr>
            <w:tcW w:w="0" w:type="auto"/>
            <w:shd w:val="clear" w:color="auto" w:fill="auto"/>
            <w:vAlign w:val="center"/>
          </w:tcPr>
          <w:p w14:paraId="2839A862" w14:textId="1CA56521"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 xml:space="preserve">6.60 </w:t>
            </w:r>
          </w:p>
        </w:tc>
        <w:tc>
          <w:tcPr>
            <w:tcW w:w="0" w:type="auto"/>
            <w:shd w:val="clear" w:color="auto" w:fill="auto"/>
            <w:vAlign w:val="center"/>
          </w:tcPr>
          <w:p w14:paraId="46FD8527" w14:textId="10256BF9"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 xml:space="preserve">6.81 </w:t>
            </w:r>
          </w:p>
        </w:tc>
        <w:tc>
          <w:tcPr>
            <w:tcW w:w="0" w:type="auto"/>
            <w:shd w:val="clear" w:color="auto" w:fill="auto"/>
            <w:vAlign w:val="center"/>
          </w:tcPr>
          <w:p w14:paraId="06EA02F0" w14:textId="06ABDFCA"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 xml:space="preserve">7.87 </w:t>
            </w:r>
          </w:p>
        </w:tc>
      </w:tr>
      <w:tr w:rsidR="00F162B2" w:rsidRPr="002D70E5" w14:paraId="008673FE" w14:textId="77777777" w:rsidTr="001C2D25">
        <w:trPr>
          <w:trHeight w:val="278"/>
        </w:trPr>
        <w:tc>
          <w:tcPr>
            <w:tcW w:w="0" w:type="auto"/>
            <w:vMerge/>
          </w:tcPr>
          <w:p w14:paraId="6800257E" w14:textId="77777777" w:rsidR="00F162B2" w:rsidRPr="002D70E5" w:rsidRDefault="00F162B2"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2A033D85" w14:textId="5D7B8DEA" w:rsidR="00F162B2" w:rsidRPr="002D70E5" w:rsidRDefault="00F162B2"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595BDCC6" w14:textId="2193F9FD" w:rsidR="00F162B2" w:rsidRPr="002D70E5" w:rsidRDefault="00F162B2" w:rsidP="00807668">
            <w:pPr>
              <w:widowControl/>
              <w:jc w:val="center"/>
              <w:rPr>
                <w:rFonts w:ascii="Times New Roman" w:eastAsia="DengXian" w:hAnsi="Times New Roman" w:cs="Times New Roman"/>
                <w:b/>
                <w:bCs/>
                <w:kern w:val="0"/>
                <w:sz w:val="20"/>
                <w:szCs w:val="20"/>
              </w:rPr>
            </w:pPr>
            <w:r w:rsidRPr="002D70E5">
              <w:rPr>
                <w:rFonts w:ascii="Times New Roman" w:eastAsia="DengXian" w:hAnsi="Times New Roman" w:cs="Times New Roman"/>
                <w:b/>
                <w:bCs/>
                <w:kern w:val="0"/>
                <w:sz w:val="20"/>
                <w:szCs w:val="20"/>
              </w:rPr>
              <w:t>50%</w:t>
            </w:r>
          </w:p>
        </w:tc>
        <w:tc>
          <w:tcPr>
            <w:tcW w:w="0" w:type="auto"/>
            <w:shd w:val="clear" w:color="auto" w:fill="auto"/>
            <w:vAlign w:val="center"/>
          </w:tcPr>
          <w:p w14:paraId="34318061" w14:textId="0AB501EE"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 xml:space="preserve">9.33 </w:t>
            </w:r>
          </w:p>
        </w:tc>
        <w:tc>
          <w:tcPr>
            <w:tcW w:w="0" w:type="auto"/>
            <w:shd w:val="clear" w:color="auto" w:fill="auto"/>
            <w:vAlign w:val="center"/>
          </w:tcPr>
          <w:p w14:paraId="6A16EB04" w14:textId="5D17CE1E"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 xml:space="preserve">14.28 </w:t>
            </w:r>
          </w:p>
        </w:tc>
        <w:tc>
          <w:tcPr>
            <w:tcW w:w="0" w:type="auto"/>
            <w:shd w:val="clear" w:color="auto" w:fill="auto"/>
            <w:vAlign w:val="center"/>
          </w:tcPr>
          <w:p w14:paraId="0C42FA3B" w14:textId="754B39C0"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 xml:space="preserve">24.03 </w:t>
            </w:r>
          </w:p>
        </w:tc>
      </w:tr>
      <w:tr w:rsidR="00F162B2" w:rsidRPr="002D70E5" w14:paraId="1E091C05" w14:textId="77777777" w:rsidTr="001C2D25">
        <w:trPr>
          <w:trHeight w:val="278"/>
        </w:trPr>
        <w:tc>
          <w:tcPr>
            <w:tcW w:w="0" w:type="auto"/>
            <w:vMerge/>
          </w:tcPr>
          <w:p w14:paraId="0E5C00DA" w14:textId="77777777" w:rsidR="00F162B2" w:rsidRPr="002D70E5" w:rsidRDefault="00F162B2"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5155F37D" w14:textId="68AB4AA8" w:rsidR="00F162B2" w:rsidRPr="002D70E5" w:rsidRDefault="00F162B2"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696ADE7F" w14:textId="44EA2D6F" w:rsidR="00F162B2" w:rsidRPr="002D70E5" w:rsidRDefault="00F162B2" w:rsidP="00807668">
            <w:pPr>
              <w:widowControl/>
              <w:jc w:val="center"/>
              <w:rPr>
                <w:rFonts w:ascii="Times New Roman" w:eastAsia="DengXian" w:hAnsi="Times New Roman" w:cs="Times New Roman"/>
                <w:b/>
                <w:bCs/>
                <w:kern w:val="0"/>
                <w:sz w:val="20"/>
                <w:szCs w:val="20"/>
              </w:rPr>
            </w:pPr>
            <w:r w:rsidRPr="002D70E5">
              <w:rPr>
                <w:rFonts w:ascii="Times New Roman" w:eastAsia="DengXian" w:hAnsi="Times New Roman" w:cs="Times New Roman"/>
                <w:b/>
                <w:bCs/>
                <w:kern w:val="0"/>
                <w:sz w:val="20"/>
                <w:szCs w:val="20"/>
              </w:rPr>
              <w:t>95%</w:t>
            </w:r>
          </w:p>
        </w:tc>
        <w:tc>
          <w:tcPr>
            <w:tcW w:w="0" w:type="auto"/>
            <w:shd w:val="clear" w:color="auto" w:fill="auto"/>
            <w:vAlign w:val="center"/>
          </w:tcPr>
          <w:p w14:paraId="43E6910B" w14:textId="61F36752"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 xml:space="preserve">203.51 </w:t>
            </w:r>
          </w:p>
        </w:tc>
        <w:tc>
          <w:tcPr>
            <w:tcW w:w="0" w:type="auto"/>
            <w:shd w:val="clear" w:color="auto" w:fill="auto"/>
            <w:vAlign w:val="center"/>
          </w:tcPr>
          <w:p w14:paraId="7F5723D7" w14:textId="51CF9645"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 xml:space="preserve">299.22 </w:t>
            </w:r>
          </w:p>
        </w:tc>
        <w:tc>
          <w:tcPr>
            <w:tcW w:w="0" w:type="auto"/>
            <w:shd w:val="clear" w:color="auto" w:fill="auto"/>
            <w:vAlign w:val="center"/>
          </w:tcPr>
          <w:p w14:paraId="4D06EEEF" w14:textId="23C4BAF9"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 xml:space="preserve">1170.20 </w:t>
            </w:r>
          </w:p>
        </w:tc>
      </w:tr>
      <w:tr w:rsidR="00F162B2" w:rsidRPr="002D70E5" w14:paraId="6A2BD08C" w14:textId="77777777" w:rsidTr="001C2D25">
        <w:trPr>
          <w:trHeight w:val="278"/>
        </w:trPr>
        <w:tc>
          <w:tcPr>
            <w:tcW w:w="0" w:type="auto"/>
            <w:vMerge/>
          </w:tcPr>
          <w:p w14:paraId="685063F9" w14:textId="77777777" w:rsidR="00F162B2" w:rsidRPr="002D70E5" w:rsidRDefault="00F162B2" w:rsidP="00807668">
            <w:pPr>
              <w:widowControl/>
              <w:jc w:val="center"/>
              <w:rPr>
                <w:rFonts w:ascii="Times New Roman" w:eastAsia="DengXian" w:hAnsi="Times New Roman" w:cs="Times New Roman"/>
                <w:b/>
                <w:bCs/>
                <w:kern w:val="0"/>
                <w:sz w:val="20"/>
                <w:szCs w:val="20"/>
              </w:rPr>
            </w:pPr>
          </w:p>
        </w:tc>
        <w:tc>
          <w:tcPr>
            <w:tcW w:w="0" w:type="auto"/>
            <w:vMerge w:val="restart"/>
            <w:shd w:val="clear" w:color="auto" w:fill="auto"/>
            <w:vAlign w:val="center"/>
          </w:tcPr>
          <w:p w14:paraId="268CCF46" w14:textId="7A995B4C" w:rsidR="00F162B2" w:rsidRPr="002D70E5" w:rsidRDefault="00F162B2" w:rsidP="00807668">
            <w:pPr>
              <w:widowControl/>
              <w:jc w:val="center"/>
              <w:rPr>
                <w:rFonts w:ascii="Times New Roman" w:eastAsia="DengXian" w:hAnsi="Times New Roman" w:cs="Times New Roman"/>
                <w:b/>
                <w:bCs/>
                <w:kern w:val="0"/>
                <w:sz w:val="20"/>
                <w:szCs w:val="20"/>
              </w:rPr>
            </w:pPr>
            <w:r w:rsidRPr="002D70E5">
              <w:rPr>
                <w:rFonts w:ascii="Times New Roman" w:eastAsia="DengXian" w:hAnsi="Times New Roman" w:cs="Times New Roman"/>
                <w:b/>
                <w:bCs/>
                <w:kern w:val="0"/>
                <w:sz w:val="20"/>
                <w:szCs w:val="20"/>
              </w:rPr>
              <w:t xml:space="preserve">UL packet-Latency </w:t>
            </w:r>
            <w:r w:rsidRPr="002D70E5">
              <w:rPr>
                <w:rFonts w:ascii="Times New Roman" w:eastAsia="DengXian" w:hAnsi="Times New Roman" w:cs="Times New Roman" w:hint="eastAsia"/>
                <w:b/>
                <w:bCs/>
                <w:color w:val="000000"/>
                <w:kern w:val="0"/>
                <w:sz w:val="20"/>
                <w:szCs w:val="20"/>
              </w:rPr>
              <w:t>CDF</w:t>
            </w:r>
          </w:p>
        </w:tc>
        <w:tc>
          <w:tcPr>
            <w:tcW w:w="0" w:type="auto"/>
            <w:shd w:val="clear" w:color="auto" w:fill="auto"/>
            <w:vAlign w:val="center"/>
          </w:tcPr>
          <w:p w14:paraId="02F8701F" w14:textId="69586622" w:rsidR="00F162B2" w:rsidRPr="002D70E5" w:rsidRDefault="00F162B2" w:rsidP="00807668">
            <w:pPr>
              <w:widowControl/>
              <w:jc w:val="center"/>
              <w:rPr>
                <w:rFonts w:ascii="Times New Roman" w:eastAsia="DengXian" w:hAnsi="Times New Roman" w:cs="Times New Roman"/>
                <w:b/>
                <w:bCs/>
                <w:kern w:val="0"/>
                <w:sz w:val="20"/>
                <w:szCs w:val="20"/>
              </w:rPr>
            </w:pPr>
            <w:r w:rsidRPr="002D70E5">
              <w:rPr>
                <w:rFonts w:ascii="Times New Roman" w:eastAsia="DengXian" w:hAnsi="Times New Roman" w:cs="Times New Roman"/>
                <w:b/>
                <w:bCs/>
                <w:kern w:val="0"/>
                <w:sz w:val="20"/>
                <w:szCs w:val="20"/>
              </w:rPr>
              <w:t>Mean</w:t>
            </w:r>
          </w:p>
        </w:tc>
        <w:tc>
          <w:tcPr>
            <w:tcW w:w="0" w:type="auto"/>
            <w:shd w:val="clear" w:color="auto" w:fill="auto"/>
            <w:vAlign w:val="center"/>
          </w:tcPr>
          <w:p w14:paraId="0FF217E0" w14:textId="4D459722"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 xml:space="preserve">72.44 </w:t>
            </w:r>
          </w:p>
        </w:tc>
        <w:tc>
          <w:tcPr>
            <w:tcW w:w="0" w:type="auto"/>
            <w:shd w:val="clear" w:color="auto" w:fill="auto"/>
            <w:vAlign w:val="center"/>
          </w:tcPr>
          <w:p w14:paraId="558AB236" w14:textId="01C3C16E"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 xml:space="preserve">140.57 </w:t>
            </w:r>
          </w:p>
        </w:tc>
        <w:tc>
          <w:tcPr>
            <w:tcW w:w="0" w:type="auto"/>
            <w:shd w:val="clear" w:color="auto" w:fill="auto"/>
            <w:vAlign w:val="center"/>
          </w:tcPr>
          <w:p w14:paraId="44E3972F" w14:textId="4DE056C7"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 xml:space="preserve">254.26 </w:t>
            </w:r>
          </w:p>
        </w:tc>
      </w:tr>
      <w:tr w:rsidR="00F162B2" w:rsidRPr="002D70E5" w14:paraId="19D27A2E" w14:textId="77777777" w:rsidTr="001C2D25">
        <w:trPr>
          <w:trHeight w:val="278"/>
        </w:trPr>
        <w:tc>
          <w:tcPr>
            <w:tcW w:w="0" w:type="auto"/>
            <w:vMerge/>
          </w:tcPr>
          <w:p w14:paraId="107F3BB5" w14:textId="77777777" w:rsidR="00F162B2" w:rsidRPr="002D70E5" w:rsidRDefault="00F162B2"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7E978862" w14:textId="6F1840EA" w:rsidR="00F162B2" w:rsidRPr="002D70E5" w:rsidRDefault="00F162B2"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1658169C" w14:textId="7F5308BB" w:rsidR="00F162B2" w:rsidRPr="002D70E5" w:rsidRDefault="00F162B2" w:rsidP="00807668">
            <w:pPr>
              <w:widowControl/>
              <w:jc w:val="center"/>
              <w:rPr>
                <w:rFonts w:ascii="Times New Roman" w:eastAsia="DengXian" w:hAnsi="Times New Roman" w:cs="Times New Roman"/>
                <w:b/>
                <w:bCs/>
                <w:kern w:val="0"/>
                <w:sz w:val="20"/>
                <w:szCs w:val="20"/>
              </w:rPr>
            </w:pPr>
            <w:r w:rsidRPr="002D70E5">
              <w:rPr>
                <w:rFonts w:ascii="Times New Roman" w:eastAsia="DengXian" w:hAnsi="Times New Roman" w:cs="Times New Roman"/>
                <w:b/>
                <w:bCs/>
                <w:kern w:val="0"/>
                <w:sz w:val="20"/>
                <w:szCs w:val="20"/>
              </w:rPr>
              <w:t>5%</w:t>
            </w:r>
          </w:p>
        </w:tc>
        <w:tc>
          <w:tcPr>
            <w:tcW w:w="0" w:type="auto"/>
            <w:shd w:val="clear" w:color="auto" w:fill="auto"/>
            <w:vAlign w:val="center"/>
          </w:tcPr>
          <w:p w14:paraId="4C680DA7" w14:textId="326DE484"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 xml:space="preserve">2.85 </w:t>
            </w:r>
          </w:p>
        </w:tc>
        <w:tc>
          <w:tcPr>
            <w:tcW w:w="0" w:type="auto"/>
            <w:shd w:val="clear" w:color="auto" w:fill="auto"/>
            <w:vAlign w:val="center"/>
          </w:tcPr>
          <w:p w14:paraId="4EE0953C" w14:textId="3CE46CBA"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 xml:space="preserve">3.00 </w:t>
            </w:r>
          </w:p>
        </w:tc>
        <w:tc>
          <w:tcPr>
            <w:tcW w:w="0" w:type="auto"/>
            <w:shd w:val="clear" w:color="auto" w:fill="auto"/>
            <w:vAlign w:val="center"/>
          </w:tcPr>
          <w:p w14:paraId="18CA0946" w14:textId="222BEE12"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 xml:space="preserve">3.62 </w:t>
            </w:r>
          </w:p>
        </w:tc>
      </w:tr>
      <w:tr w:rsidR="00F162B2" w:rsidRPr="002D70E5" w14:paraId="4AECF0F7" w14:textId="77777777" w:rsidTr="001C2D25">
        <w:trPr>
          <w:trHeight w:val="278"/>
        </w:trPr>
        <w:tc>
          <w:tcPr>
            <w:tcW w:w="0" w:type="auto"/>
            <w:vMerge/>
          </w:tcPr>
          <w:p w14:paraId="4D1977A7" w14:textId="77777777" w:rsidR="00F162B2" w:rsidRPr="002D70E5" w:rsidRDefault="00F162B2"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3A53D4B5" w14:textId="7C225B67" w:rsidR="00F162B2" w:rsidRPr="002D70E5" w:rsidRDefault="00F162B2"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3D13F20E" w14:textId="2F82DABB" w:rsidR="00F162B2" w:rsidRPr="002D70E5" w:rsidRDefault="00F162B2" w:rsidP="00807668">
            <w:pPr>
              <w:widowControl/>
              <w:jc w:val="center"/>
              <w:rPr>
                <w:rFonts w:ascii="Times New Roman" w:eastAsia="DengXian" w:hAnsi="Times New Roman" w:cs="Times New Roman"/>
                <w:b/>
                <w:bCs/>
                <w:kern w:val="0"/>
                <w:sz w:val="20"/>
                <w:szCs w:val="20"/>
              </w:rPr>
            </w:pPr>
            <w:r w:rsidRPr="002D70E5">
              <w:rPr>
                <w:rFonts w:ascii="Times New Roman" w:eastAsia="DengXian" w:hAnsi="Times New Roman" w:cs="Times New Roman"/>
                <w:b/>
                <w:bCs/>
                <w:kern w:val="0"/>
                <w:sz w:val="20"/>
                <w:szCs w:val="20"/>
              </w:rPr>
              <w:t>50%</w:t>
            </w:r>
          </w:p>
        </w:tc>
        <w:tc>
          <w:tcPr>
            <w:tcW w:w="0" w:type="auto"/>
            <w:shd w:val="clear" w:color="auto" w:fill="auto"/>
            <w:vAlign w:val="center"/>
          </w:tcPr>
          <w:p w14:paraId="4139D5CF" w14:textId="0A58DB7E"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 xml:space="preserve">15.24 </w:t>
            </w:r>
          </w:p>
        </w:tc>
        <w:tc>
          <w:tcPr>
            <w:tcW w:w="0" w:type="auto"/>
            <w:shd w:val="clear" w:color="auto" w:fill="auto"/>
            <w:vAlign w:val="center"/>
          </w:tcPr>
          <w:p w14:paraId="62CC2E0E" w14:textId="0DE93809"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 xml:space="preserve">28.78 </w:t>
            </w:r>
          </w:p>
        </w:tc>
        <w:tc>
          <w:tcPr>
            <w:tcW w:w="0" w:type="auto"/>
            <w:shd w:val="clear" w:color="auto" w:fill="auto"/>
            <w:vAlign w:val="center"/>
          </w:tcPr>
          <w:p w14:paraId="4E0FB058" w14:textId="47175AC8"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 xml:space="preserve">57.02 </w:t>
            </w:r>
          </w:p>
        </w:tc>
      </w:tr>
      <w:tr w:rsidR="00F162B2" w:rsidRPr="002D70E5" w14:paraId="10D52581" w14:textId="77777777" w:rsidTr="001C2D25">
        <w:trPr>
          <w:trHeight w:val="278"/>
        </w:trPr>
        <w:tc>
          <w:tcPr>
            <w:tcW w:w="0" w:type="auto"/>
            <w:vMerge/>
          </w:tcPr>
          <w:p w14:paraId="3560E2E2" w14:textId="77777777" w:rsidR="00F162B2" w:rsidRPr="002D70E5" w:rsidRDefault="00F162B2"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0C365B71" w14:textId="65101775" w:rsidR="00F162B2" w:rsidRPr="002D70E5" w:rsidRDefault="00F162B2"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1C5EAED5" w14:textId="4A0E07E2" w:rsidR="00F162B2" w:rsidRPr="002D70E5" w:rsidRDefault="00F162B2" w:rsidP="00807668">
            <w:pPr>
              <w:widowControl/>
              <w:jc w:val="center"/>
              <w:rPr>
                <w:rFonts w:ascii="Times New Roman" w:eastAsia="DengXian" w:hAnsi="Times New Roman" w:cs="Times New Roman"/>
                <w:b/>
                <w:bCs/>
                <w:kern w:val="0"/>
                <w:sz w:val="20"/>
                <w:szCs w:val="20"/>
              </w:rPr>
            </w:pPr>
            <w:r w:rsidRPr="002D70E5">
              <w:rPr>
                <w:rFonts w:ascii="Times New Roman" w:eastAsia="DengXian" w:hAnsi="Times New Roman" w:cs="Times New Roman"/>
                <w:b/>
                <w:bCs/>
                <w:kern w:val="0"/>
                <w:sz w:val="20"/>
                <w:szCs w:val="20"/>
              </w:rPr>
              <w:t>95%</w:t>
            </w:r>
          </w:p>
        </w:tc>
        <w:tc>
          <w:tcPr>
            <w:tcW w:w="0" w:type="auto"/>
            <w:shd w:val="clear" w:color="auto" w:fill="auto"/>
            <w:vAlign w:val="center"/>
          </w:tcPr>
          <w:p w14:paraId="7765DE5E" w14:textId="66027642"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 xml:space="preserve">1051.71 </w:t>
            </w:r>
          </w:p>
        </w:tc>
        <w:tc>
          <w:tcPr>
            <w:tcW w:w="0" w:type="auto"/>
            <w:shd w:val="clear" w:color="auto" w:fill="auto"/>
            <w:vAlign w:val="center"/>
          </w:tcPr>
          <w:p w14:paraId="1A10B6CF" w14:textId="077FA662"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 xml:space="preserve">1480.21 </w:t>
            </w:r>
          </w:p>
        </w:tc>
        <w:tc>
          <w:tcPr>
            <w:tcW w:w="0" w:type="auto"/>
            <w:shd w:val="clear" w:color="auto" w:fill="auto"/>
            <w:vAlign w:val="center"/>
          </w:tcPr>
          <w:p w14:paraId="0E41E404" w14:textId="471EC05D" w:rsidR="00F162B2" w:rsidRPr="00F162B2" w:rsidRDefault="00F162B2" w:rsidP="00807668">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 xml:space="preserve">2425.40 </w:t>
            </w:r>
          </w:p>
        </w:tc>
      </w:tr>
    </w:tbl>
    <w:p w14:paraId="6952819D" w14:textId="77777777" w:rsidR="00CD2A22" w:rsidRDefault="00CD2A22" w:rsidP="00CD2A22">
      <w:pPr>
        <w:jc w:val="left"/>
        <w:rPr>
          <w:rFonts w:ascii="Times New Roman" w:eastAsia="DengXian" w:hAnsi="Times New Roman" w:cs="Times New Roman"/>
          <w:b/>
          <w:kern w:val="0"/>
          <w:sz w:val="20"/>
          <w:szCs w:val="20"/>
        </w:rPr>
      </w:pPr>
    </w:p>
    <w:p w14:paraId="7A079824" w14:textId="0B5FBCD2" w:rsidR="00873470" w:rsidRDefault="00873470" w:rsidP="00873470">
      <w:pPr>
        <w:jc w:val="center"/>
        <w:rPr>
          <w:rFonts w:ascii="Times New Roman" w:eastAsia="DengXian" w:hAnsi="Times New Roman" w:cs="Times New Roman"/>
          <w:b/>
          <w:kern w:val="0"/>
          <w:sz w:val="20"/>
          <w:szCs w:val="20"/>
          <w:lang w:val="en-GB"/>
        </w:rPr>
      </w:pPr>
      <w:r w:rsidRPr="005B61E5">
        <w:rPr>
          <w:rFonts w:ascii="Times New Roman" w:eastAsia="DengXian" w:hAnsi="Times New Roman" w:cs="Times New Roman" w:hint="eastAsia"/>
          <w:b/>
          <w:kern w:val="0"/>
          <w:sz w:val="20"/>
          <w:szCs w:val="20"/>
          <w:lang w:val="en-GB"/>
        </w:rPr>
        <w:t xml:space="preserve">Table </w:t>
      </w:r>
      <w:r>
        <w:rPr>
          <w:rFonts w:ascii="Times New Roman" w:eastAsia="DengXian" w:hAnsi="Times New Roman" w:cs="Times New Roman" w:hint="eastAsia"/>
          <w:b/>
          <w:kern w:val="0"/>
          <w:sz w:val="20"/>
          <w:szCs w:val="20"/>
          <w:lang w:val="en-GB"/>
        </w:rPr>
        <w:t>B.3.1.2.1-4: R</w:t>
      </w:r>
      <w:r w:rsidRPr="005D073D">
        <w:rPr>
          <w:rFonts w:ascii="Times New Roman" w:eastAsia="DengXian" w:hAnsi="Times New Roman" w:cs="Times New Roman"/>
          <w:b/>
          <w:kern w:val="0"/>
          <w:sz w:val="20"/>
          <w:szCs w:val="20"/>
          <w:lang w:val="en-GB" w:eastAsia="en-US"/>
        </w:rPr>
        <w:t xml:space="preserve">esults </w:t>
      </w:r>
      <w:r>
        <w:rPr>
          <w:rFonts w:ascii="Times New Roman" w:eastAsia="DengXian" w:hAnsi="Times New Roman" w:cs="Times New Roman" w:hint="eastAsia"/>
          <w:b/>
          <w:kern w:val="0"/>
          <w:sz w:val="20"/>
          <w:szCs w:val="20"/>
          <w:lang w:val="en-GB"/>
        </w:rPr>
        <w:t xml:space="preserve">of Urban Macro (FR1) dynamic SBFD vs. dynamic TDD, </w:t>
      </w:r>
      <w:r w:rsidRPr="005B61E5">
        <w:rPr>
          <w:rFonts w:ascii="Times New Roman" w:eastAsia="DengXian" w:hAnsi="Times New Roman" w:cs="Times New Roman"/>
          <w:b/>
          <w:kern w:val="0"/>
          <w:sz w:val="20"/>
          <w:szCs w:val="20"/>
          <w:lang w:val="en-GB"/>
        </w:rPr>
        <w:t>{XXXX</w:t>
      </w:r>
      <w:r>
        <w:rPr>
          <w:rFonts w:ascii="Times New Roman" w:eastAsia="DengXian" w:hAnsi="Times New Roman" w:cs="Times New Roman" w:hint="eastAsia"/>
          <w:b/>
          <w:kern w:val="0"/>
          <w:sz w:val="20"/>
          <w:szCs w:val="20"/>
          <w:lang w:val="en-GB"/>
        </w:rPr>
        <w:t>X</w:t>
      </w:r>
      <w:r w:rsidRPr="005B61E5">
        <w:rPr>
          <w:rFonts w:ascii="Times New Roman" w:eastAsia="DengXian" w:hAnsi="Times New Roman" w:cs="Times New Roman"/>
          <w:b/>
          <w:kern w:val="0"/>
          <w:sz w:val="20"/>
          <w:szCs w:val="20"/>
          <w:lang w:val="en-GB"/>
        </w:rPr>
        <w:t>}</w:t>
      </w:r>
      <w:r>
        <w:rPr>
          <w:rFonts w:ascii="Times New Roman" w:eastAsia="DengXian" w:hAnsi="Times New Roman" w:cs="Times New Roman" w:hint="eastAsia"/>
          <w:b/>
          <w:kern w:val="0"/>
          <w:sz w:val="20"/>
          <w:szCs w:val="20"/>
          <w:lang w:val="en-GB"/>
        </w:rPr>
        <w:t xml:space="preserve"> vs. </w:t>
      </w:r>
      <w:r w:rsidRPr="005B61E5">
        <w:rPr>
          <w:rFonts w:ascii="Times New Roman" w:eastAsia="DengXian" w:hAnsi="Times New Roman" w:cs="Times New Roman"/>
          <w:b/>
          <w:kern w:val="0"/>
          <w:sz w:val="20"/>
          <w:szCs w:val="20"/>
          <w:lang w:val="en-GB"/>
        </w:rPr>
        <w:t>{FFFF</w:t>
      </w:r>
      <w:r>
        <w:rPr>
          <w:rFonts w:ascii="Times New Roman" w:eastAsia="DengXian" w:hAnsi="Times New Roman" w:cs="Times New Roman" w:hint="eastAsia"/>
          <w:b/>
          <w:kern w:val="0"/>
          <w:sz w:val="20"/>
          <w:szCs w:val="20"/>
          <w:lang w:val="en-GB"/>
        </w:rPr>
        <w:t>F</w:t>
      </w:r>
      <w:r w:rsidRPr="005B61E5">
        <w:rPr>
          <w:rFonts w:ascii="Times New Roman" w:eastAsia="DengXian" w:hAnsi="Times New Roman" w:cs="Times New Roman"/>
          <w:b/>
          <w:kern w:val="0"/>
          <w:sz w:val="20"/>
          <w:szCs w:val="20"/>
          <w:lang w:val="en-GB"/>
        </w:rPr>
        <w:t>}</w:t>
      </w:r>
    </w:p>
    <w:p w14:paraId="106483BC" w14:textId="77777777" w:rsidR="00873470" w:rsidRPr="005B61E5" w:rsidRDefault="00873470" w:rsidP="00873470">
      <w:pPr>
        <w:jc w:val="center"/>
        <w:rPr>
          <w:rFonts w:ascii="Times New Roman" w:eastAsia="DengXian" w:hAnsi="Times New Roman" w:cs="Times New Roman"/>
          <w:b/>
          <w:kern w:val="0"/>
          <w:sz w:val="20"/>
          <w:szCs w:val="20"/>
          <w:lang w:val="en-GB"/>
        </w:rPr>
      </w:pPr>
      <w:r>
        <w:rPr>
          <w:rFonts w:ascii="Times New Roman" w:eastAsia="DengXian" w:hAnsi="Times New Roman" w:cs="Times New Roman" w:hint="eastAsia"/>
          <w:b/>
          <w:kern w:val="0"/>
          <w:sz w:val="20"/>
          <w:szCs w:val="20"/>
          <w:lang w:val="en-GB"/>
        </w:rPr>
        <w:t>(</w:t>
      </w:r>
      <w:proofErr w:type="gramStart"/>
      <w:r>
        <w:rPr>
          <w:rFonts w:ascii="Times New Roman" w:eastAsia="DengXian" w:hAnsi="Times New Roman" w:cs="Times New Roman" w:hint="eastAsia"/>
          <w:b/>
          <w:kern w:val="0"/>
          <w:sz w:val="20"/>
          <w:szCs w:val="20"/>
          <w:lang w:val="en-GB"/>
        </w:rPr>
        <w:t>dynamic</w:t>
      </w:r>
      <w:proofErr w:type="gramEnd"/>
      <w:r>
        <w:rPr>
          <w:rFonts w:ascii="Times New Roman" w:eastAsia="DengXian" w:hAnsi="Times New Roman" w:cs="Times New Roman" w:hint="eastAsia"/>
          <w:b/>
          <w:kern w:val="0"/>
          <w:sz w:val="20"/>
          <w:szCs w:val="20"/>
          <w:lang w:val="en-GB"/>
        </w:rPr>
        <w:t xml:space="preserve"> SBFD Option 3, w/ &amp; w/o CLI handling)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5"/>
        <w:gridCol w:w="1778"/>
        <w:gridCol w:w="876"/>
        <w:gridCol w:w="947"/>
        <w:gridCol w:w="1075"/>
        <w:gridCol w:w="1051"/>
        <w:gridCol w:w="947"/>
        <w:gridCol w:w="1075"/>
        <w:gridCol w:w="960"/>
      </w:tblGrid>
      <w:tr w:rsidR="002D70E5" w:rsidRPr="002F69F6" w14:paraId="59DF25B0" w14:textId="77777777" w:rsidTr="0077073E">
        <w:trPr>
          <w:trHeight w:val="278"/>
        </w:trPr>
        <w:tc>
          <w:tcPr>
            <w:tcW w:w="0" w:type="auto"/>
            <w:gridSpan w:val="9"/>
          </w:tcPr>
          <w:p w14:paraId="7B1E70ED" w14:textId="5D2D00C5" w:rsidR="002D70E5" w:rsidRPr="002F69F6" w:rsidRDefault="002D70E5" w:rsidP="00807668">
            <w:pPr>
              <w:widowControl/>
              <w:jc w:val="center"/>
              <w:rPr>
                <w:rFonts w:ascii="Times New Roman" w:eastAsia="DengXian" w:hAnsi="Times New Roman" w:cs="Times New Roman"/>
                <w:b/>
                <w:i/>
                <w:color w:val="000000"/>
                <w:kern w:val="0"/>
                <w:sz w:val="20"/>
                <w:szCs w:val="20"/>
              </w:rPr>
            </w:pPr>
            <w:r w:rsidRPr="002F69F6">
              <w:rPr>
                <w:rFonts w:ascii="Times New Roman" w:eastAsia="DengXian" w:hAnsi="Times New Roman" w:cs="Times New Roman"/>
                <w:b/>
                <w:i/>
                <w:kern w:val="0"/>
                <w:sz w:val="20"/>
                <w:szCs w:val="20"/>
              </w:rPr>
              <w:t xml:space="preserve">Simple description of key assumptions (RSI based on 1dB </w:t>
            </w:r>
            <w:proofErr w:type="spellStart"/>
            <w:r w:rsidRPr="002F69F6">
              <w:rPr>
                <w:rFonts w:ascii="Times New Roman" w:eastAsia="DengXian" w:hAnsi="Times New Roman" w:cs="Times New Roman"/>
                <w:b/>
                <w:i/>
                <w:kern w:val="0"/>
                <w:sz w:val="20"/>
                <w:szCs w:val="20"/>
              </w:rPr>
              <w:t>desense</w:t>
            </w:r>
            <w:proofErr w:type="spellEnd"/>
            <w:r w:rsidRPr="002F69F6">
              <w:rPr>
                <w:rFonts w:ascii="Times New Roman" w:eastAsia="DengXian" w:hAnsi="Times New Roman" w:cs="Times New Roman"/>
                <w:b/>
                <w:i/>
                <w:kern w:val="0"/>
                <w:sz w:val="20"/>
                <w:szCs w:val="20"/>
              </w:rPr>
              <w:t xml:space="preserve">, </w:t>
            </w:r>
            <w:r w:rsidRPr="002F69F6">
              <w:rPr>
                <w:rFonts w:ascii="Times New Roman" w:hAnsi="Times New Roman" w:cs="Times New Roman"/>
                <w:b/>
                <w:bCs/>
                <w:i/>
                <w:iCs/>
                <w:sz w:val="20"/>
                <w:szCs w:val="20"/>
              </w:rPr>
              <w:t xml:space="preserve">Twice area &amp; same </w:t>
            </w:r>
            <w:proofErr w:type="spellStart"/>
            <w:r w:rsidRPr="002F69F6">
              <w:rPr>
                <w:rFonts w:ascii="Times New Roman" w:hAnsi="Times New Roman" w:cs="Times New Roman"/>
                <w:b/>
                <w:bCs/>
                <w:i/>
                <w:iCs/>
                <w:sz w:val="20"/>
                <w:szCs w:val="20"/>
              </w:rPr>
              <w:t>TxRUs</w:t>
            </w:r>
            <w:proofErr w:type="spellEnd"/>
            <w:r w:rsidRPr="002F69F6">
              <w:rPr>
                <w:rFonts w:ascii="Times New Roman" w:hAnsi="Times New Roman" w:cs="Times New Roman"/>
                <w:b/>
                <w:bCs/>
                <w:i/>
                <w:iCs/>
                <w:sz w:val="20"/>
                <w:szCs w:val="20"/>
              </w:rPr>
              <w:t xml:space="preserve"> (Option 2), dynamic SBFD slot configuration {XXXX</w:t>
            </w:r>
            <w:r>
              <w:rPr>
                <w:rFonts w:ascii="Times New Roman" w:hAnsi="Times New Roman" w:cs="Times New Roman" w:hint="eastAsia"/>
                <w:b/>
                <w:bCs/>
                <w:i/>
                <w:iCs/>
                <w:sz w:val="20"/>
                <w:szCs w:val="20"/>
              </w:rPr>
              <w:t>X</w:t>
            </w:r>
            <w:r w:rsidRPr="002F69F6">
              <w:rPr>
                <w:rFonts w:ascii="Times New Roman" w:hAnsi="Times New Roman" w:cs="Times New Roman"/>
                <w:b/>
                <w:bCs/>
                <w:i/>
                <w:iCs/>
                <w:sz w:val="20"/>
                <w:szCs w:val="20"/>
              </w:rPr>
              <w:t>}, dynamic TDD slot configuration {FFFF</w:t>
            </w:r>
            <w:r>
              <w:rPr>
                <w:rFonts w:ascii="Times New Roman" w:hAnsi="Times New Roman" w:cs="Times New Roman" w:hint="eastAsia"/>
                <w:b/>
                <w:bCs/>
                <w:i/>
                <w:iCs/>
                <w:sz w:val="20"/>
                <w:szCs w:val="20"/>
              </w:rPr>
              <w:t>F</w:t>
            </w:r>
            <w:r w:rsidRPr="002F69F6">
              <w:rPr>
                <w:rFonts w:ascii="Times New Roman" w:hAnsi="Times New Roman" w:cs="Times New Roman"/>
                <w:b/>
                <w:bCs/>
                <w:i/>
                <w:iCs/>
                <w:sz w:val="20"/>
                <w:szCs w:val="20"/>
              </w:rPr>
              <w:t>},</w:t>
            </w:r>
            <w:r>
              <w:rPr>
                <w:rFonts w:ascii="Times New Roman" w:hAnsi="Times New Roman" w:cs="Times New Roman" w:hint="eastAsia"/>
                <w:b/>
                <w:bCs/>
                <w:i/>
                <w:iCs/>
                <w:sz w:val="20"/>
                <w:szCs w:val="20"/>
              </w:rPr>
              <w:t xml:space="preserve"> </w:t>
            </w:r>
            <w:r w:rsidRPr="002F69F6">
              <w:rPr>
                <w:rFonts w:ascii="Times New Roman" w:hAnsi="Times New Roman" w:cs="Times New Roman"/>
                <w:b/>
                <w:bCs/>
                <w:i/>
                <w:iCs/>
                <w:sz w:val="20"/>
                <w:szCs w:val="20"/>
              </w:rPr>
              <w:t xml:space="preserve">dynamic SBFD Option </w:t>
            </w:r>
            <w:r>
              <w:rPr>
                <w:rFonts w:ascii="Times New Roman" w:hAnsi="Times New Roman" w:cs="Times New Roman" w:hint="eastAsia"/>
                <w:b/>
                <w:bCs/>
                <w:i/>
                <w:iCs/>
                <w:sz w:val="20"/>
                <w:szCs w:val="20"/>
              </w:rPr>
              <w:t>3</w:t>
            </w:r>
            <w:r w:rsidRPr="002F69F6">
              <w:rPr>
                <w:rFonts w:ascii="Times New Roman" w:hAnsi="Times New Roman" w:cs="Times New Roman"/>
                <w:b/>
                <w:bCs/>
                <w:i/>
                <w:iCs/>
                <w:sz w:val="20"/>
                <w:szCs w:val="20"/>
              </w:rPr>
              <w:t>, DL: 0.5Mbytes, UL: 0.125Mbyte</w:t>
            </w:r>
            <w:r w:rsidRPr="002F69F6">
              <w:rPr>
                <w:rFonts w:ascii="Times New Roman" w:eastAsia="DengXian" w:hAnsi="Times New Roman" w:cs="Times New Roman"/>
                <w:b/>
                <w:i/>
                <w:kern w:val="0"/>
                <w:sz w:val="20"/>
                <w:szCs w:val="20"/>
              </w:rPr>
              <w:t>)</w:t>
            </w:r>
          </w:p>
        </w:tc>
      </w:tr>
      <w:tr w:rsidR="002D70E5" w:rsidRPr="002F69F6" w14:paraId="2CBB5191" w14:textId="77777777" w:rsidTr="001D5C45">
        <w:trPr>
          <w:trHeight w:val="278"/>
        </w:trPr>
        <w:tc>
          <w:tcPr>
            <w:tcW w:w="0" w:type="auto"/>
            <w:gridSpan w:val="3"/>
            <w:vMerge w:val="restart"/>
          </w:tcPr>
          <w:p w14:paraId="60B5B8DD" w14:textId="282EA514" w:rsidR="002D70E5" w:rsidRPr="002F69F6" w:rsidRDefault="002D70E5" w:rsidP="00807668">
            <w:pPr>
              <w:widowControl/>
              <w:jc w:val="center"/>
              <w:rPr>
                <w:rFonts w:ascii="Times New Roman" w:eastAsia="DengXian" w:hAnsi="Times New Roman" w:cs="Times New Roman"/>
                <w:b/>
                <w:bCs/>
                <w:kern w:val="0"/>
                <w:sz w:val="20"/>
                <w:szCs w:val="20"/>
              </w:rPr>
            </w:pPr>
          </w:p>
        </w:tc>
        <w:tc>
          <w:tcPr>
            <w:tcW w:w="0" w:type="auto"/>
            <w:gridSpan w:val="6"/>
            <w:shd w:val="clear" w:color="auto" w:fill="auto"/>
            <w:vAlign w:val="center"/>
          </w:tcPr>
          <w:p w14:paraId="3681CDA7" w14:textId="77777777" w:rsidR="002D70E5" w:rsidRPr="002F69F6" w:rsidRDefault="002D70E5" w:rsidP="00807668">
            <w:pPr>
              <w:widowControl/>
              <w:jc w:val="center"/>
              <w:rPr>
                <w:rFonts w:ascii="Times New Roman" w:eastAsia="DengXian" w:hAnsi="Times New Roman" w:cs="Times New Roman"/>
                <w:b/>
                <w:color w:val="000000"/>
                <w:kern w:val="0"/>
                <w:sz w:val="20"/>
                <w:szCs w:val="20"/>
              </w:rPr>
            </w:pPr>
            <w:r>
              <w:rPr>
                <w:rFonts w:ascii="Times New Roman" w:eastAsia="DengXian" w:hAnsi="Times New Roman" w:cs="Times New Roman" w:hint="eastAsia"/>
                <w:b/>
                <w:color w:val="000000"/>
                <w:kern w:val="0"/>
                <w:sz w:val="20"/>
                <w:szCs w:val="20"/>
              </w:rPr>
              <w:t>[vivo]</w:t>
            </w:r>
          </w:p>
        </w:tc>
      </w:tr>
      <w:tr w:rsidR="002D70E5" w:rsidRPr="002F69F6" w14:paraId="68F282B7" w14:textId="77777777" w:rsidTr="001D5C45">
        <w:trPr>
          <w:trHeight w:val="278"/>
        </w:trPr>
        <w:tc>
          <w:tcPr>
            <w:tcW w:w="0" w:type="auto"/>
            <w:gridSpan w:val="3"/>
            <w:vMerge/>
          </w:tcPr>
          <w:p w14:paraId="2934EF9C" w14:textId="6125E33B" w:rsidR="002D70E5" w:rsidRPr="002F69F6" w:rsidRDefault="002D70E5" w:rsidP="00807668">
            <w:pPr>
              <w:widowControl/>
              <w:jc w:val="center"/>
              <w:rPr>
                <w:rFonts w:ascii="Times New Roman" w:eastAsia="DengXian" w:hAnsi="Times New Roman" w:cs="Times New Roman"/>
                <w:b/>
                <w:bCs/>
                <w:kern w:val="0"/>
                <w:sz w:val="20"/>
                <w:szCs w:val="20"/>
              </w:rPr>
            </w:pPr>
          </w:p>
        </w:tc>
        <w:tc>
          <w:tcPr>
            <w:tcW w:w="0" w:type="auto"/>
            <w:gridSpan w:val="3"/>
            <w:shd w:val="clear" w:color="auto" w:fill="auto"/>
            <w:vAlign w:val="center"/>
          </w:tcPr>
          <w:p w14:paraId="6ED8F588" w14:textId="77777777" w:rsidR="002D70E5" w:rsidRPr="002F69F6" w:rsidRDefault="002D70E5" w:rsidP="00807668">
            <w:pPr>
              <w:widowControl/>
              <w:jc w:val="center"/>
              <w:rPr>
                <w:rFonts w:ascii="Times New Roman" w:eastAsia="DengXian" w:hAnsi="Times New Roman" w:cs="Times New Roman"/>
                <w:b/>
                <w:color w:val="000000"/>
                <w:kern w:val="0"/>
                <w:sz w:val="20"/>
                <w:szCs w:val="20"/>
              </w:rPr>
            </w:pPr>
            <w:r>
              <w:rPr>
                <w:rFonts w:ascii="Times New Roman" w:eastAsia="DengXian" w:hAnsi="Times New Roman" w:cs="Times New Roman" w:hint="eastAsia"/>
                <w:b/>
                <w:color w:val="000000"/>
                <w:kern w:val="0"/>
                <w:sz w:val="20"/>
                <w:szCs w:val="20"/>
              </w:rPr>
              <w:t>w/o CLI handling</w:t>
            </w:r>
          </w:p>
        </w:tc>
        <w:tc>
          <w:tcPr>
            <w:tcW w:w="0" w:type="auto"/>
            <w:gridSpan w:val="3"/>
            <w:shd w:val="clear" w:color="auto" w:fill="auto"/>
            <w:vAlign w:val="center"/>
          </w:tcPr>
          <w:p w14:paraId="145055A6" w14:textId="77777777" w:rsidR="002D70E5" w:rsidRPr="002F69F6" w:rsidRDefault="002D70E5" w:rsidP="00807668">
            <w:pPr>
              <w:widowControl/>
              <w:jc w:val="center"/>
              <w:rPr>
                <w:rFonts w:ascii="Times New Roman" w:eastAsia="DengXian" w:hAnsi="Times New Roman" w:cs="Times New Roman"/>
                <w:b/>
                <w:color w:val="000000"/>
                <w:kern w:val="0"/>
                <w:sz w:val="20"/>
                <w:szCs w:val="20"/>
              </w:rPr>
            </w:pPr>
            <w:r>
              <w:rPr>
                <w:rFonts w:ascii="Times New Roman" w:eastAsia="DengXian" w:hAnsi="Times New Roman" w:cs="Times New Roman" w:hint="eastAsia"/>
                <w:b/>
                <w:color w:val="000000"/>
                <w:kern w:val="0"/>
                <w:sz w:val="20"/>
                <w:szCs w:val="20"/>
              </w:rPr>
              <w:t>w/ CLI handling</w:t>
            </w:r>
          </w:p>
        </w:tc>
      </w:tr>
      <w:tr w:rsidR="002D70E5" w:rsidRPr="002F69F6" w14:paraId="0615EC9B" w14:textId="77777777" w:rsidTr="001D5C45">
        <w:trPr>
          <w:trHeight w:val="278"/>
        </w:trPr>
        <w:tc>
          <w:tcPr>
            <w:tcW w:w="0" w:type="auto"/>
            <w:gridSpan w:val="3"/>
            <w:vMerge/>
          </w:tcPr>
          <w:p w14:paraId="3A8D9646" w14:textId="472D303F" w:rsidR="002D70E5" w:rsidRPr="002F69F6" w:rsidRDefault="002D70E5"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64CAD591" w14:textId="77777777" w:rsidR="002D70E5" w:rsidRPr="002F69F6" w:rsidRDefault="002D70E5" w:rsidP="00807668">
            <w:pPr>
              <w:widowControl/>
              <w:jc w:val="center"/>
              <w:rPr>
                <w:rFonts w:ascii="Times New Roman" w:eastAsia="DengXian" w:hAnsi="Times New Roman" w:cs="Times New Roman"/>
                <w:b/>
                <w:color w:val="000000"/>
                <w:kern w:val="0"/>
                <w:sz w:val="20"/>
                <w:szCs w:val="20"/>
              </w:rPr>
            </w:pPr>
            <w:r w:rsidRPr="002F69F6">
              <w:rPr>
                <w:rFonts w:ascii="Times New Roman" w:eastAsia="DengXian" w:hAnsi="Times New Roman" w:cs="Times New Roman"/>
                <w:b/>
                <w:color w:val="000000"/>
                <w:kern w:val="0"/>
                <w:sz w:val="20"/>
                <w:szCs w:val="20"/>
              </w:rPr>
              <w:t>Low load</w:t>
            </w:r>
          </w:p>
        </w:tc>
        <w:tc>
          <w:tcPr>
            <w:tcW w:w="0" w:type="auto"/>
            <w:shd w:val="clear" w:color="auto" w:fill="auto"/>
            <w:vAlign w:val="center"/>
          </w:tcPr>
          <w:p w14:paraId="54700938" w14:textId="77777777" w:rsidR="002D70E5" w:rsidRPr="002F69F6" w:rsidRDefault="002D70E5" w:rsidP="00807668">
            <w:pPr>
              <w:widowControl/>
              <w:jc w:val="center"/>
              <w:rPr>
                <w:rFonts w:ascii="Times New Roman" w:eastAsia="DengXian" w:hAnsi="Times New Roman" w:cs="Times New Roman"/>
                <w:b/>
                <w:color w:val="000000"/>
                <w:kern w:val="0"/>
                <w:sz w:val="20"/>
                <w:szCs w:val="20"/>
              </w:rPr>
            </w:pPr>
            <w:r w:rsidRPr="002F69F6">
              <w:rPr>
                <w:rFonts w:ascii="Times New Roman" w:eastAsia="DengXian" w:hAnsi="Times New Roman" w:cs="Times New Roman"/>
                <w:b/>
                <w:color w:val="000000"/>
                <w:kern w:val="0"/>
                <w:sz w:val="20"/>
                <w:szCs w:val="20"/>
              </w:rPr>
              <w:t>Medium load</w:t>
            </w:r>
          </w:p>
        </w:tc>
        <w:tc>
          <w:tcPr>
            <w:tcW w:w="0" w:type="auto"/>
            <w:shd w:val="clear" w:color="auto" w:fill="auto"/>
            <w:vAlign w:val="center"/>
          </w:tcPr>
          <w:p w14:paraId="691E989C" w14:textId="77777777" w:rsidR="002D70E5" w:rsidRPr="002F69F6" w:rsidRDefault="002D70E5" w:rsidP="00807668">
            <w:pPr>
              <w:widowControl/>
              <w:jc w:val="center"/>
              <w:rPr>
                <w:rFonts w:ascii="Times New Roman" w:eastAsia="DengXian" w:hAnsi="Times New Roman" w:cs="Times New Roman"/>
                <w:b/>
                <w:color w:val="000000"/>
                <w:kern w:val="0"/>
                <w:sz w:val="20"/>
                <w:szCs w:val="20"/>
              </w:rPr>
            </w:pPr>
            <w:r w:rsidRPr="002F69F6">
              <w:rPr>
                <w:rFonts w:ascii="Times New Roman" w:eastAsia="DengXian" w:hAnsi="Times New Roman" w:cs="Times New Roman"/>
                <w:b/>
                <w:color w:val="000000"/>
                <w:kern w:val="0"/>
                <w:sz w:val="20"/>
                <w:szCs w:val="20"/>
              </w:rPr>
              <w:t>High load</w:t>
            </w:r>
          </w:p>
        </w:tc>
        <w:tc>
          <w:tcPr>
            <w:tcW w:w="0" w:type="auto"/>
            <w:shd w:val="clear" w:color="auto" w:fill="auto"/>
            <w:vAlign w:val="center"/>
          </w:tcPr>
          <w:p w14:paraId="55D18EC2" w14:textId="77777777" w:rsidR="002D70E5" w:rsidRPr="002F69F6" w:rsidRDefault="002D70E5" w:rsidP="00807668">
            <w:pPr>
              <w:widowControl/>
              <w:jc w:val="center"/>
              <w:rPr>
                <w:rFonts w:ascii="Times New Roman" w:eastAsia="DengXian" w:hAnsi="Times New Roman" w:cs="Times New Roman"/>
                <w:b/>
                <w:color w:val="000000"/>
                <w:kern w:val="0"/>
                <w:sz w:val="20"/>
                <w:szCs w:val="20"/>
              </w:rPr>
            </w:pPr>
            <w:r w:rsidRPr="002F69F6">
              <w:rPr>
                <w:rFonts w:ascii="Times New Roman" w:eastAsia="DengXian" w:hAnsi="Times New Roman" w:cs="Times New Roman"/>
                <w:b/>
                <w:color w:val="000000"/>
                <w:kern w:val="0"/>
                <w:sz w:val="20"/>
                <w:szCs w:val="20"/>
              </w:rPr>
              <w:t>Low load</w:t>
            </w:r>
          </w:p>
        </w:tc>
        <w:tc>
          <w:tcPr>
            <w:tcW w:w="0" w:type="auto"/>
            <w:shd w:val="clear" w:color="auto" w:fill="auto"/>
            <w:vAlign w:val="center"/>
          </w:tcPr>
          <w:p w14:paraId="635E8C81" w14:textId="77777777" w:rsidR="002D70E5" w:rsidRPr="002F69F6" w:rsidRDefault="002D70E5" w:rsidP="00807668">
            <w:pPr>
              <w:widowControl/>
              <w:jc w:val="center"/>
              <w:rPr>
                <w:rFonts w:ascii="Times New Roman" w:eastAsia="DengXian" w:hAnsi="Times New Roman" w:cs="Times New Roman"/>
                <w:b/>
                <w:color w:val="000000"/>
                <w:kern w:val="0"/>
                <w:sz w:val="20"/>
                <w:szCs w:val="20"/>
              </w:rPr>
            </w:pPr>
            <w:r w:rsidRPr="002F69F6">
              <w:rPr>
                <w:rFonts w:ascii="Times New Roman" w:eastAsia="DengXian" w:hAnsi="Times New Roman" w:cs="Times New Roman"/>
                <w:b/>
                <w:color w:val="000000"/>
                <w:kern w:val="0"/>
                <w:sz w:val="20"/>
                <w:szCs w:val="20"/>
              </w:rPr>
              <w:t>Medium load</w:t>
            </w:r>
          </w:p>
        </w:tc>
        <w:tc>
          <w:tcPr>
            <w:tcW w:w="0" w:type="auto"/>
            <w:shd w:val="clear" w:color="auto" w:fill="auto"/>
            <w:vAlign w:val="center"/>
          </w:tcPr>
          <w:p w14:paraId="3D411D83" w14:textId="77777777" w:rsidR="002D70E5" w:rsidRPr="002F69F6" w:rsidRDefault="002D70E5" w:rsidP="00807668">
            <w:pPr>
              <w:widowControl/>
              <w:jc w:val="center"/>
              <w:rPr>
                <w:rFonts w:ascii="Times New Roman" w:eastAsia="DengXian" w:hAnsi="Times New Roman" w:cs="Times New Roman"/>
                <w:b/>
                <w:color w:val="000000"/>
                <w:kern w:val="0"/>
                <w:sz w:val="20"/>
                <w:szCs w:val="20"/>
              </w:rPr>
            </w:pPr>
            <w:r w:rsidRPr="002F69F6">
              <w:rPr>
                <w:rFonts w:ascii="Times New Roman" w:eastAsia="DengXian" w:hAnsi="Times New Roman" w:cs="Times New Roman"/>
                <w:b/>
                <w:color w:val="000000"/>
                <w:kern w:val="0"/>
                <w:sz w:val="20"/>
                <w:szCs w:val="20"/>
              </w:rPr>
              <w:t>High load</w:t>
            </w:r>
          </w:p>
        </w:tc>
      </w:tr>
      <w:tr w:rsidR="00F162B2" w:rsidRPr="002F69F6" w14:paraId="425DA8C8" w14:textId="77777777" w:rsidTr="00F162B2">
        <w:trPr>
          <w:trHeight w:val="278"/>
        </w:trPr>
        <w:tc>
          <w:tcPr>
            <w:tcW w:w="0" w:type="auto"/>
            <w:vMerge w:val="restart"/>
            <w:vAlign w:val="center"/>
          </w:tcPr>
          <w:p w14:paraId="3F30F067" w14:textId="2A3F8D52" w:rsidR="00F162B2" w:rsidRDefault="00F162B2" w:rsidP="00807668">
            <w:pPr>
              <w:widowControl/>
              <w:jc w:val="center"/>
              <w:rPr>
                <w:rFonts w:ascii="Times New Roman" w:eastAsia="DengXian" w:hAnsi="Times New Roman" w:cs="Times New Roman"/>
                <w:b/>
                <w:bCs/>
                <w:kern w:val="0"/>
                <w:sz w:val="20"/>
                <w:szCs w:val="20"/>
              </w:rPr>
            </w:pPr>
            <w:r w:rsidRPr="008614F5">
              <w:rPr>
                <w:rFonts w:ascii="Times New Roman" w:eastAsia="DengXian" w:hAnsi="Times New Roman" w:cs="Times New Roman"/>
                <w:b/>
                <w:bCs/>
                <w:kern w:val="0"/>
                <w:sz w:val="20"/>
                <w:szCs w:val="20"/>
              </w:rPr>
              <w:t>Baseline</w:t>
            </w:r>
          </w:p>
        </w:tc>
        <w:tc>
          <w:tcPr>
            <w:tcW w:w="0" w:type="auto"/>
            <w:vMerge w:val="restart"/>
            <w:shd w:val="clear" w:color="auto" w:fill="auto"/>
            <w:vAlign w:val="center"/>
          </w:tcPr>
          <w:p w14:paraId="57A00F4D" w14:textId="51DA4FB7" w:rsidR="00F162B2" w:rsidRPr="002F69F6" w:rsidRDefault="00F162B2" w:rsidP="00807668">
            <w:pPr>
              <w:widowControl/>
              <w:jc w:val="center"/>
              <w:rPr>
                <w:rFonts w:ascii="Times New Roman" w:eastAsia="DengXian" w:hAnsi="Times New Roman" w:cs="Times New Roman"/>
                <w:b/>
                <w:bCs/>
                <w:kern w:val="0"/>
                <w:sz w:val="20"/>
                <w:szCs w:val="20"/>
              </w:rPr>
            </w:pPr>
            <w:r>
              <w:rPr>
                <w:rFonts w:ascii="Times New Roman" w:eastAsia="DengXian" w:hAnsi="Times New Roman" w:cs="Times New Roman" w:hint="eastAsia"/>
                <w:b/>
                <w:bCs/>
                <w:kern w:val="0"/>
                <w:sz w:val="20"/>
                <w:szCs w:val="20"/>
              </w:rPr>
              <w:t>DL RU</w:t>
            </w:r>
          </w:p>
        </w:tc>
        <w:tc>
          <w:tcPr>
            <w:tcW w:w="0" w:type="auto"/>
            <w:shd w:val="clear" w:color="auto" w:fill="auto"/>
            <w:vAlign w:val="center"/>
          </w:tcPr>
          <w:p w14:paraId="3277E234" w14:textId="62CE9BBB" w:rsidR="00F162B2" w:rsidRPr="005B61E5" w:rsidRDefault="00F162B2" w:rsidP="00807668">
            <w:pPr>
              <w:widowControl/>
              <w:jc w:val="center"/>
              <w:rPr>
                <w:rFonts w:ascii="Times New Roman" w:eastAsia="DengXian" w:hAnsi="Times New Roman" w:cs="Times New Roman"/>
                <w:b/>
                <w:bCs/>
                <w:kern w:val="0"/>
                <w:sz w:val="20"/>
                <w:szCs w:val="20"/>
              </w:rPr>
            </w:pPr>
            <w:r>
              <w:rPr>
                <w:rFonts w:ascii="Times New Roman" w:eastAsia="DengXian" w:hAnsi="Times New Roman" w:cs="Times New Roman" w:hint="eastAsia"/>
                <w:b/>
                <w:bCs/>
                <w:kern w:val="0"/>
                <w:sz w:val="20"/>
                <w:szCs w:val="20"/>
              </w:rPr>
              <w:t>Type-1</w:t>
            </w:r>
          </w:p>
        </w:tc>
        <w:tc>
          <w:tcPr>
            <w:tcW w:w="0" w:type="auto"/>
            <w:shd w:val="clear" w:color="auto" w:fill="auto"/>
            <w:vAlign w:val="center"/>
          </w:tcPr>
          <w:p w14:paraId="3C2DA794" w14:textId="06F46F6F"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7.28%</w:t>
            </w:r>
          </w:p>
        </w:tc>
        <w:tc>
          <w:tcPr>
            <w:tcW w:w="0" w:type="auto"/>
            <w:shd w:val="clear" w:color="auto" w:fill="auto"/>
            <w:vAlign w:val="center"/>
          </w:tcPr>
          <w:p w14:paraId="3E82A591" w14:textId="6A639C36"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20.00%</w:t>
            </w:r>
          </w:p>
        </w:tc>
        <w:tc>
          <w:tcPr>
            <w:tcW w:w="0" w:type="auto"/>
            <w:shd w:val="clear" w:color="auto" w:fill="auto"/>
            <w:vAlign w:val="center"/>
          </w:tcPr>
          <w:p w14:paraId="35168C7C" w14:textId="0A6CA7E0"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40.95%</w:t>
            </w:r>
          </w:p>
        </w:tc>
        <w:tc>
          <w:tcPr>
            <w:tcW w:w="0" w:type="auto"/>
            <w:shd w:val="clear" w:color="auto" w:fill="auto"/>
            <w:vAlign w:val="center"/>
          </w:tcPr>
          <w:p w14:paraId="3D183E99" w14:textId="0570F134"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7.28%</w:t>
            </w:r>
          </w:p>
        </w:tc>
        <w:tc>
          <w:tcPr>
            <w:tcW w:w="0" w:type="auto"/>
            <w:shd w:val="clear" w:color="auto" w:fill="auto"/>
            <w:vAlign w:val="center"/>
          </w:tcPr>
          <w:p w14:paraId="66264D58" w14:textId="58E20D8A"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20.00%</w:t>
            </w:r>
          </w:p>
        </w:tc>
        <w:tc>
          <w:tcPr>
            <w:tcW w:w="0" w:type="auto"/>
            <w:shd w:val="clear" w:color="auto" w:fill="auto"/>
            <w:vAlign w:val="center"/>
          </w:tcPr>
          <w:p w14:paraId="66721A09" w14:textId="732E4311"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40.95%</w:t>
            </w:r>
          </w:p>
        </w:tc>
      </w:tr>
      <w:tr w:rsidR="00F162B2" w:rsidRPr="002F69F6" w14:paraId="6676DFBD" w14:textId="77777777" w:rsidTr="00F162B2">
        <w:trPr>
          <w:trHeight w:val="278"/>
        </w:trPr>
        <w:tc>
          <w:tcPr>
            <w:tcW w:w="0" w:type="auto"/>
            <w:vMerge/>
            <w:vAlign w:val="center"/>
          </w:tcPr>
          <w:p w14:paraId="76CC9F44" w14:textId="77777777" w:rsidR="00F162B2" w:rsidRPr="002F69F6" w:rsidRDefault="00F162B2"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24BBF4D9" w14:textId="53837FDA" w:rsidR="00F162B2" w:rsidRPr="002F69F6" w:rsidRDefault="00F162B2"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59ACFABA" w14:textId="2B393EE2" w:rsidR="00F162B2" w:rsidRPr="005B61E5" w:rsidRDefault="00F162B2" w:rsidP="00807668">
            <w:pPr>
              <w:widowControl/>
              <w:jc w:val="center"/>
              <w:rPr>
                <w:rFonts w:ascii="Times New Roman" w:eastAsia="DengXian" w:hAnsi="Times New Roman" w:cs="Times New Roman"/>
                <w:b/>
                <w:bCs/>
                <w:kern w:val="0"/>
                <w:sz w:val="20"/>
                <w:szCs w:val="20"/>
              </w:rPr>
            </w:pPr>
            <w:r>
              <w:rPr>
                <w:rFonts w:ascii="Times New Roman" w:eastAsia="DengXian" w:hAnsi="Times New Roman" w:cs="Times New Roman" w:hint="eastAsia"/>
                <w:b/>
                <w:bCs/>
                <w:kern w:val="0"/>
                <w:sz w:val="20"/>
                <w:szCs w:val="20"/>
              </w:rPr>
              <w:t>Type-2</w:t>
            </w:r>
          </w:p>
        </w:tc>
        <w:tc>
          <w:tcPr>
            <w:tcW w:w="0" w:type="auto"/>
            <w:shd w:val="clear" w:color="auto" w:fill="auto"/>
            <w:vAlign w:val="center"/>
          </w:tcPr>
          <w:p w14:paraId="5C1B9FDD" w14:textId="50CFDE82"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8.75%</w:t>
            </w:r>
          </w:p>
        </w:tc>
        <w:tc>
          <w:tcPr>
            <w:tcW w:w="0" w:type="auto"/>
            <w:shd w:val="clear" w:color="auto" w:fill="auto"/>
            <w:vAlign w:val="center"/>
          </w:tcPr>
          <w:p w14:paraId="2AD0C983" w14:textId="5197FA51"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26.10%</w:t>
            </w:r>
          </w:p>
        </w:tc>
        <w:tc>
          <w:tcPr>
            <w:tcW w:w="0" w:type="auto"/>
            <w:shd w:val="clear" w:color="auto" w:fill="auto"/>
            <w:vAlign w:val="center"/>
          </w:tcPr>
          <w:p w14:paraId="26CF7378" w14:textId="4E6ACE24"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60.56%</w:t>
            </w:r>
          </w:p>
        </w:tc>
        <w:tc>
          <w:tcPr>
            <w:tcW w:w="0" w:type="auto"/>
            <w:shd w:val="clear" w:color="auto" w:fill="auto"/>
            <w:vAlign w:val="center"/>
          </w:tcPr>
          <w:p w14:paraId="7F8D8401" w14:textId="72731750"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8.75%</w:t>
            </w:r>
          </w:p>
        </w:tc>
        <w:tc>
          <w:tcPr>
            <w:tcW w:w="0" w:type="auto"/>
            <w:shd w:val="clear" w:color="auto" w:fill="auto"/>
            <w:vAlign w:val="center"/>
          </w:tcPr>
          <w:p w14:paraId="730E0A27" w14:textId="445248E8"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26.10%</w:t>
            </w:r>
          </w:p>
        </w:tc>
        <w:tc>
          <w:tcPr>
            <w:tcW w:w="0" w:type="auto"/>
            <w:shd w:val="clear" w:color="auto" w:fill="auto"/>
            <w:vAlign w:val="center"/>
          </w:tcPr>
          <w:p w14:paraId="7CA87AAB" w14:textId="23C3B4E4"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60.56%</w:t>
            </w:r>
          </w:p>
        </w:tc>
      </w:tr>
      <w:tr w:rsidR="00F162B2" w:rsidRPr="002F69F6" w14:paraId="662EFAAE" w14:textId="77777777" w:rsidTr="00F162B2">
        <w:trPr>
          <w:trHeight w:val="278"/>
        </w:trPr>
        <w:tc>
          <w:tcPr>
            <w:tcW w:w="0" w:type="auto"/>
            <w:vMerge/>
            <w:vAlign w:val="center"/>
          </w:tcPr>
          <w:p w14:paraId="5A1BBBCE" w14:textId="77777777" w:rsidR="00F162B2" w:rsidRDefault="00F162B2" w:rsidP="00807668">
            <w:pPr>
              <w:widowControl/>
              <w:jc w:val="center"/>
              <w:rPr>
                <w:rFonts w:ascii="Times New Roman" w:eastAsia="DengXian" w:hAnsi="Times New Roman" w:cs="Times New Roman"/>
                <w:b/>
                <w:bCs/>
                <w:kern w:val="0"/>
                <w:sz w:val="20"/>
                <w:szCs w:val="20"/>
              </w:rPr>
            </w:pPr>
          </w:p>
        </w:tc>
        <w:tc>
          <w:tcPr>
            <w:tcW w:w="0" w:type="auto"/>
            <w:vMerge w:val="restart"/>
            <w:shd w:val="clear" w:color="auto" w:fill="auto"/>
            <w:vAlign w:val="center"/>
          </w:tcPr>
          <w:p w14:paraId="714D1BC3" w14:textId="2306E213" w:rsidR="00F162B2" w:rsidRPr="002F69F6" w:rsidRDefault="00F162B2" w:rsidP="00807668">
            <w:pPr>
              <w:widowControl/>
              <w:jc w:val="center"/>
              <w:rPr>
                <w:rFonts w:ascii="Times New Roman" w:eastAsia="DengXian" w:hAnsi="Times New Roman" w:cs="Times New Roman"/>
                <w:b/>
                <w:bCs/>
                <w:kern w:val="0"/>
                <w:sz w:val="20"/>
                <w:szCs w:val="20"/>
              </w:rPr>
            </w:pPr>
            <w:r>
              <w:rPr>
                <w:rFonts w:ascii="Times New Roman" w:eastAsia="DengXian" w:hAnsi="Times New Roman" w:cs="Times New Roman" w:hint="eastAsia"/>
                <w:b/>
                <w:bCs/>
                <w:kern w:val="0"/>
                <w:sz w:val="20"/>
                <w:szCs w:val="20"/>
              </w:rPr>
              <w:t>UL RU</w:t>
            </w:r>
          </w:p>
        </w:tc>
        <w:tc>
          <w:tcPr>
            <w:tcW w:w="0" w:type="auto"/>
            <w:shd w:val="clear" w:color="auto" w:fill="auto"/>
            <w:vAlign w:val="center"/>
          </w:tcPr>
          <w:p w14:paraId="362EEC65" w14:textId="5E1F62D3" w:rsidR="00F162B2" w:rsidRPr="005B61E5" w:rsidRDefault="00F162B2" w:rsidP="00807668">
            <w:pPr>
              <w:widowControl/>
              <w:jc w:val="center"/>
              <w:rPr>
                <w:rFonts w:ascii="Times New Roman" w:eastAsia="DengXian" w:hAnsi="Times New Roman" w:cs="Times New Roman"/>
                <w:b/>
                <w:bCs/>
                <w:kern w:val="0"/>
                <w:sz w:val="20"/>
                <w:szCs w:val="20"/>
              </w:rPr>
            </w:pPr>
            <w:r>
              <w:rPr>
                <w:rFonts w:ascii="Times New Roman" w:eastAsia="DengXian" w:hAnsi="Times New Roman" w:cs="Times New Roman" w:hint="eastAsia"/>
                <w:b/>
                <w:bCs/>
                <w:kern w:val="0"/>
                <w:sz w:val="20"/>
                <w:szCs w:val="20"/>
              </w:rPr>
              <w:t>Type-1</w:t>
            </w:r>
          </w:p>
        </w:tc>
        <w:tc>
          <w:tcPr>
            <w:tcW w:w="0" w:type="auto"/>
            <w:shd w:val="clear" w:color="auto" w:fill="auto"/>
            <w:vAlign w:val="center"/>
          </w:tcPr>
          <w:p w14:paraId="412FAF64" w14:textId="25FF42AE"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1.97%</w:t>
            </w:r>
          </w:p>
        </w:tc>
        <w:tc>
          <w:tcPr>
            <w:tcW w:w="0" w:type="auto"/>
            <w:shd w:val="clear" w:color="auto" w:fill="auto"/>
            <w:vAlign w:val="center"/>
          </w:tcPr>
          <w:p w14:paraId="5D685ADB" w14:textId="4CADDB5C"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5.36%</w:t>
            </w:r>
          </w:p>
        </w:tc>
        <w:tc>
          <w:tcPr>
            <w:tcW w:w="0" w:type="auto"/>
            <w:shd w:val="clear" w:color="auto" w:fill="auto"/>
            <w:vAlign w:val="center"/>
          </w:tcPr>
          <w:p w14:paraId="077260FF" w14:textId="44C54392"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13.78%</w:t>
            </w:r>
          </w:p>
        </w:tc>
        <w:tc>
          <w:tcPr>
            <w:tcW w:w="0" w:type="auto"/>
            <w:shd w:val="clear" w:color="auto" w:fill="auto"/>
            <w:vAlign w:val="center"/>
          </w:tcPr>
          <w:p w14:paraId="49FFDD85" w14:textId="5EBE0823"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1.97%</w:t>
            </w:r>
          </w:p>
        </w:tc>
        <w:tc>
          <w:tcPr>
            <w:tcW w:w="0" w:type="auto"/>
            <w:shd w:val="clear" w:color="auto" w:fill="auto"/>
            <w:vAlign w:val="center"/>
          </w:tcPr>
          <w:p w14:paraId="77E20AB5" w14:textId="3B4B0739"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5.36%</w:t>
            </w:r>
          </w:p>
        </w:tc>
        <w:tc>
          <w:tcPr>
            <w:tcW w:w="0" w:type="auto"/>
            <w:shd w:val="clear" w:color="auto" w:fill="auto"/>
            <w:vAlign w:val="center"/>
          </w:tcPr>
          <w:p w14:paraId="35C1C853" w14:textId="4860EDBF"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13.78%</w:t>
            </w:r>
          </w:p>
        </w:tc>
      </w:tr>
      <w:tr w:rsidR="00F162B2" w:rsidRPr="002F69F6" w14:paraId="31ED0A23" w14:textId="77777777" w:rsidTr="00F162B2">
        <w:trPr>
          <w:trHeight w:val="278"/>
        </w:trPr>
        <w:tc>
          <w:tcPr>
            <w:tcW w:w="0" w:type="auto"/>
            <w:vMerge/>
            <w:vAlign w:val="center"/>
          </w:tcPr>
          <w:p w14:paraId="396918C4" w14:textId="77777777" w:rsidR="00F162B2" w:rsidRPr="002F69F6" w:rsidRDefault="00F162B2"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66879CD5" w14:textId="7500C3EC" w:rsidR="00F162B2" w:rsidRPr="002F69F6" w:rsidRDefault="00F162B2"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7B989508" w14:textId="751F310F" w:rsidR="00F162B2" w:rsidRPr="005B61E5" w:rsidRDefault="00F162B2" w:rsidP="00807668">
            <w:pPr>
              <w:widowControl/>
              <w:jc w:val="center"/>
              <w:rPr>
                <w:rFonts w:ascii="Times New Roman" w:eastAsia="DengXian" w:hAnsi="Times New Roman" w:cs="Times New Roman"/>
                <w:b/>
                <w:bCs/>
                <w:kern w:val="0"/>
                <w:sz w:val="20"/>
                <w:szCs w:val="20"/>
              </w:rPr>
            </w:pPr>
            <w:r>
              <w:rPr>
                <w:rFonts w:ascii="Times New Roman" w:eastAsia="DengXian" w:hAnsi="Times New Roman" w:cs="Times New Roman" w:hint="eastAsia"/>
                <w:b/>
                <w:bCs/>
                <w:kern w:val="0"/>
                <w:sz w:val="20"/>
                <w:szCs w:val="20"/>
              </w:rPr>
              <w:t>Type-2</w:t>
            </w:r>
          </w:p>
        </w:tc>
        <w:tc>
          <w:tcPr>
            <w:tcW w:w="0" w:type="auto"/>
            <w:shd w:val="clear" w:color="auto" w:fill="auto"/>
            <w:vAlign w:val="center"/>
          </w:tcPr>
          <w:p w14:paraId="279A4533" w14:textId="498DA2A3"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14.00%</w:t>
            </w:r>
          </w:p>
        </w:tc>
        <w:tc>
          <w:tcPr>
            <w:tcW w:w="0" w:type="auto"/>
            <w:shd w:val="clear" w:color="auto" w:fill="auto"/>
            <w:vAlign w:val="center"/>
          </w:tcPr>
          <w:p w14:paraId="645D8194" w14:textId="59A5106B"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25.89%</w:t>
            </w:r>
          </w:p>
        </w:tc>
        <w:tc>
          <w:tcPr>
            <w:tcW w:w="0" w:type="auto"/>
            <w:shd w:val="clear" w:color="auto" w:fill="auto"/>
            <w:vAlign w:val="center"/>
          </w:tcPr>
          <w:p w14:paraId="7240F29D" w14:textId="2C73C478"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46.67%</w:t>
            </w:r>
          </w:p>
        </w:tc>
        <w:tc>
          <w:tcPr>
            <w:tcW w:w="0" w:type="auto"/>
            <w:shd w:val="clear" w:color="auto" w:fill="auto"/>
            <w:vAlign w:val="center"/>
          </w:tcPr>
          <w:p w14:paraId="40A867CC" w14:textId="70450323"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14.00%</w:t>
            </w:r>
          </w:p>
        </w:tc>
        <w:tc>
          <w:tcPr>
            <w:tcW w:w="0" w:type="auto"/>
            <w:shd w:val="clear" w:color="auto" w:fill="auto"/>
            <w:vAlign w:val="center"/>
          </w:tcPr>
          <w:p w14:paraId="17A2D334" w14:textId="229643DD"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25.89%</w:t>
            </w:r>
          </w:p>
        </w:tc>
        <w:tc>
          <w:tcPr>
            <w:tcW w:w="0" w:type="auto"/>
            <w:shd w:val="clear" w:color="auto" w:fill="auto"/>
            <w:vAlign w:val="center"/>
          </w:tcPr>
          <w:p w14:paraId="5C8D406A" w14:textId="79B62935"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46.67%</w:t>
            </w:r>
          </w:p>
        </w:tc>
      </w:tr>
      <w:tr w:rsidR="00F162B2" w:rsidRPr="002F69F6" w14:paraId="016ABA42" w14:textId="77777777" w:rsidTr="00F162B2">
        <w:trPr>
          <w:trHeight w:val="278"/>
        </w:trPr>
        <w:tc>
          <w:tcPr>
            <w:tcW w:w="0" w:type="auto"/>
            <w:vMerge w:val="restart"/>
            <w:vAlign w:val="center"/>
          </w:tcPr>
          <w:p w14:paraId="4D2BA64B" w14:textId="631D568F" w:rsidR="00F162B2" w:rsidRDefault="00F162B2" w:rsidP="00807668">
            <w:pPr>
              <w:widowControl/>
              <w:jc w:val="center"/>
              <w:rPr>
                <w:rFonts w:ascii="Times New Roman" w:eastAsia="DengXian" w:hAnsi="Times New Roman" w:cs="Times New Roman"/>
                <w:b/>
                <w:bCs/>
                <w:kern w:val="0"/>
                <w:sz w:val="20"/>
                <w:szCs w:val="20"/>
              </w:rPr>
            </w:pPr>
            <w:r w:rsidRPr="008614F5">
              <w:rPr>
                <w:rFonts w:ascii="Times New Roman" w:eastAsia="DengXian" w:hAnsi="Times New Roman" w:cs="Times New Roman"/>
                <w:b/>
                <w:bCs/>
                <w:kern w:val="0"/>
                <w:sz w:val="20"/>
                <w:szCs w:val="20"/>
              </w:rPr>
              <w:t>Dynamic SBFD</w:t>
            </w:r>
          </w:p>
        </w:tc>
        <w:tc>
          <w:tcPr>
            <w:tcW w:w="0" w:type="auto"/>
            <w:vMerge w:val="restart"/>
            <w:shd w:val="clear" w:color="auto" w:fill="auto"/>
            <w:vAlign w:val="center"/>
          </w:tcPr>
          <w:p w14:paraId="3CD3194F" w14:textId="0FE7DD90" w:rsidR="00F162B2" w:rsidRPr="002F69F6" w:rsidRDefault="00F162B2" w:rsidP="00807668">
            <w:pPr>
              <w:widowControl/>
              <w:jc w:val="center"/>
              <w:rPr>
                <w:rFonts w:ascii="Times New Roman" w:eastAsia="DengXian" w:hAnsi="Times New Roman" w:cs="Times New Roman"/>
                <w:b/>
                <w:bCs/>
                <w:kern w:val="0"/>
                <w:sz w:val="20"/>
                <w:szCs w:val="20"/>
              </w:rPr>
            </w:pPr>
            <w:r>
              <w:rPr>
                <w:rFonts w:ascii="Times New Roman" w:eastAsia="DengXian" w:hAnsi="Times New Roman" w:cs="Times New Roman" w:hint="eastAsia"/>
                <w:b/>
                <w:bCs/>
                <w:kern w:val="0"/>
                <w:sz w:val="20"/>
                <w:szCs w:val="20"/>
              </w:rPr>
              <w:t>DL RU</w:t>
            </w:r>
          </w:p>
        </w:tc>
        <w:tc>
          <w:tcPr>
            <w:tcW w:w="0" w:type="auto"/>
            <w:shd w:val="clear" w:color="auto" w:fill="auto"/>
            <w:vAlign w:val="center"/>
          </w:tcPr>
          <w:p w14:paraId="097EAFAA" w14:textId="3E1BDB32" w:rsidR="00F162B2" w:rsidRPr="005B61E5" w:rsidRDefault="00F162B2" w:rsidP="00807668">
            <w:pPr>
              <w:widowControl/>
              <w:jc w:val="center"/>
              <w:rPr>
                <w:rFonts w:ascii="Times New Roman" w:eastAsia="DengXian" w:hAnsi="Times New Roman" w:cs="Times New Roman"/>
                <w:b/>
                <w:bCs/>
                <w:kern w:val="0"/>
                <w:sz w:val="20"/>
                <w:szCs w:val="20"/>
              </w:rPr>
            </w:pPr>
            <w:r>
              <w:rPr>
                <w:rFonts w:ascii="Times New Roman" w:eastAsia="DengXian" w:hAnsi="Times New Roman" w:cs="Times New Roman" w:hint="eastAsia"/>
                <w:b/>
                <w:bCs/>
                <w:kern w:val="0"/>
                <w:sz w:val="20"/>
                <w:szCs w:val="20"/>
              </w:rPr>
              <w:t>Type-1</w:t>
            </w:r>
          </w:p>
        </w:tc>
        <w:tc>
          <w:tcPr>
            <w:tcW w:w="0" w:type="auto"/>
            <w:shd w:val="clear" w:color="auto" w:fill="auto"/>
            <w:vAlign w:val="center"/>
          </w:tcPr>
          <w:p w14:paraId="5C25B691" w14:textId="5C57D1BC"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8.50%</w:t>
            </w:r>
          </w:p>
        </w:tc>
        <w:tc>
          <w:tcPr>
            <w:tcW w:w="0" w:type="auto"/>
            <w:shd w:val="clear" w:color="auto" w:fill="auto"/>
            <w:vAlign w:val="center"/>
          </w:tcPr>
          <w:p w14:paraId="2DD9C027" w14:textId="30160053"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25.37%</w:t>
            </w:r>
          </w:p>
        </w:tc>
        <w:tc>
          <w:tcPr>
            <w:tcW w:w="0" w:type="auto"/>
            <w:shd w:val="clear" w:color="auto" w:fill="auto"/>
            <w:vAlign w:val="center"/>
          </w:tcPr>
          <w:p w14:paraId="15AD6C17" w14:textId="571740A0"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62.13%</w:t>
            </w:r>
          </w:p>
        </w:tc>
        <w:tc>
          <w:tcPr>
            <w:tcW w:w="0" w:type="auto"/>
            <w:shd w:val="clear" w:color="auto" w:fill="auto"/>
            <w:vAlign w:val="center"/>
          </w:tcPr>
          <w:p w14:paraId="3918729E" w14:textId="3217171D"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7.94%</w:t>
            </w:r>
          </w:p>
        </w:tc>
        <w:tc>
          <w:tcPr>
            <w:tcW w:w="0" w:type="auto"/>
            <w:shd w:val="clear" w:color="auto" w:fill="auto"/>
            <w:vAlign w:val="center"/>
          </w:tcPr>
          <w:p w14:paraId="79F1DD14" w14:textId="3ADE76F9"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20.39%</w:t>
            </w:r>
          </w:p>
        </w:tc>
        <w:tc>
          <w:tcPr>
            <w:tcW w:w="0" w:type="auto"/>
            <w:shd w:val="clear" w:color="auto" w:fill="auto"/>
            <w:vAlign w:val="center"/>
          </w:tcPr>
          <w:p w14:paraId="4EBB459F" w14:textId="0386F438"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40.58%</w:t>
            </w:r>
          </w:p>
        </w:tc>
      </w:tr>
      <w:tr w:rsidR="00F162B2" w:rsidRPr="002F69F6" w14:paraId="1B90E98E" w14:textId="77777777" w:rsidTr="00F162B2">
        <w:trPr>
          <w:trHeight w:val="278"/>
        </w:trPr>
        <w:tc>
          <w:tcPr>
            <w:tcW w:w="0" w:type="auto"/>
            <w:vMerge/>
          </w:tcPr>
          <w:p w14:paraId="30951419" w14:textId="77777777" w:rsidR="00F162B2" w:rsidRPr="002F69F6" w:rsidRDefault="00F162B2"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48F36BBC" w14:textId="1E9761F1" w:rsidR="00F162B2" w:rsidRPr="002F69F6" w:rsidRDefault="00F162B2"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3D78D57A" w14:textId="4DB4DACA" w:rsidR="00F162B2" w:rsidRPr="005B61E5" w:rsidRDefault="00F162B2" w:rsidP="00807668">
            <w:pPr>
              <w:widowControl/>
              <w:jc w:val="center"/>
              <w:rPr>
                <w:rFonts w:ascii="Times New Roman" w:eastAsia="DengXian" w:hAnsi="Times New Roman" w:cs="Times New Roman"/>
                <w:b/>
                <w:bCs/>
                <w:kern w:val="0"/>
                <w:sz w:val="20"/>
                <w:szCs w:val="20"/>
              </w:rPr>
            </w:pPr>
            <w:r>
              <w:rPr>
                <w:rFonts w:ascii="Times New Roman" w:eastAsia="DengXian" w:hAnsi="Times New Roman" w:cs="Times New Roman" w:hint="eastAsia"/>
                <w:b/>
                <w:bCs/>
                <w:kern w:val="0"/>
                <w:sz w:val="20"/>
                <w:szCs w:val="20"/>
              </w:rPr>
              <w:t>Type-2</w:t>
            </w:r>
          </w:p>
        </w:tc>
        <w:tc>
          <w:tcPr>
            <w:tcW w:w="0" w:type="auto"/>
            <w:shd w:val="clear" w:color="auto" w:fill="auto"/>
            <w:vAlign w:val="center"/>
          </w:tcPr>
          <w:p w14:paraId="5FA27C6A" w14:textId="6B53BFF0"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10.73%</w:t>
            </w:r>
          </w:p>
        </w:tc>
        <w:tc>
          <w:tcPr>
            <w:tcW w:w="0" w:type="auto"/>
            <w:shd w:val="clear" w:color="auto" w:fill="auto"/>
            <w:vAlign w:val="center"/>
          </w:tcPr>
          <w:p w14:paraId="778BD934" w14:textId="06F751DA"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36.56%</w:t>
            </w:r>
          </w:p>
        </w:tc>
        <w:tc>
          <w:tcPr>
            <w:tcW w:w="0" w:type="auto"/>
            <w:shd w:val="clear" w:color="auto" w:fill="auto"/>
            <w:vAlign w:val="center"/>
          </w:tcPr>
          <w:p w14:paraId="4B1892E8" w14:textId="590BCED1"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85.94%</w:t>
            </w:r>
          </w:p>
        </w:tc>
        <w:tc>
          <w:tcPr>
            <w:tcW w:w="0" w:type="auto"/>
            <w:shd w:val="clear" w:color="auto" w:fill="auto"/>
            <w:vAlign w:val="center"/>
          </w:tcPr>
          <w:p w14:paraId="08C8A13B" w14:textId="350A11BA"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10.02%</w:t>
            </w:r>
          </w:p>
        </w:tc>
        <w:tc>
          <w:tcPr>
            <w:tcW w:w="0" w:type="auto"/>
            <w:shd w:val="clear" w:color="auto" w:fill="auto"/>
            <w:vAlign w:val="center"/>
          </w:tcPr>
          <w:p w14:paraId="13DE0AD6" w14:textId="5E56D254"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29.85%</w:t>
            </w:r>
          </w:p>
        </w:tc>
        <w:tc>
          <w:tcPr>
            <w:tcW w:w="0" w:type="auto"/>
            <w:shd w:val="clear" w:color="auto" w:fill="auto"/>
            <w:vAlign w:val="center"/>
          </w:tcPr>
          <w:p w14:paraId="48526246" w14:textId="43CFBE7A"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67.70%</w:t>
            </w:r>
          </w:p>
        </w:tc>
      </w:tr>
      <w:tr w:rsidR="00F162B2" w:rsidRPr="002F69F6" w14:paraId="5774027E" w14:textId="77777777" w:rsidTr="00F162B2">
        <w:trPr>
          <w:trHeight w:val="278"/>
        </w:trPr>
        <w:tc>
          <w:tcPr>
            <w:tcW w:w="0" w:type="auto"/>
            <w:vMerge/>
          </w:tcPr>
          <w:p w14:paraId="04B83C85" w14:textId="77777777" w:rsidR="00F162B2" w:rsidRDefault="00F162B2" w:rsidP="00807668">
            <w:pPr>
              <w:widowControl/>
              <w:jc w:val="center"/>
              <w:rPr>
                <w:rFonts w:ascii="Times New Roman" w:eastAsia="DengXian" w:hAnsi="Times New Roman" w:cs="Times New Roman"/>
                <w:b/>
                <w:bCs/>
                <w:kern w:val="0"/>
                <w:sz w:val="20"/>
                <w:szCs w:val="20"/>
              </w:rPr>
            </w:pPr>
          </w:p>
        </w:tc>
        <w:tc>
          <w:tcPr>
            <w:tcW w:w="0" w:type="auto"/>
            <w:vMerge w:val="restart"/>
            <w:shd w:val="clear" w:color="auto" w:fill="auto"/>
            <w:vAlign w:val="center"/>
          </w:tcPr>
          <w:p w14:paraId="63E52F5E" w14:textId="6230C9BD" w:rsidR="00F162B2" w:rsidRPr="002F69F6" w:rsidRDefault="00F162B2" w:rsidP="00807668">
            <w:pPr>
              <w:widowControl/>
              <w:jc w:val="center"/>
              <w:rPr>
                <w:rFonts w:ascii="Times New Roman" w:eastAsia="DengXian" w:hAnsi="Times New Roman" w:cs="Times New Roman"/>
                <w:b/>
                <w:bCs/>
                <w:kern w:val="0"/>
                <w:sz w:val="20"/>
                <w:szCs w:val="20"/>
              </w:rPr>
            </w:pPr>
            <w:r>
              <w:rPr>
                <w:rFonts w:ascii="Times New Roman" w:eastAsia="DengXian" w:hAnsi="Times New Roman" w:cs="Times New Roman" w:hint="eastAsia"/>
                <w:b/>
                <w:bCs/>
                <w:kern w:val="0"/>
                <w:sz w:val="20"/>
                <w:szCs w:val="20"/>
              </w:rPr>
              <w:t>UL RU</w:t>
            </w:r>
          </w:p>
        </w:tc>
        <w:tc>
          <w:tcPr>
            <w:tcW w:w="0" w:type="auto"/>
            <w:shd w:val="clear" w:color="auto" w:fill="auto"/>
            <w:vAlign w:val="center"/>
          </w:tcPr>
          <w:p w14:paraId="6A5719B1" w14:textId="0F533D7C" w:rsidR="00F162B2" w:rsidRPr="005B61E5" w:rsidRDefault="00F162B2" w:rsidP="00807668">
            <w:pPr>
              <w:widowControl/>
              <w:jc w:val="center"/>
              <w:rPr>
                <w:rFonts w:ascii="Times New Roman" w:eastAsia="DengXian" w:hAnsi="Times New Roman" w:cs="Times New Roman"/>
                <w:b/>
                <w:bCs/>
                <w:kern w:val="0"/>
                <w:sz w:val="20"/>
                <w:szCs w:val="20"/>
              </w:rPr>
            </w:pPr>
            <w:r>
              <w:rPr>
                <w:rFonts w:ascii="Times New Roman" w:eastAsia="DengXian" w:hAnsi="Times New Roman" w:cs="Times New Roman" w:hint="eastAsia"/>
                <w:b/>
                <w:bCs/>
                <w:kern w:val="0"/>
                <w:sz w:val="20"/>
                <w:szCs w:val="20"/>
              </w:rPr>
              <w:t>Type-1</w:t>
            </w:r>
          </w:p>
        </w:tc>
        <w:tc>
          <w:tcPr>
            <w:tcW w:w="0" w:type="auto"/>
            <w:shd w:val="clear" w:color="auto" w:fill="auto"/>
            <w:vAlign w:val="center"/>
          </w:tcPr>
          <w:p w14:paraId="2A8179DD" w14:textId="13CB1F9F"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1.19%</w:t>
            </w:r>
          </w:p>
        </w:tc>
        <w:tc>
          <w:tcPr>
            <w:tcW w:w="0" w:type="auto"/>
            <w:shd w:val="clear" w:color="auto" w:fill="auto"/>
            <w:vAlign w:val="center"/>
          </w:tcPr>
          <w:p w14:paraId="442CCF9A" w14:textId="7288CD4F"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4.51%</w:t>
            </w:r>
          </w:p>
        </w:tc>
        <w:tc>
          <w:tcPr>
            <w:tcW w:w="0" w:type="auto"/>
            <w:shd w:val="clear" w:color="auto" w:fill="auto"/>
            <w:vAlign w:val="center"/>
          </w:tcPr>
          <w:p w14:paraId="06252941" w14:textId="05393289"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14.99%</w:t>
            </w:r>
          </w:p>
        </w:tc>
        <w:tc>
          <w:tcPr>
            <w:tcW w:w="0" w:type="auto"/>
            <w:shd w:val="clear" w:color="auto" w:fill="auto"/>
            <w:vAlign w:val="center"/>
          </w:tcPr>
          <w:p w14:paraId="5AAC6214" w14:textId="7E54555B"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1.12%</w:t>
            </w:r>
          </w:p>
        </w:tc>
        <w:tc>
          <w:tcPr>
            <w:tcW w:w="0" w:type="auto"/>
            <w:shd w:val="clear" w:color="auto" w:fill="auto"/>
            <w:vAlign w:val="center"/>
          </w:tcPr>
          <w:p w14:paraId="223B6D56" w14:textId="045B8EFB"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3.80%</w:t>
            </w:r>
          </w:p>
        </w:tc>
        <w:tc>
          <w:tcPr>
            <w:tcW w:w="0" w:type="auto"/>
            <w:shd w:val="clear" w:color="auto" w:fill="auto"/>
            <w:vAlign w:val="center"/>
          </w:tcPr>
          <w:p w14:paraId="5CDE4E70" w14:textId="4788DD85"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15.32%</w:t>
            </w:r>
          </w:p>
        </w:tc>
      </w:tr>
      <w:tr w:rsidR="00F162B2" w:rsidRPr="002F69F6" w14:paraId="74082722" w14:textId="77777777" w:rsidTr="00F162B2">
        <w:trPr>
          <w:trHeight w:val="278"/>
        </w:trPr>
        <w:tc>
          <w:tcPr>
            <w:tcW w:w="0" w:type="auto"/>
            <w:vMerge/>
          </w:tcPr>
          <w:p w14:paraId="47EDB84D" w14:textId="77777777" w:rsidR="00F162B2" w:rsidRPr="002F69F6" w:rsidRDefault="00F162B2"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17D671E4" w14:textId="2AF65A2A" w:rsidR="00F162B2" w:rsidRPr="002F69F6" w:rsidRDefault="00F162B2"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18DBEBD5" w14:textId="076A7593" w:rsidR="00F162B2" w:rsidRPr="005B61E5" w:rsidRDefault="00F162B2" w:rsidP="00807668">
            <w:pPr>
              <w:widowControl/>
              <w:jc w:val="center"/>
              <w:rPr>
                <w:rFonts w:ascii="Times New Roman" w:eastAsia="DengXian" w:hAnsi="Times New Roman" w:cs="Times New Roman"/>
                <w:b/>
                <w:bCs/>
                <w:kern w:val="0"/>
                <w:sz w:val="20"/>
                <w:szCs w:val="20"/>
              </w:rPr>
            </w:pPr>
            <w:r>
              <w:rPr>
                <w:rFonts w:ascii="Times New Roman" w:eastAsia="DengXian" w:hAnsi="Times New Roman" w:cs="Times New Roman" w:hint="eastAsia"/>
                <w:b/>
                <w:bCs/>
                <w:kern w:val="0"/>
                <w:sz w:val="20"/>
                <w:szCs w:val="20"/>
              </w:rPr>
              <w:t>Type-2</w:t>
            </w:r>
          </w:p>
        </w:tc>
        <w:tc>
          <w:tcPr>
            <w:tcW w:w="0" w:type="auto"/>
            <w:shd w:val="clear" w:color="auto" w:fill="auto"/>
            <w:vAlign w:val="center"/>
          </w:tcPr>
          <w:p w14:paraId="47F3001A" w14:textId="68A702D8"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6.17%</w:t>
            </w:r>
          </w:p>
        </w:tc>
        <w:tc>
          <w:tcPr>
            <w:tcW w:w="0" w:type="auto"/>
            <w:shd w:val="clear" w:color="auto" w:fill="auto"/>
            <w:vAlign w:val="center"/>
          </w:tcPr>
          <w:p w14:paraId="5057C85A" w14:textId="6A24F5E7"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15.51%</w:t>
            </w:r>
          </w:p>
        </w:tc>
        <w:tc>
          <w:tcPr>
            <w:tcW w:w="0" w:type="auto"/>
            <w:shd w:val="clear" w:color="auto" w:fill="auto"/>
            <w:vAlign w:val="center"/>
          </w:tcPr>
          <w:p w14:paraId="52ADF58B" w14:textId="26FA8C2A"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58.51%</w:t>
            </w:r>
          </w:p>
        </w:tc>
        <w:tc>
          <w:tcPr>
            <w:tcW w:w="0" w:type="auto"/>
            <w:shd w:val="clear" w:color="auto" w:fill="auto"/>
            <w:vAlign w:val="center"/>
          </w:tcPr>
          <w:p w14:paraId="76B1AEF5" w14:textId="74DFFAA6"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5.78%</w:t>
            </w:r>
          </w:p>
        </w:tc>
        <w:tc>
          <w:tcPr>
            <w:tcW w:w="0" w:type="auto"/>
            <w:shd w:val="clear" w:color="auto" w:fill="auto"/>
            <w:vAlign w:val="center"/>
          </w:tcPr>
          <w:p w14:paraId="1991E890" w14:textId="4F9FB8E0"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12.55%</w:t>
            </w:r>
          </w:p>
        </w:tc>
        <w:tc>
          <w:tcPr>
            <w:tcW w:w="0" w:type="auto"/>
            <w:shd w:val="clear" w:color="auto" w:fill="auto"/>
            <w:vAlign w:val="center"/>
          </w:tcPr>
          <w:p w14:paraId="0D93A406" w14:textId="3D844BE8"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39.84%</w:t>
            </w:r>
          </w:p>
        </w:tc>
      </w:tr>
      <w:tr w:rsidR="00F162B2" w:rsidRPr="002F69F6" w14:paraId="2FB1CF35" w14:textId="77777777" w:rsidTr="00F162B2">
        <w:trPr>
          <w:trHeight w:val="278"/>
        </w:trPr>
        <w:tc>
          <w:tcPr>
            <w:tcW w:w="0" w:type="auto"/>
            <w:vMerge w:val="restart"/>
            <w:vAlign w:val="center"/>
          </w:tcPr>
          <w:p w14:paraId="54FAE370" w14:textId="778E88A2" w:rsidR="00F162B2" w:rsidRPr="002F69F6" w:rsidRDefault="00F162B2" w:rsidP="00807668">
            <w:pPr>
              <w:widowControl/>
              <w:jc w:val="center"/>
              <w:rPr>
                <w:rFonts w:ascii="Times New Roman" w:eastAsia="DengXian" w:hAnsi="Times New Roman" w:cs="Times New Roman"/>
                <w:b/>
                <w:bCs/>
                <w:kern w:val="0"/>
                <w:sz w:val="20"/>
                <w:szCs w:val="20"/>
              </w:rPr>
            </w:pPr>
            <w:r w:rsidRPr="008614F5">
              <w:rPr>
                <w:rFonts w:ascii="Times New Roman" w:eastAsia="DengXian" w:hAnsi="Times New Roman" w:cs="Times New Roman"/>
                <w:b/>
                <w:bCs/>
                <w:kern w:val="0"/>
                <w:sz w:val="20"/>
                <w:szCs w:val="20"/>
              </w:rPr>
              <w:t>Baseline</w:t>
            </w:r>
          </w:p>
        </w:tc>
        <w:tc>
          <w:tcPr>
            <w:tcW w:w="0" w:type="auto"/>
            <w:vMerge w:val="restart"/>
            <w:shd w:val="clear" w:color="auto" w:fill="auto"/>
            <w:vAlign w:val="center"/>
          </w:tcPr>
          <w:p w14:paraId="1222AAC3" w14:textId="05C440E9" w:rsidR="00F162B2" w:rsidRPr="0051380B" w:rsidRDefault="00F162B2" w:rsidP="00807668">
            <w:pPr>
              <w:widowControl/>
              <w:jc w:val="center"/>
              <w:rPr>
                <w:rFonts w:ascii="Times New Roman" w:eastAsia="DengXian" w:hAnsi="Times New Roman" w:cs="Times New Roman"/>
                <w:b/>
                <w:bCs/>
                <w:kern w:val="0"/>
                <w:sz w:val="20"/>
                <w:szCs w:val="20"/>
              </w:rPr>
            </w:pPr>
            <w:r w:rsidRPr="002F69F6">
              <w:rPr>
                <w:rFonts w:ascii="Times New Roman" w:eastAsia="DengXian" w:hAnsi="Times New Roman" w:cs="Times New Roman"/>
                <w:b/>
                <w:bCs/>
                <w:kern w:val="0"/>
                <w:sz w:val="20"/>
                <w:szCs w:val="20"/>
              </w:rPr>
              <w:t>DL a</w:t>
            </w:r>
            <w:r w:rsidRPr="0051380B">
              <w:rPr>
                <w:rFonts w:ascii="Times New Roman" w:eastAsia="DengXian" w:hAnsi="Times New Roman" w:cs="Times New Roman"/>
                <w:b/>
                <w:bCs/>
                <w:kern w:val="0"/>
                <w:sz w:val="20"/>
                <w:szCs w:val="20"/>
              </w:rPr>
              <w:t xml:space="preserve">verage-UPT </w:t>
            </w:r>
            <w:r>
              <w:rPr>
                <w:rFonts w:ascii="Times New Roman" w:eastAsia="DengXian" w:hAnsi="Times New Roman" w:cs="Times New Roman" w:hint="eastAsia"/>
                <w:b/>
                <w:bCs/>
                <w:color w:val="000000"/>
                <w:kern w:val="0"/>
                <w:sz w:val="20"/>
                <w:szCs w:val="20"/>
              </w:rPr>
              <w:t>CDF</w:t>
            </w:r>
          </w:p>
        </w:tc>
        <w:tc>
          <w:tcPr>
            <w:tcW w:w="0" w:type="auto"/>
            <w:shd w:val="clear" w:color="auto" w:fill="auto"/>
            <w:vAlign w:val="center"/>
            <w:hideMark/>
          </w:tcPr>
          <w:p w14:paraId="56FDB402" w14:textId="6B955505" w:rsidR="00F162B2" w:rsidRPr="005B61E5" w:rsidRDefault="00F162B2"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Mean</w:t>
            </w:r>
          </w:p>
        </w:tc>
        <w:tc>
          <w:tcPr>
            <w:tcW w:w="0" w:type="auto"/>
            <w:shd w:val="clear" w:color="auto" w:fill="auto"/>
            <w:vAlign w:val="center"/>
          </w:tcPr>
          <w:p w14:paraId="5DEFA144" w14:textId="17A50607"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466.17</w:t>
            </w:r>
          </w:p>
        </w:tc>
        <w:tc>
          <w:tcPr>
            <w:tcW w:w="0" w:type="auto"/>
            <w:shd w:val="clear" w:color="auto" w:fill="auto"/>
            <w:vAlign w:val="center"/>
          </w:tcPr>
          <w:p w14:paraId="4D0AA729" w14:textId="30E4FC8E"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383.32</w:t>
            </w:r>
          </w:p>
        </w:tc>
        <w:tc>
          <w:tcPr>
            <w:tcW w:w="0" w:type="auto"/>
            <w:shd w:val="clear" w:color="auto" w:fill="auto"/>
            <w:vAlign w:val="center"/>
          </w:tcPr>
          <w:p w14:paraId="2CBBBA98" w14:textId="5BB9AE66"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270.69</w:t>
            </w:r>
          </w:p>
        </w:tc>
        <w:tc>
          <w:tcPr>
            <w:tcW w:w="0" w:type="auto"/>
            <w:shd w:val="clear" w:color="auto" w:fill="auto"/>
            <w:vAlign w:val="center"/>
          </w:tcPr>
          <w:p w14:paraId="38F225DF" w14:textId="7D645E96"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466.17</w:t>
            </w:r>
          </w:p>
        </w:tc>
        <w:tc>
          <w:tcPr>
            <w:tcW w:w="0" w:type="auto"/>
            <w:shd w:val="clear" w:color="auto" w:fill="auto"/>
            <w:vAlign w:val="center"/>
          </w:tcPr>
          <w:p w14:paraId="3CA3AEE2" w14:textId="0E8D910A"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383.32</w:t>
            </w:r>
          </w:p>
        </w:tc>
        <w:tc>
          <w:tcPr>
            <w:tcW w:w="0" w:type="auto"/>
            <w:shd w:val="clear" w:color="auto" w:fill="auto"/>
            <w:vAlign w:val="center"/>
          </w:tcPr>
          <w:p w14:paraId="6E78E9E4" w14:textId="6801D95D"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270.69</w:t>
            </w:r>
          </w:p>
        </w:tc>
      </w:tr>
      <w:tr w:rsidR="00F162B2" w:rsidRPr="002F69F6" w14:paraId="3F5EBF39" w14:textId="77777777" w:rsidTr="00F162B2">
        <w:trPr>
          <w:trHeight w:val="278"/>
        </w:trPr>
        <w:tc>
          <w:tcPr>
            <w:tcW w:w="0" w:type="auto"/>
            <w:vMerge/>
            <w:vAlign w:val="center"/>
          </w:tcPr>
          <w:p w14:paraId="2E723474" w14:textId="77777777" w:rsidR="00F162B2" w:rsidRPr="005B61E5" w:rsidRDefault="00F162B2"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5366F600" w14:textId="37F433C1" w:rsidR="00F162B2" w:rsidRPr="005B61E5" w:rsidRDefault="00F162B2"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2FF83E5C" w14:textId="1A7386AD" w:rsidR="00F162B2" w:rsidRPr="005B61E5" w:rsidRDefault="00F162B2"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5%</w:t>
            </w:r>
          </w:p>
        </w:tc>
        <w:tc>
          <w:tcPr>
            <w:tcW w:w="0" w:type="auto"/>
            <w:shd w:val="clear" w:color="auto" w:fill="auto"/>
            <w:vAlign w:val="center"/>
          </w:tcPr>
          <w:p w14:paraId="617D1986" w14:textId="29FCAF7C"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178.97</w:t>
            </w:r>
          </w:p>
        </w:tc>
        <w:tc>
          <w:tcPr>
            <w:tcW w:w="0" w:type="auto"/>
            <w:shd w:val="clear" w:color="auto" w:fill="auto"/>
            <w:vAlign w:val="center"/>
          </w:tcPr>
          <w:p w14:paraId="17491C2C" w14:textId="5DE4F4B2"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132.44</w:t>
            </w:r>
          </w:p>
        </w:tc>
        <w:tc>
          <w:tcPr>
            <w:tcW w:w="0" w:type="auto"/>
            <w:shd w:val="clear" w:color="auto" w:fill="auto"/>
            <w:vAlign w:val="center"/>
          </w:tcPr>
          <w:p w14:paraId="6ACA8C70" w14:textId="338C49E6"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67.49</w:t>
            </w:r>
          </w:p>
        </w:tc>
        <w:tc>
          <w:tcPr>
            <w:tcW w:w="0" w:type="auto"/>
            <w:shd w:val="clear" w:color="auto" w:fill="auto"/>
            <w:vAlign w:val="center"/>
          </w:tcPr>
          <w:p w14:paraId="777A9753" w14:textId="27FBD259"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178.97</w:t>
            </w:r>
          </w:p>
        </w:tc>
        <w:tc>
          <w:tcPr>
            <w:tcW w:w="0" w:type="auto"/>
            <w:shd w:val="clear" w:color="auto" w:fill="auto"/>
            <w:vAlign w:val="center"/>
          </w:tcPr>
          <w:p w14:paraId="350C47E9" w14:textId="02C1795A"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132.44</w:t>
            </w:r>
          </w:p>
        </w:tc>
        <w:tc>
          <w:tcPr>
            <w:tcW w:w="0" w:type="auto"/>
            <w:shd w:val="clear" w:color="auto" w:fill="auto"/>
            <w:vAlign w:val="center"/>
          </w:tcPr>
          <w:p w14:paraId="332F79C1" w14:textId="53591D14"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67.49</w:t>
            </w:r>
          </w:p>
        </w:tc>
      </w:tr>
      <w:tr w:rsidR="00F162B2" w:rsidRPr="002F69F6" w14:paraId="6DCD04EA" w14:textId="77777777" w:rsidTr="00F162B2">
        <w:trPr>
          <w:trHeight w:val="278"/>
        </w:trPr>
        <w:tc>
          <w:tcPr>
            <w:tcW w:w="0" w:type="auto"/>
            <w:vMerge/>
            <w:vAlign w:val="center"/>
          </w:tcPr>
          <w:p w14:paraId="027DDA36" w14:textId="77777777" w:rsidR="00F162B2" w:rsidRPr="005B61E5" w:rsidRDefault="00F162B2"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30DACCF1" w14:textId="6E530899" w:rsidR="00F162B2" w:rsidRPr="005B61E5" w:rsidRDefault="00F162B2"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54F50E38" w14:textId="3CF3B2C8" w:rsidR="00F162B2" w:rsidRPr="005B61E5" w:rsidRDefault="00F162B2"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50%</w:t>
            </w:r>
          </w:p>
        </w:tc>
        <w:tc>
          <w:tcPr>
            <w:tcW w:w="0" w:type="auto"/>
            <w:shd w:val="clear" w:color="auto" w:fill="auto"/>
            <w:vAlign w:val="center"/>
          </w:tcPr>
          <w:p w14:paraId="582F5DEC" w14:textId="1CBD68A1"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521.93</w:t>
            </w:r>
          </w:p>
        </w:tc>
        <w:tc>
          <w:tcPr>
            <w:tcW w:w="0" w:type="auto"/>
            <w:shd w:val="clear" w:color="auto" w:fill="auto"/>
            <w:vAlign w:val="center"/>
          </w:tcPr>
          <w:p w14:paraId="2C330FEF" w14:textId="2963A33C"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406.46</w:t>
            </w:r>
          </w:p>
        </w:tc>
        <w:tc>
          <w:tcPr>
            <w:tcW w:w="0" w:type="auto"/>
            <w:shd w:val="clear" w:color="auto" w:fill="auto"/>
            <w:vAlign w:val="center"/>
          </w:tcPr>
          <w:p w14:paraId="3DF71E90" w14:textId="6E79F7DB"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277.80</w:t>
            </w:r>
          </w:p>
        </w:tc>
        <w:tc>
          <w:tcPr>
            <w:tcW w:w="0" w:type="auto"/>
            <w:shd w:val="clear" w:color="auto" w:fill="auto"/>
            <w:vAlign w:val="center"/>
          </w:tcPr>
          <w:p w14:paraId="4C5C52E1" w14:textId="58267C33"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521.93</w:t>
            </w:r>
          </w:p>
        </w:tc>
        <w:tc>
          <w:tcPr>
            <w:tcW w:w="0" w:type="auto"/>
            <w:shd w:val="clear" w:color="auto" w:fill="auto"/>
            <w:vAlign w:val="center"/>
          </w:tcPr>
          <w:p w14:paraId="0CE4500B" w14:textId="5777A317"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406.46</w:t>
            </w:r>
          </w:p>
        </w:tc>
        <w:tc>
          <w:tcPr>
            <w:tcW w:w="0" w:type="auto"/>
            <w:shd w:val="clear" w:color="auto" w:fill="auto"/>
            <w:vAlign w:val="center"/>
          </w:tcPr>
          <w:p w14:paraId="2DDF625B" w14:textId="23B89F25"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277.80</w:t>
            </w:r>
          </w:p>
        </w:tc>
      </w:tr>
      <w:tr w:rsidR="00F162B2" w:rsidRPr="002F69F6" w14:paraId="4F8E713D" w14:textId="77777777" w:rsidTr="00F162B2">
        <w:trPr>
          <w:trHeight w:val="278"/>
        </w:trPr>
        <w:tc>
          <w:tcPr>
            <w:tcW w:w="0" w:type="auto"/>
            <w:vMerge/>
            <w:vAlign w:val="center"/>
          </w:tcPr>
          <w:p w14:paraId="09A8343F" w14:textId="77777777" w:rsidR="00F162B2" w:rsidRPr="005B61E5" w:rsidRDefault="00F162B2"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6D426643" w14:textId="3128EA10" w:rsidR="00F162B2" w:rsidRPr="005B61E5" w:rsidRDefault="00F162B2"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275A0FB4" w14:textId="6772D321" w:rsidR="00F162B2" w:rsidRPr="005B61E5" w:rsidRDefault="00F162B2"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95%</w:t>
            </w:r>
          </w:p>
        </w:tc>
        <w:tc>
          <w:tcPr>
            <w:tcW w:w="0" w:type="auto"/>
            <w:shd w:val="clear" w:color="auto" w:fill="auto"/>
            <w:vAlign w:val="center"/>
          </w:tcPr>
          <w:p w14:paraId="45192D81" w14:textId="7CBE1698"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611.32</w:t>
            </w:r>
          </w:p>
        </w:tc>
        <w:tc>
          <w:tcPr>
            <w:tcW w:w="0" w:type="auto"/>
            <w:shd w:val="clear" w:color="auto" w:fill="auto"/>
            <w:vAlign w:val="center"/>
          </w:tcPr>
          <w:p w14:paraId="71F381C8" w14:textId="2375C25A"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556.55</w:t>
            </w:r>
          </w:p>
        </w:tc>
        <w:tc>
          <w:tcPr>
            <w:tcW w:w="0" w:type="auto"/>
            <w:shd w:val="clear" w:color="auto" w:fill="auto"/>
            <w:vAlign w:val="center"/>
          </w:tcPr>
          <w:p w14:paraId="25C6C048" w14:textId="77ADB735"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445.93</w:t>
            </w:r>
          </w:p>
        </w:tc>
        <w:tc>
          <w:tcPr>
            <w:tcW w:w="0" w:type="auto"/>
            <w:shd w:val="clear" w:color="auto" w:fill="auto"/>
            <w:vAlign w:val="center"/>
          </w:tcPr>
          <w:p w14:paraId="54CB4FEA" w14:textId="5E5A5527"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611.32</w:t>
            </w:r>
          </w:p>
        </w:tc>
        <w:tc>
          <w:tcPr>
            <w:tcW w:w="0" w:type="auto"/>
            <w:shd w:val="clear" w:color="auto" w:fill="auto"/>
            <w:vAlign w:val="center"/>
          </w:tcPr>
          <w:p w14:paraId="16C5A1F9" w14:textId="4A819E65"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556.55</w:t>
            </w:r>
          </w:p>
        </w:tc>
        <w:tc>
          <w:tcPr>
            <w:tcW w:w="0" w:type="auto"/>
            <w:shd w:val="clear" w:color="auto" w:fill="auto"/>
            <w:vAlign w:val="center"/>
          </w:tcPr>
          <w:p w14:paraId="36E37864" w14:textId="69A671BD"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445.93</w:t>
            </w:r>
          </w:p>
        </w:tc>
      </w:tr>
      <w:tr w:rsidR="00F162B2" w:rsidRPr="002F69F6" w14:paraId="3D570DB6" w14:textId="77777777" w:rsidTr="00F162B2">
        <w:trPr>
          <w:trHeight w:val="278"/>
        </w:trPr>
        <w:tc>
          <w:tcPr>
            <w:tcW w:w="0" w:type="auto"/>
            <w:vMerge/>
            <w:vAlign w:val="center"/>
          </w:tcPr>
          <w:p w14:paraId="4A37D1DD" w14:textId="77777777" w:rsidR="00F162B2" w:rsidRPr="002F69F6" w:rsidRDefault="00F162B2" w:rsidP="00807668">
            <w:pPr>
              <w:widowControl/>
              <w:jc w:val="center"/>
              <w:rPr>
                <w:rFonts w:ascii="Times New Roman" w:eastAsia="DengXian" w:hAnsi="Times New Roman" w:cs="Times New Roman"/>
                <w:b/>
                <w:bCs/>
                <w:kern w:val="0"/>
                <w:sz w:val="20"/>
                <w:szCs w:val="20"/>
              </w:rPr>
            </w:pPr>
          </w:p>
        </w:tc>
        <w:tc>
          <w:tcPr>
            <w:tcW w:w="0" w:type="auto"/>
            <w:vMerge w:val="restart"/>
            <w:shd w:val="clear" w:color="auto" w:fill="auto"/>
            <w:vAlign w:val="center"/>
          </w:tcPr>
          <w:p w14:paraId="269B13FE" w14:textId="14E9037F" w:rsidR="00F162B2" w:rsidRPr="0051380B" w:rsidRDefault="00F162B2" w:rsidP="00807668">
            <w:pPr>
              <w:widowControl/>
              <w:jc w:val="center"/>
              <w:rPr>
                <w:rFonts w:ascii="Times New Roman" w:eastAsia="DengXian" w:hAnsi="Times New Roman" w:cs="Times New Roman"/>
                <w:b/>
                <w:bCs/>
                <w:kern w:val="0"/>
                <w:sz w:val="20"/>
                <w:szCs w:val="20"/>
              </w:rPr>
            </w:pPr>
            <w:r w:rsidRPr="002F69F6">
              <w:rPr>
                <w:rFonts w:ascii="Times New Roman" w:eastAsia="DengXian" w:hAnsi="Times New Roman" w:cs="Times New Roman"/>
                <w:b/>
                <w:bCs/>
                <w:kern w:val="0"/>
                <w:sz w:val="20"/>
                <w:szCs w:val="20"/>
              </w:rPr>
              <w:t>UL a</w:t>
            </w:r>
            <w:r w:rsidRPr="0051380B">
              <w:rPr>
                <w:rFonts w:ascii="Times New Roman" w:eastAsia="DengXian" w:hAnsi="Times New Roman" w:cs="Times New Roman"/>
                <w:b/>
                <w:bCs/>
                <w:kern w:val="0"/>
                <w:sz w:val="20"/>
                <w:szCs w:val="20"/>
              </w:rPr>
              <w:t xml:space="preserve">verage-UPT </w:t>
            </w:r>
            <w:r>
              <w:rPr>
                <w:rFonts w:ascii="Times New Roman" w:eastAsia="DengXian" w:hAnsi="Times New Roman" w:cs="Times New Roman" w:hint="eastAsia"/>
                <w:b/>
                <w:bCs/>
                <w:color w:val="000000"/>
                <w:kern w:val="0"/>
                <w:sz w:val="20"/>
                <w:szCs w:val="20"/>
              </w:rPr>
              <w:lastRenderedPageBreak/>
              <w:t>CDF</w:t>
            </w:r>
          </w:p>
        </w:tc>
        <w:tc>
          <w:tcPr>
            <w:tcW w:w="0" w:type="auto"/>
            <w:shd w:val="clear" w:color="auto" w:fill="auto"/>
            <w:vAlign w:val="center"/>
            <w:hideMark/>
          </w:tcPr>
          <w:p w14:paraId="265AC128" w14:textId="187BDF6C" w:rsidR="00F162B2" w:rsidRPr="005B61E5" w:rsidRDefault="00F162B2"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lastRenderedPageBreak/>
              <w:t>Mean</w:t>
            </w:r>
          </w:p>
        </w:tc>
        <w:tc>
          <w:tcPr>
            <w:tcW w:w="0" w:type="auto"/>
            <w:shd w:val="clear" w:color="auto" w:fill="auto"/>
            <w:vAlign w:val="center"/>
          </w:tcPr>
          <w:p w14:paraId="02B0D2C2" w14:textId="316652D3"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147.15</w:t>
            </w:r>
          </w:p>
        </w:tc>
        <w:tc>
          <w:tcPr>
            <w:tcW w:w="0" w:type="auto"/>
            <w:shd w:val="clear" w:color="auto" w:fill="auto"/>
            <w:vAlign w:val="center"/>
          </w:tcPr>
          <w:p w14:paraId="54920AEE" w14:textId="3D844976"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118.11</w:t>
            </w:r>
          </w:p>
        </w:tc>
        <w:tc>
          <w:tcPr>
            <w:tcW w:w="0" w:type="auto"/>
            <w:shd w:val="clear" w:color="auto" w:fill="auto"/>
            <w:vAlign w:val="center"/>
          </w:tcPr>
          <w:p w14:paraId="01BA3DFC" w14:textId="1703016C"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81.29</w:t>
            </w:r>
          </w:p>
        </w:tc>
        <w:tc>
          <w:tcPr>
            <w:tcW w:w="0" w:type="auto"/>
            <w:shd w:val="clear" w:color="auto" w:fill="auto"/>
            <w:vAlign w:val="center"/>
          </w:tcPr>
          <w:p w14:paraId="60E897C7" w14:textId="695A3FA2"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147.15</w:t>
            </w:r>
          </w:p>
        </w:tc>
        <w:tc>
          <w:tcPr>
            <w:tcW w:w="0" w:type="auto"/>
            <w:shd w:val="clear" w:color="auto" w:fill="auto"/>
            <w:vAlign w:val="center"/>
          </w:tcPr>
          <w:p w14:paraId="5613A614" w14:textId="46481AEB"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118.11</w:t>
            </w:r>
          </w:p>
        </w:tc>
        <w:tc>
          <w:tcPr>
            <w:tcW w:w="0" w:type="auto"/>
            <w:shd w:val="clear" w:color="auto" w:fill="auto"/>
            <w:vAlign w:val="center"/>
          </w:tcPr>
          <w:p w14:paraId="4AD7369D" w14:textId="573D86E1"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81.29</w:t>
            </w:r>
          </w:p>
        </w:tc>
      </w:tr>
      <w:tr w:rsidR="00F162B2" w:rsidRPr="002F69F6" w14:paraId="008DEE30" w14:textId="77777777" w:rsidTr="00F162B2">
        <w:trPr>
          <w:trHeight w:val="278"/>
        </w:trPr>
        <w:tc>
          <w:tcPr>
            <w:tcW w:w="0" w:type="auto"/>
            <w:vMerge/>
          </w:tcPr>
          <w:p w14:paraId="3789B03D" w14:textId="77777777" w:rsidR="00F162B2" w:rsidRPr="005B61E5" w:rsidRDefault="00F162B2"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4FB5CF71" w14:textId="5A7AE400" w:rsidR="00F162B2" w:rsidRPr="005B61E5" w:rsidRDefault="00F162B2"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0CE3F11B" w14:textId="4E2C80CC" w:rsidR="00F162B2" w:rsidRPr="005B61E5" w:rsidRDefault="00F162B2"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5%</w:t>
            </w:r>
          </w:p>
        </w:tc>
        <w:tc>
          <w:tcPr>
            <w:tcW w:w="0" w:type="auto"/>
            <w:shd w:val="clear" w:color="auto" w:fill="auto"/>
            <w:vAlign w:val="center"/>
          </w:tcPr>
          <w:p w14:paraId="1FA53E20" w14:textId="6E6C59F3"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2.39</w:t>
            </w:r>
          </w:p>
        </w:tc>
        <w:tc>
          <w:tcPr>
            <w:tcW w:w="0" w:type="auto"/>
            <w:shd w:val="clear" w:color="auto" w:fill="auto"/>
            <w:vAlign w:val="center"/>
          </w:tcPr>
          <w:p w14:paraId="214D16A3" w14:textId="4DC3B4EA"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1.19</w:t>
            </w:r>
          </w:p>
        </w:tc>
        <w:tc>
          <w:tcPr>
            <w:tcW w:w="0" w:type="auto"/>
            <w:shd w:val="clear" w:color="auto" w:fill="auto"/>
            <w:vAlign w:val="center"/>
          </w:tcPr>
          <w:p w14:paraId="256A29DB" w14:textId="68005597"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0.33</w:t>
            </w:r>
          </w:p>
        </w:tc>
        <w:tc>
          <w:tcPr>
            <w:tcW w:w="0" w:type="auto"/>
            <w:shd w:val="clear" w:color="auto" w:fill="auto"/>
            <w:vAlign w:val="center"/>
          </w:tcPr>
          <w:p w14:paraId="74D48AB3" w14:textId="6FE060DD"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2.39</w:t>
            </w:r>
          </w:p>
        </w:tc>
        <w:tc>
          <w:tcPr>
            <w:tcW w:w="0" w:type="auto"/>
            <w:shd w:val="clear" w:color="auto" w:fill="auto"/>
            <w:vAlign w:val="center"/>
          </w:tcPr>
          <w:p w14:paraId="18D9F48F" w14:textId="0DF0E46A"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1.19</w:t>
            </w:r>
          </w:p>
        </w:tc>
        <w:tc>
          <w:tcPr>
            <w:tcW w:w="0" w:type="auto"/>
            <w:shd w:val="clear" w:color="auto" w:fill="auto"/>
            <w:vAlign w:val="center"/>
          </w:tcPr>
          <w:p w14:paraId="7C87CB44" w14:textId="6D778029"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0.33</w:t>
            </w:r>
          </w:p>
        </w:tc>
      </w:tr>
      <w:tr w:rsidR="00F162B2" w:rsidRPr="002F69F6" w14:paraId="63C6FB6A" w14:textId="77777777" w:rsidTr="00F162B2">
        <w:trPr>
          <w:trHeight w:val="278"/>
        </w:trPr>
        <w:tc>
          <w:tcPr>
            <w:tcW w:w="0" w:type="auto"/>
            <w:vMerge/>
          </w:tcPr>
          <w:p w14:paraId="457C022F" w14:textId="77777777" w:rsidR="00F162B2" w:rsidRPr="005B61E5" w:rsidRDefault="00F162B2"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5FF74BED" w14:textId="383ADEA4" w:rsidR="00F162B2" w:rsidRPr="005B61E5" w:rsidRDefault="00F162B2"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2D28AE8C" w14:textId="2A8575B4" w:rsidR="00F162B2" w:rsidRPr="005B61E5" w:rsidRDefault="00F162B2"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50%</w:t>
            </w:r>
          </w:p>
        </w:tc>
        <w:tc>
          <w:tcPr>
            <w:tcW w:w="0" w:type="auto"/>
            <w:shd w:val="clear" w:color="auto" w:fill="auto"/>
            <w:vAlign w:val="center"/>
          </w:tcPr>
          <w:p w14:paraId="0CBD01EF" w14:textId="1C7C93F1"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111.07</w:t>
            </w:r>
          </w:p>
        </w:tc>
        <w:tc>
          <w:tcPr>
            <w:tcW w:w="0" w:type="auto"/>
            <w:shd w:val="clear" w:color="auto" w:fill="auto"/>
            <w:vAlign w:val="center"/>
          </w:tcPr>
          <w:p w14:paraId="49FFF5D4" w14:textId="72443F5E"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65.84</w:t>
            </w:r>
          </w:p>
        </w:tc>
        <w:tc>
          <w:tcPr>
            <w:tcW w:w="0" w:type="auto"/>
            <w:shd w:val="clear" w:color="auto" w:fill="auto"/>
            <w:vAlign w:val="center"/>
          </w:tcPr>
          <w:p w14:paraId="7B86B535" w14:textId="3F3FE98B"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40.11</w:t>
            </w:r>
          </w:p>
        </w:tc>
        <w:tc>
          <w:tcPr>
            <w:tcW w:w="0" w:type="auto"/>
            <w:shd w:val="clear" w:color="auto" w:fill="auto"/>
            <w:vAlign w:val="center"/>
          </w:tcPr>
          <w:p w14:paraId="79E2A15F" w14:textId="11EF3EA8"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111.07</w:t>
            </w:r>
          </w:p>
        </w:tc>
        <w:tc>
          <w:tcPr>
            <w:tcW w:w="0" w:type="auto"/>
            <w:shd w:val="clear" w:color="auto" w:fill="auto"/>
            <w:vAlign w:val="center"/>
          </w:tcPr>
          <w:p w14:paraId="0655A1BE" w14:textId="22437F9C"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65.84</w:t>
            </w:r>
          </w:p>
        </w:tc>
        <w:tc>
          <w:tcPr>
            <w:tcW w:w="0" w:type="auto"/>
            <w:shd w:val="clear" w:color="auto" w:fill="auto"/>
            <w:vAlign w:val="center"/>
          </w:tcPr>
          <w:p w14:paraId="1E2A9C9D" w14:textId="12834F94"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40.11</w:t>
            </w:r>
          </w:p>
        </w:tc>
      </w:tr>
      <w:tr w:rsidR="00F162B2" w:rsidRPr="002F69F6" w14:paraId="08878349" w14:textId="77777777" w:rsidTr="00F162B2">
        <w:trPr>
          <w:trHeight w:val="278"/>
        </w:trPr>
        <w:tc>
          <w:tcPr>
            <w:tcW w:w="0" w:type="auto"/>
            <w:vMerge/>
          </w:tcPr>
          <w:p w14:paraId="7F27A808" w14:textId="77777777" w:rsidR="00F162B2" w:rsidRPr="005B61E5" w:rsidRDefault="00F162B2"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63A7FD2E" w14:textId="416C9F4A" w:rsidR="00F162B2" w:rsidRPr="005B61E5" w:rsidRDefault="00F162B2"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3EA8A83A" w14:textId="1753E9BF" w:rsidR="00F162B2" w:rsidRPr="005B61E5" w:rsidRDefault="00F162B2"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95%</w:t>
            </w:r>
          </w:p>
        </w:tc>
        <w:tc>
          <w:tcPr>
            <w:tcW w:w="0" w:type="auto"/>
            <w:shd w:val="clear" w:color="auto" w:fill="auto"/>
            <w:vAlign w:val="center"/>
          </w:tcPr>
          <w:p w14:paraId="674A7CBA" w14:textId="52909451"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345.94</w:t>
            </w:r>
          </w:p>
        </w:tc>
        <w:tc>
          <w:tcPr>
            <w:tcW w:w="0" w:type="auto"/>
            <w:shd w:val="clear" w:color="auto" w:fill="auto"/>
            <w:vAlign w:val="center"/>
          </w:tcPr>
          <w:p w14:paraId="2F9FEC99" w14:textId="0F96C012"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323.93</w:t>
            </w:r>
          </w:p>
        </w:tc>
        <w:tc>
          <w:tcPr>
            <w:tcW w:w="0" w:type="auto"/>
            <w:shd w:val="clear" w:color="auto" w:fill="auto"/>
            <w:vAlign w:val="center"/>
          </w:tcPr>
          <w:p w14:paraId="25447B2E" w14:textId="25532172"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272.06</w:t>
            </w:r>
          </w:p>
        </w:tc>
        <w:tc>
          <w:tcPr>
            <w:tcW w:w="0" w:type="auto"/>
            <w:shd w:val="clear" w:color="auto" w:fill="auto"/>
            <w:vAlign w:val="center"/>
          </w:tcPr>
          <w:p w14:paraId="4F366622" w14:textId="0136E105"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345.94</w:t>
            </w:r>
          </w:p>
        </w:tc>
        <w:tc>
          <w:tcPr>
            <w:tcW w:w="0" w:type="auto"/>
            <w:shd w:val="clear" w:color="auto" w:fill="auto"/>
            <w:vAlign w:val="center"/>
          </w:tcPr>
          <w:p w14:paraId="74F8F8B2" w14:textId="31631EAF"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323.93</w:t>
            </w:r>
          </w:p>
        </w:tc>
        <w:tc>
          <w:tcPr>
            <w:tcW w:w="0" w:type="auto"/>
            <w:shd w:val="clear" w:color="auto" w:fill="auto"/>
            <w:vAlign w:val="center"/>
          </w:tcPr>
          <w:p w14:paraId="0E69B669" w14:textId="429CFD50"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272.06</w:t>
            </w:r>
          </w:p>
        </w:tc>
      </w:tr>
      <w:tr w:rsidR="00F162B2" w:rsidRPr="002F69F6" w14:paraId="62ABFA04" w14:textId="77777777" w:rsidTr="00F162B2">
        <w:trPr>
          <w:trHeight w:val="278"/>
        </w:trPr>
        <w:tc>
          <w:tcPr>
            <w:tcW w:w="0" w:type="auto"/>
            <w:vMerge w:val="restart"/>
            <w:vAlign w:val="center"/>
          </w:tcPr>
          <w:p w14:paraId="7CCEB72E" w14:textId="321CA324" w:rsidR="00F162B2" w:rsidRPr="002F69F6" w:rsidRDefault="00F162B2" w:rsidP="00807668">
            <w:pPr>
              <w:widowControl/>
              <w:jc w:val="center"/>
              <w:rPr>
                <w:rFonts w:ascii="Times New Roman" w:eastAsia="DengXian" w:hAnsi="Times New Roman" w:cs="Times New Roman"/>
                <w:b/>
                <w:bCs/>
                <w:kern w:val="0"/>
                <w:sz w:val="20"/>
                <w:szCs w:val="20"/>
              </w:rPr>
            </w:pPr>
            <w:r w:rsidRPr="008614F5">
              <w:rPr>
                <w:rFonts w:ascii="Times New Roman" w:eastAsia="DengXian" w:hAnsi="Times New Roman" w:cs="Times New Roman"/>
                <w:b/>
                <w:bCs/>
                <w:kern w:val="0"/>
                <w:sz w:val="20"/>
                <w:szCs w:val="20"/>
              </w:rPr>
              <w:t>Dynamic SBFD</w:t>
            </w:r>
          </w:p>
        </w:tc>
        <w:tc>
          <w:tcPr>
            <w:tcW w:w="0" w:type="auto"/>
            <w:vMerge w:val="restart"/>
            <w:shd w:val="clear" w:color="auto" w:fill="auto"/>
            <w:vAlign w:val="center"/>
          </w:tcPr>
          <w:p w14:paraId="7E8CF98C" w14:textId="2F66260E" w:rsidR="00F162B2" w:rsidRPr="005B61E5" w:rsidRDefault="00F162B2" w:rsidP="00807668">
            <w:pPr>
              <w:widowControl/>
              <w:jc w:val="center"/>
              <w:rPr>
                <w:rFonts w:ascii="Times New Roman" w:eastAsia="DengXian" w:hAnsi="Times New Roman" w:cs="Times New Roman"/>
                <w:b/>
                <w:bCs/>
                <w:kern w:val="0"/>
                <w:sz w:val="20"/>
                <w:szCs w:val="20"/>
              </w:rPr>
            </w:pPr>
            <w:r w:rsidRPr="002F69F6">
              <w:rPr>
                <w:rFonts w:ascii="Times New Roman" w:eastAsia="DengXian" w:hAnsi="Times New Roman" w:cs="Times New Roman"/>
                <w:b/>
                <w:bCs/>
                <w:kern w:val="0"/>
                <w:sz w:val="20"/>
                <w:szCs w:val="20"/>
              </w:rPr>
              <w:t>DL a</w:t>
            </w:r>
            <w:r w:rsidRPr="0051380B">
              <w:rPr>
                <w:rFonts w:ascii="Times New Roman" w:eastAsia="DengXian" w:hAnsi="Times New Roman" w:cs="Times New Roman"/>
                <w:b/>
                <w:bCs/>
                <w:kern w:val="0"/>
                <w:sz w:val="20"/>
                <w:szCs w:val="20"/>
              </w:rPr>
              <w:t xml:space="preserve">verage-UPT </w:t>
            </w:r>
            <w:r>
              <w:rPr>
                <w:rFonts w:ascii="Times New Roman" w:eastAsia="DengXian" w:hAnsi="Times New Roman" w:cs="Times New Roman" w:hint="eastAsia"/>
                <w:b/>
                <w:bCs/>
                <w:color w:val="000000"/>
                <w:kern w:val="0"/>
                <w:sz w:val="20"/>
                <w:szCs w:val="20"/>
              </w:rPr>
              <w:t>CDF</w:t>
            </w:r>
          </w:p>
        </w:tc>
        <w:tc>
          <w:tcPr>
            <w:tcW w:w="0" w:type="auto"/>
            <w:shd w:val="clear" w:color="auto" w:fill="auto"/>
            <w:vAlign w:val="center"/>
          </w:tcPr>
          <w:p w14:paraId="014E60C8" w14:textId="37631E06" w:rsidR="00F162B2" w:rsidRPr="005B61E5" w:rsidRDefault="00F162B2"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Mean</w:t>
            </w:r>
          </w:p>
        </w:tc>
        <w:tc>
          <w:tcPr>
            <w:tcW w:w="0" w:type="auto"/>
            <w:shd w:val="clear" w:color="auto" w:fill="auto"/>
            <w:vAlign w:val="center"/>
          </w:tcPr>
          <w:p w14:paraId="36E381F1" w14:textId="1BAEADF5"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466.78</w:t>
            </w:r>
          </w:p>
        </w:tc>
        <w:tc>
          <w:tcPr>
            <w:tcW w:w="0" w:type="auto"/>
            <w:shd w:val="clear" w:color="auto" w:fill="auto"/>
            <w:vAlign w:val="center"/>
          </w:tcPr>
          <w:p w14:paraId="50FCD79D" w14:textId="1754619B"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355.20</w:t>
            </w:r>
          </w:p>
        </w:tc>
        <w:tc>
          <w:tcPr>
            <w:tcW w:w="0" w:type="auto"/>
            <w:shd w:val="clear" w:color="auto" w:fill="auto"/>
            <w:vAlign w:val="center"/>
          </w:tcPr>
          <w:p w14:paraId="0EE877E8" w14:textId="1B31235E"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212.35</w:t>
            </w:r>
          </w:p>
        </w:tc>
        <w:tc>
          <w:tcPr>
            <w:tcW w:w="0" w:type="auto"/>
            <w:shd w:val="clear" w:color="auto" w:fill="auto"/>
            <w:vAlign w:val="center"/>
          </w:tcPr>
          <w:p w14:paraId="074CB8E8" w14:textId="47269F7F"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484.20</w:t>
            </w:r>
          </w:p>
        </w:tc>
        <w:tc>
          <w:tcPr>
            <w:tcW w:w="0" w:type="auto"/>
            <w:shd w:val="clear" w:color="auto" w:fill="auto"/>
            <w:vAlign w:val="center"/>
          </w:tcPr>
          <w:p w14:paraId="255E438C" w14:textId="2FC19684"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374.00</w:t>
            </w:r>
          </w:p>
        </w:tc>
        <w:tc>
          <w:tcPr>
            <w:tcW w:w="0" w:type="auto"/>
            <w:shd w:val="clear" w:color="auto" w:fill="auto"/>
            <w:vAlign w:val="center"/>
          </w:tcPr>
          <w:p w14:paraId="2C520C3B" w14:textId="30B81574"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227.03</w:t>
            </w:r>
          </w:p>
        </w:tc>
      </w:tr>
      <w:tr w:rsidR="00F162B2" w:rsidRPr="002F69F6" w14:paraId="70A6CFA2" w14:textId="77777777" w:rsidTr="00F162B2">
        <w:trPr>
          <w:trHeight w:val="278"/>
        </w:trPr>
        <w:tc>
          <w:tcPr>
            <w:tcW w:w="0" w:type="auto"/>
            <w:vMerge/>
          </w:tcPr>
          <w:p w14:paraId="0AAA3A2C" w14:textId="77777777" w:rsidR="00F162B2" w:rsidRPr="005B61E5" w:rsidRDefault="00F162B2"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20DC19AD" w14:textId="21566696" w:rsidR="00F162B2" w:rsidRPr="005B61E5" w:rsidRDefault="00F162B2"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36D1D3F8" w14:textId="7083AF75" w:rsidR="00F162B2" w:rsidRPr="005B61E5" w:rsidRDefault="00F162B2"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5%</w:t>
            </w:r>
          </w:p>
        </w:tc>
        <w:tc>
          <w:tcPr>
            <w:tcW w:w="0" w:type="auto"/>
            <w:shd w:val="clear" w:color="auto" w:fill="auto"/>
            <w:vAlign w:val="center"/>
          </w:tcPr>
          <w:p w14:paraId="2ABDADEE" w14:textId="211BD244"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135.30</w:t>
            </w:r>
          </w:p>
        </w:tc>
        <w:tc>
          <w:tcPr>
            <w:tcW w:w="0" w:type="auto"/>
            <w:shd w:val="clear" w:color="auto" w:fill="auto"/>
            <w:vAlign w:val="center"/>
          </w:tcPr>
          <w:p w14:paraId="49C65F53" w14:textId="435E4D59"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96.84</w:t>
            </w:r>
          </w:p>
        </w:tc>
        <w:tc>
          <w:tcPr>
            <w:tcW w:w="0" w:type="auto"/>
            <w:shd w:val="clear" w:color="auto" w:fill="auto"/>
            <w:vAlign w:val="center"/>
          </w:tcPr>
          <w:p w14:paraId="5A43C127" w14:textId="13CA3696"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5.62</w:t>
            </w:r>
          </w:p>
        </w:tc>
        <w:tc>
          <w:tcPr>
            <w:tcW w:w="0" w:type="auto"/>
            <w:shd w:val="clear" w:color="auto" w:fill="auto"/>
            <w:vAlign w:val="center"/>
          </w:tcPr>
          <w:p w14:paraId="7455D260" w14:textId="4F9CD782"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153.37</w:t>
            </w:r>
          </w:p>
        </w:tc>
        <w:tc>
          <w:tcPr>
            <w:tcW w:w="0" w:type="auto"/>
            <w:shd w:val="clear" w:color="auto" w:fill="auto"/>
            <w:vAlign w:val="center"/>
          </w:tcPr>
          <w:p w14:paraId="1B74AB95" w14:textId="4F0466D9"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113.88</w:t>
            </w:r>
          </w:p>
        </w:tc>
        <w:tc>
          <w:tcPr>
            <w:tcW w:w="0" w:type="auto"/>
            <w:shd w:val="clear" w:color="auto" w:fill="auto"/>
            <w:vAlign w:val="center"/>
          </w:tcPr>
          <w:p w14:paraId="65E72C99" w14:textId="76EA7DC0"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47.42</w:t>
            </w:r>
          </w:p>
        </w:tc>
      </w:tr>
      <w:tr w:rsidR="00F162B2" w:rsidRPr="002F69F6" w14:paraId="7EA16959" w14:textId="77777777" w:rsidTr="00F162B2">
        <w:trPr>
          <w:trHeight w:val="278"/>
        </w:trPr>
        <w:tc>
          <w:tcPr>
            <w:tcW w:w="0" w:type="auto"/>
            <w:vMerge/>
          </w:tcPr>
          <w:p w14:paraId="2331CD38" w14:textId="77777777" w:rsidR="00F162B2" w:rsidRPr="005B61E5" w:rsidRDefault="00F162B2"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448128B7" w14:textId="3F866DDF" w:rsidR="00F162B2" w:rsidRPr="005B61E5" w:rsidRDefault="00F162B2"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2A03D836" w14:textId="06EF0F32" w:rsidR="00F162B2" w:rsidRPr="005B61E5" w:rsidRDefault="00F162B2"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50%</w:t>
            </w:r>
          </w:p>
        </w:tc>
        <w:tc>
          <w:tcPr>
            <w:tcW w:w="0" w:type="auto"/>
            <w:shd w:val="clear" w:color="auto" w:fill="auto"/>
            <w:vAlign w:val="center"/>
          </w:tcPr>
          <w:p w14:paraId="708A6063" w14:textId="1CE736AC"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515.11</w:t>
            </w:r>
          </w:p>
        </w:tc>
        <w:tc>
          <w:tcPr>
            <w:tcW w:w="0" w:type="auto"/>
            <w:shd w:val="clear" w:color="auto" w:fill="auto"/>
            <w:vAlign w:val="center"/>
          </w:tcPr>
          <w:p w14:paraId="07A0AED4" w14:textId="6D292AFD"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371.23</w:t>
            </w:r>
          </w:p>
        </w:tc>
        <w:tc>
          <w:tcPr>
            <w:tcW w:w="0" w:type="auto"/>
            <w:shd w:val="clear" w:color="auto" w:fill="auto"/>
            <w:vAlign w:val="center"/>
          </w:tcPr>
          <w:p w14:paraId="3A5FAE0B" w14:textId="5F632930"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197.33</w:t>
            </w:r>
          </w:p>
        </w:tc>
        <w:tc>
          <w:tcPr>
            <w:tcW w:w="0" w:type="auto"/>
            <w:shd w:val="clear" w:color="auto" w:fill="auto"/>
            <w:vAlign w:val="center"/>
          </w:tcPr>
          <w:p w14:paraId="03A4AA3A" w14:textId="7A300B3F"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542.74</w:t>
            </w:r>
          </w:p>
        </w:tc>
        <w:tc>
          <w:tcPr>
            <w:tcW w:w="0" w:type="auto"/>
            <w:shd w:val="clear" w:color="auto" w:fill="auto"/>
            <w:vAlign w:val="center"/>
          </w:tcPr>
          <w:p w14:paraId="5F231875" w14:textId="202C76E9"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396.79</w:t>
            </w:r>
          </w:p>
        </w:tc>
        <w:tc>
          <w:tcPr>
            <w:tcW w:w="0" w:type="auto"/>
            <w:shd w:val="clear" w:color="auto" w:fill="auto"/>
            <w:vAlign w:val="center"/>
          </w:tcPr>
          <w:p w14:paraId="606E32D8" w14:textId="64DA8842"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224.97</w:t>
            </w:r>
          </w:p>
        </w:tc>
      </w:tr>
      <w:tr w:rsidR="00F162B2" w:rsidRPr="002F69F6" w14:paraId="2072B1E9" w14:textId="77777777" w:rsidTr="00F162B2">
        <w:trPr>
          <w:trHeight w:val="278"/>
        </w:trPr>
        <w:tc>
          <w:tcPr>
            <w:tcW w:w="0" w:type="auto"/>
            <w:vMerge/>
          </w:tcPr>
          <w:p w14:paraId="6F5BDB4F" w14:textId="77777777" w:rsidR="00F162B2" w:rsidRPr="005B61E5" w:rsidRDefault="00F162B2"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0BA451F1" w14:textId="489AA294" w:rsidR="00F162B2" w:rsidRPr="005B61E5" w:rsidRDefault="00F162B2"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39E848D1" w14:textId="1C26B607" w:rsidR="00F162B2" w:rsidRPr="005B61E5" w:rsidRDefault="00F162B2"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95%</w:t>
            </w:r>
          </w:p>
        </w:tc>
        <w:tc>
          <w:tcPr>
            <w:tcW w:w="0" w:type="auto"/>
            <w:shd w:val="clear" w:color="auto" w:fill="auto"/>
            <w:vAlign w:val="center"/>
          </w:tcPr>
          <w:p w14:paraId="1F3E5198" w14:textId="2EAA2DFC"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655.43</w:t>
            </w:r>
          </w:p>
        </w:tc>
        <w:tc>
          <w:tcPr>
            <w:tcW w:w="0" w:type="auto"/>
            <w:shd w:val="clear" w:color="auto" w:fill="auto"/>
            <w:vAlign w:val="center"/>
          </w:tcPr>
          <w:p w14:paraId="34CCFBA0" w14:textId="51B2E680"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550.05</w:t>
            </w:r>
          </w:p>
        </w:tc>
        <w:tc>
          <w:tcPr>
            <w:tcW w:w="0" w:type="auto"/>
            <w:shd w:val="clear" w:color="auto" w:fill="auto"/>
            <w:vAlign w:val="center"/>
          </w:tcPr>
          <w:p w14:paraId="36DE06F0" w14:textId="5741A10D"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461.72</w:t>
            </w:r>
          </w:p>
        </w:tc>
        <w:tc>
          <w:tcPr>
            <w:tcW w:w="0" w:type="auto"/>
            <w:shd w:val="clear" w:color="auto" w:fill="auto"/>
            <w:vAlign w:val="center"/>
          </w:tcPr>
          <w:p w14:paraId="7EBCE88B" w14:textId="0BCC66CA"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657.57</w:t>
            </w:r>
          </w:p>
        </w:tc>
        <w:tc>
          <w:tcPr>
            <w:tcW w:w="0" w:type="auto"/>
            <w:shd w:val="clear" w:color="auto" w:fill="auto"/>
            <w:vAlign w:val="center"/>
          </w:tcPr>
          <w:p w14:paraId="30322804" w14:textId="3B8FF88C"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584.99</w:t>
            </w:r>
          </w:p>
        </w:tc>
        <w:tc>
          <w:tcPr>
            <w:tcW w:w="0" w:type="auto"/>
            <w:shd w:val="clear" w:color="auto" w:fill="auto"/>
            <w:vAlign w:val="center"/>
          </w:tcPr>
          <w:p w14:paraId="0F35DD2D" w14:textId="1D3EF04C"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416.11</w:t>
            </w:r>
          </w:p>
        </w:tc>
      </w:tr>
      <w:tr w:rsidR="00F162B2" w:rsidRPr="002F69F6" w14:paraId="20D72DE1" w14:textId="77777777" w:rsidTr="00F162B2">
        <w:trPr>
          <w:trHeight w:val="278"/>
        </w:trPr>
        <w:tc>
          <w:tcPr>
            <w:tcW w:w="0" w:type="auto"/>
            <w:vMerge/>
          </w:tcPr>
          <w:p w14:paraId="45125FC2" w14:textId="77777777" w:rsidR="00F162B2" w:rsidRPr="002F69F6" w:rsidRDefault="00F162B2" w:rsidP="00807668">
            <w:pPr>
              <w:widowControl/>
              <w:jc w:val="center"/>
              <w:rPr>
                <w:rFonts w:ascii="Times New Roman" w:eastAsia="DengXian" w:hAnsi="Times New Roman" w:cs="Times New Roman"/>
                <w:b/>
                <w:bCs/>
                <w:kern w:val="0"/>
                <w:sz w:val="20"/>
                <w:szCs w:val="20"/>
              </w:rPr>
            </w:pPr>
          </w:p>
        </w:tc>
        <w:tc>
          <w:tcPr>
            <w:tcW w:w="0" w:type="auto"/>
            <w:vMerge w:val="restart"/>
            <w:shd w:val="clear" w:color="auto" w:fill="auto"/>
            <w:vAlign w:val="center"/>
          </w:tcPr>
          <w:p w14:paraId="1A35C922" w14:textId="31F953D8" w:rsidR="00F162B2" w:rsidRPr="005B61E5" w:rsidRDefault="00F162B2" w:rsidP="00807668">
            <w:pPr>
              <w:widowControl/>
              <w:jc w:val="center"/>
              <w:rPr>
                <w:rFonts w:ascii="Times New Roman" w:eastAsia="DengXian" w:hAnsi="Times New Roman" w:cs="Times New Roman"/>
                <w:b/>
                <w:bCs/>
                <w:kern w:val="0"/>
                <w:sz w:val="20"/>
                <w:szCs w:val="20"/>
              </w:rPr>
            </w:pPr>
            <w:r w:rsidRPr="002F69F6">
              <w:rPr>
                <w:rFonts w:ascii="Times New Roman" w:eastAsia="DengXian" w:hAnsi="Times New Roman" w:cs="Times New Roman"/>
                <w:b/>
                <w:bCs/>
                <w:kern w:val="0"/>
                <w:sz w:val="20"/>
                <w:szCs w:val="20"/>
              </w:rPr>
              <w:t>UL a</w:t>
            </w:r>
            <w:r w:rsidRPr="0051380B">
              <w:rPr>
                <w:rFonts w:ascii="Times New Roman" w:eastAsia="DengXian" w:hAnsi="Times New Roman" w:cs="Times New Roman"/>
                <w:b/>
                <w:bCs/>
                <w:kern w:val="0"/>
                <w:sz w:val="20"/>
                <w:szCs w:val="20"/>
              </w:rPr>
              <w:t xml:space="preserve">verage-UPT </w:t>
            </w:r>
            <w:r>
              <w:rPr>
                <w:rFonts w:ascii="Times New Roman" w:eastAsia="DengXian" w:hAnsi="Times New Roman" w:cs="Times New Roman" w:hint="eastAsia"/>
                <w:b/>
                <w:bCs/>
                <w:color w:val="000000"/>
                <w:kern w:val="0"/>
                <w:sz w:val="20"/>
                <w:szCs w:val="20"/>
              </w:rPr>
              <w:t>CDF</w:t>
            </w:r>
          </w:p>
        </w:tc>
        <w:tc>
          <w:tcPr>
            <w:tcW w:w="0" w:type="auto"/>
            <w:shd w:val="clear" w:color="auto" w:fill="auto"/>
            <w:vAlign w:val="center"/>
          </w:tcPr>
          <w:p w14:paraId="1C71D4A7" w14:textId="71E4DC45" w:rsidR="00F162B2" w:rsidRPr="005B61E5" w:rsidRDefault="00F162B2"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Mean</w:t>
            </w:r>
          </w:p>
        </w:tc>
        <w:tc>
          <w:tcPr>
            <w:tcW w:w="0" w:type="auto"/>
            <w:shd w:val="clear" w:color="auto" w:fill="auto"/>
            <w:vAlign w:val="center"/>
          </w:tcPr>
          <w:p w14:paraId="55F7C017" w14:textId="12955A7F"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103.20</w:t>
            </w:r>
          </w:p>
        </w:tc>
        <w:tc>
          <w:tcPr>
            <w:tcW w:w="0" w:type="auto"/>
            <w:shd w:val="clear" w:color="auto" w:fill="auto"/>
            <w:vAlign w:val="center"/>
          </w:tcPr>
          <w:p w14:paraId="1C911FC1" w14:textId="06BD672C"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80.71</w:t>
            </w:r>
          </w:p>
        </w:tc>
        <w:tc>
          <w:tcPr>
            <w:tcW w:w="0" w:type="auto"/>
            <w:shd w:val="clear" w:color="auto" w:fill="auto"/>
            <w:vAlign w:val="center"/>
          </w:tcPr>
          <w:p w14:paraId="067BEA16" w14:textId="2B2BBCD5"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39.33</w:t>
            </w:r>
          </w:p>
        </w:tc>
        <w:tc>
          <w:tcPr>
            <w:tcW w:w="0" w:type="auto"/>
            <w:shd w:val="clear" w:color="auto" w:fill="auto"/>
            <w:vAlign w:val="center"/>
          </w:tcPr>
          <w:p w14:paraId="5ACFFF98" w14:textId="47F7F38C"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110.05</w:t>
            </w:r>
          </w:p>
        </w:tc>
        <w:tc>
          <w:tcPr>
            <w:tcW w:w="0" w:type="auto"/>
            <w:shd w:val="clear" w:color="auto" w:fill="auto"/>
            <w:vAlign w:val="center"/>
          </w:tcPr>
          <w:p w14:paraId="788D4D7F" w14:textId="0E47163B"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90.84</w:t>
            </w:r>
          </w:p>
        </w:tc>
        <w:tc>
          <w:tcPr>
            <w:tcW w:w="0" w:type="auto"/>
            <w:shd w:val="clear" w:color="auto" w:fill="auto"/>
            <w:vAlign w:val="center"/>
          </w:tcPr>
          <w:p w14:paraId="5FE2F4D3" w14:textId="582C9D24"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60.16</w:t>
            </w:r>
          </w:p>
        </w:tc>
      </w:tr>
      <w:tr w:rsidR="00F162B2" w:rsidRPr="002F69F6" w14:paraId="002B3DF7" w14:textId="77777777" w:rsidTr="00F162B2">
        <w:trPr>
          <w:trHeight w:val="278"/>
        </w:trPr>
        <w:tc>
          <w:tcPr>
            <w:tcW w:w="0" w:type="auto"/>
            <w:vMerge/>
          </w:tcPr>
          <w:p w14:paraId="5E36303E" w14:textId="77777777" w:rsidR="00F162B2" w:rsidRPr="005B61E5" w:rsidRDefault="00F162B2"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1044FC86" w14:textId="6CF06A98" w:rsidR="00F162B2" w:rsidRPr="005B61E5" w:rsidRDefault="00F162B2"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419854C1" w14:textId="73E341D8" w:rsidR="00F162B2" w:rsidRPr="005B61E5" w:rsidRDefault="00F162B2"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5%</w:t>
            </w:r>
          </w:p>
        </w:tc>
        <w:tc>
          <w:tcPr>
            <w:tcW w:w="0" w:type="auto"/>
            <w:shd w:val="clear" w:color="auto" w:fill="auto"/>
            <w:vAlign w:val="center"/>
          </w:tcPr>
          <w:p w14:paraId="0BF8532C" w14:textId="42954166"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1.52</w:t>
            </w:r>
          </w:p>
        </w:tc>
        <w:tc>
          <w:tcPr>
            <w:tcW w:w="0" w:type="auto"/>
            <w:shd w:val="clear" w:color="auto" w:fill="auto"/>
            <w:vAlign w:val="center"/>
          </w:tcPr>
          <w:p w14:paraId="509B7768" w14:textId="72FABF4B"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1.02</w:t>
            </w:r>
          </w:p>
        </w:tc>
        <w:tc>
          <w:tcPr>
            <w:tcW w:w="0" w:type="auto"/>
            <w:shd w:val="clear" w:color="auto" w:fill="auto"/>
            <w:vAlign w:val="center"/>
          </w:tcPr>
          <w:p w14:paraId="7740A200" w14:textId="188986E7"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0.03</w:t>
            </w:r>
          </w:p>
        </w:tc>
        <w:tc>
          <w:tcPr>
            <w:tcW w:w="0" w:type="auto"/>
            <w:shd w:val="clear" w:color="auto" w:fill="auto"/>
            <w:vAlign w:val="center"/>
          </w:tcPr>
          <w:p w14:paraId="0593D64F" w14:textId="6F08F98C"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2.14</w:t>
            </w:r>
          </w:p>
        </w:tc>
        <w:tc>
          <w:tcPr>
            <w:tcW w:w="0" w:type="auto"/>
            <w:shd w:val="clear" w:color="auto" w:fill="auto"/>
            <w:vAlign w:val="center"/>
          </w:tcPr>
          <w:p w14:paraId="1391555E" w14:textId="465A6173"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1.29</w:t>
            </w:r>
          </w:p>
        </w:tc>
        <w:tc>
          <w:tcPr>
            <w:tcW w:w="0" w:type="auto"/>
            <w:shd w:val="clear" w:color="auto" w:fill="auto"/>
            <w:vAlign w:val="center"/>
          </w:tcPr>
          <w:p w14:paraId="4984A142" w14:textId="145960B5"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0.53</w:t>
            </w:r>
          </w:p>
        </w:tc>
      </w:tr>
      <w:tr w:rsidR="00F162B2" w:rsidRPr="002F69F6" w14:paraId="6575EB0C" w14:textId="77777777" w:rsidTr="00F162B2">
        <w:trPr>
          <w:trHeight w:val="278"/>
        </w:trPr>
        <w:tc>
          <w:tcPr>
            <w:tcW w:w="0" w:type="auto"/>
            <w:vMerge/>
          </w:tcPr>
          <w:p w14:paraId="09D4D348" w14:textId="77777777" w:rsidR="00F162B2" w:rsidRPr="005B61E5" w:rsidRDefault="00F162B2"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3E0FC380" w14:textId="5FE5B16F" w:rsidR="00F162B2" w:rsidRPr="005B61E5" w:rsidRDefault="00F162B2"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7DCBE0AF" w14:textId="7061E231" w:rsidR="00F162B2" w:rsidRPr="005B61E5" w:rsidRDefault="00F162B2"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50%</w:t>
            </w:r>
          </w:p>
        </w:tc>
        <w:tc>
          <w:tcPr>
            <w:tcW w:w="0" w:type="auto"/>
            <w:shd w:val="clear" w:color="auto" w:fill="auto"/>
            <w:vAlign w:val="center"/>
          </w:tcPr>
          <w:p w14:paraId="11779BF4" w14:textId="43DFB0C2"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58.99</w:t>
            </w:r>
          </w:p>
        </w:tc>
        <w:tc>
          <w:tcPr>
            <w:tcW w:w="0" w:type="auto"/>
            <w:shd w:val="clear" w:color="auto" w:fill="auto"/>
            <w:vAlign w:val="center"/>
          </w:tcPr>
          <w:p w14:paraId="34A69537" w14:textId="778CD45F"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31.73</w:t>
            </w:r>
          </w:p>
        </w:tc>
        <w:tc>
          <w:tcPr>
            <w:tcW w:w="0" w:type="auto"/>
            <w:shd w:val="clear" w:color="auto" w:fill="auto"/>
            <w:vAlign w:val="center"/>
          </w:tcPr>
          <w:p w14:paraId="75B733F2" w14:textId="70BC2ECE"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12.63</w:t>
            </w:r>
          </w:p>
        </w:tc>
        <w:tc>
          <w:tcPr>
            <w:tcW w:w="0" w:type="auto"/>
            <w:shd w:val="clear" w:color="auto" w:fill="auto"/>
            <w:vAlign w:val="center"/>
          </w:tcPr>
          <w:p w14:paraId="1050CA5F" w14:textId="7E5C7D0F"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71.59</w:t>
            </w:r>
          </w:p>
        </w:tc>
        <w:tc>
          <w:tcPr>
            <w:tcW w:w="0" w:type="auto"/>
            <w:shd w:val="clear" w:color="auto" w:fill="auto"/>
            <w:vAlign w:val="center"/>
          </w:tcPr>
          <w:p w14:paraId="067050F1" w14:textId="3D369BC4"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42.31</w:t>
            </w:r>
          </w:p>
        </w:tc>
        <w:tc>
          <w:tcPr>
            <w:tcW w:w="0" w:type="auto"/>
            <w:shd w:val="clear" w:color="auto" w:fill="auto"/>
            <w:vAlign w:val="center"/>
          </w:tcPr>
          <w:p w14:paraId="1DDDEA65" w14:textId="730276A8"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17.99</w:t>
            </w:r>
          </w:p>
        </w:tc>
      </w:tr>
      <w:tr w:rsidR="00F162B2" w:rsidRPr="002F69F6" w14:paraId="63472DAA" w14:textId="77777777" w:rsidTr="00F162B2">
        <w:trPr>
          <w:trHeight w:val="278"/>
        </w:trPr>
        <w:tc>
          <w:tcPr>
            <w:tcW w:w="0" w:type="auto"/>
            <w:vMerge/>
          </w:tcPr>
          <w:p w14:paraId="35E25817" w14:textId="77777777" w:rsidR="00F162B2" w:rsidRPr="005B61E5" w:rsidRDefault="00F162B2"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758D71A0" w14:textId="44BA3078" w:rsidR="00F162B2" w:rsidRPr="005B61E5" w:rsidRDefault="00F162B2"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4E4D0FF2" w14:textId="762F7333" w:rsidR="00F162B2" w:rsidRPr="005B61E5" w:rsidRDefault="00F162B2"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95%</w:t>
            </w:r>
          </w:p>
        </w:tc>
        <w:tc>
          <w:tcPr>
            <w:tcW w:w="0" w:type="auto"/>
            <w:shd w:val="clear" w:color="auto" w:fill="auto"/>
            <w:vAlign w:val="center"/>
          </w:tcPr>
          <w:p w14:paraId="7D698450" w14:textId="408EFDAC"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331.81</w:t>
            </w:r>
          </w:p>
        </w:tc>
        <w:tc>
          <w:tcPr>
            <w:tcW w:w="0" w:type="auto"/>
            <w:shd w:val="clear" w:color="auto" w:fill="auto"/>
            <w:vAlign w:val="center"/>
          </w:tcPr>
          <w:p w14:paraId="5405E341" w14:textId="48A685E0"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310.18</w:t>
            </w:r>
          </w:p>
        </w:tc>
        <w:tc>
          <w:tcPr>
            <w:tcW w:w="0" w:type="auto"/>
            <w:shd w:val="clear" w:color="auto" w:fill="auto"/>
            <w:vAlign w:val="center"/>
          </w:tcPr>
          <w:p w14:paraId="00EC0790" w14:textId="376ACCC6"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161.79</w:t>
            </w:r>
          </w:p>
        </w:tc>
        <w:tc>
          <w:tcPr>
            <w:tcW w:w="0" w:type="auto"/>
            <w:shd w:val="clear" w:color="auto" w:fill="auto"/>
            <w:vAlign w:val="center"/>
          </w:tcPr>
          <w:p w14:paraId="79EAD5B5" w14:textId="173E9F13"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333.32</w:t>
            </w:r>
          </w:p>
        </w:tc>
        <w:tc>
          <w:tcPr>
            <w:tcW w:w="0" w:type="auto"/>
            <w:shd w:val="clear" w:color="auto" w:fill="auto"/>
            <w:vAlign w:val="center"/>
          </w:tcPr>
          <w:p w14:paraId="41157C03" w14:textId="586958E5"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318.55</w:t>
            </w:r>
          </w:p>
        </w:tc>
        <w:tc>
          <w:tcPr>
            <w:tcW w:w="0" w:type="auto"/>
            <w:shd w:val="clear" w:color="auto" w:fill="auto"/>
            <w:vAlign w:val="center"/>
          </w:tcPr>
          <w:p w14:paraId="70435CAC" w14:textId="5C841D7C"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242.89</w:t>
            </w:r>
          </w:p>
        </w:tc>
      </w:tr>
      <w:tr w:rsidR="00F162B2" w:rsidRPr="002F69F6" w14:paraId="33FDA9B5" w14:textId="77777777" w:rsidTr="00F162B2">
        <w:trPr>
          <w:trHeight w:val="278"/>
        </w:trPr>
        <w:tc>
          <w:tcPr>
            <w:tcW w:w="0" w:type="auto"/>
            <w:vMerge w:val="restart"/>
            <w:vAlign w:val="center"/>
          </w:tcPr>
          <w:p w14:paraId="6D0E02CD" w14:textId="0FAB7253" w:rsidR="00F162B2" w:rsidRPr="002F69F6" w:rsidRDefault="00F162B2" w:rsidP="00807668">
            <w:pPr>
              <w:widowControl/>
              <w:jc w:val="center"/>
              <w:rPr>
                <w:rFonts w:ascii="Times New Roman" w:eastAsia="DengXian" w:hAnsi="Times New Roman" w:cs="Times New Roman"/>
                <w:b/>
                <w:bCs/>
                <w:kern w:val="0"/>
                <w:sz w:val="20"/>
                <w:szCs w:val="20"/>
              </w:rPr>
            </w:pPr>
            <w:r w:rsidRPr="008614F5">
              <w:rPr>
                <w:rFonts w:ascii="Times New Roman" w:eastAsia="DengXian" w:hAnsi="Times New Roman" w:cs="Times New Roman"/>
                <w:b/>
                <w:bCs/>
                <w:kern w:val="0"/>
                <w:sz w:val="20"/>
                <w:szCs w:val="20"/>
              </w:rPr>
              <w:t>Baseline</w:t>
            </w:r>
          </w:p>
        </w:tc>
        <w:tc>
          <w:tcPr>
            <w:tcW w:w="0" w:type="auto"/>
            <w:vMerge w:val="restart"/>
            <w:shd w:val="clear" w:color="auto" w:fill="auto"/>
            <w:vAlign w:val="center"/>
          </w:tcPr>
          <w:p w14:paraId="51C43048" w14:textId="475A44CB" w:rsidR="00F162B2" w:rsidRPr="0051380B" w:rsidRDefault="00F162B2" w:rsidP="00807668">
            <w:pPr>
              <w:widowControl/>
              <w:jc w:val="center"/>
              <w:rPr>
                <w:rFonts w:ascii="Times New Roman" w:eastAsia="DengXian" w:hAnsi="Times New Roman" w:cs="Times New Roman"/>
                <w:b/>
                <w:bCs/>
                <w:kern w:val="0"/>
                <w:sz w:val="20"/>
                <w:szCs w:val="20"/>
              </w:rPr>
            </w:pPr>
            <w:r w:rsidRPr="002F69F6">
              <w:rPr>
                <w:rFonts w:ascii="Times New Roman" w:eastAsia="DengXian" w:hAnsi="Times New Roman" w:cs="Times New Roman"/>
                <w:b/>
                <w:bCs/>
                <w:kern w:val="0"/>
                <w:sz w:val="20"/>
                <w:szCs w:val="20"/>
              </w:rPr>
              <w:t>DL p</w:t>
            </w:r>
            <w:r w:rsidRPr="0051380B">
              <w:rPr>
                <w:rFonts w:ascii="Times New Roman" w:eastAsia="DengXian" w:hAnsi="Times New Roman" w:cs="Times New Roman"/>
                <w:b/>
                <w:bCs/>
                <w:kern w:val="0"/>
                <w:sz w:val="20"/>
                <w:szCs w:val="20"/>
              </w:rPr>
              <w:t xml:space="preserve">acket-Latency </w:t>
            </w:r>
            <w:r>
              <w:rPr>
                <w:rFonts w:ascii="Times New Roman" w:eastAsia="DengXian" w:hAnsi="Times New Roman" w:cs="Times New Roman" w:hint="eastAsia"/>
                <w:b/>
                <w:bCs/>
                <w:color w:val="000000"/>
                <w:kern w:val="0"/>
                <w:sz w:val="20"/>
                <w:szCs w:val="20"/>
              </w:rPr>
              <w:t>CDF</w:t>
            </w:r>
          </w:p>
        </w:tc>
        <w:tc>
          <w:tcPr>
            <w:tcW w:w="0" w:type="auto"/>
            <w:shd w:val="clear" w:color="auto" w:fill="auto"/>
            <w:vAlign w:val="center"/>
            <w:hideMark/>
          </w:tcPr>
          <w:p w14:paraId="6E7D0CCD" w14:textId="682EF882" w:rsidR="00F162B2" w:rsidRPr="005B61E5" w:rsidRDefault="00F162B2"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Mean</w:t>
            </w:r>
          </w:p>
        </w:tc>
        <w:tc>
          <w:tcPr>
            <w:tcW w:w="0" w:type="auto"/>
            <w:shd w:val="clear" w:color="auto" w:fill="auto"/>
            <w:vAlign w:val="center"/>
          </w:tcPr>
          <w:p w14:paraId="4E60FBB9" w14:textId="536C0526"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13.87</w:t>
            </w:r>
          </w:p>
        </w:tc>
        <w:tc>
          <w:tcPr>
            <w:tcW w:w="0" w:type="auto"/>
            <w:shd w:val="clear" w:color="auto" w:fill="auto"/>
            <w:vAlign w:val="center"/>
          </w:tcPr>
          <w:p w14:paraId="79A5CD95" w14:textId="720E5A3E"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33.20</w:t>
            </w:r>
          </w:p>
        </w:tc>
        <w:tc>
          <w:tcPr>
            <w:tcW w:w="0" w:type="auto"/>
            <w:shd w:val="clear" w:color="auto" w:fill="auto"/>
            <w:vAlign w:val="center"/>
          </w:tcPr>
          <w:p w14:paraId="68CCC41D" w14:textId="2BA8FBC1"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69.67</w:t>
            </w:r>
          </w:p>
        </w:tc>
        <w:tc>
          <w:tcPr>
            <w:tcW w:w="0" w:type="auto"/>
            <w:shd w:val="clear" w:color="auto" w:fill="auto"/>
            <w:vAlign w:val="center"/>
          </w:tcPr>
          <w:p w14:paraId="128C7776" w14:textId="0CCEDEED"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13.87</w:t>
            </w:r>
          </w:p>
        </w:tc>
        <w:tc>
          <w:tcPr>
            <w:tcW w:w="0" w:type="auto"/>
            <w:shd w:val="clear" w:color="auto" w:fill="auto"/>
            <w:vAlign w:val="center"/>
          </w:tcPr>
          <w:p w14:paraId="31CFA510" w14:textId="774AEC55"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33.20</w:t>
            </w:r>
          </w:p>
        </w:tc>
        <w:tc>
          <w:tcPr>
            <w:tcW w:w="0" w:type="auto"/>
            <w:shd w:val="clear" w:color="auto" w:fill="auto"/>
            <w:vAlign w:val="center"/>
          </w:tcPr>
          <w:p w14:paraId="05FC1D53" w14:textId="1059689A"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69.67</w:t>
            </w:r>
          </w:p>
        </w:tc>
      </w:tr>
      <w:tr w:rsidR="00F162B2" w:rsidRPr="002F69F6" w14:paraId="75AA10BF" w14:textId="77777777" w:rsidTr="00F162B2">
        <w:trPr>
          <w:trHeight w:val="278"/>
        </w:trPr>
        <w:tc>
          <w:tcPr>
            <w:tcW w:w="0" w:type="auto"/>
            <w:vMerge/>
            <w:vAlign w:val="center"/>
          </w:tcPr>
          <w:p w14:paraId="67D02246" w14:textId="77777777" w:rsidR="00F162B2" w:rsidRPr="005B61E5" w:rsidRDefault="00F162B2"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25645335" w14:textId="4D8E5142" w:rsidR="00F162B2" w:rsidRPr="005B61E5" w:rsidRDefault="00F162B2"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14D8D28D" w14:textId="49EE1717" w:rsidR="00F162B2" w:rsidRPr="005B61E5" w:rsidRDefault="00F162B2"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5%</w:t>
            </w:r>
          </w:p>
        </w:tc>
        <w:tc>
          <w:tcPr>
            <w:tcW w:w="0" w:type="auto"/>
            <w:shd w:val="clear" w:color="auto" w:fill="auto"/>
            <w:vAlign w:val="center"/>
          </w:tcPr>
          <w:p w14:paraId="5D122AD6" w14:textId="510E88D4"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6.01</w:t>
            </w:r>
          </w:p>
        </w:tc>
        <w:tc>
          <w:tcPr>
            <w:tcW w:w="0" w:type="auto"/>
            <w:shd w:val="clear" w:color="auto" w:fill="auto"/>
            <w:vAlign w:val="center"/>
          </w:tcPr>
          <w:p w14:paraId="1D0235C0" w14:textId="35A3FF4A"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6.05</w:t>
            </w:r>
          </w:p>
        </w:tc>
        <w:tc>
          <w:tcPr>
            <w:tcW w:w="0" w:type="auto"/>
            <w:shd w:val="clear" w:color="auto" w:fill="auto"/>
            <w:vAlign w:val="center"/>
          </w:tcPr>
          <w:p w14:paraId="78D4D0B3" w14:textId="6F857E4A"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6.30</w:t>
            </w:r>
          </w:p>
        </w:tc>
        <w:tc>
          <w:tcPr>
            <w:tcW w:w="0" w:type="auto"/>
            <w:shd w:val="clear" w:color="auto" w:fill="auto"/>
            <w:vAlign w:val="center"/>
          </w:tcPr>
          <w:p w14:paraId="17576DF2" w14:textId="6F4AD6DD"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6.01</w:t>
            </w:r>
          </w:p>
        </w:tc>
        <w:tc>
          <w:tcPr>
            <w:tcW w:w="0" w:type="auto"/>
            <w:shd w:val="clear" w:color="auto" w:fill="auto"/>
            <w:vAlign w:val="center"/>
          </w:tcPr>
          <w:p w14:paraId="1021AD9D" w14:textId="2521D166"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6.05</w:t>
            </w:r>
          </w:p>
        </w:tc>
        <w:tc>
          <w:tcPr>
            <w:tcW w:w="0" w:type="auto"/>
            <w:shd w:val="clear" w:color="auto" w:fill="auto"/>
            <w:vAlign w:val="center"/>
          </w:tcPr>
          <w:p w14:paraId="770E2B8F" w14:textId="1D6B0C4D"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6.30</w:t>
            </w:r>
          </w:p>
        </w:tc>
      </w:tr>
      <w:tr w:rsidR="00F162B2" w:rsidRPr="002F69F6" w14:paraId="5385D242" w14:textId="77777777" w:rsidTr="00F162B2">
        <w:trPr>
          <w:trHeight w:val="278"/>
        </w:trPr>
        <w:tc>
          <w:tcPr>
            <w:tcW w:w="0" w:type="auto"/>
            <w:vMerge/>
            <w:vAlign w:val="center"/>
          </w:tcPr>
          <w:p w14:paraId="7376506F" w14:textId="77777777" w:rsidR="00F162B2" w:rsidRPr="005B61E5" w:rsidRDefault="00F162B2"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18515CB6" w14:textId="36BFB457" w:rsidR="00F162B2" w:rsidRPr="005B61E5" w:rsidRDefault="00F162B2"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045E6632" w14:textId="5760F8C4" w:rsidR="00F162B2" w:rsidRPr="005B61E5" w:rsidRDefault="00F162B2"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50%</w:t>
            </w:r>
          </w:p>
        </w:tc>
        <w:tc>
          <w:tcPr>
            <w:tcW w:w="0" w:type="auto"/>
            <w:shd w:val="clear" w:color="auto" w:fill="auto"/>
            <w:vAlign w:val="center"/>
          </w:tcPr>
          <w:p w14:paraId="348348DB" w14:textId="2EC39C12"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7.66</w:t>
            </w:r>
          </w:p>
        </w:tc>
        <w:tc>
          <w:tcPr>
            <w:tcW w:w="0" w:type="auto"/>
            <w:shd w:val="clear" w:color="auto" w:fill="auto"/>
            <w:vAlign w:val="center"/>
          </w:tcPr>
          <w:p w14:paraId="2B8ED858" w14:textId="21473DED"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11.01</w:t>
            </w:r>
          </w:p>
        </w:tc>
        <w:tc>
          <w:tcPr>
            <w:tcW w:w="0" w:type="auto"/>
            <w:shd w:val="clear" w:color="auto" w:fill="auto"/>
            <w:vAlign w:val="center"/>
          </w:tcPr>
          <w:p w14:paraId="220E7931" w14:textId="451F6957"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17.05</w:t>
            </w:r>
          </w:p>
        </w:tc>
        <w:tc>
          <w:tcPr>
            <w:tcW w:w="0" w:type="auto"/>
            <w:shd w:val="clear" w:color="auto" w:fill="auto"/>
            <w:vAlign w:val="center"/>
          </w:tcPr>
          <w:p w14:paraId="204C22BF" w14:textId="611909F1"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7.66</w:t>
            </w:r>
          </w:p>
        </w:tc>
        <w:tc>
          <w:tcPr>
            <w:tcW w:w="0" w:type="auto"/>
            <w:shd w:val="clear" w:color="auto" w:fill="auto"/>
            <w:vAlign w:val="center"/>
          </w:tcPr>
          <w:p w14:paraId="23DDB9FA" w14:textId="189F4C81"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11.01</w:t>
            </w:r>
          </w:p>
        </w:tc>
        <w:tc>
          <w:tcPr>
            <w:tcW w:w="0" w:type="auto"/>
            <w:shd w:val="clear" w:color="auto" w:fill="auto"/>
            <w:vAlign w:val="center"/>
          </w:tcPr>
          <w:p w14:paraId="0C347554" w14:textId="32469E32"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17.05</w:t>
            </w:r>
          </w:p>
        </w:tc>
      </w:tr>
      <w:tr w:rsidR="00F162B2" w:rsidRPr="002F69F6" w14:paraId="02ABBCD1" w14:textId="77777777" w:rsidTr="00F162B2">
        <w:trPr>
          <w:trHeight w:val="278"/>
        </w:trPr>
        <w:tc>
          <w:tcPr>
            <w:tcW w:w="0" w:type="auto"/>
            <w:vMerge/>
            <w:vAlign w:val="center"/>
          </w:tcPr>
          <w:p w14:paraId="09817244" w14:textId="77777777" w:rsidR="00F162B2" w:rsidRPr="005B61E5" w:rsidRDefault="00F162B2"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4FE01766" w14:textId="1CF8A292" w:rsidR="00F162B2" w:rsidRPr="005B61E5" w:rsidRDefault="00F162B2"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62EE93B2" w14:textId="79A292D1" w:rsidR="00F162B2" w:rsidRPr="005B61E5" w:rsidRDefault="00F162B2"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95%</w:t>
            </w:r>
          </w:p>
        </w:tc>
        <w:tc>
          <w:tcPr>
            <w:tcW w:w="0" w:type="auto"/>
            <w:shd w:val="clear" w:color="auto" w:fill="auto"/>
            <w:vAlign w:val="center"/>
          </w:tcPr>
          <w:p w14:paraId="75A5063A" w14:textId="5A2FB9E1"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94.36</w:t>
            </w:r>
          </w:p>
        </w:tc>
        <w:tc>
          <w:tcPr>
            <w:tcW w:w="0" w:type="auto"/>
            <w:shd w:val="clear" w:color="auto" w:fill="auto"/>
            <w:vAlign w:val="center"/>
          </w:tcPr>
          <w:p w14:paraId="56ECD4DB" w14:textId="73FAE525"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155.63</w:t>
            </w:r>
          </w:p>
        </w:tc>
        <w:tc>
          <w:tcPr>
            <w:tcW w:w="0" w:type="auto"/>
            <w:shd w:val="clear" w:color="auto" w:fill="auto"/>
            <w:vAlign w:val="center"/>
          </w:tcPr>
          <w:p w14:paraId="56AEC414" w14:textId="7B35B8AB"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441.19</w:t>
            </w:r>
          </w:p>
        </w:tc>
        <w:tc>
          <w:tcPr>
            <w:tcW w:w="0" w:type="auto"/>
            <w:shd w:val="clear" w:color="auto" w:fill="auto"/>
            <w:vAlign w:val="center"/>
          </w:tcPr>
          <w:p w14:paraId="09A50A09" w14:textId="56FA7E77"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94.36</w:t>
            </w:r>
          </w:p>
        </w:tc>
        <w:tc>
          <w:tcPr>
            <w:tcW w:w="0" w:type="auto"/>
            <w:shd w:val="clear" w:color="auto" w:fill="auto"/>
            <w:vAlign w:val="center"/>
          </w:tcPr>
          <w:p w14:paraId="1B7EBBC9" w14:textId="62D28F4B"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155.63</w:t>
            </w:r>
          </w:p>
        </w:tc>
        <w:tc>
          <w:tcPr>
            <w:tcW w:w="0" w:type="auto"/>
            <w:shd w:val="clear" w:color="auto" w:fill="auto"/>
            <w:vAlign w:val="center"/>
          </w:tcPr>
          <w:p w14:paraId="67F6D08E" w14:textId="42D017F2"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441.19</w:t>
            </w:r>
          </w:p>
        </w:tc>
      </w:tr>
      <w:tr w:rsidR="00F162B2" w:rsidRPr="002F69F6" w14:paraId="39B24C23" w14:textId="77777777" w:rsidTr="00F162B2">
        <w:trPr>
          <w:trHeight w:val="278"/>
        </w:trPr>
        <w:tc>
          <w:tcPr>
            <w:tcW w:w="0" w:type="auto"/>
            <w:vMerge/>
            <w:vAlign w:val="center"/>
          </w:tcPr>
          <w:p w14:paraId="6D48750C" w14:textId="77777777" w:rsidR="00F162B2" w:rsidRPr="002F69F6" w:rsidRDefault="00F162B2" w:rsidP="00807668">
            <w:pPr>
              <w:widowControl/>
              <w:jc w:val="center"/>
              <w:rPr>
                <w:rFonts w:ascii="Times New Roman" w:eastAsia="DengXian" w:hAnsi="Times New Roman" w:cs="Times New Roman"/>
                <w:b/>
                <w:bCs/>
                <w:kern w:val="0"/>
                <w:sz w:val="20"/>
                <w:szCs w:val="20"/>
              </w:rPr>
            </w:pPr>
          </w:p>
        </w:tc>
        <w:tc>
          <w:tcPr>
            <w:tcW w:w="0" w:type="auto"/>
            <w:vMerge w:val="restart"/>
            <w:shd w:val="clear" w:color="auto" w:fill="auto"/>
            <w:vAlign w:val="center"/>
          </w:tcPr>
          <w:p w14:paraId="1177609D" w14:textId="46094929" w:rsidR="00F162B2" w:rsidRPr="0051380B" w:rsidRDefault="00F162B2" w:rsidP="00807668">
            <w:pPr>
              <w:widowControl/>
              <w:jc w:val="center"/>
              <w:rPr>
                <w:rFonts w:ascii="Times New Roman" w:eastAsia="DengXian" w:hAnsi="Times New Roman" w:cs="Times New Roman"/>
                <w:b/>
                <w:bCs/>
                <w:kern w:val="0"/>
                <w:sz w:val="20"/>
                <w:szCs w:val="20"/>
              </w:rPr>
            </w:pPr>
            <w:r w:rsidRPr="002F69F6">
              <w:rPr>
                <w:rFonts w:ascii="Times New Roman" w:eastAsia="DengXian" w:hAnsi="Times New Roman" w:cs="Times New Roman"/>
                <w:b/>
                <w:bCs/>
                <w:kern w:val="0"/>
                <w:sz w:val="20"/>
                <w:szCs w:val="20"/>
              </w:rPr>
              <w:t>UL p</w:t>
            </w:r>
            <w:r w:rsidRPr="0051380B">
              <w:rPr>
                <w:rFonts w:ascii="Times New Roman" w:eastAsia="DengXian" w:hAnsi="Times New Roman" w:cs="Times New Roman"/>
                <w:b/>
                <w:bCs/>
                <w:kern w:val="0"/>
                <w:sz w:val="20"/>
                <w:szCs w:val="20"/>
              </w:rPr>
              <w:t xml:space="preserve">acket-Latency </w:t>
            </w:r>
            <w:r>
              <w:rPr>
                <w:rFonts w:ascii="Times New Roman" w:eastAsia="DengXian" w:hAnsi="Times New Roman" w:cs="Times New Roman" w:hint="eastAsia"/>
                <w:b/>
                <w:bCs/>
                <w:color w:val="000000"/>
                <w:kern w:val="0"/>
                <w:sz w:val="20"/>
                <w:szCs w:val="20"/>
              </w:rPr>
              <w:t>CDF</w:t>
            </w:r>
          </w:p>
        </w:tc>
        <w:tc>
          <w:tcPr>
            <w:tcW w:w="0" w:type="auto"/>
            <w:shd w:val="clear" w:color="auto" w:fill="auto"/>
            <w:vAlign w:val="center"/>
            <w:hideMark/>
          </w:tcPr>
          <w:p w14:paraId="2BC233D7" w14:textId="35326B0A" w:rsidR="00F162B2" w:rsidRPr="005B61E5" w:rsidRDefault="00F162B2"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Mean</w:t>
            </w:r>
          </w:p>
        </w:tc>
        <w:tc>
          <w:tcPr>
            <w:tcW w:w="0" w:type="auto"/>
            <w:shd w:val="clear" w:color="auto" w:fill="auto"/>
            <w:vAlign w:val="center"/>
          </w:tcPr>
          <w:p w14:paraId="544B908D" w14:textId="443387BD"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37.19</w:t>
            </w:r>
          </w:p>
        </w:tc>
        <w:tc>
          <w:tcPr>
            <w:tcW w:w="0" w:type="auto"/>
            <w:shd w:val="clear" w:color="auto" w:fill="auto"/>
            <w:vAlign w:val="center"/>
          </w:tcPr>
          <w:p w14:paraId="71F55C11" w14:textId="07EB3BEC"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77.20</w:t>
            </w:r>
          </w:p>
        </w:tc>
        <w:tc>
          <w:tcPr>
            <w:tcW w:w="0" w:type="auto"/>
            <w:shd w:val="clear" w:color="auto" w:fill="auto"/>
            <w:vAlign w:val="center"/>
          </w:tcPr>
          <w:p w14:paraId="6CD9F920" w14:textId="6666938A"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158.80</w:t>
            </w:r>
          </w:p>
        </w:tc>
        <w:tc>
          <w:tcPr>
            <w:tcW w:w="0" w:type="auto"/>
            <w:shd w:val="clear" w:color="auto" w:fill="auto"/>
            <w:vAlign w:val="center"/>
          </w:tcPr>
          <w:p w14:paraId="013731B2" w14:textId="083707ED"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37.19</w:t>
            </w:r>
          </w:p>
        </w:tc>
        <w:tc>
          <w:tcPr>
            <w:tcW w:w="0" w:type="auto"/>
            <w:shd w:val="clear" w:color="auto" w:fill="auto"/>
            <w:vAlign w:val="center"/>
          </w:tcPr>
          <w:p w14:paraId="3D7A30E3" w14:textId="4237CD10"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77.20</w:t>
            </w:r>
          </w:p>
        </w:tc>
        <w:tc>
          <w:tcPr>
            <w:tcW w:w="0" w:type="auto"/>
            <w:shd w:val="clear" w:color="auto" w:fill="auto"/>
            <w:vAlign w:val="center"/>
          </w:tcPr>
          <w:p w14:paraId="13B2494A" w14:textId="71C2C0F7"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158.80</w:t>
            </w:r>
          </w:p>
        </w:tc>
      </w:tr>
      <w:tr w:rsidR="00F162B2" w:rsidRPr="002F69F6" w14:paraId="1D565C28" w14:textId="77777777" w:rsidTr="00F162B2">
        <w:trPr>
          <w:trHeight w:val="278"/>
        </w:trPr>
        <w:tc>
          <w:tcPr>
            <w:tcW w:w="0" w:type="auto"/>
            <w:vMerge/>
          </w:tcPr>
          <w:p w14:paraId="3460B4EA" w14:textId="77777777" w:rsidR="00F162B2" w:rsidRPr="005B61E5" w:rsidRDefault="00F162B2"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081FB3A9" w14:textId="0FBF2E52" w:rsidR="00F162B2" w:rsidRPr="005B61E5" w:rsidRDefault="00F162B2"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433BFECF" w14:textId="621D9744" w:rsidR="00F162B2" w:rsidRPr="005B61E5" w:rsidRDefault="00F162B2"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5%</w:t>
            </w:r>
          </w:p>
        </w:tc>
        <w:tc>
          <w:tcPr>
            <w:tcW w:w="0" w:type="auto"/>
            <w:shd w:val="clear" w:color="auto" w:fill="auto"/>
            <w:vAlign w:val="center"/>
          </w:tcPr>
          <w:p w14:paraId="6FAB2FAD" w14:textId="5771C1FC"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2.49</w:t>
            </w:r>
          </w:p>
        </w:tc>
        <w:tc>
          <w:tcPr>
            <w:tcW w:w="0" w:type="auto"/>
            <w:shd w:val="clear" w:color="auto" w:fill="auto"/>
            <w:vAlign w:val="center"/>
          </w:tcPr>
          <w:p w14:paraId="1550EFF1" w14:textId="422BBCEF"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2.72</w:t>
            </w:r>
          </w:p>
        </w:tc>
        <w:tc>
          <w:tcPr>
            <w:tcW w:w="0" w:type="auto"/>
            <w:shd w:val="clear" w:color="auto" w:fill="auto"/>
            <w:vAlign w:val="center"/>
          </w:tcPr>
          <w:p w14:paraId="5D11C033" w14:textId="22FBF53E"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3.37</w:t>
            </w:r>
          </w:p>
        </w:tc>
        <w:tc>
          <w:tcPr>
            <w:tcW w:w="0" w:type="auto"/>
            <w:shd w:val="clear" w:color="auto" w:fill="auto"/>
            <w:vAlign w:val="center"/>
          </w:tcPr>
          <w:p w14:paraId="0D074197" w14:textId="36FC0BE3"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2.49</w:t>
            </w:r>
          </w:p>
        </w:tc>
        <w:tc>
          <w:tcPr>
            <w:tcW w:w="0" w:type="auto"/>
            <w:shd w:val="clear" w:color="auto" w:fill="auto"/>
            <w:vAlign w:val="center"/>
          </w:tcPr>
          <w:p w14:paraId="6A6C0842" w14:textId="7E60DE6D"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2.72</w:t>
            </w:r>
          </w:p>
        </w:tc>
        <w:tc>
          <w:tcPr>
            <w:tcW w:w="0" w:type="auto"/>
            <w:shd w:val="clear" w:color="auto" w:fill="auto"/>
            <w:vAlign w:val="center"/>
          </w:tcPr>
          <w:p w14:paraId="4D85B3FA" w14:textId="6541E911"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3.37</w:t>
            </w:r>
          </w:p>
        </w:tc>
      </w:tr>
      <w:tr w:rsidR="00F162B2" w:rsidRPr="002F69F6" w14:paraId="05A9D1BB" w14:textId="77777777" w:rsidTr="00F162B2">
        <w:trPr>
          <w:trHeight w:val="278"/>
        </w:trPr>
        <w:tc>
          <w:tcPr>
            <w:tcW w:w="0" w:type="auto"/>
            <w:vMerge/>
          </w:tcPr>
          <w:p w14:paraId="67E39ADB" w14:textId="77777777" w:rsidR="00F162B2" w:rsidRPr="005B61E5" w:rsidRDefault="00F162B2"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151A384F" w14:textId="7D094687" w:rsidR="00F162B2" w:rsidRPr="005B61E5" w:rsidRDefault="00F162B2"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29EEF702" w14:textId="6C78ABB6" w:rsidR="00F162B2" w:rsidRPr="005B61E5" w:rsidRDefault="00F162B2"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50%</w:t>
            </w:r>
          </w:p>
        </w:tc>
        <w:tc>
          <w:tcPr>
            <w:tcW w:w="0" w:type="auto"/>
            <w:shd w:val="clear" w:color="auto" w:fill="auto"/>
            <w:vAlign w:val="center"/>
          </w:tcPr>
          <w:p w14:paraId="4F86C611" w14:textId="2C97198D"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8.33</w:t>
            </w:r>
          </w:p>
        </w:tc>
        <w:tc>
          <w:tcPr>
            <w:tcW w:w="0" w:type="auto"/>
            <w:shd w:val="clear" w:color="auto" w:fill="auto"/>
            <w:vAlign w:val="center"/>
          </w:tcPr>
          <w:p w14:paraId="006958D0" w14:textId="3BBC1109"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15.17</w:t>
            </w:r>
          </w:p>
        </w:tc>
        <w:tc>
          <w:tcPr>
            <w:tcW w:w="0" w:type="auto"/>
            <w:shd w:val="clear" w:color="auto" w:fill="auto"/>
            <w:vAlign w:val="center"/>
          </w:tcPr>
          <w:p w14:paraId="6480E6D9" w14:textId="38E665CE"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24.12</w:t>
            </w:r>
          </w:p>
        </w:tc>
        <w:tc>
          <w:tcPr>
            <w:tcW w:w="0" w:type="auto"/>
            <w:shd w:val="clear" w:color="auto" w:fill="auto"/>
            <w:vAlign w:val="center"/>
          </w:tcPr>
          <w:p w14:paraId="4024F105" w14:textId="79DC5A03"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8.33</w:t>
            </w:r>
          </w:p>
        </w:tc>
        <w:tc>
          <w:tcPr>
            <w:tcW w:w="0" w:type="auto"/>
            <w:shd w:val="clear" w:color="auto" w:fill="auto"/>
            <w:vAlign w:val="center"/>
          </w:tcPr>
          <w:p w14:paraId="643F1B0A" w14:textId="15761E8D"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15.17</w:t>
            </w:r>
          </w:p>
        </w:tc>
        <w:tc>
          <w:tcPr>
            <w:tcW w:w="0" w:type="auto"/>
            <w:shd w:val="clear" w:color="auto" w:fill="auto"/>
            <w:vAlign w:val="center"/>
          </w:tcPr>
          <w:p w14:paraId="63FD40BF" w14:textId="6F7ECBA1"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24.12</w:t>
            </w:r>
          </w:p>
        </w:tc>
      </w:tr>
      <w:tr w:rsidR="00F162B2" w:rsidRPr="002F69F6" w14:paraId="50B86574" w14:textId="77777777" w:rsidTr="00F162B2">
        <w:trPr>
          <w:trHeight w:val="278"/>
        </w:trPr>
        <w:tc>
          <w:tcPr>
            <w:tcW w:w="0" w:type="auto"/>
            <w:vMerge/>
          </w:tcPr>
          <w:p w14:paraId="47BC6734" w14:textId="77777777" w:rsidR="00F162B2" w:rsidRPr="005B61E5" w:rsidRDefault="00F162B2"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5EDFAD73" w14:textId="21B8C077" w:rsidR="00F162B2" w:rsidRPr="005B61E5" w:rsidRDefault="00F162B2"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460E0FA9" w14:textId="48809385" w:rsidR="00F162B2" w:rsidRPr="005B61E5" w:rsidRDefault="00F162B2"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95%</w:t>
            </w:r>
          </w:p>
        </w:tc>
        <w:tc>
          <w:tcPr>
            <w:tcW w:w="0" w:type="auto"/>
            <w:shd w:val="clear" w:color="auto" w:fill="auto"/>
            <w:vAlign w:val="center"/>
          </w:tcPr>
          <w:p w14:paraId="247B9C0A" w14:textId="6E56D978"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410.82</w:t>
            </w:r>
          </w:p>
        </w:tc>
        <w:tc>
          <w:tcPr>
            <w:tcW w:w="0" w:type="auto"/>
            <w:shd w:val="clear" w:color="auto" w:fill="auto"/>
            <w:vAlign w:val="center"/>
          </w:tcPr>
          <w:p w14:paraId="351DF6B6" w14:textId="14E1C5B6"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699.43</w:t>
            </w:r>
          </w:p>
        </w:tc>
        <w:tc>
          <w:tcPr>
            <w:tcW w:w="0" w:type="auto"/>
            <w:shd w:val="clear" w:color="auto" w:fill="auto"/>
            <w:vAlign w:val="center"/>
          </w:tcPr>
          <w:p w14:paraId="598E7E1B" w14:textId="346A86FF"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2306.07</w:t>
            </w:r>
          </w:p>
        </w:tc>
        <w:tc>
          <w:tcPr>
            <w:tcW w:w="0" w:type="auto"/>
            <w:shd w:val="clear" w:color="auto" w:fill="auto"/>
            <w:vAlign w:val="center"/>
          </w:tcPr>
          <w:p w14:paraId="4A88B16B" w14:textId="75C9C118"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410.82</w:t>
            </w:r>
          </w:p>
        </w:tc>
        <w:tc>
          <w:tcPr>
            <w:tcW w:w="0" w:type="auto"/>
            <w:shd w:val="clear" w:color="auto" w:fill="auto"/>
            <w:vAlign w:val="center"/>
          </w:tcPr>
          <w:p w14:paraId="790B2704" w14:textId="5801BB77"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699.43</w:t>
            </w:r>
          </w:p>
        </w:tc>
        <w:tc>
          <w:tcPr>
            <w:tcW w:w="0" w:type="auto"/>
            <w:shd w:val="clear" w:color="auto" w:fill="auto"/>
            <w:vAlign w:val="center"/>
          </w:tcPr>
          <w:p w14:paraId="3BE4B9CB" w14:textId="5581A6E9"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2306.07</w:t>
            </w:r>
          </w:p>
        </w:tc>
      </w:tr>
      <w:tr w:rsidR="00F162B2" w:rsidRPr="002F69F6" w14:paraId="1DF12910" w14:textId="77777777" w:rsidTr="00F162B2">
        <w:trPr>
          <w:trHeight w:val="278"/>
        </w:trPr>
        <w:tc>
          <w:tcPr>
            <w:tcW w:w="0" w:type="auto"/>
            <w:vMerge w:val="restart"/>
            <w:vAlign w:val="center"/>
          </w:tcPr>
          <w:p w14:paraId="44549D7D" w14:textId="3F4D9040" w:rsidR="00F162B2" w:rsidRPr="002F69F6" w:rsidRDefault="00F162B2" w:rsidP="00807668">
            <w:pPr>
              <w:widowControl/>
              <w:jc w:val="center"/>
              <w:rPr>
                <w:rFonts w:ascii="Times New Roman" w:eastAsia="DengXian" w:hAnsi="Times New Roman" w:cs="Times New Roman"/>
                <w:b/>
                <w:bCs/>
                <w:kern w:val="0"/>
                <w:sz w:val="20"/>
                <w:szCs w:val="20"/>
              </w:rPr>
            </w:pPr>
            <w:r w:rsidRPr="008614F5">
              <w:rPr>
                <w:rFonts w:ascii="Times New Roman" w:eastAsia="DengXian" w:hAnsi="Times New Roman" w:cs="Times New Roman"/>
                <w:b/>
                <w:bCs/>
                <w:kern w:val="0"/>
                <w:sz w:val="20"/>
                <w:szCs w:val="20"/>
              </w:rPr>
              <w:t>Dynamic SBFD</w:t>
            </w:r>
          </w:p>
        </w:tc>
        <w:tc>
          <w:tcPr>
            <w:tcW w:w="0" w:type="auto"/>
            <w:vMerge w:val="restart"/>
            <w:shd w:val="clear" w:color="auto" w:fill="auto"/>
            <w:vAlign w:val="center"/>
          </w:tcPr>
          <w:p w14:paraId="6D0410C2" w14:textId="21D004CB" w:rsidR="00F162B2" w:rsidRPr="005B61E5" w:rsidRDefault="00F162B2" w:rsidP="00807668">
            <w:pPr>
              <w:widowControl/>
              <w:jc w:val="center"/>
              <w:rPr>
                <w:rFonts w:ascii="Times New Roman" w:eastAsia="DengXian" w:hAnsi="Times New Roman" w:cs="Times New Roman"/>
                <w:b/>
                <w:bCs/>
                <w:kern w:val="0"/>
                <w:sz w:val="20"/>
                <w:szCs w:val="20"/>
              </w:rPr>
            </w:pPr>
            <w:r w:rsidRPr="002F69F6">
              <w:rPr>
                <w:rFonts w:ascii="Times New Roman" w:eastAsia="DengXian" w:hAnsi="Times New Roman" w:cs="Times New Roman"/>
                <w:b/>
                <w:bCs/>
                <w:kern w:val="0"/>
                <w:sz w:val="20"/>
                <w:szCs w:val="20"/>
              </w:rPr>
              <w:t>DL p</w:t>
            </w:r>
            <w:r w:rsidRPr="0051380B">
              <w:rPr>
                <w:rFonts w:ascii="Times New Roman" w:eastAsia="DengXian" w:hAnsi="Times New Roman" w:cs="Times New Roman"/>
                <w:b/>
                <w:bCs/>
                <w:kern w:val="0"/>
                <w:sz w:val="20"/>
                <w:szCs w:val="20"/>
              </w:rPr>
              <w:t xml:space="preserve">acket-Latency </w:t>
            </w:r>
            <w:r>
              <w:rPr>
                <w:rFonts w:ascii="Times New Roman" w:eastAsia="DengXian" w:hAnsi="Times New Roman" w:cs="Times New Roman" w:hint="eastAsia"/>
                <w:b/>
                <w:bCs/>
                <w:color w:val="000000"/>
                <w:kern w:val="0"/>
                <w:sz w:val="20"/>
                <w:szCs w:val="20"/>
              </w:rPr>
              <w:t>CDF</w:t>
            </w:r>
          </w:p>
        </w:tc>
        <w:tc>
          <w:tcPr>
            <w:tcW w:w="0" w:type="auto"/>
            <w:shd w:val="clear" w:color="auto" w:fill="auto"/>
            <w:vAlign w:val="center"/>
          </w:tcPr>
          <w:p w14:paraId="5003D9B0" w14:textId="59FDA503" w:rsidR="00F162B2" w:rsidRPr="005B61E5" w:rsidRDefault="00F162B2"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Mean</w:t>
            </w:r>
          </w:p>
        </w:tc>
        <w:tc>
          <w:tcPr>
            <w:tcW w:w="0" w:type="auto"/>
            <w:shd w:val="clear" w:color="auto" w:fill="auto"/>
            <w:vAlign w:val="center"/>
          </w:tcPr>
          <w:p w14:paraId="3EC30E7A" w14:textId="69ED1AF3"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17.84</w:t>
            </w:r>
          </w:p>
        </w:tc>
        <w:tc>
          <w:tcPr>
            <w:tcW w:w="0" w:type="auto"/>
            <w:shd w:val="clear" w:color="auto" w:fill="auto"/>
            <w:vAlign w:val="center"/>
          </w:tcPr>
          <w:p w14:paraId="5C0F3A7B" w14:textId="482FC21B"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62.56</w:t>
            </w:r>
          </w:p>
        </w:tc>
        <w:tc>
          <w:tcPr>
            <w:tcW w:w="0" w:type="auto"/>
            <w:shd w:val="clear" w:color="auto" w:fill="auto"/>
            <w:vAlign w:val="center"/>
          </w:tcPr>
          <w:p w14:paraId="4F436A8F" w14:textId="6B3659E0"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583.02</w:t>
            </w:r>
          </w:p>
        </w:tc>
        <w:tc>
          <w:tcPr>
            <w:tcW w:w="0" w:type="auto"/>
            <w:shd w:val="clear" w:color="auto" w:fill="auto"/>
            <w:vAlign w:val="center"/>
          </w:tcPr>
          <w:p w14:paraId="685BBCAC" w14:textId="1F22DEF0"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16.45</w:t>
            </w:r>
          </w:p>
        </w:tc>
        <w:tc>
          <w:tcPr>
            <w:tcW w:w="0" w:type="auto"/>
            <w:shd w:val="clear" w:color="auto" w:fill="auto"/>
            <w:vAlign w:val="center"/>
          </w:tcPr>
          <w:p w14:paraId="226212B0" w14:textId="17CF5AB5"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39.62</w:t>
            </w:r>
          </w:p>
        </w:tc>
        <w:tc>
          <w:tcPr>
            <w:tcW w:w="0" w:type="auto"/>
            <w:shd w:val="clear" w:color="auto" w:fill="auto"/>
            <w:vAlign w:val="center"/>
          </w:tcPr>
          <w:p w14:paraId="2773BB9C" w14:textId="08D78A1B"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129.17</w:t>
            </w:r>
          </w:p>
        </w:tc>
      </w:tr>
      <w:tr w:rsidR="00F162B2" w:rsidRPr="002F69F6" w14:paraId="2E98BED3" w14:textId="77777777" w:rsidTr="00F162B2">
        <w:trPr>
          <w:trHeight w:val="278"/>
        </w:trPr>
        <w:tc>
          <w:tcPr>
            <w:tcW w:w="0" w:type="auto"/>
            <w:vMerge/>
          </w:tcPr>
          <w:p w14:paraId="6522E4A6" w14:textId="77777777" w:rsidR="00F162B2" w:rsidRPr="005B61E5" w:rsidRDefault="00F162B2"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2A8600AE" w14:textId="7D2A91A8" w:rsidR="00F162B2" w:rsidRPr="005B61E5" w:rsidRDefault="00F162B2"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71D4E4CE" w14:textId="72B050CF" w:rsidR="00F162B2" w:rsidRPr="005B61E5" w:rsidRDefault="00F162B2"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5%</w:t>
            </w:r>
          </w:p>
        </w:tc>
        <w:tc>
          <w:tcPr>
            <w:tcW w:w="0" w:type="auto"/>
            <w:shd w:val="clear" w:color="auto" w:fill="auto"/>
            <w:vAlign w:val="center"/>
          </w:tcPr>
          <w:p w14:paraId="0F5AABA0" w14:textId="4FD9D1B3"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5.54</w:t>
            </w:r>
          </w:p>
        </w:tc>
        <w:tc>
          <w:tcPr>
            <w:tcW w:w="0" w:type="auto"/>
            <w:shd w:val="clear" w:color="auto" w:fill="auto"/>
            <w:vAlign w:val="center"/>
          </w:tcPr>
          <w:p w14:paraId="2476C51C" w14:textId="724E9A17"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5.65</w:t>
            </w:r>
          </w:p>
        </w:tc>
        <w:tc>
          <w:tcPr>
            <w:tcW w:w="0" w:type="auto"/>
            <w:shd w:val="clear" w:color="auto" w:fill="auto"/>
            <w:vAlign w:val="center"/>
          </w:tcPr>
          <w:p w14:paraId="7B748E8C" w14:textId="4C7A4AEF"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6.79</w:t>
            </w:r>
          </w:p>
        </w:tc>
        <w:tc>
          <w:tcPr>
            <w:tcW w:w="0" w:type="auto"/>
            <w:shd w:val="clear" w:color="auto" w:fill="auto"/>
            <w:vAlign w:val="center"/>
          </w:tcPr>
          <w:p w14:paraId="418D86B9" w14:textId="0A997FEE"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5.54</w:t>
            </w:r>
          </w:p>
        </w:tc>
        <w:tc>
          <w:tcPr>
            <w:tcW w:w="0" w:type="auto"/>
            <w:shd w:val="clear" w:color="auto" w:fill="auto"/>
            <w:vAlign w:val="center"/>
          </w:tcPr>
          <w:p w14:paraId="6D763667" w14:textId="3DCD7D6A"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5.61</w:t>
            </w:r>
          </w:p>
        </w:tc>
        <w:tc>
          <w:tcPr>
            <w:tcW w:w="0" w:type="auto"/>
            <w:shd w:val="clear" w:color="auto" w:fill="auto"/>
            <w:vAlign w:val="center"/>
          </w:tcPr>
          <w:p w14:paraId="6B120D65" w14:textId="0F512EF1"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7.21</w:t>
            </w:r>
          </w:p>
        </w:tc>
      </w:tr>
      <w:tr w:rsidR="00F162B2" w:rsidRPr="002F69F6" w14:paraId="788DB68E" w14:textId="77777777" w:rsidTr="00F162B2">
        <w:trPr>
          <w:trHeight w:val="278"/>
        </w:trPr>
        <w:tc>
          <w:tcPr>
            <w:tcW w:w="0" w:type="auto"/>
            <w:vMerge/>
          </w:tcPr>
          <w:p w14:paraId="584FB0C9" w14:textId="77777777" w:rsidR="00F162B2" w:rsidRPr="005B61E5" w:rsidRDefault="00F162B2"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4C23A8D5" w14:textId="06AA8F7F" w:rsidR="00F162B2" w:rsidRPr="005B61E5" w:rsidRDefault="00F162B2"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0F10C0DC" w14:textId="7119048A" w:rsidR="00F162B2" w:rsidRPr="005B61E5" w:rsidRDefault="00F162B2"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50%</w:t>
            </w:r>
          </w:p>
        </w:tc>
        <w:tc>
          <w:tcPr>
            <w:tcW w:w="0" w:type="auto"/>
            <w:shd w:val="clear" w:color="auto" w:fill="auto"/>
            <w:vAlign w:val="center"/>
          </w:tcPr>
          <w:p w14:paraId="10C3645C" w14:textId="38828873"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8.22</w:t>
            </w:r>
          </w:p>
        </w:tc>
        <w:tc>
          <w:tcPr>
            <w:tcW w:w="0" w:type="auto"/>
            <w:shd w:val="clear" w:color="auto" w:fill="auto"/>
            <w:vAlign w:val="center"/>
          </w:tcPr>
          <w:p w14:paraId="32EDC5E2" w14:textId="02B986C3"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12.06</w:t>
            </w:r>
          </w:p>
        </w:tc>
        <w:tc>
          <w:tcPr>
            <w:tcW w:w="0" w:type="auto"/>
            <w:shd w:val="clear" w:color="auto" w:fill="auto"/>
            <w:vAlign w:val="center"/>
          </w:tcPr>
          <w:p w14:paraId="66CD4C3C" w14:textId="2273984B"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21.66</w:t>
            </w:r>
          </w:p>
        </w:tc>
        <w:tc>
          <w:tcPr>
            <w:tcW w:w="0" w:type="auto"/>
            <w:shd w:val="clear" w:color="auto" w:fill="auto"/>
            <w:vAlign w:val="center"/>
          </w:tcPr>
          <w:p w14:paraId="6CF29188" w14:textId="47A64A97"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7.60</w:t>
            </w:r>
          </w:p>
        </w:tc>
        <w:tc>
          <w:tcPr>
            <w:tcW w:w="0" w:type="auto"/>
            <w:shd w:val="clear" w:color="auto" w:fill="auto"/>
            <w:vAlign w:val="center"/>
          </w:tcPr>
          <w:p w14:paraId="30C5F249" w14:textId="51886F6D"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11.53</w:t>
            </w:r>
          </w:p>
        </w:tc>
        <w:tc>
          <w:tcPr>
            <w:tcW w:w="0" w:type="auto"/>
            <w:shd w:val="clear" w:color="auto" w:fill="auto"/>
            <w:vAlign w:val="center"/>
          </w:tcPr>
          <w:p w14:paraId="34ECB94E" w14:textId="7A278A00"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20.62</w:t>
            </w:r>
          </w:p>
        </w:tc>
      </w:tr>
      <w:tr w:rsidR="00F162B2" w:rsidRPr="002F69F6" w14:paraId="757F87B0" w14:textId="77777777" w:rsidTr="00F162B2">
        <w:trPr>
          <w:trHeight w:val="278"/>
        </w:trPr>
        <w:tc>
          <w:tcPr>
            <w:tcW w:w="0" w:type="auto"/>
            <w:vMerge/>
          </w:tcPr>
          <w:p w14:paraId="566B8DF9" w14:textId="77777777" w:rsidR="00F162B2" w:rsidRPr="005B61E5" w:rsidRDefault="00F162B2"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7CEDF80D" w14:textId="043DEAF6" w:rsidR="00F162B2" w:rsidRPr="005B61E5" w:rsidRDefault="00F162B2"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5052024F" w14:textId="67D01F30" w:rsidR="00F162B2" w:rsidRPr="005B61E5" w:rsidRDefault="00F162B2"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95%</w:t>
            </w:r>
          </w:p>
        </w:tc>
        <w:tc>
          <w:tcPr>
            <w:tcW w:w="0" w:type="auto"/>
            <w:shd w:val="clear" w:color="auto" w:fill="auto"/>
            <w:vAlign w:val="center"/>
          </w:tcPr>
          <w:p w14:paraId="752F66A4" w14:textId="59E6274C"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180.99</w:t>
            </w:r>
          </w:p>
        </w:tc>
        <w:tc>
          <w:tcPr>
            <w:tcW w:w="0" w:type="auto"/>
            <w:shd w:val="clear" w:color="auto" w:fill="auto"/>
            <w:vAlign w:val="center"/>
          </w:tcPr>
          <w:p w14:paraId="36818888" w14:textId="6D7E6DD7"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713.22</w:t>
            </w:r>
          </w:p>
        </w:tc>
        <w:tc>
          <w:tcPr>
            <w:tcW w:w="0" w:type="auto"/>
            <w:shd w:val="clear" w:color="auto" w:fill="auto"/>
            <w:vAlign w:val="center"/>
          </w:tcPr>
          <w:p w14:paraId="225F92EA" w14:textId="4BD640FA" w:rsidR="00F162B2" w:rsidRPr="00F162B2" w:rsidRDefault="00F162B2" w:rsidP="00F162B2">
            <w:pPr>
              <w:jc w:val="center"/>
              <w:rPr>
                <w:rFonts w:ascii="Times New Roman" w:eastAsia="DengXian" w:hAnsi="Times New Roman" w:cs="Times New Roman"/>
                <w:color w:val="000000"/>
                <w:sz w:val="20"/>
                <w:szCs w:val="20"/>
              </w:rPr>
            </w:pPr>
            <w:r>
              <w:rPr>
                <w:rFonts w:ascii="Times New Roman" w:eastAsia="DengXian" w:hAnsi="Times New Roman" w:cs="Times New Roman" w:hint="eastAsia"/>
                <w:color w:val="000000"/>
                <w:sz w:val="20"/>
                <w:szCs w:val="20"/>
              </w:rPr>
              <w:t>14870.29</w:t>
            </w:r>
          </w:p>
        </w:tc>
        <w:tc>
          <w:tcPr>
            <w:tcW w:w="0" w:type="auto"/>
            <w:shd w:val="clear" w:color="auto" w:fill="auto"/>
            <w:vAlign w:val="center"/>
          </w:tcPr>
          <w:p w14:paraId="4793D5C0" w14:textId="2648CC24"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152.06</w:t>
            </w:r>
          </w:p>
        </w:tc>
        <w:tc>
          <w:tcPr>
            <w:tcW w:w="0" w:type="auto"/>
            <w:shd w:val="clear" w:color="auto" w:fill="auto"/>
            <w:vAlign w:val="center"/>
          </w:tcPr>
          <w:p w14:paraId="0D7C102D" w14:textId="51CC3E4B"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225.13</w:t>
            </w:r>
          </w:p>
        </w:tc>
        <w:tc>
          <w:tcPr>
            <w:tcW w:w="0" w:type="auto"/>
            <w:shd w:val="clear" w:color="auto" w:fill="auto"/>
            <w:vAlign w:val="center"/>
          </w:tcPr>
          <w:p w14:paraId="6B8557A0" w14:textId="237EAC73"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1528.16</w:t>
            </w:r>
          </w:p>
        </w:tc>
      </w:tr>
      <w:tr w:rsidR="00F162B2" w:rsidRPr="002F69F6" w14:paraId="2DB77680" w14:textId="77777777" w:rsidTr="00F162B2">
        <w:trPr>
          <w:trHeight w:val="278"/>
        </w:trPr>
        <w:tc>
          <w:tcPr>
            <w:tcW w:w="0" w:type="auto"/>
            <w:vMerge/>
          </w:tcPr>
          <w:p w14:paraId="62FB6D93" w14:textId="77777777" w:rsidR="00F162B2" w:rsidRPr="002F69F6" w:rsidRDefault="00F162B2" w:rsidP="00807668">
            <w:pPr>
              <w:widowControl/>
              <w:jc w:val="center"/>
              <w:rPr>
                <w:rFonts w:ascii="Times New Roman" w:eastAsia="DengXian" w:hAnsi="Times New Roman" w:cs="Times New Roman"/>
                <w:b/>
                <w:bCs/>
                <w:kern w:val="0"/>
                <w:sz w:val="20"/>
                <w:szCs w:val="20"/>
              </w:rPr>
            </w:pPr>
          </w:p>
        </w:tc>
        <w:tc>
          <w:tcPr>
            <w:tcW w:w="0" w:type="auto"/>
            <w:vMerge w:val="restart"/>
            <w:shd w:val="clear" w:color="auto" w:fill="auto"/>
            <w:vAlign w:val="center"/>
          </w:tcPr>
          <w:p w14:paraId="50D952E3" w14:textId="7732628B" w:rsidR="00F162B2" w:rsidRPr="005B61E5" w:rsidRDefault="00F162B2" w:rsidP="00807668">
            <w:pPr>
              <w:widowControl/>
              <w:jc w:val="center"/>
              <w:rPr>
                <w:rFonts w:ascii="Times New Roman" w:eastAsia="DengXian" w:hAnsi="Times New Roman" w:cs="Times New Roman"/>
                <w:b/>
                <w:bCs/>
                <w:kern w:val="0"/>
                <w:sz w:val="20"/>
                <w:szCs w:val="20"/>
              </w:rPr>
            </w:pPr>
            <w:r w:rsidRPr="002F69F6">
              <w:rPr>
                <w:rFonts w:ascii="Times New Roman" w:eastAsia="DengXian" w:hAnsi="Times New Roman" w:cs="Times New Roman"/>
                <w:b/>
                <w:bCs/>
                <w:kern w:val="0"/>
                <w:sz w:val="20"/>
                <w:szCs w:val="20"/>
              </w:rPr>
              <w:t>UL p</w:t>
            </w:r>
            <w:r w:rsidRPr="0051380B">
              <w:rPr>
                <w:rFonts w:ascii="Times New Roman" w:eastAsia="DengXian" w:hAnsi="Times New Roman" w:cs="Times New Roman"/>
                <w:b/>
                <w:bCs/>
                <w:kern w:val="0"/>
                <w:sz w:val="20"/>
                <w:szCs w:val="20"/>
              </w:rPr>
              <w:t xml:space="preserve">acket-Latency </w:t>
            </w:r>
            <w:r>
              <w:rPr>
                <w:rFonts w:ascii="Times New Roman" w:eastAsia="DengXian" w:hAnsi="Times New Roman" w:cs="Times New Roman" w:hint="eastAsia"/>
                <w:b/>
                <w:bCs/>
                <w:color w:val="000000"/>
                <w:kern w:val="0"/>
                <w:sz w:val="20"/>
                <w:szCs w:val="20"/>
              </w:rPr>
              <w:t>CDF</w:t>
            </w:r>
          </w:p>
        </w:tc>
        <w:tc>
          <w:tcPr>
            <w:tcW w:w="0" w:type="auto"/>
            <w:shd w:val="clear" w:color="auto" w:fill="auto"/>
            <w:vAlign w:val="center"/>
          </w:tcPr>
          <w:p w14:paraId="3C4DB172" w14:textId="363880DC" w:rsidR="00F162B2" w:rsidRPr="005B61E5" w:rsidRDefault="00F162B2"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Mean</w:t>
            </w:r>
          </w:p>
        </w:tc>
        <w:tc>
          <w:tcPr>
            <w:tcW w:w="0" w:type="auto"/>
            <w:shd w:val="clear" w:color="auto" w:fill="auto"/>
            <w:vAlign w:val="center"/>
          </w:tcPr>
          <w:p w14:paraId="0B9D3A3C" w14:textId="4DAA6C27"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86.90</w:t>
            </w:r>
          </w:p>
        </w:tc>
        <w:tc>
          <w:tcPr>
            <w:tcW w:w="0" w:type="auto"/>
            <w:shd w:val="clear" w:color="auto" w:fill="auto"/>
            <w:vAlign w:val="center"/>
          </w:tcPr>
          <w:p w14:paraId="29CFBEC7" w14:textId="1E03ECBC"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180.18</w:t>
            </w:r>
          </w:p>
        </w:tc>
        <w:tc>
          <w:tcPr>
            <w:tcW w:w="0" w:type="auto"/>
            <w:shd w:val="clear" w:color="auto" w:fill="auto"/>
            <w:vAlign w:val="center"/>
          </w:tcPr>
          <w:p w14:paraId="21D6ADDD" w14:textId="179DB69A"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1078.56</w:t>
            </w:r>
          </w:p>
        </w:tc>
        <w:tc>
          <w:tcPr>
            <w:tcW w:w="0" w:type="auto"/>
            <w:shd w:val="clear" w:color="auto" w:fill="auto"/>
            <w:vAlign w:val="center"/>
          </w:tcPr>
          <w:p w14:paraId="43D8BB65" w14:textId="1872DE4E"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75.60</w:t>
            </w:r>
          </w:p>
        </w:tc>
        <w:tc>
          <w:tcPr>
            <w:tcW w:w="0" w:type="auto"/>
            <w:shd w:val="clear" w:color="auto" w:fill="auto"/>
            <w:vAlign w:val="center"/>
          </w:tcPr>
          <w:p w14:paraId="6C99EFCD" w14:textId="09C71E32"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148.70</w:t>
            </w:r>
          </w:p>
        </w:tc>
        <w:tc>
          <w:tcPr>
            <w:tcW w:w="0" w:type="auto"/>
            <w:shd w:val="clear" w:color="auto" w:fill="auto"/>
            <w:vAlign w:val="center"/>
          </w:tcPr>
          <w:p w14:paraId="68916AB4" w14:textId="36DE1F0F"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313.52</w:t>
            </w:r>
          </w:p>
        </w:tc>
      </w:tr>
      <w:tr w:rsidR="00F162B2" w:rsidRPr="002F69F6" w14:paraId="524C97D6" w14:textId="77777777" w:rsidTr="00F162B2">
        <w:trPr>
          <w:trHeight w:val="278"/>
        </w:trPr>
        <w:tc>
          <w:tcPr>
            <w:tcW w:w="0" w:type="auto"/>
            <w:vMerge/>
          </w:tcPr>
          <w:p w14:paraId="4E656A0E" w14:textId="77777777" w:rsidR="00F162B2" w:rsidRPr="005B61E5" w:rsidRDefault="00F162B2"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7EC35A3A" w14:textId="62A77CA3" w:rsidR="00F162B2" w:rsidRPr="005B61E5" w:rsidRDefault="00F162B2"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27695ACF" w14:textId="30B458A8" w:rsidR="00F162B2" w:rsidRPr="005B61E5" w:rsidRDefault="00F162B2"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5%</w:t>
            </w:r>
          </w:p>
        </w:tc>
        <w:tc>
          <w:tcPr>
            <w:tcW w:w="0" w:type="auto"/>
            <w:shd w:val="clear" w:color="auto" w:fill="auto"/>
            <w:vAlign w:val="center"/>
          </w:tcPr>
          <w:p w14:paraId="0FCD74B8" w14:textId="025A5373"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2.79</w:t>
            </w:r>
          </w:p>
        </w:tc>
        <w:tc>
          <w:tcPr>
            <w:tcW w:w="0" w:type="auto"/>
            <w:shd w:val="clear" w:color="auto" w:fill="auto"/>
            <w:vAlign w:val="center"/>
          </w:tcPr>
          <w:p w14:paraId="58036F30" w14:textId="5E4023D0"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3.16</w:t>
            </w:r>
          </w:p>
        </w:tc>
        <w:tc>
          <w:tcPr>
            <w:tcW w:w="0" w:type="auto"/>
            <w:shd w:val="clear" w:color="auto" w:fill="auto"/>
            <w:vAlign w:val="center"/>
          </w:tcPr>
          <w:p w14:paraId="16CD750F" w14:textId="5DAAD5E1"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6.01</w:t>
            </w:r>
          </w:p>
        </w:tc>
        <w:tc>
          <w:tcPr>
            <w:tcW w:w="0" w:type="auto"/>
            <w:shd w:val="clear" w:color="auto" w:fill="auto"/>
            <w:vAlign w:val="center"/>
          </w:tcPr>
          <w:p w14:paraId="63107426" w14:textId="7DDBF81E"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2.75</w:t>
            </w:r>
          </w:p>
        </w:tc>
        <w:tc>
          <w:tcPr>
            <w:tcW w:w="0" w:type="auto"/>
            <w:shd w:val="clear" w:color="auto" w:fill="auto"/>
            <w:vAlign w:val="center"/>
          </w:tcPr>
          <w:p w14:paraId="0944BC63" w14:textId="7ACA9FDD"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2.92</w:t>
            </w:r>
          </w:p>
        </w:tc>
        <w:tc>
          <w:tcPr>
            <w:tcW w:w="0" w:type="auto"/>
            <w:shd w:val="clear" w:color="auto" w:fill="auto"/>
            <w:vAlign w:val="center"/>
          </w:tcPr>
          <w:p w14:paraId="2CFBC8A1" w14:textId="4A63E2FC"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4.12</w:t>
            </w:r>
          </w:p>
        </w:tc>
      </w:tr>
      <w:tr w:rsidR="00F162B2" w:rsidRPr="002F69F6" w14:paraId="1BA841E5" w14:textId="77777777" w:rsidTr="00F162B2">
        <w:trPr>
          <w:trHeight w:val="278"/>
        </w:trPr>
        <w:tc>
          <w:tcPr>
            <w:tcW w:w="0" w:type="auto"/>
            <w:vMerge/>
          </w:tcPr>
          <w:p w14:paraId="2D97154D" w14:textId="77777777" w:rsidR="00F162B2" w:rsidRPr="005B61E5" w:rsidRDefault="00F162B2"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2E53A523" w14:textId="23A28A0F" w:rsidR="00F162B2" w:rsidRPr="005B61E5" w:rsidRDefault="00F162B2"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59F2EE6E" w14:textId="11B9EB9E" w:rsidR="00F162B2" w:rsidRPr="005B61E5" w:rsidRDefault="00F162B2"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50%</w:t>
            </w:r>
          </w:p>
        </w:tc>
        <w:tc>
          <w:tcPr>
            <w:tcW w:w="0" w:type="auto"/>
            <w:shd w:val="clear" w:color="auto" w:fill="auto"/>
            <w:vAlign w:val="center"/>
          </w:tcPr>
          <w:p w14:paraId="57B1CD13" w14:textId="7507C791"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16.53</w:t>
            </w:r>
          </w:p>
        </w:tc>
        <w:tc>
          <w:tcPr>
            <w:tcW w:w="0" w:type="auto"/>
            <w:shd w:val="clear" w:color="auto" w:fill="auto"/>
            <w:vAlign w:val="center"/>
          </w:tcPr>
          <w:p w14:paraId="5B1526F2" w14:textId="468006B4"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31.95</w:t>
            </w:r>
          </w:p>
        </w:tc>
        <w:tc>
          <w:tcPr>
            <w:tcW w:w="0" w:type="auto"/>
            <w:shd w:val="clear" w:color="auto" w:fill="auto"/>
            <w:vAlign w:val="center"/>
          </w:tcPr>
          <w:p w14:paraId="5583F1F9" w14:textId="388DF8FD"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64.96</w:t>
            </w:r>
          </w:p>
        </w:tc>
        <w:tc>
          <w:tcPr>
            <w:tcW w:w="0" w:type="auto"/>
            <w:shd w:val="clear" w:color="auto" w:fill="auto"/>
            <w:vAlign w:val="center"/>
          </w:tcPr>
          <w:p w14:paraId="41E6B20D" w14:textId="3995D455"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13.47</w:t>
            </w:r>
          </w:p>
        </w:tc>
        <w:tc>
          <w:tcPr>
            <w:tcW w:w="0" w:type="auto"/>
            <w:shd w:val="clear" w:color="auto" w:fill="auto"/>
            <w:vAlign w:val="center"/>
          </w:tcPr>
          <w:p w14:paraId="4A497955" w14:textId="43FF933A"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23.69</w:t>
            </w:r>
          </w:p>
        </w:tc>
        <w:tc>
          <w:tcPr>
            <w:tcW w:w="0" w:type="auto"/>
            <w:shd w:val="clear" w:color="auto" w:fill="auto"/>
            <w:vAlign w:val="center"/>
          </w:tcPr>
          <w:p w14:paraId="7FC09F32" w14:textId="3EBFE373"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54.14</w:t>
            </w:r>
          </w:p>
        </w:tc>
      </w:tr>
      <w:tr w:rsidR="00F162B2" w:rsidRPr="002F69F6" w14:paraId="0BA496B0" w14:textId="77777777" w:rsidTr="00F162B2">
        <w:trPr>
          <w:trHeight w:val="278"/>
        </w:trPr>
        <w:tc>
          <w:tcPr>
            <w:tcW w:w="0" w:type="auto"/>
            <w:vMerge/>
          </w:tcPr>
          <w:p w14:paraId="111A056A" w14:textId="77777777" w:rsidR="00F162B2" w:rsidRPr="005B61E5" w:rsidRDefault="00F162B2"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54A2A6E7" w14:textId="1818F920" w:rsidR="00F162B2" w:rsidRPr="005B61E5" w:rsidRDefault="00F162B2"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7EE9C36E" w14:textId="2490C3EC" w:rsidR="00F162B2" w:rsidRPr="005B61E5" w:rsidRDefault="00F162B2"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95%</w:t>
            </w:r>
          </w:p>
        </w:tc>
        <w:tc>
          <w:tcPr>
            <w:tcW w:w="0" w:type="auto"/>
            <w:shd w:val="clear" w:color="auto" w:fill="auto"/>
            <w:vAlign w:val="center"/>
          </w:tcPr>
          <w:p w14:paraId="68FB5928" w14:textId="62858246"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1183.38</w:t>
            </w:r>
          </w:p>
        </w:tc>
        <w:tc>
          <w:tcPr>
            <w:tcW w:w="0" w:type="auto"/>
            <w:shd w:val="clear" w:color="auto" w:fill="auto"/>
            <w:vAlign w:val="center"/>
          </w:tcPr>
          <w:p w14:paraId="0D9839A9" w14:textId="36E3ACEB"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1629.59</w:t>
            </w:r>
          </w:p>
        </w:tc>
        <w:tc>
          <w:tcPr>
            <w:tcW w:w="0" w:type="auto"/>
            <w:shd w:val="clear" w:color="auto" w:fill="auto"/>
            <w:vAlign w:val="center"/>
          </w:tcPr>
          <w:p w14:paraId="23E8D1FA" w14:textId="746DF743" w:rsidR="00F162B2" w:rsidRPr="00F162B2" w:rsidRDefault="00F162B2" w:rsidP="00F162B2">
            <w:pPr>
              <w:jc w:val="center"/>
              <w:rPr>
                <w:rFonts w:ascii="Times New Roman" w:eastAsia="DengXian" w:hAnsi="Times New Roman" w:cs="Times New Roman"/>
                <w:color w:val="000000"/>
                <w:sz w:val="20"/>
                <w:szCs w:val="20"/>
              </w:rPr>
            </w:pPr>
            <w:r>
              <w:rPr>
                <w:rFonts w:ascii="Times New Roman" w:eastAsia="DengXian" w:hAnsi="Times New Roman" w:cs="Times New Roman" w:hint="eastAsia"/>
                <w:color w:val="000000"/>
                <w:sz w:val="20"/>
                <w:szCs w:val="20"/>
              </w:rPr>
              <w:t>19541.56</w:t>
            </w:r>
          </w:p>
        </w:tc>
        <w:tc>
          <w:tcPr>
            <w:tcW w:w="0" w:type="auto"/>
            <w:shd w:val="clear" w:color="auto" w:fill="auto"/>
            <w:vAlign w:val="center"/>
          </w:tcPr>
          <w:p w14:paraId="35CC2589" w14:textId="576D8604"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1179.99</w:t>
            </w:r>
          </w:p>
        </w:tc>
        <w:tc>
          <w:tcPr>
            <w:tcW w:w="0" w:type="auto"/>
            <w:shd w:val="clear" w:color="auto" w:fill="auto"/>
            <w:vAlign w:val="center"/>
          </w:tcPr>
          <w:p w14:paraId="73C8B7B5" w14:textId="1FBB2EB5"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1445.08</w:t>
            </w:r>
          </w:p>
        </w:tc>
        <w:tc>
          <w:tcPr>
            <w:tcW w:w="0" w:type="auto"/>
            <w:shd w:val="clear" w:color="auto" w:fill="auto"/>
            <w:vAlign w:val="center"/>
          </w:tcPr>
          <w:p w14:paraId="763C8AC5" w14:textId="6AFB94C4" w:rsidR="00F162B2" w:rsidRPr="00F162B2" w:rsidRDefault="00F162B2" w:rsidP="00F162B2">
            <w:pPr>
              <w:jc w:val="center"/>
              <w:rPr>
                <w:rFonts w:ascii="Times New Roman" w:eastAsia="DengXian" w:hAnsi="Times New Roman" w:cs="Times New Roman"/>
                <w:color w:val="000000"/>
                <w:sz w:val="20"/>
                <w:szCs w:val="20"/>
              </w:rPr>
            </w:pPr>
            <w:r w:rsidRPr="00F162B2">
              <w:rPr>
                <w:rFonts w:ascii="Times New Roman" w:eastAsia="DengXian" w:hAnsi="Times New Roman" w:cs="Times New Roman"/>
                <w:color w:val="000000"/>
                <w:sz w:val="20"/>
                <w:szCs w:val="20"/>
              </w:rPr>
              <w:t>2952.58</w:t>
            </w:r>
          </w:p>
        </w:tc>
      </w:tr>
    </w:tbl>
    <w:p w14:paraId="4D1902A2" w14:textId="77777777" w:rsidR="00873470" w:rsidRPr="00A870CA" w:rsidRDefault="00873470" w:rsidP="00873470">
      <w:pPr>
        <w:rPr>
          <w:lang w:val="en-GB"/>
        </w:rPr>
      </w:pPr>
    </w:p>
    <w:p w14:paraId="1A81DEF1" w14:textId="24910E3E" w:rsidR="00A135F8" w:rsidRPr="005C07D0" w:rsidRDefault="00A135F8" w:rsidP="00A135F8">
      <w:pPr>
        <w:pStyle w:val="Heading5"/>
        <w:rPr>
          <w:lang w:val="en-US" w:eastAsia="zh-CN"/>
        </w:rPr>
      </w:pPr>
      <w:r>
        <w:rPr>
          <w:lang w:val="en-US"/>
        </w:rPr>
        <w:t>B.</w:t>
      </w:r>
      <w:r>
        <w:rPr>
          <w:rFonts w:hint="eastAsia"/>
          <w:lang w:val="en-US" w:eastAsia="zh-CN"/>
        </w:rPr>
        <w:t>3</w:t>
      </w:r>
      <w:r>
        <w:rPr>
          <w:lang w:val="en-US"/>
        </w:rPr>
        <w:t>.1.</w:t>
      </w:r>
      <w:r>
        <w:rPr>
          <w:rFonts w:hint="eastAsia"/>
          <w:lang w:val="en-US" w:eastAsia="zh-CN"/>
        </w:rPr>
        <w:t>2</w:t>
      </w:r>
      <w:r>
        <w:rPr>
          <w:lang w:val="en-US"/>
        </w:rPr>
        <w:t>.</w:t>
      </w:r>
      <w:r>
        <w:rPr>
          <w:rFonts w:hint="eastAsia"/>
          <w:lang w:val="en-US" w:eastAsia="zh-CN"/>
        </w:rPr>
        <w:t>2</w:t>
      </w:r>
      <w:r w:rsidRPr="005C07D0">
        <w:rPr>
          <w:lang w:val="en-US"/>
        </w:rPr>
        <w:tab/>
      </w:r>
      <w:r>
        <w:rPr>
          <w:rFonts w:hint="eastAsia"/>
          <w:sz w:val="24"/>
          <w:lang w:eastAsia="zh-CN"/>
        </w:rPr>
        <w:t>Dynamic SBFD vs. semi-static SBFD</w:t>
      </w:r>
    </w:p>
    <w:p w14:paraId="78846246" w14:textId="7F310AA3" w:rsidR="00A135F8" w:rsidRDefault="00A135F8" w:rsidP="00A135F8">
      <w:pPr>
        <w:jc w:val="center"/>
        <w:rPr>
          <w:rFonts w:ascii="Times New Roman" w:eastAsia="DengXian" w:hAnsi="Times New Roman" w:cs="Times New Roman"/>
          <w:b/>
          <w:kern w:val="0"/>
          <w:sz w:val="20"/>
          <w:szCs w:val="20"/>
          <w:lang w:val="en-GB"/>
        </w:rPr>
      </w:pPr>
      <w:r w:rsidRPr="005B61E5">
        <w:rPr>
          <w:rFonts w:ascii="Times New Roman" w:eastAsia="DengXian" w:hAnsi="Times New Roman" w:cs="Times New Roman" w:hint="eastAsia"/>
          <w:b/>
          <w:kern w:val="0"/>
          <w:sz w:val="20"/>
          <w:szCs w:val="20"/>
          <w:lang w:val="en-GB"/>
        </w:rPr>
        <w:t xml:space="preserve">Table </w:t>
      </w:r>
      <w:r>
        <w:rPr>
          <w:rFonts w:ascii="Times New Roman" w:eastAsia="DengXian" w:hAnsi="Times New Roman" w:cs="Times New Roman" w:hint="eastAsia"/>
          <w:b/>
          <w:kern w:val="0"/>
          <w:sz w:val="20"/>
          <w:szCs w:val="20"/>
          <w:lang w:val="en-GB"/>
        </w:rPr>
        <w:t>B.3.1.2.2-1: R</w:t>
      </w:r>
      <w:r w:rsidRPr="005D073D">
        <w:rPr>
          <w:rFonts w:ascii="Times New Roman" w:eastAsia="DengXian" w:hAnsi="Times New Roman" w:cs="Times New Roman"/>
          <w:b/>
          <w:kern w:val="0"/>
          <w:sz w:val="20"/>
          <w:szCs w:val="20"/>
          <w:lang w:val="en-GB" w:eastAsia="en-US"/>
        </w:rPr>
        <w:t xml:space="preserve">esults </w:t>
      </w:r>
      <w:r>
        <w:rPr>
          <w:rFonts w:ascii="Times New Roman" w:eastAsia="DengXian" w:hAnsi="Times New Roman" w:cs="Times New Roman" w:hint="eastAsia"/>
          <w:b/>
          <w:kern w:val="0"/>
          <w:sz w:val="20"/>
          <w:szCs w:val="20"/>
          <w:lang w:val="en-GB"/>
        </w:rPr>
        <w:t xml:space="preserve">of Urban Macro (FR1) dynamic SBFD vs. semi-static SBFD, </w:t>
      </w:r>
      <w:r w:rsidRPr="005B61E5">
        <w:rPr>
          <w:rFonts w:ascii="Times New Roman" w:eastAsia="DengXian" w:hAnsi="Times New Roman" w:cs="Times New Roman"/>
          <w:b/>
          <w:kern w:val="0"/>
          <w:sz w:val="20"/>
          <w:szCs w:val="20"/>
          <w:lang w:val="en-GB"/>
        </w:rPr>
        <w:t>{XXXXU}</w:t>
      </w:r>
    </w:p>
    <w:p w14:paraId="09BB20C7" w14:textId="77777777" w:rsidR="00A135F8" w:rsidRPr="005B61E5" w:rsidRDefault="00A135F8" w:rsidP="00A135F8">
      <w:pPr>
        <w:jc w:val="center"/>
        <w:rPr>
          <w:rFonts w:ascii="Times New Roman" w:eastAsia="DengXian" w:hAnsi="Times New Roman" w:cs="Times New Roman"/>
          <w:b/>
          <w:kern w:val="0"/>
          <w:sz w:val="20"/>
          <w:szCs w:val="20"/>
          <w:lang w:val="en-GB"/>
        </w:rPr>
      </w:pPr>
      <w:r>
        <w:rPr>
          <w:rFonts w:ascii="Times New Roman" w:eastAsia="DengXian" w:hAnsi="Times New Roman" w:cs="Times New Roman" w:hint="eastAsia"/>
          <w:b/>
          <w:kern w:val="0"/>
          <w:sz w:val="20"/>
          <w:szCs w:val="20"/>
          <w:lang w:val="en-GB"/>
        </w:rPr>
        <w:t>(</w:t>
      </w:r>
      <w:proofErr w:type="gramStart"/>
      <w:r>
        <w:rPr>
          <w:rFonts w:ascii="Times New Roman" w:eastAsia="DengXian" w:hAnsi="Times New Roman" w:cs="Times New Roman" w:hint="eastAsia"/>
          <w:b/>
          <w:kern w:val="0"/>
          <w:sz w:val="20"/>
          <w:szCs w:val="20"/>
          <w:lang w:val="en-GB"/>
        </w:rPr>
        <w:t>dynamic</w:t>
      </w:r>
      <w:proofErr w:type="gramEnd"/>
      <w:r>
        <w:rPr>
          <w:rFonts w:ascii="Times New Roman" w:eastAsia="DengXian" w:hAnsi="Times New Roman" w:cs="Times New Roman" w:hint="eastAsia"/>
          <w:b/>
          <w:kern w:val="0"/>
          <w:sz w:val="20"/>
          <w:szCs w:val="20"/>
          <w:lang w:val="en-GB"/>
        </w:rPr>
        <w:t xml:space="preserve"> SBFD Option 2, w/ &amp; w/o CLI handling)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3"/>
        <w:gridCol w:w="1845"/>
        <w:gridCol w:w="878"/>
        <w:gridCol w:w="933"/>
        <w:gridCol w:w="1111"/>
        <w:gridCol w:w="950"/>
        <w:gridCol w:w="883"/>
        <w:gridCol w:w="1111"/>
        <w:gridCol w:w="950"/>
      </w:tblGrid>
      <w:tr w:rsidR="002D70E5" w:rsidRPr="002F69F6" w14:paraId="739C0B99" w14:textId="77777777" w:rsidTr="00F62BEC">
        <w:trPr>
          <w:trHeight w:val="278"/>
        </w:trPr>
        <w:tc>
          <w:tcPr>
            <w:tcW w:w="0" w:type="auto"/>
            <w:gridSpan w:val="9"/>
          </w:tcPr>
          <w:p w14:paraId="6AE523D1" w14:textId="4368FB0D" w:rsidR="002D70E5" w:rsidRPr="002F69F6" w:rsidRDefault="002D70E5" w:rsidP="00807668">
            <w:pPr>
              <w:widowControl/>
              <w:jc w:val="center"/>
              <w:rPr>
                <w:rFonts w:ascii="Times New Roman" w:eastAsia="DengXian" w:hAnsi="Times New Roman" w:cs="Times New Roman"/>
                <w:b/>
                <w:i/>
                <w:color w:val="000000"/>
                <w:kern w:val="0"/>
                <w:sz w:val="20"/>
                <w:szCs w:val="20"/>
              </w:rPr>
            </w:pPr>
            <w:r w:rsidRPr="002F69F6">
              <w:rPr>
                <w:rFonts w:ascii="Times New Roman" w:eastAsia="DengXian" w:hAnsi="Times New Roman" w:cs="Times New Roman"/>
                <w:b/>
                <w:i/>
                <w:kern w:val="0"/>
                <w:sz w:val="20"/>
                <w:szCs w:val="20"/>
              </w:rPr>
              <w:t xml:space="preserve">Simple description of key assumptions (RSI based on 1dB </w:t>
            </w:r>
            <w:proofErr w:type="spellStart"/>
            <w:r w:rsidRPr="002F69F6">
              <w:rPr>
                <w:rFonts w:ascii="Times New Roman" w:eastAsia="DengXian" w:hAnsi="Times New Roman" w:cs="Times New Roman"/>
                <w:b/>
                <w:i/>
                <w:kern w:val="0"/>
                <w:sz w:val="20"/>
                <w:szCs w:val="20"/>
              </w:rPr>
              <w:t>desense</w:t>
            </w:r>
            <w:proofErr w:type="spellEnd"/>
            <w:r w:rsidRPr="002F69F6">
              <w:rPr>
                <w:rFonts w:ascii="Times New Roman" w:eastAsia="DengXian" w:hAnsi="Times New Roman" w:cs="Times New Roman"/>
                <w:b/>
                <w:i/>
                <w:kern w:val="0"/>
                <w:sz w:val="20"/>
                <w:szCs w:val="20"/>
              </w:rPr>
              <w:t xml:space="preserve">, </w:t>
            </w:r>
            <w:r w:rsidRPr="002F69F6">
              <w:rPr>
                <w:rFonts w:ascii="Times New Roman" w:hAnsi="Times New Roman" w:cs="Times New Roman"/>
                <w:b/>
                <w:bCs/>
                <w:i/>
                <w:iCs/>
                <w:sz w:val="20"/>
                <w:szCs w:val="20"/>
              </w:rPr>
              <w:t xml:space="preserve">Twice area &amp; same </w:t>
            </w:r>
            <w:proofErr w:type="spellStart"/>
            <w:r w:rsidRPr="002F69F6">
              <w:rPr>
                <w:rFonts w:ascii="Times New Roman" w:hAnsi="Times New Roman" w:cs="Times New Roman"/>
                <w:b/>
                <w:bCs/>
                <w:i/>
                <w:iCs/>
                <w:sz w:val="20"/>
                <w:szCs w:val="20"/>
              </w:rPr>
              <w:t>TxRUs</w:t>
            </w:r>
            <w:proofErr w:type="spellEnd"/>
            <w:r w:rsidRPr="002F69F6">
              <w:rPr>
                <w:rFonts w:ascii="Times New Roman" w:hAnsi="Times New Roman" w:cs="Times New Roman"/>
                <w:b/>
                <w:bCs/>
                <w:i/>
                <w:iCs/>
                <w:sz w:val="20"/>
                <w:szCs w:val="20"/>
              </w:rPr>
              <w:t xml:space="preserve"> (Option 2), SBFD slot configuration {XXXXU},</w:t>
            </w:r>
            <w:r>
              <w:rPr>
                <w:rFonts w:ascii="Times New Roman" w:hAnsi="Times New Roman" w:cs="Times New Roman" w:hint="eastAsia"/>
                <w:b/>
                <w:bCs/>
                <w:i/>
                <w:iCs/>
                <w:sz w:val="20"/>
                <w:szCs w:val="20"/>
              </w:rPr>
              <w:t xml:space="preserve"> </w:t>
            </w:r>
            <w:r w:rsidRPr="002F69F6">
              <w:rPr>
                <w:rFonts w:ascii="Times New Roman" w:hAnsi="Times New Roman" w:cs="Times New Roman"/>
                <w:b/>
                <w:bCs/>
                <w:i/>
                <w:iCs/>
                <w:sz w:val="20"/>
                <w:szCs w:val="20"/>
              </w:rPr>
              <w:t xml:space="preserve">dynamic SBFD Option </w:t>
            </w:r>
            <w:r>
              <w:rPr>
                <w:rFonts w:ascii="Times New Roman" w:hAnsi="Times New Roman" w:cs="Times New Roman" w:hint="eastAsia"/>
                <w:b/>
                <w:bCs/>
                <w:i/>
                <w:iCs/>
                <w:sz w:val="20"/>
                <w:szCs w:val="20"/>
              </w:rPr>
              <w:t>2</w:t>
            </w:r>
            <w:r w:rsidRPr="002F69F6">
              <w:rPr>
                <w:rFonts w:ascii="Times New Roman" w:hAnsi="Times New Roman" w:cs="Times New Roman"/>
                <w:b/>
                <w:bCs/>
                <w:i/>
                <w:iCs/>
                <w:sz w:val="20"/>
                <w:szCs w:val="20"/>
              </w:rPr>
              <w:t>, DL: 0.5Mbytes, UL: 0.125Mbyte</w:t>
            </w:r>
            <w:r w:rsidRPr="002F69F6">
              <w:rPr>
                <w:rFonts w:ascii="Times New Roman" w:eastAsia="DengXian" w:hAnsi="Times New Roman" w:cs="Times New Roman"/>
                <w:b/>
                <w:i/>
                <w:kern w:val="0"/>
                <w:sz w:val="20"/>
                <w:szCs w:val="20"/>
              </w:rPr>
              <w:t>)</w:t>
            </w:r>
          </w:p>
        </w:tc>
      </w:tr>
      <w:tr w:rsidR="002D70E5" w:rsidRPr="002F69F6" w14:paraId="600636B5" w14:textId="77777777" w:rsidTr="00F46743">
        <w:trPr>
          <w:trHeight w:val="278"/>
        </w:trPr>
        <w:tc>
          <w:tcPr>
            <w:tcW w:w="0" w:type="auto"/>
            <w:gridSpan w:val="3"/>
            <w:vMerge w:val="restart"/>
          </w:tcPr>
          <w:p w14:paraId="4475E464" w14:textId="53B4E9EF" w:rsidR="002D70E5" w:rsidRPr="002F69F6" w:rsidRDefault="002D70E5" w:rsidP="00807668">
            <w:pPr>
              <w:widowControl/>
              <w:jc w:val="center"/>
              <w:rPr>
                <w:rFonts w:ascii="Times New Roman" w:eastAsia="DengXian" w:hAnsi="Times New Roman" w:cs="Times New Roman"/>
                <w:b/>
                <w:bCs/>
                <w:kern w:val="0"/>
                <w:sz w:val="20"/>
                <w:szCs w:val="20"/>
              </w:rPr>
            </w:pPr>
          </w:p>
        </w:tc>
        <w:tc>
          <w:tcPr>
            <w:tcW w:w="0" w:type="auto"/>
            <w:gridSpan w:val="3"/>
            <w:shd w:val="clear" w:color="auto" w:fill="auto"/>
            <w:vAlign w:val="center"/>
          </w:tcPr>
          <w:p w14:paraId="79C7BB3F" w14:textId="77777777" w:rsidR="002D70E5" w:rsidRPr="002F69F6" w:rsidRDefault="002D70E5" w:rsidP="00807668">
            <w:pPr>
              <w:widowControl/>
              <w:jc w:val="center"/>
              <w:rPr>
                <w:rFonts w:ascii="Times New Roman" w:eastAsia="DengXian" w:hAnsi="Times New Roman" w:cs="Times New Roman"/>
                <w:b/>
                <w:color w:val="000000"/>
                <w:kern w:val="0"/>
                <w:sz w:val="20"/>
                <w:szCs w:val="20"/>
              </w:rPr>
            </w:pPr>
            <w:r w:rsidRPr="002F69F6">
              <w:rPr>
                <w:rFonts w:ascii="Times New Roman" w:eastAsia="DengXian" w:hAnsi="Times New Roman" w:cs="Times New Roman"/>
                <w:b/>
                <w:color w:val="000000"/>
                <w:kern w:val="0"/>
                <w:sz w:val="20"/>
                <w:szCs w:val="20"/>
              </w:rPr>
              <w:t>[</w:t>
            </w:r>
            <w:r>
              <w:rPr>
                <w:rFonts w:ascii="Times New Roman" w:eastAsia="DengXian" w:hAnsi="Times New Roman" w:cs="Times New Roman" w:hint="eastAsia"/>
                <w:b/>
                <w:color w:val="000000"/>
                <w:kern w:val="0"/>
                <w:sz w:val="20"/>
                <w:szCs w:val="20"/>
              </w:rPr>
              <w:t>LG</w:t>
            </w:r>
            <w:r w:rsidRPr="002F69F6">
              <w:rPr>
                <w:rFonts w:ascii="Times New Roman" w:eastAsia="DengXian" w:hAnsi="Times New Roman" w:cs="Times New Roman"/>
                <w:b/>
                <w:color w:val="000000"/>
                <w:kern w:val="0"/>
                <w:sz w:val="20"/>
                <w:szCs w:val="20"/>
              </w:rPr>
              <w:t>]</w:t>
            </w:r>
            <w:r>
              <w:rPr>
                <w:rFonts w:ascii="Times New Roman" w:eastAsia="DengXian" w:hAnsi="Times New Roman" w:cs="Times New Roman" w:hint="eastAsia"/>
                <w:b/>
                <w:color w:val="000000"/>
                <w:kern w:val="0"/>
                <w:sz w:val="20"/>
                <w:szCs w:val="20"/>
              </w:rPr>
              <w:t xml:space="preserve"> (w/ CLI handling)</w:t>
            </w:r>
          </w:p>
        </w:tc>
        <w:tc>
          <w:tcPr>
            <w:tcW w:w="0" w:type="auto"/>
            <w:gridSpan w:val="3"/>
            <w:shd w:val="clear" w:color="auto" w:fill="auto"/>
            <w:vAlign w:val="center"/>
          </w:tcPr>
          <w:p w14:paraId="7E6767CE" w14:textId="77777777" w:rsidR="002D70E5" w:rsidRPr="002F69F6" w:rsidRDefault="002D70E5" w:rsidP="00807668">
            <w:pPr>
              <w:widowControl/>
              <w:jc w:val="center"/>
              <w:rPr>
                <w:rFonts w:ascii="Times New Roman" w:eastAsia="DengXian" w:hAnsi="Times New Roman" w:cs="Times New Roman"/>
                <w:b/>
                <w:color w:val="000000"/>
                <w:kern w:val="0"/>
                <w:sz w:val="20"/>
                <w:szCs w:val="20"/>
              </w:rPr>
            </w:pPr>
            <w:r w:rsidRPr="002F69F6">
              <w:rPr>
                <w:rFonts w:ascii="Times New Roman" w:eastAsia="DengXian" w:hAnsi="Times New Roman" w:cs="Times New Roman"/>
                <w:b/>
                <w:color w:val="000000"/>
                <w:kern w:val="0"/>
                <w:sz w:val="20"/>
                <w:szCs w:val="20"/>
              </w:rPr>
              <w:t>[</w:t>
            </w:r>
            <w:r>
              <w:rPr>
                <w:rFonts w:ascii="Times New Roman" w:eastAsia="DengXian" w:hAnsi="Times New Roman" w:cs="Times New Roman" w:hint="eastAsia"/>
                <w:b/>
                <w:color w:val="000000"/>
                <w:kern w:val="0"/>
                <w:sz w:val="20"/>
                <w:szCs w:val="20"/>
              </w:rPr>
              <w:t>Ericsson</w:t>
            </w:r>
            <w:r w:rsidRPr="002F69F6">
              <w:rPr>
                <w:rFonts w:ascii="Times New Roman" w:eastAsia="DengXian" w:hAnsi="Times New Roman" w:cs="Times New Roman"/>
                <w:b/>
                <w:color w:val="000000"/>
                <w:kern w:val="0"/>
                <w:sz w:val="20"/>
                <w:szCs w:val="20"/>
              </w:rPr>
              <w:t>]</w:t>
            </w:r>
            <w:r>
              <w:rPr>
                <w:rFonts w:ascii="Times New Roman" w:eastAsia="DengXian" w:hAnsi="Times New Roman" w:cs="Times New Roman" w:hint="eastAsia"/>
                <w:b/>
                <w:color w:val="000000"/>
                <w:kern w:val="0"/>
                <w:sz w:val="20"/>
                <w:szCs w:val="20"/>
              </w:rPr>
              <w:t xml:space="preserve"> (w/o CLI handling)</w:t>
            </w:r>
          </w:p>
        </w:tc>
      </w:tr>
      <w:tr w:rsidR="002D70E5" w:rsidRPr="002F69F6" w14:paraId="5161D9CC" w14:textId="77777777" w:rsidTr="00F46743">
        <w:trPr>
          <w:trHeight w:val="278"/>
        </w:trPr>
        <w:tc>
          <w:tcPr>
            <w:tcW w:w="0" w:type="auto"/>
            <w:gridSpan w:val="3"/>
            <w:vMerge/>
          </w:tcPr>
          <w:p w14:paraId="696D94BE" w14:textId="575EE490" w:rsidR="002D70E5" w:rsidRPr="002F69F6" w:rsidRDefault="002D70E5"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2BF038CE" w14:textId="77777777" w:rsidR="002D70E5" w:rsidRPr="002F69F6" w:rsidRDefault="002D70E5" w:rsidP="00807668">
            <w:pPr>
              <w:widowControl/>
              <w:jc w:val="center"/>
              <w:rPr>
                <w:rFonts w:ascii="Times New Roman" w:eastAsia="DengXian" w:hAnsi="Times New Roman" w:cs="Times New Roman"/>
                <w:b/>
                <w:color w:val="000000"/>
                <w:kern w:val="0"/>
                <w:sz w:val="20"/>
                <w:szCs w:val="20"/>
              </w:rPr>
            </w:pPr>
            <w:r w:rsidRPr="002F69F6">
              <w:rPr>
                <w:rFonts w:ascii="Times New Roman" w:eastAsia="DengXian" w:hAnsi="Times New Roman" w:cs="Times New Roman"/>
                <w:b/>
                <w:color w:val="000000"/>
                <w:kern w:val="0"/>
                <w:sz w:val="20"/>
                <w:szCs w:val="20"/>
              </w:rPr>
              <w:t>Low load</w:t>
            </w:r>
          </w:p>
        </w:tc>
        <w:tc>
          <w:tcPr>
            <w:tcW w:w="0" w:type="auto"/>
            <w:shd w:val="clear" w:color="auto" w:fill="auto"/>
            <w:vAlign w:val="center"/>
          </w:tcPr>
          <w:p w14:paraId="39C01360" w14:textId="77777777" w:rsidR="002D70E5" w:rsidRPr="002F69F6" w:rsidRDefault="002D70E5" w:rsidP="00807668">
            <w:pPr>
              <w:widowControl/>
              <w:jc w:val="center"/>
              <w:rPr>
                <w:rFonts w:ascii="Times New Roman" w:eastAsia="DengXian" w:hAnsi="Times New Roman" w:cs="Times New Roman"/>
                <w:b/>
                <w:color w:val="000000"/>
                <w:kern w:val="0"/>
                <w:sz w:val="20"/>
                <w:szCs w:val="20"/>
              </w:rPr>
            </w:pPr>
            <w:r w:rsidRPr="002F69F6">
              <w:rPr>
                <w:rFonts w:ascii="Times New Roman" w:eastAsia="DengXian" w:hAnsi="Times New Roman" w:cs="Times New Roman"/>
                <w:b/>
                <w:color w:val="000000"/>
                <w:kern w:val="0"/>
                <w:sz w:val="20"/>
                <w:szCs w:val="20"/>
              </w:rPr>
              <w:t>Medium load</w:t>
            </w:r>
          </w:p>
        </w:tc>
        <w:tc>
          <w:tcPr>
            <w:tcW w:w="0" w:type="auto"/>
            <w:shd w:val="clear" w:color="auto" w:fill="auto"/>
            <w:vAlign w:val="center"/>
          </w:tcPr>
          <w:p w14:paraId="18B409DE" w14:textId="77777777" w:rsidR="002D70E5" w:rsidRPr="002F69F6" w:rsidRDefault="002D70E5" w:rsidP="00807668">
            <w:pPr>
              <w:widowControl/>
              <w:jc w:val="center"/>
              <w:rPr>
                <w:rFonts w:ascii="Times New Roman" w:eastAsia="DengXian" w:hAnsi="Times New Roman" w:cs="Times New Roman"/>
                <w:b/>
                <w:color w:val="000000"/>
                <w:kern w:val="0"/>
                <w:sz w:val="20"/>
                <w:szCs w:val="20"/>
              </w:rPr>
            </w:pPr>
            <w:r w:rsidRPr="002F69F6">
              <w:rPr>
                <w:rFonts w:ascii="Times New Roman" w:eastAsia="DengXian" w:hAnsi="Times New Roman" w:cs="Times New Roman"/>
                <w:b/>
                <w:color w:val="000000"/>
                <w:kern w:val="0"/>
                <w:sz w:val="20"/>
                <w:szCs w:val="20"/>
              </w:rPr>
              <w:t>High load</w:t>
            </w:r>
          </w:p>
        </w:tc>
        <w:tc>
          <w:tcPr>
            <w:tcW w:w="0" w:type="auto"/>
            <w:shd w:val="clear" w:color="auto" w:fill="auto"/>
            <w:vAlign w:val="center"/>
          </w:tcPr>
          <w:p w14:paraId="4DEB41C5" w14:textId="77777777" w:rsidR="002D70E5" w:rsidRPr="002F69F6" w:rsidRDefault="002D70E5" w:rsidP="00807668">
            <w:pPr>
              <w:widowControl/>
              <w:jc w:val="center"/>
              <w:rPr>
                <w:rFonts w:ascii="Times New Roman" w:eastAsia="DengXian" w:hAnsi="Times New Roman" w:cs="Times New Roman"/>
                <w:b/>
                <w:color w:val="000000"/>
                <w:kern w:val="0"/>
                <w:sz w:val="20"/>
                <w:szCs w:val="20"/>
              </w:rPr>
            </w:pPr>
            <w:r w:rsidRPr="002F69F6">
              <w:rPr>
                <w:rFonts w:ascii="Times New Roman" w:eastAsia="DengXian" w:hAnsi="Times New Roman" w:cs="Times New Roman"/>
                <w:b/>
                <w:color w:val="000000"/>
                <w:kern w:val="0"/>
                <w:sz w:val="20"/>
                <w:szCs w:val="20"/>
              </w:rPr>
              <w:t>Low load</w:t>
            </w:r>
          </w:p>
        </w:tc>
        <w:tc>
          <w:tcPr>
            <w:tcW w:w="0" w:type="auto"/>
            <w:shd w:val="clear" w:color="auto" w:fill="auto"/>
            <w:vAlign w:val="center"/>
          </w:tcPr>
          <w:p w14:paraId="5546FE47" w14:textId="77777777" w:rsidR="002D70E5" w:rsidRPr="002F69F6" w:rsidRDefault="002D70E5" w:rsidP="00807668">
            <w:pPr>
              <w:widowControl/>
              <w:jc w:val="center"/>
              <w:rPr>
                <w:rFonts w:ascii="Times New Roman" w:eastAsia="DengXian" w:hAnsi="Times New Roman" w:cs="Times New Roman"/>
                <w:b/>
                <w:color w:val="000000"/>
                <w:kern w:val="0"/>
                <w:sz w:val="20"/>
                <w:szCs w:val="20"/>
              </w:rPr>
            </w:pPr>
            <w:r w:rsidRPr="002F69F6">
              <w:rPr>
                <w:rFonts w:ascii="Times New Roman" w:eastAsia="DengXian" w:hAnsi="Times New Roman" w:cs="Times New Roman"/>
                <w:b/>
                <w:color w:val="000000"/>
                <w:kern w:val="0"/>
                <w:sz w:val="20"/>
                <w:szCs w:val="20"/>
              </w:rPr>
              <w:t>Medium load</w:t>
            </w:r>
          </w:p>
        </w:tc>
        <w:tc>
          <w:tcPr>
            <w:tcW w:w="0" w:type="auto"/>
            <w:shd w:val="clear" w:color="auto" w:fill="auto"/>
            <w:vAlign w:val="center"/>
          </w:tcPr>
          <w:p w14:paraId="1F95D039" w14:textId="77777777" w:rsidR="002D70E5" w:rsidRPr="002F69F6" w:rsidRDefault="002D70E5" w:rsidP="00807668">
            <w:pPr>
              <w:widowControl/>
              <w:jc w:val="center"/>
              <w:rPr>
                <w:rFonts w:ascii="Times New Roman" w:eastAsia="DengXian" w:hAnsi="Times New Roman" w:cs="Times New Roman"/>
                <w:b/>
                <w:color w:val="000000"/>
                <w:kern w:val="0"/>
                <w:sz w:val="20"/>
                <w:szCs w:val="20"/>
              </w:rPr>
            </w:pPr>
            <w:r w:rsidRPr="002F69F6">
              <w:rPr>
                <w:rFonts w:ascii="Times New Roman" w:eastAsia="DengXian" w:hAnsi="Times New Roman" w:cs="Times New Roman"/>
                <w:b/>
                <w:color w:val="000000"/>
                <w:kern w:val="0"/>
                <w:sz w:val="20"/>
                <w:szCs w:val="20"/>
              </w:rPr>
              <w:t>High load</w:t>
            </w:r>
          </w:p>
        </w:tc>
      </w:tr>
      <w:tr w:rsidR="00F968D8" w:rsidRPr="00F968D8" w14:paraId="417E9DA9" w14:textId="77777777" w:rsidTr="00E54C36">
        <w:trPr>
          <w:trHeight w:val="278"/>
        </w:trPr>
        <w:tc>
          <w:tcPr>
            <w:tcW w:w="0" w:type="auto"/>
            <w:vMerge w:val="restart"/>
            <w:vAlign w:val="center"/>
          </w:tcPr>
          <w:p w14:paraId="673A0049" w14:textId="5FA6C4B0" w:rsidR="00F968D8" w:rsidRDefault="00F968D8" w:rsidP="00F968D8">
            <w:pPr>
              <w:widowControl/>
              <w:jc w:val="center"/>
              <w:rPr>
                <w:rFonts w:ascii="Times New Roman" w:eastAsia="DengXian" w:hAnsi="Times New Roman" w:cs="Times New Roman"/>
                <w:b/>
                <w:bCs/>
                <w:kern w:val="0"/>
                <w:sz w:val="20"/>
                <w:szCs w:val="20"/>
              </w:rPr>
            </w:pPr>
            <w:r w:rsidRPr="008614F5">
              <w:rPr>
                <w:rFonts w:ascii="Times New Roman" w:eastAsia="DengXian" w:hAnsi="Times New Roman" w:cs="Times New Roman"/>
                <w:b/>
                <w:bCs/>
                <w:kern w:val="0"/>
                <w:sz w:val="20"/>
                <w:szCs w:val="20"/>
              </w:rPr>
              <w:t>Baseline</w:t>
            </w:r>
          </w:p>
        </w:tc>
        <w:tc>
          <w:tcPr>
            <w:tcW w:w="0" w:type="auto"/>
            <w:vMerge w:val="restart"/>
            <w:shd w:val="clear" w:color="auto" w:fill="auto"/>
            <w:vAlign w:val="center"/>
          </w:tcPr>
          <w:p w14:paraId="75F320E3" w14:textId="59A34279" w:rsidR="00F968D8" w:rsidRPr="002F69F6" w:rsidRDefault="00F968D8" w:rsidP="00F968D8">
            <w:pPr>
              <w:widowControl/>
              <w:jc w:val="center"/>
              <w:rPr>
                <w:rFonts w:ascii="Times New Roman" w:eastAsia="DengXian" w:hAnsi="Times New Roman" w:cs="Times New Roman"/>
                <w:b/>
                <w:bCs/>
                <w:kern w:val="0"/>
                <w:sz w:val="20"/>
                <w:szCs w:val="20"/>
              </w:rPr>
            </w:pPr>
            <w:r>
              <w:rPr>
                <w:rFonts w:ascii="Times New Roman" w:eastAsia="DengXian" w:hAnsi="Times New Roman" w:cs="Times New Roman" w:hint="eastAsia"/>
                <w:b/>
                <w:bCs/>
                <w:kern w:val="0"/>
                <w:sz w:val="20"/>
                <w:szCs w:val="20"/>
              </w:rPr>
              <w:t>DL RU</w:t>
            </w:r>
          </w:p>
        </w:tc>
        <w:tc>
          <w:tcPr>
            <w:tcW w:w="0" w:type="auto"/>
            <w:shd w:val="clear" w:color="auto" w:fill="auto"/>
            <w:vAlign w:val="center"/>
          </w:tcPr>
          <w:p w14:paraId="0B419AB5" w14:textId="62C39B3A" w:rsidR="00F968D8" w:rsidRPr="005B61E5" w:rsidRDefault="00F968D8" w:rsidP="00F968D8">
            <w:pPr>
              <w:widowControl/>
              <w:jc w:val="center"/>
              <w:rPr>
                <w:rFonts w:ascii="Times New Roman" w:eastAsia="DengXian" w:hAnsi="Times New Roman" w:cs="Times New Roman"/>
                <w:b/>
                <w:bCs/>
                <w:kern w:val="0"/>
                <w:sz w:val="20"/>
                <w:szCs w:val="20"/>
              </w:rPr>
            </w:pPr>
            <w:r>
              <w:rPr>
                <w:rFonts w:ascii="Times New Roman" w:eastAsia="DengXian" w:hAnsi="Times New Roman" w:cs="Times New Roman" w:hint="eastAsia"/>
                <w:b/>
                <w:bCs/>
                <w:kern w:val="0"/>
                <w:sz w:val="20"/>
                <w:szCs w:val="20"/>
              </w:rPr>
              <w:t>Type-1</w:t>
            </w:r>
          </w:p>
        </w:tc>
        <w:tc>
          <w:tcPr>
            <w:tcW w:w="0" w:type="auto"/>
            <w:shd w:val="clear" w:color="auto" w:fill="auto"/>
            <w:vAlign w:val="center"/>
          </w:tcPr>
          <w:p w14:paraId="6ED8B6FE" w14:textId="5BFE3019" w:rsidR="00F968D8" w:rsidRPr="008329D1" w:rsidRDefault="00F968D8" w:rsidP="00F968D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7.10%</w:t>
            </w:r>
          </w:p>
        </w:tc>
        <w:tc>
          <w:tcPr>
            <w:tcW w:w="0" w:type="auto"/>
            <w:shd w:val="clear" w:color="auto" w:fill="auto"/>
            <w:vAlign w:val="center"/>
          </w:tcPr>
          <w:p w14:paraId="0AF112AE" w14:textId="41881955" w:rsidR="00F968D8" w:rsidRPr="008329D1" w:rsidRDefault="00F968D8" w:rsidP="00F968D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15.60%</w:t>
            </w:r>
          </w:p>
        </w:tc>
        <w:tc>
          <w:tcPr>
            <w:tcW w:w="0" w:type="auto"/>
            <w:shd w:val="clear" w:color="auto" w:fill="auto"/>
            <w:vAlign w:val="center"/>
          </w:tcPr>
          <w:p w14:paraId="5D665FF8" w14:textId="1D409B16" w:rsidR="00F968D8" w:rsidRPr="008329D1" w:rsidRDefault="00F968D8" w:rsidP="00F968D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38.60%</w:t>
            </w:r>
          </w:p>
        </w:tc>
        <w:tc>
          <w:tcPr>
            <w:tcW w:w="0" w:type="auto"/>
            <w:shd w:val="clear" w:color="auto" w:fill="auto"/>
          </w:tcPr>
          <w:p w14:paraId="3B7CA73A" w14:textId="48DB7514" w:rsidR="00F968D8" w:rsidRPr="00F968D8" w:rsidRDefault="00F968D8" w:rsidP="00F968D8">
            <w:pPr>
              <w:jc w:val="center"/>
              <w:rPr>
                <w:rFonts w:ascii="Times New Roman" w:eastAsia="DengXian" w:hAnsi="Times New Roman" w:cs="Times New Roman"/>
                <w:color w:val="000000"/>
                <w:sz w:val="20"/>
                <w:szCs w:val="20"/>
              </w:rPr>
            </w:pPr>
            <w:r w:rsidRPr="00F968D8">
              <w:rPr>
                <w:rFonts w:ascii="Times New Roman" w:hAnsi="Times New Roman" w:cs="Times New Roman"/>
                <w:sz w:val="20"/>
                <w:szCs w:val="20"/>
              </w:rPr>
              <w:t xml:space="preserve"> </w:t>
            </w:r>
          </w:p>
        </w:tc>
        <w:tc>
          <w:tcPr>
            <w:tcW w:w="0" w:type="auto"/>
            <w:shd w:val="clear" w:color="auto" w:fill="auto"/>
          </w:tcPr>
          <w:p w14:paraId="382838C2" w14:textId="506D7BD2" w:rsidR="00F968D8" w:rsidRPr="00F968D8" w:rsidRDefault="00F968D8" w:rsidP="00F968D8">
            <w:pPr>
              <w:jc w:val="center"/>
              <w:rPr>
                <w:rFonts w:ascii="Times New Roman" w:eastAsia="DengXian" w:hAnsi="Times New Roman" w:cs="Times New Roman"/>
                <w:color w:val="000000"/>
                <w:sz w:val="20"/>
                <w:szCs w:val="20"/>
              </w:rPr>
            </w:pPr>
            <w:r w:rsidRPr="00F968D8">
              <w:rPr>
                <w:rFonts w:ascii="Times New Roman" w:hAnsi="Times New Roman" w:cs="Times New Roman"/>
                <w:sz w:val="20"/>
                <w:szCs w:val="20"/>
              </w:rPr>
              <w:t xml:space="preserve"> </w:t>
            </w:r>
          </w:p>
        </w:tc>
        <w:tc>
          <w:tcPr>
            <w:tcW w:w="0" w:type="auto"/>
            <w:shd w:val="clear" w:color="auto" w:fill="auto"/>
          </w:tcPr>
          <w:p w14:paraId="7A163866" w14:textId="50E7B4F3" w:rsidR="00F968D8" w:rsidRPr="00F968D8" w:rsidRDefault="00F968D8" w:rsidP="00F968D8">
            <w:pPr>
              <w:jc w:val="center"/>
              <w:rPr>
                <w:rFonts w:ascii="Times New Roman" w:eastAsia="DengXian" w:hAnsi="Times New Roman" w:cs="Times New Roman"/>
                <w:color w:val="000000"/>
                <w:sz w:val="20"/>
                <w:szCs w:val="20"/>
              </w:rPr>
            </w:pPr>
            <w:r w:rsidRPr="00F968D8">
              <w:rPr>
                <w:rFonts w:ascii="Times New Roman" w:hAnsi="Times New Roman" w:cs="Times New Roman"/>
                <w:sz w:val="20"/>
                <w:szCs w:val="20"/>
              </w:rPr>
              <w:t xml:space="preserve"> </w:t>
            </w:r>
          </w:p>
        </w:tc>
      </w:tr>
      <w:tr w:rsidR="00F968D8" w:rsidRPr="00F968D8" w14:paraId="30D8CD5B" w14:textId="77777777" w:rsidTr="00E54C36">
        <w:trPr>
          <w:trHeight w:val="278"/>
        </w:trPr>
        <w:tc>
          <w:tcPr>
            <w:tcW w:w="0" w:type="auto"/>
            <w:vMerge/>
            <w:vAlign w:val="center"/>
          </w:tcPr>
          <w:p w14:paraId="5A840EBD" w14:textId="77777777" w:rsidR="00F968D8" w:rsidRPr="002F69F6" w:rsidRDefault="00F968D8" w:rsidP="00F968D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2ABEDB4B" w14:textId="3729D2AD" w:rsidR="00F968D8" w:rsidRPr="002F69F6" w:rsidRDefault="00F968D8" w:rsidP="00F968D8">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76EF88B6" w14:textId="0526F9C2" w:rsidR="00F968D8" w:rsidRPr="005B61E5" w:rsidRDefault="00F968D8" w:rsidP="00F968D8">
            <w:pPr>
              <w:widowControl/>
              <w:jc w:val="center"/>
              <w:rPr>
                <w:rFonts w:ascii="Times New Roman" w:eastAsia="DengXian" w:hAnsi="Times New Roman" w:cs="Times New Roman"/>
                <w:b/>
                <w:bCs/>
                <w:kern w:val="0"/>
                <w:sz w:val="20"/>
                <w:szCs w:val="20"/>
              </w:rPr>
            </w:pPr>
            <w:r>
              <w:rPr>
                <w:rFonts w:ascii="Times New Roman" w:eastAsia="DengXian" w:hAnsi="Times New Roman" w:cs="Times New Roman" w:hint="eastAsia"/>
                <w:b/>
                <w:bCs/>
                <w:kern w:val="0"/>
                <w:sz w:val="20"/>
                <w:szCs w:val="20"/>
              </w:rPr>
              <w:t>Type-2</w:t>
            </w:r>
          </w:p>
        </w:tc>
        <w:tc>
          <w:tcPr>
            <w:tcW w:w="0" w:type="auto"/>
            <w:shd w:val="clear" w:color="auto" w:fill="auto"/>
            <w:vAlign w:val="center"/>
          </w:tcPr>
          <w:p w14:paraId="5E5C9E5C" w14:textId="5ABCC400" w:rsidR="00F968D8" w:rsidRPr="008329D1" w:rsidRDefault="00F968D8" w:rsidP="00F968D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11.60%</w:t>
            </w:r>
          </w:p>
        </w:tc>
        <w:tc>
          <w:tcPr>
            <w:tcW w:w="0" w:type="auto"/>
            <w:shd w:val="clear" w:color="auto" w:fill="auto"/>
            <w:vAlign w:val="center"/>
          </w:tcPr>
          <w:p w14:paraId="22340D02" w14:textId="16B8091F" w:rsidR="00F968D8" w:rsidRPr="008329D1" w:rsidRDefault="00F968D8" w:rsidP="00F968D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25.70%</w:t>
            </w:r>
          </w:p>
        </w:tc>
        <w:tc>
          <w:tcPr>
            <w:tcW w:w="0" w:type="auto"/>
            <w:shd w:val="clear" w:color="auto" w:fill="auto"/>
            <w:vAlign w:val="center"/>
          </w:tcPr>
          <w:p w14:paraId="41E3DA8C" w14:textId="2D42AAED" w:rsidR="00F968D8" w:rsidRPr="008329D1" w:rsidRDefault="00F968D8" w:rsidP="00F968D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63.40%</w:t>
            </w:r>
          </w:p>
        </w:tc>
        <w:tc>
          <w:tcPr>
            <w:tcW w:w="0" w:type="auto"/>
            <w:shd w:val="clear" w:color="auto" w:fill="auto"/>
          </w:tcPr>
          <w:p w14:paraId="5D43F803" w14:textId="2C07EDC8" w:rsidR="00F968D8" w:rsidRPr="00F968D8" w:rsidRDefault="00F968D8" w:rsidP="00F968D8">
            <w:pPr>
              <w:jc w:val="center"/>
              <w:rPr>
                <w:rFonts w:ascii="Times New Roman" w:eastAsia="DengXian" w:hAnsi="Times New Roman" w:cs="Times New Roman"/>
                <w:color w:val="000000"/>
                <w:sz w:val="20"/>
                <w:szCs w:val="20"/>
              </w:rPr>
            </w:pPr>
            <w:r w:rsidRPr="00F968D8">
              <w:rPr>
                <w:rFonts w:ascii="Times New Roman" w:hAnsi="Times New Roman" w:cs="Times New Roman"/>
                <w:sz w:val="20"/>
                <w:szCs w:val="20"/>
              </w:rPr>
              <w:t>9.54%</w:t>
            </w:r>
          </w:p>
        </w:tc>
        <w:tc>
          <w:tcPr>
            <w:tcW w:w="0" w:type="auto"/>
            <w:shd w:val="clear" w:color="auto" w:fill="auto"/>
          </w:tcPr>
          <w:p w14:paraId="138E6C0D" w14:textId="11C792EF" w:rsidR="00F968D8" w:rsidRPr="00F968D8" w:rsidRDefault="00F968D8" w:rsidP="00F968D8">
            <w:pPr>
              <w:jc w:val="center"/>
              <w:rPr>
                <w:rFonts w:ascii="Times New Roman" w:eastAsia="DengXian" w:hAnsi="Times New Roman" w:cs="Times New Roman"/>
                <w:color w:val="000000"/>
                <w:sz w:val="20"/>
                <w:szCs w:val="20"/>
              </w:rPr>
            </w:pPr>
            <w:r w:rsidRPr="00F968D8">
              <w:rPr>
                <w:rFonts w:ascii="Times New Roman" w:hAnsi="Times New Roman" w:cs="Times New Roman"/>
                <w:sz w:val="20"/>
                <w:szCs w:val="20"/>
              </w:rPr>
              <w:t>42.18%</w:t>
            </w:r>
          </w:p>
        </w:tc>
        <w:tc>
          <w:tcPr>
            <w:tcW w:w="0" w:type="auto"/>
            <w:shd w:val="clear" w:color="auto" w:fill="auto"/>
          </w:tcPr>
          <w:p w14:paraId="59D3E3D8" w14:textId="6DBFC41F" w:rsidR="00F968D8" w:rsidRPr="00F968D8" w:rsidRDefault="00F968D8" w:rsidP="00F968D8">
            <w:pPr>
              <w:jc w:val="center"/>
              <w:rPr>
                <w:rFonts w:ascii="Times New Roman" w:eastAsia="DengXian" w:hAnsi="Times New Roman" w:cs="Times New Roman"/>
                <w:color w:val="000000"/>
                <w:sz w:val="20"/>
                <w:szCs w:val="20"/>
              </w:rPr>
            </w:pPr>
            <w:r w:rsidRPr="00F968D8">
              <w:rPr>
                <w:rFonts w:ascii="Times New Roman" w:hAnsi="Times New Roman" w:cs="Times New Roman"/>
                <w:sz w:val="20"/>
                <w:szCs w:val="20"/>
              </w:rPr>
              <w:t>77.53%</w:t>
            </w:r>
          </w:p>
        </w:tc>
      </w:tr>
      <w:tr w:rsidR="00F968D8" w:rsidRPr="00F968D8" w14:paraId="752D28C2" w14:textId="77777777" w:rsidTr="00E54C36">
        <w:trPr>
          <w:trHeight w:val="278"/>
        </w:trPr>
        <w:tc>
          <w:tcPr>
            <w:tcW w:w="0" w:type="auto"/>
            <w:vMerge/>
            <w:vAlign w:val="center"/>
          </w:tcPr>
          <w:p w14:paraId="1800D5E8" w14:textId="77777777" w:rsidR="00F968D8" w:rsidRDefault="00F968D8" w:rsidP="00F968D8">
            <w:pPr>
              <w:widowControl/>
              <w:jc w:val="center"/>
              <w:rPr>
                <w:rFonts w:ascii="Times New Roman" w:eastAsia="DengXian" w:hAnsi="Times New Roman" w:cs="Times New Roman"/>
                <w:b/>
                <w:bCs/>
                <w:kern w:val="0"/>
                <w:sz w:val="20"/>
                <w:szCs w:val="20"/>
              </w:rPr>
            </w:pPr>
          </w:p>
        </w:tc>
        <w:tc>
          <w:tcPr>
            <w:tcW w:w="0" w:type="auto"/>
            <w:vMerge w:val="restart"/>
            <w:shd w:val="clear" w:color="auto" w:fill="auto"/>
            <w:vAlign w:val="center"/>
          </w:tcPr>
          <w:p w14:paraId="634009A6" w14:textId="173644FA" w:rsidR="00F968D8" w:rsidRPr="002F69F6" w:rsidRDefault="00F968D8" w:rsidP="00F968D8">
            <w:pPr>
              <w:widowControl/>
              <w:jc w:val="center"/>
              <w:rPr>
                <w:rFonts w:ascii="Times New Roman" w:eastAsia="DengXian" w:hAnsi="Times New Roman" w:cs="Times New Roman"/>
                <w:b/>
                <w:bCs/>
                <w:kern w:val="0"/>
                <w:sz w:val="20"/>
                <w:szCs w:val="20"/>
              </w:rPr>
            </w:pPr>
            <w:r>
              <w:rPr>
                <w:rFonts w:ascii="Times New Roman" w:eastAsia="DengXian" w:hAnsi="Times New Roman" w:cs="Times New Roman" w:hint="eastAsia"/>
                <w:b/>
                <w:bCs/>
                <w:kern w:val="0"/>
                <w:sz w:val="20"/>
                <w:szCs w:val="20"/>
              </w:rPr>
              <w:t>UL RU</w:t>
            </w:r>
          </w:p>
        </w:tc>
        <w:tc>
          <w:tcPr>
            <w:tcW w:w="0" w:type="auto"/>
            <w:shd w:val="clear" w:color="auto" w:fill="auto"/>
            <w:vAlign w:val="center"/>
          </w:tcPr>
          <w:p w14:paraId="2ABF09C9" w14:textId="44F37559" w:rsidR="00F968D8" w:rsidRPr="005B61E5" w:rsidRDefault="00F968D8" w:rsidP="00F968D8">
            <w:pPr>
              <w:widowControl/>
              <w:jc w:val="center"/>
              <w:rPr>
                <w:rFonts w:ascii="Times New Roman" w:eastAsia="DengXian" w:hAnsi="Times New Roman" w:cs="Times New Roman"/>
                <w:b/>
                <w:bCs/>
                <w:kern w:val="0"/>
                <w:sz w:val="20"/>
                <w:szCs w:val="20"/>
              </w:rPr>
            </w:pPr>
            <w:r>
              <w:rPr>
                <w:rFonts w:ascii="Times New Roman" w:eastAsia="DengXian" w:hAnsi="Times New Roman" w:cs="Times New Roman" w:hint="eastAsia"/>
                <w:b/>
                <w:bCs/>
                <w:kern w:val="0"/>
                <w:sz w:val="20"/>
                <w:szCs w:val="20"/>
              </w:rPr>
              <w:t>Type-1</w:t>
            </w:r>
          </w:p>
        </w:tc>
        <w:tc>
          <w:tcPr>
            <w:tcW w:w="0" w:type="auto"/>
            <w:shd w:val="clear" w:color="auto" w:fill="auto"/>
            <w:vAlign w:val="center"/>
          </w:tcPr>
          <w:p w14:paraId="7DE72DBF" w14:textId="3DE511D0" w:rsidR="00F968D8" w:rsidRPr="008329D1" w:rsidRDefault="00F968D8" w:rsidP="00F968D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2.20%</w:t>
            </w:r>
          </w:p>
        </w:tc>
        <w:tc>
          <w:tcPr>
            <w:tcW w:w="0" w:type="auto"/>
            <w:shd w:val="clear" w:color="auto" w:fill="auto"/>
            <w:vAlign w:val="center"/>
          </w:tcPr>
          <w:p w14:paraId="28D2EE67" w14:textId="17E93267" w:rsidR="00F968D8" w:rsidRPr="008329D1" w:rsidRDefault="00F968D8" w:rsidP="00F968D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4.70%</w:t>
            </w:r>
          </w:p>
        </w:tc>
        <w:tc>
          <w:tcPr>
            <w:tcW w:w="0" w:type="auto"/>
            <w:shd w:val="clear" w:color="auto" w:fill="auto"/>
            <w:vAlign w:val="center"/>
          </w:tcPr>
          <w:p w14:paraId="3F109C31" w14:textId="683F6B16" w:rsidR="00F968D8" w:rsidRPr="008329D1" w:rsidRDefault="00F968D8" w:rsidP="00F968D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11.90%</w:t>
            </w:r>
          </w:p>
        </w:tc>
        <w:tc>
          <w:tcPr>
            <w:tcW w:w="0" w:type="auto"/>
            <w:shd w:val="clear" w:color="auto" w:fill="auto"/>
          </w:tcPr>
          <w:p w14:paraId="7B44D52B" w14:textId="058D728F" w:rsidR="00F968D8" w:rsidRPr="00F968D8" w:rsidRDefault="00F968D8" w:rsidP="00F968D8">
            <w:pPr>
              <w:jc w:val="center"/>
              <w:rPr>
                <w:rFonts w:ascii="Times New Roman" w:eastAsia="DengXian" w:hAnsi="Times New Roman" w:cs="Times New Roman"/>
                <w:color w:val="000000"/>
                <w:sz w:val="20"/>
                <w:szCs w:val="20"/>
              </w:rPr>
            </w:pPr>
            <w:r w:rsidRPr="00F968D8">
              <w:rPr>
                <w:rFonts w:ascii="Times New Roman" w:hAnsi="Times New Roman" w:cs="Times New Roman"/>
                <w:sz w:val="20"/>
                <w:szCs w:val="20"/>
              </w:rPr>
              <w:t xml:space="preserve"> </w:t>
            </w:r>
          </w:p>
        </w:tc>
        <w:tc>
          <w:tcPr>
            <w:tcW w:w="0" w:type="auto"/>
            <w:shd w:val="clear" w:color="auto" w:fill="auto"/>
          </w:tcPr>
          <w:p w14:paraId="1AB2DCDE" w14:textId="5BC7871E" w:rsidR="00F968D8" w:rsidRPr="00F968D8" w:rsidRDefault="00F968D8" w:rsidP="00F968D8">
            <w:pPr>
              <w:jc w:val="center"/>
              <w:rPr>
                <w:rFonts w:ascii="Times New Roman" w:eastAsia="DengXian" w:hAnsi="Times New Roman" w:cs="Times New Roman"/>
                <w:color w:val="000000"/>
                <w:sz w:val="20"/>
                <w:szCs w:val="20"/>
              </w:rPr>
            </w:pPr>
            <w:r w:rsidRPr="00F968D8">
              <w:rPr>
                <w:rFonts w:ascii="Times New Roman" w:hAnsi="Times New Roman" w:cs="Times New Roman"/>
                <w:sz w:val="20"/>
                <w:szCs w:val="20"/>
              </w:rPr>
              <w:t xml:space="preserve"> </w:t>
            </w:r>
          </w:p>
        </w:tc>
        <w:tc>
          <w:tcPr>
            <w:tcW w:w="0" w:type="auto"/>
            <w:shd w:val="clear" w:color="auto" w:fill="auto"/>
          </w:tcPr>
          <w:p w14:paraId="5ACFE911" w14:textId="1C6C893B" w:rsidR="00F968D8" w:rsidRPr="00F968D8" w:rsidRDefault="00F968D8" w:rsidP="00F968D8">
            <w:pPr>
              <w:jc w:val="center"/>
              <w:rPr>
                <w:rFonts w:ascii="Times New Roman" w:eastAsia="DengXian" w:hAnsi="Times New Roman" w:cs="Times New Roman"/>
                <w:color w:val="000000"/>
                <w:sz w:val="20"/>
                <w:szCs w:val="20"/>
              </w:rPr>
            </w:pPr>
            <w:r w:rsidRPr="00F968D8">
              <w:rPr>
                <w:rFonts w:ascii="Times New Roman" w:hAnsi="Times New Roman" w:cs="Times New Roman"/>
                <w:sz w:val="20"/>
                <w:szCs w:val="20"/>
              </w:rPr>
              <w:t xml:space="preserve"> </w:t>
            </w:r>
          </w:p>
        </w:tc>
      </w:tr>
      <w:tr w:rsidR="00F968D8" w:rsidRPr="00F968D8" w14:paraId="7B86F82A" w14:textId="77777777" w:rsidTr="00E54C36">
        <w:trPr>
          <w:trHeight w:val="278"/>
        </w:trPr>
        <w:tc>
          <w:tcPr>
            <w:tcW w:w="0" w:type="auto"/>
            <w:vMerge/>
            <w:vAlign w:val="center"/>
          </w:tcPr>
          <w:p w14:paraId="6A86DECA" w14:textId="77777777" w:rsidR="00F968D8" w:rsidRPr="002F69F6" w:rsidRDefault="00F968D8" w:rsidP="00F968D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4CF52B36" w14:textId="731AE9C3" w:rsidR="00F968D8" w:rsidRPr="002F69F6" w:rsidRDefault="00F968D8" w:rsidP="00F968D8">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7487A5BC" w14:textId="4AE9AB54" w:rsidR="00F968D8" w:rsidRPr="005B61E5" w:rsidRDefault="00F968D8" w:rsidP="00F968D8">
            <w:pPr>
              <w:widowControl/>
              <w:jc w:val="center"/>
              <w:rPr>
                <w:rFonts w:ascii="Times New Roman" w:eastAsia="DengXian" w:hAnsi="Times New Roman" w:cs="Times New Roman"/>
                <w:b/>
                <w:bCs/>
                <w:kern w:val="0"/>
                <w:sz w:val="20"/>
                <w:szCs w:val="20"/>
              </w:rPr>
            </w:pPr>
            <w:r>
              <w:rPr>
                <w:rFonts w:ascii="Times New Roman" w:eastAsia="DengXian" w:hAnsi="Times New Roman" w:cs="Times New Roman" w:hint="eastAsia"/>
                <w:b/>
                <w:bCs/>
                <w:kern w:val="0"/>
                <w:sz w:val="20"/>
                <w:szCs w:val="20"/>
              </w:rPr>
              <w:t>Type-2</w:t>
            </w:r>
          </w:p>
        </w:tc>
        <w:tc>
          <w:tcPr>
            <w:tcW w:w="0" w:type="auto"/>
            <w:shd w:val="clear" w:color="auto" w:fill="auto"/>
            <w:vAlign w:val="center"/>
          </w:tcPr>
          <w:p w14:paraId="12EE0573" w14:textId="2A45425D" w:rsidR="00F968D8" w:rsidRPr="008329D1" w:rsidRDefault="00F968D8" w:rsidP="00F968D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6.20%</w:t>
            </w:r>
          </w:p>
        </w:tc>
        <w:tc>
          <w:tcPr>
            <w:tcW w:w="0" w:type="auto"/>
            <w:shd w:val="clear" w:color="auto" w:fill="auto"/>
            <w:vAlign w:val="center"/>
          </w:tcPr>
          <w:p w14:paraId="5053D2AF" w14:textId="3E0FA44E" w:rsidR="00F968D8" w:rsidRPr="008329D1" w:rsidRDefault="00F968D8" w:rsidP="00F968D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13.10%</w:t>
            </w:r>
          </w:p>
        </w:tc>
        <w:tc>
          <w:tcPr>
            <w:tcW w:w="0" w:type="auto"/>
            <w:shd w:val="clear" w:color="auto" w:fill="auto"/>
            <w:vAlign w:val="center"/>
          </w:tcPr>
          <w:p w14:paraId="3AC66F79" w14:textId="791F18DA" w:rsidR="00F968D8" w:rsidRPr="008329D1" w:rsidRDefault="00F968D8" w:rsidP="00F968D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33.00%</w:t>
            </w:r>
          </w:p>
        </w:tc>
        <w:tc>
          <w:tcPr>
            <w:tcW w:w="0" w:type="auto"/>
            <w:shd w:val="clear" w:color="auto" w:fill="auto"/>
          </w:tcPr>
          <w:p w14:paraId="69AF3E03" w14:textId="4D90B2AE" w:rsidR="00F968D8" w:rsidRPr="00F968D8" w:rsidRDefault="00F968D8" w:rsidP="00F968D8">
            <w:pPr>
              <w:jc w:val="center"/>
              <w:rPr>
                <w:rFonts w:ascii="Times New Roman" w:eastAsia="DengXian" w:hAnsi="Times New Roman" w:cs="Times New Roman"/>
                <w:color w:val="000000"/>
                <w:sz w:val="20"/>
                <w:szCs w:val="20"/>
              </w:rPr>
            </w:pPr>
            <w:r w:rsidRPr="00F968D8">
              <w:rPr>
                <w:rFonts w:ascii="Times New Roman" w:hAnsi="Times New Roman" w:cs="Times New Roman"/>
                <w:sz w:val="20"/>
                <w:szCs w:val="20"/>
              </w:rPr>
              <w:t>3.64%</w:t>
            </w:r>
          </w:p>
        </w:tc>
        <w:tc>
          <w:tcPr>
            <w:tcW w:w="0" w:type="auto"/>
            <w:shd w:val="clear" w:color="auto" w:fill="auto"/>
          </w:tcPr>
          <w:p w14:paraId="02EAD6C1" w14:textId="4624ADE1" w:rsidR="00F968D8" w:rsidRPr="00F968D8" w:rsidRDefault="00F968D8" w:rsidP="00F968D8">
            <w:pPr>
              <w:jc w:val="center"/>
              <w:rPr>
                <w:rFonts w:ascii="Times New Roman" w:eastAsia="DengXian" w:hAnsi="Times New Roman" w:cs="Times New Roman"/>
                <w:color w:val="000000"/>
                <w:sz w:val="20"/>
                <w:szCs w:val="20"/>
              </w:rPr>
            </w:pPr>
            <w:r w:rsidRPr="00F968D8">
              <w:rPr>
                <w:rFonts w:ascii="Times New Roman" w:hAnsi="Times New Roman" w:cs="Times New Roman"/>
                <w:sz w:val="20"/>
                <w:szCs w:val="20"/>
              </w:rPr>
              <w:t>17.69%</w:t>
            </w:r>
          </w:p>
        </w:tc>
        <w:tc>
          <w:tcPr>
            <w:tcW w:w="0" w:type="auto"/>
            <w:shd w:val="clear" w:color="auto" w:fill="auto"/>
          </w:tcPr>
          <w:p w14:paraId="063D5F8A" w14:textId="1E354026" w:rsidR="00F968D8" w:rsidRPr="00F968D8" w:rsidRDefault="00F968D8" w:rsidP="00F968D8">
            <w:pPr>
              <w:jc w:val="center"/>
              <w:rPr>
                <w:rFonts w:ascii="Times New Roman" w:eastAsia="DengXian" w:hAnsi="Times New Roman" w:cs="Times New Roman"/>
                <w:color w:val="000000"/>
                <w:sz w:val="20"/>
                <w:szCs w:val="20"/>
              </w:rPr>
            </w:pPr>
            <w:r w:rsidRPr="00F968D8">
              <w:rPr>
                <w:rFonts w:ascii="Times New Roman" w:hAnsi="Times New Roman" w:cs="Times New Roman"/>
                <w:sz w:val="20"/>
                <w:szCs w:val="20"/>
              </w:rPr>
              <w:t>37.30%</w:t>
            </w:r>
          </w:p>
        </w:tc>
      </w:tr>
      <w:tr w:rsidR="00F968D8" w:rsidRPr="00F968D8" w14:paraId="1CB7649A" w14:textId="77777777" w:rsidTr="00E54C36">
        <w:trPr>
          <w:trHeight w:val="278"/>
        </w:trPr>
        <w:tc>
          <w:tcPr>
            <w:tcW w:w="0" w:type="auto"/>
            <w:vMerge w:val="restart"/>
            <w:vAlign w:val="center"/>
          </w:tcPr>
          <w:p w14:paraId="3B9F054A" w14:textId="1BD46B9B" w:rsidR="00F968D8" w:rsidRDefault="00F968D8" w:rsidP="00F968D8">
            <w:pPr>
              <w:widowControl/>
              <w:jc w:val="center"/>
              <w:rPr>
                <w:rFonts w:ascii="Times New Roman" w:eastAsia="DengXian" w:hAnsi="Times New Roman" w:cs="Times New Roman"/>
                <w:b/>
                <w:bCs/>
                <w:kern w:val="0"/>
                <w:sz w:val="20"/>
                <w:szCs w:val="20"/>
              </w:rPr>
            </w:pPr>
            <w:r w:rsidRPr="008614F5">
              <w:rPr>
                <w:rFonts w:ascii="Times New Roman" w:eastAsia="DengXian" w:hAnsi="Times New Roman" w:cs="Times New Roman"/>
                <w:b/>
                <w:bCs/>
                <w:kern w:val="0"/>
                <w:sz w:val="20"/>
                <w:szCs w:val="20"/>
              </w:rPr>
              <w:t>Dynamic SBFD</w:t>
            </w:r>
          </w:p>
        </w:tc>
        <w:tc>
          <w:tcPr>
            <w:tcW w:w="0" w:type="auto"/>
            <w:vMerge w:val="restart"/>
            <w:shd w:val="clear" w:color="auto" w:fill="auto"/>
            <w:vAlign w:val="center"/>
          </w:tcPr>
          <w:p w14:paraId="6BCA4528" w14:textId="531DDC73" w:rsidR="00F968D8" w:rsidRPr="002F69F6" w:rsidRDefault="00F968D8" w:rsidP="00F968D8">
            <w:pPr>
              <w:widowControl/>
              <w:jc w:val="center"/>
              <w:rPr>
                <w:rFonts w:ascii="Times New Roman" w:eastAsia="DengXian" w:hAnsi="Times New Roman" w:cs="Times New Roman"/>
                <w:b/>
                <w:bCs/>
                <w:kern w:val="0"/>
                <w:sz w:val="20"/>
                <w:szCs w:val="20"/>
              </w:rPr>
            </w:pPr>
            <w:r>
              <w:rPr>
                <w:rFonts w:ascii="Times New Roman" w:eastAsia="DengXian" w:hAnsi="Times New Roman" w:cs="Times New Roman" w:hint="eastAsia"/>
                <w:b/>
                <w:bCs/>
                <w:kern w:val="0"/>
                <w:sz w:val="20"/>
                <w:szCs w:val="20"/>
              </w:rPr>
              <w:t>DL RU</w:t>
            </w:r>
          </w:p>
        </w:tc>
        <w:tc>
          <w:tcPr>
            <w:tcW w:w="0" w:type="auto"/>
            <w:shd w:val="clear" w:color="auto" w:fill="auto"/>
            <w:vAlign w:val="center"/>
          </w:tcPr>
          <w:p w14:paraId="49CC1115" w14:textId="217DE0F3" w:rsidR="00F968D8" w:rsidRPr="005B61E5" w:rsidRDefault="00F968D8" w:rsidP="00F968D8">
            <w:pPr>
              <w:widowControl/>
              <w:jc w:val="center"/>
              <w:rPr>
                <w:rFonts w:ascii="Times New Roman" w:eastAsia="DengXian" w:hAnsi="Times New Roman" w:cs="Times New Roman"/>
                <w:b/>
                <w:bCs/>
                <w:kern w:val="0"/>
                <w:sz w:val="20"/>
                <w:szCs w:val="20"/>
              </w:rPr>
            </w:pPr>
            <w:r>
              <w:rPr>
                <w:rFonts w:ascii="Times New Roman" w:eastAsia="DengXian" w:hAnsi="Times New Roman" w:cs="Times New Roman" w:hint="eastAsia"/>
                <w:b/>
                <w:bCs/>
                <w:kern w:val="0"/>
                <w:sz w:val="20"/>
                <w:szCs w:val="20"/>
              </w:rPr>
              <w:t>Type-1</w:t>
            </w:r>
          </w:p>
        </w:tc>
        <w:tc>
          <w:tcPr>
            <w:tcW w:w="0" w:type="auto"/>
            <w:shd w:val="clear" w:color="auto" w:fill="auto"/>
            <w:vAlign w:val="center"/>
          </w:tcPr>
          <w:p w14:paraId="34B82EB7" w14:textId="33AABB21" w:rsidR="00F968D8" w:rsidRPr="008329D1" w:rsidRDefault="00F968D8" w:rsidP="00F968D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 xml:space="preserve">　</w:t>
            </w:r>
          </w:p>
        </w:tc>
        <w:tc>
          <w:tcPr>
            <w:tcW w:w="0" w:type="auto"/>
            <w:shd w:val="clear" w:color="auto" w:fill="auto"/>
            <w:vAlign w:val="center"/>
          </w:tcPr>
          <w:p w14:paraId="18E50563" w14:textId="37D9B283" w:rsidR="00F968D8" w:rsidRPr="008329D1" w:rsidRDefault="00F968D8" w:rsidP="00F968D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 xml:space="preserve">　</w:t>
            </w:r>
          </w:p>
        </w:tc>
        <w:tc>
          <w:tcPr>
            <w:tcW w:w="0" w:type="auto"/>
            <w:shd w:val="clear" w:color="auto" w:fill="auto"/>
            <w:vAlign w:val="center"/>
          </w:tcPr>
          <w:p w14:paraId="250C77D0" w14:textId="35A2170B" w:rsidR="00F968D8" w:rsidRPr="008329D1" w:rsidRDefault="00F968D8" w:rsidP="00F968D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 xml:space="preserve">　</w:t>
            </w:r>
          </w:p>
        </w:tc>
        <w:tc>
          <w:tcPr>
            <w:tcW w:w="0" w:type="auto"/>
            <w:shd w:val="clear" w:color="auto" w:fill="auto"/>
          </w:tcPr>
          <w:p w14:paraId="6A5D4006" w14:textId="73551284" w:rsidR="00F968D8" w:rsidRPr="00F968D8" w:rsidRDefault="00F968D8" w:rsidP="00F968D8">
            <w:pPr>
              <w:jc w:val="center"/>
              <w:rPr>
                <w:rFonts w:ascii="Times New Roman" w:eastAsia="DengXian" w:hAnsi="Times New Roman" w:cs="Times New Roman"/>
                <w:color w:val="000000"/>
                <w:sz w:val="20"/>
                <w:szCs w:val="20"/>
              </w:rPr>
            </w:pPr>
            <w:r w:rsidRPr="00F968D8">
              <w:rPr>
                <w:rFonts w:ascii="Times New Roman" w:hAnsi="Times New Roman" w:cs="Times New Roman"/>
                <w:sz w:val="20"/>
                <w:szCs w:val="20"/>
              </w:rPr>
              <w:t>3.01%</w:t>
            </w:r>
          </w:p>
        </w:tc>
        <w:tc>
          <w:tcPr>
            <w:tcW w:w="0" w:type="auto"/>
            <w:shd w:val="clear" w:color="auto" w:fill="auto"/>
          </w:tcPr>
          <w:p w14:paraId="166E21BD" w14:textId="1C22ACE7" w:rsidR="00F968D8" w:rsidRPr="00F968D8" w:rsidRDefault="00F968D8" w:rsidP="00F968D8">
            <w:pPr>
              <w:jc w:val="center"/>
              <w:rPr>
                <w:rFonts w:ascii="Times New Roman" w:eastAsia="DengXian" w:hAnsi="Times New Roman" w:cs="Times New Roman"/>
                <w:color w:val="000000"/>
                <w:sz w:val="20"/>
                <w:szCs w:val="20"/>
              </w:rPr>
            </w:pPr>
            <w:r w:rsidRPr="00F968D8">
              <w:rPr>
                <w:rFonts w:ascii="Times New Roman" w:hAnsi="Times New Roman" w:cs="Times New Roman"/>
                <w:sz w:val="20"/>
                <w:szCs w:val="20"/>
              </w:rPr>
              <w:t>14.79%</w:t>
            </w:r>
          </w:p>
        </w:tc>
        <w:tc>
          <w:tcPr>
            <w:tcW w:w="0" w:type="auto"/>
            <w:shd w:val="clear" w:color="auto" w:fill="auto"/>
          </w:tcPr>
          <w:p w14:paraId="1A11174B" w14:textId="09336314" w:rsidR="00F968D8" w:rsidRPr="00F968D8" w:rsidRDefault="00F968D8" w:rsidP="00F968D8">
            <w:pPr>
              <w:jc w:val="center"/>
              <w:rPr>
                <w:rFonts w:ascii="Times New Roman" w:eastAsia="DengXian" w:hAnsi="Times New Roman" w:cs="Times New Roman"/>
                <w:color w:val="000000"/>
                <w:sz w:val="20"/>
                <w:szCs w:val="20"/>
              </w:rPr>
            </w:pPr>
            <w:r w:rsidRPr="00F968D8">
              <w:rPr>
                <w:rFonts w:ascii="Times New Roman" w:hAnsi="Times New Roman" w:cs="Times New Roman"/>
                <w:sz w:val="20"/>
                <w:szCs w:val="20"/>
              </w:rPr>
              <w:t>28.46%</w:t>
            </w:r>
          </w:p>
        </w:tc>
      </w:tr>
      <w:tr w:rsidR="00F968D8" w:rsidRPr="00F968D8" w14:paraId="64F67C32" w14:textId="77777777" w:rsidTr="00E54C36">
        <w:trPr>
          <w:trHeight w:val="278"/>
        </w:trPr>
        <w:tc>
          <w:tcPr>
            <w:tcW w:w="0" w:type="auto"/>
            <w:vMerge/>
          </w:tcPr>
          <w:p w14:paraId="703ABC92" w14:textId="77777777" w:rsidR="00F968D8" w:rsidRPr="002F69F6" w:rsidRDefault="00F968D8" w:rsidP="00F968D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1A906F91" w14:textId="5E9AB5BB" w:rsidR="00F968D8" w:rsidRPr="002F69F6" w:rsidRDefault="00F968D8" w:rsidP="00F968D8">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3214DAC7" w14:textId="752BA1A4" w:rsidR="00F968D8" w:rsidRPr="005B61E5" w:rsidRDefault="00F968D8" w:rsidP="00F968D8">
            <w:pPr>
              <w:widowControl/>
              <w:jc w:val="center"/>
              <w:rPr>
                <w:rFonts w:ascii="Times New Roman" w:eastAsia="DengXian" w:hAnsi="Times New Roman" w:cs="Times New Roman"/>
                <w:b/>
                <w:bCs/>
                <w:kern w:val="0"/>
                <w:sz w:val="20"/>
                <w:szCs w:val="20"/>
              </w:rPr>
            </w:pPr>
            <w:r>
              <w:rPr>
                <w:rFonts w:ascii="Times New Roman" w:eastAsia="DengXian" w:hAnsi="Times New Roman" w:cs="Times New Roman" w:hint="eastAsia"/>
                <w:b/>
                <w:bCs/>
                <w:kern w:val="0"/>
                <w:sz w:val="20"/>
                <w:szCs w:val="20"/>
              </w:rPr>
              <w:t>Type-2</w:t>
            </w:r>
          </w:p>
        </w:tc>
        <w:tc>
          <w:tcPr>
            <w:tcW w:w="0" w:type="auto"/>
            <w:shd w:val="clear" w:color="auto" w:fill="auto"/>
            <w:vAlign w:val="center"/>
          </w:tcPr>
          <w:p w14:paraId="6519DA9C" w14:textId="62E298A7" w:rsidR="00F968D8" w:rsidRPr="008329D1" w:rsidRDefault="00F968D8" w:rsidP="00F968D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 xml:space="preserve">　</w:t>
            </w:r>
          </w:p>
        </w:tc>
        <w:tc>
          <w:tcPr>
            <w:tcW w:w="0" w:type="auto"/>
            <w:shd w:val="clear" w:color="auto" w:fill="auto"/>
            <w:vAlign w:val="center"/>
          </w:tcPr>
          <w:p w14:paraId="2BE4761A" w14:textId="2A0735CE" w:rsidR="00F968D8" w:rsidRPr="008329D1" w:rsidRDefault="00F968D8" w:rsidP="00F968D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 xml:space="preserve">　</w:t>
            </w:r>
          </w:p>
        </w:tc>
        <w:tc>
          <w:tcPr>
            <w:tcW w:w="0" w:type="auto"/>
            <w:shd w:val="clear" w:color="auto" w:fill="auto"/>
            <w:vAlign w:val="center"/>
          </w:tcPr>
          <w:p w14:paraId="76939EB4" w14:textId="71A7F254" w:rsidR="00F968D8" w:rsidRPr="008329D1" w:rsidRDefault="00F968D8" w:rsidP="00F968D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 xml:space="preserve">　</w:t>
            </w:r>
          </w:p>
        </w:tc>
        <w:tc>
          <w:tcPr>
            <w:tcW w:w="0" w:type="auto"/>
            <w:shd w:val="clear" w:color="auto" w:fill="auto"/>
          </w:tcPr>
          <w:p w14:paraId="183C68BD" w14:textId="49EF78BF" w:rsidR="00F968D8" w:rsidRPr="00F968D8" w:rsidRDefault="00F968D8" w:rsidP="00F968D8">
            <w:pPr>
              <w:jc w:val="center"/>
              <w:rPr>
                <w:rFonts w:ascii="Times New Roman" w:eastAsia="DengXian" w:hAnsi="Times New Roman" w:cs="Times New Roman"/>
                <w:color w:val="000000"/>
                <w:sz w:val="20"/>
                <w:szCs w:val="20"/>
              </w:rPr>
            </w:pPr>
            <w:r w:rsidRPr="00F968D8">
              <w:rPr>
                <w:rFonts w:ascii="Times New Roman" w:hAnsi="Times New Roman" w:cs="Times New Roman"/>
                <w:sz w:val="20"/>
                <w:szCs w:val="20"/>
              </w:rPr>
              <w:t xml:space="preserve"> </w:t>
            </w:r>
          </w:p>
        </w:tc>
        <w:tc>
          <w:tcPr>
            <w:tcW w:w="0" w:type="auto"/>
            <w:shd w:val="clear" w:color="auto" w:fill="auto"/>
          </w:tcPr>
          <w:p w14:paraId="608ACC30" w14:textId="04A50E1F" w:rsidR="00F968D8" w:rsidRPr="00F968D8" w:rsidRDefault="00F968D8" w:rsidP="00F968D8">
            <w:pPr>
              <w:jc w:val="center"/>
              <w:rPr>
                <w:rFonts w:ascii="Times New Roman" w:eastAsia="DengXian" w:hAnsi="Times New Roman" w:cs="Times New Roman"/>
                <w:color w:val="000000"/>
                <w:sz w:val="20"/>
                <w:szCs w:val="20"/>
              </w:rPr>
            </w:pPr>
            <w:r w:rsidRPr="00F968D8">
              <w:rPr>
                <w:rFonts w:ascii="Times New Roman" w:hAnsi="Times New Roman" w:cs="Times New Roman"/>
                <w:sz w:val="20"/>
                <w:szCs w:val="20"/>
              </w:rPr>
              <w:t xml:space="preserve"> </w:t>
            </w:r>
          </w:p>
        </w:tc>
        <w:tc>
          <w:tcPr>
            <w:tcW w:w="0" w:type="auto"/>
            <w:shd w:val="clear" w:color="auto" w:fill="auto"/>
          </w:tcPr>
          <w:p w14:paraId="47C829C0" w14:textId="76CA6D71" w:rsidR="00F968D8" w:rsidRPr="00F968D8" w:rsidRDefault="00F968D8" w:rsidP="00F968D8">
            <w:pPr>
              <w:jc w:val="center"/>
              <w:rPr>
                <w:rFonts w:ascii="Times New Roman" w:eastAsia="DengXian" w:hAnsi="Times New Roman" w:cs="Times New Roman"/>
                <w:color w:val="000000"/>
                <w:sz w:val="20"/>
                <w:szCs w:val="20"/>
              </w:rPr>
            </w:pPr>
            <w:r w:rsidRPr="00F968D8">
              <w:rPr>
                <w:rFonts w:ascii="Times New Roman" w:hAnsi="Times New Roman" w:cs="Times New Roman"/>
                <w:sz w:val="20"/>
                <w:szCs w:val="20"/>
              </w:rPr>
              <w:t xml:space="preserve"> </w:t>
            </w:r>
          </w:p>
        </w:tc>
      </w:tr>
      <w:tr w:rsidR="00F968D8" w:rsidRPr="00F968D8" w14:paraId="21A481AD" w14:textId="77777777" w:rsidTr="00E54C36">
        <w:trPr>
          <w:trHeight w:val="278"/>
        </w:trPr>
        <w:tc>
          <w:tcPr>
            <w:tcW w:w="0" w:type="auto"/>
            <w:vMerge/>
          </w:tcPr>
          <w:p w14:paraId="5E546BD8" w14:textId="77777777" w:rsidR="00F968D8" w:rsidRDefault="00F968D8" w:rsidP="00F968D8">
            <w:pPr>
              <w:widowControl/>
              <w:jc w:val="center"/>
              <w:rPr>
                <w:rFonts w:ascii="Times New Roman" w:eastAsia="DengXian" w:hAnsi="Times New Roman" w:cs="Times New Roman"/>
                <w:b/>
                <w:bCs/>
                <w:kern w:val="0"/>
                <w:sz w:val="20"/>
                <w:szCs w:val="20"/>
              </w:rPr>
            </w:pPr>
          </w:p>
        </w:tc>
        <w:tc>
          <w:tcPr>
            <w:tcW w:w="0" w:type="auto"/>
            <w:vMerge w:val="restart"/>
            <w:shd w:val="clear" w:color="auto" w:fill="auto"/>
            <w:vAlign w:val="center"/>
          </w:tcPr>
          <w:p w14:paraId="6C0664E4" w14:textId="18610DA0" w:rsidR="00F968D8" w:rsidRPr="002F69F6" w:rsidRDefault="00F968D8" w:rsidP="00F968D8">
            <w:pPr>
              <w:widowControl/>
              <w:jc w:val="center"/>
              <w:rPr>
                <w:rFonts w:ascii="Times New Roman" w:eastAsia="DengXian" w:hAnsi="Times New Roman" w:cs="Times New Roman"/>
                <w:b/>
                <w:bCs/>
                <w:kern w:val="0"/>
                <w:sz w:val="20"/>
                <w:szCs w:val="20"/>
              </w:rPr>
            </w:pPr>
            <w:r>
              <w:rPr>
                <w:rFonts w:ascii="Times New Roman" w:eastAsia="DengXian" w:hAnsi="Times New Roman" w:cs="Times New Roman" w:hint="eastAsia"/>
                <w:b/>
                <w:bCs/>
                <w:kern w:val="0"/>
                <w:sz w:val="20"/>
                <w:szCs w:val="20"/>
              </w:rPr>
              <w:t>UL RU</w:t>
            </w:r>
          </w:p>
        </w:tc>
        <w:tc>
          <w:tcPr>
            <w:tcW w:w="0" w:type="auto"/>
            <w:shd w:val="clear" w:color="auto" w:fill="auto"/>
            <w:vAlign w:val="center"/>
          </w:tcPr>
          <w:p w14:paraId="4C5971C5" w14:textId="604A2425" w:rsidR="00F968D8" w:rsidRPr="005B61E5" w:rsidRDefault="00F968D8" w:rsidP="00F968D8">
            <w:pPr>
              <w:widowControl/>
              <w:jc w:val="center"/>
              <w:rPr>
                <w:rFonts w:ascii="Times New Roman" w:eastAsia="DengXian" w:hAnsi="Times New Roman" w:cs="Times New Roman"/>
                <w:b/>
                <w:bCs/>
                <w:kern w:val="0"/>
                <w:sz w:val="20"/>
                <w:szCs w:val="20"/>
              </w:rPr>
            </w:pPr>
            <w:r>
              <w:rPr>
                <w:rFonts w:ascii="Times New Roman" w:eastAsia="DengXian" w:hAnsi="Times New Roman" w:cs="Times New Roman" w:hint="eastAsia"/>
                <w:b/>
                <w:bCs/>
                <w:kern w:val="0"/>
                <w:sz w:val="20"/>
                <w:szCs w:val="20"/>
              </w:rPr>
              <w:t>Type-1</w:t>
            </w:r>
          </w:p>
        </w:tc>
        <w:tc>
          <w:tcPr>
            <w:tcW w:w="0" w:type="auto"/>
            <w:shd w:val="clear" w:color="auto" w:fill="auto"/>
            <w:vAlign w:val="center"/>
          </w:tcPr>
          <w:p w14:paraId="1E6E5E79" w14:textId="3A794DC6" w:rsidR="00F968D8" w:rsidRPr="008329D1" w:rsidRDefault="00F968D8" w:rsidP="00F968D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 xml:space="preserve">　</w:t>
            </w:r>
          </w:p>
        </w:tc>
        <w:tc>
          <w:tcPr>
            <w:tcW w:w="0" w:type="auto"/>
            <w:shd w:val="clear" w:color="auto" w:fill="auto"/>
            <w:vAlign w:val="center"/>
          </w:tcPr>
          <w:p w14:paraId="0B2AFB83" w14:textId="5AA98968" w:rsidR="00F968D8" w:rsidRPr="008329D1" w:rsidRDefault="00F968D8" w:rsidP="00F968D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 xml:space="preserve">　</w:t>
            </w:r>
          </w:p>
        </w:tc>
        <w:tc>
          <w:tcPr>
            <w:tcW w:w="0" w:type="auto"/>
            <w:shd w:val="clear" w:color="auto" w:fill="auto"/>
            <w:vAlign w:val="center"/>
          </w:tcPr>
          <w:p w14:paraId="0AFF82DF" w14:textId="35094AE0" w:rsidR="00F968D8" w:rsidRPr="008329D1" w:rsidRDefault="00F968D8" w:rsidP="00F968D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 xml:space="preserve">　</w:t>
            </w:r>
          </w:p>
        </w:tc>
        <w:tc>
          <w:tcPr>
            <w:tcW w:w="0" w:type="auto"/>
            <w:shd w:val="clear" w:color="auto" w:fill="auto"/>
          </w:tcPr>
          <w:p w14:paraId="074C53EC" w14:textId="71998EC4" w:rsidR="00F968D8" w:rsidRPr="00F968D8" w:rsidRDefault="00F968D8" w:rsidP="00F968D8">
            <w:pPr>
              <w:jc w:val="center"/>
              <w:rPr>
                <w:rFonts w:ascii="Times New Roman" w:eastAsia="DengXian" w:hAnsi="Times New Roman" w:cs="Times New Roman"/>
                <w:color w:val="000000"/>
                <w:sz w:val="20"/>
                <w:szCs w:val="20"/>
              </w:rPr>
            </w:pPr>
            <w:r w:rsidRPr="00F968D8">
              <w:rPr>
                <w:rFonts w:ascii="Times New Roman" w:hAnsi="Times New Roman" w:cs="Times New Roman"/>
                <w:sz w:val="20"/>
                <w:szCs w:val="20"/>
              </w:rPr>
              <w:t>1.19%</w:t>
            </w:r>
          </w:p>
        </w:tc>
        <w:tc>
          <w:tcPr>
            <w:tcW w:w="0" w:type="auto"/>
            <w:shd w:val="clear" w:color="auto" w:fill="auto"/>
          </w:tcPr>
          <w:p w14:paraId="163C2CF9" w14:textId="45E47E63" w:rsidR="00F968D8" w:rsidRPr="00F968D8" w:rsidRDefault="00F968D8" w:rsidP="00F968D8">
            <w:pPr>
              <w:jc w:val="center"/>
              <w:rPr>
                <w:rFonts w:ascii="Times New Roman" w:eastAsia="DengXian" w:hAnsi="Times New Roman" w:cs="Times New Roman"/>
                <w:color w:val="000000"/>
                <w:sz w:val="20"/>
                <w:szCs w:val="20"/>
              </w:rPr>
            </w:pPr>
            <w:r w:rsidRPr="00F968D8">
              <w:rPr>
                <w:rFonts w:ascii="Times New Roman" w:hAnsi="Times New Roman" w:cs="Times New Roman"/>
                <w:sz w:val="20"/>
                <w:szCs w:val="20"/>
              </w:rPr>
              <w:t>5.37%</w:t>
            </w:r>
          </w:p>
        </w:tc>
        <w:tc>
          <w:tcPr>
            <w:tcW w:w="0" w:type="auto"/>
            <w:shd w:val="clear" w:color="auto" w:fill="auto"/>
          </w:tcPr>
          <w:p w14:paraId="1D9614B1" w14:textId="22DADA6F" w:rsidR="00F968D8" w:rsidRPr="00F968D8" w:rsidRDefault="00F968D8" w:rsidP="00F968D8">
            <w:pPr>
              <w:jc w:val="center"/>
              <w:rPr>
                <w:rFonts w:ascii="Times New Roman" w:eastAsia="DengXian" w:hAnsi="Times New Roman" w:cs="Times New Roman"/>
                <w:color w:val="000000"/>
                <w:sz w:val="20"/>
                <w:szCs w:val="20"/>
              </w:rPr>
            </w:pPr>
            <w:r w:rsidRPr="00F968D8">
              <w:rPr>
                <w:rFonts w:ascii="Times New Roman" w:hAnsi="Times New Roman" w:cs="Times New Roman"/>
                <w:sz w:val="20"/>
                <w:szCs w:val="20"/>
              </w:rPr>
              <w:t>11.35%</w:t>
            </w:r>
          </w:p>
        </w:tc>
      </w:tr>
      <w:tr w:rsidR="008329D1" w:rsidRPr="00F968D8" w14:paraId="52FE3EE7" w14:textId="77777777" w:rsidTr="002D70E5">
        <w:trPr>
          <w:trHeight w:val="278"/>
        </w:trPr>
        <w:tc>
          <w:tcPr>
            <w:tcW w:w="0" w:type="auto"/>
            <w:vMerge/>
          </w:tcPr>
          <w:p w14:paraId="6BFFC222" w14:textId="77777777" w:rsidR="008329D1" w:rsidRPr="002F69F6" w:rsidRDefault="008329D1"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2C8E5AAD" w14:textId="67BA2A90" w:rsidR="008329D1" w:rsidRPr="002F69F6" w:rsidRDefault="008329D1"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6C397324" w14:textId="175997C7" w:rsidR="008329D1" w:rsidRPr="005B61E5" w:rsidRDefault="008329D1" w:rsidP="00807668">
            <w:pPr>
              <w:widowControl/>
              <w:jc w:val="center"/>
              <w:rPr>
                <w:rFonts w:ascii="Times New Roman" w:eastAsia="DengXian" w:hAnsi="Times New Roman" w:cs="Times New Roman"/>
                <w:b/>
                <w:bCs/>
                <w:kern w:val="0"/>
                <w:sz w:val="20"/>
                <w:szCs w:val="20"/>
              </w:rPr>
            </w:pPr>
            <w:r>
              <w:rPr>
                <w:rFonts w:ascii="Times New Roman" w:eastAsia="DengXian" w:hAnsi="Times New Roman" w:cs="Times New Roman" w:hint="eastAsia"/>
                <w:b/>
                <w:bCs/>
                <w:kern w:val="0"/>
                <w:sz w:val="20"/>
                <w:szCs w:val="20"/>
              </w:rPr>
              <w:t>Type-2</w:t>
            </w:r>
          </w:p>
        </w:tc>
        <w:tc>
          <w:tcPr>
            <w:tcW w:w="0" w:type="auto"/>
            <w:shd w:val="clear" w:color="auto" w:fill="auto"/>
            <w:vAlign w:val="center"/>
          </w:tcPr>
          <w:p w14:paraId="7303132D" w14:textId="1CFE1A1A"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 xml:space="preserve">　</w:t>
            </w:r>
          </w:p>
        </w:tc>
        <w:tc>
          <w:tcPr>
            <w:tcW w:w="0" w:type="auto"/>
            <w:shd w:val="clear" w:color="auto" w:fill="auto"/>
            <w:vAlign w:val="center"/>
          </w:tcPr>
          <w:p w14:paraId="5803A327" w14:textId="5B3C0F6A"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 xml:space="preserve">　</w:t>
            </w:r>
          </w:p>
        </w:tc>
        <w:tc>
          <w:tcPr>
            <w:tcW w:w="0" w:type="auto"/>
            <w:shd w:val="clear" w:color="auto" w:fill="auto"/>
            <w:vAlign w:val="center"/>
          </w:tcPr>
          <w:p w14:paraId="1E96E81C" w14:textId="2A2849A6"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 xml:space="preserve">　</w:t>
            </w:r>
          </w:p>
        </w:tc>
        <w:tc>
          <w:tcPr>
            <w:tcW w:w="0" w:type="auto"/>
            <w:shd w:val="clear" w:color="auto" w:fill="auto"/>
            <w:vAlign w:val="center"/>
          </w:tcPr>
          <w:p w14:paraId="1E5344F4" w14:textId="778E4CB2" w:rsidR="008329D1" w:rsidRPr="00F968D8" w:rsidRDefault="008329D1" w:rsidP="00807668">
            <w:pPr>
              <w:jc w:val="center"/>
              <w:rPr>
                <w:rFonts w:ascii="Times New Roman" w:eastAsia="DengXian" w:hAnsi="Times New Roman" w:cs="Times New Roman"/>
                <w:color w:val="000000"/>
                <w:sz w:val="20"/>
                <w:szCs w:val="20"/>
              </w:rPr>
            </w:pPr>
          </w:p>
        </w:tc>
        <w:tc>
          <w:tcPr>
            <w:tcW w:w="0" w:type="auto"/>
            <w:shd w:val="clear" w:color="auto" w:fill="auto"/>
            <w:vAlign w:val="center"/>
          </w:tcPr>
          <w:p w14:paraId="7B8902C1" w14:textId="5715BA06" w:rsidR="008329D1" w:rsidRPr="00F968D8" w:rsidRDefault="008329D1" w:rsidP="00807668">
            <w:pPr>
              <w:jc w:val="center"/>
              <w:rPr>
                <w:rFonts w:ascii="Times New Roman" w:eastAsia="DengXian" w:hAnsi="Times New Roman" w:cs="Times New Roman"/>
                <w:color w:val="000000"/>
                <w:sz w:val="20"/>
                <w:szCs w:val="20"/>
              </w:rPr>
            </w:pPr>
          </w:p>
        </w:tc>
        <w:tc>
          <w:tcPr>
            <w:tcW w:w="0" w:type="auto"/>
            <w:shd w:val="clear" w:color="auto" w:fill="auto"/>
            <w:vAlign w:val="center"/>
          </w:tcPr>
          <w:p w14:paraId="523B9635" w14:textId="1C8FE375" w:rsidR="008329D1" w:rsidRPr="00F968D8" w:rsidRDefault="008329D1" w:rsidP="00807668">
            <w:pPr>
              <w:jc w:val="center"/>
              <w:rPr>
                <w:rFonts w:ascii="Times New Roman" w:eastAsia="DengXian" w:hAnsi="Times New Roman" w:cs="Times New Roman"/>
                <w:color w:val="000000"/>
                <w:sz w:val="20"/>
                <w:szCs w:val="20"/>
              </w:rPr>
            </w:pPr>
          </w:p>
        </w:tc>
      </w:tr>
      <w:tr w:rsidR="008329D1" w:rsidRPr="002F69F6" w14:paraId="78ACD196" w14:textId="77777777" w:rsidTr="00EF47DE">
        <w:trPr>
          <w:trHeight w:val="278"/>
        </w:trPr>
        <w:tc>
          <w:tcPr>
            <w:tcW w:w="0" w:type="auto"/>
            <w:vMerge w:val="restart"/>
            <w:vAlign w:val="center"/>
          </w:tcPr>
          <w:p w14:paraId="78BEEC40" w14:textId="3F30E0B7" w:rsidR="008329D1" w:rsidRPr="002F69F6" w:rsidRDefault="008329D1" w:rsidP="00807668">
            <w:pPr>
              <w:widowControl/>
              <w:jc w:val="center"/>
              <w:rPr>
                <w:rFonts w:ascii="Times New Roman" w:eastAsia="DengXian" w:hAnsi="Times New Roman" w:cs="Times New Roman"/>
                <w:b/>
                <w:bCs/>
                <w:kern w:val="0"/>
                <w:sz w:val="20"/>
                <w:szCs w:val="20"/>
              </w:rPr>
            </w:pPr>
            <w:r w:rsidRPr="008614F5">
              <w:rPr>
                <w:rFonts w:ascii="Times New Roman" w:eastAsia="DengXian" w:hAnsi="Times New Roman" w:cs="Times New Roman"/>
                <w:b/>
                <w:bCs/>
                <w:kern w:val="0"/>
                <w:sz w:val="20"/>
                <w:szCs w:val="20"/>
              </w:rPr>
              <w:t>Baseline</w:t>
            </w:r>
          </w:p>
        </w:tc>
        <w:tc>
          <w:tcPr>
            <w:tcW w:w="0" w:type="auto"/>
            <w:vMerge w:val="restart"/>
            <w:shd w:val="clear" w:color="auto" w:fill="auto"/>
            <w:vAlign w:val="center"/>
          </w:tcPr>
          <w:p w14:paraId="31ED3EB4" w14:textId="4DC77ACD" w:rsidR="008329D1" w:rsidRPr="0051380B" w:rsidRDefault="008329D1" w:rsidP="00807668">
            <w:pPr>
              <w:widowControl/>
              <w:jc w:val="center"/>
              <w:rPr>
                <w:rFonts w:ascii="Times New Roman" w:eastAsia="DengXian" w:hAnsi="Times New Roman" w:cs="Times New Roman"/>
                <w:b/>
                <w:bCs/>
                <w:kern w:val="0"/>
                <w:sz w:val="20"/>
                <w:szCs w:val="20"/>
              </w:rPr>
            </w:pPr>
            <w:r w:rsidRPr="002F69F6">
              <w:rPr>
                <w:rFonts w:ascii="Times New Roman" w:eastAsia="DengXian" w:hAnsi="Times New Roman" w:cs="Times New Roman"/>
                <w:b/>
                <w:bCs/>
                <w:kern w:val="0"/>
                <w:sz w:val="20"/>
                <w:szCs w:val="20"/>
              </w:rPr>
              <w:t>DL a</w:t>
            </w:r>
            <w:r w:rsidRPr="0051380B">
              <w:rPr>
                <w:rFonts w:ascii="Times New Roman" w:eastAsia="DengXian" w:hAnsi="Times New Roman" w:cs="Times New Roman"/>
                <w:b/>
                <w:bCs/>
                <w:kern w:val="0"/>
                <w:sz w:val="20"/>
                <w:szCs w:val="20"/>
              </w:rPr>
              <w:t xml:space="preserve">verage-UPT </w:t>
            </w:r>
            <w:r>
              <w:rPr>
                <w:rFonts w:ascii="Times New Roman" w:eastAsia="DengXian" w:hAnsi="Times New Roman" w:cs="Times New Roman" w:hint="eastAsia"/>
                <w:b/>
                <w:bCs/>
                <w:color w:val="000000"/>
                <w:kern w:val="0"/>
                <w:sz w:val="20"/>
                <w:szCs w:val="20"/>
              </w:rPr>
              <w:t>CDF</w:t>
            </w:r>
          </w:p>
        </w:tc>
        <w:tc>
          <w:tcPr>
            <w:tcW w:w="0" w:type="auto"/>
            <w:shd w:val="clear" w:color="auto" w:fill="auto"/>
            <w:vAlign w:val="center"/>
            <w:hideMark/>
          </w:tcPr>
          <w:p w14:paraId="758B3FD3" w14:textId="46E2B1BC" w:rsidR="008329D1" w:rsidRPr="005B61E5" w:rsidRDefault="008329D1"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Mean</w:t>
            </w:r>
          </w:p>
        </w:tc>
        <w:tc>
          <w:tcPr>
            <w:tcW w:w="0" w:type="auto"/>
            <w:shd w:val="clear" w:color="auto" w:fill="auto"/>
            <w:vAlign w:val="center"/>
          </w:tcPr>
          <w:p w14:paraId="7A1C89F2" w14:textId="3C570FE0"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773.1</w:t>
            </w:r>
          </w:p>
        </w:tc>
        <w:tc>
          <w:tcPr>
            <w:tcW w:w="0" w:type="auto"/>
            <w:shd w:val="clear" w:color="auto" w:fill="auto"/>
            <w:vAlign w:val="center"/>
          </w:tcPr>
          <w:p w14:paraId="33E4F257" w14:textId="7308E28F"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660.1</w:t>
            </w:r>
          </w:p>
        </w:tc>
        <w:tc>
          <w:tcPr>
            <w:tcW w:w="0" w:type="auto"/>
            <w:shd w:val="clear" w:color="auto" w:fill="auto"/>
            <w:vAlign w:val="center"/>
          </w:tcPr>
          <w:p w14:paraId="7131BCF5" w14:textId="36E86E27"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344</w:t>
            </w:r>
          </w:p>
        </w:tc>
        <w:tc>
          <w:tcPr>
            <w:tcW w:w="0" w:type="auto"/>
            <w:shd w:val="clear" w:color="auto" w:fill="auto"/>
            <w:vAlign w:val="center"/>
          </w:tcPr>
          <w:p w14:paraId="1C2AFC8A" w14:textId="0DD69EB8"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376.47</w:t>
            </w:r>
          </w:p>
        </w:tc>
        <w:tc>
          <w:tcPr>
            <w:tcW w:w="0" w:type="auto"/>
            <w:shd w:val="clear" w:color="auto" w:fill="auto"/>
            <w:vAlign w:val="center"/>
          </w:tcPr>
          <w:p w14:paraId="38270570" w14:textId="7D93B66E"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244.51</w:t>
            </w:r>
          </w:p>
        </w:tc>
        <w:tc>
          <w:tcPr>
            <w:tcW w:w="0" w:type="auto"/>
            <w:shd w:val="clear" w:color="auto" w:fill="auto"/>
            <w:vAlign w:val="center"/>
          </w:tcPr>
          <w:p w14:paraId="4C086238" w14:textId="26CAA601"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121.49</w:t>
            </w:r>
          </w:p>
        </w:tc>
      </w:tr>
      <w:tr w:rsidR="008329D1" w:rsidRPr="002F69F6" w14:paraId="43CA1340" w14:textId="77777777" w:rsidTr="00EF47DE">
        <w:trPr>
          <w:trHeight w:val="278"/>
        </w:trPr>
        <w:tc>
          <w:tcPr>
            <w:tcW w:w="0" w:type="auto"/>
            <w:vMerge/>
            <w:vAlign w:val="center"/>
          </w:tcPr>
          <w:p w14:paraId="231CB819" w14:textId="77777777" w:rsidR="008329D1" w:rsidRPr="005B61E5" w:rsidRDefault="008329D1"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18F16021" w14:textId="4F7A5506" w:rsidR="008329D1" w:rsidRPr="005B61E5" w:rsidRDefault="008329D1"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7F019665" w14:textId="24C64909" w:rsidR="008329D1" w:rsidRPr="005B61E5" w:rsidRDefault="008329D1"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5%</w:t>
            </w:r>
          </w:p>
        </w:tc>
        <w:tc>
          <w:tcPr>
            <w:tcW w:w="0" w:type="auto"/>
            <w:shd w:val="clear" w:color="auto" w:fill="auto"/>
            <w:vAlign w:val="center"/>
          </w:tcPr>
          <w:p w14:paraId="7AF39AAC" w14:textId="474F3A92"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385.54</w:t>
            </w:r>
          </w:p>
        </w:tc>
        <w:tc>
          <w:tcPr>
            <w:tcW w:w="0" w:type="auto"/>
            <w:shd w:val="clear" w:color="auto" w:fill="auto"/>
            <w:vAlign w:val="center"/>
          </w:tcPr>
          <w:p w14:paraId="6E81AD98" w14:textId="4586D472"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337.54</w:t>
            </w:r>
          </w:p>
        </w:tc>
        <w:tc>
          <w:tcPr>
            <w:tcW w:w="0" w:type="auto"/>
            <w:shd w:val="clear" w:color="auto" w:fill="auto"/>
            <w:vAlign w:val="center"/>
          </w:tcPr>
          <w:p w14:paraId="7FED9CD2" w14:textId="6090F859"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91.88</w:t>
            </w:r>
          </w:p>
        </w:tc>
        <w:tc>
          <w:tcPr>
            <w:tcW w:w="0" w:type="auto"/>
            <w:shd w:val="clear" w:color="auto" w:fill="auto"/>
            <w:vAlign w:val="center"/>
          </w:tcPr>
          <w:p w14:paraId="59A62730" w14:textId="34944D7E"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166.59</w:t>
            </w:r>
          </w:p>
        </w:tc>
        <w:tc>
          <w:tcPr>
            <w:tcW w:w="0" w:type="auto"/>
            <w:shd w:val="clear" w:color="auto" w:fill="auto"/>
            <w:vAlign w:val="center"/>
          </w:tcPr>
          <w:p w14:paraId="563A42DD" w14:textId="386DA87A"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92.09</w:t>
            </w:r>
          </w:p>
        </w:tc>
        <w:tc>
          <w:tcPr>
            <w:tcW w:w="0" w:type="auto"/>
            <w:shd w:val="clear" w:color="auto" w:fill="auto"/>
            <w:vAlign w:val="center"/>
          </w:tcPr>
          <w:p w14:paraId="1423FDBE" w14:textId="61E511A8"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23.36</w:t>
            </w:r>
          </w:p>
        </w:tc>
      </w:tr>
      <w:tr w:rsidR="008329D1" w:rsidRPr="002F69F6" w14:paraId="1D4CDDEA" w14:textId="77777777" w:rsidTr="00EF47DE">
        <w:trPr>
          <w:trHeight w:val="278"/>
        </w:trPr>
        <w:tc>
          <w:tcPr>
            <w:tcW w:w="0" w:type="auto"/>
            <w:vMerge/>
            <w:vAlign w:val="center"/>
          </w:tcPr>
          <w:p w14:paraId="72A2111F" w14:textId="77777777" w:rsidR="008329D1" w:rsidRPr="005B61E5" w:rsidRDefault="008329D1"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3A51650D" w14:textId="1FCF66A8" w:rsidR="008329D1" w:rsidRPr="005B61E5" w:rsidRDefault="008329D1"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5F9E85A7" w14:textId="3FFF10CB" w:rsidR="008329D1" w:rsidRPr="005B61E5" w:rsidRDefault="008329D1"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50%</w:t>
            </w:r>
          </w:p>
        </w:tc>
        <w:tc>
          <w:tcPr>
            <w:tcW w:w="0" w:type="auto"/>
            <w:shd w:val="clear" w:color="auto" w:fill="auto"/>
            <w:vAlign w:val="center"/>
          </w:tcPr>
          <w:p w14:paraId="5F7A4104" w14:textId="2BE342DC"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827.59</w:t>
            </w:r>
          </w:p>
        </w:tc>
        <w:tc>
          <w:tcPr>
            <w:tcW w:w="0" w:type="auto"/>
            <w:shd w:val="clear" w:color="auto" w:fill="auto"/>
            <w:vAlign w:val="center"/>
          </w:tcPr>
          <w:p w14:paraId="701D1F20" w14:textId="4888A9D1"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683.42</w:t>
            </w:r>
          </w:p>
        </w:tc>
        <w:tc>
          <w:tcPr>
            <w:tcW w:w="0" w:type="auto"/>
            <w:shd w:val="clear" w:color="auto" w:fill="auto"/>
            <w:vAlign w:val="center"/>
          </w:tcPr>
          <w:p w14:paraId="28400550" w14:textId="3DE7A419"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347.37</w:t>
            </w:r>
          </w:p>
        </w:tc>
        <w:tc>
          <w:tcPr>
            <w:tcW w:w="0" w:type="auto"/>
            <w:shd w:val="clear" w:color="auto" w:fill="auto"/>
            <w:vAlign w:val="center"/>
          </w:tcPr>
          <w:p w14:paraId="3B189D1D" w14:textId="7A8F1F81"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409.11</w:t>
            </w:r>
          </w:p>
        </w:tc>
        <w:tc>
          <w:tcPr>
            <w:tcW w:w="0" w:type="auto"/>
            <w:shd w:val="clear" w:color="auto" w:fill="auto"/>
            <w:vAlign w:val="center"/>
          </w:tcPr>
          <w:p w14:paraId="3A502D37" w14:textId="5FB8A28E"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243.22</w:t>
            </w:r>
          </w:p>
        </w:tc>
        <w:tc>
          <w:tcPr>
            <w:tcW w:w="0" w:type="auto"/>
            <w:shd w:val="clear" w:color="auto" w:fill="auto"/>
            <w:vAlign w:val="center"/>
          </w:tcPr>
          <w:p w14:paraId="30E35BFE" w14:textId="494103D1"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99.50</w:t>
            </w:r>
          </w:p>
        </w:tc>
      </w:tr>
      <w:tr w:rsidR="008329D1" w:rsidRPr="002F69F6" w14:paraId="56F13F43" w14:textId="77777777" w:rsidTr="00EF47DE">
        <w:trPr>
          <w:trHeight w:val="278"/>
        </w:trPr>
        <w:tc>
          <w:tcPr>
            <w:tcW w:w="0" w:type="auto"/>
            <w:vMerge/>
            <w:vAlign w:val="center"/>
          </w:tcPr>
          <w:p w14:paraId="641FE46E" w14:textId="77777777" w:rsidR="008329D1" w:rsidRPr="005B61E5" w:rsidRDefault="008329D1"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28EA2E27" w14:textId="4E77C726" w:rsidR="008329D1" w:rsidRPr="005B61E5" w:rsidRDefault="008329D1"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3AF96755" w14:textId="655D9F74" w:rsidR="008329D1" w:rsidRPr="005B61E5" w:rsidRDefault="008329D1"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95%</w:t>
            </w:r>
          </w:p>
        </w:tc>
        <w:tc>
          <w:tcPr>
            <w:tcW w:w="0" w:type="auto"/>
            <w:shd w:val="clear" w:color="auto" w:fill="auto"/>
            <w:vAlign w:val="center"/>
          </w:tcPr>
          <w:p w14:paraId="0CFE0791" w14:textId="5E3C47C9"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 xml:space="preserve">　</w:t>
            </w:r>
          </w:p>
        </w:tc>
        <w:tc>
          <w:tcPr>
            <w:tcW w:w="0" w:type="auto"/>
            <w:shd w:val="clear" w:color="auto" w:fill="auto"/>
            <w:vAlign w:val="center"/>
          </w:tcPr>
          <w:p w14:paraId="0874F76F" w14:textId="499AC236"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 xml:space="preserve">　</w:t>
            </w:r>
          </w:p>
        </w:tc>
        <w:tc>
          <w:tcPr>
            <w:tcW w:w="0" w:type="auto"/>
            <w:shd w:val="clear" w:color="auto" w:fill="auto"/>
            <w:vAlign w:val="center"/>
          </w:tcPr>
          <w:p w14:paraId="0A4501D1" w14:textId="51196370"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 xml:space="preserve">　</w:t>
            </w:r>
          </w:p>
        </w:tc>
        <w:tc>
          <w:tcPr>
            <w:tcW w:w="0" w:type="auto"/>
            <w:shd w:val="clear" w:color="auto" w:fill="auto"/>
            <w:vAlign w:val="center"/>
          </w:tcPr>
          <w:p w14:paraId="14637403" w14:textId="5608A703"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475.87</w:t>
            </w:r>
          </w:p>
        </w:tc>
        <w:tc>
          <w:tcPr>
            <w:tcW w:w="0" w:type="auto"/>
            <w:shd w:val="clear" w:color="auto" w:fill="auto"/>
            <w:vAlign w:val="center"/>
          </w:tcPr>
          <w:p w14:paraId="46665CB3" w14:textId="24FC0A70"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400.40</w:t>
            </w:r>
          </w:p>
        </w:tc>
        <w:tc>
          <w:tcPr>
            <w:tcW w:w="0" w:type="auto"/>
            <w:shd w:val="clear" w:color="auto" w:fill="auto"/>
            <w:vAlign w:val="center"/>
          </w:tcPr>
          <w:p w14:paraId="5FFF0F0D" w14:textId="74293730"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289.12</w:t>
            </w:r>
          </w:p>
        </w:tc>
      </w:tr>
      <w:tr w:rsidR="008329D1" w:rsidRPr="002F69F6" w14:paraId="401C3D22" w14:textId="77777777" w:rsidTr="00EF47DE">
        <w:trPr>
          <w:trHeight w:val="278"/>
        </w:trPr>
        <w:tc>
          <w:tcPr>
            <w:tcW w:w="0" w:type="auto"/>
            <w:vMerge/>
            <w:vAlign w:val="center"/>
          </w:tcPr>
          <w:p w14:paraId="1503014F" w14:textId="77777777" w:rsidR="008329D1" w:rsidRPr="002F69F6" w:rsidRDefault="008329D1" w:rsidP="00807668">
            <w:pPr>
              <w:widowControl/>
              <w:jc w:val="center"/>
              <w:rPr>
                <w:rFonts w:ascii="Times New Roman" w:eastAsia="DengXian" w:hAnsi="Times New Roman" w:cs="Times New Roman"/>
                <w:b/>
                <w:bCs/>
                <w:kern w:val="0"/>
                <w:sz w:val="20"/>
                <w:szCs w:val="20"/>
              </w:rPr>
            </w:pPr>
          </w:p>
        </w:tc>
        <w:tc>
          <w:tcPr>
            <w:tcW w:w="0" w:type="auto"/>
            <w:vMerge w:val="restart"/>
            <w:shd w:val="clear" w:color="auto" w:fill="auto"/>
            <w:vAlign w:val="center"/>
          </w:tcPr>
          <w:p w14:paraId="0014C982" w14:textId="368B31D1" w:rsidR="008329D1" w:rsidRPr="0051380B" w:rsidRDefault="008329D1" w:rsidP="00807668">
            <w:pPr>
              <w:widowControl/>
              <w:jc w:val="center"/>
              <w:rPr>
                <w:rFonts w:ascii="Times New Roman" w:eastAsia="DengXian" w:hAnsi="Times New Roman" w:cs="Times New Roman"/>
                <w:b/>
                <w:bCs/>
                <w:kern w:val="0"/>
                <w:sz w:val="20"/>
                <w:szCs w:val="20"/>
              </w:rPr>
            </w:pPr>
            <w:r w:rsidRPr="002F69F6">
              <w:rPr>
                <w:rFonts w:ascii="Times New Roman" w:eastAsia="DengXian" w:hAnsi="Times New Roman" w:cs="Times New Roman"/>
                <w:b/>
                <w:bCs/>
                <w:kern w:val="0"/>
                <w:sz w:val="20"/>
                <w:szCs w:val="20"/>
              </w:rPr>
              <w:t>UL a</w:t>
            </w:r>
            <w:r w:rsidRPr="0051380B">
              <w:rPr>
                <w:rFonts w:ascii="Times New Roman" w:eastAsia="DengXian" w:hAnsi="Times New Roman" w:cs="Times New Roman"/>
                <w:b/>
                <w:bCs/>
                <w:kern w:val="0"/>
                <w:sz w:val="20"/>
                <w:szCs w:val="20"/>
              </w:rPr>
              <w:t xml:space="preserve">verage-UPT </w:t>
            </w:r>
            <w:r>
              <w:rPr>
                <w:rFonts w:ascii="Times New Roman" w:eastAsia="DengXian" w:hAnsi="Times New Roman" w:cs="Times New Roman" w:hint="eastAsia"/>
                <w:b/>
                <w:bCs/>
                <w:color w:val="000000"/>
                <w:kern w:val="0"/>
                <w:sz w:val="20"/>
                <w:szCs w:val="20"/>
              </w:rPr>
              <w:t>CDF</w:t>
            </w:r>
          </w:p>
        </w:tc>
        <w:tc>
          <w:tcPr>
            <w:tcW w:w="0" w:type="auto"/>
            <w:shd w:val="clear" w:color="auto" w:fill="auto"/>
            <w:vAlign w:val="center"/>
            <w:hideMark/>
          </w:tcPr>
          <w:p w14:paraId="38831D60" w14:textId="74B9CCF4" w:rsidR="008329D1" w:rsidRPr="005B61E5" w:rsidRDefault="008329D1"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Mean</w:t>
            </w:r>
          </w:p>
        </w:tc>
        <w:tc>
          <w:tcPr>
            <w:tcW w:w="0" w:type="auto"/>
            <w:shd w:val="clear" w:color="auto" w:fill="auto"/>
            <w:vAlign w:val="center"/>
          </w:tcPr>
          <w:p w14:paraId="190AB89B" w14:textId="6C3717BC"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191.8</w:t>
            </w:r>
          </w:p>
        </w:tc>
        <w:tc>
          <w:tcPr>
            <w:tcW w:w="0" w:type="auto"/>
            <w:shd w:val="clear" w:color="auto" w:fill="auto"/>
            <w:vAlign w:val="center"/>
          </w:tcPr>
          <w:p w14:paraId="4B58D36C" w14:textId="18966556"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158.8</w:t>
            </w:r>
          </w:p>
        </w:tc>
        <w:tc>
          <w:tcPr>
            <w:tcW w:w="0" w:type="auto"/>
            <w:shd w:val="clear" w:color="auto" w:fill="auto"/>
            <w:vAlign w:val="center"/>
          </w:tcPr>
          <w:p w14:paraId="29B3AA28" w14:textId="5CBA4638"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104.6</w:t>
            </w:r>
          </w:p>
        </w:tc>
        <w:tc>
          <w:tcPr>
            <w:tcW w:w="0" w:type="auto"/>
            <w:shd w:val="clear" w:color="auto" w:fill="auto"/>
            <w:vAlign w:val="center"/>
          </w:tcPr>
          <w:p w14:paraId="6C9384CA" w14:textId="7124B219"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56.95</w:t>
            </w:r>
          </w:p>
        </w:tc>
        <w:tc>
          <w:tcPr>
            <w:tcW w:w="0" w:type="auto"/>
            <w:shd w:val="clear" w:color="auto" w:fill="auto"/>
            <w:vAlign w:val="center"/>
          </w:tcPr>
          <w:p w14:paraId="725A256D" w14:textId="27D16E88"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41.64</w:t>
            </w:r>
          </w:p>
        </w:tc>
        <w:tc>
          <w:tcPr>
            <w:tcW w:w="0" w:type="auto"/>
            <w:shd w:val="clear" w:color="auto" w:fill="auto"/>
            <w:vAlign w:val="center"/>
          </w:tcPr>
          <w:p w14:paraId="075AC3F5" w14:textId="288A1E37"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30.11</w:t>
            </w:r>
          </w:p>
        </w:tc>
      </w:tr>
      <w:tr w:rsidR="008329D1" w:rsidRPr="002F69F6" w14:paraId="72880228" w14:textId="77777777" w:rsidTr="002D70E5">
        <w:trPr>
          <w:trHeight w:val="278"/>
        </w:trPr>
        <w:tc>
          <w:tcPr>
            <w:tcW w:w="0" w:type="auto"/>
            <w:vMerge/>
          </w:tcPr>
          <w:p w14:paraId="1069BA4E" w14:textId="77777777" w:rsidR="008329D1" w:rsidRPr="005B61E5" w:rsidRDefault="008329D1"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166224DC" w14:textId="2F55FA22" w:rsidR="008329D1" w:rsidRPr="005B61E5" w:rsidRDefault="008329D1"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4E2CC7CA" w14:textId="595CD6A2" w:rsidR="008329D1" w:rsidRPr="005B61E5" w:rsidRDefault="008329D1"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5%</w:t>
            </w:r>
          </w:p>
        </w:tc>
        <w:tc>
          <w:tcPr>
            <w:tcW w:w="0" w:type="auto"/>
            <w:shd w:val="clear" w:color="auto" w:fill="auto"/>
            <w:vAlign w:val="center"/>
          </w:tcPr>
          <w:p w14:paraId="26F96F3E" w14:textId="55B5F068"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65.57</w:t>
            </w:r>
          </w:p>
        </w:tc>
        <w:tc>
          <w:tcPr>
            <w:tcW w:w="0" w:type="auto"/>
            <w:shd w:val="clear" w:color="auto" w:fill="auto"/>
            <w:vAlign w:val="center"/>
          </w:tcPr>
          <w:p w14:paraId="4A2D75B7" w14:textId="3FD4AA1C"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59.98</w:t>
            </w:r>
          </w:p>
        </w:tc>
        <w:tc>
          <w:tcPr>
            <w:tcW w:w="0" w:type="auto"/>
            <w:shd w:val="clear" w:color="auto" w:fill="auto"/>
            <w:vAlign w:val="center"/>
          </w:tcPr>
          <w:p w14:paraId="4D09BF4D" w14:textId="5C8ED654"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47.41</w:t>
            </w:r>
          </w:p>
        </w:tc>
        <w:tc>
          <w:tcPr>
            <w:tcW w:w="0" w:type="auto"/>
            <w:shd w:val="clear" w:color="auto" w:fill="auto"/>
            <w:vAlign w:val="center"/>
          </w:tcPr>
          <w:p w14:paraId="09FCD44D" w14:textId="6EC12C67"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2.11</w:t>
            </w:r>
          </w:p>
        </w:tc>
        <w:tc>
          <w:tcPr>
            <w:tcW w:w="0" w:type="auto"/>
            <w:shd w:val="clear" w:color="auto" w:fill="auto"/>
            <w:vAlign w:val="center"/>
          </w:tcPr>
          <w:p w14:paraId="436953F5" w14:textId="03D16E19"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0.58</w:t>
            </w:r>
          </w:p>
        </w:tc>
        <w:tc>
          <w:tcPr>
            <w:tcW w:w="0" w:type="auto"/>
            <w:shd w:val="clear" w:color="auto" w:fill="auto"/>
            <w:vAlign w:val="center"/>
          </w:tcPr>
          <w:p w14:paraId="3AC6AA82" w14:textId="1479602B"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0.29</w:t>
            </w:r>
          </w:p>
        </w:tc>
      </w:tr>
      <w:tr w:rsidR="008329D1" w:rsidRPr="002F69F6" w14:paraId="2088EE27" w14:textId="77777777" w:rsidTr="002D70E5">
        <w:trPr>
          <w:trHeight w:val="278"/>
        </w:trPr>
        <w:tc>
          <w:tcPr>
            <w:tcW w:w="0" w:type="auto"/>
            <w:vMerge/>
          </w:tcPr>
          <w:p w14:paraId="47F82AC7" w14:textId="77777777" w:rsidR="008329D1" w:rsidRPr="005B61E5" w:rsidRDefault="008329D1"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66C7BCED" w14:textId="431CEE8B" w:rsidR="008329D1" w:rsidRPr="005B61E5" w:rsidRDefault="008329D1"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17A7CECE" w14:textId="5A990333" w:rsidR="008329D1" w:rsidRPr="005B61E5" w:rsidRDefault="008329D1"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50%</w:t>
            </w:r>
          </w:p>
        </w:tc>
        <w:tc>
          <w:tcPr>
            <w:tcW w:w="0" w:type="auto"/>
            <w:shd w:val="clear" w:color="auto" w:fill="auto"/>
            <w:vAlign w:val="center"/>
          </w:tcPr>
          <w:p w14:paraId="1BB56E3C" w14:textId="0F6B161C"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200</w:t>
            </w:r>
          </w:p>
        </w:tc>
        <w:tc>
          <w:tcPr>
            <w:tcW w:w="0" w:type="auto"/>
            <w:shd w:val="clear" w:color="auto" w:fill="auto"/>
            <w:vAlign w:val="center"/>
          </w:tcPr>
          <w:p w14:paraId="1A52AC85" w14:textId="1A3BE466"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151.9</w:t>
            </w:r>
          </w:p>
        </w:tc>
        <w:tc>
          <w:tcPr>
            <w:tcW w:w="0" w:type="auto"/>
            <w:shd w:val="clear" w:color="auto" w:fill="auto"/>
            <w:vAlign w:val="center"/>
          </w:tcPr>
          <w:p w14:paraId="70B1310C" w14:textId="06B5E7B0"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96.15</w:t>
            </w:r>
          </w:p>
        </w:tc>
        <w:tc>
          <w:tcPr>
            <w:tcW w:w="0" w:type="auto"/>
            <w:shd w:val="clear" w:color="auto" w:fill="auto"/>
            <w:vAlign w:val="center"/>
          </w:tcPr>
          <w:p w14:paraId="58B3852E" w14:textId="0B85FB1F"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58.44</w:t>
            </w:r>
          </w:p>
        </w:tc>
        <w:tc>
          <w:tcPr>
            <w:tcW w:w="0" w:type="auto"/>
            <w:shd w:val="clear" w:color="auto" w:fill="auto"/>
            <w:vAlign w:val="center"/>
          </w:tcPr>
          <w:p w14:paraId="7A091E3C" w14:textId="2DFF7FDF"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40.25</w:t>
            </w:r>
          </w:p>
        </w:tc>
        <w:tc>
          <w:tcPr>
            <w:tcW w:w="0" w:type="auto"/>
            <w:shd w:val="clear" w:color="auto" w:fill="auto"/>
            <w:vAlign w:val="center"/>
          </w:tcPr>
          <w:p w14:paraId="4AD9CC8C" w14:textId="3DD95CE9"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26.85</w:t>
            </w:r>
          </w:p>
        </w:tc>
      </w:tr>
      <w:tr w:rsidR="008329D1" w:rsidRPr="002F69F6" w14:paraId="43EF45AD" w14:textId="77777777" w:rsidTr="002D70E5">
        <w:trPr>
          <w:trHeight w:val="278"/>
        </w:trPr>
        <w:tc>
          <w:tcPr>
            <w:tcW w:w="0" w:type="auto"/>
            <w:vMerge/>
          </w:tcPr>
          <w:p w14:paraId="604E24FE" w14:textId="77777777" w:rsidR="008329D1" w:rsidRPr="005B61E5" w:rsidRDefault="008329D1"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40251919" w14:textId="168DFDCB" w:rsidR="008329D1" w:rsidRPr="005B61E5" w:rsidRDefault="008329D1"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6A40A022" w14:textId="56EDB707" w:rsidR="008329D1" w:rsidRPr="005B61E5" w:rsidRDefault="008329D1"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95%</w:t>
            </w:r>
          </w:p>
        </w:tc>
        <w:tc>
          <w:tcPr>
            <w:tcW w:w="0" w:type="auto"/>
            <w:shd w:val="clear" w:color="auto" w:fill="auto"/>
            <w:vAlign w:val="center"/>
          </w:tcPr>
          <w:p w14:paraId="4C4C2034" w14:textId="56CE3ABF"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 xml:space="preserve">　</w:t>
            </w:r>
          </w:p>
        </w:tc>
        <w:tc>
          <w:tcPr>
            <w:tcW w:w="0" w:type="auto"/>
            <w:shd w:val="clear" w:color="auto" w:fill="auto"/>
            <w:vAlign w:val="center"/>
          </w:tcPr>
          <w:p w14:paraId="1F7C3B4A" w14:textId="40B0A500"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 xml:space="preserve">　</w:t>
            </w:r>
          </w:p>
        </w:tc>
        <w:tc>
          <w:tcPr>
            <w:tcW w:w="0" w:type="auto"/>
            <w:shd w:val="clear" w:color="auto" w:fill="auto"/>
            <w:vAlign w:val="center"/>
          </w:tcPr>
          <w:p w14:paraId="7BFB5BE6" w14:textId="53B6D541"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 xml:space="preserve">　</w:t>
            </w:r>
          </w:p>
        </w:tc>
        <w:tc>
          <w:tcPr>
            <w:tcW w:w="0" w:type="auto"/>
            <w:shd w:val="clear" w:color="auto" w:fill="auto"/>
            <w:vAlign w:val="center"/>
          </w:tcPr>
          <w:p w14:paraId="75017479" w14:textId="281FF9CE"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108.90</w:t>
            </w:r>
          </w:p>
        </w:tc>
        <w:tc>
          <w:tcPr>
            <w:tcW w:w="0" w:type="auto"/>
            <w:shd w:val="clear" w:color="auto" w:fill="auto"/>
            <w:vAlign w:val="center"/>
          </w:tcPr>
          <w:p w14:paraId="53DE31C7" w14:textId="6DBF097B"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87.94</w:t>
            </w:r>
          </w:p>
        </w:tc>
        <w:tc>
          <w:tcPr>
            <w:tcW w:w="0" w:type="auto"/>
            <w:shd w:val="clear" w:color="auto" w:fill="auto"/>
            <w:vAlign w:val="center"/>
          </w:tcPr>
          <w:p w14:paraId="0E2887D2" w14:textId="54DBB5FC"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71.62</w:t>
            </w:r>
          </w:p>
        </w:tc>
      </w:tr>
      <w:tr w:rsidR="008329D1" w:rsidRPr="002F69F6" w14:paraId="794C6DA0" w14:textId="77777777" w:rsidTr="00EF47DE">
        <w:trPr>
          <w:trHeight w:val="278"/>
        </w:trPr>
        <w:tc>
          <w:tcPr>
            <w:tcW w:w="0" w:type="auto"/>
            <w:vMerge w:val="restart"/>
            <w:vAlign w:val="center"/>
          </w:tcPr>
          <w:p w14:paraId="3850ECA5" w14:textId="5129AA4A" w:rsidR="008329D1" w:rsidRPr="002F69F6" w:rsidRDefault="008329D1" w:rsidP="00807668">
            <w:pPr>
              <w:widowControl/>
              <w:jc w:val="center"/>
              <w:rPr>
                <w:rFonts w:ascii="Times New Roman" w:eastAsia="DengXian" w:hAnsi="Times New Roman" w:cs="Times New Roman"/>
                <w:b/>
                <w:bCs/>
                <w:kern w:val="0"/>
                <w:sz w:val="20"/>
                <w:szCs w:val="20"/>
              </w:rPr>
            </w:pPr>
            <w:r w:rsidRPr="008614F5">
              <w:rPr>
                <w:rFonts w:ascii="Times New Roman" w:eastAsia="DengXian" w:hAnsi="Times New Roman" w:cs="Times New Roman"/>
                <w:b/>
                <w:bCs/>
                <w:kern w:val="0"/>
                <w:sz w:val="20"/>
                <w:szCs w:val="20"/>
              </w:rPr>
              <w:t>Dynamic SBFD</w:t>
            </w:r>
          </w:p>
        </w:tc>
        <w:tc>
          <w:tcPr>
            <w:tcW w:w="0" w:type="auto"/>
            <w:vMerge w:val="restart"/>
            <w:shd w:val="clear" w:color="auto" w:fill="auto"/>
            <w:vAlign w:val="center"/>
          </w:tcPr>
          <w:p w14:paraId="492ED0E1" w14:textId="30EE12B8" w:rsidR="008329D1" w:rsidRPr="005B61E5" w:rsidRDefault="008329D1" w:rsidP="00807668">
            <w:pPr>
              <w:widowControl/>
              <w:jc w:val="center"/>
              <w:rPr>
                <w:rFonts w:ascii="Times New Roman" w:eastAsia="DengXian" w:hAnsi="Times New Roman" w:cs="Times New Roman"/>
                <w:b/>
                <w:bCs/>
                <w:kern w:val="0"/>
                <w:sz w:val="20"/>
                <w:szCs w:val="20"/>
              </w:rPr>
            </w:pPr>
            <w:r w:rsidRPr="002F69F6">
              <w:rPr>
                <w:rFonts w:ascii="Times New Roman" w:eastAsia="DengXian" w:hAnsi="Times New Roman" w:cs="Times New Roman"/>
                <w:b/>
                <w:bCs/>
                <w:kern w:val="0"/>
                <w:sz w:val="20"/>
                <w:szCs w:val="20"/>
              </w:rPr>
              <w:t>DL a</w:t>
            </w:r>
            <w:r w:rsidRPr="0051380B">
              <w:rPr>
                <w:rFonts w:ascii="Times New Roman" w:eastAsia="DengXian" w:hAnsi="Times New Roman" w:cs="Times New Roman"/>
                <w:b/>
                <w:bCs/>
                <w:kern w:val="0"/>
                <w:sz w:val="20"/>
                <w:szCs w:val="20"/>
              </w:rPr>
              <w:t xml:space="preserve">verage-UPT </w:t>
            </w:r>
            <w:r>
              <w:rPr>
                <w:rFonts w:ascii="Times New Roman" w:eastAsia="DengXian" w:hAnsi="Times New Roman" w:cs="Times New Roman" w:hint="eastAsia"/>
                <w:b/>
                <w:bCs/>
                <w:color w:val="000000"/>
                <w:kern w:val="0"/>
                <w:sz w:val="20"/>
                <w:szCs w:val="20"/>
              </w:rPr>
              <w:t>CDF</w:t>
            </w:r>
          </w:p>
        </w:tc>
        <w:tc>
          <w:tcPr>
            <w:tcW w:w="0" w:type="auto"/>
            <w:shd w:val="clear" w:color="auto" w:fill="auto"/>
            <w:vAlign w:val="center"/>
          </w:tcPr>
          <w:p w14:paraId="24103117" w14:textId="4CAC3480" w:rsidR="008329D1" w:rsidRPr="005B61E5" w:rsidRDefault="008329D1"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Mean</w:t>
            </w:r>
          </w:p>
        </w:tc>
        <w:tc>
          <w:tcPr>
            <w:tcW w:w="0" w:type="auto"/>
            <w:shd w:val="clear" w:color="auto" w:fill="auto"/>
            <w:vAlign w:val="center"/>
          </w:tcPr>
          <w:p w14:paraId="1C3801AB" w14:textId="0BE15998"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924.8</w:t>
            </w:r>
          </w:p>
        </w:tc>
        <w:tc>
          <w:tcPr>
            <w:tcW w:w="0" w:type="auto"/>
            <w:shd w:val="clear" w:color="auto" w:fill="auto"/>
            <w:vAlign w:val="center"/>
          </w:tcPr>
          <w:p w14:paraId="2BA4CD72" w14:textId="5F36D5E9"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724.5</w:t>
            </w:r>
          </w:p>
        </w:tc>
        <w:tc>
          <w:tcPr>
            <w:tcW w:w="0" w:type="auto"/>
            <w:shd w:val="clear" w:color="auto" w:fill="auto"/>
            <w:vAlign w:val="center"/>
          </w:tcPr>
          <w:p w14:paraId="6C6A5D76" w14:textId="55B9469A"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324.1</w:t>
            </w:r>
          </w:p>
        </w:tc>
        <w:tc>
          <w:tcPr>
            <w:tcW w:w="0" w:type="auto"/>
            <w:shd w:val="clear" w:color="auto" w:fill="auto"/>
            <w:vAlign w:val="center"/>
          </w:tcPr>
          <w:p w14:paraId="479069E8" w14:textId="3FD65E8F"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480.35</w:t>
            </w:r>
          </w:p>
        </w:tc>
        <w:tc>
          <w:tcPr>
            <w:tcW w:w="0" w:type="auto"/>
            <w:shd w:val="clear" w:color="auto" w:fill="auto"/>
            <w:vAlign w:val="center"/>
          </w:tcPr>
          <w:p w14:paraId="0A3BD4A8" w14:textId="1DF65AE9"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296.34</w:t>
            </w:r>
          </w:p>
        </w:tc>
        <w:tc>
          <w:tcPr>
            <w:tcW w:w="0" w:type="auto"/>
            <w:shd w:val="clear" w:color="auto" w:fill="auto"/>
            <w:vAlign w:val="center"/>
          </w:tcPr>
          <w:p w14:paraId="3459EFAC" w14:textId="0F0A50A6"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145.15</w:t>
            </w:r>
          </w:p>
        </w:tc>
      </w:tr>
      <w:tr w:rsidR="008329D1" w:rsidRPr="002F69F6" w14:paraId="218265E9" w14:textId="77777777" w:rsidTr="002D70E5">
        <w:trPr>
          <w:trHeight w:val="278"/>
        </w:trPr>
        <w:tc>
          <w:tcPr>
            <w:tcW w:w="0" w:type="auto"/>
            <w:vMerge/>
          </w:tcPr>
          <w:p w14:paraId="123B01EE" w14:textId="77777777" w:rsidR="008329D1" w:rsidRPr="005B61E5" w:rsidRDefault="008329D1"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157C3813" w14:textId="13933A94" w:rsidR="008329D1" w:rsidRPr="005B61E5" w:rsidRDefault="008329D1"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597FF469" w14:textId="0566F795" w:rsidR="008329D1" w:rsidRPr="005B61E5" w:rsidRDefault="008329D1"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5%</w:t>
            </w:r>
          </w:p>
        </w:tc>
        <w:tc>
          <w:tcPr>
            <w:tcW w:w="0" w:type="auto"/>
            <w:shd w:val="clear" w:color="auto" w:fill="auto"/>
            <w:vAlign w:val="center"/>
          </w:tcPr>
          <w:p w14:paraId="1CD0533D" w14:textId="19C4A608"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439.6</w:t>
            </w:r>
          </w:p>
        </w:tc>
        <w:tc>
          <w:tcPr>
            <w:tcW w:w="0" w:type="auto"/>
            <w:shd w:val="clear" w:color="auto" w:fill="auto"/>
            <w:vAlign w:val="center"/>
          </w:tcPr>
          <w:p w14:paraId="7F15FEA2" w14:textId="28223D73"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390.9</w:t>
            </w:r>
          </w:p>
        </w:tc>
        <w:tc>
          <w:tcPr>
            <w:tcW w:w="0" w:type="auto"/>
            <w:shd w:val="clear" w:color="auto" w:fill="auto"/>
            <w:vAlign w:val="center"/>
          </w:tcPr>
          <w:p w14:paraId="09D684E4" w14:textId="449C35A0"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105.7</w:t>
            </w:r>
          </w:p>
        </w:tc>
        <w:tc>
          <w:tcPr>
            <w:tcW w:w="0" w:type="auto"/>
            <w:shd w:val="clear" w:color="auto" w:fill="auto"/>
            <w:vAlign w:val="center"/>
          </w:tcPr>
          <w:p w14:paraId="05B4D1DC" w14:textId="37C21497"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215.01</w:t>
            </w:r>
          </w:p>
        </w:tc>
        <w:tc>
          <w:tcPr>
            <w:tcW w:w="0" w:type="auto"/>
            <w:shd w:val="clear" w:color="auto" w:fill="auto"/>
            <w:vAlign w:val="center"/>
          </w:tcPr>
          <w:p w14:paraId="04E38CCA" w14:textId="2B9CBA0D"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118.58</w:t>
            </w:r>
          </w:p>
        </w:tc>
        <w:tc>
          <w:tcPr>
            <w:tcW w:w="0" w:type="auto"/>
            <w:shd w:val="clear" w:color="auto" w:fill="auto"/>
            <w:vAlign w:val="center"/>
          </w:tcPr>
          <w:p w14:paraId="289CC6C6" w14:textId="369A4C5B"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23.52</w:t>
            </w:r>
          </w:p>
        </w:tc>
      </w:tr>
      <w:tr w:rsidR="008329D1" w:rsidRPr="002F69F6" w14:paraId="3659C4DD" w14:textId="77777777" w:rsidTr="002D70E5">
        <w:trPr>
          <w:trHeight w:val="278"/>
        </w:trPr>
        <w:tc>
          <w:tcPr>
            <w:tcW w:w="0" w:type="auto"/>
            <w:vMerge/>
          </w:tcPr>
          <w:p w14:paraId="4ADD6120" w14:textId="77777777" w:rsidR="008329D1" w:rsidRPr="005B61E5" w:rsidRDefault="008329D1"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278CD10B" w14:textId="7CC5C9D8" w:rsidR="008329D1" w:rsidRPr="005B61E5" w:rsidRDefault="008329D1"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603C4AC7" w14:textId="5A34C3E1" w:rsidR="008329D1" w:rsidRPr="005B61E5" w:rsidRDefault="008329D1"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50%</w:t>
            </w:r>
          </w:p>
        </w:tc>
        <w:tc>
          <w:tcPr>
            <w:tcW w:w="0" w:type="auto"/>
            <w:shd w:val="clear" w:color="auto" w:fill="auto"/>
            <w:vAlign w:val="center"/>
          </w:tcPr>
          <w:p w14:paraId="040DAA32" w14:textId="58700B69"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971.3</w:t>
            </w:r>
          </w:p>
        </w:tc>
        <w:tc>
          <w:tcPr>
            <w:tcW w:w="0" w:type="auto"/>
            <w:shd w:val="clear" w:color="auto" w:fill="auto"/>
            <w:vAlign w:val="center"/>
          </w:tcPr>
          <w:p w14:paraId="1B46FFA2" w14:textId="5D729881"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744.2</w:t>
            </w:r>
          </w:p>
        </w:tc>
        <w:tc>
          <w:tcPr>
            <w:tcW w:w="0" w:type="auto"/>
            <w:shd w:val="clear" w:color="auto" w:fill="auto"/>
            <w:vAlign w:val="center"/>
          </w:tcPr>
          <w:p w14:paraId="0DC99790" w14:textId="10517325"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318.7</w:t>
            </w:r>
          </w:p>
        </w:tc>
        <w:tc>
          <w:tcPr>
            <w:tcW w:w="0" w:type="auto"/>
            <w:shd w:val="clear" w:color="auto" w:fill="auto"/>
            <w:vAlign w:val="center"/>
          </w:tcPr>
          <w:p w14:paraId="09C81B26" w14:textId="1FBB0399"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512.39</w:t>
            </w:r>
          </w:p>
        </w:tc>
        <w:tc>
          <w:tcPr>
            <w:tcW w:w="0" w:type="auto"/>
            <w:shd w:val="clear" w:color="auto" w:fill="auto"/>
            <w:vAlign w:val="center"/>
          </w:tcPr>
          <w:p w14:paraId="5CC63E3F" w14:textId="6485BE0D"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295.86</w:t>
            </w:r>
          </w:p>
        </w:tc>
        <w:tc>
          <w:tcPr>
            <w:tcW w:w="0" w:type="auto"/>
            <w:shd w:val="clear" w:color="auto" w:fill="auto"/>
            <w:vAlign w:val="center"/>
          </w:tcPr>
          <w:p w14:paraId="3C4ECEA1" w14:textId="79D8DEC6"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122.68</w:t>
            </w:r>
          </w:p>
        </w:tc>
      </w:tr>
      <w:tr w:rsidR="008329D1" w:rsidRPr="002F69F6" w14:paraId="7585357A" w14:textId="77777777" w:rsidTr="002D70E5">
        <w:trPr>
          <w:trHeight w:val="278"/>
        </w:trPr>
        <w:tc>
          <w:tcPr>
            <w:tcW w:w="0" w:type="auto"/>
            <w:vMerge/>
          </w:tcPr>
          <w:p w14:paraId="243A9A83" w14:textId="77777777" w:rsidR="008329D1" w:rsidRPr="005B61E5" w:rsidRDefault="008329D1"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4C4FFBDC" w14:textId="29E3D3A1" w:rsidR="008329D1" w:rsidRPr="005B61E5" w:rsidRDefault="008329D1"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337E0781" w14:textId="354B63C8" w:rsidR="008329D1" w:rsidRPr="005B61E5" w:rsidRDefault="008329D1"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95%</w:t>
            </w:r>
          </w:p>
        </w:tc>
        <w:tc>
          <w:tcPr>
            <w:tcW w:w="0" w:type="auto"/>
            <w:shd w:val="clear" w:color="auto" w:fill="auto"/>
            <w:vAlign w:val="center"/>
          </w:tcPr>
          <w:p w14:paraId="04F2BEE0" w14:textId="0FE73AE8"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 xml:space="preserve">　</w:t>
            </w:r>
          </w:p>
        </w:tc>
        <w:tc>
          <w:tcPr>
            <w:tcW w:w="0" w:type="auto"/>
            <w:shd w:val="clear" w:color="auto" w:fill="auto"/>
            <w:vAlign w:val="center"/>
          </w:tcPr>
          <w:p w14:paraId="6F915723" w14:textId="34CB9C31"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 xml:space="preserve">　</w:t>
            </w:r>
          </w:p>
        </w:tc>
        <w:tc>
          <w:tcPr>
            <w:tcW w:w="0" w:type="auto"/>
            <w:shd w:val="clear" w:color="auto" w:fill="auto"/>
            <w:vAlign w:val="center"/>
          </w:tcPr>
          <w:p w14:paraId="35C8C9A9" w14:textId="0233C957"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 xml:space="preserve">　</w:t>
            </w:r>
          </w:p>
        </w:tc>
        <w:tc>
          <w:tcPr>
            <w:tcW w:w="0" w:type="auto"/>
            <w:shd w:val="clear" w:color="auto" w:fill="auto"/>
            <w:vAlign w:val="center"/>
          </w:tcPr>
          <w:p w14:paraId="72ED1A1B" w14:textId="17BFB14D"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627.11</w:t>
            </w:r>
          </w:p>
        </w:tc>
        <w:tc>
          <w:tcPr>
            <w:tcW w:w="0" w:type="auto"/>
            <w:shd w:val="clear" w:color="auto" w:fill="auto"/>
            <w:vAlign w:val="center"/>
          </w:tcPr>
          <w:p w14:paraId="0D0F631D" w14:textId="30018E46"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487.85</w:t>
            </w:r>
          </w:p>
        </w:tc>
        <w:tc>
          <w:tcPr>
            <w:tcW w:w="0" w:type="auto"/>
            <w:shd w:val="clear" w:color="auto" w:fill="auto"/>
            <w:vAlign w:val="center"/>
          </w:tcPr>
          <w:p w14:paraId="225A1931" w14:textId="46BBDFDB"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340.79</w:t>
            </w:r>
          </w:p>
        </w:tc>
      </w:tr>
      <w:tr w:rsidR="008329D1" w:rsidRPr="002F69F6" w14:paraId="7DD3A1EB" w14:textId="77777777" w:rsidTr="002D70E5">
        <w:trPr>
          <w:trHeight w:val="278"/>
        </w:trPr>
        <w:tc>
          <w:tcPr>
            <w:tcW w:w="0" w:type="auto"/>
            <w:vMerge/>
          </w:tcPr>
          <w:p w14:paraId="5F9C97C6" w14:textId="77777777" w:rsidR="008329D1" w:rsidRPr="002F69F6" w:rsidRDefault="008329D1" w:rsidP="00807668">
            <w:pPr>
              <w:widowControl/>
              <w:jc w:val="center"/>
              <w:rPr>
                <w:rFonts w:ascii="Times New Roman" w:eastAsia="DengXian" w:hAnsi="Times New Roman" w:cs="Times New Roman"/>
                <w:b/>
                <w:bCs/>
                <w:kern w:val="0"/>
                <w:sz w:val="20"/>
                <w:szCs w:val="20"/>
              </w:rPr>
            </w:pPr>
          </w:p>
        </w:tc>
        <w:tc>
          <w:tcPr>
            <w:tcW w:w="0" w:type="auto"/>
            <w:vMerge w:val="restart"/>
            <w:shd w:val="clear" w:color="auto" w:fill="auto"/>
            <w:vAlign w:val="center"/>
          </w:tcPr>
          <w:p w14:paraId="5FE760B2" w14:textId="774650F4" w:rsidR="008329D1" w:rsidRPr="005B61E5" w:rsidRDefault="008329D1" w:rsidP="00807668">
            <w:pPr>
              <w:widowControl/>
              <w:jc w:val="center"/>
              <w:rPr>
                <w:rFonts w:ascii="Times New Roman" w:eastAsia="DengXian" w:hAnsi="Times New Roman" w:cs="Times New Roman"/>
                <w:b/>
                <w:bCs/>
                <w:kern w:val="0"/>
                <w:sz w:val="20"/>
                <w:szCs w:val="20"/>
              </w:rPr>
            </w:pPr>
            <w:r w:rsidRPr="002F69F6">
              <w:rPr>
                <w:rFonts w:ascii="Times New Roman" w:eastAsia="DengXian" w:hAnsi="Times New Roman" w:cs="Times New Roman"/>
                <w:b/>
                <w:bCs/>
                <w:kern w:val="0"/>
                <w:sz w:val="20"/>
                <w:szCs w:val="20"/>
              </w:rPr>
              <w:t>UL a</w:t>
            </w:r>
            <w:r w:rsidRPr="0051380B">
              <w:rPr>
                <w:rFonts w:ascii="Times New Roman" w:eastAsia="DengXian" w:hAnsi="Times New Roman" w:cs="Times New Roman"/>
                <w:b/>
                <w:bCs/>
                <w:kern w:val="0"/>
                <w:sz w:val="20"/>
                <w:szCs w:val="20"/>
              </w:rPr>
              <w:t xml:space="preserve">verage-UPT </w:t>
            </w:r>
            <w:r>
              <w:rPr>
                <w:rFonts w:ascii="Times New Roman" w:eastAsia="DengXian" w:hAnsi="Times New Roman" w:cs="Times New Roman" w:hint="eastAsia"/>
                <w:b/>
                <w:bCs/>
                <w:color w:val="000000"/>
                <w:kern w:val="0"/>
                <w:sz w:val="20"/>
                <w:szCs w:val="20"/>
              </w:rPr>
              <w:t>CDF</w:t>
            </w:r>
          </w:p>
        </w:tc>
        <w:tc>
          <w:tcPr>
            <w:tcW w:w="0" w:type="auto"/>
            <w:shd w:val="clear" w:color="auto" w:fill="auto"/>
            <w:vAlign w:val="center"/>
          </w:tcPr>
          <w:p w14:paraId="4A7587B2" w14:textId="33107413" w:rsidR="008329D1" w:rsidRPr="005B61E5" w:rsidRDefault="008329D1"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Mean</w:t>
            </w:r>
          </w:p>
        </w:tc>
        <w:tc>
          <w:tcPr>
            <w:tcW w:w="0" w:type="auto"/>
            <w:shd w:val="clear" w:color="auto" w:fill="auto"/>
            <w:vAlign w:val="center"/>
          </w:tcPr>
          <w:p w14:paraId="19E39B3F" w14:textId="3087B8E4"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173.6</w:t>
            </w:r>
          </w:p>
        </w:tc>
        <w:tc>
          <w:tcPr>
            <w:tcW w:w="0" w:type="auto"/>
            <w:shd w:val="clear" w:color="auto" w:fill="auto"/>
            <w:vAlign w:val="center"/>
          </w:tcPr>
          <w:p w14:paraId="4BC782B9" w14:textId="61CCBE9F"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152.3</w:t>
            </w:r>
          </w:p>
        </w:tc>
        <w:tc>
          <w:tcPr>
            <w:tcW w:w="0" w:type="auto"/>
            <w:shd w:val="clear" w:color="auto" w:fill="auto"/>
            <w:vAlign w:val="center"/>
          </w:tcPr>
          <w:p w14:paraId="3FEECDF2" w14:textId="06B9B1A8"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103.3</w:t>
            </w:r>
          </w:p>
        </w:tc>
        <w:tc>
          <w:tcPr>
            <w:tcW w:w="0" w:type="auto"/>
            <w:shd w:val="clear" w:color="auto" w:fill="auto"/>
            <w:vAlign w:val="center"/>
          </w:tcPr>
          <w:p w14:paraId="475F957B" w14:textId="1CE12FFB"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45.83</w:t>
            </w:r>
          </w:p>
        </w:tc>
        <w:tc>
          <w:tcPr>
            <w:tcW w:w="0" w:type="auto"/>
            <w:shd w:val="clear" w:color="auto" w:fill="auto"/>
            <w:vAlign w:val="center"/>
          </w:tcPr>
          <w:p w14:paraId="38F65DFC" w14:textId="05FA81A2"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32.32</w:t>
            </w:r>
          </w:p>
        </w:tc>
        <w:tc>
          <w:tcPr>
            <w:tcW w:w="0" w:type="auto"/>
            <w:shd w:val="clear" w:color="auto" w:fill="auto"/>
            <w:vAlign w:val="center"/>
          </w:tcPr>
          <w:p w14:paraId="5E805F44" w14:textId="764BE855"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24.09</w:t>
            </w:r>
          </w:p>
        </w:tc>
      </w:tr>
      <w:tr w:rsidR="008329D1" w:rsidRPr="002F69F6" w14:paraId="244C4539" w14:textId="77777777" w:rsidTr="002D70E5">
        <w:trPr>
          <w:trHeight w:val="278"/>
        </w:trPr>
        <w:tc>
          <w:tcPr>
            <w:tcW w:w="0" w:type="auto"/>
            <w:vMerge/>
          </w:tcPr>
          <w:p w14:paraId="246E41B3" w14:textId="77777777" w:rsidR="008329D1" w:rsidRPr="005B61E5" w:rsidRDefault="008329D1"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42AB172A" w14:textId="15777FCB" w:rsidR="008329D1" w:rsidRPr="005B61E5" w:rsidRDefault="008329D1"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38A473A9" w14:textId="1941D984" w:rsidR="008329D1" w:rsidRPr="005B61E5" w:rsidRDefault="008329D1"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5%</w:t>
            </w:r>
          </w:p>
        </w:tc>
        <w:tc>
          <w:tcPr>
            <w:tcW w:w="0" w:type="auto"/>
            <w:shd w:val="clear" w:color="auto" w:fill="auto"/>
            <w:vAlign w:val="center"/>
          </w:tcPr>
          <w:p w14:paraId="17F5E63A" w14:textId="591D05D4"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63.8</w:t>
            </w:r>
          </w:p>
        </w:tc>
        <w:tc>
          <w:tcPr>
            <w:tcW w:w="0" w:type="auto"/>
            <w:shd w:val="clear" w:color="auto" w:fill="auto"/>
            <w:vAlign w:val="center"/>
          </w:tcPr>
          <w:p w14:paraId="4F8DEBA7" w14:textId="49758715"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60.8</w:t>
            </w:r>
          </w:p>
        </w:tc>
        <w:tc>
          <w:tcPr>
            <w:tcW w:w="0" w:type="auto"/>
            <w:shd w:val="clear" w:color="auto" w:fill="auto"/>
            <w:vAlign w:val="center"/>
          </w:tcPr>
          <w:p w14:paraId="1296426F" w14:textId="3CCC0E24"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47.3</w:t>
            </w:r>
          </w:p>
        </w:tc>
        <w:tc>
          <w:tcPr>
            <w:tcW w:w="0" w:type="auto"/>
            <w:shd w:val="clear" w:color="auto" w:fill="auto"/>
            <w:vAlign w:val="center"/>
          </w:tcPr>
          <w:p w14:paraId="297F4ADB" w14:textId="7B4748ED"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1.42</w:t>
            </w:r>
          </w:p>
        </w:tc>
        <w:tc>
          <w:tcPr>
            <w:tcW w:w="0" w:type="auto"/>
            <w:shd w:val="clear" w:color="auto" w:fill="auto"/>
            <w:vAlign w:val="center"/>
          </w:tcPr>
          <w:p w14:paraId="136785AF" w14:textId="78C5A1BB"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0.46</w:t>
            </w:r>
          </w:p>
        </w:tc>
        <w:tc>
          <w:tcPr>
            <w:tcW w:w="0" w:type="auto"/>
            <w:shd w:val="clear" w:color="auto" w:fill="auto"/>
            <w:vAlign w:val="center"/>
          </w:tcPr>
          <w:p w14:paraId="0580410D" w14:textId="50DA89E1"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0.27</w:t>
            </w:r>
          </w:p>
        </w:tc>
      </w:tr>
      <w:tr w:rsidR="008329D1" w:rsidRPr="002F69F6" w14:paraId="3708F569" w14:textId="77777777" w:rsidTr="002D70E5">
        <w:trPr>
          <w:trHeight w:val="278"/>
        </w:trPr>
        <w:tc>
          <w:tcPr>
            <w:tcW w:w="0" w:type="auto"/>
            <w:vMerge/>
          </w:tcPr>
          <w:p w14:paraId="58E4BB64" w14:textId="77777777" w:rsidR="008329D1" w:rsidRPr="005B61E5" w:rsidRDefault="008329D1"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1F2D4D9F" w14:textId="34DB3749" w:rsidR="008329D1" w:rsidRPr="005B61E5" w:rsidRDefault="008329D1"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28077E4B" w14:textId="0E4263EA" w:rsidR="008329D1" w:rsidRPr="005B61E5" w:rsidRDefault="008329D1"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50%</w:t>
            </w:r>
          </w:p>
        </w:tc>
        <w:tc>
          <w:tcPr>
            <w:tcW w:w="0" w:type="auto"/>
            <w:shd w:val="clear" w:color="auto" w:fill="auto"/>
            <w:vAlign w:val="center"/>
          </w:tcPr>
          <w:p w14:paraId="4284B932" w14:textId="6AE85BD2"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166.7</w:t>
            </w:r>
          </w:p>
        </w:tc>
        <w:tc>
          <w:tcPr>
            <w:tcW w:w="0" w:type="auto"/>
            <w:shd w:val="clear" w:color="auto" w:fill="auto"/>
            <w:vAlign w:val="center"/>
          </w:tcPr>
          <w:p w14:paraId="78C1849C" w14:textId="6F177462"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144.9</w:t>
            </w:r>
          </w:p>
        </w:tc>
        <w:tc>
          <w:tcPr>
            <w:tcW w:w="0" w:type="auto"/>
            <w:shd w:val="clear" w:color="auto" w:fill="auto"/>
            <w:vAlign w:val="center"/>
          </w:tcPr>
          <w:p w14:paraId="33093F85" w14:textId="71D8BF6C"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95.2</w:t>
            </w:r>
          </w:p>
        </w:tc>
        <w:tc>
          <w:tcPr>
            <w:tcW w:w="0" w:type="auto"/>
            <w:shd w:val="clear" w:color="auto" w:fill="auto"/>
            <w:vAlign w:val="center"/>
          </w:tcPr>
          <w:p w14:paraId="04D6ABE9" w14:textId="23347AC3"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45.58</w:t>
            </w:r>
          </w:p>
        </w:tc>
        <w:tc>
          <w:tcPr>
            <w:tcW w:w="0" w:type="auto"/>
            <w:shd w:val="clear" w:color="auto" w:fill="auto"/>
            <w:vAlign w:val="center"/>
          </w:tcPr>
          <w:p w14:paraId="3A8DADE9" w14:textId="2F564D4D"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30.55</w:t>
            </w:r>
          </w:p>
        </w:tc>
        <w:tc>
          <w:tcPr>
            <w:tcW w:w="0" w:type="auto"/>
            <w:shd w:val="clear" w:color="auto" w:fill="auto"/>
            <w:vAlign w:val="center"/>
          </w:tcPr>
          <w:p w14:paraId="68559A2F" w14:textId="1CE0613C"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20.35</w:t>
            </w:r>
          </w:p>
        </w:tc>
      </w:tr>
      <w:tr w:rsidR="008329D1" w:rsidRPr="002F69F6" w14:paraId="3E425A06" w14:textId="77777777" w:rsidTr="002D70E5">
        <w:trPr>
          <w:trHeight w:val="278"/>
        </w:trPr>
        <w:tc>
          <w:tcPr>
            <w:tcW w:w="0" w:type="auto"/>
            <w:vMerge/>
          </w:tcPr>
          <w:p w14:paraId="48376AA6" w14:textId="77777777" w:rsidR="008329D1" w:rsidRPr="005B61E5" w:rsidRDefault="008329D1"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550A4A6D" w14:textId="59F5DD4B" w:rsidR="008329D1" w:rsidRPr="005B61E5" w:rsidRDefault="008329D1"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06D61051" w14:textId="23FFBC03" w:rsidR="008329D1" w:rsidRPr="005B61E5" w:rsidRDefault="008329D1"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95%</w:t>
            </w:r>
          </w:p>
        </w:tc>
        <w:tc>
          <w:tcPr>
            <w:tcW w:w="0" w:type="auto"/>
            <w:shd w:val="clear" w:color="auto" w:fill="auto"/>
            <w:vAlign w:val="center"/>
          </w:tcPr>
          <w:p w14:paraId="5D3CA94C" w14:textId="66FF019A"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 xml:space="preserve">　</w:t>
            </w:r>
          </w:p>
        </w:tc>
        <w:tc>
          <w:tcPr>
            <w:tcW w:w="0" w:type="auto"/>
            <w:shd w:val="clear" w:color="auto" w:fill="auto"/>
            <w:vAlign w:val="center"/>
          </w:tcPr>
          <w:p w14:paraId="7B37B973" w14:textId="5FED63BC"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 xml:space="preserve">　</w:t>
            </w:r>
          </w:p>
        </w:tc>
        <w:tc>
          <w:tcPr>
            <w:tcW w:w="0" w:type="auto"/>
            <w:shd w:val="clear" w:color="auto" w:fill="auto"/>
            <w:vAlign w:val="center"/>
          </w:tcPr>
          <w:p w14:paraId="23D25FC0" w14:textId="311807A1"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 xml:space="preserve">　</w:t>
            </w:r>
          </w:p>
        </w:tc>
        <w:tc>
          <w:tcPr>
            <w:tcW w:w="0" w:type="auto"/>
            <w:shd w:val="clear" w:color="auto" w:fill="auto"/>
            <w:vAlign w:val="center"/>
          </w:tcPr>
          <w:p w14:paraId="58AFFCAD" w14:textId="01E96749"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91.65</w:t>
            </w:r>
          </w:p>
        </w:tc>
        <w:tc>
          <w:tcPr>
            <w:tcW w:w="0" w:type="auto"/>
            <w:shd w:val="clear" w:color="auto" w:fill="auto"/>
            <w:vAlign w:val="center"/>
          </w:tcPr>
          <w:p w14:paraId="727D4DF7" w14:textId="722C0D0B"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70.60</w:t>
            </w:r>
          </w:p>
        </w:tc>
        <w:tc>
          <w:tcPr>
            <w:tcW w:w="0" w:type="auto"/>
            <w:shd w:val="clear" w:color="auto" w:fill="auto"/>
            <w:vAlign w:val="center"/>
          </w:tcPr>
          <w:p w14:paraId="4C24E3C2" w14:textId="1EFD61AD"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58.89</w:t>
            </w:r>
          </w:p>
        </w:tc>
      </w:tr>
      <w:tr w:rsidR="008329D1" w:rsidRPr="002F69F6" w14:paraId="53BB44DB" w14:textId="77777777" w:rsidTr="00EF47DE">
        <w:trPr>
          <w:trHeight w:val="278"/>
        </w:trPr>
        <w:tc>
          <w:tcPr>
            <w:tcW w:w="0" w:type="auto"/>
            <w:vMerge w:val="restart"/>
            <w:vAlign w:val="center"/>
          </w:tcPr>
          <w:p w14:paraId="46718EBB" w14:textId="4676C29B" w:rsidR="008329D1" w:rsidRPr="002F69F6" w:rsidRDefault="008329D1" w:rsidP="00807668">
            <w:pPr>
              <w:widowControl/>
              <w:jc w:val="center"/>
              <w:rPr>
                <w:rFonts w:ascii="Times New Roman" w:eastAsia="DengXian" w:hAnsi="Times New Roman" w:cs="Times New Roman"/>
                <w:b/>
                <w:bCs/>
                <w:kern w:val="0"/>
                <w:sz w:val="20"/>
                <w:szCs w:val="20"/>
              </w:rPr>
            </w:pPr>
            <w:r w:rsidRPr="008614F5">
              <w:rPr>
                <w:rFonts w:ascii="Times New Roman" w:eastAsia="DengXian" w:hAnsi="Times New Roman" w:cs="Times New Roman"/>
                <w:b/>
                <w:bCs/>
                <w:kern w:val="0"/>
                <w:sz w:val="20"/>
                <w:szCs w:val="20"/>
              </w:rPr>
              <w:t>Baseline</w:t>
            </w:r>
          </w:p>
        </w:tc>
        <w:tc>
          <w:tcPr>
            <w:tcW w:w="0" w:type="auto"/>
            <w:vMerge w:val="restart"/>
            <w:shd w:val="clear" w:color="auto" w:fill="auto"/>
            <w:vAlign w:val="center"/>
          </w:tcPr>
          <w:p w14:paraId="4D50D523" w14:textId="11034B6F" w:rsidR="008329D1" w:rsidRPr="0051380B" w:rsidRDefault="008329D1" w:rsidP="00807668">
            <w:pPr>
              <w:widowControl/>
              <w:jc w:val="center"/>
              <w:rPr>
                <w:rFonts w:ascii="Times New Roman" w:eastAsia="DengXian" w:hAnsi="Times New Roman" w:cs="Times New Roman"/>
                <w:b/>
                <w:bCs/>
                <w:kern w:val="0"/>
                <w:sz w:val="20"/>
                <w:szCs w:val="20"/>
              </w:rPr>
            </w:pPr>
            <w:r w:rsidRPr="002F69F6">
              <w:rPr>
                <w:rFonts w:ascii="Times New Roman" w:eastAsia="DengXian" w:hAnsi="Times New Roman" w:cs="Times New Roman"/>
                <w:b/>
                <w:bCs/>
                <w:kern w:val="0"/>
                <w:sz w:val="20"/>
                <w:szCs w:val="20"/>
              </w:rPr>
              <w:t>DL p</w:t>
            </w:r>
            <w:r w:rsidRPr="0051380B">
              <w:rPr>
                <w:rFonts w:ascii="Times New Roman" w:eastAsia="DengXian" w:hAnsi="Times New Roman" w:cs="Times New Roman"/>
                <w:b/>
                <w:bCs/>
                <w:kern w:val="0"/>
                <w:sz w:val="20"/>
                <w:szCs w:val="20"/>
              </w:rPr>
              <w:t xml:space="preserve">acket-Latency </w:t>
            </w:r>
            <w:r>
              <w:rPr>
                <w:rFonts w:ascii="Times New Roman" w:eastAsia="DengXian" w:hAnsi="Times New Roman" w:cs="Times New Roman" w:hint="eastAsia"/>
                <w:b/>
                <w:bCs/>
                <w:color w:val="000000"/>
                <w:kern w:val="0"/>
                <w:sz w:val="20"/>
                <w:szCs w:val="20"/>
              </w:rPr>
              <w:t>CDF</w:t>
            </w:r>
          </w:p>
        </w:tc>
        <w:tc>
          <w:tcPr>
            <w:tcW w:w="0" w:type="auto"/>
            <w:shd w:val="clear" w:color="auto" w:fill="auto"/>
            <w:vAlign w:val="center"/>
            <w:hideMark/>
          </w:tcPr>
          <w:p w14:paraId="310D9102" w14:textId="64712683" w:rsidR="008329D1" w:rsidRPr="005B61E5" w:rsidRDefault="008329D1"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Mean</w:t>
            </w:r>
          </w:p>
        </w:tc>
        <w:tc>
          <w:tcPr>
            <w:tcW w:w="0" w:type="auto"/>
            <w:shd w:val="clear" w:color="auto" w:fill="auto"/>
            <w:vAlign w:val="center"/>
          </w:tcPr>
          <w:p w14:paraId="7080C5C7" w14:textId="7998EBDB"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5.9</w:t>
            </w:r>
          </w:p>
        </w:tc>
        <w:tc>
          <w:tcPr>
            <w:tcW w:w="0" w:type="auto"/>
            <w:shd w:val="clear" w:color="auto" w:fill="auto"/>
            <w:vAlign w:val="center"/>
          </w:tcPr>
          <w:p w14:paraId="17304B25" w14:textId="7A9D31BB"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6.9</w:t>
            </w:r>
          </w:p>
        </w:tc>
        <w:tc>
          <w:tcPr>
            <w:tcW w:w="0" w:type="auto"/>
            <w:shd w:val="clear" w:color="auto" w:fill="auto"/>
            <w:vAlign w:val="center"/>
          </w:tcPr>
          <w:p w14:paraId="32BF9AD7" w14:textId="7B89D8D4"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16.1</w:t>
            </w:r>
          </w:p>
        </w:tc>
        <w:tc>
          <w:tcPr>
            <w:tcW w:w="0" w:type="auto"/>
            <w:shd w:val="clear" w:color="auto" w:fill="auto"/>
            <w:vAlign w:val="center"/>
          </w:tcPr>
          <w:p w14:paraId="7BA4001F" w14:textId="72502DA1"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14.01</w:t>
            </w:r>
          </w:p>
        </w:tc>
        <w:tc>
          <w:tcPr>
            <w:tcW w:w="0" w:type="auto"/>
            <w:shd w:val="clear" w:color="auto" w:fill="auto"/>
            <w:vAlign w:val="center"/>
          </w:tcPr>
          <w:p w14:paraId="5DA5932E" w14:textId="08F379FE"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31.03</w:t>
            </w:r>
          </w:p>
        </w:tc>
        <w:tc>
          <w:tcPr>
            <w:tcW w:w="0" w:type="auto"/>
            <w:shd w:val="clear" w:color="auto" w:fill="auto"/>
            <w:vAlign w:val="center"/>
          </w:tcPr>
          <w:p w14:paraId="340C3789" w14:textId="7F9BCC87"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165.42</w:t>
            </w:r>
          </w:p>
        </w:tc>
      </w:tr>
      <w:tr w:rsidR="008329D1" w:rsidRPr="002F69F6" w14:paraId="5C853D0C" w14:textId="77777777" w:rsidTr="00EF47DE">
        <w:trPr>
          <w:trHeight w:val="278"/>
        </w:trPr>
        <w:tc>
          <w:tcPr>
            <w:tcW w:w="0" w:type="auto"/>
            <w:vMerge/>
            <w:vAlign w:val="center"/>
          </w:tcPr>
          <w:p w14:paraId="218939B0" w14:textId="77777777" w:rsidR="008329D1" w:rsidRPr="005B61E5" w:rsidRDefault="008329D1"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524D6757" w14:textId="0D7D78A0" w:rsidR="008329D1" w:rsidRPr="005B61E5" w:rsidRDefault="008329D1"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7E825004" w14:textId="0D1E5871" w:rsidR="008329D1" w:rsidRPr="005B61E5" w:rsidRDefault="008329D1"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5%</w:t>
            </w:r>
          </w:p>
        </w:tc>
        <w:tc>
          <w:tcPr>
            <w:tcW w:w="0" w:type="auto"/>
            <w:shd w:val="clear" w:color="auto" w:fill="auto"/>
            <w:vAlign w:val="center"/>
          </w:tcPr>
          <w:p w14:paraId="68449A5E" w14:textId="17024D48"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4</w:t>
            </w:r>
          </w:p>
        </w:tc>
        <w:tc>
          <w:tcPr>
            <w:tcW w:w="0" w:type="auto"/>
            <w:shd w:val="clear" w:color="auto" w:fill="auto"/>
            <w:vAlign w:val="center"/>
          </w:tcPr>
          <w:p w14:paraId="2AE2FE29" w14:textId="4E5B8EC2"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4</w:t>
            </w:r>
          </w:p>
        </w:tc>
        <w:tc>
          <w:tcPr>
            <w:tcW w:w="0" w:type="auto"/>
            <w:shd w:val="clear" w:color="auto" w:fill="auto"/>
            <w:vAlign w:val="center"/>
          </w:tcPr>
          <w:p w14:paraId="613D47F4" w14:textId="29808CE2"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4</w:t>
            </w:r>
          </w:p>
        </w:tc>
        <w:tc>
          <w:tcPr>
            <w:tcW w:w="0" w:type="auto"/>
            <w:shd w:val="clear" w:color="auto" w:fill="auto"/>
            <w:vAlign w:val="center"/>
          </w:tcPr>
          <w:p w14:paraId="06FE4C69" w14:textId="43A97CDD"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7.36</w:t>
            </w:r>
          </w:p>
        </w:tc>
        <w:tc>
          <w:tcPr>
            <w:tcW w:w="0" w:type="auto"/>
            <w:shd w:val="clear" w:color="auto" w:fill="auto"/>
            <w:vAlign w:val="center"/>
          </w:tcPr>
          <w:p w14:paraId="64C619C8" w14:textId="5827FE0E"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8.04</w:t>
            </w:r>
          </w:p>
        </w:tc>
        <w:tc>
          <w:tcPr>
            <w:tcW w:w="0" w:type="auto"/>
            <w:shd w:val="clear" w:color="auto" w:fill="auto"/>
            <w:vAlign w:val="center"/>
          </w:tcPr>
          <w:p w14:paraId="1ED7EBFE" w14:textId="114A3BC7"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10.37</w:t>
            </w:r>
          </w:p>
        </w:tc>
      </w:tr>
      <w:tr w:rsidR="008329D1" w:rsidRPr="002F69F6" w14:paraId="605FA74B" w14:textId="77777777" w:rsidTr="00EF47DE">
        <w:trPr>
          <w:trHeight w:val="278"/>
        </w:trPr>
        <w:tc>
          <w:tcPr>
            <w:tcW w:w="0" w:type="auto"/>
            <w:vMerge/>
            <w:vAlign w:val="center"/>
          </w:tcPr>
          <w:p w14:paraId="7529202B" w14:textId="77777777" w:rsidR="008329D1" w:rsidRPr="005B61E5" w:rsidRDefault="008329D1"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7E83E406" w14:textId="2876EB2F" w:rsidR="008329D1" w:rsidRPr="005B61E5" w:rsidRDefault="008329D1"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24CFC540" w14:textId="34B695FF" w:rsidR="008329D1" w:rsidRPr="005B61E5" w:rsidRDefault="008329D1"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50%</w:t>
            </w:r>
          </w:p>
        </w:tc>
        <w:tc>
          <w:tcPr>
            <w:tcW w:w="0" w:type="auto"/>
            <w:shd w:val="clear" w:color="auto" w:fill="auto"/>
            <w:vAlign w:val="center"/>
          </w:tcPr>
          <w:p w14:paraId="51CEE085" w14:textId="67E3E8DA"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4.5</w:t>
            </w:r>
          </w:p>
        </w:tc>
        <w:tc>
          <w:tcPr>
            <w:tcW w:w="0" w:type="auto"/>
            <w:shd w:val="clear" w:color="auto" w:fill="auto"/>
            <w:vAlign w:val="center"/>
          </w:tcPr>
          <w:p w14:paraId="088837F8" w14:textId="2D68EFCD"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5</w:t>
            </w:r>
          </w:p>
        </w:tc>
        <w:tc>
          <w:tcPr>
            <w:tcW w:w="0" w:type="auto"/>
            <w:shd w:val="clear" w:color="auto" w:fill="auto"/>
            <w:vAlign w:val="center"/>
          </w:tcPr>
          <w:p w14:paraId="6CD7DCEA" w14:textId="2DC467F0"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9.5</w:t>
            </w:r>
          </w:p>
        </w:tc>
        <w:tc>
          <w:tcPr>
            <w:tcW w:w="0" w:type="auto"/>
            <w:shd w:val="clear" w:color="auto" w:fill="auto"/>
            <w:vAlign w:val="center"/>
          </w:tcPr>
          <w:p w14:paraId="3042E336" w14:textId="62D41B35"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9.88</w:t>
            </w:r>
          </w:p>
        </w:tc>
        <w:tc>
          <w:tcPr>
            <w:tcW w:w="0" w:type="auto"/>
            <w:shd w:val="clear" w:color="auto" w:fill="auto"/>
            <w:vAlign w:val="center"/>
          </w:tcPr>
          <w:p w14:paraId="11135F2B" w14:textId="7E24A2DB"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17.91</w:t>
            </w:r>
          </w:p>
        </w:tc>
        <w:tc>
          <w:tcPr>
            <w:tcW w:w="0" w:type="auto"/>
            <w:shd w:val="clear" w:color="auto" w:fill="auto"/>
            <w:vAlign w:val="center"/>
          </w:tcPr>
          <w:p w14:paraId="2F36B237" w14:textId="5E88AD42"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45.12</w:t>
            </w:r>
          </w:p>
        </w:tc>
      </w:tr>
      <w:tr w:rsidR="008329D1" w:rsidRPr="002F69F6" w14:paraId="7589E7EB" w14:textId="77777777" w:rsidTr="00EF47DE">
        <w:trPr>
          <w:trHeight w:val="278"/>
        </w:trPr>
        <w:tc>
          <w:tcPr>
            <w:tcW w:w="0" w:type="auto"/>
            <w:vMerge/>
            <w:vAlign w:val="center"/>
          </w:tcPr>
          <w:p w14:paraId="0EC153D5" w14:textId="77777777" w:rsidR="008329D1" w:rsidRPr="005B61E5" w:rsidRDefault="008329D1"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50A1D4BE" w14:textId="45C4175E" w:rsidR="008329D1" w:rsidRPr="005B61E5" w:rsidRDefault="008329D1"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6B6B5776" w14:textId="678553BD" w:rsidR="008329D1" w:rsidRPr="005B61E5" w:rsidRDefault="008329D1"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95%</w:t>
            </w:r>
          </w:p>
        </w:tc>
        <w:tc>
          <w:tcPr>
            <w:tcW w:w="0" w:type="auto"/>
            <w:shd w:val="clear" w:color="auto" w:fill="auto"/>
            <w:vAlign w:val="center"/>
          </w:tcPr>
          <w:p w14:paraId="10072CED" w14:textId="3C6BA700"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 xml:space="preserve">　</w:t>
            </w:r>
          </w:p>
        </w:tc>
        <w:tc>
          <w:tcPr>
            <w:tcW w:w="0" w:type="auto"/>
            <w:shd w:val="clear" w:color="auto" w:fill="auto"/>
            <w:vAlign w:val="center"/>
          </w:tcPr>
          <w:p w14:paraId="7E533884" w14:textId="08F285AB"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 xml:space="preserve">　</w:t>
            </w:r>
          </w:p>
        </w:tc>
        <w:tc>
          <w:tcPr>
            <w:tcW w:w="0" w:type="auto"/>
            <w:shd w:val="clear" w:color="auto" w:fill="auto"/>
            <w:vAlign w:val="center"/>
          </w:tcPr>
          <w:p w14:paraId="59AC178A" w14:textId="5AFE9C5A"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 xml:space="preserve">　</w:t>
            </w:r>
          </w:p>
        </w:tc>
        <w:tc>
          <w:tcPr>
            <w:tcW w:w="0" w:type="auto"/>
            <w:shd w:val="clear" w:color="auto" w:fill="auto"/>
            <w:vAlign w:val="center"/>
          </w:tcPr>
          <w:p w14:paraId="3A0FDF14" w14:textId="74C1217A"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29.68</w:t>
            </w:r>
          </w:p>
        </w:tc>
        <w:tc>
          <w:tcPr>
            <w:tcW w:w="0" w:type="auto"/>
            <w:shd w:val="clear" w:color="auto" w:fill="auto"/>
            <w:vAlign w:val="center"/>
          </w:tcPr>
          <w:p w14:paraId="0DEDC2DB" w14:textId="302E3E08"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80.75</w:t>
            </w:r>
          </w:p>
        </w:tc>
        <w:tc>
          <w:tcPr>
            <w:tcW w:w="0" w:type="auto"/>
            <w:shd w:val="clear" w:color="auto" w:fill="auto"/>
            <w:vAlign w:val="center"/>
          </w:tcPr>
          <w:p w14:paraId="7559150F" w14:textId="790E845B"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566.89</w:t>
            </w:r>
          </w:p>
        </w:tc>
      </w:tr>
      <w:tr w:rsidR="008329D1" w:rsidRPr="002F69F6" w14:paraId="12DFBF27" w14:textId="77777777" w:rsidTr="00EF47DE">
        <w:trPr>
          <w:trHeight w:val="278"/>
        </w:trPr>
        <w:tc>
          <w:tcPr>
            <w:tcW w:w="0" w:type="auto"/>
            <w:vMerge/>
            <w:vAlign w:val="center"/>
          </w:tcPr>
          <w:p w14:paraId="582D059E" w14:textId="77777777" w:rsidR="008329D1" w:rsidRPr="002F69F6" w:rsidRDefault="008329D1" w:rsidP="00807668">
            <w:pPr>
              <w:widowControl/>
              <w:jc w:val="center"/>
              <w:rPr>
                <w:rFonts w:ascii="Times New Roman" w:eastAsia="DengXian" w:hAnsi="Times New Roman" w:cs="Times New Roman"/>
                <w:b/>
                <w:bCs/>
                <w:kern w:val="0"/>
                <w:sz w:val="20"/>
                <w:szCs w:val="20"/>
              </w:rPr>
            </w:pPr>
          </w:p>
        </w:tc>
        <w:tc>
          <w:tcPr>
            <w:tcW w:w="0" w:type="auto"/>
            <w:vMerge w:val="restart"/>
            <w:shd w:val="clear" w:color="auto" w:fill="auto"/>
            <w:vAlign w:val="center"/>
          </w:tcPr>
          <w:p w14:paraId="46930BCC" w14:textId="29B9CE53" w:rsidR="008329D1" w:rsidRPr="0051380B" w:rsidRDefault="008329D1" w:rsidP="00807668">
            <w:pPr>
              <w:widowControl/>
              <w:jc w:val="center"/>
              <w:rPr>
                <w:rFonts w:ascii="Times New Roman" w:eastAsia="DengXian" w:hAnsi="Times New Roman" w:cs="Times New Roman"/>
                <w:b/>
                <w:bCs/>
                <w:kern w:val="0"/>
                <w:sz w:val="20"/>
                <w:szCs w:val="20"/>
              </w:rPr>
            </w:pPr>
            <w:r w:rsidRPr="002F69F6">
              <w:rPr>
                <w:rFonts w:ascii="Times New Roman" w:eastAsia="DengXian" w:hAnsi="Times New Roman" w:cs="Times New Roman"/>
                <w:b/>
                <w:bCs/>
                <w:kern w:val="0"/>
                <w:sz w:val="20"/>
                <w:szCs w:val="20"/>
              </w:rPr>
              <w:t>UL p</w:t>
            </w:r>
            <w:r w:rsidRPr="0051380B">
              <w:rPr>
                <w:rFonts w:ascii="Times New Roman" w:eastAsia="DengXian" w:hAnsi="Times New Roman" w:cs="Times New Roman"/>
                <w:b/>
                <w:bCs/>
                <w:kern w:val="0"/>
                <w:sz w:val="20"/>
                <w:szCs w:val="20"/>
              </w:rPr>
              <w:t xml:space="preserve">acket-Latency </w:t>
            </w:r>
            <w:r>
              <w:rPr>
                <w:rFonts w:ascii="Times New Roman" w:eastAsia="DengXian" w:hAnsi="Times New Roman" w:cs="Times New Roman" w:hint="eastAsia"/>
                <w:b/>
                <w:bCs/>
                <w:color w:val="000000"/>
                <w:kern w:val="0"/>
                <w:sz w:val="20"/>
                <w:szCs w:val="20"/>
              </w:rPr>
              <w:t>CDF</w:t>
            </w:r>
          </w:p>
        </w:tc>
        <w:tc>
          <w:tcPr>
            <w:tcW w:w="0" w:type="auto"/>
            <w:shd w:val="clear" w:color="auto" w:fill="auto"/>
            <w:vAlign w:val="center"/>
            <w:hideMark/>
          </w:tcPr>
          <w:p w14:paraId="12385A78" w14:textId="4655F8C9" w:rsidR="008329D1" w:rsidRPr="005B61E5" w:rsidRDefault="008329D1"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Mean</w:t>
            </w:r>
          </w:p>
        </w:tc>
        <w:tc>
          <w:tcPr>
            <w:tcW w:w="0" w:type="auto"/>
            <w:shd w:val="clear" w:color="auto" w:fill="auto"/>
            <w:vAlign w:val="center"/>
          </w:tcPr>
          <w:p w14:paraId="16F35A67" w14:textId="3CF893E4"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6.6</w:t>
            </w:r>
          </w:p>
        </w:tc>
        <w:tc>
          <w:tcPr>
            <w:tcW w:w="0" w:type="auto"/>
            <w:shd w:val="clear" w:color="auto" w:fill="auto"/>
            <w:vAlign w:val="center"/>
          </w:tcPr>
          <w:p w14:paraId="10DFECB9" w14:textId="274E5CD5"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8</w:t>
            </w:r>
          </w:p>
        </w:tc>
        <w:tc>
          <w:tcPr>
            <w:tcW w:w="0" w:type="auto"/>
            <w:shd w:val="clear" w:color="auto" w:fill="auto"/>
            <w:vAlign w:val="center"/>
          </w:tcPr>
          <w:p w14:paraId="79893DBC" w14:textId="044C2A67"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11.7</w:t>
            </w:r>
          </w:p>
        </w:tc>
        <w:tc>
          <w:tcPr>
            <w:tcW w:w="0" w:type="auto"/>
            <w:shd w:val="clear" w:color="auto" w:fill="auto"/>
            <w:vAlign w:val="center"/>
          </w:tcPr>
          <w:p w14:paraId="21124EE8" w14:textId="79036EC8"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62.93</w:t>
            </w:r>
          </w:p>
        </w:tc>
        <w:tc>
          <w:tcPr>
            <w:tcW w:w="0" w:type="auto"/>
            <w:shd w:val="clear" w:color="auto" w:fill="auto"/>
            <w:vAlign w:val="center"/>
          </w:tcPr>
          <w:p w14:paraId="5669ECA0" w14:textId="13BDE5CC"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101.94</w:t>
            </w:r>
          </w:p>
        </w:tc>
        <w:tc>
          <w:tcPr>
            <w:tcW w:w="0" w:type="auto"/>
            <w:shd w:val="clear" w:color="auto" w:fill="auto"/>
            <w:vAlign w:val="center"/>
          </w:tcPr>
          <w:p w14:paraId="38A7A7DE" w14:textId="77256F3D"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133.32</w:t>
            </w:r>
          </w:p>
        </w:tc>
      </w:tr>
      <w:tr w:rsidR="008329D1" w:rsidRPr="002F69F6" w14:paraId="0BA8B51C" w14:textId="77777777" w:rsidTr="002D70E5">
        <w:trPr>
          <w:trHeight w:val="278"/>
        </w:trPr>
        <w:tc>
          <w:tcPr>
            <w:tcW w:w="0" w:type="auto"/>
            <w:vMerge/>
          </w:tcPr>
          <w:p w14:paraId="159197CB" w14:textId="77777777" w:rsidR="008329D1" w:rsidRPr="005B61E5" w:rsidRDefault="008329D1"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2CB4E3EE" w14:textId="523D5278" w:rsidR="008329D1" w:rsidRPr="005B61E5" w:rsidRDefault="008329D1"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3298F41C" w14:textId="14A7744B" w:rsidR="008329D1" w:rsidRPr="005B61E5" w:rsidRDefault="008329D1"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5%</w:t>
            </w:r>
          </w:p>
        </w:tc>
        <w:tc>
          <w:tcPr>
            <w:tcW w:w="0" w:type="auto"/>
            <w:shd w:val="clear" w:color="auto" w:fill="auto"/>
            <w:vAlign w:val="center"/>
          </w:tcPr>
          <w:p w14:paraId="30D99710" w14:textId="722976D6"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3</w:t>
            </w:r>
          </w:p>
        </w:tc>
        <w:tc>
          <w:tcPr>
            <w:tcW w:w="0" w:type="auto"/>
            <w:shd w:val="clear" w:color="auto" w:fill="auto"/>
            <w:vAlign w:val="center"/>
          </w:tcPr>
          <w:p w14:paraId="2684FFD4" w14:textId="3BC0DD5D"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3</w:t>
            </w:r>
          </w:p>
        </w:tc>
        <w:tc>
          <w:tcPr>
            <w:tcW w:w="0" w:type="auto"/>
            <w:shd w:val="clear" w:color="auto" w:fill="auto"/>
            <w:vAlign w:val="center"/>
          </w:tcPr>
          <w:p w14:paraId="575738A3" w14:textId="70F908BB"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3.5</w:t>
            </w:r>
          </w:p>
        </w:tc>
        <w:tc>
          <w:tcPr>
            <w:tcW w:w="0" w:type="auto"/>
            <w:shd w:val="clear" w:color="auto" w:fill="auto"/>
            <w:vAlign w:val="center"/>
          </w:tcPr>
          <w:p w14:paraId="4824B023" w14:textId="1CD0E6DF"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8.71</w:t>
            </w:r>
          </w:p>
        </w:tc>
        <w:tc>
          <w:tcPr>
            <w:tcW w:w="0" w:type="auto"/>
            <w:shd w:val="clear" w:color="auto" w:fill="auto"/>
            <w:vAlign w:val="center"/>
          </w:tcPr>
          <w:p w14:paraId="42861046" w14:textId="1535B2EF"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10.39</w:t>
            </w:r>
          </w:p>
        </w:tc>
        <w:tc>
          <w:tcPr>
            <w:tcW w:w="0" w:type="auto"/>
            <w:shd w:val="clear" w:color="auto" w:fill="auto"/>
            <w:vAlign w:val="center"/>
          </w:tcPr>
          <w:p w14:paraId="2C2B13F0" w14:textId="481E3DF6"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12.31</w:t>
            </w:r>
          </w:p>
        </w:tc>
      </w:tr>
      <w:tr w:rsidR="008329D1" w:rsidRPr="002F69F6" w14:paraId="12D5318E" w14:textId="77777777" w:rsidTr="002D70E5">
        <w:trPr>
          <w:trHeight w:val="278"/>
        </w:trPr>
        <w:tc>
          <w:tcPr>
            <w:tcW w:w="0" w:type="auto"/>
            <w:vMerge/>
          </w:tcPr>
          <w:p w14:paraId="76A27D2D" w14:textId="77777777" w:rsidR="008329D1" w:rsidRPr="005B61E5" w:rsidRDefault="008329D1"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62389B42" w14:textId="0D790431" w:rsidR="008329D1" w:rsidRPr="005B61E5" w:rsidRDefault="008329D1"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30A913A3" w14:textId="67F72814" w:rsidR="008329D1" w:rsidRPr="005B61E5" w:rsidRDefault="008329D1"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50%</w:t>
            </w:r>
          </w:p>
        </w:tc>
        <w:tc>
          <w:tcPr>
            <w:tcW w:w="0" w:type="auto"/>
            <w:shd w:val="clear" w:color="auto" w:fill="auto"/>
            <w:vAlign w:val="center"/>
          </w:tcPr>
          <w:p w14:paraId="616313D4" w14:textId="4B3BD69D"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5</w:t>
            </w:r>
          </w:p>
        </w:tc>
        <w:tc>
          <w:tcPr>
            <w:tcW w:w="0" w:type="auto"/>
            <w:shd w:val="clear" w:color="auto" w:fill="auto"/>
            <w:vAlign w:val="center"/>
          </w:tcPr>
          <w:p w14:paraId="30FC8E06" w14:textId="51A5337B"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6.5</w:t>
            </w:r>
          </w:p>
        </w:tc>
        <w:tc>
          <w:tcPr>
            <w:tcW w:w="0" w:type="auto"/>
            <w:shd w:val="clear" w:color="auto" w:fill="auto"/>
            <w:vAlign w:val="center"/>
          </w:tcPr>
          <w:p w14:paraId="63E14622" w14:textId="49B4C57B"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9.5</w:t>
            </w:r>
          </w:p>
        </w:tc>
        <w:tc>
          <w:tcPr>
            <w:tcW w:w="0" w:type="auto"/>
            <w:shd w:val="clear" w:color="auto" w:fill="auto"/>
            <w:vAlign w:val="center"/>
          </w:tcPr>
          <w:p w14:paraId="544C6AE8" w14:textId="3708EAAF"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16.78</w:t>
            </w:r>
          </w:p>
        </w:tc>
        <w:tc>
          <w:tcPr>
            <w:tcW w:w="0" w:type="auto"/>
            <w:shd w:val="clear" w:color="auto" w:fill="auto"/>
            <w:vAlign w:val="center"/>
          </w:tcPr>
          <w:p w14:paraId="12AE16FB" w14:textId="6C1FFDBC"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24.40</w:t>
            </w:r>
          </w:p>
        </w:tc>
        <w:tc>
          <w:tcPr>
            <w:tcW w:w="0" w:type="auto"/>
            <w:shd w:val="clear" w:color="auto" w:fill="auto"/>
            <w:vAlign w:val="center"/>
          </w:tcPr>
          <w:p w14:paraId="3BB466B6" w14:textId="2255FE0C"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37.86</w:t>
            </w:r>
          </w:p>
        </w:tc>
      </w:tr>
      <w:tr w:rsidR="008329D1" w:rsidRPr="002F69F6" w14:paraId="2AFC9433" w14:textId="77777777" w:rsidTr="002D70E5">
        <w:trPr>
          <w:trHeight w:val="278"/>
        </w:trPr>
        <w:tc>
          <w:tcPr>
            <w:tcW w:w="0" w:type="auto"/>
            <w:vMerge/>
          </w:tcPr>
          <w:p w14:paraId="3CA751AF" w14:textId="77777777" w:rsidR="008329D1" w:rsidRPr="005B61E5" w:rsidRDefault="008329D1"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17DADB79" w14:textId="52A91C16" w:rsidR="008329D1" w:rsidRPr="005B61E5" w:rsidRDefault="008329D1"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42225DFD" w14:textId="4000280B" w:rsidR="008329D1" w:rsidRPr="005B61E5" w:rsidRDefault="008329D1"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95%</w:t>
            </w:r>
          </w:p>
        </w:tc>
        <w:tc>
          <w:tcPr>
            <w:tcW w:w="0" w:type="auto"/>
            <w:shd w:val="clear" w:color="auto" w:fill="auto"/>
            <w:vAlign w:val="center"/>
          </w:tcPr>
          <w:p w14:paraId="3B7C931E" w14:textId="57FFE9A6"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 xml:space="preserve">　</w:t>
            </w:r>
          </w:p>
        </w:tc>
        <w:tc>
          <w:tcPr>
            <w:tcW w:w="0" w:type="auto"/>
            <w:shd w:val="clear" w:color="auto" w:fill="auto"/>
            <w:vAlign w:val="center"/>
          </w:tcPr>
          <w:p w14:paraId="3524C86E" w14:textId="0FB37699"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 xml:space="preserve">　</w:t>
            </w:r>
          </w:p>
        </w:tc>
        <w:tc>
          <w:tcPr>
            <w:tcW w:w="0" w:type="auto"/>
            <w:shd w:val="clear" w:color="auto" w:fill="auto"/>
            <w:vAlign w:val="center"/>
          </w:tcPr>
          <w:p w14:paraId="5F29F854" w14:textId="72D997A2"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 xml:space="preserve">　</w:t>
            </w:r>
          </w:p>
        </w:tc>
        <w:tc>
          <w:tcPr>
            <w:tcW w:w="0" w:type="auto"/>
            <w:shd w:val="clear" w:color="auto" w:fill="auto"/>
            <w:vAlign w:val="center"/>
          </w:tcPr>
          <w:p w14:paraId="68289C95" w14:textId="209B09B4"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262.26</w:t>
            </w:r>
          </w:p>
        </w:tc>
        <w:tc>
          <w:tcPr>
            <w:tcW w:w="0" w:type="auto"/>
            <w:shd w:val="clear" w:color="auto" w:fill="auto"/>
            <w:vAlign w:val="center"/>
          </w:tcPr>
          <w:p w14:paraId="790BF9CF" w14:textId="76D00EC9"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520.67</w:t>
            </w:r>
          </w:p>
        </w:tc>
        <w:tc>
          <w:tcPr>
            <w:tcW w:w="0" w:type="auto"/>
            <w:shd w:val="clear" w:color="auto" w:fill="auto"/>
            <w:vAlign w:val="center"/>
          </w:tcPr>
          <w:p w14:paraId="5B7B79CD" w14:textId="26D43167"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659.35</w:t>
            </w:r>
          </w:p>
        </w:tc>
      </w:tr>
      <w:tr w:rsidR="008329D1" w:rsidRPr="002F69F6" w14:paraId="3DA9F15A" w14:textId="77777777" w:rsidTr="00EF47DE">
        <w:trPr>
          <w:trHeight w:val="278"/>
        </w:trPr>
        <w:tc>
          <w:tcPr>
            <w:tcW w:w="0" w:type="auto"/>
            <w:vMerge w:val="restart"/>
            <w:vAlign w:val="center"/>
          </w:tcPr>
          <w:p w14:paraId="56FC3A54" w14:textId="55149976" w:rsidR="008329D1" w:rsidRPr="002F69F6" w:rsidRDefault="008329D1" w:rsidP="00807668">
            <w:pPr>
              <w:widowControl/>
              <w:jc w:val="center"/>
              <w:rPr>
                <w:rFonts w:ascii="Times New Roman" w:eastAsia="DengXian" w:hAnsi="Times New Roman" w:cs="Times New Roman"/>
                <w:b/>
                <w:bCs/>
                <w:kern w:val="0"/>
                <w:sz w:val="20"/>
                <w:szCs w:val="20"/>
              </w:rPr>
            </w:pPr>
            <w:r w:rsidRPr="008614F5">
              <w:rPr>
                <w:rFonts w:ascii="Times New Roman" w:eastAsia="DengXian" w:hAnsi="Times New Roman" w:cs="Times New Roman"/>
                <w:b/>
                <w:bCs/>
                <w:kern w:val="0"/>
                <w:sz w:val="20"/>
                <w:szCs w:val="20"/>
              </w:rPr>
              <w:t>Dynamic SBFD</w:t>
            </w:r>
          </w:p>
        </w:tc>
        <w:tc>
          <w:tcPr>
            <w:tcW w:w="0" w:type="auto"/>
            <w:vMerge w:val="restart"/>
            <w:shd w:val="clear" w:color="auto" w:fill="auto"/>
            <w:vAlign w:val="center"/>
          </w:tcPr>
          <w:p w14:paraId="71E5B7A4" w14:textId="79F56A4E" w:rsidR="008329D1" w:rsidRPr="005B61E5" w:rsidRDefault="008329D1" w:rsidP="00807668">
            <w:pPr>
              <w:widowControl/>
              <w:jc w:val="center"/>
              <w:rPr>
                <w:rFonts w:ascii="Times New Roman" w:eastAsia="DengXian" w:hAnsi="Times New Roman" w:cs="Times New Roman"/>
                <w:b/>
                <w:bCs/>
                <w:kern w:val="0"/>
                <w:sz w:val="20"/>
                <w:szCs w:val="20"/>
              </w:rPr>
            </w:pPr>
            <w:r w:rsidRPr="002F69F6">
              <w:rPr>
                <w:rFonts w:ascii="Times New Roman" w:eastAsia="DengXian" w:hAnsi="Times New Roman" w:cs="Times New Roman"/>
                <w:b/>
                <w:bCs/>
                <w:kern w:val="0"/>
                <w:sz w:val="20"/>
                <w:szCs w:val="20"/>
              </w:rPr>
              <w:t>DL p</w:t>
            </w:r>
            <w:r w:rsidRPr="0051380B">
              <w:rPr>
                <w:rFonts w:ascii="Times New Roman" w:eastAsia="DengXian" w:hAnsi="Times New Roman" w:cs="Times New Roman"/>
                <w:b/>
                <w:bCs/>
                <w:kern w:val="0"/>
                <w:sz w:val="20"/>
                <w:szCs w:val="20"/>
              </w:rPr>
              <w:t xml:space="preserve">acket-Latency </w:t>
            </w:r>
            <w:r>
              <w:rPr>
                <w:rFonts w:ascii="Times New Roman" w:eastAsia="DengXian" w:hAnsi="Times New Roman" w:cs="Times New Roman" w:hint="eastAsia"/>
                <w:b/>
                <w:bCs/>
                <w:color w:val="000000"/>
                <w:kern w:val="0"/>
                <w:sz w:val="20"/>
                <w:szCs w:val="20"/>
              </w:rPr>
              <w:t>CDF</w:t>
            </w:r>
          </w:p>
        </w:tc>
        <w:tc>
          <w:tcPr>
            <w:tcW w:w="0" w:type="auto"/>
            <w:shd w:val="clear" w:color="auto" w:fill="auto"/>
            <w:vAlign w:val="center"/>
          </w:tcPr>
          <w:p w14:paraId="14C31035" w14:textId="4C7C6835" w:rsidR="008329D1" w:rsidRPr="005B61E5" w:rsidRDefault="008329D1"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Mean</w:t>
            </w:r>
          </w:p>
        </w:tc>
        <w:tc>
          <w:tcPr>
            <w:tcW w:w="0" w:type="auto"/>
            <w:shd w:val="clear" w:color="auto" w:fill="auto"/>
            <w:vAlign w:val="center"/>
          </w:tcPr>
          <w:p w14:paraId="1A517DE0" w14:textId="357803FA"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4.9</w:t>
            </w:r>
          </w:p>
        </w:tc>
        <w:tc>
          <w:tcPr>
            <w:tcW w:w="0" w:type="auto"/>
            <w:shd w:val="clear" w:color="auto" w:fill="auto"/>
            <w:vAlign w:val="center"/>
          </w:tcPr>
          <w:p w14:paraId="4356ABD4" w14:textId="583D5334"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6.2</w:t>
            </w:r>
          </w:p>
        </w:tc>
        <w:tc>
          <w:tcPr>
            <w:tcW w:w="0" w:type="auto"/>
            <w:shd w:val="clear" w:color="auto" w:fill="auto"/>
            <w:vAlign w:val="center"/>
          </w:tcPr>
          <w:p w14:paraId="6F0AB95B" w14:textId="43ADD35F"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16.3</w:t>
            </w:r>
          </w:p>
        </w:tc>
        <w:tc>
          <w:tcPr>
            <w:tcW w:w="0" w:type="auto"/>
            <w:shd w:val="clear" w:color="auto" w:fill="auto"/>
            <w:vAlign w:val="center"/>
          </w:tcPr>
          <w:p w14:paraId="0975D3FE" w14:textId="7E92C969"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10.86</w:t>
            </w:r>
          </w:p>
        </w:tc>
        <w:tc>
          <w:tcPr>
            <w:tcW w:w="0" w:type="auto"/>
            <w:shd w:val="clear" w:color="auto" w:fill="auto"/>
            <w:vAlign w:val="center"/>
          </w:tcPr>
          <w:p w14:paraId="08527B63" w14:textId="6045C28B"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23.96</w:t>
            </w:r>
          </w:p>
        </w:tc>
        <w:tc>
          <w:tcPr>
            <w:tcW w:w="0" w:type="auto"/>
            <w:shd w:val="clear" w:color="auto" w:fill="auto"/>
            <w:vAlign w:val="center"/>
          </w:tcPr>
          <w:p w14:paraId="5F543CB6" w14:textId="6F454302"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164.53</w:t>
            </w:r>
          </w:p>
        </w:tc>
      </w:tr>
      <w:tr w:rsidR="008329D1" w:rsidRPr="002F69F6" w14:paraId="137B036F" w14:textId="77777777" w:rsidTr="002D70E5">
        <w:trPr>
          <w:trHeight w:val="278"/>
        </w:trPr>
        <w:tc>
          <w:tcPr>
            <w:tcW w:w="0" w:type="auto"/>
            <w:vMerge/>
          </w:tcPr>
          <w:p w14:paraId="06BC01BB" w14:textId="77777777" w:rsidR="008329D1" w:rsidRPr="005B61E5" w:rsidRDefault="008329D1"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6C488588" w14:textId="25569C6F" w:rsidR="008329D1" w:rsidRPr="005B61E5" w:rsidRDefault="008329D1"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3537A9C5" w14:textId="5BB68CA6" w:rsidR="008329D1" w:rsidRPr="005B61E5" w:rsidRDefault="008329D1"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5%</w:t>
            </w:r>
          </w:p>
        </w:tc>
        <w:tc>
          <w:tcPr>
            <w:tcW w:w="0" w:type="auto"/>
            <w:shd w:val="clear" w:color="auto" w:fill="auto"/>
            <w:vAlign w:val="center"/>
          </w:tcPr>
          <w:p w14:paraId="3378ABAE" w14:textId="4F288EE0"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3</w:t>
            </w:r>
          </w:p>
        </w:tc>
        <w:tc>
          <w:tcPr>
            <w:tcW w:w="0" w:type="auto"/>
            <w:shd w:val="clear" w:color="auto" w:fill="auto"/>
            <w:vAlign w:val="center"/>
          </w:tcPr>
          <w:p w14:paraId="375F0622" w14:textId="61FDF779"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3</w:t>
            </w:r>
          </w:p>
        </w:tc>
        <w:tc>
          <w:tcPr>
            <w:tcW w:w="0" w:type="auto"/>
            <w:shd w:val="clear" w:color="auto" w:fill="auto"/>
            <w:vAlign w:val="center"/>
          </w:tcPr>
          <w:p w14:paraId="537B0A9C" w14:textId="670BBD76"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4</w:t>
            </w:r>
          </w:p>
        </w:tc>
        <w:tc>
          <w:tcPr>
            <w:tcW w:w="0" w:type="auto"/>
            <w:shd w:val="clear" w:color="auto" w:fill="auto"/>
            <w:vAlign w:val="center"/>
          </w:tcPr>
          <w:p w14:paraId="3252EEB8" w14:textId="48705645"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5.53</w:t>
            </w:r>
          </w:p>
        </w:tc>
        <w:tc>
          <w:tcPr>
            <w:tcW w:w="0" w:type="auto"/>
            <w:shd w:val="clear" w:color="auto" w:fill="auto"/>
            <w:vAlign w:val="center"/>
          </w:tcPr>
          <w:p w14:paraId="329CDFD6" w14:textId="18AA7F51"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6.73</w:t>
            </w:r>
          </w:p>
        </w:tc>
        <w:tc>
          <w:tcPr>
            <w:tcW w:w="0" w:type="auto"/>
            <w:shd w:val="clear" w:color="auto" w:fill="auto"/>
            <w:vAlign w:val="center"/>
          </w:tcPr>
          <w:p w14:paraId="4743EA29" w14:textId="5FE30FA1"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9.04</w:t>
            </w:r>
          </w:p>
        </w:tc>
      </w:tr>
      <w:tr w:rsidR="008329D1" w:rsidRPr="002F69F6" w14:paraId="166E7F41" w14:textId="77777777" w:rsidTr="002D70E5">
        <w:trPr>
          <w:trHeight w:val="278"/>
        </w:trPr>
        <w:tc>
          <w:tcPr>
            <w:tcW w:w="0" w:type="auto"/>
            <w:vMerge/>
          </w:tcPr>
          <w:p w14:paraId="5772E5F0" w14:textId="77777777" w:rsidR="008329D1" w:rsidRPr="005B61E5" w:rsidRDefault="008329D1"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30AED1BE" w14:textId="759B0745" w:rsidR="008329D1" w:rsidRPr="005B61E5" w:rsidRDefault="008329D1"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3DB13D17" w14:textId="053E9C84" w:rsidR="008329D1" w:rsidRPr="005B61E5" w:rsidRDefault="008329D1"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50%</w:t>
            </w:r>
          </w:p>
        </w:tc>
        <w:tc>
          <w:tcPr>
            <w:tcW w:w="0" w:type="auto"/>
            <w:shd w:val="clear" w:color="auto" w:fill="auto"/>
            <w:vAlign w:val="center"/>
          </w:tcPr>
          <w:p w14:paraId="538177BE" w14:textId="24DB7F16"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4</w:t>
            </w:r>
          </w:p>
        </w:tc>
        <w:tc>
          <w:tcPr>
            <w:tcW w:w="0" w:type="auto"/>
            <w:shd w:val="clear" w:color="auto" w:fill="auto"/>
            <w:vAlign w:val="center"/>
          </w:tcPr>
          <w:p w14:paraId="28DB8C71" w14:textId="13A7428A"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4.5</w:t>
            </w:r>
          </w:p>
        </w:tc>
        <w:tc>
          <w:tcPr>
            <w:tcW w:w="0" w:type="auto"/>
            <w:shd w:val="clear" w:color="auto" w:fill="auto"/>
            <w:vAlign w:val="center"/>
          </w:tcPr>
          <w:p w14:paraId="09A78B6B" w14:textId="12B06FEB"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10</w:t>
            </w:r>
          </w:p>
        </w:tc>
        <w:tc>
          <w:tcPr>
            <w:tcW w:w="0" w:type="auto"/>
            <w:shd w:val="clear" w:color="auto" w:fill="auto"/>
            <w:vAlign w:val="center"/>
          </w:tcPr>
          <w:p w14:paraId="7B9C3C78" w14:textId="15C23E4D"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8.03</w:t>
            </w:r>
          </w:p>
        </w:tc>
        <w:tc>
          <w:tcPr>
            <w:tcW w:w="0" w:type="auto"/>
            <w:shd w:val="clear" w:color="auto" w:fill="auto"/>
            <w:vAlign w:val="center"/>
          </w:tcPr>
          <w:p w14:paraId="33C8B511" w14:textId="57DCBEBA"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14.56</w:t>
            </w:r>
          </w:p>
        </w:tc>
        <w:tc>
          <w:tcPr>
            <w:tcW w:w="0" w:type="auto"/>
            <w:shd w:val="clear" w:color="auto" w:fill="auto"/>
            <w:vAlign w:val="center"/>
          </w:tcPr>
          <w:p w14:paraId="35D70F30" w14:textId="4A8DCC99"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37.88</w:t>
            </w:r>
          </w:p>
        </w:tc>
      </w:tr>
      <w:tr w:rsidR="008329D1" w:rsidRPr="002F69F6" w14:paraId="1DF745A3" w14:textId="77777777" w:rsidTr="002D70E5">
        <w:trPr>
          <w:trHeight w:val="278"/>
        </w:trPr>
        <w:tc>
          <w:tcPr>
            <w:tcW w:w="0" w:type="auto"/>
            <w:vMerge/>
          </w:tcPr>
          <w:p w14:paraId="160A6AB2" w14:textId="77777777" w:rsidR="008329D1" w:rsidRPr="005B61E5" w:rsidRDefault="008329D1"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00828787" w14:textId="6DEC1C66" w:rsidR="008329D1" w:rsidRPr="005B61E5" w:rsidRDefault="008329D1"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2A96000A" w14:textId="4E07301F" w:rsidR="008329D1" w:rsidRPr="005B61E5" w:rsidRDefault="008329D1"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95%</w:t>
            </w:r>
          </w:p>
        </w:tc>
        <w:tc>
          <w:tcPr>
            <w:tcW w:w="0" w:type="auto"/>
            <w:shd w:val="clear" w:color="auto" w:fill="auto"/>
            <w:vAlign w:val="center"/>
          </w:tcPr>
          <w:p w14:paraId="578C553C" w14:textId="3CEEDA0E"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 xml:space="preserve">　</w:t>
            </w:r>
          </w:p>
        </w:tc>
        <w:tc>
          <w:tcPr>
            <w:tcW w:w="0" w:type="auto"/>
            <w:shd w:val="clear" w:color="auto" w:fill="auto"/>
            <w:vAlign w:val="center"/>
          </w:tcPr>
          <w:p w14:paraId="3DAEC8EF" w14:textId="32302813"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 xml:space="preserve">　</w:t>
            </w:r>
          </w:p>
        </w:tc>
        <w:tc>
          <w:tcPr>
            <w:tcW w:w="0" w:type="auto"/>
            <w:shd w:val="clear" w:color="auto" w:fill="auto"/>
            <w:vAlign w:val="center"/>
          </w:tcPr>
          <w:p w14:paraId="755F4ACB" w14:textId="7C7E2456"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 xml:space="preserve">　</w:t>
            </w:r>
          </w:p>
        </w:tc>
        <w:tc>
          <w:tcPr>
            <w:tcW w:w="0" w:type="auto"/>
            <w:shd w:val="clear" w:color="auto" w:fill="auto"/>
            <w:vAlign w:val="center"/>
          </w:tcPr>
          <w:p w14:paraId="63C54302" w14:textId="0E44E35E"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22.53</w:t>
            </w:r>
          </w:p>
        </w:tc>
        <w:tc>
          <w:tcPr>
            <w:tcW w:w="0" w:type="auto"/>
            <w:shd w:val="clear" w:color="auto" w:fill="auto"/>
            <w:vAlign w:val="center"/>
          </w:tcPr>
          <w:p w14:paraId="21A887E8" w14:textId="03D344D3"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61.89</w:t>
            </w:r>
          </w:p>
        </w:tc>
        <w:tc>
          <w:tcPr>
            <w:tcW w:w="0" w:type="auto"/>
            <w:shd w:val="clear" w:color="auto" w:fill="auto"/>
            <w:vAlign w:val="center"/>
          </w:tcPr>
          <w:p w14:paraId="5972A380" w14:textId="5B04048E"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578.16</w:t>
            </w:r>
          </w:p>
        </w:tc>
      </w:tr>
      <w:tr w:rsidR="008329D1" w:rsidRPr="002F69F6" w14:paraId="13323CA6" w14:textId="77777777" w:rsidTr="002D70E5">
        <w:trPr>
          <w:trHeight w:val="278"/>
        </w:trPr>
        <w:tc>
          <w:tcPr>
            <w:tcW w:w="0" w:type="auto"/>
            <w:vMerge/>
          </w:tcPr>
          <w:p w14:paraId="6612051C" w14:textId="77777777" w:rsidR="008329D1" w:rsidRPr="002F69F6" w:rsidRDefault="008329D1" w:rsidP="00807668">
            <w:pPr>
              <w:widowControl/>
              <w:jc w:val="center"/>
              <w:rPr>
                <w:rFonts w:ascii="Times New Roman" w:eastAsia="DengXian" w:hAnsi="Times New Roman" w:cs="Times New Roman"/>
                <w:b/>
                <w:bCs/>
                <w:kern w:val="0"/>
                <w:sz w:val="20"/>
                <w:szCs w:val="20"/>
              </w:rPr>
            </w:pPr>
          </w:p>
        </w:tc>
        <w:tc>
          <w:tcPr>
            <w:tcW w:w="0" w:type="auto"/>
            <w:vMerge w:val="restart"/>
            <w:shd w:val="clear" w:color="auto" w:fill="auto"/>
            <w:vAlign w:val="center"/>
          </w:tcPr>
          <w:p w14:paraId="047D29AB" w14:textId="28ABE8E3" w:rsidR="008329D1" w:rsidRPr="005B61E5" w:rsidRDefault="008329D1" w:rsidP="00807668">
            <w:pPr>
              <w:widowControl/>
              <w:jc w:val="center"/>
              <w:rPr>
                <w:rFonts w:ascii="Times New Roman" w:eastAsia="DengXian" w:hAnsi="Times New Roman" w:cs="Times New Roman"/>
                <w:b/>
                <w:bCs/>
                <w:kern w:val="0"/>
                <w:sz w:val="20"/>
                <w:szCs w:val="20"/>
              </w:rPr>
            </w:pPr>
            <w:r w:rsidRPr="002F69F6">
              <w:rPr>
                <w:rFonts w:ascii="Times New Roman" w:eastAsia="DengXian" w:hAnsi="Times New Roman" w:cs="Times New Roman"/>
                <w:b/>
                <w:bCs/>
                <w:kern w:val="0"/>
                <w:sz w:val="20"/>
                <w:szCs w:val="20"/>
              </w:rPr>
              <w:t>UL p</w:t>
            </w:r>
            <w:r w:rsidRPr="0051380B">
              <w:rPr>
                <w:rFonts w:ascii="Times New Roman" w:eastAsia="DengXian" w:hAnsi="Times New Roman" w:cs="Times New Roman"/>
                <w:b/>
                <w:bCs/>
                <w:kern w:val="0"/>
                <w:sz w:val="20"/>
                <w:szCs w:val="20"/>
              </w:rPr>
              <w:t xml:space="preserve">acket-Latency </w:t>
            </w:r>
            <w:r>
              <w:rPr>
                <w:rFonts w:ascii="Times New Roman" w:eastAsia="DengXian" w:hAnsi="Times New Roman" w:cs="Times New Roman" w:hint="eastAsia"/>
                <w:b/>
                <w:bCs/>
                <w:color w:val="000000"/>
                <w:kern w:val="0"/>
                <w:sz w:val="20"/>
                <w:szCs w:val="20"/>
              </w:rPr>
              <w:t>CDF</w:t>
            </w:r>
          </w:p>
        </w:tc>
        <w:tc>
          <w:tcPr>
            <w:tcW w:w="0" w:type="auto"/>
            <w:shd w:val="clear" w:color="auto" w:fill="auto"/>
            <w:vAlign w:val="center"/>
          </w:tcPr>
          <w:p w14:paraId="50B42950" w14:textId="6A88B38E" w:rsidR="008329D1" w:rsidRPr="005B61E5" w:rsidRDefault="008329D1"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Mean</w:t>
            </w:r>
          </w:p>
        </w:tc>
        <w:tc>
          <w:tcPr>
            <w:tcW w:w="0" w:type="auto"/>
            <w:shd w:val="clear" w:color="auto" w:fill="auto"/>
            <w:vAlign w:val="center"/>
          </w:tcPr>
          <w:p w14:paraId="2AA1B1A3" w14:textId="442F9460"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7.1</w:t>
            </w:r>
          </w:p>
        </w:tc>
        <w:tc>
          <w:tcPr>
            <w:tcW w:w="0" w:type="auto"/>
            <w:shd w:val="clear" w:color="auto" w:fill="auto"/>
            <w:vAlign w:val="center"/>
          </w:tcPr>
          <w:p w14:paraId="1828904F" w14:textId="705C0A14"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8</w:t>
            </w:r>
          </w:p>
        </w:tc>
        <w:tc>
          <w:tcPr>
            <w:tcW w:w="0" w:type="auto"/>
            <w:shd w:val="clear" w:color="auto" w:fill="auto"/>
            <w:vAlign w:val="center"/>
          </w:tcPr>
          <w:p w14:paraId="6734F539" w14:textId="15FB8DFD"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11.5</w:t>
            </w:r>
          </w:p>
        </w:tc>
        <w:tc>
          <w:tcPr>
            <w:tcW w:w="0" w:type="auto"/>
            <w:shd w:val="clear" w:color="auto" w:fill="auto"/>
            <w:vAlign w:val="center"/>
          </w:tcPr>
          <w:p w14:paraId="75B07354" w14:textId="6E82EBF6"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78.94</w:t>
            </w:r>
          </w:p>
        </w:tc>
        <w:tc>
          <w:tcPr>
            <w:tcW w:w="0" w:type="auto"/>
            <w:shd w:val="clear" w:color="auto" w:fill="auto"/>
            <w:vAlign w:val="center"/>
          </w:tcPr>
          <w:p w14:paraId="0D4565BD" w14:textId="2FA34064"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117.84</w:t>
            </w:r>
          </w:p>
        </w:tc>
        <w:tc>
          <w:tcPr>
            <w:tcW w:w="0" w:type="auto"/>
            <w:shd w:val="clear" w:color="auto" w:fill="auto"/>
            <w:vAlign w:val="center"/>
          </w:tcPr>
          <w:p w14:paraId="3A5CBFAE" w14:textId="24EA181E"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155.69</w:t>
            </w:r>
          </w:p>
        </w:tc>
      </w:tr>
      <w:tr w:rsidR="008329D1" w:rsidRPr="002F69F6" w14:paraId="79779A1D" w14:textId="77777777" w:rsidTr="002D70E5">
        <w:trPr>
          <w:trHeight w:val="278"/>
        </w:trPr>
        <w:tc>
          <w:tcPr>
            <w:tcW w:w="0" w:type="auto"/>
            <w:vMerge/>
          </w:tcPr>
          <w:p w14:paraId="26B4F88E" w14:textId="77777777" w:rsidR="008329D1" w:rsidRPr="005B61E5" w:rsidRDefault="008329D1"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4D8C86CC" w14:textId="5C5AE94C" w:rsidR="008329D1" w:rsidRPr="005B61E5" w:rsidRDefault="008329D1"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231C2ABC" w14:textId="195D4846" w:rsidR="008329D1" w:rsidRPr="005B61E5" w:rsidRDefault="008329D1"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5%</w:t>
            </w:r>
          </w:p>
        </w:tc>
        <w:tc>
          <w:tcPr>
            <w:tcW w:w="0" w:type="auto"/>
            <w:shd w:val="clear" w:color="auto" w:fill="auto"/>
            <w:vAlign w:val="center"/>
          </w:tcPr>
          <w:p w14:paraId="0AA033FC" w14:textId="43ABFDEE"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3</w:t>
            </w:r>
          </w:p>
        </w:tc>
        <w:tc>
          <w:tcPr>
            <w:tcW w:w="0" w:type="auto"/>
            <w:shd w:val="clear" w:color="auto" w:fill="auto"/>
            <w:vAlign w:val="center"/>
          </w:tcPr>
          <w:p w14:paraId="3EF6FB2D" w14:textId="383974CB"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3.5</w:t>
            </w:r>
          </w:p>
        </w:tc>
        <w:tc>
          <w:tcPr>
            <w:tcW w:w="0" w:type="auto"/>
            <w:shd w:val="clear" w:color="auto" w:fill="auto"/>
            <w:vAlign w:val="center"/>
          </w:tcPr>
          <w:p w14:paraId="240EC2C5" w14:textId="0F4267B7"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3.5</w:t>
            </w:r>
          </w:p>
        </w:tc>
        <w:tc>
          <w:tcPr>
            <w:tcW w:w="0" w:type="auto"/>
            <w:shd w:val="clear" w:color="auto" w:fill="auto"/>
            <w:vAlign w:val="center"/>
          </w:tcPr>
          <w:p w14:paraId="6552B5BD" w14:textId="01919467"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9.86</w:t>
            </w:r>
          </w:p>
        </w:tc>
        <w:tc>
          <w:tcPr>
            <w:tcW w:w="0" w:type="auto"/>
            <w:shd w:val="clear" w:color="auto" w:fill="auto"/>
            <w:vAlign w:val="center"/>
          </w:tcPr>
          <w:p w14:paraId="3112FA03" w14:textId="48F6DA61"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12.67</w:t>
            </w:r>
          </w:p>
        </w:tc>
        <w:tc>
          <w:tcPr>
            <w:tcW w:w="0" w:type="auto"/>
            <w:shd w:val="clear" w:color="auto" w:fill="auto"/>
            <w:vAlign w:val="center"/>
          </w:tcPr>
          <w:p w14:paraId="400E2393" w14:textId="4124A676"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14.30</w:t>
            </w:r>
          </w:p>
        </w:tc>
      </w:tr>
      <w:tr w:rsidR="008329D1" w:rsidRPr="002F69F6" w14:paraId="611B91BF" w14:textId="77777777" w:rsidTr="002D70E5">
        <w:trPr>
          <w:trHeight w:val="278"/>
        </w:trPr>
        <w:tc>
          <w:tcPr>
            <w:tcW w:w="0" w:type="auto"/>
            <w:vMerge/>
          </w:tcPr>
          <w:p w14:paraId="0AFA45EA" w14:textId="77777777" w:rsidR="008329D1" w:rsidRPr="005B61E5" w:rsidRDefault="008329D1"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50FA301D" w14:textId="07B0214D" w:rsidR="008329D1" w:rsidRPr="005B61E5" w:rsidRDefault="008329D1"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2914B183" w14:textId="2AAA584F" w:rsidR="008329D1" w:rsidRPr="005B61E5" w:rsidRDefault="008329D1"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50%</w:t>
            </w:r>
          </w:p>
        </w:tc>
        <w:tc>
          <w:tcPr>
            <w:tcW w:w="0" w:type="auto"/>
            <w:shd w:val="clear" w:color="auto" w:fill="auto"/>
            <w:vAlign w:val="center"/>
          </w:tcPr>
          <w:p w14:paraId="19EAB46D" w14:textId="3612DF66"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6</w:t>
            </w:r>
          </w:p>
        </w:tc>
        <w:tc>
          <w:tcPr>
            <w:tcW w:w="0" w:type="auto"/>
            <w:shd w:val="clear" w:color="auto" w:fill="auto"/>
            <w:vAlign w:val="center"/>
          </w:tcPr>
          <w:p w14:paraId="5C187829" w14:textId="0D11206D"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6.5</w:t>
            </w:r>
          </w:p>
        </w:tc>
        <w:tc>
          <w:tcPr>
            <w:tcW w:w="0" w:type="auto"/>
            <w:shd w:val="clear" w:color="auto" w:fill="auto"/>
            <w:vAlign w:val="center"/>
          </w:tcPr>
          <w:p w14:paraId="31C6B06F" w14:textId="6515BD4D"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9.5</w:t>
            </w:r>
          </w:p>
        </w:tc>
        <w:tc>
          <w:tcPr>
            <w:tcW w:w="0" w:type="auto"/>
            <w:shd w:val="clear" w:color="auto" w:fill="auto"/>
            <w:vAlign w:val="center"/>
          </w:tcPr>
          <w:p w14:paraId="2E6B6F9D" w14:textId="0E0C2CA9"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21.71</w:t>
            </w:r>
          </w:p>
        </w:tc>
        <w:tc>
          <w:tcPr>
            <w:tcW w:w="0" w:type="auto"/>
            <w:shd w:val="clear" w:color="auto" w:fill="auto"/>
            <w:vAlign w:val="center"/>
          </w:tcPr>
          <w:p w14:paraId="6AA592FA" w14:textId="041A0246"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33.59</w:t>
            </w:r>
          </w:p>
        </w:tc>
        <w:tc>
          <w:tcPr>
            <w:tcW w:w="0" w:type="auto"/>
            <w:shd w:val="clear" w:color="auto" w:fill="auto"/>
            <w:vAlign w:val="center"/>
          </w:tcPr>
          <w:p w14:paraId="6D0482D2" w14:textId="74D5F7B7"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52.55</w:t>
            </w:r>
          </w:p>
        </w:tc>
      </w:tr>
      <w:tr w:rsidR="008329D1" w:rsidRPr="002F69F6" w14:paraId="6351B07F" w14:textId="77777777" w:rsidTr="002D70E5">
        <w:trPr>
          <w:trHeight w:val="278"/>
        </w:trPr>
        <w:tc>
          <w:tcPr>
            <w:tcW w:w="0" w:type="auto"/>
            <w:vMerge/>
          </w:tcPr>
          <w:p w14:paraId="7455A16F" w14:textId="77777777" w:rsidR="008329D1" w:rsidRPr="005B61E5" w:rsidRDefault="008329D1"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34BB835A" w14:textId="3E58EBAA" w:rsidR="008329D1" w:rsidRPr="005B61E5" w:rsidRDefault="008329D1"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18AAEAFD" w14:textId="640A8EFC" w:rsidR="008329D1" w:rsidRPr="005B61E5" w:rsidRDefault="008329D1"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95%</w:t>
            </w:r>
          </w:p>
        </w:tc>
        <w:tc>
          <w:tcPr>
            <w:tcW w:w="0" w:type="auto"/>
            <w:shd w:val="clear" w:color="auto" w:fill="auto"/>
            <w:vAlign w:val="center"/>
          </w:tcPr>
          <w:p w14:paraId="7005B6D6" w14:textId="4F8D21D6"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 xml:space="preserve">　</w:t>
            </w:r>
          </w:p>
        </w:tc>
        <w:tc>
          <w:tcPr>
            <w:tcW w:w="0" w:type="auto"/>
            <w:shd w:val="clear" w:color="auto" w:fill="auto"/>
            <w:vAlign w:val="center"/>
          </w:tcPr>
          <w:p w14:paraId="26442229" w14:textId="74580068"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 xml:space="preserve">　</w:t>
            </w:r>
          </w:p>
        </w:tc>
        <w:tc>
          <w:tcPr>
            <w:tcW w:w="0" w:type="auto"/>
            <w:shd w:val="clear" w:color="auto" w:fill="auto"/>
            <w:vAlign w:val="center"/>
          </w:tcPr>
          <w:p w14:paraId="1EDF4076" w14:textId="6F1484AC"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 xml:space="preserve">　</w:t>
            </w:r>
          </w:p>
        </w:tc>
        <w:tc>
          <w:tcPr>
            <w:tcW w:w="0" w:type="auto"/>
            <w:shd w:val="clear" w:color="auto" w:fill="auto"/>
            <w:vAlign w:val="center"/>
          </w:tcPr>
          <w:p w14:paraId="75B89FDE" w14:textId="0132B419"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342.64</w:t>
            </w:r>
          </w:p>
        </w:tc>
        <w:tc>
          <w:tcPr>
            <w:tcW w:w="0" w:type="auto"/>
            <w:shd w:val="clear" w:color="auto" w:fill="auto"/>
            <w:vAlign w:val="center"/>
          </w:tcPr>
          <w:p w14:paraId="46D9FFE9" w14:textId="1133CF11"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557.62</w:t>
            </w:r>
          </w:p>
        </w:tc>
        <w:tc>
          <w:tcPr>
            <w:tcW w:w="0" w:type="auto"/>
            <w:shd w:val="clear" w:color="auto" w:fill="auto"/>
            <w:vAlign w:val="center"/>
          </w:tcPr>
          <w:p w14:paraId="343B55A7" w14:textId="0B9B8A8F"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717.50</w:t>
            </w:r>
          </w:p>
        </w:tc>
      </w:tr>
    </w:tbl>
    <w:p w14:paraId="36CE437E" w14:textId="77777777" w:rsidR="00A135F8" w:rsidRDefault="00A135F8" w:rsidP="00A135F8">
      <w:pPr>
        <w:rPr>
          <w:lang w:val="en-GB"/>
        </w:rPr>
      </w:pPr>
    </w:p>
    <w:p w14:paraId="21FFFFE2" w14:textId="5C3EC944" w:rsidR="00A135F8" w:rsidRDefault="00A135F8" w:rsidP="00A135F8">
      <w:pPr>
        <w:jc w:val="center"/>
        <w:rPr>
          <w:rFonts w:ascii="Times New Roman" w:eastAsia="DengXian" w:hAnsi="Times New Roman" w:cs="Times New Roman"/>
          <w:b/>
          <w:kern w:val="0"/>
          <w:sz w:val="20"/>
          <w:szCs w:val="20"/>
          <w:lang w:val="en-GB"/>
        </w:rPr>
      </w:pPr>
      <w:r w:rsidRPr="005B61E5">
        <w:rPr>
          <w:rFonts w:ascii="Times New Roman" w:eastAsia="DengXian" w:hAnsi="Times New Roman" w:cs="Times New Roman" w:hint="eastAsia"/>
          <w:b/>
          <w:kern w:val="0"/>
          <w:sz w:val="20"/>
          <w:szCs w:val="20"/>
          <w:lang w:val="en-GB"/>
        </w:rPr>
        <w:t xml:space="preserve">Table </w:t>
      </w:r>
      <w:r>
        <w:rPr>
          <w:rFonts w:ascii="Times New Roman" w:eastAsia="DengXian" w:hAnsi="Times New Roman" w:cs="Times New Roman" w:hint="eastAsia"/>
          <w:b/>
          <w:kern w:val="0"/>
          <w:sz w:val="20"/>
          <w:szCs w:val="20"/>
          <w:lang w:val="en-GB"/>
        </w:rPr>
        <w:t>B.3.1.2.2-2: R</w:t>
      </w:r>
      <w:r w:rsidRPr="005D073D">
        <w:rPr>
          <w:rFonts w:ascii="Times New Roman" w:eastAsia="DengXian" w:hAnsi="Times New Roman" w:cs="Times New Roman"/>
          <w:b/>
          <w:kern w:val="0"/>
          <w:sz w:val="20"/>
          <w:szCs w:val="20"/>
          <w:lang w:val="en-GB" w:eastAsia="en-US"/>
        </w:rPr>
        <w:t xml:space="preserve">esults </w:t>
      </w:r>
      <w:r>
        <w:rPr>
          <w:rFonts w:ascii="Times New Roman" w:eastAsia="DengXian" w:hAnsi="Times New Roman" w:cs="Times New Roman" w:hint="eastAsia"/>
          <w:b/>
          <w:kern w:val="0"/>
          <w:sz w:val="20"/>
          <w:szCs w:val="20"/>
          <w:lang w:val="en-GB"/>
        </w:rPr>
        <w:t xml:space="preserve">of Urban Macro (FR1) dynamic SBFD vs. semi-static SBFD, </w:t>
      </w:r>
      <w:r w:rsidRPr="005B61E5">
        <w:rPr>
          <w:rFonts w:ascii="Times New Roman" w:eastAsia="DengXian" w:hAnsi="Times New Roman" w:cs="Times New Roman"/>
          <w:b/>
          <w:kern w:val="0"/>
          <w:sz w:val="20"/>
          <w:szCs w:val="20"/>
          <w:lang w:val="en-GB"/>
        </w:rPr>
        <w:t>{XXXXU}</w:t>
      </w:r>
    </w:p>
    <w:p w14:paraId="75084309" w14:textId="77777777" w:rsidR="00A135F8" w:rsidRPr="005B61E5" w:rsidRDefault="00A135F8" w:rsidP="00A135F8">
      <w:pPr>
        <w:jc w:val="center"/>
        <w:rPr>
          <w:rFonts w:ascii="Times New Roman" w:eastAsia="DengXian" w:hAnsi="Times New Roman" w:cs="Times New Roman"/>
          <w:b/>
          <w:kern w:val="0"/>
          <w:sz w:val="20"/>
          <w:szCs w:val="20"/>
          <w:lang w:val="en-GB"/>
        </w:rPr>
      </w:pPr>
      <w:r>
        <w:rPr>
          <w:rFonts w:ascii="Times New Roman" w:eastAsia="DengXian" w:hAnsi="Times New Roman" w:cs="Times New Roman" w:hint="eastAsia"/>
          <w:b/>
          <w:kern w:val="0"/>
          <w:sz w:val="20"/>
          <w:szCs w:val="20"/>
          <w:lang w:val="en-GB"/>
        </w:rPr>
        <w:t>(</w:t>
      </w:r>
      <w:proofErr w:type="gramStart"/>
      <w:r>
        <w:rPr>
          <w:rFonts w:ascii="Times New Roman" w:eastAsia="DengXian" w:hAnsi="Times New Roman" w:cs="Times New Roman" w:hint="eastAsia"/>
          <w:b/>
          <w:kern w:val="0"/>
          <w:sz w:val="20"/>
          <w:szCs w:val="20"/>
          <w:lang w:val="en-GB"/>
        </w:rPr>
        <w:t>dynamic</w:t>
      </w:r>
      <w:proofErr w:type="gramEnd"/>
      <w:r>
        <w:rPr>
          <w:rFonts w:ascii="Times New Roman" w:eastAsia="DengXian" w:hAnsi="Times New Roman" w:cs="Times New Roman" w:hint="eastAsia"/>
          <w:b/>
          <w:kern w:val="0"/>
          <w:sz w:val="20"/>
          <w:szCs w:val="20"/>
          <w:lang w:val="en-GB"/>
        </w:rPr>
        <w:t xml:space="preserve"> SBFD Option 3, w/o CLI handling)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2"/>
        <w:gridCol w:w="1812"/>
        <w:gridCol w:w="871"/>
        <w:gridCol w:w="956"/>
        <w:gridCol w:w="1092"/>
        <w:gridCol w:w="1051"/>
        <w:gridCol w:w="871"/>
        <w:gridCol w:w="1092"/>
        <w:gridCol w:w="937"/>
      </w:tblGrid>
      <w:tr w:rsidR="002D70E5" w:rsidRPr="002F69F6" w14:paraId="0998EE0E" w14:textId="77777777" w:rsidTr="00653B4B">
        <w:trPr>
          <w:trHeight w:val="278"/>
        </w:trPr>
        <w:tc>
          <w:tcPr>
            <w:tcW w:w="0" w:type="auto"/>
            <w:gridSpan w:val="9"/>
          </w:tcPr>
          <w:p w14:paraId="5900AA7A" w14:textId="58083792" w:rsidR="002D70E5" w:rsidRPr="002F69F6" w:rsidRDefault="002D70E5" w:rsidP="00807668">
            <w:pPr>
              <w:widowControl/>
              <w:jc w:val="center"/>
              <w:rPr>
                <w:rFonts w:ascii="Times New Roman" w:eastAsia="DengXian" w:hAnsi="Times New Roman" w:cs="Times New Roman"/>
                <w:b/>
                <w:i/>
                <w:color w:val="000000"/>
                <w:kern w:val="0"/>
                <w:sz w:val="20"/>
                <w:szCs w:val="20"/>
              </w:rPr>
            </w:pPr>
            <w:r w:rsidRPr="002F69F6">
              <w:rPr>
                <w:rFonts w:ascii="Times New Roman" w:eastAsia="DengXian" w:hAnsi="Times New Roman" w:cs="Times New Roman"/>
                <w:b/>
                <w:i/>
                <w:kern w:val="0"/>
                <w:sz w:val="20"/>
                <w:szCs w:val="20"/>
              </w:rPr>
              <w:t xml:space="preserve">Simple description of key assumptions (RSI based on 1dB </w:t>
            </w:r>
            <w:proofErr w:type="spellStart"/>
            <w:r w:rsidRPr="002F69F6">
              <w:rPr>
                <w:rFonts w:ascii="Times New Roman" w:eastAsia="DengXian" w:hAnsi="Times New Roman" w:cs="Times New Roman"/>
                <w:b/>
                <w:i/>
                <w:kern w:val="0"/>
                <w:sz w:val="20"/>
                <w:szCs w:val="20"/>
              </w:rPr>
              <w:t>desense</w:t>
            </w:r>
            <w:proofErr w:type="spellEnd"/>
            <w:r w:rsidRPr="002F69F6">
              <w:rPr>
                <w:rFonts w:ascii="Times New Roman" w:eastAsia="DengXian" w:hAnsi="Times New Roman" w:cs="Times New Roman"/>
                <w:b/>
                <w:i/>
                <w:kern w:val="0"/>
                <w:sz w:val="20"/>
                <w:szCs w:val="20"/>
              </w:rPr>
              <w:t xml:space="preserve">, </w:t>
            </w:r>
            <w:r w:rsidRPr="002F69F6">
              <w:rPr>
                <w:rFonts w:ascii="Times New Roman" w:hAnsi="Times New Roman" w:cs="Times New Roman"/>
                <w:b/>
                <w:bCs/>
                <w:i/>
                <w:iCs/>
                <w:sz w:val="20"/>
                <w:szCs w:val="20"/>
              </w:rPr>
              <w:t xml:space="preserve">Twice area &amp; same </w:t>
            </w:r>
            <w:proofErr w:type="spellStart"/>
            <w:r w:rsidRPr="002F69F6">
              <w:rPr>
                <w:rFonts w:ascii="Times New Roman" w:hAnsi="Times New Roman" w:cs="Times New Roman"/>
                <w:b/>
                <w:bCs/>
                <w:i/>
                <w:iCs/>
                <w:sz w:val="20"/>
                <w:szCs w:val="20"/>
              </w:rPr>
              <w:t>TxRUs</w:t>
            </w:r>
            <w:proofErr w:type="spellEnd"/>
            <w:r w:rsidRPr="002F69F6">
              <w:rPr>
                <w:rFonts w:ascii="Times New Roman" w:hAnsi="Times New Roman" w:cs="Times New Roman"/>
                <w:b/>
                <w:bCs/>
                <w:i/>
                <w:iCs/>
                <w:sz w:val="20"/>
                <w:szCs w:val="20"/>
              </w:rPr>
              <w:t xml:space="preserve"> (Option 2), SBFD slot configuration {XXXXU},</w:t>
            </w:r>
            <w:r>
              <w:rPr>
                <w:rFonts w:ascii="Times New Roman" w:hAnsi="Times New Roman" w:cs="Times New Roman" w:hint="eastAsia"/>
                <w:b/>
                <w:bCs/>
                <w:i/>
                <w:iCs/>
                <w:sz w:val="20"/>
                <w:szCs w:val="20"/>
              </w:rPr>
              <w:t xml:space="preserve"> </w:t>
            </w:r>
            <w:r w:rsidRPr="002F69F6">
              <w:rPr>
                <w:rFonts w:ascii="Times New Roman" w:hAnsi="Times New Roman" w:cs="Times New Roman"/>
                <w:b/>
                <w:bCs/>
                <w:i/>
                <w:iCs/>
                <w:sz w:val="20"/>
                <w:szCs w:val="20"/>
              </w:rPr>
              <w:t xml:space="preserve">dynamic SBFD Option </w:t>
            </w:r>
            <w:r>
              <w:rPr>
                <w:rFonts w:ascii="Times New Roman" w:hAnsi="Times New Roman" w:cs="Times New Roman" w:hint="eastAsia"/>
                <w:b/>
                <w:bCs/>
                <w:i/>
                <w:iCs/>
                <w:sz w:val="20"/>
                <w:szCs w:val="20"/>
              </w:rPr>
              <w:t>3</w:t>
            </w:r>
            <w:r w:rsidRPr="002F69F6">
              <w:rPr>
                <w:rFonts w:ascii="Times New Roman" w:hAnsi="Times New Roman" w:cs="Times New Roman"/>
                <w:b/>
                <w:bCs/>
                <w:i/>
                <w:iCs/>
                <w:sz w:val="20"/>
                <w:szCs w:val="20"/>
              </w:rPr>
              <w:t>, DL: 0.5Mbytes, UL: 0.125Mbyte</w:t>
            </w:r>
            <w:r w:rsidRPr="002F69F6">
              <w:rPr>
                <w:rFonts w:ascii="Times New Roman" w:eastAsia="DengXian" w:hAnsi="Times New Roman" w:cs="Times New Roman"/>
                <w:b/>
                <w:i/>
                <w:kern w:val="0"/>
                <w:sz w:val="20"/>
                <w:szCs w:val="20"/>
              </w:rPr>
              <w:t>)</w:t>
            </w:r>
          </w:p>
        </w:tc>
      </w:tr>
      <w:tr w:rsidR="002D70E5" w:rsidRPr="002F69F6" w14:paraId="56821FE0" w14:textId="77777777" w:rsidTr="00C5562A">
        <w:trPr>
          <w:trHeight w:val="278"/>
        </w:trPr>
        <w:tc>
          <w:tcPr>
            <w:tcW w:w="0" w:type="auto"/>
            <w:gridSpan w:val="3"/>
            <w:vMerge w:val="restart"/>
          </w:tcPr>
          <w:p w14:paraId="4AF1397F" w14:textId="5767BF8C" w:rsidR="002D70E5" w:rsidRPr="002F69F6" w:rsidRDefault="002D70E5" w:rsidP="00807668">
            <w:pPr>
              <w:widowControl/>
              <w:jc w:val="center"/>
              <w:rPr>
                <w:rFonts w:ascii="Times New Roman" w:eastAsia="DengXian" w:hAnsi="Times New Roman" w:cs="Times New Roman"/>
                <w:b/>
                <w:bCs/>
                <w:kern w:val="0"/>
                <w:sz w:val="20"/>
                <w:szCs w:val="20"/>
              </w:rPr>
            </w:pPr>
          </w:p>
        </w:tc>
        <w:tc>
          <w:tcPr>
            <w:tcW w:w="0" w:type="auto"/>
            <w:gridSpan w:val="3"/>
            <w:shd w:val="clear" w:color="auto" w:fill="auto"/>
            <w:vAlign w:val="center"/>
          </w:tcPr>
          <w:p w14:paraId="23378FA3" w14:textId="77777777" w:rsidR="002D70E5" w:rsidRPr="002F69F6" w:rsidRDefault="002D70E5" w:rsidP="00807668">
            <w:pPr>
              <w:widowControl/>
              <w:jc w:val="center"/>
              <w:rPr>
                <w:rFonts w:ascii="Times New Roman" w:eastAsia="DengXian" w:hAnsi="Times New Roman" w:cs="Times New Roman"/>
                <w:b/>
                <w:color w:val="000000"/>
                <w:kern w:val="0"/>
                <w:sz w:val="20"/>
                <w:szCs w:val="20"/>
              </w:rPr>
            </w:pPr>
            <w:r w:rsidRPr="002F69F6">
              <w:rPr>
                <w:rFonts w:ascii="Times New Roman" w:eastAsia="DengXian" w:hAnsi="Times New Roman" w:cs="Times New Roman"/>
                <w:b/>
                <w:color w:val="000000"/>
                <w:kern w:val="0"/>
                <w:sz w:val="20"/>
                <w:szCs w:val="20"/>
              </w:rPr>
              <w:t>[</w:t>
            </w:r>
            <w:r>
              <w:rPr>
                <w:rFonts w:ascii="Times New Roman" w:eastAsia="DengXian" w:hAnsi="Times New Roman" w:cs="Times New Roman" w:hint="eastAsia"/>
                <w:b/>
                <w:color w:val="000000"/>
                <w:kern w:val="0"/>
                <w:sz w:val="20"/>
                <w:szCs w:val="20"/>
              </w:rPr>
              <w:t>vivo</w:t>
            </w:r>
            <w:r w:rsidRPr="002F69F6">
              <w:rPr>
                <w:rFonts w:ascii="Times New Roman" w:eastAsia="DengXian" w:hAnsi="Times New Roman" w:cs="Times New Roman"/>
                <w:b/>
                <w:color w:val="000000"/>
                <w:kern w:val="0"/>
                <w:sz w:val="20"/>
                <w:szCs w:val="20"/>
              </w:rPr>
              <w:t>]</w:t>
            </w:r>
          </w:p>
        </w:tc>
        <w:tc>
          <w:tcPr>
            <w:tcW w:w="0" w:type="auto"/>
            <w:gridSpan w:val="3"/>
            <w:shd w:val="clear" w:color="auto" w:fill="auto"/>
            <w:vAlign w:val="center"/>
          </w:tcPr>
          <w:p w14:paraId="258E132B" w14:textId="77777777" w:rsidR="002D70E5" w:rsidRPr="002F69F6" w:rsidRDefault="002D70E5" w:rsidP="00807668">
            <w:pPr>
              <w:widowControl/>
              <w:jc w:val="center"/>
              <w:rPr>
                <w:rFonts w:ascii="Times New Roman" w:eastAsia="DengXian" w:hAnsi="Times New Roman" w:cs="Times New Roman"/>
                <w:b/>
                <w:color w:val="000000"/>
                <w:kern w:val="0"/>
                <w:sz w:val="20"/>
                <w:szCs w:val="20"/>
              </w:rPr>
            </w:pPr>
            <w:r w:rsidRPr="002F69F6">
              <w:rPr>
                <w:rFonts w:ascii="Times New Roman" w:eastAsia="DengXian" w:hAnsi="Times New Roman" w:cs="Times New Roman"/>
                <w:b/>
                <w:color w:val="000000"/>
                <w:kern w:val="0"/>
                <w:sz w:val="20"/>
                <w:szCs w:val="20"/>
              </w:rPr>
              <w:t>[</w:t>
            </w:r>
            <w:r>
              <w:rPr>
                <w:rFonts w:ascii="Times New Roman" w:eastAsia="DengXian" w:hAnsi="Times New Roman" w:cs="Times New Roman" w:hint="eastAsia"/>
                <w:b/>
                <w:color w:val="000000"/>
                <w:kern w:val="0"/>
                <w:sz w:val="20"/>
                <w:szCs w:val="20"/>
              </w:rPr>
              <w:t>Ericsson</w:t>
            </w:r>
            <w:r w:rsidRPr="002F69F6">
              <w:rPr>
                <w:rFonts w:ascii="Times New Roman" w:eastAsia="DengXian" w:hAnsi="Times New Roman" w:cs="Times New Roman"/>
                <w:b/>
                <w:color w:val="000000"/>
                <w:kern w:val="0"/>
                <w:sz w:val="20"/>
                <w:szCs w:val="20"/>
              </w:rPr>
              <w:t>]</w:t>
            </w:r>
          </w:p>
        </w:tc>
      </w:tr>
      <w:tr w:rsidR="002D70E5" w:rsidRPr="002F69F6" w14:paraId="5CECBED8" w14:textId="77777777" w:rsidTr="00C5562A">
        <w:trPr>
          <w:trHeight w:val="278"/>
        </w:trPr>
        <w:tc>
          <w:tcPr>
            <w:tcW w:w="0" w:type="auto"/>
            <w:gridSpan w:val="3"/>
            <w:vMerge/>
          </w:tcPr>
          <w:p w14:paraId="590DCA9C" w14:textId="352DE207" w:rsidR="002D70E5" w:rsidRPr="002F69F6" w:rsidRDefault="002D70E5"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0122B4A4" w14:textId="77777777" w:rsidR="002D70E5" w:rsidRPr="002F69F6" w:rsidRDefault="002D70E5" w:rsidP="00807668">
            <w:pPr>
              <w:widowControl/>
              <w:jc w:val="center"/>
              <w:rPr>
                <w:rFonts w:ascii="Times New Roman" w:eastAsia="DengXian" w:hAnsi="Times New Roman" w:cs="Times New Roman"/>
                <w:b/>
                <w:color w:val="000000"/>
                <w:kern w:val="0"/>
                <w:sz w:val="20"/>
                <w:szCs w:val="20"/>
              </w:rPr>
            </w:pPr>
            <w:r w:rsidRPr="002F69F6">
              <w:rPr>
                <w:rFonts w:ascii="Times New Roman" w:eastAsia="DengXian" w:hAnsi="Times New Roman" w:cs="Times New Roman"/>
                <w:b/>
                <w:color w:val="000000"/>
                <w:kern w:val="0"/>
                <w:sz w:val="20"/>
                <w:szCs w:val="20"/>
              </w:rPr>
              <w:t>Low load</w:t>
            </w:r>
          </w:p>
        </w:tc>
        <w:tc>
          <w:tcPr>
            <w:tcW w:w="0" w:type="auto"/>
            <w:shd w:val="clear" w:color="auto" w:fill="auto"/>
            <w:vAlign w:val="center"/>
          </w:tcPr>
          <w:p w14:paraId="2B78B59F" w14:textId="77777777" w:rsidR="002D70E5" w:rsidRPr="002F69F6" w:rsidRDefault="002D70E5" w:rsidP="00807668">
            <w:pPr>
              <w:widowControl/>
              <w:jc w:val="center"/>
              <w:rPr>
                <w:rFonts w:ascii="Times New Roman" w:eastAsia="DengXian" w:hAnsi="Times New Roman" w:cs="Times New Roman"/>
                <w:b/>
                <w:color w:val="000000"/>
                <w:kern w:val="0"/>
                <w:sz w:val="20"/>
                <w:szCs w:val="20"/>
              </w:rPr>
            </w:pPr>
            <w:r w:rsidRPr="002F69F6">
              <w:rPr>
                <w:rFonts w:ascii="Times New Roman" w:eastAsia="DengXian" w:hAnsi="Times New Roman" w:cs="Times New Roman"/>
                <w:b/>
                <w:color w:val="000000"/>
                <w:kern w:val="0"/>
                <w:sz w:val="20"/>
                <w:szCs w:val="20"/>
              </w:rPr>
              <w:t>Medium load</w:t>
            </w:r>
          </w:p>
        </w:tc>
        <w:tc>
          <w:tcPr>
            <w:tcW w:w="0" w:type="auto"/>
            <w:shd w:val="clear" w:color="auto" w:fill="auto"/>
            <w:vAlign w:val="center"/>
          </w:tcPr>
          <w:p w14:paraId="50DC5786" w14:textId="77777777" w:rsidR="002D70E5" w:rsidRPr="002F69F6" w:rsidRDefault="002D70E5" w:rsidP="00807668">
            <w:pPr>
              <w:widowControl/>
              <w:jc w:val="center"/>
              <w:rPr>
                <w:rFonts w:ascii="Times New Roman" w:eastAsia="DengXian" w:hAnsi="Times New Roman" w:cs="Times New Roman"/>
                <w:b/>
                <w:color w:val="000000"/>
                <w:kern w:val="0"/>
                <w:sz w:val="20"/>
                <w:szCs w:val="20"/>
              </w:rPr>
            </w:pPr>
            <w:r w:rsidRPr="002F69F6">
              <w:rPr>
                <w:rFonts w:ascii="Times New Roman" w:eastAsia="DengXian" w:hAnsi="Times New Roman" w:cs="Times New Roman"/>
                <w:b/>
                <w:color w:val="000000"/>
                <w:kern w:val="0"/>
                <w:sz w:val="20"/>
                <w:szCs w:val="20"/>
              </w:rPr>
              <w:t>High load</w:t>
            </w:r>
          </w:p>
        </w:tc>
        <w:tc>
          <w:tcPr>
            <w:tcW w:w="0" w:type="auto"/>
            <w:shd w:val="clear" w:color="auto" w:fill="auto"/>
            <w:vAlign w:val="center"/>
          </w:tcPr>
          <w:p w14:paraId="30168EF4" w14:textId="77777777" w:rsidR="002D70E5" w:rsidRPr="002F69F6" w:rsidRDefault="002D70E5" w:rsidP="00807668">
            <w:pPr>
              <w:widowControl/>
              <w:jc w:val="center"/>
              <w:rPr>
                <w:rFonts w:ascii="Times New Roman" w:eastAsia="DengXian" w:hAnsi="Times New Roman" w:cs="Times New Roman"/>
                <w:b/>
                <w:color w:val="000000"/>
                <w:kern w:val="0"/>
                <w:sz w:val="20"/>
                <w:szCs w:val="20"/>
              </w:rPr>
            </w:pPr>
            <w:r w:rsidRPr="002F69F6">
              <w:rPr>
                <w:rFonts w:ascii="Times New Roman" w:eastAsia="DengXian" w:hAnsi="Times New Roman" w:cs="Times New Roman"/>
                <w:b/>
                <w:color w:val="000000"/>
                <w:kern w:val="0"/>
                <w:sz w:val="20"/>
                <w:szCs w:val="20"/>
              </w:rPr>
              <w:t>Low load</w:t>
            </w:r>
          </w:p>
        </w:tc>
        <w:tc>
          <w:tcPr>
            <w:tcW w:w="0" w:type="auto"/>
            <w:shd w:val="clear" w:color="auto" w:fill="auto"/>
            <w:vAlign w:val="center"/>
          </w:tcPr>
          <w:p w14:paraId="6C76EBA6" w14:textId="77777777" w:rsidR="002D70E5" w:rsidRPr="002F69F6" w:rsidRDefault="002D70E5" w:rsidP="00807668">
            <w:pPr>
              <w:widowControl/>
              <w:jc w:val="center"/>
              <w:rPr>
                <w:rFonts w:ascii="Times New Roman" w:eastAsia="DengXian" w:hAnsi="Times New Roman" w:cs="Times New Roman"/>
                <w:b/>
                <w:color w:val="000000"/>
                <w:kern w:val="0"/>
                <w:sz w:val="20"/>
                <w:szCs w:val="20"/>
              </w:rPr>
            </w:pPr>
            <w:r w:rsidRPr="002F69F6">
              <w:rPr>
                <w:rFonts w:ascii="Times New Roman" w:eastAsia="DengXian" w:hAnsi="Times New Roman" w:cs="Times New Roman"/>
                <w:b/>
                <w:color w:val="000000"/>
                <w:kern w:val="0"/>
                <w:sz w:val="20"/>
                <w:szCs w:val="20"/>
              </w:rPr>
              <w:t>Medium load</w:t>
            </w:r>
          </w:p>
        </w:tc>
        <w:tc>
          <w:tcPr>
            <w:tcW w:w="0" w:type="auto"/>
            <w:shd w:val="clear" w:color="auto" w:fill="auto"/>
            <w:vAlign w:val="center"/>
          </w:tcPr>
          <w:p w14:paraId="293B244F" w14:textId="77777777" w:rsidR="002D70E5" w:rsidRPr="002F69F6" w:rsidRDefault="002D70E5" w:rsidP="00807668">
            <w:pPr>
              <w:widowControl/>
              <w:jc w:val="center"/>
              <w:rPr>
                <w:rFonts w:ascii="Times New Roman" w:eastAsia="DengXian" w:hAnsi="Times New Roman" w:cs="Times New Roman"/>
                <w:b/>
                <w:color w:val="000000"/>
                <w:kern w:val="0"/>
                <w:sz w:val="20"/>
                <w:szCs w:val="20"/>
              </w:rPr>
            </w:pPr>
            <w:r w:rsidRPr="002F69F6">
              <w:rPr>
                <w:rFonts w:ascii="Times New Roman" w:eastAsia="DengXian" w:hAnsi="Times New Roman" w:cs="Times New Roman"/>
                <w:b/>
                <w:color w:val="000000"/>
                <w:kern w:val="0"/>
                <w:sz w:val="20"/>
                <w:szCs w:val="20"/>
              </w:rPr>
              <w:t>High load</w:t>
            </w:r>
          </w:p>
        </w:tc>
      </w:tr>
      <w:tr w:rsidR="00384DF3" w:rsidRPr="002F69F6" w14:paraId="717B95E4" w14:textId="77777777" w:rsidTr="00456E49">
        <w:trPr>
          <w:trHeight w:val="278"/>
        </w:trPr>
        <w:tc>
          <w:tcPr>
            <w:tcW w:w="0" w:type="auto"/>
            <w:vMerge w:val="restart"/>
            <w:vAlign w:val="center"/>
          </w:tcPr>
          <w:p w14:paraId="1167A832" w14:textId="68EF6367" w:rsidR="00384DF3" w:rsidRDefault="00384DF3" w:rsidP="00384DF3">
            <w:pPr>
              <w:widowControl/>
              <w:jc w:val="center"/>
              <w:rPr>
                <w:rFonts w:ascii="Times New Roman" w:eastAsia="DengXian" w:hAnsi="Times New Roman" w:cs="Times New Roman"/>
                <w:b/>
                <w:bCs/>
                <w:kern w:val="0"/>
                <w:sz w:val="20"/>
                <w:szCs w:val="20"/>
              </w:rPr>
            </w:pPr>
            <w:r w:rsidRPr="008614F5">
              <w:rPr>
                <w:rFonts w:ascii="Times New Roman" w:eastAsia="DengXian" w:hAnsi="Times New Roman" w:cs="Times New Roman"/>
                <w:b/>
                <w:bCs/>
                <w:kern w:val="0"/>
                <w:sz w:val="20"/>
                <w:szCs w:val="20"/>
              </w:rPr>
              <w:t>Baseline</w:t>
            </w:r>
          </w:p>
        </w:tc>
        <w:tc>
          <w:tcPr>
            <w:tcW w:w="0" w:type="auto"/>
            <w:vMerge w:val="restart"/>
            <w:shd w:val="clear" w:color="auto" w:fill="auto"/>
            <w:vAlign w:val="center"/>
          </w:tcPr>
          <w:p w14:paraId="532BB456" w14:textId="3DB98672" w:rsidR="00384DF3" w:rsidRPr="002F69F6" w:rsidRDefault="00384DF3" w:rsidP="00384DF3">
            <w:pPr>
              <w:widowControl/>
              <w:jc w:val="center"/>
              <w:rPr>
                <w:rFonts w:ascii="Times New Roman" w:eastAsia="DengXian" w:hAnsi="Times New Roman" w:cs="Times New Roman"/>
                <w:b/>
                <w:bCs/>
                <w:kern w:val="0"/>
                <w:sz w:val="20"/>
                <w:szCs w:val="20"/>
              </w:rPr>
            </w:pPr>
            <w:r>
              <w:rPr>
                <w:rFonts w:ascii="Times New Roman" w:eastAsia="DengXian" w:hAnsi="Times New Roman" w:cs="Times New Roman" w:hint="eastAsia"/>
                <w:b/>
                <w:bCs/>
                <w:kern w:val="0"/>
                <w:sz w:val="20"/>
                <w:szCs w:val="20"/>
              </w:rPr>
              <w:t>DL RU</w:t>
            </w:r>
          </w:p>
        </w:tc>
        <w:tc>
          <w:tcPr>
            <w:tcW w:w="0" w:type="auto"/>
            <w:shd w:val="clear" w:color="auto" w:fill="auto"/>
            <w:vAlign w:val="center"/>
          </w:tcPr>
          <w:p w14:paraId="4EB21791" w14:textId="2EDBA90E" w:rsidR="00384DF3" w:rsidRPr="005B61E5" w:rsidRDefault="00384DF3" w:rsidP="00384DF3">
            <w:pPr>
              <w:widowControl/>
              <w:jc w:val="center"/>
              <w:rPr>
                <w:rFonts w:ascii="Times New Roman" w:eastAsia="DengXian" w:hAnsi="Times New Roman" w:cs="Times New Roman"/>
                <w:b/>
                <w:bCs/>
                <w:kern w:val="0"/>
                <w:sz w:val="20"/>
                <w:szCs w:val="20"/>
              </w:rPr>
            </w:pPr>
            <w:r>
              <w:rPr>
                <w:rFonts w:ascii="Times New Roman" w:eastAsia="DengXian" w:hAnsi="Times New Roman" w:cs="Times New Roman" w:hint="eastAsia"/>
                <w:b/>
                <w:bCs/>
                <w:kern w:val="0"/>
                <w:sz w:val="20"/>
                <w:szCs w:val="20"/>
              </w:rPr>
              <w:t>Type-1</w:t>
            </w:r>
          </w:p>
        </w:tc>
        <w:tc>
          <w:tcPr>
            <w:tcW w:w="0" w:type="auto"/>
            <w:shd w:val="clear" w:color="auto" w:fill="auto"/>
            <w:vAlign w:val="center"/>
          </w:tcPr>
          <w:p w14:paraId="213EE4BA" w14:textId="734437FD" w:rsidR="00384DF3" w:rsidRPr="008329D1" w:rsidRDefault="00384DF3" w:rsidP="00384DF3">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8.66%</w:t>
            </w:r>
          </w:p>
        </w:tc>
        <w:tc>
          <w:tcPr>
            <w:tcW w:w="0" w:type="auto"/>
            <w:shd w:val="clear" w:color="auto" w:fill="auto"/>
            <w:vAlign w:val="center"/>
          </w:tcPr>
          <w:p w14:paraId="04D97F40" w14:textId="1B24D53B" w:rsidR="00384DF3" w:rsidRPr="008329D1" w:rsidRDefault="00384DF3" w:rsidP="00384DF3">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23.17%</w:t>
            </w:r>
          </w:p>
        </w:tc>
        <w:tc>
          <w:tcPr>
            <w:tcW w:w="0" w:type="auto"/>
            <w:shd w:val="clear" w:color="auto" w:fill="auto"/>
            <w:vAlign w:val="center"/>
          </w:tcPr>
          <w:p w14:paraId="26F37F43" w14:textId="6F14F6B2" w:rsidR="00384DF3" w:rsidRPr="008329D1" w:rsidRDefault="00384DF3" w:rsidP="00384DF3">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57.60%</w:t>
            </w:r>
          </w:p>
        </w:tc>
        <w:tc>
          <w:tcPr>
            <w:tcW w:w="0" w:type="auto"/>
            <w:shd w:val="clear" w:color="auto" w:fill="auto"/>
          </w:tcPr>
          <w:p w14:paraId="6665EBFA" w14:textId="5FAAA104" w:rsidR="00384DF3" w:rsidRPr="00384DF3" w:rsidRDefault="00384DF3" w:rsidP="00384DF3">
            <w:pPr>
              <w:jc w:val="center"/>
              <w:rPr>
                <w:rFonts w:ascii="Times New Roman" w:eastAsia="DengXian" w:hAnsi="Times New Roman" w:cs="Times New Roman"/>
                <w:color w:val="000000"/>
                <w:sz w:val="20"/>
                <w:szCs w:val="20"/>
              </w:rPr>
            </w:pPr>
            <w:r w:rsidRPr="00384DF3">
              <w:rPr>
                <w:rFonts w:ascii="Times New Roman" w:hAnsi="Times New Roman" w:cs="Times New Roman"/>
                <w:sz w:val="20"/>
                <w:szCs w:val="20"/>
              </w:rPr>
              <w:t xml:space="preserve"> </w:t>
            </w:r>
          </w:p>
        </w:tc>
        <w:tc>
          <w:tcPr>
            <w:tcW w:w="0" w:type="auto"/>
            <w:shd w:val="clear" w:color="auto" w:fill="auto"/>
          </w:tcPr>
          <w:p w14:paraId="6F1AD053" w14:textId="2751ABD6" w:rsidR="00384DF3" w:rsidRPr="00384DF3" w:rsidRDefault="00384DF3" w:rsidP="00384DF3">
            <w:pPr>
              <w:jc w:val="center"/>
              <w:rPr>
                <w:rFonts w:ascii="Times New Roman" w:eastAsia="DengXian" w:hAnsi="Times New Roman" w:cs="Times New Roman"/>
                <w:color w:val="000000"/>
                <w:sz w:val="20"/>
                <w:szCs w:val="20"/>
              </w:rPr>
            </w:pPr>
            <w:r w:rsidRPr="00384DF3">
              <w:rPr>
                <w:rFonts w:ascii="Times New Roman" w:hAnsi="Times New Roman" w:cs="Times New Roman"/>
                <w:sz w:val="20"/>
                <w:szCs w:val="20"/>
              </w:rPr>
              <w:t xml:space="preserve"> </w:t>
            </w:r>
          </w:p>
        </w:tc>
        <w:tc>
          <w:tcPr>
            <w:tcW w:w="0" w:type="auto"/>
            <w:shd w:val="clear" w:color="auto" w:fill="auto"/>
          </w:tcPr>
          <w:p w14:paraId="72B6FFAD" w14:textId="62284528" w:rsidR="00384DF3" w:rsidRPr="00384DF3" w:rsidRDefault="00384DF3" w:rsidP="00384DF3">
            <w:pPr>
              <w:jc w:val="center"/>
              <w:rPr>
                <w:rFonts w:ascii="Times New Roman" w:eastAsia="DengXian" w:hAnsi="Times New Roman" w:cs="Times New Roman"/>
                <w:color w:val="000000"/>
                <w:sz w:val="20"/>
                <w:szCs w:val="20"/>
              </w:rPr>
            </w:pPr>
            <w:r w:rsidRPr="00384DF3">
              <w:rPr>
                <w:rFonts w:ascii="Times New Roman" w:hAnsi="Times New Roman" w:cs="Times New Roman"/>
                <w:sz w:val="20"/>
                <w:szCs w:val="20"/>
              </w:rPr>
              <w:t xml:space="preserve"> </w:t>
            </w:r>
          </w:p>
        </w:tc>
      </w:tr>
      <w:tr w:rsidR="00384DF3" w:rsidRPr="002F69F6" w14:paraId="4FDE7117" w14:textId="77777777" w:rsidTr="00456E49">
        <w:trPr>
          <w:trHeight w:val="278"/>
        </w:trPr>
        <w:tc>
          <w:tcPr>
            <w:tcW w:w="0" w:type="auto"/>
            <w:vMerge/>
            <w:vAlign w:val="center"/>
          </w:tcPr>
          <w:p w14:paraId="7BEF65F1" w14:textId="77777777" w:rsidR="00384DF3" w:rsidRPr="002F69F6" w:rsidRDefault="00384DF3" w:rsidP="00384DF3">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79C975F5" w14:textId="50AC4567" w:rsidR="00384DF3" w:rsidRPr="002F69F6" w:rsidRDefault="00384DF3" w:rsidP="00384DF3">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40BF4398" w14:textId="3BF13FF3" w:rsidR="00384DF3" w:rsidRPr="005B61E5" w:rsidRDefault="00384DF3" w:rsidP="00384DF3">
            <w:pPr>
              <w:widowControl/>
              <w:jc w:val="center"/>
              <w:rPr>
                <w:rFonts w:ascii="Times New Roman" w:eastAsia="DengXian" w:hAnsi="Times New Roman" w:cs="Times New Roman"/>
                <w:b/>
                <w:bCs/>
                <w:kern w:val="0"/>
                <w:sz w:val="20"/>
                <w:szCs w:val="20"/>
              </w:rPr>
            </w:pPr>
            <w:r>
              <w:rPr>
                <w:rFonts w:ascii="Times New Roman" w:eastAsia="DengXian" w:hAnsi="Times New Roman" w:cs="Times New Roman" w:hint="eastAsia"/>
                <w:b/>
                <w:bCs/>
                <w:kern w:val="0"/>
                <w:sz w:val="20"/>
                <w:szCs w:val="20"/>
              </w:rPr>
              <w:t>Type-2</w:t>
            </w:r>
          </w:p>
        </w:tc>
        <w:tc>
          <w:tcPr>
            <w:tcW w:w="0" w:type="auto"/>
            <w:shd w:val="clear" w:color="auto" w:fill="auto"/>
            <w:vAlign w:val="center"/>
          </w:tcPr>
          <w:p w14:paraId="04910759" w14:textId="3F6CCC0E" w:rsidR="00384DF3" w:rsidRPr="008329D1" w:rsidRDefault="00384DF3" w:rsidP="00384DF3">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13.81%</w:t>
            </w:r>
          </w:p>
        </w:tc>
        <w:tc>
          <w:tcPr>
            <w:tcW w:w="0" w:type="auto"/>
            <w:shd w:val="clear" w:color="auto" w:fill="auto"/>
            <w:vAlign w:val="center"/>
          </w:tcPr>
          <w:p w14:paraId="4AD38EBD" w14:textId="4BDD1A3D" w:rsidR="00384DF3" w:rsidRPr="008329D1" w:rsidRDefault="00384DF3" w:rsidP="00384DF3">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36.95%</w:t>
            </w:r>
          </w:p>
        </w:tc>
        <w:tc>
          <w:tcPr>
            <w:tcW w:w="0" w:type="auto"/>
            <w:shd w:val="clear" w:color="auto" w:fill="auto"/>
            <w:vAlign w:val="center"/>
          </w:tcPr>
          <w:p w14:paraId="3117C559" w14:textId="7C44783D" w:rsidR="00384DF3" w:rsidRPr="008329D1" w:rsidRDefault="00384DF3" w:rsidP="00384DF3">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91.85%</w:t>
            </w:r>
          </w:p>
        </w:tc>
        <w:tc>
          <w:tcPr>
            <w:tcW w:w="0" w:type="auto"/>
            <w:shd w:val="clear" w:color="auto" w:fill="auto"/>
          </w:tcPr>
          <w:p w14:paraId="77FAB541" w14:textId="06B7D17D" w:rsidR="00384DF3" w:rsidRPr="00384DF3" w:rsidRDefault="00384DF3" w:rsidP="00384DF3">
            <w:pPr>
              <w:jc w:val="center"/>
              <w:rPr>
                <w:rFonts w:ascii="Times New Roman" w:eastAsia="DengXian" w:hAnsi="Times New Roman" w:cs="Times New Roman"/>
                <w:color w:val="000000"/>
                <w:sz w:val="20"/>
                <w:szCs w:val="20"/>
              </w:rPr>
            </w:pPr>
            <w:r w:rsidRPr="00384DF3">
              <w:rPr>
                <w:rFonts w:ascii="Times New Roman" w:hAnsi="Times New Roman" w:cs="Times New Roman"/>
                <w:sz w:val="20"/>
                <w:szCs w:val="20"/>
              </w:rPr>
              <w:t>9.54%</w:t>
            </w:r>
          </w:p>
        </w:tc>
        <w:tc>
          <w:tcPr>
            <w:tcW w:w="0" w:type="auto"/>
            <w:shd w:val="clear" w:color="auto" w:fill="auto"/>
          </w:tcPr>
          <w:p w14:paraId="68087B38" w14:textId="0BE6D59F" w:rsidR="00384DF3" w:rsidRPr="00384DF3" w:rsidRDefault="00384DF3" w:rsidP="00384DF3">
            <w:pPr>
              <w:jc w:val="center"/>
              <w:rPr>
                <w:rFonts w:ascii="Times New Roman" w:eastAsia="DengXian" w:hAnsi="Times New Roman" w:cs="Times New Roman"/>
                <w:color w:val="000000"/>
                <w:sz w:val="20"/>
                <w:szCs w:val="20"/>
              </w:rPr>
            </w:pPr>
            <w:r w:rsidRPr="00384DF3">
              <w:rPr>
                <w:rFonts w:ascii="Times New Roman" w:hAnsi="Times New Roman" w:cs="Times New Roman"/>
                <w:sz w:val="20"/>
                <w:szCs w:val="20"/>
              </w:rPr>
              <w:t>42.18%</w:t>
            </w:r>
          </w:p>
        </w:tc>
        <w:tc>
          <w:tcPr>
            <w:tcW w:w="0" w:type="auto"/>
            <w:shd w:val="clear" w:color="auto" w:fill="auto"/>
          </w:tcPr>
          <w:p w14:paraId="286BEFE2" w14:textId="1272F75E" w:rsidR="00384DF3" w:rsidRPr="00384DF3" w:rsidRDefault="00384DF3" w:rsidP="00384DF3">
            <w:pPr>
              <w:jc w:val="center"/>
              <w:rPr>
                <w:rFonts w:ascii="Times New Roman" w:eastAsia="DengXian" w:hAnsi="Times New Roman" w:cs="Times New Roman"/>
                <w:color w:val="000000"/>
                <w:sz w:val="20"/>
                <w:szCs w:val="20"/>
              </w:rPr>
            </w:pPr>
            <w:r w:rsidRPr="00384DF3">
              <w:rPr>
                <w:rFonts w:ascii="Times New Roman" w:hAnsi="Times New Roman" w:cs="Times New Roman"/>
                <w:sz w:val="20"/>
                <w:szCs w:val="20"/>
              </w:rPr>
              <w:t>77.53%</w:t>
            </w:r>
          </w:p>
        </w:tc>
      </w:tr>
      <w:tr w:rsidR="00384DF3" w:rsidRPr="002F69F6" w14:paraId="390E468A" w14:textId="77777777" w:rsidTr="00456E49">
        <w:trPr>
          <w:trHeight w:val="278"/>
        </w:trPr>
        <w:tc>
          <w:tcPr>
            <w:tcW w:w="0" w:type="auto"/>
            <w:vMerge/>
            <w:vAlign w:val="center"/>
          </w:tcPr>
          <w:p w14:paraId="2E8BABA4" w14:textId="77777777" w:rsidR="00384DF3" w:rsidRDefault="00384DF3" w:rsidP="00384DF3">
            <w:pPr>
              <w:widowControl/>
              <w:jc w:val="center"/>
              <w:rPr>
                <w:rFonts w:ascii="Times New Roman" w:eastAsia="DengXian" w:hAnsi="Times New Roman" w:cs="Times New Roman"/>
                <w:b/>
                <w:bCs/>
                <w:kern w:val="0"/>
                <w:sz w:val="20"/>
                <w:szCs w:val="20"/>
              </w:rPr>
            </w:pPr>
          </w:p>
        </w:tc>
        <w:tc>
          <w:tcPr>
            <w:tcW w:w="0" w:type="auto"/>
            <w:vMerge w:val="restart"/>
            <w:shd w:val="clear" w:color="auto" w:fill="auto"/>
            <w:vAlign w:val="center"/>
          </w:tcPr>
          <w:p w14:paraId="46184EA4" w14:textId="2A26D37A" w:rsidR="00384DF3" w:rsidRPr="002F69F6" w:rsidRDefault="00384DF3" w:rsidP="00384DF3">
            <w:pPr>
              <w:widowControl/>
              <w:jc w:val="center"/>
              <w:rPr>
                <w:rFonts w:ascii="Times New Roman" w:eastAsia="DengXian" w:hAnsi="Times New Roman" w:cs="Times New Roman"/>
                <w:b/>
                <w:bCs/>
                <w:kern w:val="0"/>
                <w:sz w:val="20"/>
                <w:szCs w:val="20"/>
              </w:rPr>
            </w:pPr>
            <w:r>
              <w:rPr>
                <w:rFonts w:ascii="Times New Roman" w:eastAsia="DengXian" w:hAnsi="Times New Roman" w:cs="Times New Roman" w:hint="eastAsia"/>
                <w:b/>
                <w:bCs/>
                <w:kern w:val="0"/>
                <w:sz w:val="20"/>
                <w:szCs w:val="20"/>
              </w:rPr>
              <w:t>UL RU</w:t>
            </w:r>
          </w:p>
        </w:tc>
        <w:tc>
          <w:tcPr>
            <w:tcW w:w="0" w:type="auto"/>
            <w:shd w:val="clear" w:color="auto" w:fill="auto"/>
            <w:vAlign w:val="center"/>
          </w:tcPr>
          <w:p w14:paraId="2D8DC8D0" w14:textId="770B31F1" w:rsidR="00384DF3" w:rsidRPr="005B61E5" w:rsidRDefault="00384DF3" w:rsidP="00384DF3">
            <w:pPr>
              <w:widowControl/>
              <w:jc w:val="center"/>
              <w:rPr>
                <w:rFonts w:ascii="Times New Roman" w:eastAsia="DengXian" w:hAnsi="Times New Roman" w:cs="Times New Roman"/>
                <w:b/>
                <w:bCs/>
                <w:kern w:val="0"/>
                <w:sz w:val="20"/>
                <w:szCs w:val="20"/>
              </w:rPr>
            </w:pPr>
            <w:r>
              <w:rPr>
                <w:rFonts w:ascii="Times New Roman" w:eastAsia="DengXian" w:hAnsi="Times New Roman" w:cs="Times New Roman" w:hint="eastAsia"/>
                <w:b/>
                <w:bCs/>
                <w:kern w:val="0"/>
                <w:sz w:val="20"/>
                <w:szCs w:val="20"/>
              </w:rPr>
              <w:t>Type-1</w:t>
            </w:r>
          </w:p>
        </w:tc>
        <w:tc>
          <w:tcPr>
            <w:tcW w:w="0" w:type="auto"/>
            <w:shd w:val="clear" w:color="auto" w:fill="auto"/>
            <w:vAlign w:val="center"/>
          </w:tcPr>
          <w:p w14:paraId="335DA83C" w14:textId="76604949" w:rsidR="00384DF3" w:rsidRPr="008329D1" w:rsidRDefault="00384DF3" w:rsidP="00384DF3">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1.36%</w:t>
            </w:r>
          </w:p>
        </w:tc>
        <w:tc>
          <w:tcPr>
            <w:tcW w:w="0" w:type="auto"/>
            <w:shd w:val="clear" w:color="auto" w:fill="auto"/>
            <w:vAlign w:val="center"/>
          </w:tcPr>
          <w:p w14:paraId="2B0BC304" w14:textId="66E864C9" w:rsidR="00384DF3" w:rsidRPr="008329D1" w:rsidRDefault="00384DF3" w:rsidP="00384DF3">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4.52%</w:t>
            </w:r>
          </w:p>
        </w:tc>
        <w:tc>
          <w:tcPr>
            <w:tcW w:w="0" w:type="auto"/>
            <w:shd w:val="clear" w:color="auto" w:fill="auto"/>
            <w:vAlign w:val="center"/>
          </w:tcPr>
          <w:p w14:paraId="7D453349" w14:textId="7C6F692E" w:rsidR="00384DF3" w:rsidRPr="008329D1" w:rsidRDefault="00384DF3" w:rsidP="00384DF3">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18.49%</w:t>
            </w:r>
          </w:p>
        </w:tc>
        <w:tc>
          <w:tcPr>
            <w:tcW w:w="0" w:type="auto"/>
            <w:shd w:val="clear" w:color="auto" w:fill="auto"/>
          </w:tcPr>
          <w:p w14:paraId="62CD789F" w14:textId="16E116EF" w:rsidR="00384DF3" w:rsidRPr="00384DF3" w:rsidRDefault="00384DF3" w:rsidP="00384DF3">
            <w:pPr>
              <w:jc w:val="center"/>
              <w:rPr>
                <w:rFonts w:ascii="Times New Roman" w:eastAsia="DengXian" w:hAnsi="Times New Roman" w:cs="Times New Roman"/>
                <w:color w:val="000000"/>
                <w:sz w:val="20"/>
                <w:szCs w:val="20"/>
              </w:rPr>
            </w:pPr>
            <w:r w:rsidRPr="00384DF3">
              <w:rPr>
                <w:rFonts w:ascii="Times New Roman" w:hAnsi="Times New Roman" w:cs="Times New Roman"/>
                <w:sz w:val="20"/>
                <w:szCs w:val="20"/>
              </w:rPr>
              <w:t xml:space="preserve"> </w:t>
            </w:r>
          </w:p>
        </w:tc>
        <w:tc>
          <w:tcPr>
            <w:tcW w:w="0" w:type="auto"/>
            <w:shd w:val="clear" w:color="auto" w:fill="auto"/>
          </w:tcPr>
          <w:p w14:paraId="7F994466" w14:textId="3D87D2CD" w:rsidR="00384DF3" w:rsidRPr="00384DF3" w:rsidRDefault="00384DF3" w:rsidP="00384DF3">
            <w:pPr>
              <w:jc w:val="center"/>
              <w:rPr>
                <w:rFonts w:ascii="Times New Roman" w:eastAsia="DengXian" w:hAnsi="Times New Roman" w:cs="Times New Roman"/>
                <w:color w:val="000000"/>
                <w:sz w:val="20"/>
                <w:szCs w:val="20"/>
              </w:rPr>
            </w:pPr>
            <w:r w:rsidRPr="00384DF3">
              <w:rPr>
                <w:rFonts w:ascii="Times New Roman" w:hAnsi="Times New Roman" w:cs="Times New Roman"/>
                <w:sz w:val="20"/>
                <w:szCs w:val="20"/>
              </w:rPr>
              <w:t xml:space="preserve"> </w:t>
            </w:r>
          </w:p>
        </w:tc>
        <w:tc>
          <w:tcPr>
            <w:tcW w:w="0" w:type="auto"/>
            <w:shd w:val="clear" w:color="auto" w:fill="auto"/>
          </w:tcPr>
          <w:p w14:paraId="35E1F8B0" w14:textId="331ED391" w:rsidR="00384DF3" w:rsidRPr="00384DF3" w:rsidRDefault="00384DF3" w:rsidP="00384DF3">
            <w:pPr>
              <w:jc w:val="center"/>
              <w:rPr>
                <w:rFonts w:ascii="Times New Roman" w:eastAsia="DengXian" w:hAnsi="Times New Roman" w:cs="Times New Roman"/>
                <w:color w:val="000000"/>
                <w:sz w:val="20"/>
                <w:szCs w:val="20"/>
              </w:rPr>
            </w:pPr>
            <w:r w:rsidRPr="00384DF3">
              <w:rPr>
                <w:rFonts w:ascii="Times New Roman" w:hAnsi="Times New Roman" w:cs="Times New Roman"/>
                <w:sz w:val="20"/>
                <w:szCs w:val="20"/>
              </w:rPr>
              <w:t xml:space="preserve"> </w:t>
            </w:r>
          </w:p>
        </w:tc>
      </w:tr>
      <w:tr w:rsidR="00384DF3" w:rsidRPr="002F69F6" w14:paraId="03C268AA" w14:textId="77777777" w:rsidTr="00456E49">
        <w:trPr>
          <w:trHeight w:val="278"/>
        </w:trPr>
        <w:tc>
          <w:tcPr>
            <w:tcW w:w="0" w:type="auto"/>
            <w:vMerge/>
            <w:vAlign w:val="center"/>
          </w:tcPr>
          <w:p w14:paraId="3F50CA25" w14:textId="77777777" w:rsidR="00384DF3" w:rsidRPr="002F69F6" w:rsidRDefault="00384DF3" w:rsidP="00384DF3">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25C73B62" w14:textId="3F446E85" w:rsidR="00384DF3" w:rsidRPr="002F69F6" w:rsidRDefault="00384DF3" w:rsidP="00384DF3">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673DE7A8" w14:textId="0387DA59" w:rsidR="00384DF3" w:rsidRPr="005B61E5" w:rsidRDefault="00384DF3" w:rsidP="00384DF3">
            <w:pPr>
              <w:widowControl/>
              <w:jc w:val="center"/>
              <w:rPr>
                <w:rFonts w:ascii="Times New Roman" w:eastAsia="DengXian" w:hAnsi="Times New Roman" w:cs="Times New Roman"/>
                <w:b/>
                <w:bCs/>
                <w:kern w:val="0"/>
                <w:sz w:val="20"/>
                <w:szCs w:val="20"/>
              </w:rPr>
            </w:pPr>
            <w:r>
              <w:rPr>
                <w:rFonts w:ascii="Times New Roman" w:eastAsia="DengXian" w:hAnsi="Times New Roman" w:cs="Times New Roman" w:hint="eastAsia"/>
                <w:b/>
                <w:bCs/>
                <w:kern w:val="0"/>
                <w:sz w:val="20"/>
                <w:szCs w:val="20"/>
              </w:rPr>
              <w:t>Type-2</w:t>
            </w:r>
          </w:p>
        </w:tc>
        <w:tc>
          <w:tcPr>
            <w:tcW w:w="0" w:type="auto"/>
            <w:shd w:val="clear" w:color="auto" w:fill="auto"/>
            <w:vAlign w:val="center"/>
          </w:tcPr>
          <w:p w14:paraId="4CECF5B1" w14:textId="721C93C9" w:rsidR="00384DF3" w:rsidRPr="008329D1" w:rsidRDefault="00384DF3" w:rsidP="00384DF3">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3.79%</w:t>
            </w:r>
          </w:p>
        </w:tc>
        <w:tc>
          <w:tcPr>
            <w:tcW w:w="0" w:type="auto"/>
            <w:shd w:val="clear" w:color="auto" w:fill="auto"/>
            <w:vAlign w:val="center"/>
          </w:tcPr>
          <w:p w14:paraId="399A6317" w14:textId="4D5E7750" w:rsidR="00384DF3" w:rsidRPr="008329D1" w:rsidRDefault="00384DF3" w:rsidP="00384DF3">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12.62%</w:t>
            </w:r>
          </w:p>
        </w:tc>
        <w:tc>
          <w:tcPr>
            <w:tcW w:w="0" w:type="auto"/>
            <w:shd w:val="clear" w:color="auto" w:fill="auto"/>
            <w:vAlign w:val="center"/>
          </w:tcPr>
          <w:p w14:paraId="72D83062" w14:textId="3C14041E" w:rsidR="00384DF3" w:rsidRPr="008329D1" w:rsidRDefault="00384DF3" w:rsidP="00384DF3">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51.63%</w:t>
            </w:r>
          </w:p>
        </w:tc>
        <w:tc>
          <w:tcPr>
            <w:tcW w:w="0" w:type="auto"/>
            <w:shd w:val="clear" w:color="auto" w:fill="auto"/>
          </w:tcPr>
          <w:p w14:paraId="6AC5274B" w14:textId="6869E23B" w:rsidR="00384DF3" w:rsidRPr="00384DF3" w:rsidRDefault="00384DF3" w:rsidP="00384DF3">
            <w:pPr>
              <w:jc w:val="center"/>
              <w:rPr>
                <w:rFonts w:ascii="Times New Roman" w:eastAsia="DengXian" w:hAnsi="Times New Roman" w:cs="Times New Roman"/>
                <w:color w:val="000000"/>
                <w:sz w:val="20"/>
                <w:szCs w:val="20"/>
              </w:rPr>
            </w:pPr>
            <w:r w:rsidRPr="00384DF3">
              <w:rPr>
                <w:rFonts w:ascii="Times New Roman" w:hAnsi="Times New Roman" w:cs="Times New Roman"/>
                <w:sz w:val="20"/>
                <w:szCs w:val="20"/>
              </w:rPr>
              <w:t>3.64%</w:t>
            </w:r>
          </w:p>
        </w:tc>
        <w:tc>
          <w:tcPr>
            <w:tcW w:w="0" w:type="auto"/>
            <w:shd w:val="clear" w:color="auto" w:fill="auto"/>
          </w:tcPr>
          <w:p w14:paraId="288166A7" w14:textId="70B67D07" w:rsidR="00384DF3" w:rsidRPr="00384DF3" w:rsidRDefault="00384DF3" w:rsidP="00384DF3">
            <w:pPr>
              <w:jc w:val="center"/>
              <w:rPr>
                <w:rFonts w:ascii="Times New Roman" w:eastAsia="DengXian" w:hAnsi="Times New Roman" w:cs="Times New Roman"/>
                <w:color w:val="000000"/>
                <w:sz w:val="20"/>
                <w:szCs w:val="20"/>
              </w:rPr>
            </w:pPr>
            <w:r w:rsidRPr="00384DF3">
              <w:rPr>
                <w:rFonts w:ascii="Times New Roman" w:hAnsi="Times New Roman" w:cs="Times New Roman"/>
                <w:sz w:val="20"/>
                <w:szCs w:val="20"/>
              </w:rPr>
              <w:t>17.69%</w:t>
            </w:r>
          </w:p>
        </w:tc>
        <w:tc>
          <w:tcPr>
            <w:tcW w:w="0" w:type="auto"/>
            <w:shd w:val="clear" w:color="auto" w:fill="auto"/>
          </w:tcPr>
          <w:p w14:paraId="074BD8A2" w14:textId="00833ED0" w:rsidR="00384DF3" w:rsidRPr="00384DF3" w:rsidRDefault="00384DF3" w:rsidP="00384DF3">
            <w:pPr>
              <w:jc w:val="center"/>
              <w:rPr>
                <w:rFonts w:ascii="Times New Roman" w:eastAsia="DengXian" w:hAnsi="Times New Roman" w:cs="Times New Roman"/>
                <w:color w:val="000000"/>
                <w:sz w:val="20"/>
                <w:szCs w:val="20"/>
              </w:rPr>
            </w:pPr>
            <w:r w:rsidRPr="00384DF3">
              <w:rPr>
                <w:rFonts w:ascii="Times New Roman" w:hAnsi="Times New Roman" w:cs="Times New Roman"/>
                <w:sz w:val="20"/>
                <w:szCs w:val="20"/>
              </w:rPr>
              <w:t>37.30%</w:t>
            </w:r>
          </w:p>
        </w:tc>
      </w:tr>
      <w:tr w:rsidR="00384DF3" w:rsidRPr="002F69F6" w14:paraId="1AFB30B9" w14:textId="77777777" w:rsidTr="00456E49">
        <w:trPr>
          <w:trHeight w:val="278"/>
        </w:trPr>
        <w:tc>
          <w:tcPr>
            <w:tcW w:w="0" w:type="auto"/>
            <w:vMerge w:val="restart"/>
            <w:vAlign w:val="center"/>
          </w:tcPr>
          <w:p w14:paraId="3C7790C9" w14:textId="42C55A42" w:rsidR="00384DF3" w:rsidRDefault="00384DF3" w:rsidP="00384DF3">
            <w:pPr>
              <w:widowControl/>
              <w:jc w:val="center"/>
              <w:rPr>
                <w:rFonts w:ascii="Times New Roman" w:eastAsia="DengXian" w:hAnsi="Times New Roman" w:cs="Times New Roman"/>
                <w:b/>
                <w:bCs/>
                <w:kern w:val="0"/>
                <w:sz w:val="20"/>
                <w:szCs w:val="20"/>
              </w:rPr>
            </w:pPr>
            <w:r w:rsidRPr="008614F5">
              <w:rPr>
                <w:rFonts w:ascii="Times New Roman" w:eastAsia="DengXian" w:hAnsi="Times New Roman" w:cs="Times New Roman"/>
                <w:b/>
                <w:bCs/>
                <w:kern w:val="0"/>
                <w:sz w:val="20"/>
                <w:szCs w:val="20"/>
              </w:rPr>
              <w:t>Dynamic SBFD</w:t>
            </w:r>
          </w:p>
        </w:tc>
        <w:tc>
          <w:tcPr>
            <w:tcW w:w="0" w:type="auto"/>
            <w:vMerge w:val="restart"/>
            <w:shd w:val="clear" w:color="auto" w:fill="auto"/>
            <w:vAlign w:val="center"/>
          </w:tcPr>
          <w:p w14:paraId="594F44F0" w14:textId="1967C183" w:rsidR="00384DF3" w:rsidRPr="002F69F6" w:rsidRDefault="00384DF3" w:rsidP="00384DF3">
            <w:pPr>
              <w:widowControl/>
              <w:jc w:val="center"/>
              <w:rPr>
                <w:rFonts w:ascii="Times New Roman" w:eastAsia="DengXian" w:hAnsi="Times New Roman" w:cs="Times New Roman"/>
                <w:b/>
                <w:bCs/>
                <w:kern w:val="0"/>
                <w:sz w:val="20"/>
                <w:szCs w:val="20"/>
              </w:rPr>
            </w:pPr>
            <w:r>
              <w:rPr>
                <w:rFonts w:ascii="Times New Roman" w:eastAsia="DengXian" w:hAnsi="Times New Roman" w:cs="Times New Roman" w:hint="eastAsia"/>
                <w:b/>
                <w:bCs/>
                <w:kern w:val="0"/>
                <w:sz w:val="20"/>
                <w:szCs w:val="20"/>
              </w:rPr>
              <w:t>DL RU</w:t>
            </w:r>
          </w:p>
        </w:tc>
        <w:tc>
          <w:tcPr>
            <w:tcW w:w="0" w:type="auto"/>
            <w:shd w:val="clear" w:color="auto" w:fill="auto"/>
            <w:vAlign w:val="center"/>
          </w:tcPr>
          <w:p w14:paraId="511481CE" w14:textId="089EC55C" w:rsidR="00384DF3" w:rsidRPr="005B61E5" w:rsidRDefault="00384DF3" w:rsidP="00384DF3">
            <w:pPr>
              <w:widowControl/>
              <w:jc w:val="center"/>
              <w:rPr>
                <w:rFonts w:ascii="Times New Roman" w:eastAsia="DengXian" w:hAnsi="Times New Roman" w:cs="Times New Roman"/>
                <w:b/>
                <w:bCs/>
                <w:kern w:val="0"/>
                <w:sz w:val="20"/>
                <w:szCs w:val="20"/>
              </w:rPr>
            </w:pPr>
            <w:r>
              <w:rPr>
                <w:rFonts w:ascii="Times New Roman" w:eastAsia="DengXian" w:hAnsi="Times New Roman" w:cs="Times New Roman" w:hint="eastAsia"/>
                <w:b/>
                <w:bCs/>
                <w:kern w:val="0"/>
                <w:sz w:val="20"/>
                <w:szCs w:val="20"/>
              </w:rPr>
              <w:t>Type-1</w:t>
            </w:r>
          </w:p>
        </w:tc>
        <w:tc>
          <w:tcPr>
            <w:tcW w:w="0" w:type="auto"/>
            <w:shd w:val="clear" w:color="auto" w:fill="auto"/>
            <w:vAlign w:val="center"/>
          </w:tcPr>
          <w:p w14:paraId="1AC494C7" w14:textId="54B01164" w:rsidR="00384DF3" w:rsidRPr="008329D1" w:rsidRDefault="00384DF3" w:rsidP="00384DF3">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8.58%</w:t>
            </w:r>
          </w:p>
        </w:tc>
        <w:tc>
          <w:tcPr>
            <w:tcW w:w="0" w:type="auto"/>
            <w:shd w:val="clear" w:color="auto" w:fill="auto"/>
            <w:vAlign w:val="center"/>
          </w:tcPr>
          <w:p w14:paraId="028C6113" w14:textId="01981514" w:rsidR="00384DF3" w:rsidRPr="008329D1" w:rsidRDefault="00384DF3" w:rsidP="00384DF3">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24.19%</w:t>
            </w:r>
          </w:p>
        </w:tc>
        <w:tc>
          <w:tcPr>
            <w:tcW w:w="0" w:type="auto"/>
            <w:shd w:val="clear" w:color="auto" w:fill="auto"/>
            <w:vAlign w:val="center"/>
          </w:tcPr>
          <w:p w14:paraId="5E74D404" w14:textId="426D5B62" w:rsidR="00384DF3" w:rsidRPr="008329D1" w:rsidRDefault="00384DF3" w:rsidP="00384DF3">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52.23%</w:t>
            </w:r>
          </w:p>
        </w:tc>
        <w:tc>
          <w:tcPr>
            <w:tcW w:w="0" w:type="auto"/>
            <w:shd w:val="clear" w:color="auto" w:fill="auto"/>
          </w:tcPr>
          <w:p w14:paraId="42F68D8C" w14:textId="092C765B" w:rsidR="00384DF3" w:rsidRPr="00384DF3" w:rsidRDefault="00384DF3" w:rsidP="00384DF3">
            <w:pPr>
              <w:jc w:val="center"/>
              <w:rPr>
                <w:rFonts w:ascii="Times New Roman" w:eastAsia="DengXian" w:hAnsi="Times New Roman" w:cs="Times New Roman"/>
                <w:color w:val="000000"/>
                <w:sz w:val="20"/>
                <w:szCs w:val="20"/>
              </w:rPr>
            </w:pPr>
            <w:r w:rsidRPr="00384DF3">
              <w:rPr>
                <w:rFonts w:ascii="Times New Roman" w:hAnsi="Times New Roman" w:cs="Times New Roman"/>
                <w:sz w:val="20"/>
                <w:szCs w:val="20"/>
              </w:rPr>
              <w:t>2.93%</w:t>
            </w:r>
          </w:p>
        </w:tc>
        <w:tc>
          <w:tcPr>
            <w:tcW w:w="0" w:type="auto"/>
            <w:shd w:val="clear" w:color="auto" w:fill="auto"/>
          </w:tcPr>
          <w:p w14:paraId="07A11A84" w14:textId="6D214194" w:rsidR="00384DF3" w:rsidRPr="00384DF3" w:rsidRDefault="00384DF3" w:rsidP="00384DF3">
            <w:pPr>
              <w:jc w:val="center"/>
              <w:rPr>
                <w:rFonts w:ascii="Times New Roman" w:eastAsia="DengXian" w:hAnsi="Times New Roman" w:cs="Times New Roman"/>
                <w:color w:val="000000"/>
                <w:sz w:val="20"/>
                <w:szCs w:val="20"/>
              </w:rPr>
            </w:pPr>
            <w:r w:rsidRPr="00384DF3">
              <w:rPr>
                <w:rFonts w:ascii="Times New Roman" w:hAnsi="Times New Roman" w:cs="Times New Roman"/>
                <w:sz w:val="20"/>
                <w:szCs w:val="20"/>
              </w:rPr>
              <w:t>14.32%</w:t>
            </w:r>
          </w:p>
        </w:tc>
        <w:tc>
          <w:tcPr>
            <w:tcW w:w="0" w:type="auto"/>
            <w:shd w:val="clear" w:color="auto" w:fill="auto"/>
          </w:tcPr>
          <w:p w14:paraId="4A82E796" w14:textId="677343DC" w:rsidR="00384DF3" w:rsidRPr="00384DF3" w:rsidRDefault="00384DF3" w:rsidP="00384DF3">
            <w:pPr>
              <w:jc w:val="center"/>
              <w:rPr>
                <w:rFonts w:ascii="Times New Roman" w:eastAsia="DengXian" w:hAnsi="Times New Roman" w:cs="Times New Roman"/>
                <w:color w:val="000000"/>
                <w:sz w:val="20"/>
                <w:szCs w:val="20"/>
              </w:rPr>
            </w:pPr>
            <w:r w:rsidRPr="00384DF3">
              <w:rPr>
                <w:rFonts w:ascii="Times New Roman" w:hAnsi="Times New Roman" w:cs="Times New Roman"/>
                <w:sz w:val="20"/>
                <w:szCs w:val="20"/>
              </w:rPr>
              <w:t>28.09%</w:t>
            </w:r>
          </w:p>
        </w:tc>
      </w:tr>
      <w:tr w:rsidR="00384DF3" w:rsidRPr="002F69F6" w14:paraId="619E20F0" w14:textId="77777777" w:rsidTr="00456E49">
        <w:trPr>
          <w:trHeight w:val="278"/>
        </w:trPr>
        <w:tc>
          <w:tcPr>
            <w:tcW w:w="0" w:type="auto"/>
            <w:vMerge/>
          </w:tcPr>
          <w:p w14:paraId="0B484066" w14:textId="77777777" w:rsidR="00384DF3" w:rsidRPr="002F69F6" w:rsidRDefault="00384DF3" w:rsidP="00384DF3">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427D40FA" w14:textId="51FA52D3" w:rsidR="00384DF3" w:rsidRPr="002F69F6" w:rsidRDefault="00384DF3" w:rsidP="00384DF3">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5A328678" w14:textId="4E05FCF7" w:rsidR="00384DF3" w:rsidRPr="005B61E5" w:rsidRDefault="00384DF3" w:rsidP="00384DF3">
            <w:pPr>
              <w:widowControl/>
              <w:jc w:val="center"/>
              <w:rPr>
                <w:rFonts w:ascii="Times New Roman" w:eastAsia="DengXian" w:hAnsi="Times New Roman" w:cs="Times New Roman"/>
                <w:b/>
                <w:bCs/>
                <w:kern w:val="0"/>
                <w:sz w:val="20"/>
                <w:szCs w:val="20"/>
              </w:rPr>
            </w:pPr>
            <w:r>
              <w:rPr>
                <w:rFonts w:ascii="Times New Roman" w:eastAsia="DengXian" w:hAnsi="Times New Roman" w:cs="Times New Roman" w:hint="eastAsia"/>
                <w:b/>
                <w:bCs/>
                <w:kern w:val="0"/>
                <w:sz w:val="20"/>
                <w:szCs w:val="20"/>
              </w:rPr>
              <w:t>Type-2</w:t>
            </w:r>
          </w:p>
        </w:tc>
        <w:tc>
          <w:tcPr>
            <w:tcW w:w="0" w:type="auto"/>
            <w:shd w:val="clear" w:color="auto" w:fill="auto"/>
            <w:vAlign w:val="center"/>
          </w:tcPr>
          <w:p w14:paraId="5F5D86A7" w14:textId="0B3237BA" w:rsidR="00384DF3" w:rsidRPr="008329D1" w:rsidRDefault="00384DF3" w:rsidP="00384DF3">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12.89%</w:t>
            </w:r>
          </w:p>
        </w:tc>
        <w:tc>
          <w:tcPr>
            <w:tcW w:w="0" w:type="auto"/>
            <w:shd w:val="clear" w:color="auto" w:fill="auto"/>
            <w:vAlign w:val="center"/>
          </w:tcPr>
          <w:p w14:paraId="2203A570" w14:textId="20909B63" w:rsidR="00384DF3" w:rsidRPr="008329D1" w:rsidRDefault="00384DF3" w:rsidP="00384DF3">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39.65%</w:t>
            </w:r>
          </w:p>
        </w:tc>
        <w:tc>
          <w:tcPr>
            <w:tcW w:w="0" w:type="auto"/>
            <w:shd w:val="clear" w:color="auto" w:fill="auto"/>
            <w:vAlign w:val="center"/>
          </w:tcPr>
          <w:p w14:paraId="00EE7B54" w14:textId="66A5DD02" w:rsidR="00384DF3" w:rsidRPr="008329D1" w:rsidRDefault="00384DF3" w:rsidP="00384DF3">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79.51%</w:t>
            </w:r>
          </w:p>
        </w:tc>
        <w:tc>
          <w:tcPr>
            <w:tcW w:w="0" w:type="auto"/>
            <w:shd w:val="clear" w:color="auto" w:fill="auto"/>
          </w:tcPr>
          <w:p w14:paraId="57FDFD7C" w14:textId="1B1E40B9" w:rsidR="00384DF3" w:rsidRPr="00384DF3" w:rsidRDefault="00384DF3" w:rsidP="00384DF3">
            <w:pPr>
              <w:jc w:val="center"/>
              <w:rPr>
                <w:rFonts w:ascii="Times New Roman" w:eastAsia="DengXian" w:hAnsi="Times New Roman" w:cs="Times New Roman"/>
                <w:color w:val="000000"/>
                <w:sz w:val="20"/>
                <w:szCs w:val="20"/>
              </w:rPr>
            </w:pPr>
            <w:r w:rsidRPr="00384DF3">
              <w:rPr>
                <w:rFonts w:ascii="Times New Roman" w:hAnsi="Times New Roman" w:cs="Times New Roman"/>
                <w:sz w:val="20"/>
                <w:szCs w:val="20"/>
              </w:rPr>
              <w:t xml:space="preserve"> </w:t>
            </w:r>
          </w:p>
        </w:tc>
        <w:tc>
          <w:tcPr>
            <w:tcW w:w="0" w:type="auto"/>
            <w:shd w:val="clear" w:color="auto" w:fill="auto"/>
          </w:tcPr>
          <w:p w14:paraId="45F27230" w14:textId="5C7EFD79" w:rsidR="00384DF3" w:rsidRPr="00384DF3" w:rsidRDefault="00384DF3" w:rsidP="00384DF3">
            <w:pPr>
              <w:jc w:val="center"/>
              <w:rPr>
                <w:rFonts w:ascii="Times New Roman" w:eastAsia="DengXian" w:hAnsi="Times New Roman" w:cs="Times New Roman"/>
                <w:color w:val="000000"/>
                <w:sz w:val="20"/>
                <w:szCs w:val="20"/>
              </w:rPr>
            </w:pPr>
            <w:r w:rsidRPr="00384DF3">
              <w:rPr>
                <w:rFonts w:ascii="Times New Roman" w:hAnsi="Times New Roman" w:cs="Times New Roman"/>
                <w:sz w:val="20"/>
                <w:szCs w:val="20"/>
              </w:rPr>
              <w:t xml:space="preserve"> </w:t>
            </w:r>
          </w:p>
        </w:tc>
        <w:tc>
          <w:tcPr>
            <w:tcW w:w="0" w:type="auto"/>
            <w:shd w:val="clear" w:color="auto" w:fill="auto"/>
          </w:tcPr>
          <w:p w14:paraId="01136F36" w14:textId="33DB6462" w:rsidR="00384DF3" w:rsidRPr="00384DF3" w:rsidRDefault="00384DF3" w:rsidP="00384DF3">
            <w:pPr>
              <w:jc w:val="center"/>
              <w:rPr>
                <w:rFonts w:ascii="Times New Roman" w:eastAsia="DengXian" w:hAnsi="Times New Roman" w:cs="Times New Roman"/>
                <w:color w:val="000000"/>
                <w:sz w:val="20"/>
                <w:szCs w:val="20"/>
              </w:rPr>
            </w:pPr>
            <w:r w:rsidRPr="00384DF3">
              <w:rPr>
                <w:rFonts w:ascii="Times New Roman" w:hAnsi="Times New Roman" w:cs="Times New Roman"/>
                <w:sz w:val="20"/>
                <w:szCs w:val="20"/>
              </w:rPr>
              <w:t xml:space="preserve"> </w:t>
            </w:r>
          </w:p>
        </w:tc>
      </w:tr>
      <w:tr w:rsidR="00384DF3" w:rsidRPr="002F69F6" w14:paraId="05F164B8" w14:textId="77777777" w:rsidTr="00456E49">
        <w:trPr>
          <w:trHeight w:val="278"/>
        </w:trPr>
        <w:tc>
          <w:tcPr>
            <w:tcW w:w="0" w:type="auto"/>
            <w:vMerge/>
          </w:tcPr>
          <w:p w14:paraId="0CF632DE" w14:textId="77777777" w:rsidR="00384DF3" w:rsidRDefault="00384DF3" w:rsidP="00384DF3">
            <w:pPr>
              <w:widowControl/>
              <w:jc w:val="center"/>
              <w:rPr>
                <w:rFonts w:ascii="Times New Roman" w:eastAsia="DengXian" w:hAnsi="Times New Roman" w:cs="Times New Roman"/>
                <w:b/>
                <w:bCs/>
                <w:kern w:val="0"/>
                <w:sz w:val="20"/>
                <w:szCs w:val="20"/>
              </w:rPr>
            </w:pPr>
          </w:p>
        </w:tc>
        <w:tc>
          <w:tcPr>
            <w:tcW w:w="0" w:type="auto"/>
            <w:vMerge w:val="restart"/>
            <w:shd w:val="clear" w:color="auto" w:fill="auto"/>
            <w:vAlign w:val="center"/>
          </w:tcPr>
          <w:p w14:paraId="72ED33C5" w14:textId="6DDB3110" w:rsidR="00384DF3" w:rsidRPr="002F69F6" w:rsidRDefault="00384DF3" w:rsidP="00384DF3">
            <w:pPr>
              <w:widowControl/>
              <w:jc w:val="center"/>
              <w:rPr>
                <w:rFonts w:ascii="Times New Roman" w:eastAsia="DengXian" w:hAnsi="Times New Roman" w:cs="Times New Roman"/>
                <w:b/>
                <w:bCs/>
                <w:kern w:val="0"/>
                <w:sz w:val="20"/>
                <w:szCs w:val="20"/>
              </w:rPr>
            </w:pPr>
            <w:r>
              <w:rPr>
                <w:rFonts w:ascii="Times New Roman" w:eastAsia="DengXian" w:hAnsi="Times New Roman" w:cs="Times New Roman" w:hint="eastAsia"/>
                <w:b/>
                <w:bCs/>
                <w:kern w:val="0"/>
                <w:sz w:val="20"/>
                <w:szCs w:val="20"/>
              </w:rPr>
              <w:t>UL RU</w:t>
            </w:r>
          </w:p>
        </w:tc>
        <w:tc>
          <w:tcPr>
            <w:tcW w:w="0" w:type="auto"/>
            <w:shd w:val="clear" w:color="auto" w:fill="auto"/>
            <w:vAlign w:val="center"/>
          </w:tcPr>
          <w:p w14:paraId="10E80115" w14:textId="1348C92C" w:rsidR="00384DF3" w:rsidRPr="005B61E5" w:rsidRDefault="00384DF3" w:rsidP="00384DF3">
            <w:pPr>
              <w:widowControl/>
              <w:jc w:val="center"/>
              <w:rPr>
                <w:rFonts w:ascii="Times New Roman" w:eastAsia="DengXian" w:hAnsi="Times New Roman" w:cs="Times New Roman"/>
                <w:b/>
                <w:bCs/>
                <w:kern w:val="0"/>
                <w:sz w:val="20"/>
                <w:szCs w:val="20"/>
              </w:rPr>
            </w:pPr>
            <w:r>
              <w:rPr>
                <w:rFonts w:ascii="Times New Roman" w:eastAsia="DengXian" w:hAnsi="Times New Roman" w:cs="Times New Roman" w:hint="eastAsia"/>
                <w:b/>
                <w:bCs/>
                <w:kern w:val="0"/>
                <w:sz w:val="20"/>
                <w:szCs w:val="20"/>
              </w:rPr>
              <w:t>Type-1</w:t>
            </w:r>
          </w:p>
        </w:tc>
        <w:tc>
          <w:tcPr>
            <w:tcW w:w="0" w:type="auto"/>
            <w:shd w:val="clear" w:color="auto" w:fill="auto"/>
            <w:vAlign w:val="center"/>
          </w:tcPr>
          <w:p w14:paraId="2F7E477D" w14:textId="1AC2CB77" w:rsidR="00384DF3" w:rsidRPr="008329D1" w:rsidRDefault="00384DF3" w:rsidP="00384DF3">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1.23%</w:t>
            </w:r>
          </w:p>
        </w:tc>
        <w:tc>
          <w:tcPr>
            <w:tcW w:w="0" w:type="auto"/>
            <w:shd w:val="clear" w:color="auto" w:fill="auto"/>
            <w:vAlign w:val="center"/>
          </w:tcPr>
          <w:p w14:paraId="1A895D7B" w14:textId="3E0442E9" w:rsidR="00384DF3" w:rsidRPr="008329D1" w:rsidRDefault="00384DF3" w:rsidP="00384DF3">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4.21%</w:t>
            </w:r>
          </w:p>
        </w:tc>
        <w:tc>
          <w:tcPr>
            <w:tcW w:w="0" w:type="auto"/>
            <w:shd w:val="clear" w:color="auto" w:fill="auto"/>
            <w:vAlign w:val="center"/>
          </w:tcPr>
          <w:p w14:paraId="22D3EDB6" w14:textId="4487C4B4" w:rsidR="00384DF3" w:rsidRPr="008329D1" w:rsidRDefault="00384DF3" w:rsidP="00384DF3">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12.57%</w:t>
            </w:r>
          </w:p>
        </w:tc>
        <w:tc>
          <w:tcPr>
            <w:tcW w:w="0" w:type="auto"/>
            <w:shd w:val="clear" w:color="auto" w:fill="auto"/>
          </w:tcPr>
          <w:p w14:paraId="3753112C" w14:textId="55D21200" w:rsidR="00384DF3" w:rsidRPr="00384DF3" w:rsidRDefault="00384DF3" w:rsidP="00384DF3">
            <w:pPr>
              <w:jc w:val="center"/>
              <w:rPr>
                <w:rFonts w:ascii="Times New Roman" w:eastAsia="DengXian" w:hAnsi="Times New Roman" w:cs="Times New Roman"/>
                <w:color w:val="000000"/>
                <w:sz w:val="20"/>
                <w:szCs w:val="20"/>
              </w:rPr>
            </w:pPr>
            <w:r w:rsidRPr="00384DF3">
              <w:rPr>
                <w:rFonts w:ascii="Times New Roman" w:hAnsi="Times New Roman" w:cs="Times New Roman"/>
                <w:sz w:val="20"/>
                <w:szCs w:val="20"/>
              </w:rPr>
              <w:t>1.30%</w:t>
            </w:r>
          </w:p>
        </w:tc>
        <w:tc>
          <w:tcPr>
            <w:tcW w:w="0" w:type="auto"/>
            <w:shd w:val="clear" w:color="auto" w:fill="auto"/>
          </w:tcPr>
          <w:p w14:paraId="08C6855A" w14:textId="3D7EE0D5" w:rsidR="00384DF3" w:rsidRPr="00384DF3" w:rsidRDefault="00384DF3" w:rsidP="00384DF3">
            <w:pPr>
              <w:jc w:val="center"/>
              <w:rPr>
                <w:rFonts w:ascii="Times New Roman" w:eastAsia="DengXian" w:hAnsi="Times New Roman" w:cs="Times New Roman"/>
                <w:color w:val="000000"/>
                <w:sz w:val="20"/>
                <w:szCs w:val="20"/>
              </w:rPr>
            </w:pPr>
            <w:r w:rsidRPr="00384DF3">
              <w:rPr>
                <w:rFonts w:ascii="Times New Roman" w:hAnsi="Times New Roman" w:cs="Times New Roman"/>
                <w:sz w:val="20"/>
                <w:szCs w:val="20"/>
              </w:rPr>
              <w:t>5.77%</w:t>
            </w:r>
          </w:p>
        </w:tc>
        <w:tc>
          <w:tcPr>
            <w:tcW w:w="0" w:type="auto"/>
            <w:shd w:val="clear" w:color="auto" w:fill="auto"/>
          </w:tcPr>
          <w:p w14:paraId="42F6824C" w14:textId="352714E9" w:rsidR="00384DF3" w:rsidRPr="00384DF3" w:rsidRDefault="00384DF3" w:rsidP="00384DF3">
            <w:pPr>
              <w:jc w:val="center"/>
              <w:rPr>
                <w:rFonts w:ascii="Times New Roman" w:eastAsia="DengXian" w:hAnsi="Times New Roman" w:cs="Times New Roman"/>
                <w:color w:val="000000"/>
                <w:sz w:val="20"/>
                <w:szCs w:val="20"/>
              </w:rPr>
            </w:pPr>
            <w:r w:rsidRPr="00384DF3">
              <w:rPr>
                <w:rFonts w:ascii="Times New Roman" w:hAnsi="Times New Roman" w:cs="Times New Roman"/>
                <w:sz w:val="20"/>
                <w:szCs w:val="20"/>
              </w:rPr>
              <w:t>11.59%</w:t>
            </w:r>
          </w:p>
        </w:tc>
      </w:tr>
      <w:tr w:rsidR="00384DF3" w:rsidRPr="002F69F6" w14:paraId="3D2FE8E7" w14:textId="77777777" w:rsidTr="00456E49">
        <w:trPr>
          <w:trHeight w:val="278"/>
        </w:trPr>
        <w:tc>
          <w:tcPr>
            <w:tcW w:w="0" w:type="auto"/>
            <w:vMerge/>
          </w:tcPr>
          <w:p w14:paraId="0E3E9B1B" w14:textId="77777777" w:rsidR="00384DF3" w:rsidRPr="002F69F6" w:rsidRDefault="00384DF3" w:rsidP="00384DF3">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501EB13C" w14:textId="5C0A3275" w:rsidR="00384DF3" w:rsidRPr="002F69F6" w:rsidRDefault="00384DF3" w:rsidP="00384DF3">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448222C3" w14:textId="6A5A6344" w:rsidR="00384DF3" w:rsidRPr="005B61E5" w:rsidRDefault="00384DF3" w:rsidP="00384DF3">
            <w:pPr>
              <w:widowControl/>
              <w:jc w:val="center"/>
              <w:rPr>
                <w:rFonts w:ascii="Times New Roman" w:eastAsia="DengXian" w:hAnsi="Times New Roman" w:cs="Times New Roman"/>
                <w:b/>
                <w:bCs/>
                <w:kern w:val="0"/>
                <w:sz w:val="20"/>
                <w:szCs w:val="20"/>
              </w:rPr>
            </w:pPr>
            <w:r>
              <w:rPr>
                <w:rFonts w:ascii="Times New Roman" w:eastAsia="DengXian" w:hAnsi="Times New Roman" w:cs="Times New Roman" w:hint="eastAsia"/>
                <w:b/>
                <w:bCs/>
                <w:kern w:val="0"/>
                <w:sz w:val="20"/>
                <w:szCs w:val="20"/>
              </w:rPr>
              <w:t>Type-2</w:t>
            </w:r>
          </w:p>
        </w:tc>
        <w:tc>
          <w:tcPr>
            <w:tcW w:w="0" w:type="auto"/>
            <w:shd w:val="clear" w:color="auto" w:fill="auto"/>
            <w:vAlign w:val="center"/>
          </w:tcPr>
          <w:p w14:paraId="4F7C761F" w14:textId="04708990" w:rsidR="00384DF3" w:rsidRPr="008329D1" w:rsidRDefault="00384DF3" w:rsidP="00384DF3">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3.96%</w:t>
            </w:r>
          </w:p>
        </w:tc>
        <w:tc>
          <w:tcPr>
            <w:tcW w:w="0" w:type="auto"/>
            <w:shd w:val="clear" w:color="auto" w:fill="auto"/>
            <w:vAlign w:val="center"/>
          </w:tcPr>
          <w:p w14:paraId="74CC5096" w14:textId="6C5A0F09" w:rsidR="00384DF3" w:rsidRPr="008329D1" w:rsidRDefault="00384DF3" w:rsidP="00384DF3">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11.36%</w:t>
            </w:r>
          </w:p>
        </w:tc>
        <w:tc>
          <w:tcPr>
            <w:tcW w:w="0" w:type="auto"/>
            <w:shd w:val="clear" w:color="auto" w:fill="auto"/>
            <w:vAlign w:val="center"/>
          </w:tcPr>
          <w:p w14:paraId="5D3C75B7" w14:textId="55FFAF2D" w:rsidR="00384DF3" w:rsidRPr="008329D1" w:rsidRDefault="00384DF3" w:rsidP="00384DF3">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38.44%</w:t>
            </w:r>
          </w:p>
        </w:tc>
        <w:tc>
          <w:tcPr>
            <w:tcW w:w="0" w:type="auto"/>
            <w:shd w:val="clear" w:color="auto" w:fill="auto"/>
          </w:tcPr>
          <w:p w14:paraId="737CC49F" w14:textId="13B99216" w:rsidR="00384DF3" w:rsidRPr="00384DF3" w:rsidRDefault="00384DF3" w:rsidP="00384DF3">
            <w:pPr>
              <w:jc w:val="center"/>
              <w:rPr>
                <w:rFonts w:ascii="Times New Roman" w:eastAsia="DengXian" w:hAnsi="Times New Roman" w:cs="Times New Roman"/>
                <w:color w:val="000000"/>
                <w:sz w:val="20"/>
                <w:szCs w:val="20"/>
              </w:rPr>
            </w:pPr>
            <w:r w:rsidRPr="00384DF3">
              <w:rPr>
                <w:rFonts w:ascii="Times New Roman" w:hAnsi="Times New Roman" w:cs="Times New Roman"/>
                <w:sz w:val="20"/>
                <w:szCs w:val="20"/>
              </w:rPr>
              <w:t xml:space="preserve"> </w:t>
            </w:r>
          </w:p>
        </w:tc>
        <w:tc>
          <w:tcPr>
            <w:tcW w:w="0" w:type="auto"/>
            <w:shd w:val="clear" w:color="auto" w:fill="auto"/>
          </w:tcPr>
          <w:p w14:paraId="148FEB1F" w14:textId="3A0420C0" w:rsidR="00384DF3" w:rsidRPr="00384DF3" w:rsidRDefault="00384DF3" w:rsidP="00384DF3">
            <w:pPr>
              <w:jc w:val="center"/>
              <w:rPr>
                <w:rFonts w:ascii="Times New Roman" w:eastAsia="DengXian" w:hAnsi="Times New Roman" w:cs="Times New Roman"/>
                <w:color w:val="000000"/>
                <w:sz w:val="20"/>
                <w:szCs w:val="20"/>
              </w:rPr>
            </w:pPr>
            <w:r w:rsidRPr="00384DF3">
              <w:rPr>
                <w:rFonts w:ascii="Times New Roman" w:hAnsi="Times New Roman" w:cs="Times New Roman"/>
                <w:sz w:val="20"/>
                <w:szCs w:val="20"/>
              </w:rPr>
              <w:t xml:space="preserve"> </w:t>
            </w:r>
          </w:p>
        </w:tc>
        <w:tc>
          <w:tcPr>
            <w:tcW w:w="0" w:type="auto"/>
            <w:shd w:val="clear" w:color="auto" w:fill="auto"/>
          </w:tcPr>
          <w:p w14:paraId="703BB231" w14:textId="1FD6143D" w:rsidR="00384DF3" w:rsidRPr="00384DF3" w:rsidRDefault="00384DF3" w:rsidP="00384DF3">
            <w:pPr>
              <w:jc w:val="center"/>
              <w:rPr>
                <w:rFonts w:ascii="Times New Roman" w:eastAsia="DengXian" w:hAnsi="Times New Roman" w:cs="Times New Roman"/>
                <w:color w:val="000000"/>
                <w:sz w:val="20"/>
                <w:szCs w:val="20"/>
              </w:rPr>
            </w:pPr>
            <w:r w:rsidRPr="00384DF3">
              <w:rPr>
                <w:rFonts w:ascii="Times New Roman" w:hAnsi="Times New Roman" w:cs="Times New Roman"/>
                <w:sz w:val="20"/>
                <w:szCs w:val="20"/>
              </w:rPr>
              <w:t xml:space="preserve"> </w:t>
            </w:r>
          </w:p>
        </w:tc>
      </w:tr>
      <w:tr w:rsidR="008329D1" w:rsidRPr="002F69F6" w14:paraId="310DDB03" w14:textId="77777777" w:rsidTr="006054D3">
        <w:trPr>
          <w:trHeight w:val="278"/>
        </w:trPr>
        <w:tc>
          <w:tcPr>
            <w:tcW w:w="0" w:type="auto"/>
            <w:vMerge w:val="restart"/>
            <w:vAlign w:val="center"/>
          </w:tcPr>
          <w:p w14:paraId="7C65326D" w14:textId="282468C6" w:rsidR="008329D1" w:rsidRPr="002F69F6" w:rsidRDefault="008329D1" w:rsidP="00807668">
            <w:pPr>
              <w:widowControl/>
              <w:jc w:val="center"/>
              <w:rPr>
                <w:rFonts w:ascii="Times New Roman" w:eastAsia="DengXian" w:hAnsi="Times New Roman" w:cs="Times New Roman"/>
                <w:b/>
                <w:bCs/>
                <w:kern w:val="0"/>
                <w:sz w:val="20"/>
                <w:szCs w:val="20"/>
              </w:rPr>
            </w:pPr>
            <w:r w:rsidRPr="008614F5">
              <w:rPr>
                <w:rFonts w:ascii="Times New Roman" w:eastAsia="DengXian" w:hAnsi="Times New Roman" w:cs="Times New Roman"/>
                <w:b/>
                <w:bCs/>
                <w:kern w:val="0"/>
                <w:sz w:val="20"/>
                <w:szCs w:val="20"/>
              </w:rPr>
              <w:t>Baseline</w:t>
            </w:r>
          </w:p>
        </w:tc>
        <w:tc>
          <w:tcPr>
            <w:tcW w:w="0" w:type="auto"/>
            <w:vMerge w:val="restart"/>
            <w:shd w:val="clear" w:color="auto" w:fill="auto"/>
            <w:vAlign w:val="center"/>
          </w:tcPr>
          <w:p w14:paraId="01623DA3" w14:textId="12D1242B" w:rsidR="008329D1" w:rsidRPr="0051380B" w:rsidRDefault="008329D1" w:rsidP="00807668">
            <w:pPr>
              <w:widowControl/>
              <w:jc w:val="center"/>
              <w:rPr>
                <w:rFonts w:ascii="Times New Roman" w:eastAsia="DengXian" w:hAnsi="Times New Roman" w:cs="Times New Roman"/>
                <w:b/>
                <w:bCs/>
                <w:kern w:val="0"/>
                <w:sz w:val="20"/>
                <w:szCs w:val="20"/>
              </w:rPr>
            </w:pPr>
            <w:r w:rsidRPr="002F69F6">
              <w:rPr>
                <w:rFonts w:ascii="Times New Roman" w:eastAsia="DengXian" w:hAnsi="Times New Roman" w:cs="Times New Roman"/>
                <w:b/>
                <w:bCs/>
                <w:kern w:val="0"/>
                <w:sz w:val="20"/>
                <w:szCs w:val="20"/>
              </w:rPr>
              <w:t>DL a</w:t>
            </w:r>
            <w:r w:rsidRPr="0051380B">
              <w:rPr>
                <w:rFonts w:ascii="Times New Roman" w:eastAsia="DengXian" w:hAnsi="Times New Roman" w:cs="Times New Roman"/>
                <w:b/>
                <w:bCs/>
                <w:kern w:val="0"/>
                <w:sz w:val="20"/>
                <w:szCs w:val="20"/>
              </w:rPr>
              <w:t xml:space="preserve">verage-UPT </w:t>
            </w:r>
            <w:r>
              <w:rPr>
                <w:rFonts w:ascii="Times New Roman" w:eastAsia="DengXian" w:hAnsi="Times New Roman" w:cs="Times New Roman" w:hint="eastAsia"/>
                <w:b/>
                <w:bCs/>
                <w:color w:val="000000"/>
                <w:kern w:val="0"/>
                <w:sz w:val="20"/>
                <w:szCs w:val="20"/>
              </w:rPr>
              <w:t>CDF</w:t>
            </w:r>
          </w:p>
        </w:tc>
        <w:tc>
          <w:tcPr>
            <w:tcW w:w="0" w:type="auto"/>
            <w:shd w:val="clear" w:color="auto" w:fill="auto"/>
            <w:vAlign w:val="center"/>
            <w:hideMark/>
          </w:tcPr>
          <w:p w14:paraId="30E34F89" w14:textId="23E2A2BB" w:rsidR="008329D1" w:rsidRPr="005B61E5" w:rsidRDefault="008329D1"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Mean</w:t>
            </w:r>
          </w:p>
        </w:tc>
        <w:tc>
          <w:tcPr>
            <w:tcW w:w="0" w:type="auto"/>
            <w:shd w:val="clear" w:color="auto" w:fill="auto"/>
            <w:vAlign w:val="center"/>
          </w:tcPr>
          <w:p w14:paraId="1B6F12E4" w14:textId="4565FB35"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 xml:space="preserve">357.67 </w:t>
            </w:r>
          </w:p>
        </w:tc>
        <w:tc>
          <w:tcPr>
            <w:tcW w:w="0" w:type="auto"/>
            <w:shd w:val="clear" w:color="auto" w:fill="auto"/>
            <w:vAlign w:val="center"/>
          </w:tcPr>
          <w:p w14:paraId="0F3464D3" w14:textId="7462EC9A"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 xml:space="preserve">303.61 </w:t>
            </w:r>
          </w:p>
        </w:tc>
        <w:tc>
          <w:tcPr>
            <w:tcW w:w="0" w:type="auto"/>
            <w:shd w:val="clear" w:color="auto" w:fill="auto"/>
            <w:vAlign w:val="center"/>
          </w:tcPr>
          <w:p w14:paraId="680CA005" w14:textId="121BD3AC"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 xml:space="preserve">166.54 </w:t>
            </w:r>
          </w:p>
        </w:tc>
        <w:tc>
          <w:tcPr>
            <w:tcW w:w="0" w:type="auto"/>
            <w:shd w:val="clear" w:color="auto" w:fill="auto"/>
            <w:vAlign w:val="center"/>
          </w:tcPr>
          <w:p w14:paraId="4763CC33" w14:textId="50942D66"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376.47</w:t>
            </w:r>
          </w:p>
        </w:tc>
        <w:tc>
          <w:tcPr>
            <w:tcW w:w="0" w:type="auto"/>
            <w:shd w:val="clear" w:color="auto" w:fill="auto"/>
            <w:vAlign w:val="center"/>
          </w:tcPr>
          <w:p w14:paraId="5A9DA3BB" w14:textId="5F9E7992"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244.51</w:t>
            </w:r>
          </w:p>
        </w:tc>
        <w:tc>
          <w:tcPr>
            <w:tcW w:w="0" w:type="auto"/>
            <w:shd w:val="clear" w:color="auto" w:fill="auto"/>
            <w:vAlign w:val="center"/>
          </w:tcPr>
          <w:p w14:paraId="6C9F29A7" w14:textId="5DAAB5DF"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121.49</w:t>
            </w:r>
          </w:p>
        </w:tc>
      </w:tr>
      <w:tr w:rsidR="008329D1" w:rsidRPr="002F69F6" w14:paraId="129D3199" w14:textId="77777777" w:rsidTr="006054D3">
        <w:trPr>
          <w:trHeight w:val="278"/>
        </w:trPr>
        <w:tc>
          <w:tcPr>
            <w:tcW w:w="0" w:type="auto"/>
            <w:vMerge/>
            <w:vAlign w:val="center"/>
          </w:tcPr>
          <w:p w14:paraId="7CA2064E" w14:textId="77777777" w:rsidR="008329D1" w:rsidRPr="005B61E5" w:rsidRDefault="008329D1"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7B97D8C7" w14:textId="514C7143" w:rsidR="008329D1" w:rsidRPr="005B61E5" w:rsidRDefault="008329D1"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0B645091" w14:textId="60F1946D" w:rsidR="008329D1" w:rsidRPr="005B61E5" w:rsidRDefault="008329D1"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5%</w:t>
            </w:r>
          </w:p>
        </w:tc>
        <w:tc>
          <w:tcPr>
            <w:tcW w:w="0" w:type="auto"/>
            <w:shd w:val="clear" w:color="auto" w:fill="auto"/>
            <w:vAlign w:val="center"/>
          </w:tcPr>
          <w:p w14:paraId="22739156" w14:textId="79101210"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 xml:space="preserve">114.20 </w:t>
            </w:r>
          </w:p>
        </w:tc>
        <w:tc>
          <w:tcPr>
            <w:tcW w:w="0" w:type="auto"/>
            <w:shd w:val="clear" w:color="auto" w:fill="auto"/>
            <w:vAlign w:val="center"/>
          </w:tcPr>
          <w:p w14:paraId="469B4EBB" w14:textId="7891D8C9"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 xml:space="preserve">88.15 </w:t>
            </w:r>
          </w:p>
        </w:tc>
        <w:tc>
          <w:tcPr>
            <w:tcW w:w="0" w:type="auto"/>
            <w:shd w:val="clear" w:color="auto" w:fill="auto"/>
            <w:vAlign w:val="center"/>
          </w:tcPr>
          <w:p w14:paraId="4F284881" w14:textId="0E36834B"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 xml:space="preserve">3.25 </w:t>
            </w:r>
          </w:p>
        </w:tc>
        <w:tc>
          <w:tcPr>
            <w:tcW w:w="0" w:type="auto"/>
            <w:shd w:val="clear" w:color="auto" w:fill="auto"/>
            <w:vAlign w:val="center"/>
          </w:tcPr>
          <w:p w14:paraId="57725E45" w14:textId="5C5799DA"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166.59</w:t>
            </w:r>
          </w:p>
        </w:tc>
        <w:tc>
          <w:tcPr>
            <w:tcW w:w="0" w:type="auto"/>
            <w:shd w:val="clear" w:color="auto" w:fill="auto"/>
            <w:vAlign w:val="center"/>
          </w:tcPr>
          <w:p w14:paraId="59975C00" w14:textId="27B63695"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92.09</w:t>
            </w:r>
          </w:p>
        </w:tc>
        <w:tc>
          <w:tcPr>
            <w:tcW w:w="0" w:type="auto"/>
            <w:shd w:val="clear" w:color="auto" w:fill="auto"/>
            <w:vAlign w:val="center"/>
          </w:tcPr>
          <w:p w14:paraId="1EB14B29" w14:textId="1458CBAC"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23.36</w:t>
            </w:r>
          </w:p>
        </w:tc>
      </w:tr>
      <w:tr w:rsidR="008329D1" w:rsidRPr="002F69F6" w14:paraId="2ED01E59" w14:textId="77777777" w:rsidTr="006054D3">
        <w:trPr>
          <w:trHeight w:val="278"/>
        </w:trPr>
        <w:tc>
          <w:tcPr>
            <w:tcW w:w="0" w:type="auto"/>
            <w:vMerge/>
            <w:vAlign w:val="center"/>
          </w:tcPr>
          <w:p w14:paraId="10EC8529" w14:textId="77777777" w:rsidR="008329D1" w:rsidRPr="005B61E5" w:rsidRDefault="008329D1"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33847BEC" w14:textId="6ED8DEE9" w:rsidR="008329D1" w:rsidRPr="005B61E5" w:rsidRDefault="008329D1"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7C92CF31" w14:textId="31771543" w:rsidR="008329D1" w:rsidRPr="005B61E5" w:rsidRDefault="008329D1"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50%</w:t>
            </w:r>
          </w:p>
        </w:tc>
        <w:tc>
          <w:tcPr>
            <w:tcW w:w="0" w:type="auto"/>
            <w:shd w:val="clear" w:color="auto" w:fill="auto"/>
            <w:vAlign w:val="center"/>
          </w:tcPr>
          <w:p w14:paraId="27238F6D" w14:textId="2D8A3B49"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 xml:space="preserve">399.92 </w:t>
            </w:r>
          </w:p>
        </w:tc>
        <w:tc>
          <w:tcPr>
            <w:tcW w:w="0" w:type="auto"/>
            <w:shd w:val="clear" w:color="auto" w:fill="auto"/>
            <w:vAlign w:val="center"/>
          </w:tcPr>
          <w:p w14:paraId="1A420F68" w14:textId="2B112308"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 xml:space="preserve">323.17 </w:t>
            </w:r>
          </w:p>
        </w:tc>
        <w:tc>
          <w:tcPr>
            <w:tcW w:w="0" w:type="auto"/>
            <w:shd w:val="clear" w:color="auto" w:fill="auto"/>
            <w:vAlign w:val="center"/>
          </w:tcPr>
          <w:p w14:paraId="7355D535" w14:textId="4B79B6A2"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 xml:space="preserve">138.37 </w:t>
            </w:r>
          </w:p>
        </w:tc>
        <w:tc>
          <w:tcPr>
            <w:tcW w:w="0" w:type="auto"/>
            <w:shd w:val="clear" w:color="auto" w:fill="auto"/>
            <w:vAlign w:val="center"/>
          </w:tcPr>
          <w:p w14:paraId="3EE13695" w14:textId="17603EB2"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409.11</w:t>
            </w:r>
          </w:p>
        </w:tc>
        <w:tc>
          <w:tcPr>
            <w:tcW w:w="0" w:type="auto"/>
            <w:shd w:val="clear" w:color="auto" w:fill="auto"/>
            <w:vAlign w:val="center"/>
          </w:tcPr>
          <w:p w14:paraId="60F7D45C" w14:textId="6251DDF9"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243.22</w:t>
            </w:r>
          </w:p>
        </w:tc>
        <w:tc>
          <w:tcPr>
            <w:tcW w:w="0" w:type="auto"/>
            <w:shd w:val="clear" w:color="auto" w:fill="auto"/>
            <w:vAlign w:val="center"/>
          </w:tcPr>
          <w:p w14:paraId="1E9AAC49" w14:textId="79BD72D8"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99.50</w:t>
            </w:r>
          </w:p>
        </w:tc>
      </w:tr>
      <w:tr w:rsidR="008329D1" w:rsidRPr="002F69F6" w14:paraId="1AB0538E" w14:textId="77777777" w:rsidTr="006054D3">
        <w:trPr>
          <w:trHeight w:val="278"/>
        </w:trPr>
        <w:tc>
          <w:tcPr>
            <w:tcW w:w="0" w:type="auto"/>
            <w:vMerge/>
            <w:vAlign w:val="center"/>
          </w:tcPr>
          <w:p w14:paraId="6283D52E" w14:textId="77777777" w:rsidR="008329D1" w:rsidRPr="005B61E5" w:rsidRDefault="008329D1"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01290E28" w14:textId="5CBD3AC1" w:rsidR="008329D1" w:rsidRPr="005B61E5" w:rsidRDefault="008329D1"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1F10D57F" w14:textId="408B51EE" w:rsidR="008329D1" w:rsidRPr="005B61E5" w:rsidRDefault="008329D1"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95%</w:t>
            </w:r>
          </w:p>
        </w:tc>
        <w:tc>
          <w:tcPr>
            <w:tcW w:w="0" w:type="auto"/>
            <w:shd w:val="clear" w:color="auto" w:fill="auto"/>
            <w:vAlign w:val="center"/>
          </w:tcPr>
          <w:p w14:paraId="63DB2F1E" w14:textId="73EBBD0E"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 xml:space="preserve">462.57 </w:t>
            </w:r>
          </w:p>
        </w:tc>
        <w:tc>
          <w:tcPr>
            <w:tcW w:w="0" w:type="auto"/>
            <w:shd w:val="clear" w:color="auto" w:fill="auto"/>
            <w:vAlign w:val="center"/>
          </w:tcPr>
          <w:p w14:paraId="6AAB9043" w14:textId="35C0B434"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 xml:space="preserve">433.09 </w:t>
            </w:r>
          </w:p>
        </w:tc>
        <w:tc>
          <w:tcPr>
            <w:tcW w:w="0" w:type="auto"/>
            <w:shd w:val="clear" w:color="auto" w:fill="auto"/>
            <w:vAlign w:val="center"/>
          </w:tcPr>
          <w:p w14:paraId="52CA5453" w14:textId="3CCDFAF2"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 xml:space="preserve">379.70 </w:t>
            </w:r>
          </w:p>
        </w:tc>
        <w:tc>
          <w:tcPr>
            <w:tcW w:w="0" w:type="auto"/>
            <w:shd w:val="clear" w:color="auto" w:fill="auto"/>
            <w:vAlign w:val="center"/>
          </w:tcPr>
          <w:p w14:paraId="3711C2E7" w14:textId="4520D767"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475.87</w:t>
            </w:r>
          </w:p>
        </w:tc>
        <w:tc>
          <w:tcPr>
            <w:tcW w:w="0" w:type="auto"/>
            <w:shd w:val="clear" w:color="auto" w:fill="auto"/>
            <w:vAlign w:val="center"/>
          </w:tcPr>
          <w:p w14:paraId="3F6EEE16" w14:textId="17F45AD2"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400.40</w:t>
            </w:r>
          </w:p>
        </w:tc>
        <w:tc>
          <w:tcPr>
            <w:tcW w:w="0" w:type="auto"/>
            <w:shd w:val="clear" w:color="auto" w:fill="auto"/>
            <w:vAlign w:val="center"/>
          </w:tcPr>
          <w:p w14:paraId="1DB0977D" w14:textId="144CD9F2"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289.12</w:t>
            </w:r>
          </w:p>
        </w:tc>
      </w:tr>
      <w:tr w:rsidR="008329D1" w:rsidRPr="002F69F6" w14:paraId="15D439D9" w14:textId="77777777" w:rsidTr="006054D3">
        <w:trPr>
          <w:trHeight w:val="278"/>
        </w:trPr>
        <w:tc>
          <w:tcPr>
            <w:tcW w:w="0" w:type="auto"/>
            <w:vMerge/>
            <w:vAlign w:val="center"/>
          </w:tcPr>
          <w:p w14:paraId="78A6F17F" w14:textId="77777777" w:rsidR="008329D1" w:rsidRPr="002F69F6" w:rsidRDefault="008329D1" w:rsidP="00807668">
            <w:pPr>
              <w:widowControl/>
              <w:jc w:val="center"/>
              <w:rPr>
                <w:rFonts w:ascii="Times New Roman" w:eastAsia="DengXian" w:hAnsi="Times New Roman" w:cs="Times New Roman"/>
                <w:b/>
                <w:bCs/>
                <w:kern w:val="0"/>
                <w:sz w:val="20"/>
                <w:szCs w:val="20"/>
              </w:rPr>
            </w:pPr>
          </w:p>
        </w:tc>
        <w:tc>
          <w:tcPr>
            <w:tcW w:w="0" w:type="auto"/>
            <w:vMerge w:val="restart"/>
            <w:shd w:val="clear" w:color="auto" w:fill="auto"/>
            <w:vAlign w:val="center"/>
          </w:tcPr>
          <w:p w14:paraId="79822A73" w14:textId="76962218" w:rsidR="008329D1" w:rsidRPr="0051380B" w:rsidRDefault="008329D1" w:rsidP="00807668">
            <w:pPr>
              <w:widowControl/>
              <w:jc w:val="center"/>
              <w:rPr>
                <w:rFonts w:ascii="Times New Roman" w:eastAsia="DengXian" w:hAnsi="Times New Roman" w:cs="Times New Roman"/>
                <w:b/>
                <w:bCs/>
                <w:kern w:val="0"/>
                <w:sz w:val="20"/>
                <w:szCs w:val="20"/>
              </w:rPr>
            </w:pPr>
            <w:r w:rsidRPr="002F69F6">
              <w:rPr>
                <w:rFonts w:ascii="Times New Roman" w:eastAsia="DengXian" w:hAnsi="Times New Roman" w:cs="Times New Roman"/>
                <w:b/>
                <w:bCs/>
                <w:kern w:val="0"/>
                <w:sz w:val="20"/>
                <w:szCs w:val="20"/>
              </w:rPr>
              <w:t>UL a</w:t>
            </w:r>
            <w:r w:rsidRPr="0051380B">
              <w:rPr>
                <w:rFonts w:ascii="Times New Roman" w:eastAsia="DengXian" w:hAnsi="Times New Roman" w:cs="Times New Roman"/>
                <w:b/>
                <w:bCs/>
                <w:kern w:val="0"/>
                <w:sz w:val="20"/>
                <w:szCs w:val="20"/>
              </w:rPr>
              <w:t xml:space="preserve">verage-UPT </w:t>
            </w:r>
            <w:r>
              <w:rPr>
                <w:rFonts w:ascii="Times New Roman" w:eastAsia="DengXian" w:hAnsi="Times New Roman" w:cs="Times New Roman" w:hint="eastAsia"/>
                <w:b/>
                <w:bCs/>
                <w:color w:val="000000"/>
                <w:kern w:val="0"/>
                <w:sz w:val="20"/>
                <w:szCs w:val="20"/>
              </w:rPr>
              <w:t>CDF</w:t>
            </w:r>
          </w:p>
        </w:tc>
        <w:tc>
          <w:tcPr>
            <w:tcW w:w="0" w:type="auto"/>
            <w:shd w:val="clear" w:color="auto" w:fill="auto"/>
            <w:vAlign w:val="center"/>
            <w:hideMark/>
          </w:tcPr>
          <w:p w14:paraId="11A38301" w14:textId="79A80C5E" w:rsidR="008329D1" w:rsidRPr="005B61E5" w:rsidRDefault="008329D1"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Mean</w:t>
            </w:r>
          </w:p>
        </w:tc>
        <w:tc>
          <w:tcPr>
            <w:tcW w:w="0" w:type="auto"/>
            <w:shd w:val="clear" w:color="auto" w:fill="auto"/>
            <w:vAlign w:val="center"/>
          </w:tcPr>
          <w:p w14:paraId="48E56F31" w14:textId="6351E078"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 xml:space="preserve">82.62 </w:t>
            </w:r>
          </w:p>
        </w:tc>
        <w:tc>
          <w:tcPr>
            <w:tcW w:w="0" w:type="auto"/>
            <w:shd w:val="clear" w:color="auto" w:fill="auto"/>
            <w:vAlign w:val="center"/>
          </w:tcPr>
          <w:p w14:paraId="24E77CA0" w14:textId="571D4757"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 xml:space="preserve">72.46 </w:t>
            </w:r>
          </w:p>
        </w:tc>
        <w:tc>
          <w:tcPr>
            <w:tcW w:w="0" w:type="auto"/>
            <w:shd w:val="clear" w:color="auto" w:fill="auto"/>
            <w:vAlign w:val="center"/>
          </w:tcPr>
          <w:p w14:paraId="5FA4C716" w14:textId="1946B617"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 xml:space="preserve">45.30 </w:t>
            </w:r>
          </w:p>
        </w:tc>
        <w:tc>
          <w:tcPr>
            <w:tcW w:w="0" w:type="auto"/>
            <w:shd w:val="clear" w:color="auto" w:fill="auto"/>
            <w:vAlign w:val="center"/>
          </w:tcPr>
          <w:p w14:paraId="4F768356" w14:textId="48C44FE5"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56.95</w:t>
            </w:r>
          </w:p>
        </w:tc>
        <w:tc>
          <w:tcPr>
            <w:tcW w:w="0" w:type="auto"/>
            <w:shd w:val="clear" w:color="auto" w:fill="auto"/>
            <w:vAlign w:val="center"/>
          </w:tcPr>
          <w:p w14:paraId="10996D1C" w14:textId="2E39DF3B"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41.64</w:t>
            </w:r>
          </w:p>
        </w:tc>
        <w:tc>
          <w:tcPr>
            <w:tcW w:w="0" w:type="auto"/>
            <w:shd w:val="clear" w:color="auto" w:fill="auto"/>
            <w:vAlign w:val="center"/>
          </w:tcPr>
          <w:p w14:paraId="68FB901B" w14:textId="7D35A881"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30.11</w:t>
            </w:r>
          </w:p>
        </w:tc>
      </w:tr>
      <w:tr w:rsidR="008329D1" w:rsidRPr="002F69F6" w14:paraId="2F4DD16E" w14:textId="77777777" w:rsidTr="002D70E5">
        <w:trPr>
          <w:trHeight w:val="278"/>
        </w:trPr>
        <w:tc>
          <w:tcPr>
            <w:tcW w:w="0" w:type="auto"/>
            <w:vMerge/>
          </w:tcPr>
          <w:p w14:paraId="7D1BA852" w14:textId="77777777" w:rsidR="008329D1" w:rsidRPr="005B61E5" w:rsidRDefault="008329D1"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09BBEBBD" w14:textId="378B7BDD" w:rsidR="008329D1" w:rsidRPr="005B61E5" w:rsidRDefault="008329D1"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094F6417" w14:textId="03B2107B" w:rsidR="008329D1" w:rsidRPr="005B61E5" w:rsidRDefault="008329D1"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5%</w:t>
            </w:r>
          </w:p>
        </w:tc>
        <w:tc>
          <w:tcPr>
            <w:tcW w:w="0" w:type="auto"/>
            <w:shd w:val="clear" w:color="auto" w:fill="auto"/>
            <w:vAlign w:val="center"/>
          </w:tcPr>
          <w:p w14:paraId="45BF8332" w14:textId="0E8E6769"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 xml:space="preserve">1.48 </w:t>
            </w:r>
          </w:p>
        </w:tc>
        <w:tc>
          <w:tcPr>
            <w:tcW w:w="0" w:type="auto"/>
            <w:shd w:val="clear" w:color="auto" w:fill="auto"/>
            <w:vAlign w:val="center"/>
          </w:tcPr>
          <w:p w14:paraId="5F1901E2" w14:textId="0821D514"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 xml:space="preserve">0.88 </w:t>
            </w:r>
          </w:p>
        </w:tc>
        <w:tc>
          <w:tcPr>
            <w:tcW w:w="0" w:type="auto"/>
            <w:shd w:val="clear" w:color="auto" w:fill="auto"/>
            <w:vAlign w:val="center"/>
          </w:tcPr>
          <w:p w14:paraId="5D6A2A72" w14:textId="14F82102"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 xml:space="preserve">0.25 </w:t>
            </w:r>
          </w:p>
        </w:tc>
        <w:tc>
          <w:tcPr>
            <w:tcW w:w="0" w:type="auto"/>
            <w:shd w:val="clear" w:color="auto" w:fill="auto"/>
            <w:vAlign w:val="center"/>
          </w:tcPr>
          <w:p w14:paraId="4CEB2E1B" w14:textId="0E16FACF"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2.11</w:t>
            </w:r>
          </w:p>
        </w:tc>
        <w:tc>
          <w:tcPr>
            <w:tcW w:w="0" w:type="auto"/>
            <w:shd w:val="clear" w:color="auto" w:fill="auto"/>
            <w:vAlign w:val="center"/>
          </w:tcPr>
          <w:p w14:paraId="7554A1B7" w14:textId="22A089B4"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0.58</w:t>
            </w:r>
          </w:p>
        </w:tc>
        <w:tc>
          <w:tcPr>
            <w:tcW w:w="0" w:type="auto"/>
            <w:shd w:val="clear" w:color="auto" w:fill="auto"/>
            <w:vAlign w:val="center"/>
          </w:tcPr>
          <w:p w14:paraId="4ACCD680" w14:textId="03CF8234"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0.29</w:t>
            </w:r>
          </w:p>
        </w:tc>
      </w:tr>
      <w:tr w:rsidR="008329D1" w:rsidRPr="002F69F6" w14:paraId="5FD84A17" w14:textId="77777777" w:rsidTr="002D70E5">
        <w:trPr>
          <w:trHeight w:val="278"/>
        </w:trPr>
        <w:tc>
          <w:tcPr>
            <w:tcW w:w="0" w:type="auto"/>
            <w:vMerge/>
          </w:tcPr>
          <w:p w14:paraId="30340340" w14:textId="77777777" w:rsidR="008329D1" w:rsidRPr="005B61E5" w:rsidRDefault="008329D1"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57683623" w14:textId="2915463B" w:rsidR="008329D1" w:rsidRPr="005B61E5" w:rsidRDefault="008329D1"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53F1BA00" w14:textId="638DE3BA" w:rsidR="008329D1" w:rsidRPr="005B61E5" w:rsidRDefault="008329D1"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50%</w:t>
            </w:r>
          </w:p>
        </w:tc>
        <w:tc>
          <w:tcPr>
            <w:tcW w:w="0" w:type="auto"/>
            <w:shd w:val="clear" w:color="auto" w:fill="auto"/>
            <w:vAlign w:val="center"/>
          </w:tcPr>
          <w:p w14:paraId="7B79714E" w14:textId="4AC2C720"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 xml:space="preserve">55.90 </w:t>
            </w:r>
          </w:p>
        </w:tc>
        <w:tc>
          <w:tcPr>
            <w:tcW w:w="0" w:type="auto"/>
            <w:shd w:val="clear" w:color="auto" w:fill="auto"/>
            <w:vAlign w:val="center"/>
          </w:tcPr>
          <w:p w14:paraId="7CFCBF55" w14:textId="2D5E0658"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 xml:space="preserve">39.89 </w:t>
            </w:r>
          </w:p>
        </w:tc>
        <w:tc>
          <w:tcPr>
            <w:tcW w:w="0" w:type="auto"/>
            <w:shd w:val="clear" w:color="auto" w:fill="auto"/>
            <w:vAlign w:val="center"/>
          </w:tcPr>
          <w:p w14:paraId="074525C8" w14:textId="0B263125"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 xml:space="preserve">9.10 </w:t>
            </w:r>
          </w:p>
        </w:tc>
        <w:tc>
          <w:tcPr>
            <w:tcW w:w="0" w:type="auto"/>
            <w:shd w:val="clear" w:color="auto" w:fill="auto"/>
            <w:vAlign w:val="center"/>
          </w:tcPr>
          <w:p w14:paraId="02C70D8D" w14:textId="5337FD61"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58.44</w:t>
            </w:r>
          </w:p>
        </w:tc>
        <w:tc>
          <w:tcPr>
            <w:tcW w:w="0" w:type="auto"/>
            <w:shd w:val="clear" w:color="auto" w:fill="auto"/>
            <w:vAlign w:val="center"/>
          </w:tcPr>
          <w:p w14:paraId="295F8DED" w14:textId="26006122"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40.25</w:t>
            </w:r>
          </w:p>
        </w:tc>
        <w:tc>
          <w:tcPr>
            <w:tcW w:w="0" w:type="auto"/>
            <w:shd w:val="clear" w:color="auto" w:fill="auto"/>
            <w:vAlign w:val="center"/>
          </w:tcPr>
          <w:p w14:paraId="51D47D50" w14:textId="779B2898"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26.85</w:t>
            </w:r>
          </w:p>
        </w:tc>
      </w:tr>
      <w:tr w:rsidR="008329D1" w:rsidRPr="002F69F6" w14:paraId="76DEBB03" w14:textId="77777777" w:rsidTr="002D70E5">
        <w:trPr>
          <w:trHeight w:val="278"/>
        </w:trPr>
        <w:tc>
          <w:tcPr>
            <w:tcW w:w="0" w:type="auto"/>
            <w:vMerge/>
          </w:tcPr>
          <w:p w14:paraId="423315BA" w14:textId="77777777" w:rsidR="008329D1" w:rsidRPr="005B61E5" w:rsidRDefault="008329D1"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079F4101" w14:textId="566D8278" w:rsidR="008329D1" w:rsidRPr="005B61E5" w:rsidRDefault="008329D1"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038D8561" w14:textId="4C8CDB9E" w:rsidR="008329D1" w:rsidRPr="005B61E5" w:rsidRDefault="008329D1"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95%</w:t>
            </w:r>
          </w:p>
        </w:tc>
        <w:tc>
          <w:tcPr>
            <w:tcW w:w="0" w:type="auto"/>
            <w:shd w:val="clear" w:color="auto" w:fill="auto"/>
            <w:vAlign w:val="center"/>
          </w:tcPr>
          <w:p w14:paraId="67428EB0" w14:textId="167147DB"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 xml:space="preserve">230.47 </w:t>
            </w:r>
          </w:p>
        </w:tc>
        <w:tc>
          <w:tcPr>
            <w:tcW w:w="0" w:type="auto"/>
            <w:shd w:val="clear" w:color="auto" w:fill="auto"/>
            <w:vAlign w:val="center"/>
          </w:tcPr>
          <w:p w14:paraId="7F68D578" w14:textId="12DE60F9"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 xml:space="preserve">222.83 </w:t>
            </w:r>
          </w:p>
        </w:tc>
        <w:tc>
          <w:tcPr>
            <w:tcW w:w="0" w:type="auto"/>
            <w:shd w:val="clear" w:color="auto" w:fill="auto"/>
            <w:vAlign w:val="center"/>
          </w:tcPr>
          <w:p w14:paraId="73D24D22" w14:textId="783ADDB6"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 xml:space="preserve">190.32 </w:t>
            </w:r>
          </w:p>
        </w:tc>
        <w:tc>
          <w:tcPr>
            <w:tcW w:w="0" w:type="auto"/>
            <w:shd w:val="clear" w:color="auto" w:fill="auto"/>
            <w:vAlign w:val="center"/>
          </w:tcPr>
          <w:p w14:paraId="65E60ACF" w14:textId="0558843C"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108.90</w:t>
            </w:r>
          </w:p>
        </w:tc>
        <w:tc>
          <w:tcPr>
            <w:tcW w:w="0" w:type="auto"/>
            <w:shd w:val="clear" w:color="auto" w:fill="auto"/>
            <w:vAlign w:val="center"/>
          </w:tcPr>
          <w:p w14:paraId="453991F9" w14:textId="2FD5A1AD"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87.94</w:t>
            </w:r>
          </w:p>
        </w:tc>
        <w:tc>
          <w:tcPr>
            <w:tcW w:w="0" w:type="auto"/>
            <w:shd w:val="clear" w:color="auto" w:fill="auto"/>
            <w:vAlign w:val="center"/>
          </w:tcPr>
          <w:p w14:paraId="4CA1D114" w14:textId="31A8464F"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71.62</w:t>
            </w:r>
          </w:p>
        </w:tc>
      </w:tr>
      <w:tr w:rsidR="008329D1" w:rsidRPr="002F69F6" w14:paraId="6163FCC1" w14:textId="77777777" w:rsidTr="006054D3">
        <w:trPr>
          <w:trHeight w:val="278"/>
        </w:trPr>
        <w:tc>
          <w:tcPr>
            <w:tcW w:w="0" w:type="auto"/>
            <w:vMerge w:val="restart"/>
            <w:vAlign w:val="center"/>
          </w:tcPr>
          <w:p w14:paraId="603C5CD7" w14:textId="17D442C2" w:rsidR="008329D1" w:rsidRPr="002F69F6" w:rsidRDefault="008329D1" w:rsidP="00807668">
            <w:pPr>
              <w:widowControl/>
              <w:jc w:val="center"/>
              <w:rPr>
                <w:rFonts w:ascii="Times New Roman" w:eastAsia="DengXian" w:hAnsi="Times New Roman" w:cs="Times New Roman"/>
                <w:b/>
                <w:bCs/>
                <w:kern w:val="0"/>
                <w:sz w:val="20"/>
                <w:szCs w:val="20"/>
              </w:rPr>
            </w:pPr>
            <w:r w:rsidRPr="008614F5">
              <w:rPr>
                <w:rFonts w:ascii="Times New Roman" w:eastAsia="DengXian" w:hAnsi="Times New Roman" w:cs="Times New Roman"/>
                <w:b/>
                <w:bCs/>
                <w:kern w:val="0"/>
                <w:sz w:val="20"/>
                <w:szCs w:val="20"/>
              </w:rPr>
              <w:t>Dynamic SBFD</w:t>
            </w:r>
          </w:p>
        </w:tc>
        <w:tc>
          <w:tcPr>
            <w:tcW w:w="0" w:type="auto"/>
            <w:vMerge w:val="restart"/>
            <w:shd w:val="clear" w:color="auto" w:fill="auto"/>
            <w:vAlign w:val="center"/>
          </w:tcPr>
          <w:p w14:paraId="52F5ACB7" w14:textId="3CD55C22" w:rsidR="008329D1" w:rsidRPr="005B61E5" w:rsidRDefault="008329D1" w:rsidP="00807668">
            <w:pPr>
              <w:widowControl/>
              <w:jc w:val="center"/>
              <w:rPr>
                <w:rFonts w:ascii="Times New Roman" w:eastAsia="DengXian" w:hAnsi="Times New Roman" w:cs="Times New Roman"/>
                <w:b/>
                <w:bCs/>
                <w:kern w:val="0"/>
                <w:sz w:val="20"/>
                <w:szCs w:val="20"/>
              </w:rPr>
            </w:pPr>
            <w:r w:rsidRPr="002F69F6">
              <w:rPr>
                <w:rFonts w:ascii="Times New Roman" w:eastAsia="DengXian" w:hAnsi="Times New Roman" w:cs="Times New Roman"/>
                <w:b/>
                <w:bCs/>
                <w:kern w:val="0"/>
                <w:sz w:val="20"/>
                <w:szCs w:val="20"/>
              </w:rPr>
              <w:t>DL a</w:t>
            </w:r>
            <w:r w:rsidRPr="0051380B">
              <w:rPr>
                <w:rFonts w:ascii="Times New Roman" w:eastAsia="DengXian" w:hAnsi="Times New Roman" w:cs="Times New Roman"/>
                <w:b/>
                <w:bCs/>
                <w:kern w:val="0"/>
                <w:sz w:val="20"/>
                <w:szCs w:val="20"/>
              </w:rPr>
              <w:t xml:space="preserve">verage-UPT </w:t>
            </w:r>
            <w:r>
              <w:rPr>
                <w:rFonts w:ascii="Times New Roman" w:eastAsia="DengXian" w:hAnsi="Times New Roman" w:cs="Times New Roman" w:hint="eastAsia"/>
                <w:b/>
                <w:bCs/>
                <w:color w:val="000000"/>
                <w:kern w:val="0"/>
                <w:sz w:val="20"/>
                <w:szCs w:val="20"/>
              </w:rPr>
              <w:t>CDF</w:t>
            </w:r>
          </w:p>
        </w:tc>
        <w:tc>
          <w:tcPr>
            <w:tcW w:w="0" w:type="auto"/>
            <w:shd w:val="clear" w:color="auto" w:fill="auto"/>
            <w:vAlign w:val="center"/>
          </w:tcPr>
          <w:p w14:paraId="35EFD820" w14:textId="619A8919" w:rsidR="008329D1" w:rsidRPr="005B61E5" w:rsidRDefault="008329D1"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Mean</w:t>
            </w:r>
          </w:p>
        </w:tc>
        <w:tc>
          <w:tcPr>
            <w:tcW w:w="0" w:type="auto"/>
            <w:shd w:val="clear" w:color="auto" w:fill="auto"/>
            <w:vAlign w:val="center"/>
          </w:tcPr>
          <w:p w14:paraId="4D430FD4" w14:textId="1F9E2416"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 xml:space="preserve">385.43 </w:t>
            </w:r>
          </w:p>
        </w:tc>
        <w:tc>
          <w:tcPr>
            <w:tcW w:w="0" w:type="auto"/>
            <w:shd w:val="clear" w:color="auto" w:fill="auto"/>
            <w:vAlign w:val="center"/>
          </w:tcPr>
          <w:p w14:paraId="20C30771" w14:textId="10DB1C3D"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 xml:space="preserve">301.48 </w:t>
            </w:r>
          </w:p>
        </w:tc>
        <w:tc>
          <w:tcPr>
            <w:tcW w:w="0" w:type="auto"/>
            <w:shd w:val="clear" w:color="auto" w:fill="auto"/>
            <w:vAlign w:val="center"/>
          </w:tcPr>
          <w:p w14:paraId="75014234" w14:textId="40D70522"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 xml:space="preserve">219.20 </w:t>
            </w:r>
          </w:p>
        </w:tc>
        <w:tc>
          <w:tcPr>
            <w:tcW w:w="0" w:type="auto"/>
            <w:shd w:val="clear" w:color="auto" w:fill="auto"/>
            <w:vAlign w:val="center"/>
          </w:tcPr>
          <w:p w14:paraId="4C55C205" w14:textId="13ECD34E"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479.97</w:t>
            </w:r>
          </w:p>
        </w:tc>
        <w:tc>
          <w:tcPr>
            <w:tcW w:w="0" w:type="auto"/>
            <w:shd w:val="clear" w:color="auto" w:fill="auto"/>
            <w:vAlign w:val="center"/>
          </w:tcPr>
          <w:p w14:paraId="110120B2" w14:textId="7F7304AA"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293.77</w:t>
            </w:r>
          </w:p>
        </w:tc>
        <w:tc>
          <w:tcPr>
            <w:tcW w:w="0" w:type="auto"/>
            <w:shd w:val="clear" w:color="auto" w:fill="auto"/>
            <w:vAlign w:val="center"/>
          </w:tcPr>
          <w:p w14:paraId="73500F33" w14:textId="7A86E9D6"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144.96</w:t>
            </w:r>
          </w:p>
        </w:tc>
      </w:tr>
      <w:tr w:rsidR="008329D1" w:rsidRPr="002F69F6" w14:paraId="3AB8BF2D" w14:textId="77777777" w:rsidTr="002D70E5">
        <w:trPr>
          <w:trHeight w:val="278"/>
        </w:trPr>
        <w:tc>
          <w:tcPr>
            <w:tcW w:w="0" w:type="auto"/>
            <w:vMerge/>
          </w:tcPr>
          <w:p w14:paraId="71603C50" w14:textId="77777777" w:rsidR="008329D1" w:rsidRPr="005B61E5" w:rsidRDefault="008329D1"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1209909E" w14:textId="06C291CE" w:rsidR="008329D1" w:rsidRPr="005B61E5" w:rsidRDefault="008329D1"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13FDC9D4" w14:textId="008A60B3" w:rsidR="008329D1" w:rsidRPr="005B61E5" w:rsidRDefault="008329D1"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5%</w:t>
            </w:r>
          </w:p>
        </w:tc>
        <w:tc>
          <w:tcPr>
            <w:tcW w:w="0" w:type="auto"/>
            <w:shd w:val="clear" w:color="auto" w:fill="auto"/>
            <w:vAlign w:val="center"/>
          </w:tcPr>
          <w:p w14:paraId="0A3487FC" w14:textId="24C5AF27"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 xml:space="preserve">108.79 </w:t>
            </w:r>
          </w:p>
        </w:tc>
        <w:tc>
          <w:tcPr>
            <w:tcW w:w="0" w:type="auto"/>
            <w:shd w:val="clear" w:color="auto" w:fill="auto"/>
            <w:vAlign w:val="center"/>
          </w:tcPr>
          <w:p w14:paraId="1C518A58" w14:textId="4EDD411C"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 xml:space="preserve">76.96 </w:t>
            </w:r>
          </w:p>
        </w:tc>
        <w:tc>
          <w:tcPr>
            <w:tcW w:w="0" w:type="auto"/>
            <w:shd w:val="clear" w:color="auto" w:fill="auto"/>
            <w:vAlign w:val="center"/>
          </w:tcPr>
          <w:p w14:paraId="7F35037E" w14:textId="1917B620"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 xml:space="preserve">30.18 </w:t>
            </w:r>
          </w:p>
        </w:tc>
        <w:tc>
          <w:tcPr>
            <w:tcW w:w="0" w:type="auto"/>
            <w:shd w:val="clear" w:color="auto" w:fill="auto"/>
            <w:vAlign w:val="center"/>
          </w:tcPr>
          <w:p w14:paraId="2FD3FB73" w14:textId="3DB2B321"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212.32</w:t>
            </w:r>
          </w:p>
        </w:tc>
        <w:tc>
          <w:tcPr>
            <w:tcW w:w="0" w:type="auto"/>
            <w:shd w:val="clear" w:color="auto" w:fill="auto"/>
            <w:vAlign w:val="center"/>
          </w:tcPr>
          <w:p w14:paraId="72623C39" w14:textId="0B8EDA19"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114.35</w:t>
            </w:r>
          </w:p>
        </w:tc>
        <w:tc>
          <w:tcPr>
            <w:tcW w:w="0" w:type="auto"/>
            <w:shd w:val="clear" w:color="auto" w:fill="auto"/>
            <w:vAlign w:val="center"/>
          </w:tcPr>
          <w:p w14:paraId="3DAD418E" w14:textId="0251B426"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23.25</w:t>
            </w:r>
          </w:p>
        </w:tc>
      </w:tr>
      <w:tr w:rsidR="008329D1" w:rsidRPr="002F69F6" w14:paraId="30F1AA62" w14:textId="77777777" w:rsidTr="002D70E5">
        <w:trPr>
          <w:trHeight w:val="278"/>
        </w:trPr>
        <w:tc>
          <w:tcPr>
            <w:tcW w:w="0" w:type="auto"/>
            <w:vMerge/>
          </w:tcPr>
          <w:p w14:paraId="7AD3C70E" w14:textId="77777777" w:rsidR="008329D1" w:rsidRPr="005B61E5" w:rsidRDefault="008329D1"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3004F3AD" w14:textId="13F6B6E9" w:rsidR="008329D1" w:rsidRPr="005B61E5" w:rsidRDefault="008329D1"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49050E23" w14:textId="57AC539F" w:rsidR="008329D1" w:rsidRPr="005B61E5" w:rsidRDefault="008329D1"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50%</w:t>
            </w:r>
          </w:p>
        </w:tc>
        <w:tc>
          <w:tcPr>
            <w:tcW w:w="0" w:type="auto"/>
            <w:shd w:val="clear" w:color="auto" w:fill="auto"/>
            <w:vAlign w:val="center"/>
          </w:tcPr>
          <w:p w14:paraId="61FC29D5" w14:textId="1378B8B9"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 xml:space="preserve">429.58 </w:t>
            </w:r>
          </w:p>
        </w:tc>
        <w:tc>
          <w:tcPr>
            <w:tcW w:w="0" w:type="auto"/>
            <w:shd w:val="clear" w:color="auto" w:fill="auto"/>
            <w:vAlign w:val="center"/>
          </w:tcPr>
          <w:p w14:paraId="21DDB768" w14:textId="19535D6A"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 xml:space="preserve">310.63 </w:t>
            </w:r>
          </w:p>
        </w:tc>
        <w:tc>
          <w:tcPr>
            <w:tcW w:w="0" w:type="auto"/>
            <w:shd w:val="clear" w:color="auto" w:fill="auto"/>
            <w:vAlign w:val="center"/>
          </w:tcPr>
          <w:p w14:paraId="51D1E141" w14:textId="2E336B93"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 xml:space="preserve">202.74 </w:t>
            </w:r>
          </w:p>
        </w:tc>
        <w:tc>
          <w:tcPr>
            <w:tcW w:w="0" w:type="auto"/>
            <w:shd w:val="clear" w:color="auto" w:fill="auto"/>
            <w:vAlign w:val="center"/>
          </w:tcPr>
          <w:p w14:paraId="7BBB5799" w14:textId="05B2A57F"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513.60</w:t>
            </w:r>
          </w:p>
        </w:tc>
        <w:tc>
          <w:tcPr>
            <w:tcW w:w="0" w:type="auto"/>
            <w:shd w:val="clear" w:color="auto" w:fill="auto"/>
            <w:vAlign w:val="center"/>
          </w:tcPr>
          <w:p w14:paraId="5D1C7261" w14:textId="3183AA5E"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293.50</w:t>
            </w:r>
          </w:p>
        </w:tc>
        <w:tc>
          <w:tcPr>
            <w:tcW w:w="0" w:type="auto"/>
            <w:shd w:val="clear" w:color="auto" w:fill="auto"/>
            <w:vAlign w:val="center"/>
          </w:tcPr>
          <w:p w14:paraId="275CDF5D" w14:textId="232B9897"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122.19</w:t>
            </w:r>
          </w:p>
        </w:tc>
      </w:tr>
      <w:tr w:rsidR="008329D1" w:rsidRPr="002F69F6" w14:paraId="3DE6F2C1" w14:textId="77777777" w:rsidTr="002D70E5">
        <w:trPr>
          <w:trHeight w:val="278"/>
        </w:trPr>
        <w:tc>
          <w:tcPr>
            <w:tcW w:w="0" w:type="auto"/>
            <w:vMerge/>
          </w:tcPr>
          <w:p w14:paraId="723F883F" w14:textId="77777777" w:rsidR="008329D1" w:rsidRPr="005B61E5" w:rsidRDefault="008329D1"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087A9535" w14:textId="2988700E" w:rsidR="008329D1" w:rsidRPr="005B61E5" w:rsidRDefault="008329D1"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61BAD83C" w14:textId="0910D521" w:rsidR="008329D1" w:rsidRPr="005B61E5" w:rsidRDefault="008329D1"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95%</w:t>
            </w:r>
          </w:p>
        </w:tc>
        <w:tc>
          <w:tcPr>
            <w:tcW w:w="0" w:type="auto"/>
            <w:shd w:val="clear" w:color="auto" w:fill="auto"/>
            <w:vAlign w:val="center"/>
          </w:tcPr>
          <w:p w14:paraId="580668A9" w14:textId="5A89946C"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 xml:space="preserve">534.54 </w:t>
            </w:r>
          </w:p>
        </w:tc>
        <w:tc>
          <w:tcPr>
            <w:tcW w:w="0" w:type="auto"/>
            <w:shd w:val="clear" w:color="auto" w:fill="auto"/>
            <w:vAlign w:val="center"/>
          </w:tcPr>
          <w:p w14:paraId="08EA06B2" w14:textId="6B0FDC95"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 xml:space="preserve">464.10 </w:t>
            </w:r>
          </w:p>
        </w:tc>
        <w:tc>
          <w:tcPr>
            <w:tcW w:w="0" w:type="auto"/>
            <w:shd w:val="clear" w:color="auto" w:fill="auto"/>
            <w:vAlign w:val="center"/>
          </w:tcPr>
          <w:p w14:paraId="150F9257" w14:textId="5A8E28CD"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 xml:space="preserve">435.57 </w:t>
            </w:r>
          </w:p>
        </w:tc>
        <w:tc>
          <w:tcPr>
            <w:tcW w:w="0" w:type="auto"/>
            <w:shd w:val="clear" w:color="auto" w:fill="auto"/>
            <w:vAlign w:val="center"/>
          </w:tcPr>
          <w:p w14:paraId="116DC583" w14:textId="1AC0373D"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628.21</w:t>
            </w:r>
          </w:p>
        </w:tc>
        <w:tc>
          <w:tcPr>
            <w:tcW w:w="0" w:type="auto"/>
            <w:shd w:val="clear" w:color="auto" w:fill="auto"/>
            <w:vAlign w:val="center"/>
          </w:tcPr>
          <w:p w14:paraId="3B3EE504" w14:textId="5B13CED0"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485.88</w:t>
            </w:r>
          </w:p>
        </w:tc>
        <w:tc>
          <w:tcPr>
            <w:tcW w:w="0" w:type="auto"/>
            <w:shd w:val="clear" w:color="auto" w:fill="auto"/>
            <w:vAlign w:val="center"/>
          </w:tcPr>
          <w:p w14:paraId="76E4ADA8" w14:textId="21F1EF7C"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340.30</w:t>
            </w:r>
          </w:p>
        </w:tc>
      </w:tr>
      <w:tr w:rsidR="008329D1" w:rsidRPr="002F69F6" w14:paraId="171C2ADF" w14:textId="77777777" w:rsidTr="002D70E5">
        <w:trPr>
          <w:trHeight w:val="278"/>
        </w:trPr>
        <w:tc>
          <w:tcPr>
            <w:tcW w:w="0" w:type="auto"/>
            <w:vMerge/>
          </w:tcPr>
          <w:p w14:paraId="5AFC30E1" w14:textId="77777777" w:rsidR="008329D1" w:rsidRPr="002F69F6" w:rsidRDefault="008329D1" w:rsidP="00807668">
            <w:pPr>
              <w:widowControl/>
              <w:jc w:val="center"/>
              <w:rPr>
                <w:rFonts w:ascii="Times New Roman" w:eastAsia="DengXian" w:hAnsi="Times New Roman" w:cs="Times New Roman"/>
                <w:b/>
                <w:bCs/>
                <w:kern w:val="0"/>
                <w:sz w:val="20"/>
                <w:szCs w:val="20"/>
              </w:rPr>
            </w:pPr>
          </w:p>
        </w:tc>
        <w:tc>
          <w:tcPr>
            <w:tcW w:w="0" w:type="auto"/>
            <w:vMerge w:val="restart"/>
            <w:shd w:val="clear" w:color="auto" w:fill="auto"/>
            <w:vAlign w:val="center"/>
          </w:tcPr>
          <w:p w14:paraId="11A18A5F" w14:textId="0A5ADDD0" w:rsidR="008329D1" w:rsidRPr="005B61E5" w:rsidRDefault="008329D1" w:rsidP="00807668">
            <w:pPr>
              <w:widowControl/>
              <w:jc w:val="center"/>
              <w:rPr>
                <w:rFonts w:ascii="Times New Roman" w:eastAsia="DengXian" w:hAnsi="Times New Roman" w:cs="Times New Roman"/>
                <w:b/>
                <w:bCs/>
                <w:kern w:val="0"/>
                <w:sz w:val="20"/>
                <w:szCs w:val="20"/>
              </w:rPr>
            </w:pPr>
            <w:r w:rsidRPr="002F69F6">
              <w:rPr>
                <w:rFonts w:ascii="Times New Roman" w:eastAsia="DengXian" w:hAnsi="Times New Roman" w:cs="Times New Roman"/>
                <w:b/>
                <w:bCs/>
                <w:kern w:val="0"/>
                <w:sz w:val="20"/>
                <w:szCs w:val="20"/>
              </w:rPr>
              <w:t>UL a</w:t>
            </w:r>
            <w:r w:rsidRPr="0051380B">
              <w:rPr>
                <w:rFonts w:ascii="Times New Roman" w:eastAsia="DengXian" w:hAnsi="Times New Roman" w:cs="Times New Roman"/>
                <w:b/>
                <w:bCs/>
                <w:kern w:val="0"/>
                <w:sz w:val="20"/>
                <w:szCs w:val="20"/>
              </w:rPr>
              <w:t xml:space="preserve">verage-UPT </w:t>
            </w:r>
            <w:r>
              <w:rPr>
                <w:rFonts w:ascii="Times New Roman" w:eastAsia="DengXian" w:hAnsi="Times New Roman" w:cs="Times New Roman" w:hint="eastAsia"/>
                <w:b/>
                <w:bCs/>
                <w:color w:val="000000"/>
                <w:kern w:val="0"/>
                <w:sz w:val="20"/>
                <w:szCs w:val="20"/>
              </w:rPr>
              <w:t>CDF</w:t>
            </w:r>
          </w:p>
        </w:tc>
        <w:tc>
          <w:tcPr>
            <w:tcW w:w="0" w:type="auto"/>
            <w:shd w:val="clear" w:color="auto" w:fill="auto"/>
            <w:vAlign w:val="center"/>
          </w:tcPr>
          <w:p w14:paraId="7D460BB1" w14:textId="078BDD3D" w:rsidR="008329D1" w:rsidRPr="005B61E5" w:rsidRDefault="008329D1"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Mean</w:t>
            </w:r>
          </w:p>
        </w:tc>
        <w:tc>
          <w:tcPr>
            <w:tcW w:w="0" w:type="auto"/>
            <w:shd w:val="clear" w:color="auto" w:fill="auto"/>
            <w:vAlign w:val="center"/>
          </w:tcPr>
          <w:p w14:paraId="033B7373" w14:textId="597D2D6E"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 xml:space="preserve">106.85 </w:t>
            </w:r>
          </w:p>
        </w:tc>
        <w:tc>
          <w:tcPr>
            <w:tcW w:w="0" w:type="auto"/>
            <w:shd w:val="clear" w:color="auto" w:fill="auto"/>
            <w:vAlign w:val="center"/>
          </w:tcPr>
          <w:p w14:paraId="1AC8B6B5" w14:textId="3244B672"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 xml:space="preserve">84.31 </w:t>
            </w:r>
          </w:p>
        </w:tc>
        <w:tc>
          <w:tcPr>
            <w:tcW w:w="0" w:type="auto"/>
            <w:shd w:val="clear" w:color="auto" w:fill="auto"/>
            <w:vAlign w:val="center"/>
          </w:tcPr>
          <w:p w14:paraId="2115EC84" w14:textId="1117F2F5"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 xml:space="preserve">49.24 </w:t>
            </w:r>
          </w:p>
        </w:tc>
        <w:tc>
          <w:tcPr>
            <w:tcW w:w="0" w:type="auto"/>
            <w:shd w:val="clear" w:color="auto" w:fill="auto"/>
            <w:vAlign w:val="center"/>
          </w:tcPr>
          <w:p w14:paraId="611F3541" w14:textId="5ED055AD"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66.59</w:t>
            </w:r>
          </w:p>
        </w:tc>
        <w:tc>
          <w:tcPr>
            <w:tcW w:w="0" w:type="auto"/>
            <w:shd w:val="clear" w:color="auto" w:fill="auto"/>
            <w:vAlign w:val="center"/>
          </w:tcPr>
          <w:p w14:paraId="054AEC63" w14:textId="7973C248"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31.22</w:t>
            </w:r>
          </w:p>
        </w:tc>
        <w:tc>
          <w:tcPr>
            <w:tcW w:w="0" w:type="auto"/>
            <w:shd w:val="clear" w:color="auto" w:fill="auto"/>
            <w:vAlign w:val="center"/>
          </w:tcPr>
          <w:p w14:paraId="265B496A" w14:textId="68F14EB2"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23.71</w:t>
            </w:r>
          </w:p>
        </w:tc>
      </w:tr>
      <w:tr w:rsidR="008329D1" w:rsidRPr="002F69F6" w14:paraId="0F14ADAF" w14:textId="77777777" w:rsidTr="002D70E5">
        <w:trPr>
          <w:trHeight w:val="278"/>
        </w:trPr>
        <w:tc>
          <w:tcPr>
            <w:tcW w:w="0" w:type="auto"/>
            <w:vMerge/>
          </w:tcPr>
          <w:p w14:paraId="554A2DD3" w14:textId="77777777" w:rsidR="008329D1" w:rsidRPr="005B61E5" w:rsidRDefault="008329D1"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5AB67695" w14:textId="17EC0A0C" w:rsidR="008329D1" w:rsidRPr="005B61E5" w:rsidRDefault="008329D1"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24F0255F" w14:textId="1BB32D4D" w:rsidR="008329D1" w:rsidRPr="005B61E5" w:rsidRDefault="008329D1"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5%</w:t>
            </w:r>
          </w:p>
        </w:tc>
        <w:tc>
          <w:tcPr>
            <w:tcW w:w="0" w:type="auto"/>
            <w:shd w:val="clear" w:color="auto" w:fill="auto"/>
            <w:vAlign w:val="center"/>
          </w:tcPr>
          <w:p w14:paraId="2BD66EED" w14:textId="0C64FD53"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 xml:space="preserve">1.58 </w:t>
            </w:r>
          </w:p>
        </w:tc>
        <w:tc>
          <w:tcPr>
            <w:tcW w:w="0" w:type="auto"/>
            <w:shd w:val="clear" w:color="auto" w:fill="auto"/>
            <w:vAlign w:val="center"/>
          </w:tcPr>
          <w:p w14:paraId="5C6A4387" w14:textId="195719E5"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 xml:space="preserve">0.92 </w:t>
            </w:r>
          </w:p>
        </w:tc>
        <w:tc>
          <w:tcPr>
            <w:tcW w:w="0" w:type="auto"/>
            <w:shd w:val="clear" w:color="auto" w:fill="auto"/>
            <w:vAlign w:val="center"/>
          </w:tcPr>
          <w:p w14:paraId="73AD6C2E" w14:textId="3D891745"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 xml:space="preserve">0.68 </w:t>
            </w:r>
          </w:p>
        </w:tc>
        <w:tc>
          <w:tcPr>
            <w:tcW w:w="0" w:type="auto"/>
            <w:shd w:val="clear" w:color="auto" w:fill="auto"/>
            <w:vAlign w:val="center"/>
          </w:tcPr>
          <w:p w14:paraId="5F1C0E41" w14:textId="4F4E8AEE"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1.31</w:t>
            </w:r>
          </w:p>
        </w:tc>
        <w:tc>
          <w:tcPr>
            <w:tcW w:w="0" w:type="auto"/>
            <w:shd w:val="clear" w:color="auto" w:fill="auto"/>
            <w:vAlign w:val="center"/>
          </w:tcPr>
          <w:p w14:paraId="525BC2E2" w14:textId="1334B6A3"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0.45</w:t>
            </w:r>
          </w:p>
        </w:tc>
        <w:tc>
          <w:tcPr>
            <w:tcW w:w="0" w:type="auto"/>
            <w:shd w:val="clear" w:color="auto" w:fill="auto"/>
            <w:vAlign w:val="center"/>
          </w:tcPr>
          <w:p w14:paraId="255027D4" w14:textId="684F4D73"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0.28</w:t>
            </w:r>
          </w:p>
        </w:tc>
      </w:tr>
      <w:tr w:rsidR="008329D1" w:rsidRPr="002F69F6" w14:paraId="1E9075EE" w14:textId="77777777" w:rsidTr="002D70E5">
        <w:trPr>
          <w:trHeight w:val="278"/>
        </w:trPr>
        <w:tc>
          <w:tcPr>
            <w:tcW w:w="0" w:type="auto"/>
            <w:vMerge/>
          </w:tcPr>
          <w:p w14:paraId="60B04A67" w14:textId="77777777" w:rsidR="008329D1" w:rsidRPr="005B61E5" w:rsidRDefault="008329D1"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0BF399DC" w14:textId="19CCCBB9" w:rsidR="008329D1" w:rsidRPr="005B61E5" w:rsidRDefault="008329D1"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1B623C5B" w14:textId="43DDA908" w:rsidR="008329D1" w:rsidRPr="005B61E5" w:rsidRDefault="008329D1"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50%</w:t>
            </w:r>
          </w:p>
        </w:tc>
        <w:tc>
          <w:tcPr>
            <w:tcW w:w="0" w:type="auto"/>
            <w:shd w:val="clear" w:color="auto" w:fill="auto"/>
            <w:vAlign w:val="center"/>
          </w:tcPr>
          <w:p w14:paraId="22B221B6" w14:textId="455B247F"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 xml:space="preserve">62.09 </w:t>
            </w:r>
          </w:p>
        </w:tc>
        <w:tc>
          <w:tcPr>
            <w:tcW w:w="0" w:type="auto"/>
            <w:shd w:val="clear" w:color="auto" w:fill="auto"/>
            <w:vAlign w:val="center"/>
          </w:tcPr>
          <w:p w14:paraId="26C414DE" w14:textId="5493EF4E"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 xml:space="preserve">34.02 </w:t>
            </w:r>
          </w:p>
        </w:tc>
        <w:tc>
          <w:tcPr>
            <w:tcW w:w="0" w:type="auto"/>
            <w:shd w:val="clear" w:color="auto" w:fill="auto"/>
            <w:vAlign w:val="center"/>
          </w:tcPr>
          <w:p w14:paraId="4B6142A4" w14:textId="4A507500"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 xml:space="preserve">14.35 </w:t>
            </w:r>
          </w:p>
        </w:tc>
        <w:tc>
          <w:tcPr>
            <w:tcW w:w="0" w:type="auto"/>
            <w:shd w:val="clear" w:color="auto" w:fill="auto"/>
            <w:vAlign w:val="center"/>
          </w:tcPr>
          <w:p w14:paraId="6D467E0B" w14:textId="0BA56FE6"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64.32</w:t>
            </w:r>
          </w:p>
        </w:tc>
        <w:tc>
          <w:tcPr>
            <w:tcW w:w="0" w:type="auto"/>
            <w:shd w:val="clear" w:color="auto" w:fill="auto"/>
            <w:vAlign w:val="center"/>
          </w:tcPr>
          <w:p w14:paraId="445E5E7D" w14:textId="64C2776F"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29.33</w:t>
            </w:r>
          </w:p>
        </w:tc>
        <w:tc>
          <w:tcPr>
            <w:tcW w:w="0" w:type="auto"/>
            <w:shd w:val="clear" w:color="auto" w:fill="auto"/>
            <w:vAlign w:val="center"/>
          </w:tcPr>
          <w:p w14:paraId="735BA9DD" w14:textId="136CD5F6"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20.31</w:t>
            </w:r>
          </w:p>
        </w:tc>
      </w:tr>
      <w:tr w:rsidR="008329D1" w:rsidRPr="002F69F6" w14:paraId="73FACFDD" w14:textId="77777777" w:rsidTr="002D70E5">
        <w:trPr>
          <w:trHeight w:val="278"/>
        </w:trPr>
        <w:tc>
          <w:tcPr>
            <w:tcW w:w="0" w:type="auto"/>
            <w:vMerge/>
          </w:tcPr>
          <w:p w14:paraId="6FBDA372" w14:textId="77777777" w:rsidR="008329D1" w:rsidRPr="005B61E5" w:rsidRDefault="008329D1"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2AC47EDE" w14:textId="66233538" w:rsidR="008329D1" w:rsidRPr="005B61E5" w:rsidRDefault="008329D1"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4F43C95D" w14:textId="29AA6B61" w:rsidR="008329D1" w:rsidRPr="005B61E5" w:rsidRDefault="008329D1"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95%</w:t>
            </w:r>
          </w:p>
        </w:tc>
        <w:tc>
          <w:tcPr>
            <w:tcW w:w="0" w:type="auto"/>
            <w:shd w:val="clear" w:color="auto" w:fill="auto"/>
            <w:vAlign w:val="center"/>
          </w:tcPr>
          <w:p w14:paraId="7690CFE5" w14:textId="515902C7"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 xml:space="preserve">328.89 </w:t>
            </w:r>
          </w:p>
        </w:tc>
        <w:tc>
          <w:tcPr>
            <w:tcW w:w="0" w:type="auto"/>
            <w:shd w:val="clear" w:color="auto" w:fill="auto"/>
            <w:vAlign w:val="center"/>
          </w:tcPr>
          <w:p w14:paraId="2C847F9A" w14:textId="5ECC5FE9"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 xml:space="preserve">310.54 </w:t>
            </w:r>
          </w:p>
        </w:tc>
        <w:tc>
          <w:tcPr>
            <w:tcW w:w="0" w:type="auto"/>
            <w:shd w:val="clear" w:color="auto" w:fill="auto"/>
            <w:vAlign w:val="center"/>
          </w:tcPr>
          <w:p w14:paraId="721FF0B6" w14:textId="618862C1"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 xml:space="preserve">204.09 </w:t>
            </w:r>
          </w:p>
        </w:tc>
        <w:tc>
          <w:tcPr>
            <w:tcW w:w="0" w:type="auto"/>
            <w:shd w:val="clear" w:color="auto" w:fill="auto"/>
            <w:vAlign w:val="center"/>
          </w:tcPr>
          <w:p w14:paraId="4E62780B" w14:textId="484182A5"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143.49</w:t>
            </w:r>
          </w:p>
        </w:tc>
        <w:tc>
          <w:tcPr>
            <w:tcW w:w="0" w:type="auto"/>
            <w:shd w:val="clear" w:color="auto" w:fill="auto"/>
            <w:vAlign w:val="center"/>
          </w:tcPr>
          <w:p w14:paraId="32A4167D" w14:textId="143DC970"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68.74</w:t>
            </w:r>
          </w:p>
        </w:tc>
        <w:tc>
          <w:tcPr>
            <w:tcW w:w="0" w:type="auto"/>
            <w:shd w:val="clear" w:color="auto" w:fill="auto"/>
            <w:vAlign w:val="center"/>
          </w:tcPr>
          <w:p w14:paraId="5BFF80BE" w14:textId="21658AD5"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57.39</w:t>
            </w:r>
          </w:p>
        </w:tc>
      </w:tr>
      <w:tr w:rsidR="008329D1" w:rsidRPr="002F69F6" w14:paraId="5DDBE17F" w14:textId="77777777" w:rsidTr="006054D3">
        <w:trPr>
          <w:trHeight w:val="278"/>
        </w:trPr>
        <w:tc>
          <w:tcPr>
            <w:tcW w:w="0" w:type="auto"/>
            <w:vMerge w:val="restart"/>
            <w:vAlign w:val="center"/>
          </w:tcPr>
          <w:p w14:paraId="44B44EDB" w14:textId="4511C340" w:rsidR="008329D1" w:rsidRPr="002F69F6" w:rsidRDefault="008329D1" w:rsidP="00807668">
            <w:pPr>
              <w:widowControl/>
              <w:jc w:val="center"/>
              <w:rPr>
                <w:rFonts w:ascii="Times New Roman" w:eastAsia="DengXian" w:hAnsi="Times New Roman" w:cs="Times New Roman"/>
                <w:b/>
                <w:bCs/>
                <w:kern w:val="0"/>
                <w:sz w:val="20"/>
                <w:szCs w:val="20"/>
              </w:rPr>
            </w:pPr>
            <w:r w:rsidRPr="008614F5">
              <w:rPr>
                <w:rFonts w:ascii="Times New Roman" w:eastAsia="DengXian" w:hAnsi="Times New Roman" w:cs="Times New Roman"/>
                <w:b/>
                <w:bCs/>
                <w:kern w:val="0"/>
                <w:sz w:val="20"/>
                <w:szCs w:val="20"/>
              </w:rPr>
              <w:t>Baseline</w:t>
            </w:r>
          </w:p>
        </w:tc>
        <w:tc>
          <w:tcPr>
            <w:tcW w:w="0" w:type="auto"/>
            <w:vMerge w:val="restart"/>
            <w:shd w:val="clear" w:color="auto" w:fill="auto"/>
            <w:vAlign w:val="center"/>
          </w:tcPr>
          <w:p w14:paraId="59B95E9F" w14:textId="59344127" w:rsidR="008329D1" w:rsidRPr="0051380B" w:rsidRDefault="008329D1" w:rsidP="00807668">
            <w:pPr>
              <w:widowControl/>
              <w:jc w:val="center"/>
              <w:rPr>
                <w:rFonts w:ascii="Times New Roman" w:eastAsia="DengXian" w:hAnsi="Times New Roman" w:cs="Times New Roman"/>
                <w:b/>
                <w:bCs/>
                <w:kern w:val="0"/>
                <w:sz w:val="20"/>
                <w:szCs w:val="20"/>
              </w:rPr>
            </w:pPr>
            <w:r w:rsidRPr="002F69F6">
              <w:rPr>
                <w:rFonts w:ascii="Times New Roman" w:eastAsia="DengXian" w:hAnsi="Times New Roman" w:cs="Times New Roman"/>
                <w:b/>
                <w:bCs/>
                <w:kern w:val="0"/>
                <w:sz w:val="20"/>
                <w:szCs w:val="20"/>
              </w:rPr>
              <w:t>DL p</w:t>
            </w:r>
            <w:r w:rsidRPr="0051380B">
              <w:rPr>
                <w:rFonts w:ascii="Times New Roman" w:eastAsia="DengXian" w:hAnsi="Times New Roman" w:cs="Times New Roman"/>
                <w:b/>
                <w:bCs/>
                <w:kern w:val="0"/>
                <w:sz w:val="20"/>
                <w:szCs w:val="20"/>
              </w:rPr>
              <w:t xml:space="preserve">acket-Latency </w:t>
            </w:r>
            <w:r>
              <w:rPr>
                <w:rFonts w:ascii="Times New Roman" w:eastAsia="DengXian" w:hAnsi="Times New Roman" w:cs="Times New Roman" w:hint="eastAsia"/>
                <w:b/>
                <w:bCs/>
                <w:color w:val="000000"/>
                <w:kern w:val="0"/>
                <w:sz w:val="20"/>
                <w:szCs w:val="20"/>
              </w:rPr>
              <w:t>CDF</w:t>
            </w:r>
          </w:p>
        </w:tc>
        <w:tc>
          <w:tcPr>
            <w:tcW w:w="0" w:type="auto"/>
            <w:shd w:val="clear" w:color="auto" w:fill="auto"/>
            <w:vAlign w:val="center"/>
            <w:hideMark/>
          </w:tcPr>
          <w:p w14:paraId="376FCF41" w14:textId="04378245" w:rsidR="008329D1" w:rsidRPr="005B61E5" w:rsidRDefault="008329D1"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Mean</w:t>
            </w:r>
          </w:p>
        </w:tc>
        <w:tc>
          <w:tcPr>
            <w:tcW w:w="0" w:type="auto"/>
            <w:shd w:val="clear" w:color="auto" w:fill="auto"/>
            <w:vAlign w:val="center"/>
          </w:tcPr>
          <w:p w14:paraId="576ED41E" w14:textId="4F8BC93F"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 xml:space="preserve">22.69 </w:t>
            </w:r>
          </w:p>
        </w:tc>
        <w:tc>
          <w:tcPr>
            <w:tcW w:w="0" w:type="auto"/>
            <w:shd w:val="clear" w:color="auto" w:fill="auto"/>
            <w:vAlign w:val="center"/>
          </w:tcPr>
          <w:p w14:paraId="51CC6521" w14:textId="40B454BF"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 xml:space="preserve">42.75 </w:t>
            </w:r>
          </w:p>
        </w:tc>
        <w:tc>
          <w:tcPr>
            <w:tcW w:w="0" w:type="auto"/>
            <w:shd w:val="clear" w:color="auto" w:fill="auto"/>
            <w:vAlign w:val="center"/>
          </w:tcPr>
          <w:p w14:paraId="295081D9" w14:textId="6123FB93"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 xml:space="preserve">646.22 </w:t>
            </w:r>
          </w:p>
        </w:tc>
        <w:tc>
          <w:tcPr>
            <w:tcW w:w="0" w:type="auto"/>
            <w:shd w:val="clear" w:color="auto" w:fill="auto"/>
            <w:vAlign w:val="center"/>
          </w:tcPr>
          <w:p w14:paraId="10923A07" w14:textId="3C772E96"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14.01</w:t>
            </w:r>
          </w:p>
        </w:tc>
        <w:tc>
          <w:tcPr>
            <w:tcW w:w="0" w:type="auto"/>
            <w:shd w:val="clear" w:color="auto" w:fill="auto"/>
            <w:vAlign w:val="center"/>
          </w:tcPr>
          <w:p w14:paraId="54C8CA00" w14:textId="434317D2"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31.03</w:t>
            </w:r>
          </w:p>
        </w:tc>
        <w:tc>
          <w:tcPr>
            <w:tcW w:w="0" w:type="auto"/>
            <w:shd w:val="clear" w:color="auto" w:fill="auto"/>
            <w:vAlign w:val="center"/>
          </w:tcPr>
          <w:p w14:paraId="35FA4954" w14:textId="7FF59945"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165.42</w:t>
            </w:r>
          </w:p>
        </w:tc>
      </w:tr>
      <w:tr w:rsidR="008329D1" w:rsidRPr="002F69F6" w14:paraId="4FD58020" w14:textId="77777777" w:rsidTr="006054D3">
        <w:trPr>
          <w:trHeight w:val="278"/>
        </w:trPr>
        <w:tc>
          <w:tcPr>
            <w:tcW w:w="0" w:type="auto"/>
            <w:vMerge/>
            <w:vAlign w:val="center"/>
          </w:tcPr>
          <w:p w14:paraId="05AC3BAB" w14:textId="77777777" w:rsidR="008329D1" w:rsidRPr="005B61E5" w:rsidRDefault="008329D1"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5766B800" w14:textId="544211A8" w:rsidR="008329D1" w:rsidRPr="005B61E5" w:rsidRDefault="008329D1"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1AADC34D" w14:textId="283A86C5" w:rsidR="008329D1" w:rsidRPr="005B61E5" w:rsidRDefault="008329D1"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5%</w:t>
            </w:r>
          </w:p>
        </w:tc>
        <w:tc>
          <w:tcPr>
            <w:tcW w:w="0" w:type="auto"/>
            <w:shd w:val="clear" w:color="auto" w:fill="auto"/>
            <w:vAlign w:val="center"/>
          </w:tcPr>
          <w:p w14:paraId="172A18A6" w14:textId="0C05DEEF"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 xml:space="preserve">8.07 </w:t>
            </w:r>
          </w:p>
        </w:tc>
        <w:tc>
          <w:tcPr>
            <w:tcW w:w="0" w:type="auto"/>
            <w:shd w:val="clear" w:color="auto" w:fill="auto"/>
            <w:vAlign w:val="center"/>
          </w:tcPr>
          <w:p w14:paraId="45004A35" w14:textId="58463BD5"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 xml:space="preserve">8.11 </w:t>
            </w:r>
          </w:p>
        </w:tc>
        <w:tc>
          <w:tcPr>
            <w:tcW w:w="0" w:type="auto"/>
            <w:shd w:val="clear" w:color="auto" w:fill="auto"/>
            <w:vAlign w:val="center"/>
          </w:tcPr>
          <w:p w14:paraId="372BAC0B" w14:textId="19723F63"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 xml:space="preserve">8.33 </w:t>
            </w:r>
          </w:p>
        </w:tc>
        <w:tc>
          <w:tcPr>
            <w:tcW w:w="0" w:type="auto"/>
            <w:shd w:val="clear" w:color="auto" w:fill="auto"/>
            <w:vAlign w:val="center"/>
          </w:tcPr>
          <w:p w14:paraId="21740534" w14:textId="4EF666BF"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7.36</w:t>
            </w:r>
          </w:p>
        </w:tc>
        <w:tc>
          <w:tcPr>
            <w:tcW w:w="0" w:type="auto"/>
            <w:shd w:val="clear" w:color="auto" w:fill="auto"/>
            <w:vAlign w:val="center"/>
          </w:tcPr>
          <w:p w14:paraId="7AF8623F" w14:textId="5DD0868D"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8.04</w:t>
            </w:r>
          </w:p>
        </w:tc>
        <w:tc>
          <w:tcPr>
            <w:tcW w:w="0" w:type="auto"/>
            <w:shd w:val="clear" w:color="auto" w:fill="auto"/>
            <w:vAlign w:val="center"/>
          </w:tcPr>
          <w:p w14:paraId="25DDFA3B" w14:textId="23C6AEE8"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10.37</w:t>
            </w:r>
          </w:p>
        </w:tc>
      </w:tr>
      <w:tr w:rsidR="008329D1" w:rsidRPr="002F69F6" w14:paraId="3BC371E4" w14:textId="77777777" w:rsidTr="006054D3">
        <w:trPr>
          <w:trHeight w:val="278"/>
        </w:trPr>
        <w:tc>
          <w:tcPr>
            <w:tcW w:w="0" w:type="auto"/>
            <w:vMerge/>
            <w:vAlign w:val="center"/>
          </w:tcPr>
          <w:p w14:paraId="4750EE98" w14:textId="77777777" w:rsidR="008329D1" w:rsidRPr="005B61E5" w:rsidRDefault="008329D1"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4CA12B88" w14:textId="3B79B63C" w:rsidR="008329D1" w:rsidRPr="005B61E5" w:rsidRDefault="008329D1"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5E0FED6D" w14:textId="07C428BC" w:rsidR="008329D1" w:rsidRPr="005B61E5" w:rsidRDefault="008329D1"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50%</w:t>
            </w:r>
          </w:p>
        </w:tc>
        <w:tc>
          <w:tcPr>
            <w:tcW w:w="0" w:type="auto"/>
            <w:shd w:val="clear" w:color="auto" w:fill="auto"/>
            <w:vAlign w:val="center"/>
          </w:tcPr>
          <w:p w14:paraId="24145374" w14:textId="1830D266"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 xml:space="preserve">9.84 </w:t>
            </w:r>
          </w:p>
        </w:tc>
        <w:tc>
          <w:tcPr>
            <w:tcW w:w="0" w:type="auto"/>
            <w:shd w:val="clear" w:color="auto" w:fill="auto"/>
            <w:vAlign w:val="center"/>
          </w:tcPr>
          <w:p w14:paraId="3AD24F59" w14:textId="24045DE9"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 xml:space="preserve">13.03 </w:t>
            </w:r>
          </w:p>
        </w:tc>
        <w:tc>
          <w:tcPr>
            <w:tcW w:w="0" w:type="auto"/>
            <w:shd w:val="clear" w:color="auto" w:fill="auto"/>
            <w:vAlign w:val="center"/>
          </w:tcPr>
          <w:p w14:paraId="313AEABD" w14:textId="569378BA"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 xml:space="preserve">32.70 </w:t>
            </w:r>
          </w:p>
        </w:tc>
        <w:tc>
          <w:tcPr>
            <w:tcW w:w="0" w:type="auto"/>
            <w:shd w:val="clear" w:color="auto" w:fill="auto"/>
            <w:vAlign w:val="center"/>
          </w:tcPr>
          <w:p w14:paraId="3C4C3398" w14:textId="728B638A"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9.88</w:t>
            </w:r>
          </w:p>
        </w:tc>
        <w:tc>
          <w:tcPr>
            <w:tcW w:w="0" w:type="auto"/>
            <w:shd w:val="clear" w:color="auto" w:fill="auto"/>
            <w:vAlign w:val="center"/>
          </w:tcPr>
          <w:p w14:paraId="52642D60" w14:textId="68769B84"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17.91</w:t>
            </w:r>
          </w:p>
        </w:tc>
        <w:tc>
          <w:tcPr>
            <w:tcW w:w="0" w:type="auto"/>
            <w:shd w:val="clear" w:color="auto" w:fill="auto"/>
            <w:vAlign w:val="center"/>
          </w:tcPr>
          <w:p w14:paraId="682DAFF0" w14:textId="293916DC"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45.12</w:t>
            </w:r>
          </w:p>
        </w:tc>
      </w:tr>
      <w:tr w:rsidR="008329D1" w:rsidRPr="002F69F6" w14:paraId="72B45B06" w14:textId="77777777" w:rsidTr="006054D3">
        <w:trPr>
          <w:trHeight w:val="278"/>
        </w:trPr>
        <w:tc>
          <w:tcPr>
            <w:tcW w:w="0" w:type="auto"/>
            <w:vMerge/>
            <w:vAlign w:val="center"/>
          </w:tcPr>
          <w:p w14:paraId="0F80DF23" w14:textId="77777777" w:rsidR="008329D1" w:rsidRPr="005B61E5" w:rsidRDefault="008329D1"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53F4FA4A" w14:textId="06DE0C0C" w:rsidR="008329D1" w:rsidRPr="005B61E5" w:rsidRDefault="008329D1"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7832C724" w14:textId="4BDFB1A7" w:rsidR="008329D1" w:rsidRPr="005B61E5" w:rsidRDefault="008329D1"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95%</w:t>
            </w:r>
          </w:p>
        </w:tc>
        <w:tc>
          <w:tcPr>
            <w:tcW w:w="0" w:type="auto"/>
            <w:shd w:val="clear" w:color="auto" w:fill="auto"/>
            <w:vAlign w:val="center"/>
          </w:tcPr>
          <w:p w14:paraId="4F0E9D40" w14:textId="0E2EABB9"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 xml:space="preserve">221.57 </w:t>
            </w:r>
          </w:p>
        </w:tc>
        <w:tc>
          <w:tcPr>
            <w:tcW w:w="0" w:type="auto"/>
            <w:shd w:val="clear" w:color="auto" w:fill="auto"/>
            <w:vAlign w:val="center"/>
          </w:tcPr>
          <w:p w14:paraId="7EB36CC0" w14:textId="2F7E9BB8"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 xml:space="preserve">524.68 </w:t>
            </w:r>
          </w:p>
        </w:tc>
        <w:tc>
          <w:tcPr>
            <w:tcW w:w="0" w:type="auto"/>
            <w:shd w:val="clear" w:color="auto" w:fill="auto"/>
            <w:vAlign w:val="center"/>
          </w:tcPr>
          <w:p w14:paraId="445FED0C" w14:textId="1D62E783"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13753.59</w:t>
            </w:r>
          </w:p>
        </w:tc>
        <w:tc>
          <w:tcPr>
            <w:tcW w:w="0" w:type="auto"/>
            <w:shd w:val="clear" w:color="auto" w:fill="auto"/>
            <w:vAlign w:val="center"/>
          </w:tcPr>
          <w:p w14:paraId="2F15C365" w14:textId="5EBDF0E0"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29.68</w:t>
            </w:r>
          </w:p>
        </w:tc>
        <w:tc>
          <w:tcPr>
            <w:tcW w:w="0" w:type="auto"/>
            <w:shd w:val="clear" w:color="auto" w:fill="auto"/>
            <w:vAlign w:val="center"/>
          </w:tcPr>
          <w:p w14:paraId="70F5D1F4" w14:textId="37CEB969"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80.75</w:t>
            </w:r>
          </w:p>
        </w:tc>
        <w:tc>
          <w:tcPr>
            <w:tcW w:w="0" w:type="auto"/>
            <w:shd w:val="clear" w:color="auto" w:fill="auto"/>
            <w:vAlign w:val="center"/>
          </w:tcPr>
          <w:p w14:paraId="21847CCC" w14:textId="10ABCA8A"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566.89</w:t>
            </w:r>
          </w:p>
        </w:tc>
      </w:tr>
      <w:tr w:rsidR="008329D1" w:rsidRPr="002F69F6" w14:paraId="7EBBDED1" w14:textId="77777777" w:rsidTr="006054D3">
        <w:trPr>
          <w:trHeight w:val="278"/>
        </w:trPr>
        <w:tc>
          <w:tcPr>
            <w:tcW w:w="0" w:type="auto"/>
            <w:vMerge/>
            <w:vAlign w:val="center"/>
          </w:tcPr>
          <w:p w14:paraId="4B125916" w14:textId="77777777" w:rsidR="008329D1" w:rsidRPr="002F69F6" w:rsidRDefault="008329D1" w:rsidP="00807668">
            <w:pPr>
              <w:widowControl/>
              <w:jc w:val="center"/>
              <w:rPr>
                <w:rFonts w:ascii="Times New Roman" w:eastAsia="DengXian" w:hAnsi="Times New Roman" w:cs="Times New Roman"/>
                <w:b/>
                <w:bCs/>
                <w:kern w:val="0"/>
                <w:sz w:val="20"/>
                <w:szCs w:val="20"/>
              </w:rPr>
            </w:pPr>
          </w:p>
        </w:tc>
        <w:tc>
          <w:tcPr>
            <w:tcW w:w="0" w:type="auto"/>
            <w:vMerge w:val="restart"/>
            <w:shd w:val="clear" w:color="auto" w:fill="auto"/>
            <w:vAlign w:val="center"/>
          </w:tcPr>
          <w:p w14:paraId="0C14E8DF" w14:textId="5DFCECB9" w:rsidR="008329D1" w:rsidRPr="0051380B" w:rsidRDefault="008329D1" w:rsidP="00807668">
            <w:pPr>
              <w:widowControl/>
              <w:jc w:val="center"/>
              <w:rPr>
                <w:rFonts w:ascii="Times New Roman" w:eastAsia="DengXian" w:hAnsi="Times New Roman" w:cs="Times New Roman"/>
                <w:b/>
                <w:bCs/>
                <w:kern w:val="0"/>
                <w:sz w:val="20"/>
                <w:szCs w:val="20"/>
              </w:rPr>
            </w:pPr>
            <w:r w:rsidRPr="002F69F6">
              <w:rPr>
                <w:rFonts w:ascii="Times New Roman" w:eastAsia="DengXian" w:hAnsi="Times New Roman" w:cs="Times New Roman"/>
                <w:b/>
                <w:bCs/>
                <w:kern w:val="0"/>
                <w:sz w:val="20"/>
                <w:szCs w:val="20"/>
              </w:rPr>
              <w:t>UL p</w:t>
            </w:r>
            <w:r w:rsidRPr="0051380B">
              <w:rPr>
                <w:rFonts w:ascii="Times New Roman" w:eastAsia="DengXian" w:hAnsi="Times New Roman" w:cs="Times New Roman"/>
                <w:b/>
                <w:bCs/>
                <w:kern w:val="0"/>
                <w:sz w:val="20"/>
                <w:szCs w:val="20"/>
              </w:rPr>
              <w:t xml:space="preserve">acket-Latency </w:t>
            </w:r>
            <w:r>
              <w:rPr>
                <w:rFonts w:ascii="Times New Roman" w:eastAsia="DengXian" w:hAnsi="Times New Roman" w:cs="Times New Roman" w:hint="eastAsia"/>
                <w:b/>
                <w:bCs/>
                <w:color w:val="000000"/>
                <w:kern w:val="0"/>
                <w:sz w:val="20"/>
                <w:szCs w:val="20"/>
              </w:rPr>
              <w:t>CDF</w:t>
            </w:r>
          </w:p>
        </w:tc>
        <w:tc>
          <w:tcPr>
            <w:tcW w:w="0" w:type="auto"/>
            <w:shd w:val="clear" w:color="auto" w:fill="auto"/>
            <w:vAlign w:val="center"/>
            <w:hideMark/>
          </w:tcPr>
          <w:p w14:paraId="193677E0" w14:textId="03CE23DD" w:rsidR="008329D1" w:rsidRPr="005B61E5" w:rsidRDefault="008329D1"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Mean</w:t>
            </w:r>
          </w:p>
        </w:tc>
        <w:tc>
          <w:tcPr>
            <w:tcW w:w="0" w:type="auto"/>
            <w:shd w:val="clear" w:color="auto" w:fill="auto"/>
            <w:vAlign w:val="center"/>
          </w:tcPr>
          <w:p w14:paraId="59A17D14" w14:textId="2985B7FF"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 xml:space="preserve">91.33 </w:t>
            </w:r>
          </w:p>
        </w:tc>
        <w:tc>
          <w:tcPr>
            <w:tcW w:w="0" w:type="auto"/>
            <w:shd w:val="clear" w:color="auto" w:fill="auto"/>
            <w:vAlign w:val="center"/>
          </w:tcPr>
          <w:p w14:paraId="234844A7" w14:textId="09F07D65"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 xml:space="preserve">144.44 </w:t>
            </w:r>
          </w:p>
        </w:tc>
        <w:tc>
          <w:tcPr>
            <w:tcW w:w="0" w:type="auto"/>
            <w:shd w:val="clear" w:color="auto" w:fill="auto"/>
            <w:vAlign w:val="center"/>
          </w:tcPr>
          <w:p w14:paraId="267E9316" w14:textId="6A07314E"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 xml:space="preserve">615.33 </w:t>
            </w:r>
          </w:p>
        </w:tc>
        <w:tc>
          <w:tcPr>
            <w:tcW w:w="0" w:type="auto"/>
            <w:shd w:val="clear" w:color="auto" w:fill="auto"/>
            <w:vAlign w:val="center"/>
          </w:tcPr>
          <w:p w14:paraId="60DD735B" w14:textId="30FB5E38"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62.93</w:t>
            </w:r>
          </w:p>
        </w:tc>
        <w:tc>
          <w:tcPr>
            <w:tcW w:w="0" w:type="auto"/>
            <w:shd w:val="clear" w:color="auto" w:fill="auto"/>
            <w:vAlign w:val="center"/>
          </w:tcPr>
          <w:p w14:paraId="2A9F4506" w14:textId="365A5EDD"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101.94</w:t>
            </w:r>
          </w:p>
        </w:tc>
        <w:tc>
          <w:tcPr>
            <w:tcW w:w="0" w:type="auto"/>
            <w:shd w:val="clear" w:color="auto" w:fill="auto"/>
            <w:vAlign w:val="center"/>
          </w:tcPr>
          <w:p w14:paraId="3B27BE4A" w14:textId="43F619EE"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133.32</w:t>
            </w:r>
          </w:p>
        </w:tc>
      </w:tr>
      <w:tr w:rsidR="008329D1" w:rsidRPr="002F69F6" w14:paraId="1C42865A" w14:textId="77777777" w:rsidTr="002D70E5">
        <w:trPr>
          <w:trHeight w:val="278"/>
        </w:trPr>
        <w:tc>
          <w:tcPr>
            <w:tcW w:w="0" w:type="auto"/>
            <w:vMerge/>
          </w:tcPr>
          <w:p w14:paraId="3A5FE6A5" w14:textId="77777777" w:rsidR="008329D1" w:rsidRPr="005B61E5" w:rsidRDefault="008329D1"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085FF223" w14:textId="19F07FB4" w:rsidR="008329D1" w:rsidRPr="005B61E5" w:rsidRDefault="008329D1"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63D8E614" w14:textId="102C8209" w:rsidR="008329D1" w:rsidRPr="005B61E5" w:rsidRDefault="008329D1"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5%</w:t>
            </w:r>
          </w:p>
        </w:tc>
        <w:tc>
          <w:tcPr>
            <w:tcW w:w="0" w:type="auto"/>
            <w:shd w:val="clear" w:color="auto" w:fill="auto"/>
            <w:vAlign w:val="center"/>
          </w:tcPr>
          <w:p w14:paraId="12FF8468" w14:textId="534D8A8A"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 xml:space="preserve">4.21 </w:t>
            </w:r>
          </w:p>
        </w:tc>
        <w:tc>
          <w:tcPr>
            <w:tcW w:w="0" w:type="auto"/>
            <w:shd w:val="clear" w:color="auto" w:fill="auto"/>
            <w:vAlign w:val="center"/>
          </w:tcPr>
          <w:p w14:paraId="6F8735E9" w14:textId="60C8AA1F"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 xml:space="preserve">4.27 </w:t>
            </w:r>
          </w:p>
        </w:tc>
        <w:tc>
          <w:tcPr>
            <w:tcW w:w="0" w:type="auto"/>
            <w:shd w:val="clear" w:color="auto" w:fill="auto"/>
            <w:vAlign w:val="center"/>
          </w:tcPr>
          <w:p w14:paraId="312C2B53" w14:textId="0D3346E0"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 xml:space="preserve">5.17 </w:t>
            </w:r>
          </w:p>
        </w:tc>
        <w:tc>
          <w:tcPr>
            <w:tcW w:w="0" w:type="auto"/>
            <w:shd w:val="clear" w:color="auto" w:fill="auto"/>
            <w:vAlign w:val="center"/>
          </w:tcPr>
          <w:p w14:paraId="0686D66A" w14:textId="0332AA2A"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8.71</w:t>
            </w:r>
          </w:p>
        </w:tc>
        <w:tc>
          <w:tcPr>
            <w:tcW w:w="0" w:type="auto"/>
            <w:shd w:val="clear" w:color="auto" w:fill="auto"/>
            <w:vAlign w:val="center"/>
          </w:tcPr>
          <w:p w14:paraId="7DDC4A04" w14:textId="49B6B5DE"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10.39</w:t>
            </w:r>
          </w:p>
        </w:tc>
        <w:tc>
          <w:tcPr>
            <w:tcW w:w="0" w:type="auto"/>
            <w:shd w:val="clear" w:color="auto" w:fill="auto"/>
            <w:vAlign w:val="center"/>
          </w:tcPr>
          <w:p w14:paraId="07106D6C" w14:textId="016BF0BA"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12.31</w:t>
            </w:r>
          </w:p>
        </w:tc>
      </w:tr>
      <w:tr w:rsidR="008329D1" w:rsidRPr="002F69F6" w14:paraId="5F5B8152" w14:textId="77777777" w:rsidTr="002D70E5">
        <w:trPr>
          <w:trHeight w:val="278"/>
        </w:trPr>
        <w:tc>
          <w:tcPr>
            <w:tcW w:w="0" w:type="auto"/>
            <w:vMerge/>
          </w:tcPr>
          <w:p w14:paraId="47C566F1" w14:textId="77777777" w:rsidR="008329D1" w:rsidRPr="005B61E5" w:rsidRDefault="008329D1"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3F28F46D" w14:textId="0C202202" w:rsidR="008329D1" w:rsidRPr="005B61E5" w:rsidRDefault="008329D1"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2135C940" w14:textId="1145A714" w:rsidR="008329D1" w:rsidRPr="005B61E5" w:rsidRDefault="008329D1"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50%</w:t>
            </w:r>
          </w:p>
        </w:tc>
        <w:tc>
          <w:tcPr>
            <w:tcW w:w="0" w:type="auto"/>
            <w:shd w:val="clear" w:color="auto" w:fill="auto"/>
            <w:vAlign w:val="center"/>
          </w:tcPr>
          <w:p w14:paraId="277652F3" w14:textId="24FEC958"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 xml:space="preserve">17.64 </w:t>
            </w:r>
          </w:p>
        </w:tc>
        <w:tc>
          <w:tcPr>
            <w:tcW w:w="0" w:type="auto"/>
            <w:shd w:val="clear" w:color="auto" w:fill="auto"/>
            <w:vAlign w:val="center"/>
          </w:tcPr>
          <w:p w14:paraId="0158FEAF" w14:textId="5D7EEA2B"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 xml:space="preserve">23.85 </w:t>
            </w:r>
          </w:p>
        </w:tc>
        <w:tc>
          <w:tcPr>
            <w:tcW w:w="0" w:type="auto"/>
            <w:shd w:val="clear" w:color="auto" w:fill="auto"/>
            <w:vAlign w:val="center"/>
          </w:tcPr>
          <w:p w14:paraId="4E2F4136" w14:textId="68EA579C"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 xml:space="preserve">105.67 </w:t>
            </w:r>
          </w:p>
        </w:tc>
        <w:tc>
          <w:tcPr>
            <w:tcW w:w="0" w:type="auto"/>
            <w:shd w:val="clear" w:color="auto" w:fill="auto"/>
            <w:vAlign w:val="center"/>
          </w:tcPr>
          <w:p w14:paraId="05E592F5" w14:textId="012FF80F"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16.78</w:t>
            </w:r>
          </w:p>
        </w:tc>
        <w:tc>
          <w:tcPr>
            <w:tcW w:w="0" w:type="auto"/>
            <w:shd w:val="clear" w:color="auto" w:fill="auto"/>
            <w:vAlign w:val="center"/>
          </w:tcPr>
          <w:p w14:paraId="534373E1" w14:textId="284BF8A5"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24.40</w:t>
            </w:r>
          </w:p>
        </w:tc>
        <w:tc>
          <w:tcPr>
            <w:tcW w:w="0" w:type="auto"/>
            <w:shd w:val="clear" w:color="auto" w:fill="auto"/>
            <w:vAlign w:val="center"/>
          </w:tcPr>
          <w:p w14:paraId="5DC16563" w14:textId="058E9754"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37.86</w:t>
            </w:r>
          </w:p>
        </w:tc>
      </w:tr>
      <w:tr w:rsidR="008329D1" w:rsidRPr="002F69F6" w14:paraId="6B318F96" w14:textId="77777777" w:rsidTr="002D70E5">
        <w:trPr>
          <w:trHeight w:val="278"/>
        </w:trPr>
        <w:tc>
          <w:tcPr>
            <w:tcW w:w="0" w:type="auto"/>
            <w:vMerge/>
          </w:tcPr>
          <w:p w14:paraId="6EEF151D" w14:textId="77777777" w:rsidR="008329D1" w:rsidRPr="005B61E5" w:rsidRDefault="008329D1"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547D1861" w14:textId="7B0AF893" w:rsidR="008329D1" w:rsidRPr="005B61E5" w:rsidRDefault="008329D1"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5E1D292A" w14:textId="5CFE68C2" w:rsidR="008329D1" w:rsidRPr="005B61E5" w:rsidRDefault="008329D1"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95%</w:t>
            </w:r>
          </w:p>
        </w:tc>
        <w:tc>
          <w:tcPr>
            <w:tcW w:w="0" w:type="auto"/>
            <w:shd w:val="clear" w:color="auto" w:fill="auto"/>
            <w:vAlign w:val="center"/>
          </w:tcPr>
          <w:p w14:paraId="1FC107A0" w14:textId="4A503823"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 xml:space="preserve">1076.41 </w:t>
            </w:r>
          </w:p>
        </w:tc>
        <w:tc>
          <w:tcPr>
            <w:tcW w:w="0" w:type="auto"/>
            <w:shd w:val="clear" w:color="auto" w:fill="auto"/>
            <w:vAlign w:val="center"/>
          </w:tcPr>
          <w:p w14:paraId="4B4E5705" w14:textId="028664E8"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 xml:space="preserve">1330.78 </w:t>
            </w:r>
          </w:p>
        </w:tc>
        <w:tc>
          <w:tcPr>
            <w:tcW w:w="0" w:type="auto"/>
            <w:shd w:val="clear" w:color="auto" w:fill="auto"/>
            <w:vAlign w:val="center"/>
          </w:tcPr>
          <w:p w14:paraId="176D491D" w14:textId="78D9CD67"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 xml:space="preserve">7774.09 </w:t>
            </w:r>
          </w:p>
        </w:tc>
        <w:tc>
          <w:tcPr>
            <w:tcW w:w="0" w:type="auto"/>
            <w:shd w:val="clear" w:color="auto" w:fill="auto"/>
            <w:vAlign w:val="center"/>
          </w:tcPr>
          <w:p w14:paraId="569A9F65" w14:textId="56A9E04E"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262.26</w:t>
            </w:r>
          </w:p>
        </w:tc>
        <w:tc>
          <w:tcPr>
            <w:tcW w:w="0" w:type="auto"/>
            <w:shd w:val="clear" w:color="auto" w:fill="auto"/>
            <w:vAlign w:val="center"/>
          </w:tcPr>
          <w:p w14:paraId="04E1D8EF" w14:textId="4E0EF2B7"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520.67</w:t>
            </w:r>
          </w:p>
        </w:tc>
        <w:tc>
          <w:tcPr>
            <w:tcW w:w="0" w:type="auto"/>
            <w:shd w:val="clear" w:color="auto" w:fill="auto"/>
            <w:vAlign w:val="center"/>
          </w:tcPr>
          <w:p w14:paraId="674C0A3C" w14:textId="2E824347"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659.35</w:t>
            </w:r>
          </w:p>
        </w:tc>
      </w:tr>
      <w:tr w:rsidR="008329D1" w:rsidRPr="002F69F6" w14:paraId="2FE2E5ED" w14:textId="77777777" w:rsidTr="006054D3">
        <w:trPr>
          <w:trHeight w:val="278"/>
        </w:trPr>
        <w:tc>
          <w:tcPr>
            <w:tcW w:w="0" w:type="auto"/>
            <w:vMerge w:val="restart"/>
            <w:vAlign w:val="center"/>
          </w:tcPr>
          <w:p w14:paraId="470FC3D3" w14:textId="557C3F9F" w:rsidR="008329D1" w:rsidRPr="002F69F6" w:rsidRDefault="008329D1" w:rsidP="00807668">
            <w:pPr>
              <w:widowControl/>
              <w:jc w:val="center"/>
              <w:rPr>
                <w:rFonts w:ascii="Times New Roman" w:eastAsia="DengXian" w:hAnsi="Times New Roman" w:cs="Times New Roman"/>
                <w:b/>
                <w:bCs/>
                <w:kern w:val="0"/>
                <w:sz w:val="20"/>
                <w:szCs w:val="20"/>
              </w:rPr>
            </w:pPr>
            <w:r w:rsidRPr="008614F5">
              <w:rPr>
                <w:rFonts w:ascii="Times New Roman" w:eastAsia="DengXian" w:hAnsi="Times New Roman" w:cs="Times New Roman"/>
                <w:b/>
                <w:bCs/>
                <w:kern w:val="0"/>
                <w:sz w:val="20"/>
                <w:szCs w:val="20"/>
              </w:rPr>
              <w:t>Dynamic SBFD</w:t>
            </w:r>
          </w:p>
        </w:tc>
        <w:tc>
          <w:tcPr>
            <w:tcW w:w="0" w:type="auto"/>
            <w:vMerge w:val="restart"/>
            <w:shd w:val="clear" w:color="auto" w:fill="auto"/>
            <w:vAlign w:val="center"/>
          </w:tcPr>
          <w:p w14:paraId="3E72FC86" w14:textId="6509E129" w:rsidR="008329D1" w:rsidRPr="005B61E5" w:rsidRDefault="008329D1" w:rsidP="00807668">
            <w:pPr>
              <w:widowControl/>
              <w:jc w:val="center"/>
              <w:rPr>
                <w:rFonts w:ascii="Times New Roman" w:eastAsia="DengXian" w:hAnsi="Times New Roman" w:cs="Times New Roman"/>
                <w:b/>
                <w:bCs/>
                <w:kern w:val="0"/>
                <w:sz w:val="20"/>
                <w:szCs w:val="20"/>
              </w:rPr>
            </w:pPr>
            <w:r w:rsidRPr="002F69F6">
              <w:rPr>
                <w:rFonts w:ascii="Times New Roman" w:eastAsia="DengXian" w:hAnsi="Times New Roman" w:cs="Times New Roman"/>
                <w:b/>
                <w:bCs/>
                <w:kern w:val="0"/>
                <w:sz w:val="20"/>
                <w:szCs w:val="20"/>
              </w:rPr>
              <w:t>DL p</w:t>
            </w:r>
            <w:r w:rsidRPr="0051380B">
              <w:rPr>
                <w:rFonts w:ascii="Times New Roman" w:eastAsia="DengXian" w:hAnsi="Times New Roman" w:cs="Times New Roman"/>
                <w:b/>
                <w:bCs/>
                <w:kern w:val="0"/>
                <w:sz w:val="20"/>
                <w:szCs w:val="20"/>
              </w:rPr>
              <w:t xml:space="preserve">acket-Latency </w:t>
            </w:r>
            <w:r>
              <w:rPr>
                <w:rFonts w:ascii="Times New Roman" w:eastAsia="DengXian" w:hAnsi="Times New Roman" w:cs="Times New Roman" w:hint="eastAsia"/>
                <w:b/>
                <w:bCs/>
                <w:color w:val="000000"/>
                <w:kern w:val="0"/>
                <w:sz w:val="20"/>
                <w:szCs w:val="20"/>
              </w:rPr>
              <w:t>CDF</w:t>
            </w:r>
          </w:p>
        </w:tc>
        <w:tc>
          <w:tcPr>
            <w:tcW w:w="0" w:type="auto"/>
            <w:shd w:val="clear" w:color="auto" w:fill="auto"/>
            <w:vAlign w:val="center"/>
          </w:tcPr>
          <w:p w14:paraId="5C4E6384" w14:textId="22C083A2" w:rsidR="008329D1" w:rsidRPr="005B61E5" w:rsidRDefault="008329D1"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Mean</w:t>
            </w:r>
          </w:p>
        </w:tc>
        <w:tc>
          <w:tcPr>
            <w:tcW w:w="0" w:type="auto"/>
            <w:shd w:val="clear" w:color="auto" w:fill="auto"/>
            <w:vAlign w:val="center"/>
          </w:tcPr>
          <w:p w14:paraId="464C99B1" w14:textId="565BCABE"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 xml:space="preserve">21.24 </w:t>
            </w:r>
          </w:p>
        </w:tc>
        <w:tc>
          <w:tcPr>
            <w:tcW w:w="0" w:type="auto"/>
            <w:shd w:val="clear" w:color="auto" w:fill="auto"/>
            <w:vAlign w:val="center"/>
          </w:tcPr>
          <w:p w14:paraId="03B0F3DF" w14:textId="1A7DAD99"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 xml:space="preserve">36.48 </w:t>
            </w:r>
          </w:p>
        </w:tc>
        <w:tc>
          <w:tcPr>
            <w:tcW w:w="0" w:type="auto"/>
            <w:shd w:val="clear" w:color="auto" w:fill="auto"/>
            <w:vAlign w:val="center"/>
          </w:tcPr>
          <w:p w14:paraId="368859F3" w14:textId="62798080"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 xml:space="preserve">172.13 </w:t>
            </w:r>
          </w:p>
        </w:tc>
        <w:tc>
          <w:tcPr>
            <w:tcW w:w="0" w:type="auto"/>
            <w:shd w:val="clear" w:color="auto" w:fill="auto"/>
            <w:vAlign w:val="center"/>
          </w:tcPr>
          <w:p w14:paraId="27EF9200" w14:textId="6A4397FF"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10.85</w:t>
            </w:r>
          </w:p>
        </w:tc>
        <w:tc>
          <w:tcPr>
            <w:tcW w:w="0" w:type="auto"/>
            <w:shd w:val="clear" w:color="auto" w:fill="auto"/>
            <w:vAlign w:val="center"/>
          </w:tcPr>
          <w:p w14:paraId="2CC0D1DC" w14:textId="3E2B0840"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23.82</w:t>
            </w:r>
          </w:p>
        </w:tc>
        <w:tc>
          <w:tcPr>
            <w:tcW w:w="0" w:type="auto"/>
            <w:shd w:val="clear" w:color="auto" w:fill="auto"/>
            <w:vAlign w:val="center"/>
          </w:tcPr>
          <w:p w14:paraId="7C3F9FD0" w14:textId="13E84756"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162.95</w:t>
            </w:r>
          </w:p>
        </w:tc>
      </w:tr>
      <w:tr w:rsidR="008329D1" w:rsidRPr="002F69F6" w14:paraId="70243BA0" w14:textId="77777777" w:rsidTr="002D70E5">
        <w:trPr>
          <w:trHeight w:val="278"/>
        </w:trPr>
        <w:tc>
          <w:tcPr>
            <w:tcW w:w="0" w:type="auto"/>
            <w:vMerge/>
          </w:tcPr>
          <w:p w14:paraId="01C16BAE" w14:textId="77777777" w:rsidR="008329D1" w:rsidRPr="005B61E5" w:rsidRDefault="008329D1"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5829F014" w14:textId="42D85F00" w:rsidR="008329D1" w:rsidRPr="005B61E5" w:rsidRDefault="008329D1"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5BEC0AFA" w14:textId="4E869752" w:rsidR="008329D1" w:rsidRPr="005B61E5" w:rsidRDefault="008329D1"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5%</w:t>
            </w:r>
          </w:p>
        </w:tc>
        <w:tc>
          <w:tcPr>
            <w:tcW w:w="0" w:type="auto"/>
            <w:shd w:val="clear" w:color="auto" w:fill="auto"/>
            <w:vAlign w:val="center"/>
          </w:tcPr>
          <w:p w14:paraId="096DFF40" w14:textId="510557AD"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 xml:space="preserve">6.61 </w:t>
            </w:r>
          </w:p>
        </w:tc>
        <w:tc>
          <w:tcPr>
            <w:tcW w:w="0" w:type="auto"/>
            <w:shd w:val="clear" w:color="auto" w:fill="auto"/>
            <w:vAlign w:val="center"/>
          </w:tcPr>
          <w:p w14:paraId="5BE5F957" w14:textId="550172D8"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 xml:space="preserve">6.82 </w:t>
            </w:r>
          </w:p>
        </w:tc>
        <w:tc>
          <w:tcPr>
            <w:tcW w:w="0" w:type="auto"/>
            <w:shd w:val="clear" w:color="auto" w:fill="auto"/>
            <w:vAlign w:val="center"/>
          </w:tcPr>
          <w:p w14:paraId="209B5633" w14:textId="339FB0FF"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 xml:space="preserve">7.31 </w:t>
            </w:r>
          </w:p>
        </w:tc>
        <w:tc>
          <w:tcPr>
            <w:tcW w:w="0" w:type="auto"/>
            <w:shd w:val="clear" w:color="auto" w:fill="auto"/>
            <w:vAlign w:val="center"/>
          </w:tcPr>
          <w:p w14:paraId="0246A2F8" w14:textId="1055E907"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5.54</w:t>
            </w:r>
          </w:p>
        </w:tc>
        <w:tc>
          <w:tcPr>
            <w:tcW w:w="0" w:type="auto"/>
            <w:shd w:val="clear" w:color="auto" w:fill="auto"/>
            <w:vAlign w:val="center"/>
          </w:tcPr>
          <w:p w14:paraId="6AE6BFA9" w14:textId="4AD96279"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6.79</w:t>
            </w:r>
          </w:p>
        </w:tc>
        <w:tc>
          <w:tcPr>
            <w:tcW w:w="0" w:type="auto"/>
            <w:shd w:val="clear" w:color="auto" w:fill="auto"/>
            <w:vAlign w:val="center"/>
          </w:tcPr>
          <w:p w14:paraId="31539FBF" w14:textId="10A386E3"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9.06</w:t>
            </w:r>
          </w:p>
        </w:tc>
      </w:tr>
      <w:tr w:rsidR="008329D1" w:rsidRPr="002F69F6" w14:paraId="081F3573" w14:textId="77777777" w:rsidTr="002D70E5">
        <w:trPr>
          <w:trHeight w:val="278"/>
        </w:trPr>
        <w:tc>
          <w:tcPr>
            <w:tcW w:w="0" w:type="auto"/>
            <w:vMerge/>
          </w:tcPr>
          <w:p w14:paraId="3A101309" w14:textId="77777777" w:rsidR="008329D1" w:rsidRPr="005B61E5" w:rsidRDefault="008329D1"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00B1C932" w14:textId="744C9C2B" w:rsidR="008329D1" w:rsidRPr="005B61E5" w:rsidRDefault="008329D1"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3F804494" w14:textId="1C680AD8" w:rsidR="008329D1" w:rsidRPr="005B61E5" w:rsidRDefault="008329D1"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50%</w:t>
            </w:r>
          </w:p>
        </w:tc>
        <w:tc>
          <w:tcPr>
            <w:tcW w:w="0" w:type="auto"/>
            <w:shd w:val="clear" w:color="auto" w:fill="auto"/>
            <w:vAlign w:val="center"/>
          </w:tcPr>
          <w:p w14:paraId="36D3AB33" w14:textId="6C7A7E84"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 xml:space="preserve">9.79 </w:t>
            </w:r>
          </w:p>
        </w:tc>
        <w:tc>
          <w:tcPr>
            <w:tcW w:w="0" w:type="auto"/>
            <w:shd w:val="clear" w:color="auto" w:fill="auto"/>
            <w:vAlign w:val="center"/>
          </w:tcPr>
          <w:p w14:paraId="715B82C4" w14:textId="325475CE"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 xml:space="preserve">14.13 </w:t>
            </w:r>
          </w:p>
        </w:tc>
        <w:tc>
          <w:tcPr>
            <w:tcW w:w="0" w:type="auto"/>
            <w:shd w:val="clear" w:color="auto" w:fill="auto"/>
            <w:vAlign w:val="center"/>
          </w:tcPr>
          <w:p w14:paraId="5EB47EBB" w14:textId="6D38303B"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 xml:space="preserve">21.94 </w:t>
            </w:r>
          </w:p>
        </w:tc>
        <w:tc>
          <w:tcPr>
            <w:tcW w:w="0" w:type="auto"/>
            <w:shd w:val="clear" w:color="auto" w:fill="auto"/>
            <w:vAlign w:val="center"/>
          </w:tcPr>
          <w:p w14:paraId="4D6EAA91" w14:textId="1F9F43D1"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8.04</w:t>
            </w:r>
          </w:p>
        </w:tc>
        <w:tc>
          <w:tcPr>
            <w:tcW w:w="0" w:type="auto"/>
            <w:shd w:val="clear" w:color="auto" w:fill="auto"/>
            <w:vAlign w:val="center"/>
          </w:tcPr>
          <w:p w14:paraId="29926654" w14:textId="3BF9707C"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14.75</w:t>
            </w:r>
          </w:p>
        </w:tc>
        <w:tc>
          <w:tcPr>
            <w:tcW w:w="0" w:type="auto"/>
            <w:shd w:val="clear" w:color="auto" w:fill="auto"/>
            <w:vAlign w:val="center"/>
          </w:tcPr>
          <w:p w14:paraId="706C5C56" w14:textId="6B5D0A6E"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37.91</w:t>
            </w:r>
          </w:p>
        </w:tc>
      </w:tr>
      <w:tr w:rsidR="008329D1" w:rsidRPr="002F69F6" w14:paraId="1CCBA09D" w14:textId="77777777" w:rsidTr="002D70E5">
        <w:trPr>
          <w:trHeight w:val="278"/>
        </w:trPr>
        <w:tc>
          <w:tcPr>
            <w:tcW w:w="0" w:type="auto"/>
            <w:vMerge/>
          </w:tcPr>
          <w:p w14:paraId="2DC4A696" w14:textId="77777777" w:rsidR="008329D1" w:rsidRPr="005B61E5" w:rsidRDefault="008329D1"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030BA660" w14:textId="15B722F4" w:rsidR="008329D1" w:rsidRPr="005B61E5" w:rsidRDefault="008329D1"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70FA7176" w14:textId="5E74C314" w:rsidR="008329D1" w:rsidRPr="005B61E5" w:rsidRDefault="008329D1"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95%</w:t>
            </w:r>
          </w:p>
        </w:tc>
        <w:tc>
          <w:tcPr>
            <w:tcW w:w="0" w:type="auto"/>
            <w:shd w:val="clear" w:color="auto" w:fill="auto"/>
            <w:vAlign w:val="center"/>
          </w:tcPr>
          <w:p w14:paraId="52DFABBD" w14:textId="6B65FF71"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 xml:space="preserve">197.45 </w:t>
            </w:r>
          </w:p>
        </w:tc>
        <w:tc>
          <w:tcPr>
            <w:tcW w:w="0" w:type="auto"/>
            <w:shd w:val="clear" w:color="auto" w:fill="auto"/>
            <w:vAlign w:val="center"/>
          </w:tcPr>
          <w:p w14:paraId="69CC4368" w14:textId="43057807"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 xml:space="preserve">452.46 </w:t>
            </w:r>
          </w:p>
        </w:tc>
        <w:tc>
          <w:tcPr>
            <w:tcW w:w="0" w:type="auto"/>
            <w:shd w:val="clear" w:color="auto" w:fill="auto"/>
            <w:vAlign w:val="center"/>
          </w:tcPr>
          <w:p w14:paraId="5C42CD23" w14:textId="43DA86A0"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 xml:space="preserve">2977.19 </w:t>
            </w:r>
          </w:p>
        </w:tc>
        <w:tc>
          <w:tcPr>
            <w:tcW w:w="0" w:type="auto"/>
            <w:shd w:val="clear" w:color="auto" w:fill="auto"/>
            <w:vAlign w:val="center"/>
          </w:tcPr>
          <w:p w14:paraId="09C4A830" w14:textId="316B790C"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22.55</w:t>
            </w:r>
          </w:p>
        </w:tc>
        <w:tc>
          <w:tcPr>
            <w:tcW w:w="0" w:type="auto"/>
            <w:shd w:val="clear" w:color="auto" w:fill="auto"/>
            <w:vAlign w:val="center"/>
          </w:tcPr>
          <w:p w14:paraId="5874DF33" w14:textId="030FA1CC"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61.78</w:t>
            </w:r>
          </w:p>
        </w:tc>
        <w:tc>
          <w:tcPr>
            <w:tcW w:w="0" w:type="auto"/>
            <w:shd w:val="clear" w:color="auto" w:fill="auto"/>
            <w:vAlign w:val="center"/>
          </w:tcPr>
          <w:p w14:paraId="16A39659" w14:textId="09BEB9D2"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565.67</w:t>
            </w:r>
          </w:p>
        </w:tc>
      </w:tr>
      <w:tr w:rsidR="008329D1" w:rsidRPr="002F69F6" w14:paraId="1BB7008D" w14:textId="77777777" w:rsidTr="002D70E5">
        <w:trPr>
          <w:trHeight w:val="278"/>
        </w:trPr>
        <w:tc>
          <w:tcPr>
            <w:tcW w:w="0" w:type="auto"/>
            <w:vMerge/>
          </w:tcPr>
          <w:p w14:paraId="29679613" w14:textId="77777777" w:rsidR="008329D1" w:rsidRPr="002F69F6" w:rsidRDefault="008329D1" w:rsidP="00807668">
            <w:pPr>
              <w:widowControl/>
              <w:jc w:val="center"/>
              <w:rPr>
                <w:rFonts w:ascii="Times New Roman" w:eastAsia="DengXian" w:hAnsi="Times New Roman" w:cs="Times New Roman"/>
                <w:b/>
                <w:bCs/>
                <w:kern w:val="0"/>
                <w:sz w:val="20"/>
                <w:szCs w:val="20"/>
              </w:rPr>
            </w:pPr>
          </w:p>
        </w:tc>
        <w:tc>
          <w:tcPr>
            <w:tcW w:w="0" w:type="auto"/>
            <w:vMerge w:val="restart"/>
            <w:shd w:val="clear" w:color="auto" w:fill="auto"/>
            <w:vAlign w:val="center"/>
          </w:tcPr>
          <w:p w14:paraId="3B78F99D" w14:textId="6C3787F4" w:rsidR="008329D1" w:rsidRPr="005B61E5" w:rsidRDefault="008329D1" w:rsidP="00807668">
            <w:pPr>
              <w:widowControl/>
              <w:jc w:val="center"/>
              <w:rPr>
                <w:rFonts w:ascii="Times New Roman" w:eastAsia="DengXian" w:hAnsi="Times New Roman" w:cs="Times New Roman"/>
                <w:b/>
                <w:bCs/>
                <w:kern w:val="0"/>
                <w:sz w:val="20"/>
                <w:szCs w:val="20"/>
              </w:rPr>
            </w:pPr>
            <w:r w:rsidRPr="002F69F6">
              <w:rPr>
                <w:rFonts w:ascii="Times New Roman" w:eastAsia="DengXian" w:hAnsi="Times New Roman" w:cs="Times New Roman"/>
                <w:b/>
                <w:bCs/>
                <w:kern w:val="0"/>
                <w:sz w:val="20"/>
                <w:szCs w:val="20"/>
              </w:rPr>
              <w:t>UL p</w:t>
            </w:r>
            <w:r w:rsidRPr="0051380B">
              <w:rPr>
                <w:rFonts w:ascii="Times New Roman" w:eastAsia="DengXian" w:hAnsi="Times New Roman" w:cs="Times New Roman"/>
                <w:b/>
                <w:bCs/>
                <w:kern w:val="0"/>
                <w:sz w:val="20"/>
                <w:szCs w:val="20"/>
              </w:rPr>
              <w:t xml:space="preserve">acket-Latency </w:t>
            </w:r>
            <w:r>
              <w:rPr>
                <w:rFonts w:ascii="Times New Roman" w:eastAsia="DengXian" w:hAnsi="Times New Roman" w:cs="Times New Roman" w:hint="eastAsia"/>
                <w:b/>
                <w:bCs/>
                <w:color w:val="000000"/>
                <w:kern w:val="0"/>
                <w:sz w:val="20"/>
                <w:szCs w:val="20"/>
              </w:rPr>
              <w:t>CDF</w:t>
            </w:r>
          </w:p>
        </w:tc>
        <w:tc>
          <w:tcPr>
            <w:tcW w:w="0" w:type="auto"/>
            <w:shd w:val="clear" w:color="auto" w:fill="auto"/>
            <w:vAlign w:val="center"/>
          </w:tcPr>
          <w:p w14:paraId="2B0CCCEC" w14:textId="276D0DCC" w:rsidR="008329D1" w:rsidRPr="005B61E5" w:rsidRDefault="008329D1"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Mean</w:t>
            </w:r>
          </w:p>
        </w:tc>
        <w:tc>
          <w:tcPr>
            <w:tcW w:w="0" w:type="auto"/>
            <w:shd w:val="clear" w:color="auto" w:fill="auto"/>
            <w:vAlign w:val="center"/>
          </w:tcPr>
          <w:p w14:paraId="251E438A" w14:textId="74EB754B"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 xml:space="preserve">89.34 </w:t>
            </w:r>
          </w:p>
        </w:tc>
        <w:tc>
          <w:tcPr>
            <w:tcW w:w="0" w:type="auto"/>
            <w:shd w:val="clear" w:color="auto" w:fill="auto"/>
            <w:vAlign w:val="center"/>
          </w:tcPr>
          <w:p w14:paraId="1511DBC1" w14:textId="07FFC470"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 xml:space="preserve">146.63 </w:t>
            </w:r>
          </w:p>
        </w:tc>
        <w:tc>
          <w:tcPr>
            <w:tcW w:w="0" w:type="auto"/>
            <w:shd w:val="clear" w:color="auto" w:fill="auto"/>
            <w:vAlign w:val="center"/>
          </w:tcPr>
          <w:p w14:paraId="69282DB0" w14:textId="7A1FAD2A"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 xml:space="preserve">390.62 </w:t>
            </w:r>
          </w:p>
        </w:tc>
        <w:tc>
          <w:tcPr>
            <w:tcW w:w="0" w:type="auto"/>
            <w:shd w:val="clear" w:color="auto" w:fill="auto"/>
            <w:vAlign w:val="center"/>
          </w:tcPr>
          <w:p w14:paraId="456DAA14" w14:textId="2C43121B"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75.02</w:t>
            </w:r>
          </w:p>
        </w:tc>
        <w:tc>
          <w:tcPr>
            <w:tcW w:w="0" w:type="auto"/>
            <w:shd w:val="clear" w:color="auto" w:fill="auto"/>
            <w:vAlign w:val="center"/>
          </w:tcPr>
          <w:p w14:paraId="1B22A5BF" w14:textId="241A543A"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120.07</w:t>
            </w:r>
          </w:p>
        </w:tc>
        <w:tc>
          <w:tcPr>
            <w:tcW w:w="0" w:type="auto"/>
            <w:shd w:val="clear" w:color="auto" w:fill="auto"/>
            <w:vAlign w:val="center"/>
          </w:tcPr>
          <w:p w14:paraId="1B3D5A1E" w14:textId="211DF450"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157.32</w:t>
            </w:r>
          </w:p>
        </w:tc>
      </w:tr>
      <w:tr w:rsidR="008329D1" w:rsidRPr="002F69F6" w14:paraId="4FDCBDCB" w14:textId="77777777" w:rsidTr="002D70E5">
        <w:trPr>
          <w:trHeight w:val="278"/>
        </w:trPr>
        <w:tc>
          <w:tcPr>
            <w:tcW w:w="0" w:type="auto"/>
            <w:vMerge/>
          </w:tcPr>
          <w:p w14:paraId="293687E3" w14:textId="77777777" w:rsidR="008329D1" w:rsidRPr="005B61E5" w:rsidRDefault="008329D1"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70F92A4D" w14:textId="05F5291A" w:rsidR="008329D1" w:rsidRPr="005B61E5" w:rsidRDefault="008329D1"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21D8D086" w14:textId="1DB7184A" w:rsidR="008329D1" w:rsidRPr="005B61E5" w:rsidRDefault="008329D1"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5%</w:t>
            </w:r>
          </w:p>
        </w:tc>
        <w:tc>
          <w:tcPr>
            <w:tcW w:w="0" w:type="auto"/>
            <w:shd w:val="clear" w:color="auto" w:fill="auto"/>
            <w:vAlign w:val="center"/>
          </w:tcPr>
          <w:p w14:paraId="15C46499" w14:textId="1532603B"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 xml:space="preserve">2.77 </w:t>
            </w:r>
          </w:p>
        </w:tc>
        <w:tc>
          <w:tcPr>
            <w:tcW w:w="0" w:type="auto"/>
            <w:shd w:val="clear" w:color="auto" w:fill="auto"/>
            <w:vAlign w:val="center"/>
          </w:tcPr>
          <w:p w14:paraId="2A53F2BD" w14:textId="48A26FA1"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 xml:space="preserve">3.00 </w:t>
            </w:r>
          </w:p>
        </w:tc>
        <w:tc>
          <w:tcPr>
            <w:tcW w:w="0" w:type="auto"/>
            <w:shd w:val="clear" w:color="auto" w:fill="auto"/>
            <w:vAlign w:val="center"/>
          </w:tcPr>
          <w:p w14:paraId="7193F621" w14:textId="1AA1562C"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 xml:space="preserve">4.88 </w:t>
            </w:r>
          </w:p>
        </w:tc>
        <w:tc>
          <w:tcPr>
            <w:tcW w:w="0" w:type="auto"/>
            <w:shd w:val="clear" w:color="auto" w:fill="auto"/>
            <w:vAlign w:val="center"/>
          </w:tcPr>
          <w:p w14:paraId="5456360A" w14:textId="3A7391ED"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5.11</w:t>
            </w:r>
          </w:p>
        </w:tc>
        <w:tc>
          <w:tcPr>
            <w:tcW w:w="0" w:type="auto"/>
            <w:shd w:val="clear" w:color="auto" w:fill="auto"/>
            <w:vAlign w:val="center"/>
          </w:tcPr>
          <w:p w14:paraId="0A64069C" w14:textId="7EB216EC"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13.30</w:t>
            </w:r>
          </w:p>
        </w:tc>
        <w:tc>
          <w:tcPr>
            <w:tcW w:w="0" w:type="auto"/>
            <w:shd w:val="clear" w:color="auto" w:fill="auto"/>
            <w:vAlign w:val="center"/>
          </w:tcPr>
          <w:p w14:paraId="3A5E5481" w14:textId="1126562C"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14.64</w:t>
            </w:r>
          </w:p>
        </w:tc>
      </w:tr>
      <w:tr w:rsidR="008329D1" w:rsidRPr="002F69F6" w14:paraId="2DAFE6FE" w14:textId="77777777" w:rsidTr="002D70E5">
        <w:trPr>
          <w:trHeight w:val="278"/>
        </w:trPr>
        <w:tc>
          <w:tcPr>
            <w:tcW w:w="0" w:type="auto"/>
            <w:vMerge/>
          </w:tcPr>
          <w:p w14:paraId="463DAAA1" w14:textId="77777777" w:rsidR="008329D1" w:rsidRPr="005B61E5" w:rsidRDefault="008329D1"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416B844C" w14:textId="2C07E735" w:rsidR="008329D1" w:rsidRPr="005B61E5" w:rsidRDefault="008329D1"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54BF2A7B" w14:textId="142B85CF" w:rsidR="008329D1" w:rsidRPr="005B61E5" w:rsidRDefault="008329D1"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50%</w:t>
            </w:r>
          </w:p>
        </w:tc>
        <w:tc>
          <w:tcPr>
            <w:tcW w:w="0" w:type="auto"/>
            <w:shd w:val="clear" w:color="auto" w:fill="auto"/>
            <w:vAlign w:val="center"/>
          </w:tcPr>
          <w:p w14:paraId="44CD867A" w14:textId="06C481D2"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 xml:space="preserve">14.93 </w:t>
            </w:r>
          </w:p>
        </w:tc>
        <w:tc>
          <w:tcPr>
            <w:tcW w:w="0" w:type="auto"/>
            <w:shd w:val="clear" w:color="auto" w:fill="auto"/>
            <w:vAlign w:val="center"/>
          </w:tcPr>
          <w:p w14:paraId="1BACCF56" w14:textId="3BB512BB"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 xml:space="preserve">30.20 </w:t>
            </w:r>
          </w:p>
        </w:tc>
        <w:tc>
          <w:tcPr>
            <w:tcW w:w="0" w:type="auto"/>
            <w:shd w:val="clear" w:color="auto" w:fill="auto"/>
            <w:vAlign w:val="center"/>
          </w:tcPr>
          <w:p w14:paraId="4F9AE7FD" w14:textId="2C9C67AD"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 xml:space="preserve">70.05 </w:t>
            </w:r>
          </w:p>
        </w:tc>
        <w:tc>
          <w:tcPr>
            <w:tcW w:w="0" w:type="auto"/>
            <w:shd w:val="clear" w:color="auto" w:fill="auto"/>
            <w:vAlign w:val="center"/>
          </w:tcPr>
          <w:p w14:paraId="04C2B546" w14:textId="0742263A"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17.92</w:t>
            </w:r>
          </w:p>
        </w:tc>
        <w:tc>
          <w:tcPr>
            <w:tcW w:w="0" w:type="auto"/>
            <w:shd w:val="clear" w:color="auto" w:fill="auto"/>
            <w:vAlign w:val="center"/>
          </w:tcPr>
          <w:p w14:paraId="3CB0E22C" w14:textId="0FC13266"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34.91</w:t>
            </w:r>
          </w:p>
        </w:tc>
        <w:tc>
          <w:tcPr>
            <w:tcW w:w="0" w:type="auto"/>
            <w:shd w:val="clear" w:color="auto" w:fill="auto"/>
            <w:vAlign w:val="center"/>
          </w:tcPr>
          <w:p w14:paraId="68E17E1C" w14:textId="01B736CB"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53.80</w:t>
            </w:r>
          </w:p>
        </w:tc>
      </w:tr>
      <w:tr w:rsidR="008329D1" w:rsidRPr="002F69F6" w14:paraId="1EEB844D" w14:textId="77777777" w:rsidTr="002D70E5">
        <w:trPr>
          <w:trHeight w:val="278"/>
        </w:trPr>
        <w:tc>
          <w:tcPr>
            <w:tcW w:w="0" w:type="auto"/>
            <w:vMerge/>
          </w:tcPr>
          <w:p w14:paraId="778AF471" w14:textId="77777777" w:rsidR="008329D1" w:rsidRPr="005B61E5" w:rsidRDefault="008329D1"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45A5DEB8" w14:textId="46C7BC2D" w:rsidR="008329D1" w:rsidRPr="005B61E5" w:rsidRDefault="008329D1"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075E0B58" w14:textId="64B90F25" w:rsidR="008329D1" w:rsidRPr="005B61E5" w:rsidRDefault="008329D1"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95%</w:t>
            </w:r>
          </w:p>
        </w:tc>
        <w:tc>
          <w:tcPr>
            <w:tcW w:w="0" w:type="auto"/>
            <w:shd w:val="clear" w:color="auto" w:fill="auto"/>
            <w:vAlign w:val="center"/>
          </w:tcPr>
          <w:p w14:paraId="3DE5E1EC" w14:textId="6CBDC503"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 xml:space="preserve">1296.57 </w:t>
            </w:r>
          </w:p>
        </w:tc>
        <w:tc>
          <w:tcPr>
            <w:tcW w:w="0" w:type="auto"/>
            <w:shd w:val="clear" w:color="auto" w:fill="auto"/>
            <w:vAlign w:val="center"/>
          </w:tcPr>
          <w:p w14:paraId="3718E1FE" w14:textId="473BF7EE"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 xml:space="preserve">1542.02 </w:t>
            </w:r>
          </w:p>
        </w:tc>
        <w:tc>
          <w:tcPr>
            <w:tcW w:w="0" w:type="auto"/>
            <w:shd w:val="clear" w:color="auto" w:fill="auto"/>
            <w:vAlign w:val="center"/>
          </w:tcPr>
          <w:p w14:paraId="50A29D25" w14:textId="62A34F2F"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 xml:space="preserve">4849.48 </w:t>
            </w:r>
          </w:p>
        </w:tc>
        <w:tc>
          <w:tcPr>
            <w:tcW w:w="0" w:type="auto"/>
            <w:shd w:val="clear" w:color="auto" w:fill="auto"/>
            <w:vAlign w:val="center"/>
          </w:tcPr>
          <w:p w14:paraId="09738669" w14:textId="2E21A33B"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342.21</w:t>
            </w:r>
          </w:p>
        </w:tc>
        <w:tc>
          <w:tcPr>
            <w:tcW w:w="0" w:type="auto"/>
            <w:shd w:val="clear" w:color="auto" w:fill="auto"/>
            <w:vAlign w:val="center"/>
          </w:tcPr>
          <w:p w14:paraId="2FF82830" w14:textId="5B7FCA26"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566.72</w:t>
            </w:r>
          </w:p>
        </w:tc>
        <w:tc>
          <w:tcPr>
            <w:tcW w:w="0" w:type="auto"/>
            <w:shd w:val="clear" w:color="auto" w:fill="auto"/>
            <w:vAlign w:val="center"/>
          </w:tcPr>
          <w:p w14:paraId="5E2A7C32" w14:textId="507B0B17" w:rsidR="008329D1" w:rsidRPr="008329D1" w:rsidRDefault="008329D1" w:rsidP="00807668">
            <w:pPr>
              <w:jc w:val="center"/>
              <w:rPr>
                <w:rFonts w:ascii="Times New Roman" w:eastAsia="DengXian" w:hAnsi="Times New Roman" w:cs="Times New Roman"/>
                <w:color w:val="000000"/>
                <w:sz w:val="20"/>
                <w:szCs w:val="20"/>
              </w:rPr>
            </w:pPr>
            <w:r w:rsidRPr="008329D1">
              <w:rPr>
                <w:rFonts w:ascii="Times New Roman" w:eastAsia="DengXian" w:hAnsi="Times New Roman" w:cs="Times New Roman"/>
                <w:color w:val="000000"/>
                <w:sz w:val="20"/>
                <w:szCs w:val="20"/>
              </w:rPr>
              <w:t>718.10</w:t>
            </w:r>
          </w:p>
        </w:tc>
      </w:tr>
    </w:tbl>
    <w:p w14:paraId="675E6DFE" w14:textId="77777777" w:rsidR="00A135F8" w:rsidRDefault="00A135F8" w:rsidP="00A135F8">
      <w:pPr>
        <w:rPr>
          <w:lang w:val="en-GB"/>
        </w:rPr>
      </w:pPr>
    </w:p>
    <w:p w14:paraId="2CAE96E5" w14:textId="33461FBB" w:rsidR="00A135F8" w:rsidRDefault="00A135F8" w:rsidP="00A135F8">
      <w:pPr>
        <w:jc w:val="center"/>
        <w:rPr>
          <w:rFonts w:ascii="Times New Roman" w:eastAsia="DengXian" w:hAnsi="Times New Roman" w:cs="Times New Roman"/>
          <w:b/>
          <w:kern w:val="0"/>
          <w:sz w:val="20"/>
          <w:szCs w:val="20"/>
          <w:lang w:val="en-GB"/>
        </w:rPr>
      </w:pPr>
      <w:r w:rsidRPr="005B61E5">
        <w:rPr>
          <w:rFonts w:ascii="Times New Roman" w:eastAsia="DengXian" w:hAnsi="Times New Roman" w:cs="Times New Roman" w:hint="eastAsia"/>
          <w:b/>
          <w:kern w:val="0"/>
          <w:sz w:val="20"/>
          <w:szCs w:val="20"/>
          <w:lang w:val="en-GB"/>
        </w:rPr>
        <w:t xml:space="preserve">Table </w:t>
      </w:r>
      <w:r>
        <w:rPr>
          <w:rFonts w:ascii="Times New Roman" w:eastAsia="DengXian" w:hAnsi="Times New Roman" w:cs="Times New Roman" w:hint="eastAsia"/>
          <w:b/>
          <w:kern w:val="0"/>
          <w:sz w:val="20"/>
          <w:szCs w:val="20"/>
          <w:lang w:val="en-GB"/>
        </w:rPr>
        <w:t>B.3.1.2.2-3: R</w:t>
      </w:r>
      <w:r w:rsidRPr="005D073D">
        <w:rPr>
          <w:rFonts w:ascii="Times New Roman" w:eastAsia="DengXian" w:hAnsi="Times New Roman" w:cs="Times New Roman"/>
          <w:b/>
          <w:kern w:val="0"/>
          <w:sz w:val="20"/>
          <w:szCs w:val="20"/>
          <w:lang w:val="en-GB" w:eastAsia="en-US"/>
        </w:rPr>
        <w:t xml:space="preserve">esults </w:t>
      </w:r>
      <w:r>
        <w:rPr>
          <w:rFonts w:ascii="Times New Roman" w:eastAsia="DengXian" w:hAnsi="Times New Roman" w:cs="Times New Roman" w:hint="eastAsia"/>
          <w:b/>
          <w:kern w:val="0"/>
          <w:sz w:val="20"/>
          <w:szCs w:val="20"/>
          <w:lang w:val="en-GB"/>
        </w:rPr>
        <w:t xml:space="preserve">of Urban Macro (FR1) dynamic SBFD vs. semi-static SBFD, </w:t>
      </w:r>
      <w:r w:rsidRPr="005B61E5">
        <w:rPr>
          <w:rFonts w:ascii="Times New Roman" w:eastAsia="DengXian" w:hAnsi="Times New Roman" w:cs="Times New Roman"/>
          <w:b/>
          <w:kern w:val="0"/>
          <w:sz w:val="20"/>
          <w:szCs w:val="20"/>
          <w:lang w:val="en-GB"/>
        </w:rPr>
        <w:t>{XXXXU}</w:t>
      </w:r>
    </w:p>
    <w:p w14:paraId="40DF9F11" w14:textId="77777777" w:rsidR="00A135F8" w:rsidRPr="005B61E5" w:rsidRDefault="00A135F8" w:rsidP="00A135F8">
      <w:pPr>
        <w:jc w:val="center"/>
        <w:rPr>
          <w:rFonts w:ascii="Times New Roman" w:eastAsia="DengXian" w:hAnsi="Times New Roman" w:cs="Times New Roman"/>
          <w:b/>
          <w:kern w:val="0"/>
          <w:sz w:val="20"/>
          <w:szCs w:val="20"/>
          <w:lang w:val="en-GB"/>
        </w:rPr>
      </w:pPr>
      <w:r>
        <w:rPr>
          <w:rFonts w:ascii="Times New Roman" w:eastAsia="DengXian" w:hAnsi="Times New Roman" w:cs="Times New Roman" w:hint="eastAsia"/>
          <w:b/>
          <w:kern w:val="0"/>
          <w:sz w:val="20"/>
          <w:szCs w:val="20"/>
          <w:lang w:val="en-GB"/>
        </w:rPr>
        <w:t>(</w:t>
      </w:r>
      <w:proofErr w:type="gramStart"/>
      <w:r>
        <w:rPr>
          <w:rFonts w:ascii="Times New Roman" w:eastAsia="DengXian" w:hAnsi="Times New Roman" w:cs="Times New Roman" w:hint="eastAsia"/>
          <w:b/>
          <w:kern w:val="0"/>
          <w:sz w:val="20"/>
          <w:szCs w:val="20"/>
          <w:lang w:val="en-GB"/>
        </w:rPr>
        <w:t>dynamic</w:t>
      </w:r>
      <w:proofErr w:type="gramEnd"/>
      <w:r>
        <w:rPr>
          <w:rFonts w:ascii="Times New Roman" w:eastAsia="DengXian" w:hAnsi="Times New Roman" w:cs="Times New Roman" w:hint="eastAsia"/>
          <w:b/>
          <w:kern w:val="0"/>
          <w:sz w:val="20"/>
          <w:szCs w:val="20"/>
          <w:lang w:val="en-GB"/>
        </w:rPr>
        <w:t xml:space="preserve"> SBFD Option 3, w/ CLI handling)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2708"/>
        <w:gridCol w:w="1128"/>
        <w:gridCol w:w="1304"/>
        <w:gridCol w:w="1605"/>
        <w:gridCol w:w="1337"/>
      </w:tblGrid>
      <w:tr w:rsidR="002D70E5" w:rsidRPr="002F69F6" w14:paraId="5F9E28B2" w14:textId="77777777" w:rsidTr="00A66967">
        <w:trPr>
          <w:trHeight w:val="278"/>
        </w:trPr>
        <w:tc>
          <w:tcPr>
            <w:tcW w:w="0" w:type="auto"/>
            <w:gridSpan w:val="6"/>
          </w:tcPr>
          <w:p w14:paraId="5DE61AC7" w14:textId="58F5006A" w:rsidR="002D70E5" w:rsidRPr="002F69F6" w:rsidRDefault="002D70E5" w:rsidP="00807668">
            <w:pPr>
              <w:widowControl/>
              <w:jc w:val="center"/>
              <w:rPr>
                <w:rFonts w:ascii="Times New Roman" w:eastAsia="DengXian" w:hAnsi="Times New Roman" w:cs="Times New Roman"/>
                <w:b/>
                <w:color w:val="000000"/>
                <w:kern w:val="0"/>
                <w:sz w:val="20"/>
                <w:szCs w:val="20"/>
              </w:rPr>
            </w:pPr>
            <w:r w:rsidRPr="002F69F6">
              <w:rPr>
                <w:rFonts w:ascii="Times New Roman" w:eastAsia="DengXian" w:hAnsi="Times New Roman" w:cs="Times New Roman"/>
                <w:b/>
                <w:i/>
                <w:kern w:val="0"/>
                <w:sz w:val="20"/>
                <w:szCs w:val="20"/>
              </w:rPr>
              <w:t xml:space="preserve">Simple description of key assumptions (RSI based on 1dB </w:t>
            </w:r>
            <w:proofErr w:type="spellStart"/>
            <w:r w:rsidRPr="002F69F6">
              <w:rPr>
                <w:rFonts w:ascii="Times New Roman" w:eastAsia="DengXian" w:hAnsi="Times New Roman" w:cs="Times New Roman"/>
                <w:b/>
                <w:i/>
                <w:kern w:val="0"/>
                <w:sz w:val="20"/>
                <w:szCs w:val="20"/>
              </w:rPr>
              <w:t>desense</w:t>
            </w:r>
            <w:proofErr w:type="spellEnd"/>
            <w:r w:rsidRPr="002F69F6">
              <w:rPr>
                <w:rFonts w:ascii="Times New Roman" w:eastAsia="DengXian" w:hAnsi="Times New Roman" w:cs="Times New Roman"/>
                <w:b/>
                <w:i/>
                <w:kern w:val="0"/>
                <w:sz w:val="20"/>
                <w:szCs w:val="20"/>
              </w:rPr>
              <w:t xml:space="preserve">, </w:t>
            </w:r>
            <w:r w:rsidRPr="002F69F6">
              <w:rPr>
                <w:rFonts w:ascii="Times New Roman" w:hAnsi="Times New Roman" w:cs="Times New Roman"/>
                <w:b/>
                <w:bCs/>
                <w:i/>
                <w:iCs/>
                <w:sz w:val="20"/>
                <w:szCs w:val="20"/>
              </w:rPr>
              <w:t xml:space="preserve">Twice area &amp; same </w:t>
            </w:r>
            <w:proofErr w:type="spellStart"/>
            <w:r w:rsidRPr="002F69F6">
              <w:rPr>
                <w:rFonts w:ascii="Times New Roman" w:hAnsi="Times New Roman" w:cs="Times New Roman"/>
                <w:b/>
                <w:bCs/>
                <w:i/>
                <w:iCs/>
                <w:sz w:val="20"/>
                <w:szCs w:val="20"/>
              </w:rPr>
              <w:t>TxRUs</w:t>
            </w:r>
            <w:proofErr w:type="spellEnd"/>
            <w:r w:rsidRPr="002F69F6">
              <w:rPr>
                <w:rFonts w:ascii="Times New Roman" w:hAnsi="Times New Roman" w:cs="Times New Roman"/>
                <w:b/>
                <w:bCs/>
                <w:i/>
                <w:iCs/>
                <w:sz w:val="20"/>
                <w:szCs w:val="20"/>
              </w:rPr>
              <w:t xml:space="preserve"> (Option 2), SBFD slot configuration {XXXXU}, dynamic SBFD Option </w:t>
            </w:r>
            <w:r>
              <w:rPr>
                <w:rFonts w:ascii="Times New Roman" w:hAnsi="Times New Roman" w:cs="Times New Roman" w:hint="eastAsia"/>
                <w:b/>
                <w:bCs/>
                <w:i/>
                <w:iCs/>
                <w:sz w:val="20"/>
                <w:szCs w:val="20"/>
              </w:rPr>
              <w:t>3</w:t>
            </w:r>
            <w:r w:rsidRPr="002F69F6">
              <w:rPr>
                <w:rFonts w:ascii="Times New Roman" w:hAnsi="Times New Roman" w:cs="Times New Roman"/>
                <w:b/>
                <w:bCs/>
                <w:i/>
                <w:iCs/>
                <w:sz w:val="20"/>
                <w:szCs w:val="20"/>
              </w:rPr>
              <w:t xml:space="preserve">, </w:t>
            </w:r>
            <w:r w:rsidRPr="0031569C">
              <w:rPr>
                <w:rFonts w:ascii="Times New Roman" w:hAnsi="Times New Roman" w:cs="Times New Roman"/>
                <w:b/>
                <w:bCs/>
                <w:i/>
                <w:iCs/>
                <w:sz w:val="20"/>
                <w:szCs w:val="20"/>
              </w:rPr>
              <w:t>DL: 0.5Mbytes, UL: 0.125Mbyte</w:t>
            </w:r>
            <w:r w:rsidRPr="002F69F6">
              <w:rPr>
                <w:rFonts w:ascii="Times New Roman" w:eastAsia="DengXian" w:hAnsi="Times New Roman" w:cs="Times New Roman"/>
                <w:b/>
                <w:i/>
                <w:kern w:val="0"/>
                <w:sz w:val="20"/>
                <w:szCs w:val="20"/>
              </w:rPr>
              <w:t>)</w:t>
            </w:r>
          </w:p>
        </w:tc>
      </w:tr>
      <w:tr w:rsidR="002D70E5" w:rsidRPr="002F69F6" w14:paraId="7ADC8EDA" w14:textId="77777777" w:rsidTr="000F3856">
        <w:trPr>
          <w:trHeight w:val="278"/>
        </w:trPr>
        <w:tc>
          <w:tcPr>
            <w:tcW w:w="0" w:type="auto"/>
            <w:gridSpan w:val="3"/>
            <w:vMerge w:val="restart"/>
          </w:tcPr>
          <w:p w14:paraId="518C1DCA" w14:textId="710BFCCC" w:rsidR="002D70E5" w:rsidRPr="002F69F6" w:rsidRDefault="002D70E5" w:rsidP="00807668">
            <w:pPr>
              <w:widowControl/>
              <w:jc w:val="center"/>
              <w:rPr>
                <w:rFonts w:ascii="Times New Roman" w:eastAsia="DengXian" w:hAnsi="Times New Roman" w:cs="Times New Roman"/>
                <w:b/>
                <w:bCs/>
                <w:kern w:val="0"/>
                <w:sz w:val="20"/>
                <w:szCs w:val="20"/>
              </w:rPr>
            </w:pPr>
          </w:p>
        </w:tc>
        <w:tc>
          <w:tcPr>
            <w:tcW w:w="0" w:type="auto"/>
            <w:gridSpan w:val="3"/>
            <w:shd w:val="clear" w:color="auto" w:fill="auto"/>
            <w:vAlign w:val="center"/>
          </w:tcPr>
          <w:p w14:paraId="075FA228" w14:textId="77777777" w:rsidR="002D70E5" w:rsidRPr="002F69F6" w:rsidRDefault="002D70E5" w:rsidP="00807668">
            <w:pPr>
              <w:widowControl/>
              <w:jc w:val="center"/>
              <w:rPr>
                <w:rFonts w:ascii="Times New Roman" w:eastAsia="DengXian" w:hAnsi="Times New Roman" w:cs="Times New Roman"/>
                <w:b/>
                <w:color w:val="000000"/>
                <w:kern w:val="0"/>
                <w:sz w:val="20"/>
                <w:szCs w:val="20"/>
              </w:rPr>
            </w:pPr>
            <w:r w:rsidRPr="002F69F6">
              <w:rPr>
                <w:rFonts w:ascii="Times New Roman" w:eastAsia="DengXian" w:hAnsi="Times New Roman" w:cs="Times New Roman"/>
                <w:b/>
                <w:color w:val="000000"/>
                <w:kern w:val="0"/>
                <w:sz w:val="20"/>
                <w:szCs w:val="20"/>
              </w:rPr>
              <w:t>[vivo]</w:t>
            </w:r>
          </w:p>
        </w:tc>
      </w:tr>
      <w:tr w:rsidR="002D70E5" w:rsidRPr="002F69F6" w14:paraId="6B2E430F" w14:textId="77777777" w:rsidTr="000F3856">
        <w:trPr>
          <w:trHeight w:val="278"/>
        </w:trPr>
        <w:tc>
          <w:tcPr>
            <w:tcW w:w="0" w:type="auto"/>
            <w:gridSpan w:val="3"/>
            <w:vMerge/>
          </w:tcPr>
          <w:p w14:paraId="7A61357B" w14:textId="0CFD23A1" w:rsidR="002D70E5" w:rsidRPr="002F69F6" w:rsidRDefault="002D70E5"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7E4DAC49" w14:textId="77777777" w:rsidR="002D70E5" w:rsidRPr="002F69F6" w:rsidRDefault="002D70E5" w:rsidP="00807668">
            <w:pPr>
              <w:widowControl/>
              <w:jc w:val="center"/>
              <w:rPr>
                <w:rFonts w:ascii="Times New Roman" w:eastAsia="DengXian" w:hAnsi="Times New Roman" w:cs="Times New Roman"/>
                <w:b/>
                <w:color w:val="000000"/>
                <w:kern w:val="0"/>
                <w:sz w:val="20"/>
                <w:szCs w:val="20"/>
              </w:rPr>
            </w:pPr>
            <w:r w:rsidRPr="002F69F6">
              <w:rPr>
                <w:rFonts w:ascii="Times New Roman" w:eastAsia="DengXian" w:hAnsi="Times New Roman" w:cs="Times New Roman"/>
                <w:b/>
                <w:color w:val="000000"/>
                <w:kern w:val="0"/>
                <w:sz w:val="20"/>
                <w:szCs w:val="20"/>
              </w:rPr>
              <w:t>Low load</w:t>
            </w:r>
          </w:p>
        </w:tc>
        <w:tc>
          <w:tcPr>
            <w:tcW w:w="0" w:type="auto"/>
            <w:shd w:val="clear" w:color="auto" w:fill="auto"/>
            <w:vAlign w:val="center"/>
          </w:tcPr>
          <w:p w14:paraId="04D76F6C" w14:textId="77777777" w:rsidR="002D70E5" w:rsidRPr="002F69F6" w:rsidRDefault="002D70E5" w:rsidP="00807668">
            <w:pPr>
              <w:widowControl/>
              <w:jc w:val="center"/>
              <w:rPr>
                <w:rFonts w:ascii="Times New Roman" w:eastAsia="DengXian" w:hAnsi="Times New Roman" w:cs="Times New Roman"/>
                <w:b/>
                <w:color w:val="000000"/>
                <w:kern w:val="0"/>
                <w:sz w:val="20"/>
                <w:szCs w:val="20"/>
              </w:rPr>
            </w:pPr>
            <w:r w:rsidRPr="002F69F6">
              <w:rPr>
                <w:rFonts w:ascii="Times New Roman" w:eastAsia="DengXian" w:hAnsi="Times New Roman" w:cs="Times New Roman"/>
                <w:b/>
                <w:color w:val="000000"/>
                <w:kern w:val="0"/>
                <w:sz w:val="20"/>
                <w:szCs w:val="20"/>
              </w:rPr>
              <w:t>Medium load</w:t>
            </w:r>
          </w:p>
        </w:tc>
        <w:tc>
          <w:tcPr>
            <w:tcW w:w="0" w:type="auto"/>
            <w:shd w:val="clear" w:color="auto" w:fill="auto"/>
            <w:vAlign w:val="center"/>
          </w:tcPr>
          <w:p w14:paraId="57DA424C" w14:textId="77777777" w:rsidR="002D70E5" w:rsidRPr="002F69F6" w:rsidRDefault="002D70E5" w:rsidP="00807668">
            <w:pPr>
              <w:widowControl/>
              <w:jc w:val="center"/>
              <w:rPr>
                <w:rFonts w:ascii="Times New Roman" w:eastAsia="DengXian" w:hAnsi="Times New Roman" w:cs="Times New Roman"/>
                <w:b/>
                <w:color w:val="000000"/>
                <w:kern w:val="0"/>
                <w:sz w:val="20"/>
                <w:szCs w:val="20"/>
              </w:rPr>
            </w:pPr>
            <w:r w:rsidRPr="002F69F6">
              <w:rPr>
                <w:rFonts w:ascii="Times New Roman" w:eastAsia="DengXian" w:hAnsi="Times New Roman" w:cs="Times New Roman"/>
                <w:b/>
                <w:color w:val="000000"/>
                <w:kern w:val="0"/>
                <w:sz w:val="20"/>
                <w:szCs w:val="20"/>
              </w:rPr>
              <w:t>High load</w:t>
            </w:r>
          </w:p>
        </w:tc>
      </w:tr>
      <w:tr w:rsidR="00BB13F1" w:rsidRPr="002F69F6" w14:paraId="02B8E7D5" w14:textId="77777777" w:rsidTr="001827C3">
        <w:trPr>
          <w:trHeight w:val="278"/>
        </w:trPr>
        <w:tc>
          <w:tcPr>
            <w:tcW w:w="0" w:type="auto"/>
            <w:vMerge w:val="restart"/>
            <w:vAlign w:val="center"/>
          </w:tcPr>
          <w:p w14:paraId="180F6C88" w14:textId="2CEB4A18" w:rsidR="00BB13F1" w:rsidRPr="002D70E5" w:rsidRDefault="00BB13F1" w:rsidP="00807668">
            <w:pPr>
              <w:widowControl/>
              <w:jc w:val="center"/>
              <w:rPr>
                <w:rFonts w:ascii="Times New Roman" w:eastAsia="DengXian" w:hAnsi="Times New Roman" w:cs="Times New Roman"/>
                <w:bCs/>
                <w:kern w:val="0"/>
                <w:sz w:val="20"/>
                <w:szCs w:val="20"/>
              </w:rPr>
            </w:pPr>
            <w:r w:rsidRPr="008614F5">
              <w:rPr>
                <w:rFonts w:ascii="Times New Roman" w:eastAsia="DengXian" w:hAnsi="Times New Roman" w:cs="Times New Roman"/>
                <w:b/>
                <w:bCs/>
                <w:kern w:val="0"/>
                <w:sz w:val="20"/>
                <w:szCs w:val="20"/>
              </w:rPr>
              <w:lastRenderedPageBreak/>
              <w:t>Baseline</w:t>
            </w:r>
          </w:p>
        </w:tc>
        <w:tc>
          <w:tcPr>
            <w:tcW w:w="0" w:type="auto"/>
            <w:vMerge w:val="restart"/>
            <w:shd w:val="clear" w:color="auto" w:fill="auto"/>
            <w:vAlign w:val="center"/>
          </w:tcPr>
          <w:p w14:paraId="00A961DA" w14:textId="21D23386" w:rsidR="00BB13F1" w:rsidRPr="002F69F6" w:rsidRDefault="00BB13F1" w:rsidP="00807668">
            <w:pPr>
              <w:widowControl/>
              <w:jc w:val="center"/>
              <w:rPr>
                <w:rFonts w:ascii="Times New Roman" w:eastAsia="DengXian" w:hAnsi="Times New Roman" w:cs="Times New Roman"/>
                <w:b/>
                <w:bCs/>
                <w:kern w:val="0"/>
                <w:sz w:val="20"/>
                <w:szCs w:val="20"/>
              </w:rPr>
            </w:pPr>
            <w:r>
              <w:rPr>
                <w:rFonts w:ascii="Times New Roman" w:eastAsia="DengXian" w:hAnsi="Times New Roman" w:cs="Times New Roman" w:hint="eastAsia"/>
                <w:b/>
                <w:bCs/>
                <w:kern w:val="0"/>
                <w:sz w:val="20"/>
                <w:szCs w:val="20"/>
              </w:rPr>
              <w:t>DL RU</w:t>
            </w:r>
          </w:p>
        </w:tc>
        <w:tc>
          <w:tcPr>
            <w:tcW w:w="0" w:type="auto"/>
            <w:shd w:val="clear" w:color="auto" w:fill="auto"/>
            <w:vAlign w:val="center"/>
          </w:tcPr>
          <w:p w14:paraId="7D1B9E37" w14:textId="558D557D" w:rsidR="00BB13F1" w:rsidRPr="005B61E5" w:rsidRDefault="00BB13F1" w:rsidP="00807668">
            <w:pPr>
              <w:widowControl/>
              <w:jc w:val="center"/>
              <w:rPr>
                <w:rFonts w:ascii="Times New Roman" w:eastAsia="DengXian" w:hAnsi="Times New Roman" w:cs="Times New Roman"/>
                <w:b/>
                <w:bCs/>
                <w:kern w:val="0"/>
                <w:sz w:val="20"/>
                <w:szCs w:val="20"/>
              </w:rPr>
            </w:pPr>
            <w:r>
              <w:rPr>
                <w:rFonts w:ascii="Times New Roman" w:eastAsia="DengXian" w:hAnsi="Times New Roman" w:cs="Times New Roman" w:hint="eastAsia"/>
                <w:b/>
                <w:bCs/>
                <w:kern w:val="0"/>
                <w:sz w:val="20"/>
                <w:szCs w:val="20"/>
              </w:rPr>
              <w:t>Type-1</w:t>
            </w:r>
          </w:p>
        </w:tc>
        <w:tc>
          <w:tcPr>
            <w:tcW w:w="0" w:type="auto"/>
            <w:shd w:val="clear" w:color="auto" w:fill="auto"/>
            <w:vAlign w:val="center"/>
          </w:tcPr>
          <w:p w14:paraId="2791A2C3" w14:textId="557F8494"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8.32%</w:t>
            </w:r>
          </w:p>
        </w:tc>
        <w:tc>
          <w:tcPr>
            <w:tcW w:w="0" w:type="auto"/>
            <w:shd w:val="clear" w:color="auto" w:fill="auto"/>
            <w:vAlign w:val="center"/>
          </w:tcPr>
          <w:p w14:paraId="191DDEBF" w14:textId="180DF90F"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21.56%</w:t>
            </w:r>
          </w:p>
        </w:tc>
        <w:tc>
          <w:tcPr>
            <w:tcW w:w="0" w:type="auto"/>
            <w:shd w:val="clear" w:color="auto" w:fill="auto"/>
            <w:vAlign w:val="center"/>
          </w:tcPr>
          <w:p w14:paraId="29F6F8F0" w14:textId="6B187F60"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38.64%</w:t>
            </w:r>
          </w:p>
        </w:tc>
      </w:tr>
      <w:tr w:rsidR="00BB13F1" w:rsidRPr="002F69F6" w14:paraId="644C2EBF" w14:textId="77777777" w:rsidTr="001827C3">
        <w:trPr>
          <w:trHeight w:val="278"/>
        </w:trPr>
        <w:tc>
          <w:tcPr>
            <w:tcW w:w="0" w:type="auto"/>
            <w:vMerge/>
            <w:vAlign w:val="center"/>
          </w:tcPr>
          <w:p w14:paraId="39F4606C" w14:textId="77777777" w:rsidR="00BB13F1" w:rsidRPr="002F69F6" w:rsidRDefault="00BB13F1"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23EF03D6" w14:textId="22C35082" w:rsidR="00BB13F1" w:rsidRPr="002F69F6" w:rsidRDefault="00BB13F1"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2372DE51" w14:textId="2A158ADB" w:rsidR="00BB13F1" w:rsidRPr="005B61E5" w:rsidRDefault="00BB13F1" w:rsidP="00807668">
            <w:pPr>
              <w:widowControl/>
              <w:jc w:val="center"/>
              <w:rPr>
                <w:rFonts w:ascii="Times New Roman" w:eastAsia="DengXian" w:hAnsi="Times New Roman" w:cs="Times New Roman"/>
                <w:b/>
                <w:bCs/>
                <w:kern w:val="0"/>
                <w:sz w:val="20"/>
                <w:szCs w:val="20"/>
              </w:rPr>
            </w:pPr>
            <w:r>
              <w:rPr>
                <w:rFonts w:ascii="Times New Roman" w:eastAsia="DengXian" w:hAnsi="Times New Roman" w:cs="Times New Roman" w:hint="eastAsia"/>
                <w:b/>
                <w:bCs/>
                <w:kern w:val="0"/>
                <w:sz w:val="20"/>
                <w:szCs w:val="20"/>
              </w:rPr>
              <w:t>Type-2</w:t>
            </w:r>
          </w:p>
        </w:tc>
        <w:tc>
          <w:tcPr>
            <w:tcW w:w="0" w:type="auto"/>
            <w:shd w:val="clear" w:color="auto" w:fill="auto"/>
            <w:vAlign w:val="center"/>
          </w:tcPr>
          <w:p w14:paraId="08C79E66" w14:textId="25DB784B"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13.27%</w:t>
            </w:r>
          </w:p>
        </w:tc>
        <w:tc>
          <w:tcPr>
            <w:tcW w:w="0" w:type="auto"/>
            <w:shd w:val="clear" w:color="auto" w:fill="auto"/>
            <w:vAlign w:val="center"/>
          </w:tcPr>
          <w:p w14:paraId="6D1461C7" w14:textId="6FA296CE"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34.39%</w:t>
            </w:r>
          </w:p>
        </w:tc>
        <w:tc>
          <w:tcPr>
            <w:tcW w:w="0" w:type="auto"/>
            <w:shd w:val="clear" w:color="auto" w:fill="auto"/>
            <w:vAlign w:val="center"/>
          </w:tcPr>
          <w:p w14:paraId="41F80E5F" w14:textId="4B805A91"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61.62%</w:t>
            </w:r>
          </w:p>
        </w:tc>
      </w:tr>
      <w:tr w:rsidR="00BB13F1" w:rsidRPr="002F69F6" w14:paraId="6A5B441F" w14:textId="77777777" w:rsidTr="001827C3">
        <w:trPr>
          <w:trHeight w:val="278"/>
        </w:trPr>
        <w:tc>
          <w:tcPr>
            <w:tcW w:w="0" w:type="auto"/>
            <w:vMerge/>
            <w:vAlign w:val="center"/>
          </w:tcPr>
          <w:p w14:paraId="4CF6CF00" w14:textId="77777777" w:rsidR="00BB13F1" w:rsidRDefault="00BB13F1" w:rsidP="00807668">
            <w:pPr>
              <w:widowControl/>
              <w:jc w:val="center"/>
              <w:rPr>
                <w:rFonts w:ascii="Times New Roman" w:eastAsia="DengXian" w:hAnsi="Times New Roman" w:cs="Times New Roman"/>
                <w:b/>
                <w:bCs/>
                <w:kern w:val="0"/>
                <w:sz w:val="20"/>
                <w:szCs w:val="20"/>
              </w:rPr>
            </w:pPr>
          </w:p>
        </w:tc>
        <w:tc>
          <w:tcPr>
            <w:tcW w:w="0" w:type="auto"/>
            <w:vMerge w:val="restart"/>
            <w:shd w:val="clear" w:color="auto" w:fill="auto"/>
            <w:vAlign w:val="center"/>
          </w:tcPr>
          <w:p w14:paraId="5024EE4F" w14:textId="6F23D6DD" w:rsidR="00BB13F1" w:rsidRPr="002F69F6" w:rsidRDefault="00BB13F1" w:rsidP="00807668">
            <w:pPr>
              <w:widowControl/>
              <w:jc w:val="center"/>
              <w:rPr>
                <w:rFonts w:ascii="Times New Roman" w:eastAsia="DengXian" w:hAnsi="Times New Roman" w:cs="Times New Roman"/>
                <w:b/>
                <w:bCs/>
                <w:kern w:val="0"/>
                <w:sz w:val="20"/>
                <w:szCs w:val="20"/>
              </w:rPr>
            </w:pPr>
            <w:r>
              <w:rPr>
                <w:rFonts w:ascii="Times New Roman" w:eastAsia="DengXian" w:hAnsi="Times New Roman" w:cs="Times New Roman" w:hint="eastAsia"/>
                <w:b/>
                <w:bCs/>
                <w:kern w:val="0"/>
                <w:sz w:val="20"/>
                <w:szCs w:val="20"/>
              </w:rPr>
              <w:t>UL RU</w:t>
            </w:r>
          </w:p>
        </w:tc>
        <w:tc>
          <w:tcPr>
            <w:tcW w:w="0" w:type="auto"/>
            <w:shd w:val="clear" w:color="auto" w:fill="auto"/>
            <w:vAlign w:val="center"/>
          </w:tcPr>
          <w:p w14:paraId="33D7378C" w14:textId="285F650F" w:rsidR="00BB13F1" w:rsidRPr="005B61E5" w:rsidRDefault="00BB13F1" w:rsidP="00807668">
            <w:pPr>
              <w:widowControl/>
              <w:jc w:val="center"/>
              <w:rPr>
                <w:rFonts w:ascii="Times New Roman" w:eastAsia="DengXian" w:hAnsi="Times New Roman" w:cs="Times New Roman"/>
                <w:b/>
                <w:bCs/>
                <w:kern w:val="0"/>
                <w:sz w:val="20"/>
                <w:szCs w:val="20"/>
              </w:rPr>
            </w:pPr>
            <w:r>
              <w:rPr>
                <w:rFonts w:ascii="Times New Roman" w:eastAsia="DengXian" w:hAnsi="Times New Roman" w:cs="Times New Roman" w:hint="eastAsia"/>
                <w:b/>
                <w:bCs/>
                <w:kern w:val="0"/>
                <w:sz w:val="20"/>
                <w:szCs w:val="20"/>
              </w:rPr>
              <w:t>Type-1</w:t>
            </w:r>
          </w:p>
        </w:tc>
        <w:tc>
          <w:tcPr>
            <w:tcW w:w="0" w:type="auto"/>
            <w:shd w:val="clear" w:color="auto" w:fill="auto"/>
            <w:vAlign w:val="center"/>
          </w:tcPr>
          <w:p w14:paraId="627AD072" w14:textId="161F3E93"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1.30%</w:t>
            </w:r>
          </w:p>
        </w:tc>
        <w:tc>
          <w:tcPr>
            <w:tcW w:w="0" w:type="auto"/>
            <w:shd w:val="clear" w:color="auto" w:fill="auto"/>
            <w:vAlign w:val="center"/>
          </w:tcPr>
          <w:p w14:paraId="1C9B9669" w14:textId="47B05555"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5.44%</w:t>
            </w:r>
          </w:p>
        </w:tc>
        <w:tc>
          <w:tcPr>
            <w:tcW w:w="0" w:type="auto"/>
            <w:shd w:val="clear" w:color="auto" w:fill="auto"/>
            <w:vAlign w:val="center"/>
          </w:tcPr>
          <w:p w14:paraId="17E5EA54" w14:textId="52C6861A"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15.48%</w:t>
            </w:r>
          </w:p>
        </w:tc>
      </w:tr>
      <w:tr w:rsidR="00BB13F1" w:rsidRPr="002F69F6" w14:paraId="4A341E24" w14:textId="77777777" w:rsidTr="001827C3">
        <w:trPr>
          <w:trHeight w:val="278"/>
        </w:trPr>
        <w:tc>
          <w:tcPr>
            <w:tcW w:w="0" w:type="auto"/>
            <w:vMerge/>
            <w:vAlign w:val="center"/>
          </w:tcPr>
          <w:p w14:paraId="6D335F91" w14:textId="77777777" w:rsidR="00BB13F1" w:rsidRPr="002F69F6" w:rsidRDefault="00BB13F1"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16A47955" w14:textId="33701070" w:rsidR="00BB13F1" w:rsidRPr="002F69F6" w:rsidRDefault="00BB13F1"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3ECF7F94" w14:textId="6EB4B29C" w:rsidR="00BB13F1" w:rsidRPr="005B61E5" w:rsidRDefault="00BB13F1" w:rsidP="00807668">
            <w:pPr>
              <w:widowControl/>
              <w:jc w:val="center"/>
              <w:rPr>
                <w:rFonts w:ascii="Times New Roman" w:eastAsia="DengXian" w:hAnsi="Times New Roman" w:cs="Times New Roman"/>
                <w:b/>
                <w:bCs/>
                <w:kern w:val="0"/>
                <w:sz w:val="20"/>
                <w:szCs w:val="20"/>
              </w:rPr>
            </w:pPr>
            <w:r>
              <w:rPr>
                <w:rFonts w:ascii="Times New Roman" w:eastAsia="DengXian" w:hAnsi="Times New Roman" w:cs="Times New Roman" w:hint="eastAsia"/>
                <w:b/>
                <w:bCs/>
                <w:kern w:val="0"/>
                <w:sz w:val="20"/>
                <w:szCs w:val="20"/>
              </w:rPr>
              <w:t>Type-2</w:t>
            </w:r>
          </w:p>
        </w:tc>
        <w:tc>
          <w:tcPr>
            <w:tcW w:w="0" w:type="auto"/>
            <w:shd w:val="clear" w:color="auto" w:fill="auto"/>
            <w:vAlign w:val="center"/>
          </w:tcPr>
          <w:p w14:paraId="395E3878" w14:textId="251386B0"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3.62%</w:t>
            </w:r>
          </w:p>
        </w:tc>
        <w:tc>
          <w:tcPr>
            <w:tcW w:w="0" w:type="auto"/>
            <w:shd w:val="clear" w:color="auto" w:fill="auto"/>
            <w:vAlign w:val="center"/>
          </w:tcPr>
          <w:p w14:paraId="6EA9160D" w14:textId="7922CF59"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15.19%</w:t>
            </w:r>
          </w:p>
        </w:tc>
        <w:tc>
          <w:tcPr>
            <w:tcW w:w="0" w:type="auto"/>
            <w:shd w:val="clear" w:color="auto" w:fill="auto"/>
            <w:vAlign w:val="center"/>
          </w:tcPr>
          <w:p w14:paraId="67BFF558" w14:textId="47797920"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43.20%</w:t>
            </w:r>
          </w:p>
        </w:tc>
      </w:tr>
      <w:tr w:rsidR="00BB13F1" w:rsidRPr="002F69F6" w14:paraId="1BC6C59D" w14:textId="77777777" w:rsidTr="001827C3">
        <w:trPr>
          <w:trHeight w:val="278"/>
        </w:trPr>
        <w:tc>
          <w:tcPr>
            <w:tcW w:w="0" w:type="auto"/>
            <w:vMerge w:val="restart"/>
            <w:vAlign w:val="center"/>
          </w:tcPr>
          <w:p w14:paraId="28E97D9C" w14:textId="598635E9" w:rsidR="00BB13F1" w:rsidRDefault="00BB13F1" w:rsidP="00807668">
            <w:pPr>
              <w:widowControl/>
              <w:jc w:val="center"/>
              <w:rPr>
                <w:rFonts w:ascii="Times New Roman" w:eastAsia="DengXian" w:hAnsi="Times New Roman" w:cs="Times New Roman"/>
                <w:b/>
                <w:bCs/>
                <w:kern w:val="0"/>
                <w:sz w:val="20"/>
                <w:szCs w:val="20"/>
              </w:rPr>
            </w:pPr>
            <w:r w:rsidRPr="008614F5">
              <w:rPr>
                <w:rFonts w:ascii="Times New Roman" w:eastAsia="DengXian" w:hAnsi="Times New Roman" w:cs="Times New Roman"/>
                <w:b/>
                <w:bCs/>
                <w:kern w:val="0"/>
                <w:sz w:val="20"/>
                <w:szCs w:val="20"/>
              </w:rPr>
              <w:t>Dynamic SBFD</w:t>
            </w:r>
          </w:p>
        </w:tc>
        <w:tc>
          <w:tcPr>
            <w:tcW w:w="0" w:type="auto"/>
            <w:vMerge w:val="restart"/>
            <w:shd w:val="clear" w:color="auto" w:fill="auto"/>
            <w:vAlign w:val="center"/>
          </w:tcPr>
          <w:p w14:paraId="3C727FEF" w14:textId="66E6376F" w:rsidR="00BB13F1" w:rsidRPr="002F69F6" w:rsidRDefault="00BB13F1" w:rsidP="00807668">
            <w:pPr>
              <w:widowControl/>
              <w:jc w:val="center"/>
              <w:rPr>
                <w:rFonts w:ascii="Times New Roman" w:eastAsia="DengXian" w:hAnsi="Times New Roman" w:cs="Times New Roman"/>
                <w:b/>
                <w:bCs/>
                <w:kern w:val="0"/>
                <w:sz w:val="20"/>
                <w:szCs w:val="20"/>
              </w:rPr>
            </w:pPr>
            <w:r>
              <w:rPr>
                <w:rFonts w:ascii="Times New Roman" w:eastAsia="DengXian" w:hAnsi="Times New Roman" w:cs="Times New Roman" w:hint="eastAsia"/>
                <w:b/>
                <w:bCs/>
                <w:kern w:val="0"/>
                <w:sz w:val="20"/>
                <w:szCs w:val="20"/>
              </w:rPr>
              <w:t>DL RU</w:t>
            </w:r>
          </w:p>
        </w:tc>
        <w:tc>
          <w:tcPr>
            <w:tcW w:w="0" w:type="auto"/>
            <w:shd w:val="clear" w:color="auto" w:fill="auto"/>
            <w:vAlign w:val="center"/>
          </w:tcPr>
          <w:p w14:paraId="0FA2D708" w14:textId="7B6B4D86" w:rsidR="00BB13F1" w:rsidRPr="005B61E5" w:rsidRDefault="00BB13F1" w:rsidP="00807668">
            <w:pPr>
              <w:widowControl/>
              <w:jc w:val="center"/>
              <w:rPr>
                <w:rFonts w:ascii="Times New Roman" w:eastAsia="DengXian" w:hAnsi="Times New Roman" w:cs="Times New Roman"/>
                <w:b/>
                <w:bCs/>
                <w:kern w:val="0"/>
                <w:sz w:val="20"/>
                <w:szCs w:val="20"/>
              </w:rPr>
            </w:pPr>
            <w:r>
              <w:rPr>
                <w:rFonts w:ascii="Times New Roman" w:eastAsia="DengXian" w:hAnsi="Times New Roman" w:cs="Times New Roman" w:hint="eastAsia"/>
                <w:b/>
                <w:bCs/>
                <w:kern w:val="0"/>
                <w:sz w:val="20"/>
                <w:szCs w:val="20"/>
              </w:rPr>
              <w:t>Type-1</w:t>
            </w:r>
          </w:p>
        </w:tc>
        <w:tc>
          <w:tcPr>
            <w:tcW w:w="0" w:type="auto"/>
            <w:shd w:val="clear" w:color="auto" w:fill="auto"/>
            <w:vAlign w:val="center"/>
          </w:tcPr>
          <w:p w14:paraId="75201443" w14:textId="1A289AC4"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8.93%</w:t>
            </w:r>
          </w:p>
        </w:tc>
        <w:tc>
          <w:tcPr>
            <w:tcW w:w="0" w:type="auto"/>
            <w:shd w:val="clear" w:color="auto" w:fill="auto"/>
            <w:vAlign w:val="center"/>
          </w:tcPr>
          <w:p w14:paraId="6AB63DAE" w14:textId="22C61863"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21.60%</w:t>
            </w:r>
          </w:p>
        </w:tc>
        <w:tc>
          <w:tcPr>
            <w:tcW w:w="0" w:type="auto"/>
            <w:shd w:val="clear" w:color="auto" w:fill="auto"/>
            <w:vAlign w:val="center"/>
          </w:tcPr>
          <w:p w14:paraId="6C693944" w14:textId="24A256DF"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41.03%</w:t>
            </w:r>
          </w:p>
        </w:tc>
      </w:tr>
      <w:tr w:rsidR="00BB13F1" w:rsidRPr="002F69F6" w14:paraId="2D54C7F5" w14:textId="77777777" w:rsidTr="002D70E5">
        <w:trPr>
          <w:trHeight w:val="278"/>
        </w:trPr>
        <w:tc>
          <w:tcPr>
            <w:tcW w:w="0" w:type="auto"/>
            <w:vMerge/>
          </w:tcPr>
          <w:p w14:paraId="181AB173" w14:textId="77777777" w:rsidR="00BB13F1" w:rsidRPr="002F69F6" w:rsidRDefault="00BB13F1"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2888122D" w14:textId="20848CCF" w:rsidR="00BB13F1" w:rsidRPr="002F69F6" w:rsidRDefault="00BB13F1"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072E1022" w14:textId="5E89FEF8" w:rsidR="00BB13F1" w:rsidRPr="005B61E5" w:rsidRDefault="00BB13F1" w:rsidP="00807668">
            <w:pPr>
              <w:widowControl/>
              <w:jc w:val="center"/>
              <w:rPr>
                <w:rFonts w:ascii="Times New Roman" w:eastAsia="DengXian" w:hAnsi="Times New Roman" w:cs="Times New Roman"/>
                <w:b/>
                <w:bCs/>
                <w:kern w:val="0"/>
                <w:sz w:val="20"/>
                <w:szCs w:val="20"/>
              </w:rPr>
            </w:pPr>
            <w:r>
              <w:rPr>
                <w:rFonts w:ascii="Times New Roman" w:eastAsia="DengXian" w:hAnsi="Times New Roman" w:cs="Times New Roman" w:hint="eastAsia"/>
                <w:b/>
                <w:bCs/>
                <w:kern w:val="0"/>
                <w:sz w:val="20"/>
                <w:szCs w:val="20"/>
              </w:rPr>
              <w:t>Type-2</w:t>
            </w:r>
          </w:p>
        </w:tc>
        <w:tc>
          <w:tcPr>
            <w:tcW w:w="0" w:type="auto"/>
            <w:shd w:val="clear" w:color="auto" w:fill="auto"/>
            <w:vAlign w:val="center"/>
          </w:tcPr>
          <w:p w14:paraId="0D2D9C48" w14:textId="02EB78BD"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13.17%</w:t>
            </w:r>
          </w:p>
        </w:tc>
        <w:tc>
          <w:tcPr>
            <w:tcW w:w="0" w:type="auto"/>
            <w:shd w:val="clear" w:color="auto" w:fill="auto"/>
            <w:vAlign w:val="center"/>
          </w:tcPr>
          <w:p w14:paraId="29D124EA" w14:textId="1E83A854"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36.94%</w:t>
            </w:r>
          </w:p>
        </w:tc>
        <w:tc>
          <w:tcPr>
            <w:tcW w:w="0" w:type="auto"/>
            <w:shd w:val="clear" w:color="auto" w:fill="auto"/>
            <w:vAlign w:val="center"/>
          </w:tcPr>
          <w:p w14:paraId="5781E5AB" w14:textId="3BDD64CD"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73.39%</w:t>
            </w:r>
          </w:p>
        </w:tc>
      </w:tr>
      <w:tr w:rsidR="00BB13F1" w:rsidRPr="002F69F6" w14:paraId="44385C94" w14:textId="77777777" w:rsidTr="002D70E5">
        <w:trPr>
          <w:trHeight w:val="278"/>
        </w:trPr>
        <w:tc>
          <w:tcPr>
            <w:tcW w:w="0" w:type="auto"/>
            <w:vMerge/>
          </w:tcPr>
          <w:p w14:paraId="1A28D7B9" w14:textId="77777777" w:rsidR="00BB13F1" w:rsidRDefault="00BB13F1" w:rsidP="00807668">
            <w:pPr>
              <w:widowControl/>
              <w:jc w:val="center"/>
              <w:rPr>
                <w:rFonts w:ascii="Times New Roman" w:eastAsia="DengXian" w:hAnsi="Times New Roman" w:cs="Times New Roman"/>
                <w:b/>
                <w:bCs/>
                <w:kern w:val="0"/>
                <w:sz w:val="20"/>
                <w:szCs w:val="20"/>
              </w:rPr>
            </w:pPr>
          </w:p>
        </w:tc>
        <w:tc>
          <w:tcPr>
            <w:tcW w:w="0" w:type="auto"/>
            <w:vMerge w:val="restart"/>
            <w:shd w:val="clear" w:color="auto" w:fill="auto"/>
            <w:vAlign w:val="center"/>
          </w:tcPr>
          <w:p w14:paraId="6844D1FC" w14:textId="531650DC" w:rsidR="00BB13F1" w:rsidRPr="002F69F6" w:rsidRDefault="00BB13F1" w:rsidP="00807668">
            <w:pPr>
              <w:widowControl/>
              <w:jc w:val="center"/>
              <w:rPr>
                <w:rFonts w:ascii="Times New Roman" w:eastAsia="DengXian" w:hAnsi="Times New Roman" w:cs="Times New Roman"/>
                <w:b/>
                <w:bCs/>
                <w:kern w:val="0"/>
                <w:sz w:val="20"/>
                <w:szCs w:val="20"/>
              </w:rPr>
            </w:pPr>
            <w:r>
              <w:rPr>
                <w:rFonts w:ascii="Times New Roman" w:eastAsia="DengXian" w:hAnsi="Times New Roman" w:cs="Times New Roman" w:hint="eastAsia"/>
                <w:b/>
                <w:bCs/>
                <w:kern w:val="0"/>
                <w:sz w:val="20"/>
                <w:szCs w:val="20"/>
              </w:rPr>
              <w:t>UL RU</w:t>
            </w:r>
          </w:p>
        </w:tc>
        <w:tc>
          <w:tcPr>
            <w:tcW w:w="0" w:type="auto"/>
            <w:shd w:val="clear" w:color="auto" w:fill="auto"/>
            <w:vAlign w:val="center"/>
          </w:tcPr>
          <w:p w14:paraId="33389F84" w14:textId="095AFD15" w:rsidR="00BB13F1" w:rsidRPr="005B61E5" w:rsidRDefault="00BB13F1" w:rsidP="00807668">
            <w:pPr>
              <w:widowControl/>
              <w:jc w:val="center"/>
              <w:rPr>
                <w:rFonts w:ascii="Times New Roman" w:eastAsia="DengXian" w:hAnsi="Times New Roman" w:cs="Times New Roman"/>
                <w:b/>
                <w:bCs/>
                <w:kern w:val="0"/>
                <w:sz w:val="20"/>
                <w:szCs w:val="20"/>
              </w:rPr>
            </w:pPr>
            <w:r>
              <w:rPr>
                <w:rFonts w:ascii="Times New Roman" w:eastAsia="DengXian" w:hAnsi="Times New Roman" w:cs="Times New Roman" w:hint="eastAsia"/>
                <w:b/>
                <w:bCs/>
                <w:kern w:val="0"/>
                <w:sz w:val="20"/>
                <w:szCs w:val="20"/>
              </w:rPr>
              <w:t>Type-1</w:t>
            </w:r>
          </w:p>
        </w:tc>
        <w:tc>
          <w:tcPr>
            <w:tcW w:w="0" w:type="auto"/>
            <w:shd w:val="clear" w:color="auto" w:fill="auto"/>
            <w:vAlign w:val="center"/>
          </w:tcPr>
          <w:p w14:paraId="1E4C652B" w14:textId="3770E57D"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0.99%</w:t>
            </w:r>
          </w:p>
        </w:tc>
        <w:tc>
          <w:tcPr>
            <w:tcW w:w="0" w:type="auto"/>
            <w:shd w:val="clear" w:color="auto" w:fill="auto"/>
            <w:vAlign w:val="center"/>
          </w:tcPr>
          <w:p w14:paraId="73D1F0C5" w14:textId="0120BE29"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4.07%</w:t>
            </w:r>
          </w:p>
        </w:tc>
        <w:tc>
          <w:tcPr>
            <w:tcW w:w="0" w:type="auto"/>
            <w:shd w:val="clear" w:color="auto" w:fill="auto"/>
            <w:vAlign w:val="center"/>
          </w:tcPr>
          <w:p w14:paraId="580EA0B6" w14:textId="602BE4E3"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13.90%</w:t>
            </w:r>
          </w:p>
        </w:tc>
      </w:tr>
      <w:tr w:rsidR="00BB13F1" w:rsidRPr="002F69F6" w14:paraId="0165F23E" w14:textId="77777777" w:rsidTr="002D70E5">
        <w:trPr>
          <w:trHeight w:val="278"/>
        </w:trPr>
        <w:tc>
          <w:tcPr>
            <w:tcW w:w="0" w:type="auto"/>
            <w:vMerge/>
          </w:tcPr>
          <w:p w14:paraId="153C58A2" w14:textId="77777777" w:rsidR="00BB13F1" w:rsidRPr="002F69F6" w:rsidRDefault="00BB13F1"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6A851EE9" w14:textId="2BE898D8" w:rsidR="00BB13F1" w:rsidRPr="002F69F6" w:rsidRDefault="00BB13F1"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0FFFD259" w14:textId="02ABB8AB" w:rsidR="00BB13F1" w:rsidRPr="005B61E5" w:rsidRDefault="00BB13F1" w:rsidP="00807668">
            <w:pPr>
              <w:widowControl/>
              <w:jc w:val="center"/>
              <w:rPr>
                <w:rFonts w:ascii="Times New Roman" w:eastAsia="DengXian" w:hAnsi="Times New Roman" w:cs="Times New Roman"/>
                <w:b/>
                <w:bCs/>
                <w:kern w:val="0"/>
                <w:sz w:val="20"/>
                <w:szCs w:val="20"/>
              </w:rPr>
            </w:pPr>
            <w:r>
              <w:rPr>
                <w:rFonts w:ascii="Times New Roman" w:eastAsia="DengXian" w:hAnsi="Times New Roman" w:cs="Times New Roman" w:hint="eastAsia"/>
                <w:b/>
                <w:bCs/>
                <w:kern w:val="0"/>
                <w:sz w:val="20"/>
                <w:szCs w:val="20"/>
              </w:rPr>
              <w:t>Type-2</w:t>
            </w:r>
          </w:p>
        </w:tc>
        <w:tc>
          <w:tcPr>
            <w:tcW w:w="0" w:type="auto"/>
            <w:shd w:val="clear" w:color="auto" w:fill="auto"/>
            <w:vAlign w:val="center"/>
          </w:tcPr>
          <w:p w14:paraId="643563EA" w14:textId="0EF8C8F0"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3.30%</w:t>
            </w:r>
          </w:p>
        </w:tc>
        <w:tc>
          <w:tcPr>
            <w:tcW w:w="0" w:type="auto"/>
            <w:shd w:val="clear" w:color="auto" w:fill="auto"/>
            <w:vAlign w:val="center"/>
          </w:tcPr>
          <w:p w14:paraId="6F470210" w14:textId="7941506A"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10.26%</w:t>
            </w:r>
          </w:p>
        </w:tc>
        <w:tc>
          <w:tcPr>
            <w:tcW w:w="0" w:type="auto"/>
            <w:shd w:val="clear" w:color="auto" w:fill="auto"/>
            <w:vAlign w:val="center"/>
          </w:tcPr>
          <w:p w14:paraId="12271BE6" w14:textId="59B6D94F"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32.53%</w:t>
            </w:r>
          </w:p>
        </w:tc>
      </w:tr>
      <w:tr w:rsidR="00BB13F1" w:rsidRPr="002F69F6" w14:paraId="2F5411CA" w14:textId="77777777" w:rsidTr="001827C3">
        <w:trPr>
          <w:trHeight w:val="278"/>
        </w:trPr>
        <w:tc>
          <w:tcPr>
            <w:tcW w:w="0" w:type="auto"/>
            <w:vMerge w:val="restart"/>
            <w:vAlign w:val="center"/>
          </w:tcPr>
          <w:p w14:paraId="58395873" w14:textId="0CCF1885" w:rsidR="00BB13F1" w:rsidRPr="002F69F6" w:rsidRDefault="00BB13F1" w:rsidP="00807668">
            <w:pPr>
              <w:widowControl/>
              <w:jc w:val="center"/>
              <w:rPr>
                <w:rFonts w:ascii="Times New Roman" w:eastAsia="DengXian" w:hAnsi="Times New Roman" w:cs="Times New Roman"/>
                <w:b/>
                <w:bCs/>
                <w:kern w:val="0"/>
                <w:sz w:val="20"/>
                <w:szCs w:val="20"/>
              </w:rPr>
            </w:pPr>
            <w:r w:rsidRPr="008614F5">
              <w:rPr>
                <w:rFonts w:ascii="Times New Roman" w:eastAsia="DengXian" w:hAnsi="Times New Roman" w:cs="Times New Roman"/>
                <w:b/>
                <w:bCs/>
                <w:kern w:val="0"/>
                <w:sz w:val="20"/>
                <w:szCs w:val="20"/>
              </w:rPr>
              <w:t>Baseline</w:t>
            </w:r>
          </w:p>
        </w:tc>
        <w:tc>
          <w:tcPr>
            <w:tcW w:w="0" w:type="auto"/>
            <w:vMerge w:val="restart"/>
            <w:shd w:val="clear" w:color="auto" w:fill="auto"/>
            <w:vAlign w:val="center"/>
          </w:tcPr>
          <w:p w14:paraId="68CF9467" w14:textId="4721013D" w:rsidR="00BB13F1" w:rsidRPr="0051380B" w:rsidRDefault="00BB13F1" w:rsidP="00807668">
            <w:pPr>
              <w:widowControl/>
              <w:jc w:val="center"/>
              <w:rPr>
                <w:rFonts w:ascii="Times New Roman" w:eastAsia="DengXian" w:hAnsi="Times New Roman" w:cs="Times New Roman"/>
                <w:b/>
                <w:bCs/>
                <w:kern w:val="0"/>
                <w:sz w:val="20"/>
                <w:szCs w:val="20"/>
              </w:rPr>
            </w:pPr>
            <w:r w:rsidRPr="002F69F6">
              <w:rPr>
                <w:rFonts w:ascii="Times New Roman" w:eastAsia="DengXian" w:hAnsi="Times New Roman" w:cs="Times New Roman"/>
                <w:b/>
                <w:bCs/>
                <w:kern w:val="0"/>
                <w:sz w:val="20"/>
                <w:szCs w:val="20"/>
              </w:rPr>
              <w:t>DL a</w:t>
            </w:r>
            <w:r w:rsidRPr="0051380B">
              <w:rPr>
                <w:rFonts w:ascii="Times New Roman" w:eastAsia="DengXian" w:hAnsi="Times New Roman" w:cs="Times New Roman"/>
                <w:b/>
                <w:bCs/>
                <w:kern w:val="0"/>
                <w:sz w:val="20"/>
                <w:szCs w:val="20"/>
              </w:rPr>
              <w:t xml:space="preserve">verage-UPT </w:t>
            </w:r>
            <w:r>
              <w:rPr>
                <w:rFonts w:ascii="Times New Roman" w:eastAsia="DengXian" w:hAnsi="Times New Roman" w:cs="Times New Roman" w:hint="eastAsia"/>
                <w:b/>
                <w:bCs/>
                <w:color w:val="000000"/>
                <w:kern w:val="0"/>
                <w:sz w:val="20"/>
                <w:szCs w:val="20"/>
              </w:rPr>
              <w:t>CDF</w:t>
            </w:r>
          </w:p>
        </w:tc>
        <w:tc>
          <w:tcPr>
            <w:tcW w:w="0" w:type="auto"/>
            <w:shd w:val="clear" w:color="auto" w:fill="auto"/>
            <w:vAlign w:val="center"/>
            <w:hideMark/>
          </w:tcPr>
          <w:p w14:paraId="7E7D1A4B" w14:textId="02CF1B8C" w:rsidR="00BB13F1" w:rsidRPr="005B61E5" w:rsidRDefault="00BB13F1"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Mean</w:t>
            </w:r>
          </w:p>
        </w:tc>
        <w:tc>
          <w:tcPr>
            <w:tcW w:w="0" w:type="auto"/>
            <w:shd w:val="clear" w:color="auto" w:fill="auto"/>
            <w:vAlign w:val="center"/>
          </w:tcPr>
          <w:p w14:paraId="20669826" w14:textId="56BB8DA1"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363.69 </w:t>
            </w:r>
          </w:p>
        </w:tc>
        <w:tc>
          <w:tcPr>
            <w:tcW w:w="0" w:type="auto"/>
            <w:shd w:val="clear" w:color="auto" w:fill="auto"/>
            <w:vAlign w:val="center"/>
          </w:tcPr>
          <w:p w14:paraId="1AE7A8AC" w14:textId="743542D6"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302.81 </w:t>
            </w:r>
          </w:p>
        </w:tc>
        <w:tc>
          <w:tcPr>
            <w:tcW w:w="0" w:type="auto"/>
            <w:shd w:val="clear" w:color="auto" w:fill="auto"/>
            <w:vAlign w:val="center"/>
          </w:tcPr>
          <w:p w14:paraId="443E912C" w14:textId="3A51F46B"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234.28 </w:t>
            </w:r>
          </w:p>
        </w:tc>
      </w:tr>
      <w:tr w:rsidR="00BB13F1" w:rsidRPr="002F69F6" w14:paraId="2399DFFA" w14:textId="77777777" w:rsidTr="001827C3">
        <w:trPr>
          <w:trHeight w:val="278"/>
        </w:trPr>
        <w:tc>
          <w:tcPr>
            <w:tcW w:w="0" w:type="auto"/>
            <w:vMerge/>
            <w:vAlign w:val="center"/>
          </w:tcPr>
          <w:p w14:paraId="32B1EF98" w14:textId="77777777" w:rsidR="00BB13F1" w:rsidRPr="005B61E5" w:rsidRDefault="00BB13F1"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473B2CD4" w14:textId="2B032512" w:rsidR="00BB13F1" w:rsidRPr="005B61E5" w:rsidRDefault="00BB13F1"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44338E91" w14:textId="38A387AC" w:rsidR="00BB13F1" w:rsidRPr="005B61E5" w:rsidRDefault="00BB13F1"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5%</w:t>
            </w:r>
          </w:p>
        </w:tc>
        <w:tc>
          <w:tcPr>
            <w:tcW w:w="0" w:type="auto"/>
            <w:shd w:val="clear" w:color="auto" w:fill="auto"/>
            <w:vAlign w:val="center"/>
          </w:tcPr>
          <w:p w14:paraId="08F12A72" w14:textId="751A7D44"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134.44 </w:t>
            </w:r>
          </w:p>
        </w:tc>
        <w:tc>
          <w:tcPr>
            <w:tcW w:w="0" w:type="auto"/>
            <w:shd w:val="clear" w:color="auto" w:fill="auto"/>
            <w:vAlign w:val="center"/>
          </w:tcPr>
          <w:p w14:paraId="26F5FBC2" w14:textId="14449616"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101.61 </w:t>
            </w:r>
          </w:p>
        </w:tc>
        <w:tc>
          <w:tcPr>
            <w:tcW w:w="0" w:type="auto"/>
            <w:shd w:val="clear" w:color="auto" w:fill="auto"/>
            <w:vAlign w:val="center"/>
          </w:tcPr>
          <w:p w14:paraId="45C7F8A0" w14:textId="263E918D"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58.65 </w:t>
            </w:r>
          </w:p>
        </w:tc>
      </w:tr>
      <w:tr w:rsidR="00BB13F1" w:rsidRPr="002F69F6" w14:paraId="33EEAAA8" w14:textId="77777777" w:rsidTr="001827C3">
        <w:trPr>
          <w:trHeight w:val="278"/>
        </w:trPr>
        <w:tc>
          <w:tcPr>
            <w:tcW w:w="0" w:type="auto"/>
            <w:vMerge/>
            <w:vAlign w:val="center"/>
          </w:tcPr>
          <w:p w14:paraId="3967FF27" w14:textId="77777777" w:rsidR="00BB13F1" w:rsidRPr="005B61E5" w:rsidRDefault="00BB13F1"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61324918" w14:textId="6F415BB4" w:rsidR="00BB13F1" w:rsidRPr="005B61E5" w:rsidRDefault="00BB13F1"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612AFE4D" w14:textId="20953974" w:rsidR="00BB13F1" w:rsidRPr="005B61E5" w:rsidRDefault="00BB13F1"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50%</w:t>
            </w:r>
          </w:p>
        </w:tc>
        <w:tc>
          <w:tcPr>
            <w:tcW w:w="0" w:type="auto"/>
            <w:shd w:val="clear" w:color="auto" w:fill="auto"/>
            <w:vAlign w:val="center"/>
          </w:tcPr>
          <w:p w14:paraId="496AAEFB" w14:textId="4962939B"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405.94 </w:t>
            </w:r>
          </w:p>
        </w:tc>
        <w:tc>
          <w:tcPr>
            <w:tcW w:w="0" w:type="auto"/>
            <w:shd w:val="clear" w:color="auto" w:fill="auto"/>
            <w:vAlign w:val="center"/>
          </w:tcPr>
          <w:p w14:paraId="1CC7B950" w14:textId="65C582CA"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323.12 </w:t>
            </w:r>
          </w:p>
        </w:tc>
        <w:tc>
          <w:tcPr>
            <w:tcW w:w="0" w:type="auto"/>
            <w:shd w:val="clear" w:color="auto" w:fill="auto"/>
            <w:vAlign w:val="center"/>
          </w:tcPr>
          <w:p w14:paraId="351CFBA5" w14:textId="65376549"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234.98 </w:t>
            </w:r>
          </w:p>
        </w:tc>
      </w:tr>
      <w:tr w:rsidR="00BB13F1" w:rsidRPr="002F69F6" w14:paraId="7E34DC0A" w14:textId="77777777" w:rsidTr="001827C3">
        <w:trPr>
          <w:trHeight w:val="278"/>
        </w:trPr>
        <w:tc>
          <w:tcPr>
            <w:tcW w:w="0" w:type="auto"/>
            <w:vMerge/>
            <w:vAlign w:val="center"/>
          </w:tcPr>
          <w:p w14:paraId="519E45DD" w14:textId="77777777" w:rsidR="00BB13F1" w:rsidRPr="005B61E5" w:rsidRDefault="00BB13F1"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6615ADF8" w14:textId="65B45142" w:rsidR="00BB13F1" w:rsidRPr="005B61E5" w:rsidRDefault="00BB13F1"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68BFF31C" w14:textId="386B27A6" w:rsidR="00BB13F1" w:rsidRPr="005B61E5" w:rsidRDefault="00BB13F1"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95%</w:t>
            </w:r>
          </w:p>
        </w:tc>
        <w:tc>
          <w:tcPr>
            <w:tcW w:w="0" w:type="auto"/>
            <w:shd w:val="clear" w:color="auto" w:fill="auto"/>
            <w:vAlign w:val="center"/>
          </w:tcPr>
          <w:p w14:paraId="26DE6838" w14:textId="19357C8F"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463.45 </w:t>
            </w:r>
          </w:p>
        </w:tc>
        <w:tc>
          <w:tcPr>
            <w:tcW w:w="0" w:type="auto"/>
            <w:shd w:val="clear" w:color="auto" w:fill="auto"/>
            <w:vAlign w:val="center"/>
          </w:tcPr>
          <w:p w14:paraId="3D50E72A" w14:textId="33F84807"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435.80 </w:t>
            </w:r>
          </w:p>
        </w:tc>
        <w:tc>
          <w:tcPr>
            <w:tcW w:w="0" w:type="auto"/>
            <w:shd w:val="clear" w:color="auto" w:fill="auto"/>
            <w:vAlign w:val="center"/>
          </w:tcPr>
          <w:p w14:paraId="63C10049" w14:textId="56EFF25C"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403.85 </w:t>
            </w:r>
          </w:p>
        </w:tc>
      </w:tr>
      <w:tr w:rsidR="00BB13F1" w:rsidRPr="002F69F6" w14:paraId="4C52AFAE" w14:textId="77777777" w:rsidTr="001827C3">
        <w:trPr>
          <w:trHeight w:val="278"/>
        </w:trPr>
        <w:tc>
          <w:tcPr>
            <w:tcW w:w="0" w:type="auto"/>
            <w:vMerge/>
            <w:vAlign w:val="center"/>
          </w:tcPr>
          <w:p w14:paraId="38DACA80" w14:textId="77777777" w:rsidR="00BB13F1" w:rsidRPr="002F69F6" w:rsidRDefault="00BB13F1" w:rsidP="00807668">
            <w:pPr>
              <w:widowControl/>
              <w:jc w:val="center"/>
              <w:rPr>
                <w:rFonts w:ascii="Times New Roman" w:eastAsia="DengXian" w:hAnsi="Times New Roman" w:cs="Times New Roman"/>
                <w:b/>
                <w:bCs/>
                <w:kern w:val="0"/>
                <w:sz w:val="20"/>
                <w:szCs w:val="20"/>
              </w:rPr>
            </w:pPr>
          </w:p>
        </w:tc>
        <w:tc>
          <w:tcPr>
            <w:tcW w:w="0" w:type="auto"/>
            <w:vMerge w:val="restart"/>
            <w:shd w:val="clear" w:color="auto" w:fill="auto"/>
            <w:vAlign w:val="center"/>
          </w:tcPr>
          <w:p w14:paraId="4CEA5E93" w14:textId="3FEB16E9" w:rsidR="00BB13F1" w:rsidRPr="0051380B" w:rsidRDefault="00BB13F1" w:rsidP="00807668">
            <w:pPr>
              <w:widowControl/>
              <w:jc w:val="center"/>
              <w:rPr>
                <w:rFonts w:ascii="Times New Roman" w:eastAsia="DengXian" w:hAnsi="Times New Roman" w:cs="Times New Roman"/>
                <w:b/>
                <w:bCs/>
                <w:kern w:val="0"/>
                <w:sz w:val="20"/>
                <w:szCs w:val="20"/>
              </w:rPr>
            </w:pPr>
            <w:r w:rsidRPr="002F69F6">
              <w:rPr>
                <w:rFonts w:ascii="Times New Roman" w:eastAsia="DengXian" w:hAnsi="Times New Roman" w:cs="Times New Roman"/>
                <w:b/>
                <w:bCs/>
                <w:kern w:val="0"/>
                <w:sz w:val="20"/>
                <w:szCs w:val="20"/>
              </w:rPr>
              <w:t>UL a</w:t>
            </w:r>
            <w:r w:rsidRPr="0051380B">
              <w:rPr>
                <w:rFonts w:ascii="Times New Roman" w:eastAsia="DengXian" w:hAnsi="Times New Roman" w:cs="Times New Roman"/>
                <w:b/>
                <w:bCs/>
                <w:kern w:val="0"/>
                <w:sz w:val="20"/>
                <w:szCs w:val="20"/>
              </w:rPr>
              <w:t xml:space="preserve">verage-UPT </w:t>
            </w:r>
            <w:r>
              <w:rPr>
                <w:rFonts w:ascii="Times New Roman" w:eastAsia="DengXian" w:hAnsi="Times New Roman" w:cs="Times New Roman" w:hint="eastAsia"/>
                <w:b/>
                <w:bCs/>
                <w:color w:val="000000"/>
                <w:kern w:val="0"/>
                <w:sz w:val="20"/>
                <w:szCs w:val="20"/>
              </w:rPr>
              <w:t>CDF</w:t>
            </w:r>
          </w:p>
        </w:tc>
        <w:tc>
          <w:tcPr>
            <w:tcW w:w="0" w:type="auto"/>
            <w:shd w:val="clear" w:color="auto" w:fill="auto"/>
            <w:vAlign w:val="center"/>
            <w:hideMark/>
          </w:tcPr>
          <w:p w14:paraId="563AF94E" w14:textId="7AB8B2BD" w:rsidR="00BB13F1" w:rsidRPr="005B61E5" w:rsidRDefault="00BB13F1"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Mean</w:t>
            </w:r>
          </w:p>
        </w:tc>
        <w:tc>
          <w:tcPr>
            <w:tcW w:w="0" w:type="auto"/>
            <w:shd w:val="clear" w:color="auto" w:fill="auto"/>
            <w:vAlign w:val="center"/>
          </w:tcPr>
          <w:p w14:paraId="2F7AFF40" w14:textId="4E3187A4"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80.84 </w:t>
            </w:r>
          </w:p>
        </w:tc>
        <w:tc>
          <w:tcPr>
            <w:tcW w:w="0" w:type="auto"/>
            <w:shd w:val="clear" w:color="auto" w:fill="auto"/>
            <w:vAlign w:val="center"/>
          </w:tcPr>
          <w:p w14:paraId="1C9F12E5" w14:textId="5D2D7EB6"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59.16 </w:t>
            </w:r>
          </w:p>
        </w:tc>
        <w:tc>
          <w:tcPr>
            <w:tcW w:w="0" w:type="auto"/>
            <w:shd w:val="clear" w:color="auto" w:fill="auto"/>
            <w:vAlign w:val="center"/>
          </w:tcPr>
          <w:p w14:paraId="1DA48A19" w14:textId="3562E7AE"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50.12 </w:t>
            </w:r>
          </w:p>
        </w:tc>
      </w:tr>
      <w:tr w:rsidR="00BB13F1" w:rsidRPr="002F69F6" w14:paraId="663A721F" w14:textId="77777777" w:rsidTr="002D70E5">
        <w:trPr>
          <w:trHeight w:val="278"/>
        </w:trPr>
        <w:tc>
          <w:tcPr>
            <w:tcW w:w="0" w:type="auto"/>
            <w:vMerge/>
          </w:tcPr>
          <w:p w14:paraId="191F0E89" w14:textId="77777777" w:rsidR="00BB13F1" w:rsidRPr="005B61E5" w:rsidRDefault="00BB13F1"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1B2A94CF" w14:textId="3C9772E2" w:rsidR="00BB13F1" w:rsidRPr="005B61E5" w:rsidRDefault="00BB13F1"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4B9B8092" w14:textId="1DA574A9" w:rsidR="00BB13F1" w:rsidRPr="005B61E5" w:rsidRDefault="00BB13F1"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5%</w:t>
            </w:r>
          </w:p>
        </w:tc>
        <w:tc>
          <w:tcPr>
            <w:tcW w:w="0" w:type="auto"/>
            <w:shd w:val="clear" w:color="auto" w:fill="auto"/>
            <w:vAlign w:val="center"/>
          </w:tcPr>
          <w:p w14:paraId="27A043CC" w14:textId="2E5ED6B4"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1.48 </w:t>
            </w:r>
          </w:p>
        </w:tc>
        <w:tc>
          <w:tcPr>
            <w:tcW w:w="0" w:type="auto"/>
            <w:shd w:val="clear" w:color="auto" w:fill="auto"/>
            <w:vAlign w:val="center"/>
          </w:tcPr>
          <w:p w14:paraId="4A55AC05" w14:textId="075F7EBA"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0.77 </w:t>
            </w:r>
          </w:p>
        </w:tc>
        <w:tc>
          <w:tcPr>
            <w:tcW w:w="0" w:type="auto"/>
            <w:shd w:val="clear" w:color="auto" w:fill="auto"/>
            <w:vAlign w:val="center"/>
          </w:tcPr>
          <w:p w14:paraId="53B51D86" w14:textId="758D560C"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0.63 </w:t>
            </w:r>
          </w:p>
        </w:tc>
      </w:tr>
      <w:tr w:rsidR="00BB13F1" w:rsidRPr="002F69F6" w14:paraId="22340951" w14:textId="77777777" w:rsidTr="002D70E5">
        <w:trPr>
          <w:trHeight w:val="278"/>
        </w:trPr>
        <w:tc>
          <w:tcPr>
            <w:tcW w:w="0" w:type="auto"/>
            <w:vMerge/>
          </w:tcPr>
          <w:p w14:paraId="01E6FE6B" w14:textId="77777777" w:rsidR="00BB13F1" w:rsidRPr="005B61E5" w:rsidRDefault="00BB13F1"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6B39044C" w14:textId="577D6DB8" w:rsidR="00BB13F1" w:rsidRPr="005B61E5" w:rsidRDefault="00BB13F1"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0566CD2D" w14:textId="1956FD31" w:rsidR="00BB13F1" w:rsidRPr="005B61E5" w:rsidRDefault="00BB13F1"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50%</w:t>
            </w:r>
          </w:p>
        </w:tc>
        <w:tc>
          <w:tcPr>
            <w:tcW w:w="0" w:type="auto"/>
            <w:shd w:val="clear" w:color="auto" w:fill="auto"/>
            <w:vAlign w:val="center"/>
          </w:tcPr>
          <w:p w14:paraId="53D9EAAC" w14:textId="4A2AF834"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51.15 </w:t>
            </w:r>
          </w:p>
        </w:tc>
        <w:tc>
          <w:tcPr>
            <w:tcW w:w="0" w:type="auto"/>
            <w:shd w:val="clear" w:color="auto" w:fill="auto"/>
            <w:vAlign w:val="center"/>
          </w:tcPr>
          <w:p w14:paraId="6A0CB295" w14:textId="6D80C7AB"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23.06 </w:t>
            </w:r>
          </w:p>
        </w:tc>
        <w:tc>
          <w:tcPr>
            <w:tcW w:w="0" w:type="auto"/>
            <w:shd w:val="clear" w:color="auto" w:fill="auto"/>
            <w:vAlign w:val="center"/>
          </w:tcPr>
          <w:p w14:paraId="042BDFC4" w14:textId="0078D0BA"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16.56 </w:t>
            </w:r>
          </w:p>
        </w:tc>
      </w:tr>
      <w:tr w:rsidR="00BB13F1" w:rsidRPr="002F69F6" w14:paraId="6B8CACC0" w14:textId="77777777" w:rsidTr="002D70E5">
        <w:trPr>
          <w:trHeight w:val="278"/>
        </w:trPr>
        <w:tc>
          <w:tcPr>
            <w:tcW w:w="0" w:type="auto"/>
            <w:vMerge/>
          </w:tcPr>
          <w:p w14:paraId="434D16E2" w14:textId="77777777" w:rsidR="00BB13F1" w:rsidRPr="005B61E5" w:rsidRDefault="00BB13F1"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41563B39" w14:textId="15BB08CB" w:rsidR="00BB13F1" w:rsidRPr="005B61E5" w:rsidRDefault="00BB13F1"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242AC889" w14:textId="4D0E4E58" w:rsidR="00BB13F1" w:rsidRPr="005B61E5" w:rsidRDefault="00BB13F1"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95%</w:t>
            </w:r>
          </w:p>
        </w:tc>
        <w:tc>
          <w:tcPr>
            <w:tcW w:w="0" w:type="auto"/>
            <w:shd w:val="clear" w:color="auto" w:fill="auto"/>
            <w:vAlign w:val="center"/>
          </w:tcPr>
          <w:p w14:paraId="185BE68B" w14:textId="35EC2EBC"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229.23 </w:t>
            </w:r>
          </w:p>
        </w:tc>
        <w:tc>
          <w:tcPr>
            <w:tcW w:w="0" w:type="auto"/>
            <w:shd w:val="clear" w:color="auto" w:fill="auto"/>
            <w:vAlign w:val="center"/>
          </w:tcPr>
          <w:p w14:paraId="18A833DF" w14:textId="40C9C0DC"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216.45 </w:t>
            </w:r>
          </w:p>
        </w:tc>
        <w:tc>
          <w:tcPr>
            <w:tcW w:w="0" w:type="auto"/>
            <w:shd w:val="clear" w:color="auto" w:fill="auto"/>
            <w:vAlign w:val="center"/>
          </w:tcPr>
          <w:p w14:paraId="07DAAF88" w14:textId="16F87FB5"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201.89 </w:t>
            </w:r>
          </w:p>
        </w:tc>
      </w:tr>
      <w:tr w:rsidR="00BB13F1" w:rsidRPr="002F69F6" w14:paraId="40D6DE26" w14:textId="77777777" w:rsidTr="001827C3">
        <w:trPr>
          <w:trHeight w:val="278"/>
        </w:trPr>
        <w:tc>
          <w:tcPr>
            <w:tcW w:w="0" w:type="auto"/>
            <w:vMerge w:val="restart"/>
            <w:vAlign w:val="center"/>
          </w:tcPr>
          <w:p w14:paraId="171A3913" w14:textId="7FEC56DE" w:rsidR="00BB13F1" w:rsidRPr="002F69F6" w:rsidRDefault="00BB13F1" w:rsidP="00807668">
            <w:pPr>
              <w:widowControl/>
              <w:jc w:val="center"/>
              <w:rPr>
                <w:rFonts w:ascii="Times New Roman" w:eastAsia="DengXian" w:hAnsi="Times New Roman" w:cs="Times New Roman"/>
                <w:b/>
                <w:bCs/>
                <w:kern w:val="0"/>
                <w:sz w:val="20"/>
                <w:szCs w:val="20"/>
              </w:rPr>
            </w:pPr>
            <w:r w:rsidRPr="008614F5">
              <w:rPr>
                <w:rFonts w:ascii="Times New Roman" w:eastAsia="DengXian" w:hAnsi="Times New Roman" w:cs="Times New Roman"/>
                <w:b/>
                <w:bCs/>
                <w:kern w:val="0"/>
                <w:sz w:val="20"/>
                <w:szCs w:val="20"/>
              </w:rPr>
              <w:t>Dynamic SBFD</w:t>
            </w:r>
          </w:p>
        </w:tc>
        <w:tc>
          <w:tcPr>
            <w:tcW w:w="0" w:type="auto"/>
            <w:vMerge w:val="restart"/>
            <w:shd w:val="clear" w:color="auto" w:fill="auto"/>
            <w:vAlign w:val="center"/>
          </w:tcPr>
          <w:p w14:paraId="5271E8EB" w14:textId="7F73C359" w:rsidR="00BB13F1" w:rsidRPr="005B61E5" w:rsidRDefault="00BB13F1" w:rsidP="00807668">
            <w:pPr>
              <w:widowControl/>
              <w:jc w:val="center"/>
              <w:rPr>
                <w:rFonts w:ascii="Times New Roman" w:eastAsia="DengXian" w:hAnsi="Times New Roman" w:cs="Times New Roman"/>
                <w:b/>
                <w:bCs/>
                <w:kern w:val="0"/>
                <w:sz w:val="20"/>
                <w:szCs w:val="20"/>
              </w:rPr>
            </w:pPr>
            <w:r w:rsidRPr="002F69F6">
              <w:rPr>
                <w:rFonts w:ascii="Times New Roman" w:eastAsia="DengXian" w:hAnsi="Times New Roman" w:cs="Times New Roman"/>
                <w:b/>
                <w:bCs/>
                <w:kern w:val="0"/>
                <w:sz w:val="20"/>
                <w:szCs w:val="20"/>
              </w:rPr>
              <w:t>DL a</w:t>
            </w:r>
            <w:r w:rsidRPr="0051380B">
              <w:rPr>
                <w:rFonts w:ascii="Times New Roman" w:eastAsia="DengXian" w:hAnsi="Times New Roman" w:cs="Times New Roman"/>
                <w:b/>
                <w:bCs/>
                <w:kern w:val="0"/>
                <w:sz w:val="20"/>
                <w:szCs w:val="20"/>
              </w:rPr>
              <w:t xml:space="preserve">verage-UPT </w:t>
            </w:r>
            <w:r>
              <w:rPr>
                <w:rFonts w:ascii="Times New Roman" w:eastAsia="DengXian" w:hAnsi="Times New Roman" w:cs="Times New Roman" w:hint="eastAsia"/>
                <w:b/>
                <w:bCs/>
                <w:color w:val="000000"/>
                <w:kern w:val="0"/>
                <w:sz w:val="20"/>
                <w:szCs w:val="20"/>
              </w:rPr>
              <w:t>CDF</w:t>
            </w:r>
          </w:p>
        </w:tc>
        <w:tc>
          <w:tcPr>
            <w:tcW w:w="0" w:type="auto"/>
            <w:shd w:val="clear" w:color="auto" w:fill="auto"/>
            <w:vAlign w:val="center"/>
          </w:tcPr>
          <w:p w14:paraId="77015A98" w14:textId="11586A6E" w:rsidR="00BB13F1" w:rsidRPr="005B61E5" w:rsidRDefault="00BB13F1"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Mean</w:t>
            </w:r>
          </w:p>
        </w:tc>
        <w:tc>
          <w:tcPr>
            <w:tcW w:w="0" w:type="auto"/>
            <w:shd w:val="clear" w:color="auto" w:fill="auto"/>
            <w:vAlign w:val="center"/>
          </w:tcPr>
          <w:p w14:paraId="09FD82DE" w14:textId="5647F6AE"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399.96 </w:t>
            </w:r>
          </w:p>
        </w:tc>
        <w:tc>
          <w:tcPr>
            <w:tcW w:w="0" w:type="auto"/>
            <w:shd w:val="clear" w:color="auto" w:fill="auto"/>
            <w:vAlign w:val="center"/>
          </w:tcPr>
          <w:p w14:paraId="5D9225AF" w14:textId="21CF4655"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302.48 </w:t>
            </w:r>
          </w:p>
        </w:tc>
        <w:tc>
          <w:tcPr>
            <w:tcW w:w="0" w:type="auto"/>
            <w:shd w:val="clear" w:color="auto" w:fill="auto"/>
            <w:vAlign w:val="center"/>
          </w:tcPr>
          <w:p w14:paraId="4ABC9CC4" w14:textId="27C9EB8B"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201.42 </w:t>
            </w:r>
          </w:p>
        </w:tc>
      </w:tr>
      <w:tr w:rsidR="00BB13F1" w:rsidRPr="002F69F6" w14:paraId="273ED5C1" w14:textId="77777777" w:rsidTr="002D70E5">
        <w:trPr>
          <w:trHeight w:val="278"/>
        </w:trPr>
        <w:tc>
          <w:tcPr>
            <w:tcW w:w="0" w:type="auto"/>
            <w:vMerge/>
          </w:tcPr>
          <w:p w14:paraId="49960579" w14:textId="77777777" w:rsidR="00BB13F1" w:rsidRPr="005B61E5" w:rsidRDefault="00BB13F1"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222A481D" w14:textId="640C5E99" w:rsidR="00BB13F1" w:rsidRPr="005B61E5" w:rsidRDefault="00BB13F1"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4B1D3762" w14:textId="07F7A766" w:rsidR="00BB13F1" w:rsidRPr="005B61E5" w:rsidRDefault="00BB13F1"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5%</w:t>
            </w:r>
          </w:p>
        </w:tc>
        <w:tc>
          <w:tcPr>
            <w:tcW w:w="0" w:type="auto"/>
            <w:shd w:val="clear" w:color="auto" w:fill="auto"/>
            <w:vAlign w:val="center"/>
          </w:tcPr>
          <w:p w14:paraId="3AE282F1" w14:textId="085E03F9"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139.63 </w:t>
            </w:r>
          </w:p>
        </w:tc>
        <w:tc>
          <w:tcPr>
            <w:tcW w:w="0" w:type="auto"/>
            <w:shd w:val="clear" w:color="auto" w:fill="auto"/>
            <w:vAlign w:val="center"/>
          </w:tcPr>
          <w:p w14:paraId="1EC63750" w14:textId="19CB1E15"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83.03 </w:t>
            </w:r>
          </w:p>
        </w:tc>
        <w:tc>
          <w:tcPr>
            <w:tcW w:w="0" w:type="auto"/>
            <w:shd w:val="clear" w:color="auto" w:fill="auto"/>
            <w:vAlign w:val="center"/>
          </w:tcPr>
          <w:p w14:paraId="3544B0C9" w14:textId="204DCF11"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39.60 </w:t>
            </w:r>
          </w:p>
        </w:tc>
      </w:tr>
      <w:tr w:rsidR="00BB13F1" w:rsidRPr="002F69F6" w14:paraId="78914F3E" w14:textId="77777777" w:rsidTr="002D70E5">
        <w:trPr>
          <w:trHeight w:val="278"/>
        </w:trPr>
        <w:tc>
          <w:tcPr>
            <w:tcW w:w="0" w:type="auto"/>
            <w:vMerge/>
          </w:tcPr>
          <w:p w14:paraId="52B37993" w14:textId="77777777" w:rsidR="00BB13F1" w:rsidRPr="005B61E5" w:rsidRDefault="00BB13F1"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4ECB1E58" w14:textId="1B5CD065" w:rsidR="00BB13F1" w:rsidRPr="005B61E5" w:rsidRDefault="00BB13F1"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6157EC0F" w14:textId="42DDB8B0" w:rsidR="00BB13F1" w:rsidRPr="005B61E5" w:rsidRDefault="00BB13F1"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50%</w:t>
            </w:r>
          </w:p>
        </w:tc>
        <w:tc>
          <w:tcPr>
            <w:tcW w:w="0" w:type="auto"/>
            <w:shd w:val="clear" w:color="auto" w:fill="auto"/>
            <w:vAlign w:val="center"/>
          </w:tcPr>
          <w:p w14:paraId="0507F057" w14:textId="640D84EF"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444.45 </w:t>
            </w:r>
          </w:p>
        </w:tc>
        <w:tc>
          <w:tcPr>
            <w:tcW w:w="0" w:type="auto"/>
            <w:shd w:val="clear" w:color="auto" w:fill="auto"/>
            <w:vAlign w:val="center"/>
          </w:tcPr>
          <w:p w14:paraId="1C9BFADF" w14:textId="75B1A2C8"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321.85 </w:t>
            </w:r>
          </w:p>
        </w:tc>
        <w:tc>
          <w:tcPr>
            <w:tcW w:w="0" w:type="auto"/>
            <w:shd w:val="clear" w:color="auto" w:fill="auto"/>
            <w:vAlign w:val="center"/>
          </w:tcPr>
          <w:p w14:paraId="26F3F882" w14:textId="3ABECA51"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197.30 </w:t>
            </w:r>
          </w:p>
        </w:tc>
      </w:tr>
      <w:tr w:rsidR="00BB13F1" w:rsidRPr="002F69F6" w14:paraId="77CA1388" w14:textId="77777777" w:rsidTr="002D70E5">
        <w:trPr>
          <w:trHeight w:val="278"/>
        </w:trPr>
        <w:tc>
          <w:tcPr>
            <w:tcW w:w="0" w:type="auto"/>
            <w:vMerge/>
          </w:tcPr>
          <w:p w14:paraId="596FA551" w14:textId="77777777" w:rsidR="00BB13F1" w:rsidRPr="005B61E5" w:rsidRDefault="00BB13F1"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798311A2" w14:textId="4A4BCFCC" w:rsidR="00BB13F1" w:rsidRPr="005B61E5" w:rsidRDefault="00BB13F1"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34485EC6" w14:textId="4F032076" w:rsidR="00BB13F1" w:rsidRPr="005B61E5" w:rsidRDefault="00BB13F1"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95%</w:t>
            </w:r>
          </w:p>
        </w:tc>
        <w:tc>
          <w:tcPr>
            <w:tcW w:w="0" w:type="auto"/>
            <w:shd w:val="clear" w:color="auto" w:fill="auto"/>
            <w:vAlign w:val="center"/>
          </w:tcPr>
          <w:p w14:paraId="5768B38F" w14:textId="44646269"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538.87 </w:t>
            </w:r>
          </w:p>
        </w:tc>
        <w:tc>
          <w:tcPr>
            <w:tcW w:w="0" w:type="auto"/>
            <w:shd w:val="clear" w:color="auto" w:fill="auto"/>
            <w:vAlign w:val="center"/>
          </w:tcPr>
          <w:p w14:paraId="66BD68C9" w14:textId="5A203FF1"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462.29 </w:t>
            </w:r>
          </w:p>
        </w:tc>
        <w:tc>
          <w:tcPr>
            <w:tcW w:w="0" w:type="auto"/>
            <w:shd w:val="clear" w:color="auto" w:fill="auto"/>
            <w:vAlign w:val="center"/>
          </w:tcPr>
          <w:p w14:paraId="0B69E02F" w14:textId="2241ECAD"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378.81 </w:t>
            </w:r>
          </w:p>
        </w:tc>
      </w:tr>
      <w:tr w:rsidR="00BB13F1" w:rsidRPr="002F69F6" w14:paraId="65CD0B38" w14:textId="77777777" w:rsidTr="002D70E5">
        <w:trPr>
          <w:trHeight w:val="278"/>
        </w:trPr>
        <w:tc>
          <w:tcPr>
            <w:tcW w:w="0" w:type="auto"/>
            <w:vMerge/>
          </w:tcPr>
          <w:p w14:paraId="6A7FE95F" w14:textId="77777777" w:rsidR="00BB13F1" w:rsidRPr="002F69F6" w:rsidRDefault="00BB13F1" w:rsidP="00807668">
            <w:pPr>
              <w:widowControl/>
              <w:jc w:val="center"/>
              <w:rPr>
                <w:rFonts w:ascii="Times New Roman" w:eastAsia="DengXian" w:hAnsi="Times New Roman" w:cs="Times New Roman"/>
                <w:b/>
                <w:bCs/>
                <w:kern w:val="0"/>
                <w:sz w:val="20"/>
                <w:szCs w:val="20"/>
              </w:rPr>
            </w:pPr>
          </w:p>
        </w:tc>
        <w:tc>
          <w:tcPr>
            <w:tcW w:w="0" w:type="auto"/>
            <w:vMerge w:val="restart"/>
            <w:shd w:val="clear" w:color="auto" w:fill="auto"/>
            <w:vAlign w:val="center"/>
          </w:tcPr>
          <w:p w14:paraId="2C5CF48D" w14:textId="2B25F6F5" w:rsidR="00BB13F1" w:rsidRPr="005B61E5" w:rsidRDefault="00BB13F1" w:rsidP="00807668">
            <w:pPr>
              <w:widowControl/>
              <w:jc w:val="center"/>
              <w:rPr>
                <w:rFonts w:ascii="Times New Roman" w:eastAsia="DengXian" w:hAnsi="Times New Roman" w:cs="Times New Roman"/>
                <w:b/>
                <w:bCs/>
                <w:kern w:val="0"/>
                <w:sz w:val="20"/>
                <w:szCs w:val="20"/>
              </w:rPr>
            </w:pPr>
            <w:r w:rsidRPr="002F69F6">
              <w:rPr>
                <w:rFonts w:ascii="Times New Roman" w:eastAsia="DengXian" w:hAnsi="Times New Roman" w:cs="Times New Roman"/>
                <w:b/>
                <w:bCs/>
                <w:kern w:val="0"/>
                <w:sz w:val="20"/>
                <w:szCs w:val="20"/>
              </w:rPr>
              <w:t>UL a</w:t>
            </w:r>
            <w:r w:rsidRPr="0051380B">
              <w:rPr>
                <w:rFonts w:ascii="Times New Roman" w:eastAsia="DengXian" w:hAnsi="Times New Roman" w:cs="Times New Roman"/>
                <w:b/>
                <w:bCs/>
                <w:kern w:val="0"/>
                <w:sz w:val="20"/>
                <w:szCs w:val="20"/>
              </w:rPr>
              <w:t xml:space="preserve">verage-UPT </w:t>
            </w:r>
            <w:r>
              <w:rPr>
                <w:rFonts w:ascii="Times New Roman" w:eastAsia="DengXian" w:hAnsi="Times New Roman" w:cs="Times New Roman" w:hint="eastAsia"/>
                <w:b/>
                <w:bCs/>
                <w:color w:val="000000"/>
                <w:kern w:val="0"/>
                <w:sz w:val="20"/>
                <w:szCs w:val="20"/>
              </w:rPr>
              <w:t>CDF</w:t>
            </w:r>
          </w:p>
        </w:tc>
        <w:tc>
          <w:tcPr>
            <w:tcW w:w="0" w:type="auto"/>
            <w:shd w:val="clear" w:color="auto" w:fill="auto"/>
            <w:vAlign w:val="center"/>
          </w:tcPr>
          <w:p w14:paraId="051E9314" w14:textId="37BF7FB1" w:rsidR="00BB13F1" w:rsidRPr="005B61E5" w:rsidRDefault="00BB13F1"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Mean</w:t>
            </w:r>
          </w:p>
        </w:tc>
        <w:tc>
          <w:tcPr>
            <w:tcW w:w="0" w:type="auto"/>
            <w:shd w:val="clear" w:color="auto" w:fill="auto"/>
            <w:vAlign w:val="center"/>
          </w:tcPr>
          <w:p w14:paraId="00FD0F2E" w14:textId="56216072"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106.79 </w:t>
            </w:r>
          </w:p>
        </w:tc>
        <w:tc>
          <w:tcPr>
            <w:tcW w:w="0" w:type="auto"/>
            <w:shd w:val="clear" w:color="auto" w:fill="auto"/>
            <w:vAlign w:val="center"/>
          </w:tcPr>
          <w:p w14:paraId="073C11EF" w14:textId="597DC6B6"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84.12 </w:t>
            </w:r>
          </w:p>
        </w:tc>
        <w:tc>
          <w:tcPr>
            <w:tcW w:w="0" w:type="auto"/>
            <w:shd w:val="clear" w:color="auto" w:fill="auto"/>
            <w:vAlign w:val="center"/>
          </w:tcPr>
          <w:p w14:paraId="2688B679" w14:textId="493D1107"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61.22 </w:t>
            </w:r>
          </w:p>
        </w:tc>
      </w:tr>
      <w:tr w:rsidR="00BB13F1" w:rsidRPr="002F69F6" w14:paraId="472259C1" w14:textId="77777777" w:rsidTr="002D70E5">
        <w:trPr>
          <w:trHeight w:val="278"/>
        </w:trPr>
        <w:tc>
          <w:tcPr>
            <w:tcW w:w="0" w:type="auto"/>
            <w:vMerge/>
          </w:tcPr>
          <w:p w14:paraId="60B05A73" w14:textId="77777777" w:rsidR="00BB13F1" w:rsidRPr="005B61E5" w:rsidRDefault="00BB13F1"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38D8BAD0" w14:textId="4828CF95" w:rsidR="00BB13F1" w:rsidRPr="005B61E5" w:rsidRDefault="00BB13F1"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6D837F0C" w14:textId="4892743B" w:rsidR="00BB13F1" w:rsidRPr="005B61E5" w:rsidRDefault="00BB13F1"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5%</w:t>
            </w:r>
          </w:p>
        </w:tc>
        <w:tc>
          <w:tcPr>
            <w:tcW w:w="0" w:type="auto"/>
            <w:shd w:val="clear" w:color="auto" w:fill="auto"/>
            <w:vAlign w:val="center"/>
          </w:tcPr>
          <w:p w14:paraId="68ADE61E" w14:textId="46C31C60"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2.14 </w:t>
            </w:r>
          </w:p>
        </w:tc>
        <w:tc>
          <w:tcPr>
            <w:tcW w:w="0" w:type="auto"/>
            <w:shd w:val="clear" w:color="auto" w:fill="auto"/>
            <w:vAlign w:val="center"/>
          </w:tcPr>
          <w:p w14:paraId="7262095A" w14:textId="462458C1"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0.92 </w:t>
            </w:r>
          </w:p>
        </w:tc>
        <w:tc>
          <w:tcPr>
            <w:tcW w:w="0" w:type="auto"/>
            <w:shd w:val="clear" w:color="auto" w:fill="auto"/>
            <w:vAlign w:val="center"/>
          </w:tcPr>
          <w:p w14:paraId="360DB696" w14:textId="7B6DC1B2"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0.61 </w:t>
            </w:r>
          </w:p>
        </w:tc>
      </w:tr>
      <w:tr w:rsidR="00BB13F1" w:rsidRPr="002F69F6" w14:paraId="7E4A9276" w14:textId="77777777" w:rsidTr="002D70E5">
        <w:trPr>
          <w:trHeight w:val="278"/>
        </w:trPr>
        <w:tc>
          <w:tcPr>
            <w:tcW w:w="0" w:type="auto"/>
            <w:vMerge/>
          </w:tcPr>
          <w:p w14:paraId="2F01CB1B" w14:textId="77777777" w:rsidR="00BB13F1" w:rsidRPr="005B61E5" w:rsidRDefault="00BB13F1"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0AA80FE3" w14:textId="688AC704" w:rsidR="00BB13F1" w:rsidRPr="005B61E5" w:rsidRDefault="00BB13F1"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6C763A99" w14:textId="3581C77D" w:rsidR="00BB13F1" w:rsidRPr="005B61E5" w:rsidRDefault="00BB13F1"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50%</w:t>
            </w:r>
          </w:p>
        </w:tc>
        <w:tc>
          <w:tcPr>
            <w:tcW w:w="0" w:type="auto"/>
            <w:shd w:val="clear" w:color="auto" w:fill="auto"/>
            <w:vAlign w:val="center"/>
          </w:tcPr>
          <w:p w14:paraId="0EB2F632" w14:textId="3CACC4D9"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63.34 </w:t>
            </w:r>
          </w:p>
        </w:tc>
        <w:tc>
          <w:tcPr>
            <w:tcW w:w="0" w:type="auto"/>
            <w:shd w:val="clear" w:color="auto" w:fill="auto"/>
            <w:vAlign w:val="center"/>
          </w:tcPr>
          <w:p w14:paraId="029BA453" w14:textId="4B0883FC"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34.81 </w:t>
            </w:r>
          </w:p>
        </w:tc>
        <w:tc>
          <w:tcPr>
            <w:tcW w:w="0" w:type="auto"/>
            <w:shd w:val="clear" w:color="auto" w:fill="auto"/>
            <w:vAlign w:val="center"/>
          </w:tcPr>
          <w:p w14:paraId="27FBB48F" w14:textId="20BC3B82"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16.60 </w:t>
            </w:r>
          </w:p>
        </w:tc>
      </w:tr>
      <w:tr w:rsidR="00BB13F1" w:rsidRPr="002F69F6" w14:paraId="18A2B1AC" w14:textId="77777777" w:rsidTr="002D70E5">
        <w:trPr>
          <w:trHeight w:val="278"/>
        </w:trPr>
        <w:tc>
          <w:tcPr>
            <w:tcW w:w="0" w:type="auto"/>
            <w:vMerge/>
          </w:tcPr>
          <w:p w14:paraId="21AE1011" w14:textId="77777777" w:rsidR="00BB13F1" w:rsidRPr="005B61E5" w:rsidRDefault="00BB13F1"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3C814E6A" w14:textId="72D99ECD" w:rsidR="00BB13F1" w:rsidRPr="005B61E5" w:rsidRDefault="00BB13F1"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47A9FD4B" w14:textId="4ECEC7E6" w:rsidR="00BB13F1" w:rsidRPr="005B61E5" w:rsidRDefault="00BB13F1"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95%</w:t>
            </w:r>
          </w:p>
        </w:tc>
        <w:tc>
          <w:tcPr>
            <w:tcW w:w="0" w:type="auto"/>
            <w:shd w:val="clear" w:color="auto" w:fill="auto"/>
            <w:vAlign w:val="center"/>
          </w:tcPr>
          <w:p w14:paraId="5F66F658" w14:textId="70439F59"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324.93 </w:t>
            </w:r>
          </w:p>
        </w:tc>
        <w:tc>
          <w:tcPr>
            <w:tcW w:w="0" w:type="auto"/>
            <w:shd w:val="clear" w:color="auto" w:fill="auto"/>
            <w:vAlign w:val="center"/>
          </w:tcPr>
          <w:p w14:paraId="0C056E7B" w14:textId="6D451137"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317.17 </w:t>
            </w:r>
          </w:p>
        </w:tc>
        <w:tc>
          <w:tcPr>
            <w:tcW w:w="0" w:type="auto"/>
            <w:shd w:val="clear" w:color="auto" w:fill="auto"/>
            <w:vAlign w:val="center"/>
          </w:tcPr>
          <w:p w14:paraId="476C165C" w14:textId="0DB25CCD"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269.63 </w:t>
            </w:r>
          </w:p>
        </w:tc>
      </w:tr>
      <w:tr w:rsidR="00BB13F1" w:rsidRPr="002F69F6" w14:paraId="0C46AEBA" w14:textId="77777777" w:rsidTr="001827C3">
        <w:trPr>
          <w:trHeight w:val="278"/>
        </w:trPr>
        <w:tc>
          <w:tcPr>
            <w:tcW w:w="0" w:type="auto"/>
            <w:vMerge w:val="restart"/>
            <w:vAlign w:val="center"/>
          </w:tcPr>
          <w:p w14:paraId="18A0B307" w14:textId="28CD7777" w:rsidR="00BB13F1" w:rsidRPr="002F69F6" w:rsidRDefault="00BB13F1" w:rsidP="00807668">
            <w:pPr>
              <w:widowControl/>
              <w:jc w:val="center"/>
              <w:rPr>
                <w:rFonts w:ascii="Times New Roman" w:eastAsia="DengXian" w:hAnsi="Times New Roman" w:cs="Times New Roman"/>
                <w:b/>
                <w:bCs/>
                <w:kern w:val="0"/>
                <w:sz w:val="20"/>
                <w:szCs w:val="20"/>
              </w:rPr>
            </w:pPr>
            <w:r w:rsidRPr="008614F5">
              <w:rPr>
                <w:rFonts w:ascii="Times New Roman" w:eastAsia="DengXian" w:hAnsi="Times New Roman" w:cs="Times New Roman"/>
                <w:b/>
                <w:bCs/>
                <w:kern w:val="0"/>
                <w:sz w:val="20"/>
                <w:szCs w:val="20"/>
              </w:rPr>
              <w:t>Baseline</w:t>
            </w:r>
          </w:p>
        </w:tc>
        <w:tc>
          <w:tcPr>
            <w:tcW w:w="0" w:type="auto"/>
            <w:vMerge w:val="restart"/>
            <w:shd w:val="clear" w:color="auto" w:fill="auto"/>
            <w:vAlign w:val="center"/>
          </w:tcPr>
          <w:p w14:paraId="0ECC325F" w14:textId="2DAB1DBD" w:rsidR="00BB13F1" w:rsidRPr="0051380B" w:rsidRDefault="00BB13F1" w:rsidP="00807668">
            <w:pPr>
              <w:widowControl/>
              <w:jc w:val="center"/>
              <w:rPr>
                <w:rFonts w:ascii="Times New Roman" w:eastAsia="DengXian" w:hAnsi="Times New Roman" w:cs="Times New Roman"/>
                <w:b/>
                <w:bCs/>
                <w:kern w:val="0"/>
                <w:sz w:val="20"/>
                <w:szCs w:val="20"/>
              </w:rPr>
            </w:pPr>
            <w:r w:rsidRPr="002F69F6">
              <w:rPr>
                <w:rFonts w:ascii="Times New Roman" w:eastAsia="DengXian" w:hAnsi="Times New Roman" w:cs="Times New Roman"/>
                <w:b/>
                <w:bCs/>
                <w:kern w:val="0"/>
                <w:sz w:val="20"/>
                <w:szCs w:val="20"/>
              </w:rPr>
              <w:t>DL p</w:t>
            </w:r>
            <w:r w:rsidRPr="0051380B">
              <w:rPr>
                <w:rFonts w:ascii="Times New Roman" w:eastAsia="DengXian" w:hAnsi="Times New Roman" w:cs="Times New Roman"/>
                <w:b/>
                <w:bCs/>
                <w:kern w:val="0"/>
                <w:sz w:val="20"/>
                <w:szCs w:val="20"/>
              </w:rPr>
              <w:t xml:space="preserve">acket-Latency </w:t>
            </w:r>
            <w:r>
              <w:rPr>
                <w:rFonts w:ascii="Times New Roman" w:eastAsia="DengXian" w:hAnsi="Times New Roman" w:cs="Times New Roman" w:hint="eastAsia"/>
                <w:b/>
                <w:bCs/>
                <w:color w:val="000000"/>
                <w:kern w:val="0"/>
                <w:sz w:val="20"/>
                <w:szCs w:val="20"/>
              </w:rPr>
              <w:t>CDF</w:t>
            </w:r>
          </w:p>
        </w:tc>
        <w:tc>
          <w:tcPr>
            <w:tcW w:w="0" w:type="auto"/>
            <w:shd w:val="clear" w:color="auto" w:fill="auto"/>
            <w:vAlign w:val="center"/>
            <w:hideMark/>
          </w:tcPr>
          <w:p w14:paraId="4AB51A49" w14:textId="7141B806" w:rsidR="00BB13F1" w:rsidRPr="005B61E5" w:rsidRDefault="00BB13F1"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Mean</w:t>
            </w:r>
          </w:p>
        </w:tc>
        <w:tc>
          <w:tcPr>
            <w:tcW w:w="0" w:type="auto"/>
            <w:shd w:val="clear" w:color="auto" w:fill="auto"/>
            <w:vAlign w:val="center"/>
          </w:tcPr>
          <w:p w14:paraId="20BE5011" w14:textId="0E9ED4A8"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22.55 </w:t>
            </w:r>
          </w:p>
        </w:tc>
        <w:tc>
          <w:tcPr>
            <w:tcW w:w="0" w:type="auto"/>
            <w:shd w:val="clear" w:color="auto" w:fill="auto"/>
            <w:vAlign w:val="center"/>
          </w:tcPr>
          <w:p w14:paraId="40126515" w14:textId="7E50DCA3"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49.81 </w:t>
            </w:r>
          </w:p>
        </w:tc>
        <w:tc>
          <w:tcPr>
            <w:tcW w:w="0" w:type="auto"/>
            <w:shd w:val="clear" w:color="auto" w:fill="auto"/>
            <w:vAlign w:val="center"/>
          </w:tcPr>
          <w:p w14:paraId="1CBCA65B" w14:textId="7F2D4E79"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64.94 </w:t>
            </w:r>
          </w:p>
        </w:tc>
      </w:tr>
      <w:tr w:rsidR="00BB13F1" w:rsidRPr="002F69F6" w14:paraId="4E9B7EA1" w14:textId="77777777" w:rsidTr="001827C3">
        <w:trPr>
          <w:trHeight w:val="278"/>
        </w:trPr>
        <w:tc>
          <w:tcPr>
            <w:tcW w:w="0" w:type="auto"/>
            <w:vMerge/>
            <w:vAlign w:val="center"/>
          </w:tcPr>
          <w:p w14:paraId="056EE7FC" w14:textId="77777777" w:rsidR="00BB13F1" w:rsidRPr="005B61E5" w:rsidRDefault="00BB13F1"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0EA9DBDB" w14:textId="6800E570" w:rsidR="00BB13F1" w:rsidRPr="005B61E5" w:rsidRDefault="00BB13F1"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25642293" w14:textId="37957498" w:rsidR="00BB13F1" w:rsidRPr="005B61E5" w:rsidRDefault="00BB13F1"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5%</w:t>
            </w:r>
          </w:p>
        </w:tc>
        <w:tc>
          <w:tcPr>
            <w:tcW w:w="0" w:type="auto"/>
            <w:shd w:val="clear" w:color="auto" w:fill="auto"/>
            <w:vAlign w:val="center"/>
          </w:tcPr>
          <w:p w14:paraId="0D8F15DB" w14:textId="08288281"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8.07 </w:t>
            </w:r>
          </w:p>
        </w:tc>
        <w:tc>
          <w:tcPr>
            <w:tcW w:w="0" w:type="auto"/>
            <w:shd w:val="clear" w:color="auto" w:fill="auto"/>
            <w:vAlign w:val="center"/>
          </w:tcPr>
          <w:p w14:paraId="45462BBB" w14:textId="15233CCC"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8.12 </w:t>
            </w:r>
          </w:p>
        </w:tc>
        <w:tc>
          <w:tcPr>
            <w:tcW w:w="0" w:type="auto"/>
            <w:shd w:val="clear" w:color="auto" w:fill="auto"/>
            <w:vAlign w:val="center"/>
          </w:tcPr>
          <w:p w14:paraId="30086F1D" w14:textId="03E01EDA"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8.21 </w:t>
            </w:r>
          </w:p>
        </w:tc>
      </w:tr>
      <w:tr w:rsidR="00BB13F1" w:rsidRPr="002F69F6" w14:paraId="3AF580B8" w14:textId="77777777" w:rsidTr="001827C3">
        <w:trPr>
          <w:trHeight w:val="278"/>
        </w:trPr>
        <w:tc>
          <w:tcPr>
            <w:tcW w:w="0" w:type="auto"/>
            <w:vMerge/>
            <w:vAlign w:val="center"/>
          </w:tcPr>
          <w:p w14:paraId="79D33905" w14:textId="77777777" w:rsidR="00BB13F1" w:rsidRPr="005B61E5" w:rsidRDefault="00BB13F1"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3E55D130" w14:textId="0AC6706A" w:rsidR="00BB13F1" w:rsidRPr="005B61E5" w:rsidRDefault="00BB13F1"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7D46EB16" w14:textId="48304A18" w:rsidR="00BB13F1" w:rsidRPr="005B61E5" w:rsidRDefault="00BB13F1"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50%</w:t>
            </w:r>
          </w:p>
        </w:tc>
        <w:tc>
          <w:tcPr>
            <w:tcW w:w="0" w:type="auto"/>
            <w:shd w:val="clear" w:color="auto" w:fill="auto"/>
            <w:vAlign w:val="center"/>
          </w:tcPr>
          <w:p w14:paraId="24B5A43A" w14:textId="480C4246"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9.80 </w:t>
            </w:r>
          </w:p>
        </w:tc>
        <w:tc>
          <w:tcPr>
            <w:tcW w:w="0" w:type="auto"/>
            <w:shd w:val="clear" w:color="auto" w:fill="auto"/>
            <w:vAlign w:val="center"/>
          </w:tcPr>
          <w:p w14:paraId="676A1ADC" w14:textId="1957504C"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13.26 </w:t>
            </w:r>
          </w:p>
        </w:tc>
        <w:tc>
          <w:tcPr>
            <w:tcW w:w="0" w:type="auto"/>
            <w:shd w:val="clear" w:color="auto" w:fill="auto"/>
            <w:vAlign w:val="center"/>
          </w:tcPr>
          <w:p w14:paraId="6C95694C" w14:textId="45B0376B"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19.05 </w:t>
            </w:r>
          </w:p>
        </w:tc>
      </w:tr>
      <w:tr w:rsidR="00BB13F1" w:rsidRPr="002F69F6" w14:paraId="1CAB96C9" w14:textId="77777777" w:rsidTr="001827C3">
        <w:trPr>
          <w:trHeight w:val="278"/>
        </w:trPr>
        <w:tc>
          <w:tcPr>
            <w:tcW w:w="0" w:type="auto"/>
            <w:vMerge/>
            <w:vAlign w:val="center"/>
          </w:tcPr>
          <w:p w14:paraId="14CFFCBA" w14:textId="77777777" w:rsidR="00BB13F1" w:rsidRPr="005B61E5" w:rsidRDefault="00BB13F1"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7757F346" w14:textId="373F5C98" w:rsidR="00BB13F1" w:rsidRPr="005B61E5" w:rsidRDefault="00BB13F1"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041CBBDF" w14:textId="6AE18BA3" w:rsidR="00BB13F1" w:rsidRPr="005B61E5" w:rsidRDefault="00BB13F1"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95%</w:t>
            </w:r>
          </w:p>
        </w:tc>
        <w:tc>
          <w:tcPr>
            <w:tcW w:w="0" w:type="auto"/>
            <w:shd w:val="clear" w:color="auto" w:fill="auto"/>
            <w:vAlign w:val="center"/>
          </w:tcPr>
          <w:p w14:paraId="5D5FFBA7" w14:textId="144AEC79"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127.64 </w:t>
            </w:r>
          </w:p>
        </w:tc>
        <w:tc>
          <w:tcPr>
            <w:tcW w:w="0" w:type="auto"/>
            <w:shd w:val="clear" w:color="auto" w:fill="auto"/>
            <w:vAlign w:val="center"/>
          </w:tcPr>
          <w:p w14:paraId="464624DD" w14:textId="195EA751"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317.97 </w:t>
            </w:r>
          </w:p>
        </w:tc>
        <w:tc>
          <w:tcPr>
            <w:tcW w:w="0" w:type="auto"/>
            <w:shd w:val="clear" w:color="auto" w:fill="auto"/>
            <w:vAlign w:val="center"/>
          </w:tcPr>
          <w:p w14:paraId="0C00FB0B" w14:textId="5F457B3B"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611.13 </w:t>
            </w:r>
          </w:p>
        </w:tc>
      </w:tr>
      <w:tr w:rsidR="00BB13F1" w:rsidRPr="002F69F6" w14:paraId="6D147374" w14:textId="77777777" w:rsidTr="001827C3">
        <w:trPr>
          <w:trHeight w:val="278"/>
        </w:trPr>
        <w:tc>
          <w:tcPr>
            <w:tcW w:w="0" w:type="auto"/>
            <w:vMerge/>
            <w:vAlign w:val="center"/>
          </w:tcPr>
          <w:p w14:paraId="680DB47C" w14:textId="77777777" w:rsidR="00BB13F1" w:rsidRPr="002F69F6" w:rsidRDefault="00BB13F1" w:rsidP="00807668">
            <w:pPr>
              <w:widowControl/>
              <w:jc w:val="center"/>
              <w:rPr>
                <w:rFonts w:ascii="Times New Roman" w:eastAsia="DengXian" w:hAnsi="Times New Roman" w:cs="Times New Roman"/>
                <w:b/>
                <w:bCs/>
                <w:kern w:val="0"/>
                <w:sz w:val="20"/>
                <w:szCs w:val="20"/>
              </w:rPr>
            </w:pPr>
          </w:p>
        </w:tc>
        <w:tc>
          <w:tcPr>
            <w:tcW w:w="0" w:type="auto"/>
            <w:vMerge w:val="restart"/>
            <w:shd w:val="clear" w:color="auto" w:fill="auto"/>
            <w:vAlign w:val="center"/>
          </w:tcPr>
          <w:p w14:paraId="7DC462ED" w14:textId="0A1F2651" w:rsidR="00BB13F1" w:rsidRPr="0051380B" w:rsidRDefault="00BB13F1" w:rsidP="00807668">
            <w:pPr>
              <w:widowControl/>
              <w:jc w:val="center"/>
              <w:rPr>
                <w:rFonts w:ascii="Times New Roman" w:eastAsia="DengXian" w:hAnsi="Times New Roman" w:cs="Times New Roman"/>
                <w:b/>
                <w:bCs/>
                <w:kern w:val="0"/>
                <w:sz w:val="20"/>
                <w:szCs w:val="20"/>
              </w:rPr>
            </w:pPr>
            <w:r w:rsidRPr="002F69F6">
              <w:rPr>
                <w:rFonts w:ascii="Times New Roman" w:eastAsia="DengXian" w:hAnsi="Times New Roman" w:cs="Times New Roman"/>
                <w:b/>
                <w:bCs/>
                <w:kern w:val="0"/>
                <w:sz w:val="20"/>
                <w:szCs w:val="20"/>
              </w:rPr>
              <w:t>UL p</w:t>
            </w:r>
            <w:r w:rsidRPr="0051380B">
              <w:rPr>
                <w:rFonts w:ascii="Times New Roman" w:eastAsia="DengXian" w:hAnsi="Times New Roman" w:cs="Times New Roman"/>
                <w:b/>
                <w:bCs/>
                <w:kern w:val="0"/>
                <w:sz w:val="20"/>
                <w:szCs w:val="20"/>
              </w:rPr>
              <w:t xml:space="preserve">acket-Latency </w:t>
            </w:r>
            <w:r>
              <w:rPr>
                <w:rFonts w:ascii="Times New Roman" w:eastAsia="DengXian" w:hAnsi="Times New Roman" w:cs="Times New Roman" w:hint="eastAsia"/>
                <w:b/>
                <w:bCs/>
                <w:color w:val="000000"/>
                <w:kern w:val="0"/>
                <w:sz w:val="20"/>
                <w:szCs w:val="20"/>
              </w:rPr>
              <w:t>CDF</w:t>
            </w:r>
          </w:p>
        </w:tc>
        <w:tc>
          <w:tcPr>
            <w:tcW w:w="0" w:type="auto"/>
            <w:shd w:val="clear" w:color="auto" w:fill="auto"/>
            <w:vAlign w:val="center"/>
            <w:hideMark/>
          </w:tcPr>
          <w:p w14:paraId="721409FE" w14:textId="4C427715" w:rsidR="00BB13F1" w:rsidRPr="005B61E5" w:rsidRDefault="00BB13F1"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Mean</w:t>
            </w:r>
          </w:p>
        </w:tc>
        <w:tc>
          <w:tcPr>
            <w:tcW w:w="0" w:type="auto"/>
            <w:shd w:val="clear" w:color="auto" w:fill="auto"/>
            <w:vAlign w:val="center"/>
          </w:tcPr>
          <w:p w14:paraId="05D044B2" w14:textId="0795781B"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93.93 </w:t>
            </w:r>
          </w:p>
        </w:tc>
        <w:tc>
          <w:tcPr>
            <w:tcW w:w="0" w:type="auto"/>
            <w:shd w:val="clear" w:color="auto" w:fill="auto"/>
            <w:vAlign w:val="center"/>
          </w:tcPr>
          <w:p w14:paraId="21E8180A" w14:textId="0C2D45FB"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195.06 </w:t>
            </w:r>
          </w:p>
        </w:tc>
        <w:tc>
          <w:tcPr>
            <w:tcW w:w="0" w:type="auto"/>
            <w:shd w:val="clear" w:color="auto" w:fill="auto"/>
            <w:vAlign w:val="center"/>
          </w:tcPr>
          <w:p w14:paraId="5FEEF406" w14:textId="3FE25B11"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330.36 </w:t>
            </w:r>
          </w:p>
        </w:tc>
      </w:tr>
      <w:tr w:rsidR="00BB13F1" w:rsidRPr="002F69F6" w14:paraId="61607C8D" w14:textId="77777777" w:rsidTr="002D70E5">
        <w:trPr>
          <w:trHeight w:val="278"/>
        </w:trPr>
        <w:tc>
          <w:tcPr>
            <w:tcW w:w="0" w:type="auto"/>
            <w:vMerge/>
          </w:tcPr>
          <w:p w14:paraId="3FD89A81" w14:textId="77777777" w:rsidR="00BB13F1" w:rsidRPr="005B61E5" w:rsidRDefault="00BB13F1"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449E0AD9" w14:textId="70D1E8B0" w:rsidR="00BB13F1" w:rsidRPr="005B61E5" w:rsidRDefault="00BB13F1"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7E12FB46" w14:textId="0BC73447" w:rsidR="00BB13F1" w:rsidRPr="005B61E5" w:rsidRDefault="00BB13F1"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5%</w:t>
            </w:r>
          </w:p>
        </w:tc>
        <w:tc>
          <w:tcPr>
            <w:tcW w:w="0" w:type="auto"/>
            <w:shd w:val="clear" w:color="auto" w:fill="auto"/>
            <w:vAlign w:val="center"/>
          </w:tcPr>
          <w:p w14:paraId="393EA178" w14:textId="69CC6D72"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4.21 </w:t>
            </w:r>
          </w:p>
        </w:tc>
        <w:tc>
          <w:tcPr>
            <w:tcW w:w="0" w:type="auto"/>
            <w:shd w:val="clear" w:color="auto" w:fill="auto"/>
            <w:vAlign w:val="center"/>
          </w:tcPr>
          <w:p w14:paraId="32C547CB" w14:textId="628F992F"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4.37 </w:t>
            </w:r>
          </w:p>
        </w:tc>
        <w:tc>
          <w:tcPr>
            <w:tcW w:w="0" w:type="auto"/>
            <w:shd w:val="clear" w:color="auto" w:fill="auto"/>
            <w:vAlign w:val="center"/>
          </w:tcPr>
          <w:p w14:paraId="5560105C" w14:textId="39F49A0F"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4.74 </w:t>
            </w:r>
          </w:p>
        </w:tc>
      </w:tr>
      <w:tr w:rsidR="00BB13F1" w:rsidRPr="002F69F6" w14:paraId="6FC0CCF0" w14:textId="77777777" w:rsidTr="002D70E5">
        <w:trPr>
          <w:trHeight w:val="278"/>
        </w:trPr>
        <w:tc>
          <w:tcPr>
            <w:tcW w:w="0" w:type="auto"/>
            <w:vMerge/>
          </w:tcPr>
          <w:p w14:paraId="2BE2BCE9" w14:textId="77777777" w:rsidR="00BB13F1" w:rsidRPr="005B61E5" w:rsidRDefault="00BB13F1"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4D9712FA" w14:textId="73AC165C" w:rsidR="00BB13F1" w:rsidRPr="005B61E5" w:rsidRDefault="00BB13F1"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37BFCDEC" w14:textId="0575C12F" w:rsidR="00BB13F1" w:rsidRPr="005B61E5" w:rsidRDefault="00BB13F1"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50%</w:t>
            </w:r>
          </w:p>
        </w:tc>
        <w:tc>
          <w:tcPr>
            <w:tcW w:w="0" w:type="auto"/>
            <w:shd w:val="clear" w:color="auto" w:fill="auto"/>
            <w:vAlign w:val="center"/>
          </w:tcPr>
          <w:p w14:paraId="544BAD0D" w14:textId="77C70032"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18.52 </w:t>
            </w:r>
          </w:p>
        </w:tc>
        <w:tc>
          <w:tcPr>
            <w:tcW w:w="0" w:type="auto"/>
            <w:shd w:val="clear" w:color="auto" w:fill="auto"/>
            <w:vAlign w:val="center"/>
          </w:tcPr>
          <w:p w14:paraId="763AAF26" w14:textId="285F7AB2"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43.25 </w:t>
            </w:r>
          </w:p>
        </w:tc>
        <w:tc>
          <w:tcPr>
            <w:tcW w:w="0" w:type="auto"/>
            <w:shd w:val="clear" w:color="auto" w:fill="auto"/>
            <w:vAlign w:val="center"/>
          </w:tcPr>
          <w:p w14:paraId="445E466E" w14:textId="71F2D428"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61.07 </w:t>
            </w:r>
          </w:p>
        </w:tc>
      </w:tr>
      <w:tr w:rsidR="00BB13F1" w:rsidRPr="002F69F6" w14:paraId="72214A1B" w14:textId="77777777" w:rsidTr="002D70E5">
        <w:trPr>
          <w:trHeight w:val="278"/>
        </w:trPr>
        <w:tc>
          <w:tcPr>
            <w:tcW w:w="0" w:type="auto"/>
            <w:vMerge/>
          </w:tcPr>
          <w:p w14:paraId="2F4F4323" w14:textId="77777777" w:rsidR="00BB13F1" w:rsidRPr="005B61E5" w:rsidRDefault="00BB13F1"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5283115E" w14:textId="3476094B" w:rsidR="00BB13F1" w:rsidRPr="005B61E5" w:rsidRDefault="00BB13F1"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093E187F" w14:textId="167C4D05" w:rsidR="00BB13F1" w:rsidRPr="005B61E5" w:rsidRDefault="00BB13F1"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95%</w:t>
            </w:r>
          </w:p>
        </w:tc>
        <w:tc>
          <w:tcPr>
            <w:tcW w:w="0" w:type="auto"/>
            <w:shd w:val="clear" w:color="auto" w:fill="auto"/>
            <w:vAlign w:val="center"/>
          </w:tcPr>
          <w:p w14:paraId="2E3E6F58" w14:textId="0BC1E60A"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1146.78 </w:t>
            </w:r>
          </w:p>
        </w:tc>
        <w:tc>
          <w:tcPr>
            <w:tcW w:w="0" w:type="auto"/>
            <w:shd w:val="clear" w:color="auto" w:fill="auto"/>
            <w:vAlign w:val="center"/>
          </w:tcPr>
          <w:p w14:paraId="2C424715" w14:textId="28A2C981"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1469.23 </w:t>
            </w:r>
          </w:p>
        </w:tc>
        <w:tc>
          <w:tcPr>
            <w:tcW w:w="0" w:type="auto"/>
            <w:shd w:val="clear" w:color="auto" w:fill="auto"/>
            <w:vAlign w:val="center"/>
          </w:tcPr>
          <w:p w14:paraId="05ADA861" w14:textId="0819125D"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2643.69 </w:t>
            </w:r>
          </w:p>
        </w:tc>
      </w:tr>
      <w:tr w:rsidR="00BB13F1" w:rsidRPr="002F69F6" w14:paraId="3B013B84" w14:textId="77777777" w:rsidTr="001827C3">
        <w:trPr>
          <w:trHeight w:val="278"/>
        </w:trPr>
        <w:tc>
          <w:tcPr>
            <w:tcW w:w="0" w:type="auto"/>
            <w:vMerge w:val="restart"/>
            <w:vAlign w:val="center"/>
          </w:tcPr>
          <w:p w14:paraId="42F25A8E" w14:textId="6D6CCA99" w:rsidR="00BB13F1" w:rsidRPr="002F69F6" w:rsidRDefault="00BB13F1" w:rsidP="00807668">
            <w:pPr>
              <w:widowControl/>
              <w:jc w:val="center"/>
              <w:rPr>
                <w:rFonts w:ascii="Times New Roman" w:eastAsia="DengXian" w:hAnsi="Times New Roman" w:cs="Times New Roman"/>
                <w:b/>
                <w:bCs/>
                <w:kern w:val="0"/>
                <w:sz w:val="20"/>
                <w:szCs w:val="20"/>
              </w:rPr>
            </w:pPr>
            <w:r w:rsidRPr="008614F5">
              <w:rPr>
                <w:rFonts w:ascii="Times New Roman" w:eastAsia="DengXian" w:hAnsi="Times New Roman" w:cs="Times New Roman"/>
                <w:b/>
                <w:bCs/>
                <w:kern w:val="0"/>
                <w:sz w:val="20"/>
                <w:szCs w:val="20"/>
              </w:rPr>
              <w:t>Dynamic SBFD</w:t>
            </w:r>
          </w:p>
        </w:tc>
        <w:tc>
          <w:tcPr>
            <w:tcW w:w="0" w:type="auto"/>
            <w:vMerge w:val="restart"/>
            <w:shd w:val="clear" w:color="auto" w:fill="auto"/>
            <w:vAlign w:val="center"/>
          </w:tcPr>
          <w:p w14:paraId="2D4A999E" w14:textId="0ECF54BC" w:rsidR="00BB13F1" w:rsidRPr="005B61E5" w:rsidRDefault="00BB13F1" w:rsidP="00807668">
            <w:pPr>
              <w:widowControl/>
              <w:jc w:val="center"/>
              <w:rPr>
                <w:rFonts w:ascii="Times New Roman" w:eastAsia="DengXian" w:hAnsi="Times New Roman" w:cs="Times New Roman"/>
                <w:b/>
                <w:bCs/>
                <w:kern w:val="0"/>
                <w:sz w:val="20"/>
                <w:szCs w:val="20"/>
              </w:rPr>
            </w:pPr>
            <w:r w:rsidRPr="002F69F6">
              <w:rPr>
                <w:rFonts w:ascii="Times New Roman" w:eastAsia="DengXian" w:hAnsi="Times New Roman" w:cs="Times New Roman"/>
                <w:b/>
                <w:bCs/>
                <w:kern w:val="0"/>
                <w:sz w:val="20"/>
                <w:szCs w:val="20"/>
              </w:rPr>
              <w:t>DL p</w:t>
            </w:r>
            <w:r w:rsidRPr="0051380B">
              <w:rPr>
                <w:rFonts w:ascii="Times New Roman" w:eastAsia="DengXian" w:hAnsi="Times New Roman" w:cs="Times New Roman"/>
                <w:b/>
                <w:bCs/>
                <w:kern w:val="0"/>
                <w:sz w:val="20"/>
                <w:szCs w:val="20"/>
              </w:rPr>
              <w:t xml:space="preserve">acket-Latency </w:t>
            </w:r>
            <w:r>
              <w:rPr>
                <w:rFonts w:ascii="Times New Roman" w:eastAsia="DengXian" w:hAnsi="Times New Roman" w:cs="Times New Roman" w:hint="eastAsia"/>
                <w:b/>
                <w:bCs/>
                <w:color w:val="000000"/>
                <w:kern w:val="0"/>
                <w:sz w:val="20"/>
                <w:szCs w:val="20"/>
              </w:rPr>
              <w:t>CDF</w:t>
            </w:r>
          </w:p>
        </w:tc>
        <w:tc>
          <w:tcPr>
            <w:tcW w:w="0" w:type="auto"/>
            <w:shd w:val="clear" w:color="auto" w:fill="auto"/>
            <w:vAlign w:val="center"/>
          </w:tcPr>
          <w:p w14:paraId="21F40310" w14:textId="4ECBBBEA" w:rsidR="00BB13F1" w:rsidRPr="005B61E5" w:rsidRDefault="00BB13F1"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Mean</w:t>
            </w:r>
          </w:p>
        </w:tc>
        <w:tc>
          <w:tcPr>
            <w:tcW w:w="0" w:type="auto"/>
            <w:shd w:val="clear" w:color="auto" w:fill="auto"/>
            <w:vAlign w:val="center"/>
          </w:tcPr>
          <w:p w14:paraId="29264D4A" w14:textId="44E22B9D"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18.90 </w:t>
            </w:r>
          </w:p>
        </w:tc>
        <w:tc>
          <w:tcPr>
            <w:tcW w:w="0" w:type="auto"/>
            <w:shd w:val="clear" w:color="auto" w:fill="auto"/>
            <w:vAlign w:val="center"/>
          </w:tcPr>
          <w:p w14:paraId="3D6FC682" w14:textId="33AFF7DC"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39.80 </w:t>
            </w:r>
          </w:p>
        </w:tc>
        <w:tc>
          <w:tcPr>
            <w:tcW w:w="0" w:type="auto"/>
            <w:shd w:val="clear" w:color="auto" w:fill="auto"/>
            <w:vAlign w:val="center"/>
          </w:tcPr>
          <w:p w14:paraId="041F2CAA" w14:textId="00C473E4"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107.66 </w:t>
            </w:r>
          </w:p>
        </w:tc>
      </w:tr>
      <w:tr w:rsidR="00BB13F1" w:rsidRPr="002F69F6" w14:paraId="2107FE70" w14:textId="77777777" w:rsidTr="002D70E5">
        <w:trPr>
          <w:trHeight w:val="278"/>
        </w:trPr>
        <w:tc>
          <w:tcPr>
            <w:tcW w:w="0" w:type="auto"/>
            <w:vMerge/>
          </w:tcPr>
          <w:p w14:paraId="2CB330C9" w14:textId="77777777" w:rsidR="00BB13F1" w:rsidRPr="005B61E5" w:rsidRDefault="00BB13F1"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6C63F4CA" w14:textId="6688E482" w:rsidR="00BB13F1" w:rsidRPr="005B61E5" w:rsidRDefault="00BB13F1"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51B2E490" w14:textId="78F4EE13" w:rsidR="00BB13F1" w:rsidRPr="005B61E5" w:rsidRDefault="00BB13F1"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5%</w:t>
            </w:r>
          </w:p>
        </w:tc>
        <w:tc>
          <w:tcPr>
            <w:tcW w:w="0" w:type="auto"/>
            <w:shd w:val="clear" w:color="auto" w:fill="auto"/>
            <w:vAlign w:val="center"/>
          </w:tcPr>
          <w:p w14:paraId="56F759D4" w14:textId="0B9E9174"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6.60 </w:t>
            </w:r>
          </w:p>
        </w:tc>
        <w:tc>
          <w:tcPr>
            <w:tcW w:w="0" w:type="auto"/>
            <w:shd w:val="clear" w:color="auto" w:fill="auto"/>
            <w:vAlign w:val="center"/>
          </w:tcPr>
          <w:p w14:paraId="6A3DFAF8" w14:textId="5D3EB547"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6.81 </w:t>
            </w:r>
          </w:p>
        </w:tc>
        <w:tc>
          <w:tcPr>
            <w:tcW w:w="0" w:type="auto"/>
            <w:shd w:val="clear" w:color="auto" w:fill="auto"/>
            <w:vAlign w:val="center"/>
          </w:tcPr>
          <w:p w14:paraId="66D1FDF1" w14:textId="49BD5B97"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7.87 </w:t>
            </w:r>
          </w:p>
        </w:tc>
      </w:tr>
      <w:tr w:rsidR="00BB13F1" w:rsidRPr="002F69F6" w14:paraId="31D80E08" w14:textId="77777777" w:rsidTr="002D70E5">
        <w:trPr>
          <w:trHeight w:val="278"/>
        </w:trPr>
        <w:tc>
          <w:tcPr>
            <w:tcW w:w="0" w:type="auto"/>
            <w:vMerge/>
          </w:tcPr>
          <w:p w14:paraId="0AD4F2F7" w14:textId="77777777" w:rsidR="00BB13F1" w:rsidRPr="005B61E5" w:rsidRDefault="00BB13F1"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5B5E2FF2" w14:textId="71635586" w:rsidR="00BB13F1" w:rsidRPr="005B61E5" w:rsidRDefault="00BB13F1"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47624FC6" w14:textId="675E4895" w:rsidR="00BB13F1" w:rsidRPr="005B61E5" w:rsidRDefault="00BB13F1"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50%</w:t>
            </w:r>
          </w:p>
        </w:tc>
        <w:tc>
          <w:tcPr>
            <w:tcW w:w="0" w:type="auto"/>
            <w:shd w:val="clear" w:color="auto" w:fill="auto"/>
            <w:vAlign w:val="center"/>
          </w:tcPr>
          <w:p w14:paraId="219B383F" w14:textId="006F9C95"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9.33 </w:t>
            </w:r>
          </w:p>
        </w:tc>
        <w:tc>
          <w:tcPr>
            <w:tcW w:w="0" w:type="auto"/>
            <w:shd w:val="clear" w:color="auto" w:fill="auto"/>
            <w:vAlign w:val="center"/>
          </w:tcPr>
          <w:p w14:paraId="5AC99024" w14:textId="54D6A2BF"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14.28 </w:t>
            </w:r>
          </w:p>
        </w:tc>
        <w:tc>
          <w:tcPr>
            <w:tcW w:w="0" w:type="auto"/>
            <w:shd w:val="clear" w:color="auto" w:fill="auto"/>
            <w:vAlign w:val="center"/>
          </w:tcPr>
          <w:p w14:paraId="01ABAB52" w14:textId="492E5014"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24.03 </w:t>
            </w:r>
          </w:p>
        </w:tc>
      </w:tr>
      <w:tr w:rsidR="00BB13F1" w:rsidRPr="002F69F6" w14:paraId="0F7810DA" w14:textId="77777777" w:rsidTr="002D70E5">
        <w:trPr>
          <w:trHeight w:val="278"/>
        </w:trPr>
        <w:tc>
          <w:tcPr>
            <w:tcW w:w="0" w:type="auto"/>
            <w:vMerge/>
          </w:tcPr>
          <w:p w14:paraId="21755396" w14:textId="77777777" w:rsidR="00BB13F1" w:rsidRPr="005B61E5" w:rsidRDefault="00BB13F1"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19B4B3D3" w14:textId="267995D2" w:rsidR="00BB13F1" w:rsidRPr="005B61E5" w:rsidRDefault="00BB13F1"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44635FDF" w14:textId="27137BBC" w:rsidR="00BB13F1" w:rsidRPr="005B61E5" w:rsidRDefault="00BB13F1"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95%</w:t>
            </w:r>
          </w:p>
        </w:tc>
        <w:tc>
          <w:tcPr>
            <w:tcW w:w="0" w:type="auto"/>
            <w:shd w:val="clear" w:color="auto" w:fill="auto"/>
            <w:vAlign w:val="center"/>
          </w:tcPr>
          <w:p w14:paraId="3361CD06" w14:textId="10C2FAA4"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203.51 </w:t>
            </w:r>
          </w:p>
        </w:tc>
        <w:tc>
          <w:tcPr>
            <w:tcW w:w="0" w:type="auto"/>
            <w:shd w:val="clear" w:color="auto" w:fill="auto"/>
            <w:vAlign w:val="center"/>
          </w:tcPr>
          <w:p w14:paraId="4A031EF2" w14:textId="23162438"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299.22 </w:t>
            </w:r>
          </w:p>
        </w:tc>
        <w:tc>
          <w:tcPr>
            <w:tcW w:w="0" w:type="auto"/>
            <w:shd w:val="clear" w:color="auto" w:fill="auto"/>
            <w:vAlign w:val="center"/>
          </w:tcPr>
          <w:p w14:paraId="74C6F37E" w14:textId="23784C7E"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1170.20 </w:t>
            </w:r>
          </w:p>
        </w:tc>
      </w:tr>
      <w:tr w:rsidR="00BB13F1" w:rsidRPr="002F69F6" w14:paraId="61B9EB41" w14:textId="77777777" w:rsidTr="002D70E5">
        <w:trPr>
          <w:trHeight w:val="278"/>
        </w:trPr>
        <w:tc>
          <w:tcPr>
            <w:tcW w:w="0" w:type="auto"/>
            <w:vMerge/>
          </w:tcPr>
          <w:p w14:paraId="01DE2AD2" w14:textId="77777777" w:rsidR="00BB13F1" w:rsidRPr="002F69F6" w:rsidRDefault="00BB13F1" w:rsidP="00807668">
            <w:pPr>
              <w:widowControl/>
              <w:jc w:val="center"/>
              <w:rPr>
                <w:rFonts w:ascii="Times New Roman" w:eastAsia="DengXian" w:hAnsi="Times New Roman" w:cs="Times New Roman"/>
                <w:b/>
                <w:bCs/>
                <w:kern w:val="0"/>
                <w:sz w:val="20"/>
                <w:szCs w:val="20"/>
              </w:rPr>
            </w:pPr>
          </w:p>
        </w:tc>
        <w:tc>
          <w:tcPr>
            <w:tcW w:w="0" w:type="auto"/>
            <w:vMerge w:val="restart"/>
            <w:shd w:val="clear" w:color="auto" w:fill="auto"/>
            <w:vAlign w:val="center"/>
          </w:tcPr>
          <w:p w14:paraId="384F23B9" w14:textId="2D14611C" w:rsidR="00BB13F1" w:rsidRPr="005B61E5" w:rsidRDefault="00BB13F1" w:rsidP="00807668">
            <w:pPr>
              <w:widowControl/>
              <w:jc w:val="center"/>
              <w:rPr>
                <w:rFonts w:ascii="Times New Roman" w:eastAsia="DengXian" w:hAnsi="Times New Roman" w:cs="Times New Roman"/>
                <w:b/>
                <w:bCs/>
                <w:kern w:val="0"/>
                <w:sz w:val="20"/>
                <w:szCs w:val="20"/>
              </w:rPr>
            </w:pPr>
            <w:r w:rsidRPr="002F69F6">
              <w:rPr>
                <w:rFonts w:ascii="Times New Roman" w:eastAsia="DengXian" w:hAnsi="Times New Roman" w:cs="Times New Roman"/>
                <w:b/>
                <w:bCs/>
                <w:kern w:val="0"/>
                <w:sz w:val="20"/>
                <w:szCs w:val="20"/>
              </w:rPr>
              <w:t>UL p</w:t>
            </w:r>
            <w:r w:rsidRPr="0051380B">
              <w:rPr>
                <w:rFonts w:ascii="Times New Roman" w:eastAsia="DengXian" w:hAnsi="Times New Roman" w:cs="Times New Roman"/>
                <w:b/>
                <w:bCs/>
                <w:kern w:val="0"/>
                <w:sz w:val="20"/>
                <w:szCs w:val="20"/>
              </w:rPr>
              <w:t xml:space="preserve">acket-Latency </w:t>
            </w:r>
            <w:r>
              <w:rPr>
                <w:rFonts w:ascii="Times New Roman" w:eastAsia="DengXian" w:hAnsi="Times New Roman" w:cs="Times New Roman" w:hint="eastAsia"/>
                <w:b/>
                <w:bCs/>
                <w:color w:val="000000"/>
                <w:kern w:val="0"/>
                <w:sz w:val="20"/>
                <w:szCs w:val="20"/>
              </w:rPr>
              <w:t>CDF</w:t>
            </w:r>
          </w:p>
        </w:tc>
        <w:tc>
          <w:tcPr>
            <w:tcW w:w="0" w:type="auto"/>
            <w:shd w:val="clear" w:color="auto" w:fill="auto"/>
            <w:vAlign w:val="center"/>
          </w:tcPr>
          <w:p w14:paraId="4F1A3F08" w14:textId="61239D7C" w:rsidR="00BB13F1" w:rsidRPr="005B61E5" w:rsidRDefault="00BB13F1"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Mean</w:t>
            </w:r>
          </w:p>
        </w:tc>
        <w:tc>
          <w:tcPr>
            <w:tcW w:w="0" w:type="auto"/>
            <w:shd w:val="clear" w:color="auto" w:fill="auto"/>
            <w:vAlign w:val="center"/>
          </w:tcPr>
          <w:p w14:paraId="3CF0F30B" w14:textId="591B3093"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72.44 </w:t>
            </w:r>
          </w:p>
        </w:tc>
        <w:tc>
          <w:tcPr>
            <w:tcW w:w="0" w:type="auto"/>
            <w:shd w:val="clear" w:color="auto" w:fill="auto"/>
            <w:vAlign w:val="center"/>
          </w:tcPr>
          <w:p w14:paraId="02A8BE5F" w14:textId="03235717"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140.57 </w:t>
            </w:r>
          </w:p>
        </w:tc>
        <w:tc>
          <w:tcPr>
            <w:tcW w:w="0" w:type="auto"/>
            <w:shd w:val="clear" w:color="auto" w:fill="auto"/>
            <w:vAlign w:val="center"/>
          </w:tcPr>
          <w:p w14:paraId="1E9C0008" w14:textId="7DD0BF1B"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254.26 </w:t>
            </w:r>
          </w:p>
        </w:tc>
      </w:tr>
      <w:tr w:rsidR="00BB13F1" w:rsidRPr="002F69F6" w14:paraId="2005E806" w14:textId="77777777" w:rsidTr="002D70E5">
        <w:trPr>
          <w:trHeight w:val="278"/>
        </w:trPr>
        <w:tc>
          <w:tcPr>
            <w:tcW w:w="0" w:type="auto"/>
            <w:vMerge/>
          </w:tcPr>
          <w:p w14:paraId="58A7654B" w14:textId="77777777" w:rsidR="00BB13F1" w:rsidRPr="005B61E5" w:rsidRDefault="00BB13F1"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1DFB2E23" w14:textId="431D5DE1" w:rsidR="00BB13F1" w:rsidRPr="005B61E5" w:rsidRDefault="00BB13F1"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4825A8DD" w14:textId="2E5D8FA4" w:rsidR="00BB13F1" w:rsidRPr="005B61E5" w:rsidRDefault="00BB13F1"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5%</w:t>
            </w:r>
          </w:p>
        </w:tc>
        <w:tc>
          <w:tcPr>
            <w:tcW w:w="0" w:type="auto"/>
            <w:shd w:val="clear" w:color="auto" w:fill="auto"/>
            <w:vAlign w:val="center"/>
          </w:tcPr>
          <w:p w14:paraId="67CC104E" w14:textId="4C406007"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2.85 </w:t>
            </w:r>
          </w:p>
        </w:tc>
        <w:tc>
          <w:tcPr>
            <w:tcW w:w="0" w:type="auto"/>
            <w:shd w:val="clear" w:color="auto" w:fill="auto"/>
            <w:vAlign w:val="center"/>
          </w:tcPr>
          <w:p w14:paraId="1A9A815D" w14:textId="5CB0C8A1"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3.00 </w:t>
            </w:r>
          </w:p>
        </w:tc>
        <w:tc>
          <w:tcPr>
            <w:tcW w:w="0" w:type="auto"/>
            <w:shd w:val="clear" w:color="auto" w:fill="auto"/>
            <w:vAlign w:val="center"/>
          </w:tcPr>
          <w:p w14:paraId="34619E62" w14:textId="050DAB66"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3.62 </w:t>
            </w:r>
          </w:p>
        </w:tc>
      </w:tr>
      <w:tr w:rsidR="00BB13F1" w:rsidRPr="002F69F6" w14:paraId="4E53DF7A" w14:textId="77777777" w:rsidTr="002D70E5">
        <w:trPr>
          <w:trHeight w:val="278"/>
        </w:trPr>
        <w:tc>
          <w:tcPr>
            <w:tcW w:w="0" w:type="auto"/>
            <w:vMerge/>
          </w:tcPr>
          <w:p w14:paraId="144D8DBE" w14:textId="77777777" w:rsidR="00BB13F1" w:rsidRPr="005B61E5" w:rsidRDefault="00BB13F1"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77A1EAFD" w14:textId="28E5D5F3" w:rsidR="00BB13F1" w:rsidRPr="005B61E5" w:rsidRDefault="00BB13F1"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19C0D14A" w14:textId="565C4824" w:rsidR="00BB13F1" w:rsidRPr="005B61E5" w:rsidRDefault="00BB13F1"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50%</w:t>
            </w:r>
          </w:p>
        </w:tc>
        <w:tc>
          <w:tcPr>
            <w:tcW w:w="0" w:type="auto"/>
            <w:shd w:val="clear" w:color="auto" w:fill="auto"/>
            <w:vAlign w:val="center"/>
          </w:tcPr>
          <w:p w14:paraId="1529D495" w14:textId="78751289"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15.24 </w:t>
            </w:r>
          </w:p>
        </w:tc>
        <w:tc>
          <w:tcPr>
            <w:tcW w:w="0" w:type="auto"/>
            <w:shd w:val="clear" w:color="auto" w:fill="auto"/>
            <w:vAlign w:val="center"/>
          </w:tcPr>
          <w:p w14:paraId="00CD23A9" w14:textId="3E551199"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28.78 </w:t>
            </w:r>
          </w:p>
        </w:tc>
        <w:tc>
          <w:tcPr>
            <w:tcW w:w="0" w:type="auto"/>
            <w:shd w:val="clear" w:color="auto" w:fill="auto"/>
            <w:vAlign w:val="center"/>
          </w:tcPr>
          <w:p w14:paraId="58DDC177" w14:textId="6090EFC6"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57.02 </w:t>
            </w:r>
          </w:p>
        </w:tc>
      </w:tr>
      <w:tr w:rsidR="00BB13F1" w:rsidRPr="002F69F6" w14:paraId="469896C1" w14:textId="77777777" w:rsidTr="002D70E5">
        <w:trPr>
          <w:trHeight w:val="278"/>
        </w:trPr>
        <w:tc>
          <w:tcPr>
            <w:tcW w:w="0" w:type="auto"/>
            <w:vMerge/>
          </w:tcPr>
          <w:p w14:paraId="7B43498A" w14:textId="77777777" w:rsidR="00BB13F1" w:rsidRPr="005B61E5" w:rsidRDefault="00BB13F1" w:rsidP="00807668">
            <w:pPr>
              <w:widowControl/>
              <w:jc w:val="center"/>
              <w:rPr>
                <w:rFonts w:ascii="Times New Roman" w:eastAsia="DengXian" w:hAnsi="Times New Roman" w:cs="Times New Roman"/>
                <w:b/>
                <w:bCs/>
                <w:kern w:val="0"/>
                <w:sz w:val="20"/>
                <w:szCs w:val="20"/>
              </w:rPr>
            </w:pPr>
          </w:p>
        </w:tc>
        <w:tc>
          <w:tcPr>
            <w:tcW w:w="0" w:type="auto"/>
            <w:vMerge/>
            <w:shd w:val="clear" w:color="auto" w:fill="auto"/>
            <w:vAlign w:val="center"/>
          </w:tcPr>
          <w:p w14:paraId="4EB7F720" w14:textId="7E4369EB" w:rsidR="00BB13F1" w:rsidRPr="005B61E5" w:rsidRDefault="00BB13F1"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029071DA" w14:textId="2D486472" w:rsidR="00BB13F1" w:rsidRPr="005B61E5" w:rsidRDefault="00BB13F1"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95%</w:t>
            </w:r>
          </w:p>
        </w:tc>
        <w:tc>
          <w:tcPr>
            <w:tcW w:w="0" w:type="auto"/>
            <w:shd w:val="clear" w:color="auto" w:fill="auto"/>
            <w:vAlign w:val="center"/>
          </w:tcPr>
          <w:p w14:paraId="7A6C68E5" w14:textId="334B6CED"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1051.71 </w:t>
            </w:r>
          </w:p>
        </w:tc>
        <w:tc>
          <w:tcPr>
            <w:tcW w:w="0" w:type="auto"/>
            <w:shd w:val="clear" w:color="auto" w:fill="auto"/>
            <w:vAlign w:val="center"/>
          </w:tcPr>
          <w:p w14:paraId="2C011BF2" w14:textId="6F9E8C72"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1480.21 </w:t>
            </w:r>
          </w:p>
        </w:tc>
        <w:tc>
          <w:tcPr>
            <w:tcW w:w="0" w:type="auto"/>
            <w:shd w:val="clear" w:color="auto" w:fill="auto"/>
            <w:vAlign w:val="center"/>
          </w:tcPr>
          <w:p w14:paraId="4199DBF8" w14:textId="307EF524"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2425.40 </w:t>
            </w:r>
          </w:p>
        </w:tc>
      </w:tr>
    </w:tbl>
    <w:p w14:paraId="0224E8D8" w14:textId="77777777" w:rsidR="00A135F8" w:rsidRPr="00FF392E" w:rsidRDefault="00A135F8" w:rsidP="00A135F8">
      <w:pPr>
        <w:rPr>
          <w:lang w:val="en-GB"/>
        </w:rPr>
      </w:pPr>
    </w:p>
    <w:p w14:paraId="27BFB2AC" w14:textId="632F7884" w:rsidR="00A135F8" w:rsidRDefault="00A135F8" w:rsidP="00A135F8">
      <w:pPr>
        <w:jc w:val="center"/>
        <w:rPr>
          <w:rFonts w:ascii="Times New Roman" w:eastAsia="DengXian" w:hAnsi="Times New Roman" w:cs="Times New Roman"/>
          <w:b/>
          <w:kern w:val="0"/>
          <w:sz w:val="20"/>
          <w:szCs w:val="20"/>
          <w:lang w:val="en-GB"/>
        </w:rPr>
      </w:pPr>
      <w:r w:rsidRPr="005B61E5">
        <w:rPr>
          <w:rFonts w:ascii="Times New Roman" w:eastAsia="DengXian" w:hAnsi="Times New Roman" w:cs="Times New Roman" w:hint="eastAsia"/>
          <w:b/>
          <w:kern w:val="0"/>
          <w:sz w:val="20"/>
          <w:szCs w:val="20"/>
          <w:lang w:val="en-GB"/>
        </w:rPr>
        <w:t xml:space="preserve">Table </w:t>
      </w:r>
      <w:r>
        <w:rPr>
          <w:rFonts w:ascii="Times New Roman" w:eastAsia="DengXian" w:hAnsi="Times New Roman" w:cs="Times New Roman" w:hint="eastAsia"/>
          <w:b/>
          <w:kern w:val="0"/>
          <w:sz w:val="20"/>
          <w:szCs w:val="20"/>
          <w:lang w:val="en-GB"/>
        </w:rPr>
        <w:t>B.3.1.2.2-4: R</w:t>
      </w:r>
      <w:r w:rsidRPr="005D073D">
        <w:rPr>
          <w:rFonts w:ascii="Times New Roman" w:eastAsia="DengXian" w:hAnsi="Times New Roman" w:cs="Times New Roman"/>
          <w:b/>
          <w:kern w:val="0"/>
          <w:sz w:val="20"/>
          <w:szCs w:val="20"/>
          <w:lang w:val="en-GB" w:eastAsia="en-US"/>
        </w:rPr>
        <w:t xml:space="preserve">esults </w:t>
      </w:r>
      <w:r>
        <w:rPr>
          <w:rFonts w:ascii="Times New Roman" w:eastAsia="DengXian" w:hAnsi="Times New Roman" w:cs="Times New Roman" w:hint="eastAsia"/>
          <w:b/>
          <w:kern w:val="0"/>
          <w:sz w:val="20"/>
          <w:szCs w:val="20"/>
          <w:lang w:val="en-GB"/>
        </w:rPr>
        <w:t xml:space="preserve">of Urban Macro (FR1) dynamic SBFD vs. semi-static SBFD, </w:t>
      </w:r>
      <w:r w:rsidRPr="005B61E5">
        <w:rPr>
          <w:rFonts w:ascii="Times New Roman" w:eastAsia="DengXian" w:hAnsi="Times New Roman" w:cs="Times New Roman"/>
          <w:b/>
          <w:kern w:val="0"/>
          <w:sz w:val="20"/>
          <w:szCs w:val="20"/>
          <w:lang w:val="en-GB"/>
        </w:rPr>
        <w:t>{XXXX</w:t>
      </w:r>
      <w:r>
        <w:rPr>
          <w:rFonts w:ascii="Times New Roman" w:eastAsia="DengXian" w:hAnsi="Times New Roman" w:cs="Times New Roman" w:hint="eastAsia"/>
          <w:b/>
          <w:kern w:val="0"/>
          <w:sz w:val="20"/>
          <w:szCs w:val="20"/>
          <w:lang w:val="en-GB"/>
        </w:rPr>
        <w:t>X</w:t>
      </w:r>
      <w:r w:rsidRPr="005B61E5">
        <w:rPr>
          <w:rFonts w:ascii="Times New Roman" w:eastAsia="DengXian" w:hAnsi="Times New Roman" w:cs="Times New Roman"/>
          <w:b/>
          <w:kern w:val="0"/>
          <w:sz w:val="20"/>
          <w:szCs w:val="20"/>
          <w:lang w:val="en-GB"/>
        </w:rPr>
        <w:t>}</w:t>
      </w:r>
    </w:p>
    <w:p w14:paraId="00363FFD" w14:textId="77777777" w:rsidR="00A135F8" w:rsidRPr="005B61E5" w:rsidRDefault="00A135F8" w:rsidP="00A135F8">
      <w:pPr>
        <w:jc w:val="center"/>
        <w:rPr>
          <w:rFonts w:ascii="Times New Roman" w:eastAsia="DengXian" w:hAnsi="Times New Roman" w:cs="Times New Roman"/>
          <w:b/>
          <w:kern w:val="0"/>
          <w:sz w:val="20"/>
          <w:szCs w:val="20"/>
          <w:lang w:val="en-GB"/>
        </w:rPr>
      </w:pPr>
      <w:r>
        <w:rPr>
          <w:rFonts w:ascii="Times New Roman" w:eastAsia="DengXian" w:hAnsi="Times New Roman" w:cs="Times New Roman" w:hint="eastAsia"/>
          <w:b/>
          <w:kern w:val="0"/>
          <w:sz w:val="20"/>
          <w:szCs w:val="20"/>
          <w:lang w:val="en-GB"/>
        </w:rPr>
        <w:t>(</w:t>
      </w:r>
      <w:proofErr w:type="gramStart"/>
      <w:r>
        <w:rPr>
          <w:rFonts w:ascii="Times New Roman" w:eastAsia="DengXian" w:hAnsi="Times New Roman" w:cs="Times New Roman" w:hint="eastAsia"/>
          <w:b/>
          <w:kern w:val="0"/>
          <w:sz w:val="20"/>
          <w:szCs w:val="20"/>
          <w:lang w:val="en-GB"/>
        </w:rPr>
        <w:t>dynamic</w:t>
      </w:r>
      <w:proofErr w:type="gramEnd"/>
      <w:r>
        <w:rPr>
          <w:rFonts w:ascii="Times New Roman" w:eastAsia="DengXian" w:hAnsi="Times New Roman" w:cs="Times New Roman" w:hint="eastAsia"/>
          <w:b/>
          <w:kern w:val="0"/>
          <w:sz w:val="20"/>
          <w:szCs w:val="20"/>
          <w:lang w:val="en-GB"/>
        </w:rPr>
        <w:t xml:space="preserve"> SBFD Option 3, w/ &amp; w/o CLI handling)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
        <w:gridCol w:w="2216"/>
        <w:gridCol w:w="978"/>
        <w:gridCol w:w="876"/>
        <w:gridCol w:w="986"/>
        <w:gridCol w:w="976"/>
        <w:gridCol w:w="876"/>
        <w:gridCol w:w="986"/>
        <w:gridCol w:w="976"/>
      </w:tblGrid>
      <w:tr w:rsidR="002D70E5" w:rsidRPr="002F69F6" w14:paraId="364C1A22" w14:textId="77777777" w:rsidTr="0062770E">
        <w:trPr>
          <w:trHeight w:val="278"/>
        </w:trPr>
        <w:tc>
          <w:tcPr>
            <w:tcW w:w="9854" w:type="dxa"/>
            <w:gridSpan w:val="9"/>
          </w:tcPr>
          <w:p w14:paraId="3C4175AC" w14:textId="7AF4C2D4" w:rsidR="002D70E5" w:rsidRPr="002F69F6" w:rsidRDefault="002D70E5" w:rsidP="00807668">
            <w:pPr>
              <w:widowControl/>
              <w:jc w:val="center"/>
              <w:rPr>
                <w:rFonts w:ascii="Times New Roman" w:eastAsia="DengXian" w:hAnsi="Times New Roman" w:cs="Times New Roman"/>
                <w:b/>
                <w:i/>
                <w:color w:val="000000"/>
                <w:kern w:val="0"/>
                <w:sz w:val="20"/>
                <w:szCs w:val="20"/>
              </w:rPr>
            </w:pPr>
            <w:r w:rsidRPr="002F69F6">
              <w:rPr>
                <w:rFonts w:ascii="Times New Roman" w:eastAsia="DengXian" w:hAnsi="Times New Roman" w:cs="Times New Roman"/>
                <w:b/>
                <w:i/>
                <w:kern w:val="0"/>
                <w:sz w:val="20"/>
                <w:szCs w:val="20"/>
              </w:rPr>
              <w:t xml:space="preserve">Simple description of key assumptions (RSI based on 1dB </w:t>
            </w:r>
            <w:proofErr w:type="spellStart"/>
            <w:r w:rsidRPr="002F69F6">
              <w:rPr>
                <w:rFonts w:ascii="Times New Roman" w:eastAsia="DengXian" w:hAnsi="Times New Roman" w:cs="Times New Roman"/>
                <w:b/>
                <w:i/>
                <w:kern w:val="0"/>
                <w:sz w:val="20"/>
                <w:szCs w:val="20"/>
              </w:rPr>
              <w:t>desense</w:t>
            </w:r>
            <w:proofErr w:type="spellEnd"/>
            <w:r w:rsidRPr="002F69F6">
              <w:rPr>
                <w:rFonts w:ascii="Times New Roman" w:eastAsia="DengXian" w:hAnsi="Times New Roman" w:cs="Times New Roman"/>
                <w:b/>
                <w:i/>
                <w:kern w:val="0"/>
                <w:sz w:val="20"/>
                <w:szCs w:val="20"/>
              </w:rPr>
              <w:t xml:space="preserve">, </w:t>
            </w:r>
            <w:r w:rsidRPr="002F69F6">
              <w:rPr>
                <w:rFonts w:ascii="Times New Roman" w:hAnsi="Times New Roman" w:cs="Times New Roman"/>
                <w:b/>
                <w:bCs/>
                <w:i/>
                <w:iCs/>
                <w:sz w:val="20"/>
                <w:szCs w:val="20"/>
              </w:rPr>
              <w:t xml:space="preserve">Twice area &amp; same </w:t>
            </w:r>
            <w:proofErr w:type="spellStart"/>
            <w:r w:rsidRPr="002F69F6">
              <w:rPr>
                <w:rFonts w:ascii="Times New Roman" w:hAnsi="Times New Roman" w:cs="Times New Roman"/>
                <w:b/>
                <w:bCs/>
                <w:i/>
                <w:iCs/>
                <w:sz w:val="20"/>
                <w:szCs w:val="20"/>
              </w:rPr>
              <w:t>TxRUs</w:t>
            </w:r>
            <w:proofErr w:type="spellEnd"/>
            <w:r w:rsidRPr="002F69F6">
              <w:rPr>
                <w:rFonts w:ascii="Times New Roman" w:hAnsi="Times New Roman" w:cs="Times New Roman"/>
                <w:b/>
                <w:bCs/>
                <w:i/>
                <w:iCs/>
                <w:sz w:val="20"/>
                <w:szCs w:val="20"/>
              </w:rPr>
              <w:t xml:space="preserve"> (Option 2), SBFD slot </w:t>
            </w:r>
            <w:r w:rsidRPr="002F69F6">
              <w:rPr>
                <w:rFonts w:ascii="Times New Roman" w:hAnsi="Times New Roman" w:cs="Times New Roman"/>
                <w:b/>
                <w:bCs/>
                <w:i/>
                <w:iCs/>
                <w:sz w:val="20"/>
                <w:szCs w:val="20"/>
              </w:rPr>
              <w:lastRenderedPageBreak/>
              <w:t>configuration {XXXX</w:t>
            </w:r>
            <w:r>
              <w:rPr>
                <w:rFonts w:ascii="Times New Roman" w:hAnsi="Times New Roman" w:cs="Times New Roman" w:hint="eastAsia"/>
                <w:b/>
                <w:bCs/>
                <w:i/>
                <w:iCs/>
                <w:sz w:val="20"/>
                <w:szCs w:val="20"/>
              </w:rPr>
              <w:t>X</w:t>
            </w:r>
            <w:r w:rsidRPr="002F69F6">
              <w:rPr>
                <w:rFonts w:ascii="Times New Roman" w:hAnsi="Times New Roman" w:cs="Times New Roman"/>
                <w:b/>
                <w:bCs/>
                <w:i/>
                <w:iCs/>
                <w:sz w:val="20"/>
                <w:szCs w:val="20"/>
              </w:rPr>
              <w:t>},</w:t>
            </w:r>
            <w:r>
              <w:rPr>
                <w:rFonts w:ascii="Times New Roman" w:hAnsi="Times New Roman" w:cs="Times New Roman" w:hint="eastAsia"/>
                <w:b/>
                <w:bCs/>
                <w:i/>
                <w:iCs/>
                <w:sz w:val="20"/>
                <w:szCs w:val="20"/>
              </w:rPr>
              <w:t xml:space="preserve"> </w:t>
            </w:r>
            <w:r w:rsidRPr="002F69F6">
              <w:rPr>
                <w:rFonts w:ascii="Times New Roman" w:hAnsi="Times New Roman" w:cs="Times New Roman"/>
                <w:b/>
                <w:bCs/>
                <w:i/>
                <w:iCs/>
                <w:sz w:val="20"/>
                <w:szCs w:val="20"/>
              </w:rPr>
              <w:t xml:space="preserve">dynamic SBFD Option </w:t>
            </w:r>
            <w:r>
              <w:rPr>
                <w:rFonts w:ascii="Times New Roman" w:hAnsi="Times New Roman" w:cs="Times New Roman" w:hint="eastAsia"/>
                <w:b/>
                <w:bCs/>
                <w:i/>
                <w:iCs/>
                <w:sz w:val="20"/>
                <w:szCs w:val="20"/>
              </w:rPr>
              <w:t>3</w:t>
            </w:r>
            <w:r w:rsidRPr="002F69F6">
              <w:rPr>
                <w:rFonts w:ascii="Times New Roman" w:hAnsi="Times New Roman" w:cs="Times New Roman"/>
                <w:b/>
                <w:bCs/>
                <w:i/>
                <w:iCs/>
                <w:sz w:val="20"/>
                <w:szCs w:val="20"/>
              </w:rPr>
              <w:t>, DL: 0.5Mbytes, UL: 0.125Mbyte</w:t>
            </w:r>
            <w:r w:rsidRPr="002F69F6">
              <w:rPr>
                <w:rFonts w:ascii="Times New Roman" w:eastAsia="DengXian" w:hAnsi="Times New Roman" w:cs="Times New Roman"/>
                <w:b/>
                <w:i/>
                <w:kern w:val="0"/>
                <w:sz w:val="20"/>
                <w:szCs w:val="20"/>
              </w:rPr>
              <w:t>)</w:t>
            </w:r>
          </w:p>
        </w:tc>
      </w:tr>
      <w:tr w:rsidR="002D70E5" w:rsidRPr="002F69F6" w14:paraId="334D11C4" w14:textId="77777777" w:rsidTr="00DB6A2E">
        <w:trPr>
          <w:trHeight w:val="278"/>
        </w:trPr>
        <w:tc>
          <w:tcPr>
            <w:tcW w:w="4178" w:type="dxa"/>
            <w:gridSpan w:val="3"/>
            <w:vMerge w:val="restart"/>
          </w:tcPr>
          <w:p w14:paraId="209359A1" w14:textId="1CA965C0" w:rsidR="002D70E5" w:rsidRPr="002F69F6" w:rsidRDefault="002D70E5" w:rsidP="00807668">
            <w:pPr>
              <w:widowControl/>
              <w:jc w:val="center"/>
              <w:rPr>
                <w:rFonts w:ascii="Times New Roman" w:eastAsia="DengXian" w:hAnsi="Times New Roman" w:cs="Times New Roman"/>
                <w:b/>
                <w:bCs/>
                <w:kern w:val="0"/>
                <w:sz w:val="20"/>
                <w:szCs w:val="20"/>
              </w:rPr>
            </w:pPr>
          </w:p>
        </w:tc>
        <w:tc>
          <w:tcPr>
            <w:tcW w:w="0" w:type="auto"/>
            <w:gridSpan w:val="6"/>
            <w:shd w:val="clear" w:color="auto" w:fill="auto"/>
            <w:vAlign w:val="center"/>
          </w:tcPr>
          <w:p w14:paraId="4FE22FB5" w14:textId="77777777" w:rsidR="002D70E5" w:rsidRPr="002F69F6" w:rsidRDefault="002D70E5" w:rsidP="00807668">
            <w:pPr>
              <w:widowControl/>
              <w:jc w:val="center"/>
              <w:rPr>
                <w:rFonts w:ascii="Times New Roman" w:eastAsia="DengXian" w:hAnsi="Times New Roman" w:cs="Times New Roman"/>
                <w:b/>
                <w:color w:val="000000"/>
                <w:kern w:val="0"/>
                <w:sz w:val="20"/>
                <w:szCs w:val="20"/>
              </w:rPr>
            </w:pPr>
            <w:r>
              <w:rPr>
                <w:rFonts w:ascii="Times New Roman" w:eastAsia="DengXian" w:hAnsi="Times New Roman" w:cs="Times New Roman" w:hint="eastAsia"/>
                <w:b/>
                <w:color w:val="000000"/>
                <w:kern w:val="0"/>
                <w:sz w:val="20"/>
                <w:szCs w:val="20"/>
              </w:rPr>
              <w:t>[vivo]</w:t>
            </w:r>
          </w:p>
        </w:tc>
      </w:tr>
      <w:tr w:rsidR="002D70E5" w:rsidRPr="002F69F6" w14:paraId="6AA6CB40" w14:textId="77777777" w:rsidTr="00DB6A2E">
        <w:trPr>
          <w:trHeight w:val="278"/>
        </w:trPr>
        <w:tc>
          <w:tcPr>
            <w:tcW w:w="4178" w:type="dxa"/>
            <w:gridSpan w:val="3"/>
            <w:vMerge/>
          </w:tcPr>
          <w:p w14:paraId="2EAF4BF8" w14:textId="0C93E5E9" w:rsidR="002D70E5" w:rsidRPr="002F69F6" w:rsidRDefault="002D70E5" w:rsidP="00807668">
            <w:pPr>
              <w:widowControl/>
              <w:jc w:val="center"/>
              <w:rPr>
                <w:rFonts w:ascii="Times New Roman" w:eastAsia="DengXian" w:hAnsi="Times New Roman" w:cs="Times New Roman"/>
                <w:b/>
                <w:bCs/>
                <w:kern w:val="0"/>
                <w:sz w:val="20"/>
                <w:szCs w:val="20"/>
              </w:rPr>
            </w:pPr>
          </w:p>
        </w:tc>
        <w:tc>
          <w:tcPr>
            <w:tcW w:w="0" w:type="auto"/>
            <w:gridSpan w:val="3"/>
            <w:shd w:val="clear" w:color="auto" w:fill="auto"/>
            <w:vAlign w:val="center"/>
          </w:tcPr>
          <w:p w14:paraId="160232AD" w14:textId="77777777" w:rsidR="002D70E5" w:rsidRPr="002F69F6" w:rsidRDefault="002D70E5" w:rsidP="00807668">
            <w:pPr>
              <w:widowControl/>
              <w:jc w:val="center"/>
              <w:rPr>
                <w:rFonts w:ascii="Times New Roman" w:eastAsia="DengXian" w:hAnsi="Times New Roman" w:cs="Times New Roman"/>
                <w:b/>
                <w:color w:val="000000"/>
                <w:kern w:val="0"/>
                <w:sz w:val="20"/>
                <w:szCs w:val="20"/>
              </w:rPr>
            </w:pPr>
            <w:r>
              <w:rPr>
                <w:rFonts w:ascii="Times New Roman" w:eastAsia="DengXian" w:hAnsi="Times New Roman" w:cs="Times New Roman" w:hint="eastAsia"/>
                <w:b/>
                <w:color w:val="000000"/>
                <w:kern w:val="0"/>
                <w:sz w:val="20"/>
                <w:szCs w:val="20"/>
              </w:rPr>
              <w:t>w/o CLI handling</w:t>
            </w:r>
          </w:p>
        </w:tc>
        <w:tc>
          <w:tcPr>
            <w:tcW w:w="0" w:type="auto"/>
            <w:gridSpan w:val="3"/>
            <w:shd w:val="clear" w:color="auto" w:fill="auto"/>
            <w:vAlign w:val="center"/>
          </w:tcPr>
          <w:p w14:paraId="6D5ED88F" w14:textId="77777777" w:rsidR="002D70E5" w:rsidRPr="002F69F6" w:rsidRDefault="002D70E5" w:rsidP="00807668">
            <w:pPr>
              <w:widowControl/>
              <w:jc w:val="center"/>
              <w:rPr>
                <w:rFonts w:ascii="Times New Roman" w:eastAsia="DengXian" w:hAnsi="Times New Roman" w:cs="Times New Roman"/>
                <w:b/>
                <w:color w:val="000000"/>
                <w:kern w:val="0"/>
                <w:sz w:val="20"/>
                <w:szCs w:val="20"/>
              </w:rPr>
            </w:pPr>
            <w:r>
              <w:rPr>
                <w:rFonts w:ascii="Times New Roman" w:eastAsia="DengXian" w:hAnsi="Times New Roman" w:cs="Times New Roman" w:hint="eastAsia"/>
                <w:b/>
                <w:color w:val="000000"/>
                <w:kern w:val="0"/>
                <w:sz w:val="20"/>
                <w:szCs w:val="20"/>
              </w:rPr>
              <w:t>w/ CLI handling</w:t>
            </w:r>
          </w:p>
        </w:tc>
      </w:tr>
      <w:tr w:rsidR="002D70E5" w:rsidRPr="002F69F6" w14:paraId="657B2987" w14:textId="77777777" w:rsidTr="00DB6A2E">
        <w:trPr>
          <w:trHeight w:val="278"/>
        </w:trPr>
        <w:tc>
          <w:tcPr>
            <w:tcW w:w="4178" w:type="dxa"/>
            <w:gridSpan w:val="3"/>
            <w:vMerge/>
          </w:tcPr>
          <w:p w14:paraId="1BD04645" w14:textId="77BF8CE8" w:rsidR="002D70E5" w:rsidRPr="002F69F6" w:rsidRDefault="002D70E5"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20248DC0" w14:textId="77777777" w:rsidR="002D70E5" w:rsidRPr="002F69F6" w:rsidRDefault="002D70E5" w:rsidP="00807668">
            <w:pPr>
              <w:widowControl/>
              <w:jc w:val="center"/>
              <w:rPr>
                <w:rFonts w:ascii="Times New Roman" w:eastAsia="DengXian" w:hAnsi="Times New Roman" w:cs="Times New Roman"/>
                <w:b/>
                <w:color w:val="000000"/>
                <w:kern w:val="0"/>
                <w:sz w:val="20"/>
                <w:szCs w:val="20"/>
              </w:rPr>
            </w:pPr>
            <w:r w:rsidRPr="002F69F6">
              <w:rPr>
                <w:rFonts w:ascii="Times New Roman" w:eastAsia="DengXian" w:hAnsi="Times New Roman" w:cs="Times New Roman"/>
                <w:b/>
                <w:color w:val="000000"/>
                <w:kern w:val="0"/>
                <w:sz w:val="20"/>
                <w:szCs w:val="20"/>
              </w:rPr>
              <w:t>Low load</w:t>
            </w:r>
          </w:p>
        </w:tc>
        <w:tc>
          <w:tcPr>
            <w:tcW w:w="0" w:type="auto"/>
            <w:shd w:val="clear" w:color="auto" w:fill="auto"/>
            <w:vAlign w:val="center"/>
          </w:tcPr>
          <w:p w14:paraId="355EB992" w14:textId="77777777" w:rsidR="002D70E5" w:rsidRPr="002F69F6" w:rsidRDefault="002D70E5" w:rsidP="00807668">
            <w:pPr>
              <w:widowControl/>
              <w:jc w:val="center"/>
              <w:rPr>
                <w:rFonts w:ascii="Times New Roman" w:eastAsia="DengXian" w:hAnsi="Times New Roman" w:cs="Times New Roman"/>
                <w:b/>
                <w:color w:val="000000"/>
                <w:kern w:val="0"/>
                <w:sz w:val="20"/>
                <w:szCs w:val="20"/>
              </w:rPr>
            </w:pPr>
            <w:r w:rsidRPr="002F69F6">
              <w:rPr>
                <w:rFonts w:ascii="Times New Roman" w:eastAsia="DengXian" w:hAnsi="Times New Roman" w:cs="Times New Roman"/>
                <w:b/>
                <w:color w:val="000000"/>
                <w:kern w:val="0"/>
                <w:sz w:val="20"/>
                <w:szCs w:val="20"/>
              </w:rPr>
              <w:t>Medium load</w:t>
            </w:r>
          </w:p>
        </w:tc>
        <w:tc>
          <w:tcPr>
            <w:tcW w:w="0" w:type="auto"/>
            <w:shd w:val="clear" w:color="auto" w:fill="auto"/>
            <w:vAlign w:val="center"/>
          </w:tcPr>
          <w:p w14:paraId="0E01E012" w14:textId="77777777" w:rsidR="002D70E5" w:rsidRPr="002F69F6" w:rsidRDefault="002D70E5" w:rsidP="00807668">
            <w:pPr>
              <w:widowControl/>
              <w:jc w:val="center"/>
              <w:rPr>
                <w:rFonts w:ascii="Times New Roman" w:eastAsia="DengXian" w:hAnsi="Times New Roman" w:cs="Times New Roman"/>
                <w:b/>
                <w:color w:val="000000"/>
                <w:kern w:val="0"/>
                <w:sz w:val="20"/>
                <w:szCs w:val="20"/>
              </w:rPr>
            </w:pPr>
            <w:r w:rsidRPr="002F69F6">
              <w:rPr>
                <w:rFonts w:ascii="Times New Roman" w:eastAsia="DengXian" w:hAnsi="Times New Roman" w:cs="Times New Roman"/>
                <w:b/>
                <w:color w:val="000000"/>
                <w:kern w:val="0"/>
                <w:sz w:val="20"/>
                <w:szCs w:val="20"/>
              </w:rPr>
              <w:t>High load</w:t>
            </w:r>
          </w:p>
        </w:tc>
        <w:tc>
          <w:tcPr>
            <w:tcW w:w="0" w:type="auto"/>
            <w:shd w:val="clear" w:color="auto" w:fill="auto"/>
            <w:vAlign w:val="center"/>
          </w:tcPr>
          <w:p w14:paraId="78FDD7B2" w14:textId="77777777" w:rsidR="002D70E5" w:rsidRPr="002F69F6" w:rsidRDefault="002D70E5" w:rsidP="00807668">
            <w:pPr>
              <w:widowControl/>
              <w:jc w:val="center"/>
              <w:rPr>
                <w:rFonts w:ascii="Times New Roman" w:eastAsia="DengXian" w:hAnsi="Times New Roman" w:cs="Times New Roman"/>
                <w:b/>
                <w:color w:val="000000"/>
                <w:kern w:val="0"/>
                <w:sz w:val="20"/>
                <w:szCs w:val="20"/>
              </w:rPr>
            </w:pPr>
            <w:r w:rsidRPr="002F69F6">
              <w:rPr>
                <w:rFonts w:ascii="Times New Roman" w:eastAsia="DengXian" w:hAnsi="Times New Roman" w:cs="Times New Roman"/>
                <w:b/>
                <w:color w:val="000000"/>
                <w:kern w:val="0"/>
                <w:sz w:val="20"/>
                <w:szCs w:val="20"/>
              </w:rPr>
              <w:t>Low load</w:t>
            </w:r>
          </w:p>
        </w:tc>
        <w:tc>
          <w:tcPr>
            <w:tcW w:w="0" w:type="auto"/>
            <w:shd w:val="clear" w:color="auto" w:fill="auto"/>
            <w:vAlign w:val="center"/>
          </w:tcPr>
          <w:p w14:paraId="3D48BA9B" w14:textId="77777777" w:rsidR="002D70E5" w:rsidRPr="002F69F6" w:rsidRDefault="002D70E5" w:rsidP="00807668">
            <w:pPr>
              <w:widowControl/>
              <w:jc w:val="center"/>
              <w:rPr>
                <w:rFonts w:ascii="Times New Roman" w:eastAsia="DengXian" w:hAnsi="Times New Roman" w:cs="Times New Roman"/>
                <w:b/>
                <w:color w:val="000000"/>
                <w:kern w:val="0"/>
                <w:sz w:val="20"/>
                <w:szCs w:val="20"/>
              </w:rPr>
            </w:pPr>
            <w:r w:rsidRPr="002F69F6">
              <w:rPr>
                <w:rFonts w:ascii="Times New Roman" w:eastAsia="DengXian" w:hAnsi="Times New Roman" w:cs="Times New Roman"/>
                <w:b/>
                <w:color w:val="000000"/>
                <w:kern w:val="0"/>
                <w:sz w:val="20"/>
                <w:szCs w:val="20"/>
              </w:rPr>
              <w:t>Medium load</w:t>
            </w:r>
          </w:p>
        </w:tc>
        <w:tc>
          <w:tcPr>
            <w:tcW w:w="0" w:type="auto"/>
            <w:shd w:val="clear" w:color="auto" w:fill="auto"/>
            <w:vAlign w:val="center"/>
          </w:tcPr>
          <w:p w14:paraId="2A2B9836" w14:textId="77777777" w:rsidR="002D70E5" w:rsidRPr="002F69F6" w:rsidRDefault="002D70E5" w:rsidP="00807668">
            <w:pPr>
              <w:widowControl/>
              <w:jc w:val="center"/>
              <w:rPr>
                <w:rFonts w:ascii="Times New Roman" w:eastAsia="DengXian" w:hAnsi="Times New Roman" w:cs="Times New Roman"/>
                <w:b/>
                <w:color w:val="000000"/>
                <w:kern w:val="0"/>
                <w:sz w:val="20"/>
                <w:szCs w:val="20"/>
              </w:rPr>
            </w:pPr>
            <w:r w:rsidRPr="002F69F6">
              <w:rPr>
                <w:rFonts w:ascii="Times New Roman" w:eastAsia="DengXian" w:hAnsi="Times New Roman" w:cs="Times New Roman"/>
                <w:b/>
                <w:color w:val="000000"/>
                <w:kern w:val="0"/>
                <w:sz w:val="20"/>
                <w:szCs w:val="20"/>
              </w:rPr>
              <w:t>High load</w:t>
            </w:r>
          </w:p>
        </w:tc>
      </w:tr>
      <w:tr w:rsidR="00BB13F1" w:rsidRPr="002F69F6" w14:paraId="75ACEC87" w14:textId="77777777" w:rsidTr="002D70E5">
        <w:trPr>
          <w:trHeight w:val="278"/>
        </w:trPr>
        <w:tc>
          <w:tcPr>
            <w:tcW w:w="984" w:type="dxa"/>
            <w:vMerge w:val="restart"/>
            <w:vAlign w:val="center"/>
          </w:tcPr>
          <w:p w14:paraId="04D68686" w14:textId="3E2D8C92" w:rsidR="00BB13F1" w:rsidRDefault="00BB13F1" w:rsidP="00807668">
            <w:pPr>
              <w:widowControl/>
              <w:jc w:val="center"/>
              <w:rPr>
                <w:rFonts w:ascii="Times New Roman" w:eastAsia="DengXian" w:hAnsi="Times New Roman" w:cs="Times New Roman"/>
                <w:b/>
                <w:bCs/>
                <w:kern w:val="0"/>
                <w:sz w:val="20"/>
                <w:szCs w:val="20"/>
              </w:rPr>
            </w:pPr>
            <w:r w:rsidRPr="008614F5">
              <w:rPr>
                <w:rFonts w:ascii="Times New Roman" w:eastAsia="DengXian" w:hAnsi="Times New Roman" w:cs="Times New Roman"/>
                <w:b/>
                <w:bCs/>
                <w:kern w:val="0"/>
                <w:sz w:val="20"/>
                <w:szCs w:val="20"/>
              </w:rPr>
              <w:t>Baseline</w:t>
            </w:r>
          </w:p>
        </w:tc>
        <w:tc>
          <w:tcPr>
            <w:tcW w:w="2216" w:type="dxa"/>
            <w:vMerge w:val="restart"/>
            <w:shd w:val="clear" w:color="auto" w:fill="auto"/>
            <w:vAlign w:val="center"/>
          </w:tcPr>
          <w:p w14:paraId="48C44175" w14:textId="73364A8A" w:rsidR="00BB13F1" w:rsidRPr="002F69F6" w:rsidRDefault="00BB13F1" w:rsidP="00807668">
            <w:pPr>
              <w:widowControl/>
              <w:jc w:val="center"/>
              <w:rPr>
                <w:rFonts w:ascii="Times New Roman" w:eastAsia="DengXian" w:hAnsi="Times New Roman" w:cs="Times New Roman"/>
                <w:b/>
                <w:bCs/>
                <w:kern w:val="0"/>
                <w:sz w:val="20"/>
                <w:szCs w:val="20"/>
              </w:rPr>
            </w:pPr>
            <w:r>
              <w:rPr>
                <w:rFonts w:ascii="Times New Roman" w:eastAsia="DengXian" w:hAnsi="Times New Roman" w:cs="Times New Roman" w:hint="eastAsia"/>
                <w:b/>
                <w:bCs/>
                <w:kern w:val="0"/>
                <w:sz w:val="20"/>
                <w:szCs w:val="20"/>
              </w:rPr>
              <w:t>DL RU</w:t>
            </w:r>
          </w:p>
        </w:tc>
        <w:tc>
          <w:tcPr>
            <w:tcW w:w="0" w:type="auto"/>
            <w:shd w:val="clear" w:color="auto" w:fill="auto"/>
            <w:vAlign w:val="center"/>
          </w:tcPr>
          <w:p w14:paraId="2C0FF800" w14:textId="4BA77C49" w:rsidR="00BB13F1" w:rsidRPr="005B61E5" w:rsidRDefault="00BB13F1" w:rsidP="00807668">
            <w:pPr>
              <w:widowControl/>
              <w:jc w:val="center"/>
              <w:rPr>
                <w:rFonts w:ascii="Times New Roman" w:eastAsia="DengXian" w:hAnsi="Times New Roman" w:cs="Times New Roman"/>
                <w:b/>
                <w:bCs/>
                <w:kern w:val="0"/>
                <w:sz w:val="20"/>
                <w:szCs w:val="20"/>
              </w:rPr>
            </w:pPr>
            <w:r>
              <w:rPr>
                <w:rFonts w:ascii="Times New Roman" w:eastAsia="DengXian" w:hAnsi="Times New Roman" w:cs="Times New Roman" w:hint="eastAsia"/>
                <w:b/>
                <w:bCs/>
                <w:kern w:val="0"/>
                <w:sz w:val="20"/>
                <w:szCs w:val="20"/>
              </w:rPr>
              <w:t>Type-1</w:t>
            </w:r>
          </w:p>
        </w:tc>
        <w:tc>
          <w:tcPr>
            <w:tcW w:w="0" w:type="auto"/>
            <w:shd w:val="clear" w:color="auto" w:fill="auto"/>
            <w:vAlign w:val="center"/>
          </w:tcPr>
          <w:p w14:paraId="7BA9F150" w14:textId="5DC8E438"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9.38%</w:t>
            </w:r>
          </w:p>
        </w:tc>
        <w:tc>
          <w:tcPr>
            <w:tcW w:w="0" w:type="auto"/>
            <w:shd w:val="clear" w:color="auto" w:fill="auto"/>
            <w:vAlign w:val="center"/>
          </w:tcPr>
          <w:p w14:paraId="419B77AF" w14:textId="7EE80E48"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35.63%</w:t>
            </w:r>
          </w:p>
        </w:tc>
        <w:tc>
          <w:tcPr>
            <w:tcW w:w="0" w:type="auto"/>
            <w:shd w:val="clear" w:color="auto" w:fill="auto"/>
            <w:vAlign w:val="center"/>
          </w:tcPr>
          <w:p w14:paraId="044B4487" w14:textId="2778ED79"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67.11%</w:t>
            </w:r>
          </w:p>
        </w:tc>
        <w:tc>
          <w:tcPr>
            <w:tcW w:w="0" w:type="auto"/>
            <w:shd w:val="clear" w:color="auto" w:fill="auto"/>
            <w:vAlign w:val="center"/>
          </w:tcPr>
          <w:p w14:paraId="56909B40" w14:textId="653B0476"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8.19%</w:t>
            </w:r>
          </w:p>
        </w:tc>
        <w:tc>
          <w:tcPr>
            <w:tcW w:w="0" w:type="auto"/>
            <w:shd w:val="clear" w:color="auto" w:fill="auto"/>
            <w:vAlign w:val="center"/>
          </w:tcPr>
          <w:p w14:paraId="04A0C689" w14:textId="242703FA"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22.41%</w:t>
            </w:r>
          </w:p>
        </w:tc>
        <w:tc>
          <w:tcPr>
            <w:tcW w:w="0" w:type="auto"/>
            <w:shd w:val="clear" w:color="auto" w:fill="auto"/>
            <w:vAlign w:val="center"/>
          </w:tcPr>
          <w:p w14:paraId="26ED38E8" w14:textId="07D050E3"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39.23%</w:t>
            </w:r>
          </w:p>
        </w:tc>
      </w:tr>
      <w:tr w:rsidR="00BB13F1" w:rsidRPr="002F69F6" w14:paraId="0BC3007F" w14:textId="77777777" w:rsidTr="002D70E5">
        <w:trPr>
          <w:trHeight w:val="278"/>
        </w:trPr>
        <w:tc>
          <w:tcPr>
            <w:tcW w:w="984" w:type="dxa"/>
            <w:vMerge/>
            <w:vAlign w:val="center"/>
          </w:tcPr>
          <w:p w14:paraId="7AFD2EB8" w14:textId="77777777" w:rsidR="00BB13F1" w:rsidRPr="002F69F6" w:rsidRDefault="00BB13F1" w:rsidP="00807668">
            <w:pPr>
              <w:widowControl/>
              <w:jc w:val="center"/>
              <w:rPr>
                <w:rFonts w:ascii="Times New Roman" w:eastAsia="DengXian" w:hAnsi="Times New Roman" w:cs="Times New Roman"/>
                <w:b/>
                <w:bCs/>
                <w:kern w:val="0"/>
                <w:sz w:val="20"/>
                <w:szCs w:val="20"/>
              </w:rPr>
            </w:pPr>
          </w:p>
        </w:tc>
        <w:tc>
          <w:tcPr>
            <w:tcW w:w="2216" w:type="dxa"/>
            <w:vMerge/>
            <w:shd w:val="clear" w:color="auto" w:fill="auto"/>
            <w:vAlign w:val="center"/>
          </w:tcPr>
          <w:p w14:paraId="7E3B28A1" w14:textId="34F375DB" w:rsidR="00BB13F1" w:rsidRPr="002F69F6" w:rsidRDefault="00BB13F1"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3E92AEFC" w14:textId="7357C75F" w:rsidR="00BB13F1" w:rsidRPr="005B61E5" w:rsidRDefault="00BB13F1" w:rsidP="00807668">
            <w:pPr>
              <w:widowControl/>
              <w:jc w:val="center"/>
              <w:rPr>
                <w:rFonts w:ascii="Times New Roman" w:eastAsia="DengXian" w:hAnsi="Times New Roman" w:cs="Times New Roman"/>
                <w:b/>
                <w:bCs/>
                <w:kern w:val="0"/>
                <w:sz w:val="20"/>
                <w:szCs w:val="20"/>
              </w:rPr>
            </w:pPr>
            <w:r>
              <w:rPr>
                <w:rFonts w:ascii="Times New Roman" w:eastAsia="DengXian" w:hAnsi="Times New Roman" w:cs="Times New Roman" w:hint="eastAsia"/>
                <w:b/>
                <w:bCs/>
                <w:kern w:val="0"/>
                <w:sz w:val="20"/>
                <w:szCs w:val="20"/>
              </w:rPr>
              <w:t>Type-2</w:t>
            </w:r>
          </w:p>
        </w:tc>
        <w:tc>
          <w:tcPr>
            <w:tcW w:w="0" w:type="auto"/>
            <w:shd w:val="clear" w:color="auto" w:fill="auto"/>
            <w:vAlign w:val="center"/>
          </w:tcPr>
          <w:p w14:paraId="1C4FD530" w14:textId="5DBBB761"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11.97%</w:t>
            </w:r>
          </w:p>
        </w:tc>
        <w:tc>
          <w:tcPr>
            <w:tcW w:w="0" w:type="auto"/>
            <w:shd w:val="clear" w:color="auto" w:fill="auto"/>
            <w:vAlign w:val="center"/>
          </w:tcPr>
          <w:p w14:paraId="3DB24B89" w14:textId="0576F6CF"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45.45%</w:t>
            </w:r>
          </w:p>
        </w:tc>
        <w:tc>
          <w:tcPr>
            <w:tcW w:w="0" w:type="auto"/>
            <w:shd w:val="clear" w:color="auto" w:fill="auto"/>
            <w:vAlign w:val="center"/>
          </w:tcPr>
          <w:p w14:paraId="7C0889FA" w14:textId="3FE70C43"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85.61%</w:t>
            </w:r>
          </w:p>
        </w:tc>
        <w:tc>
          <w:tcPr>
            <w:tcW w:w="0" w:type="auto"/>
            <w:shd w:val="clear" w:color="auto" w:fill="auto"/>
            <w:vAlign w:val="center"/>
          </w:tcPr>
          <w:p w14:paraId="6EA23966" w14:textId="1DCE2E80"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10.45%</w:t>
            </w:r>
          </w:p>
        </w:tc>
        <w:tc>
          <w:tcPr>
            <w:tcW w:w="0" w:type="auto"/>
            <w:shd w:val="clear" w:color="auto" w:fill="auto"/>
            <w:vAlign w:val="center"/>
          </w:tcPr>
          <w:p w14:paraId="6080E860" w14:textId="09DA94E8"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28.58%</w:t>
            </w:r>
          </w:p>
        </w:tc>
        <w:tc>
          <w:tcPr>
            <w:tcW w:w="0" w:type="auto"/>
            <w:shd w:val="clear" w:color="auto" w:fill="auto"/>
            <w:vAlign w:val="center"/>
          </w:tcPr>
          <w:p w14:paraId="4C5FA17C" w14:textId="218F48CC"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50.04%</w:t>
            </w:r>
          </w:p>
        </w:tc>
      </w:tr>
      <w:tr w:rsidR="00BB13F1" w:rsidRPr="002F69F6" w14:paraId="4D560FB8" w14:textId="77777777" w:rsidTr="002D70E5">
        <w:trPr>
          <w:trHeight w:val="278"/>
        </w:trPr>
        <w:tc>
          <w:tcPr>
            <w:tcW w:w="984" w:type="dxa"/>
            <w:vMerge/>
            <w:vAlign w:val="center"/>
          </w:tcPr>
          <w:p w14:paraId="490489A5" w14:textId="77777777" w:rsidR="00BB13F1" w:rsidRDefault="00BB13F1" w:rsidP="00807668">
            <w:pPr>
              <w:widowControl/>
              <w:jc w:val="center"/>
              <w:rPr>
                <w:rFonts w:ascii="Times New Roman" w:eastAsia="DengXian" w:hAnsi="Times New Roman" w:cs="Times New Roman"/>
                <w:b/>
                <w:bCs/>
                <w:kern w:val="0"/>
                <w:sz w:val="20"/>
                <w:szCs w:val="20"/>
              </w:rPr>
            </w:pPr>
          </w:p>
        </w:tc>
        <w:tc>
          <w:tcPr>
            <w:tcW w:w="2216" w:type="dxa"/>
            <w:vMerge w:val="restart"/>
            <w:shd w:val="clear" w:color="auto" w:fill="auto"/>
            <w:vAlign w:val="center"/>
          </w:tcPr>
          <w:p w14:paraId="6A0ACC4D" w14:textId="5DF632B7" w:rsidR="00BB13F1" w:rsidRPr="002F69F6" w:rsidRDefault="00BB13F1" w:rsidP="00807668">
            <w:pPr>
              <w:widowControl/>
              <w:jc w:val="center"/>
              <w:rPr>
                <w:rFonts w:ascii="Times New Roman" w:eastAsia="DengXian" w:hAnsi="Times New Roman" w:cs="Times New Roman"/>
                <w:b/>
                <w:bCs/>
                <w:kern w:val="0"/>
                <w:sz w:val="20"/>
                <w:szCs w:val="20"/>
              </w:rPr>
            </w:pPr>
            <w:r>
              <w:rPr>
                <w:rFonts w:ascii="Times New Roman" w:eastAsia="DengXian" w:hAnsi="Times New Roman" w:cs="Times New Roman" w:hint="eastAsia"/>
                <w:b/>
                <w:bCs/>
                <w:kern w:val="0"/>
                <w:sz w:val="20"/>
                <w:szCs w:val="20"/>
              </w:rPr>
              <w:t>UL RU</w:t>
            </w:r>
          </w:p>
        </w:tc>
        <w:tc>
          <w:tcPr>
            <w:tcW w:w="0" w:type="auto"/>
            <w:shd w:val="clear" w:color="auto" w:fill="auto"/>
            <w:vAlign w:val="center"/>
          </w:tcPr>
          <w:p w14:paraId="3B4C8894" w14:textId="52AF0CFA" w:rsidR="00BB13F1" w:rsidRPr="005B61E5" w:rsidRDefault="00BB13F1" w:rsidP="00807668">
            <w:pPr>
              <w:widowControl/>
              <w:jc w:val="center"/>
              <w:rPr>
                <w:rFonts w:ascii="Times New Roman" w:eastAsia="DengXian" w:hAnsi="Times New Roman" w:cs="Times New Roman"/>
                <w:b/>
                <w:bCs/>
                <w:kern w:val="0"/>
                <w:sz w:val="20"/>
                <w:szCs w:val="20"/>
              </w:rPr>
            </w:pPr>
            <w:r>
              <w:rPr>
                <w:rFonts w:ascii="Times New Roman" w:eastAsia="DengXian" w:hAnsi="Times New Roman" w:cs="Times New Roman" w:hint="eastAsia"/>
                <w:b/>
                <w:bCs/>
                <w:kern w:val="0"/>
                <w:sz w:val="20"/>
                <w:szCs w:val="20"/>
              </w:rPr>
              <w:t>Type-1</w:t>
            </w:r>
          </w:p>
        </w:tc>
        <w:tc>
          <w:tcPr>
            <w:tcW w:w="0" w:type="auto"/>
            <w:shd w:val="clear" w:color="auto" w:fill="auto"/>
            <w:vAlign w:val="center"/>
          </w:tcPr>
          <w:p w14:paraId="0220711B" w14:textId="10E87CA6"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1.28%</w:t>
            </w:r>
          </w:p>
        </w:tc>
        <w:tc>
          <w:tcPr>
            <w:tcW w:w="0" w:type="auto"/>
            <w:shd w:val="clear" w:color="auto" w:fill="auto"/>
            <w:vAlign w:val="center"/>
          </w:tcPr>
          <w:p w14:paraId="319FDC65" w14:textId="4202AB2B"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7.64%</w:t>
            </w:r>
          </w:p>
        </w:tc>
        <w:tc>
          <w:tcPr>
            <w:tcW w:w="0" w:type="auto"/>
            <w:shd w:val="clear" w:color="auto" w:fill="auto"/>
            <w:vAlign w:val="center"/>
          </w:tcPr>
          <w:p w14:paraId="5CD6E263" w14:textId="7B6D79AB"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14.54%</w:t>
            </w:r>
          </w:p>
        </w:tc>
        <w:tc>
          <w:tcPr>
            <w:tcW w:w="0" w:type="auto"/>
            <w:shd w:val="clear" w:color="auto" w:fill="auto"/>
            <w:vAlign w:val="center"/>
          </w:tcPr>
          <w:p w14:paraId="3AB7DCB0" w14:textId="31E18849"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1.31%</w:t>
            </w:r>
          </w:p>
        </w:tc>
        <w:tc>
          <w:tcPr>
            <w:tcW w:w="0" w:type="auto"/>
            <w:shd w:val="clear" w:color="auto" w:fill="auto"/>
            <w:vAlign w:val="center"/>
          </w:tcPr>
          <w:p w14:paraId="3A9A14EB" w14:textId="34363967"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5.74%</w:t>
            </w:r>
          </w:p>
        </w:tc>
        <w:tc>
          <w:tcPr>
            <w:tcW w:w="0" w:type="auto"/>
            <w:shd w:val="clear" w:color="auto" w:fill="auto"/>
            <w:vAlign w:val="center"/>
          </w:tcPr>
          <w:p w14:paraId="44215210" w14:textId="1F44F8F0"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15.24%</w:t>
            </w:r>
          </w:p>
        </w:tc>
      </w:tr>
      <w:tr w:rsidR="00BB13F1" w:rsidRPr="002F69F6" w14:paraId="447FD268" w14:textId="77777777" w:rsidTr="002D70E5">
        <w:trPr>
          <w:trHeight w:val="278"/>
        </w:trPr>
        <w:tc>
          <w:tcPr>
            <w:tcW w:w="984" w:type="dxa"/>
            <w:vMerge/>
            <w:vAlign w:val="center"/>
          </w:tcPr>
          <w:p w14:paraId="7163164C" w14:textId="77777777" w:rsidR="00BB13F1" w:rsidRPr="002F69F6" w:rsidRDefault="00BB13F1" w:rsidP="00807668">
            <w:pPr>
              <w:widowControl/>
              <w:jc w:val="center"/>
              <w:rPr>
                <w:rFonts w:ascii="Times New Roman" w:eastAsia="DengXian" w:hAnsi="Times New Roman" w:cs="Times New Roman"/>
                <w:b/>
                <w:bCs/>
                <w:kern w:val="0"/>
                <w:sz w:val="20"/>
                <w:szCs w:val="20"/>
              </w:rPr>
            </w:pPr>
          </w:p>
        </w:tc>
        <w:tc>
          <w:tcPr>
            <w:tcW w:w="2216" w:type="dxa"/>
            <w:vMerge/>
            <w:shd w:val="clear" w:color="auto" w:fill="auto"/>
            <w:vAlign w:val="center"/>
          </w:tcPr>
          <w:p w14:paraId="58898215" w14:textId="4E215FC0" w:rsidR="00BB13F1" w:rsidRPr="002F69F6" w:rsidRDefault="00BB13F1"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2E50411D" w14:textId="2091A2D9" w:rsidR="00BB13F1" w:rsidRPr="005B61E5" w:rsidRDefault="00BB13F1" w:rsidP="00807668">
            <w:pPr>
              <w:widowControl/>
              <w:jc w:val="center"/>
              <w:rPr>
                <w:rFonts w:ascii="Times New Roman" w:eastAsia="DengXian" w:hAnsi="Times New Roman" w:cs="Times New Roman"/>
                <w:b/>
                <w:bCs/>
                <w:kern w:val="0"/>
                <w:sz w:val="20"/>
                <w:szCs w:val="20"/>
              </w:rPr>
            </w:pPr>
            <w:r>
              <w:rPr>
                <w:rFonts w:ascii="Times New Roman" w:eastAsia="DengXian" w:hAnsi="Times New Roman" w:cs="Times New Roman" w:hint="eastAsia"/>
                <w:b/>
                <w:bCs/>
                <w:kern w:val="0"/>
                <w:sz w:val="20"/>
                <w:szCs w:val="20"/>
              </w:rPr>
              <w:t>Type-2</w:t>
            </w:r>
          </w:p>
        </w:tc>
        <w:tc>
          <w:tcPr>
            <w:tcW w:w="0" w:type="auto"/>
            <w:shd w:val="clear" w:color="auto" w:fill="auto"/>
            <w:vAlign w:val="center"/>
          </w:tcPr>
          <w:p w14:paraId="57DEB513" w14:textId="340EE4D5"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6.47%</w:t>
            </w:r>
          </w:p>
        </w:tc>
        <w:tc>
          <w:tcPr>
            <w:tcW w:w="0" w:type="auto"/>
            <w:shd w:val="clear" w:color="auto" w:fill="auto"/>
            <w:vAlign w:val="center"/>
          </w:tcPr>
          <w:p w14:paraId="15D574F1" w14:textId="3A6D8A75"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38.63%</w:t>
            </w:r>
          </w:p>
        </w:tc>
        <w:tc>
          <w:tcPr>
            <w:tcW w:w="0" w:type="auto"/>
            <w:shd w:val="clear" w:color="auto" w:fill="auto"/>
            <w:vAlign w:val="center"/>
          </w:tcPr>
          <w:p w14:paraId="38F40FA0" w14:textId="1765847F"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73.52%</w:t>
            </w:r>
          </w:p>
        </w:tc>
        <w:tc>
          <w:tcPr>
            <w:tcW w:w="0" w:type="auto"/>
            <w:shd w:val="clear" w:color="auto" w:fill="auto"/>
            <w:vAlign w:val="center"/>
          </w:tcPr>
          <w:p w14:paraId="0608514F" w14:textId="2C98B562"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6.63%</w:t>
            </w:r>
          </w:p>
        </w:tc>
        <w:tc>
          <w:tcPr>
            <w:tcW w:w="0" w:type="auto"/>
            <w:shd w:val="clear" w:color="auto" w:fill="auto"/>
            <w:vAlign w:val="center"/>
          </w:tcPr>
          <w:p w14:paraId="0823F18F" w14:textId="797341BF"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29.04%</w:t>
            </w:r>
          </w:p>
        </w:tc>
        <w:tc>
          <w:tcPr>
            <w:tcW w:w="0" w:type="auto"/>
            <w:shd w:val="clear" w:color="auto" w:fill="auto"/>
            <w:vAlign w:val="center"/>
          </w:tcPr>
          <w:p w14:paraId="65F6B4B8" w14:textId="55AE31B9"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77.05%</w:t>
            </w:r>
          </w:p>
        </w:tc>
      </w:tr>
      <w:tr w:rsidR="00BB13F1" w:rsidRPr="002F69F6" w14:paraId="2BF8382D" w14:textId="77777777" w:rsidTr="002D70E5">
        <w:trPr>
          <w:trHeight w:val="278"/>
        </w:trPr>
        <w:tc>
          <w:tcPr>
            <w:tcW w:w="984" w:type="dxa"/>
            <w:vMerge w:val="restart"/>
            <w:vAlign w:val="center"/>
          </w:tcPr>
          <w:p w14:paraId="29C15A5E" w14:textId="74769C92" w:rsidR="00BB13F1" w:rsidRDefault="00BB13F1" w:rsidP="00807668">
            <w:pPr>
              <w:widowControl/>
              <w:jc w:val="center"/>
              <w:rPr>
                <w:rFonts w:ascii="Times New Roman" w:eastAsia="DengXian" w:hAnsi="Times New Roman" w:cs="Times New Roman"/>
                <w:b/>
                <w:bCs/>
                <w:kern w:val="0"/>
                <w:sz w:val="20"/>
                <w:szCs w:val="20"/>
              </w:rPr>
            </w:pPr>
            <w:r w:rsidRPr="008614F5">
              <w:rPr>
                <w:rFonts w:ascii="Times New Roman" w:eastAsia="DengXian" w:hAnsi="Times New Roman" w:cs="Times New Roman"/>
                <w:b/>
                <w:bCs/>
                <w:kern w:val="0"/>
                <w:sz w:val="20"/>
                <w:szCs w:val="20"/>
              </w:rPr>
              <w:t>Dynamic SBFD</w:t>
            </w:r>
          </w:p>
        </w:tc>
        <w:tc>
          <w:tcPr>
            <w:tcW w:w="2216" w:type="dxa"/>
            <w:vMerge w:val="restart"/>
            <w:shd w:val="clear" w:color="auto" w:fill="auto"/>
            <w:vAlign w:val="center"/>
          </w:tcPr>
          <w:p w14:paraId="13BFBCA4" w14:textId="015B61BE" w:rsidR="00BB13F1" w:rsidRPr="002F69F6" w:rsidRDefault="00BB13F1" w:rsidP="00807668">
            <w:pPr>
              <w:widowControl/>
              <w:jc w:val="center"/>
              <w:rPr>
                <w:rFonts w:ascii="Times New Roman" w:eastAsia="DengXian" w:hAnsi="Times New Roman" w:cs="Times New Roman"/>
                <w:b/>
                <w:bCs/>
                <w:kern w:val="0"/>
                <w:sz w:val="20"/>
                <w:szCs w:val="20"/>
              </w:rPr>
            </w:pPr>
            <w:r>
              <w:rPr>
                <w:rFonts w:ascii="Times New Roman" w:eastAsia="DengXian" w:hAnsi="Times New Roman" w:cs="Times New Roman" w:hint="eastAsia"/>
                <w:b/>
                <w:bCs/>
                <w:kern w:val="0"/>
                <w:sz w:val="20"/>
                <w:szCs w:val="20"/>
              </w:rPr>
              <w:t>DL RU</w:t>
            </w:r>
          </w:p>
        </w:tc>
        <w:tc>
          <w:tcPr>
            <w:tcW w:w="0" w:type="auto"/>
            <w:shd w:val="clear" w:color="auto" w:fill="auto"/>
            <w:vAlign w:val="center"/>
          </w:tcPr>
          <w:p w14:paraId="3DB4A3FD" w14:textId="25BCB2E4" w:rsidR="00BB13F1" w:rsidRPr="005B61E5" w:rsidRDefault="00BB13F1" w:rsidP="00807668">
            <w:pPr>
              <w:widowControl/>
              <w:jc w:val="center"/>
              <w:rPr>
                <w:rFonts w:ascii="Times New Roman" w:eastAsia="DengXian" w:hAnsi="Times New Roman" w:cs="Times New Roman"/>
                <w:b/>
                <w:bCs/>
                <w:kern w:val="0"/>
                <w:sz w:val="20"/>
                <w:szCs w:val="20"/>
              </w:rPr>
            </w:pPr>
            <w:r>
              <w:rPr>
                <w:rFonts w:ascii="Times New Roman" w:eastAsia="DengXian" w:hAnsi="Times New Roman" w:cs="Times New Roman" w:hint="eastAsia"/>
                <w:b/>
                <w:bCs/>
                <w:kern w:val="0"/>
                <w:sz w:val="20"/>
                <w:szCs w:val="20"/>
              </w:rPr>
              <w:t>Type-1</w:t>
            </w:r>
          </w:p>
        </w:tc>
        <w:tc>
          <w:tcPr>
            <w:tcW w:w="0" w:type="auto"/>
            <w:shd w:val="clear" w:color="auto" w:fill="auto"/>
            <w:vAlign w:val="center"/>
          </w:tcPr>
          <w:p w14:paraId="5603F487" w14:textId="16B67148"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8.50%</w:t>
            </w:r>
          </w:p>
        </w:tc>
        <w:tc>
          <w:tcPr>
            <w:tcW w:w="0" w:type="auto"/>
            <w:shd w:val="clear" w:color="auto" w:fill="auto"/>
            <w:vAlign w:val="center"/>
          </w:tcPr>
          <w:p w14:paraId="70C8D427" w14:textId="7024A049"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25.37%</w:t>
            </w:r>
          </w:p>
        </w:tc>
        <w:tc>
          <w:tcPr>
            <w:tcW w:w="0" w:type="auto"/>
            <w:shd w:val="clear" w:color="auto" w:fill="auto"/>
            <w:vAlign w:val="center"/>
          </w:tcPr>
          <w:p w14:paraId="637FD8B2" w14:textId="4825F526"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62.13%</w:t>
            </w:r>
          </w:p>
        </w:tc>
        <w:tc>
          <w:tcPr>
            <w:tcW w:w="0" w:type="auto"/>
            <w:shd w:val="clear" w:color="auto" w:fill="auto"/>
            <w:vAlign w:val="center"/>
          </w:tcPr>
          <w:p w14:paraId="3AA92085" w14:textId="733A8A8B"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7.94%</w:t>
            </w:r>
          </w:p>
        </w:tc>
        <w:tc>
          <w:tcPr>
            <w:tcW w:w="0" w:type="auto"/>
            <w:shd w:val="clear" w:color="auto" w:fill="auto"/>
            <w:vAlign w:val="center"/>
          </w:tcPr>
          <w:p w14:paraId="055171D3" w14:textId="27E1EB3C"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20.39%</w:t>
            </w:r>
          </w:p>
        </w:tc>
        <w:tc>
          <w:tcPr>
            <w:tcW w:w="0" w:type="auto"/>
            <w:shd w:val="clear" w:color="auto" w:fill="auto"/>
            <w:vAlign w:val="center"/>
          </w:tcPr>
          <w:p w14:paraId="20886786" w14:textId="210A367D"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40.58%</w:t>
            </w:r>
          </w:p>
        </w:tc>
      </w:tr>
      <w:tr w:rsidR="00BB13F1" w:rsidRPr="002F69F6" w14:paraId="147B5ABD" w14:textId="77777777" w:rsidTr="002D70E5">
        <w:trPr>
          <w:trHeight w:val="278"/>
        </w:trPr>
        <w:tc>
          <w:tcPr>
            <w:tcW w:w="984" w:type="dxa"/>
            <w:vMerge/>
          </w:tcPr>
          <w:p w14:paraId="1C845FF7" w14:textId="77777777" w:rsidR="00BB13F1" w:rsidRPr="002F69F6" w:rsidRDefault="00BB13F1" w:rsidP="00807668">
            <w:pPr>
              <w:widowControl/>
              <w:jc w:val="center"/>
              <w:rPr>
                <w:rFonts w:ascii="Times New Roman" w:eastAsia="DengXian" w:hAnsi="Times New Roman" w:cs="Times New Roman"/>
                <w:b/>
                <w:bCs/>
                <w:kern w:val="0"/>
                <w:sz w:val="20"/>
                <w:szCs w:val="20"/>
              </w:rPr>
            </w:pPr>
          </w:p>
        </w:tc>
        <w:tc>
          <w:tcPr>
            <w:tcW w:w="2216" w:type="dxa"/>
            <w:vMerge/>
            <w:shd w:val="clear" w:color="auto" w:fill="auto"/>
            <w:vAlign w:val="center"/>
          </w:tcPr>
          <w:p w14:paraId="74E7A780" w14:textId="79B47F4B" w:rsidR="00BB13F1" w:rsidRPr="002F69F6" w:rsidRDefault="00BB13F1"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7611D14F" w14:textId="53279856" w:rsidR="00BB13F1" w:rsidRPr="005B61E5" w:rsidRDefault="00BB13F1" w:rsidP="00807668">
            <w:pPr>
              <w:widowControl/>
              <w:jc w:val="center"/>
              <w:rPr>
                <w:rFonts w:ascii="Times New Roman" w:eastAsia="DengXian" w:hAnsi="Times New Roman" w:cs="Times New Roman"/>
                <w:b/>
                <w:bCs/>
                <w:kern w:val="0"/>
                <w:sz w:val="20"/>
                <w:szCs w:val="20"/>
              </w:rPr>
            </w:pPr>
            <w:r>
              <w:rPr>
                <w:rFonts w:ascii="Times New Roman" w:eastAsia="DengXian" w:hAnsi="Times New Roman" w:cs="Times New Roman" w:hint="eastAsia"/>
                <w:b/>
                <w:bCs/>
                <w:kern w:val="0"/>
                <w:sz w:val="20"/>
                <w:szCs w:val="20"/>
              </w:rPr>
              <w:t>Type-2</w:t>
            </w:r>
          </w:p>
        </w:tc>
        <w:tc>
          <w:tcPr>
            <w:tcW w:w="0" w:type="auto"/>
            <w:shd w:val="clear" w:color="auto" w:fill="auto"/>
            <w:vAlign w:val="center"/>
          </w:tcPr>
          <w:p w14:paraId="2497AEA0" w14:textId="1FD91D26"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10.73%</w:t>
            </w:r>
          </w:p>
        </w:tc>
        <w:tc>
          <w:tcPr>
            <w:tcW w:w="0" w:type="auto"/>
            <w:shd w:val="clear" w:color="auto" w:fill="auto"/>
            <w:vAlign w:val="center"/>
          </w:tcPr>
          <w:p w14:paraId="6A12EB64" w14:textId="673FF612"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36.56%</w:t>
            </w:r>
          </w:p>
        </w:tc>
        <w:tc>
          <w:tcPr>
            <w:tcW w:w="0" w:type="auto"/>
            <w:shd w:val="clear" w:color="auto" w:fill="auto"/>
            <w:vAlign w:val="center"/>
          </w:tcPr>
          <w:p w14:paraId="72DD4F2A" w14:textId="1BD00461"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85.94%</w:t>
            </w:r>
          </w:p>
        </w:tc>
        <w:tc>
          <w:tcPr>
            <w:tcW w:w="0" w:type="auto"/>
            <w:shd w:val="clear" w:color="auto" w:fill="auto"/>
            <w:vAlign w:val="center"/>
          </w:tcPr>
          <w:p w14:paraId="2F32F76B" w14:textId="1644D009"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10.02%</w:t>
            </w:r>
          </w:p>
        </w:tc>
        <w:tc>
          <w:tcPr>
            <w:tcW w:w="0" w:type="auto"/>
            <w:shd w:val="clear" w:color="auto" w:fill="auto"/>
            <w:vAlign w:val="center"/>
          </w:tcPr>
          <w:p w14:paraId="514A92C5" w14:textId="68EDB818"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29.85%</w:t>
            </w:r>
          </w:p>
        </w:tc>
        <w:tc>
          <w:tcPr>
            <w:tcW w:w="0" w:type="auto"/>
            <w:shd w:val="clear" w:color="auto" w:fill="auto"/>
            <w:vAlign w:val="center"/>
          </w:tcPr>
          <w:p w14:paraId="34ED73AC" w14:textId="02BC4DDC"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67.70%</w:t>
            </w:r>
          </w:p>
        </w:tc>
      </w:tr>
      <w:tr w:rsidR="00BB13F1" w:rsidRPr="002F69F6" w14:paraId="04F64951" w14:textId="77777777" w:rsidTr="002D70E5">
        <w:trPr>
          <w:trHeight w:val="278"/>
        </w:trPr>
        <w:tc>
          <w:tcPr>
            <w:tcW w:w="984" w:type="dxa"/>
            <w:vMerge/>
          </w:tcPr>
          <w:p w14:paraId="5CFB0DF1" w14:textId="77777777" w:rsidR="00BB13F1" w:rsidRDefault="00BB13F1" w:rsidP="00807668">
            <w:pPr>
              <w:widowControl/>
              <w:jc w:val="center"/>
              <w:rPr>
                <w:rFonts w:ascii="Times New Roman" w:eastAsia="DengXian" w:hAnsi="Times New Roman" w:cs="Times New Roman"/>
                <w:b/>
                <w:bCs/>
                <w:kern w:val="0"/>
                <w:sz w:val="20"/>
                <w:szCs w:val="20"/>
              </w:rPr>
            </w:pPr>
          </w:p>
        </w:tc>
        <w:tc>
          <w:tcPr>
            <w:tcW w:w="2216" w:type="dxa"/>
            <w:vMerge w:val="restart"/>
            <w:shd w:val="clear" w:color="auto" w:fill="auto"/>
            <w:vAlign w:val="center"/>
          </w:tcPr>
          <w:p w14:paraId="1D2AB7A0" w14:textId="1D623E41" w:rsidR="00BB13F1" w:rsidRPr="002F69F6" w:rsidRDefault="00BB13F1" w:rsidP="00807668">
            <w:pPr>
              <w:widowControl/>
              <w:jc w:val="center"/>
              <w:rPr>
                <w:rFonts w:ascii="Times New Roman" w:eastAsia="DengXian" w:hAnsi="Times New Roman" w:cs="Times New Roman"/>
                <w:b/>
                <w:bCs/>
                <w:kern w:val="0"/>
                <w:sz w:val="20"/>
                <w:szCs w:val="20"/>
              </w:rPr>
            </w:pPr>
            <w:r>
              <w:rPr>
                <w:rFonts w:ascii="Times New Roman" w:eastAsia="DengXian" w:hAnsi="Times New Roman" w:cs="Times New Roman" w:hint="eastAsia"/>
                <w:b/>
                <w:bCs/>
                <w:kern w:val="0"/>
                <w:sz w:val="20"/>
                <w:szCs w:val="20"/>
              </w:rPr>
              <w:t>UL RU</w:t>
            </w:r>
          </w:p>
        </w:tc>
        <w:tc>
          <w:tcPr>
            <w:tcW w:w="0" w:type="auto"/>
            <w:shd w:val="clear" w:color="auto" w:fill="auto"/>
            <w:vAlign w:val="center"/>
          </w:tcPr>
          <w:p w14:paraId="0AD32741" w14:textId="368EACB8" w:rsidR="00BB13F1" w:rsidRPr="005B61E5" w:rsidRDefault="00BB13F1" w:rsidP="00807668">
            <w:pPr>
              <w:widowControl/>
              <w:jc w:val="center"/>
              <w:rPr>
                <w:rFonts w:ascii="Times New Roman" w:eastAsia="DengXian" w:hAnsi="Times New Roman" w:cs="Times New Roman"/>
                <w:b/>
                <w:bCs/>
                <w:kern w:val="0"/>
                <w:sz w:val="20"/>
                <w:szCs w:val="20"/>
              </w:rPr>
            </w:pPr>
            <w:r>
              <w:rPr>
                <w:rFonts w:ascii="Times New Roman" w:eastAsia="DengXian" w:hAnsi="Times New Roman" w:cs="Times New Roman" w:hint="eastAsia"/>
                <w:b/>
                <w:bCs/>
                <w:kern w:val="0"/>
                <w:sz w:val="20"/>
                <w:szCs w:val="20"/>
              </w:rPr>
              <w:t>Type-1</w:t>
            </w:r>
          </w:p>
        </w:tc>
        <w:tc>
          <w:tcPr>
            <w:tcW w:w="0" w:type="auto"/>
            <w:shd w:val="clear" w:color="auto" w:fill="auto"/>
            <w:vAlign w:val="center"/>
          </w:tcPr>
          <w:p w14:paraId="6195AFF1" w14:textId="0D039BEF"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1.19%</w:t>
            </w:r>
          </w:p>
        </w:tc>
        <w:tc>
          <w:tcPr>
            <w:tcW w:w="0" w:type="auto"/>
            <w:shd w:val="clear" w:color="auto" w:fill="auto"/>
            <w:vAlign w:val="center"/>
          </w:tcPr>
          <w:p w14:paraId="468BADC2" w14:textId="5E81DD57"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4.51%</w:t>
            </w:r>
          </w:p>
        </w:tc>
        <w:tc>
          <w:tcPr>
            <w:tcW w:w="0" w:type="auto"/>
            <w:shd w:val="clear" w:color="auto" w:fill="auto"/>
            <w:vAlign w:val="center"/>
          </w:tcPr>
          <w:p w14:paraId="7795B2F5" w14:textId="3715484F"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14.99%</w:t>
            </w:r>
          </w:p>
        </w:tc>
        <w:tc>
          <w:tcPr>
            <w:tcW w:w="0" w:type="auto"/>
            <w:shd w:val="clear" w:color="auto" w:fill="auto"/>
            <w:vAlign w:val="center"/>
          </w:tcPr>
          <w:p w14:paraId="44FF45C8" w14:textId="4683D6F7"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1.12%</w:t>
            </w:r>
          </w:p>
        </w:tc>
        <w:tc>
          <w:tcPr>
            <w:tcW w:w="0" w:type="auto"/>
            <w:shd w:val="clear" w:color="auto" w:fill="auto"/>
            <w:vAlign w:val="center"/>
          </w:tcPr>
          <w:p w14:paraId="1024EF56" w14:textId="4ADA9A85"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3.80%</w:t>
            </w:r>
          </w:p>
        </w:tc>
        <w:tc>
          <w:tcPr>
            <w:tcW w:w="0" w:type="auto"/>
            <w:shd w:val="clear" w:color="auto" w:fill="auto"/>
            <w:vAlign w:val="center"/>
          </w:tcPr>
          <w:p w14:paraId="73FE7C5F" w14:textId="3F66C386"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15.32%</w:t>
            </w:r>
          </w:p>
        </w:tc>
      </w:tr>
      <w:tr w:rsidR="00BB13F1" w:rsidRPr="002F69F6" w14:paraId="5E14915F" w14:textId="77777777" w:rsidTr="002D70E5">
        <w:trPr>
          <w:trHeight w:val="278"/>
        </w:trPr>
        <w:tc>
          <w:tcPr>
            <w:tcW w:w="984" w:type="dxa"/>
            <w:vMerge/>
          </w:tcPr>
          <w:p w14:paraId="4E59B196" w14:textId="77777777" w:rsidR="00BB13F1" w:rsidRPr="0051380B" w:rsidRDefault="00BB13F1" w:rsidP="002D70E5">
            <w:pPr>
              <w:widowControl/>
              <w:rPr>
                <w:rFonts w:ascii="Times New Roman" w:eastAsia="DengXian" w:hAnsi="Times New Roman" w:cs="Times New Roman"/>
                <w:b/>
                <w:bCs/>
                <w:kern w:val="0"/>
                <w:sz w:val="20"/>
                <w:szCs w:val="20"/>
              </w:rPr>
            </w:pPr>
          </w:p>
        </w:tc>
        <w:tc>
          <w:tcPr>
            <w:tcW w:w="2216" w:type="dxa"/>
            <w:vMerge/>
            <w:shd w:val="clear" w:color="auto" w:fill="auto"/>
            <w:vAlign w:val="center"/>
          </w:tcPr>
          <w:p w14:paraId="40F51F0C" w14:textId="2652B796" w:rsidR="00BB13F1" w:rsidRPr="0051380B" w:rsidRDefault="00BB13F1" w:rsidP="002D70E5">
            <w:pPr>
              <w:widowControl/>
              <w:rPr>
                <w:rFonts w:ascii="Times New Roman" w:eastAsia="DengXian" w:hAnsi="Times New Roman" w:cs="Times New Roman"/>
                <w:b/>
                <w:bCs/>
                <w:kern w:val="0"/>
                <w:sz w:val="20"/>
                <w:szCs w:val="20"/>
              </w:rPr>
            </w:pPr>
          </w:p>
        </w:tc>
        <w:tc>
          <w:tcPr>
            <w:tcW w:w="0" w:type="auto"/>
            <w:shd w:val="clear" w:color="auto" w:fill="auto"/>
            <w:vAlign w:val="center"/>
            <w:hideMark/>
          </w:tcPr>
          <w:p w14:paraId="16B4E4A1" w14:textId="598E5B31" w:rsidR="00BB13F1" w:rsidRPr="005B61E5" w:rsidRDefault="00BB13F1" w:rsidP="00807668">
            <w:pPr>
              <w:widowControl/>
              <w:jc w:val="center"/>
              <w:rPr>
                <w:rFonts w:ascii="Times New Roman" w:eastAsia="DengXian" w:hAnsi="Times New Roman" w:cs="Times New Roman"/>
                <w:b/>
                <w:bCs/>
                <w:kern w:val="0"/>
                <w:sz w:val="20"/>
                <w:szCs w:val="20"/>
              </w:rPr>
            </w:pPr>
            <w:r>
              <w:rPr>
                <w:rFonts w:ascii="Times New Roman" w:eastAsia="DengXian" w:hAnsi="Times New Roman" w:cs="Times New Roman" w:hint="eastAsia"/>
                <w:b/>
                <w:bCs/>
                <w:kern w:val="0"/>
                <w:sz w:val="20"/>
                <w:szCs w:val="20"/>
              </w:rPr>
              <w:t>Type-2</w:t>
            </w:r>
          </w:p>
        </w:tc>
        <w:tc>
          <w:tcPr>
            <w:tcW w:w="0" w:type="auto"/>
            <w:shd w:val="clear" w:color="auto" w:fill="auto"/>
            <w:vAlign w:val="center"/>
          </w:tcPr>
          <w:p w14:paraId="34B3C317" w14:textId="6467B209"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6.17%</w:t>
            </w:r>
          </w:p>
        </w:tc>
        <w:tc>
          <w:tcPr>
            <w:tcW w:w="0" w:type="auto"/>
            <w:shd w:val="clear" w:color="auto" w:fill="auto"/>
            <w:vAlign w:val="center"/>
          </w:tcPr>
          <w:p w14:paraId="6F501195" w14:textId="7925F29C"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15.51%</w:t>
            </w:r>
          </w:p>
        </w:tc>
        <w:tc>
          <w:tcPr>
            <w:tcW w:w="0" w:type="auto"/>
            <w:shd w:val="clear" w:color="auto" w:fill="auto"/>
            <w:vAlign w:val="center"/>
          </w:tcPr>
          <w:p w14:paraId="6DBF853A" w14:textId="3FD947BA"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58.51%</w:t>
            </w:r>
          </w:p>
        </w:tc>
        <w:tc>
          <w:tcPr>
            <w:tcW w:w="0" w:type="auto"/>
            <w:shd w:val="clear" w:color="auto" w:fill="auto"/>
            <w:vAlign w:val="center"/>
          </w:tcPr>
          <w:p w14:paraId="6766E4E6" w14:textId="0DA18A8F"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5.78%</w:t>
            </w:r>
          </w:p>
        </w:tc>
        <w:tc>
          <w:tcPr>
            <w:tcW w:w="0" w:type="auto"/>
            <w:shd w:val="clear" w:color="auto" w:fill="auto"/>
            <w:vAlign w:val="center"/>
          </w:tcPr>
          <w:p w14:paraId="71683BDF" w14:textId="094D3737"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12.55%</w:t>
            </w:r>
          </w:p>
        </w:tc>
        <w:tc>
          <w:tcPr>
            <w:tcW w:w="0" w:type="auto"/>
            <w:shd w:val="clear" w:color="auto" w:fill="auto"/>
            <w:vAlign w:val="center"/>
          </w:tcPr>
          <w:p w14:paraId="46CDBE91" w14:textId="724BF359"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39.84%</w:t>
            </w:r>
          </w:p>
        </w:tc>
      </w:tr>
      <w:tr w:rsidR="00BB13F1" w:rsidRPr="002F69F6" w14:paraId="6C49B18F" w14:textId="77777777" w:rsidTr="002D70E5">
        <w:trPr>
          <w:trHeight w:val="278"/>
        </w:trPr>
        <w:tc>
          <w:tcPr>
            <w:tcW w:w="984" w:type="dxa"/>
            <w:vMerge w:val="restart"/>
            <w:vAlign w:val="center"/>
          </w:tcPr>
          <w:p w14:paraId="7EA2E104" w14:textId="05617D96" w:rsidR="00BB13F1" w:rsidRPr="002F69F6" w:rsidRDefault="00BB13F1" w:rsidP="00807668">
            <w:pPr>
              <w:widowControl/>
              <w:jc w:val="center"/>
              <w:rPr>
                <w:rFonts w:ascii="Times New Roman" w:eastAsia="DengXian" w:hAnsi="Times New Roman" w:cs="Times New Roman"/>
                <w:b/>
                <w:bCs/>
                <w:kern w:val="0"/>
                <w:sz w:val="20"/>
                <w:szCs w:val="20"/>
              </w:rPr>
            </w:pPr>
            <w:r w:rsidRPr="008614F5">
              <w:rPr>
                <w:rFonts w:ascii="Times New Roman" w:eastAsia="DengXian" w:hAnsi="Times New Roman" w:cs="Times New Roman"/>
                <w:b/>
                <w:bCs/>
                <w:kern w:val="0"/>
                <w:sz w:val="20"/>
                <w:szCs w:val="20"/>
              </w:rPr>
              <w:t>Baseline</w:t>
            </w:r>
          </w:p>
        </w:tc>
        <w:tc>
          <w:tcPr>
            <w:tcW w:w="2216" w:type="dxa"/>
            <w:vMerge w:val="restart"/>
            <w:shd w:val="clear" w:color="auto" w:fill="auto"/>
            <w:vAlign w:val="center"/>
          </w:tcPr>
          <w:p w14:paraId="5619DB67" w14:textId="61FE94E4" w:rsidR="00BB13F1" w:rsidRPr="005B61E5" w:rsidRDefault="00BB13F1" w:rsidP="00807668">
            <w:pPr>
              <w:widowControl/>
              <w:jc w:val="center"/>
              <w:rPr>
                <w:rFonts w:ascii="Times New Roman" w:eastAsia="DengXian" w:hAnsi="Times New Roman" w:cs="Times New Roman"/>
                <w:b/>
                <w:bCs/>
                <w:kern w:val="0"/>
                <w:sz w:val="20"/>
                <w:szCs w:val="20"/>
              </w:rPr>
            </w:pPr>
            <w:r w:rsidRPr="002F69F6">
              <w:rPr>
                <w:rFonts w:ascii="Times New Roman" w:eastAsia="DengXian" w:hAnsi="Times New Roman" w:cs="Times New Roman"/>
                <w:b/>
                <w:bCs/>
                <w:kern w:val="0"/>
                <w:sz w:val="20"/>
                <w:szCs w:val="20"/>
              </w:rPr>
              <w:t>DL a</w:t>
            </w:r>
            <w:r w:rsidRPr="0051380B">
              <w:rPr>
                <w:rFonts w:ascii="Times New Roman" w:eastAsia="DengXian" w:hAnsi="Times New Roman" w:cs="Times New Roman"/>
                <w:b/>
                <w:bCs/>
                <w:kern w:val="0"/>
                <w:sz w:val="20"/>
                <w:szCs w:val="20"/>
              </w:rPr>
              <w:t xml:space="preserve">verage-UPT </w:t>
            </w:r>
            <w:r>
              <w:rPr>
                <w:rFonts w:ascii="Times New Roman" w:eastAsia="DengXian" w:hAnsi="Times New Roman" w:cs="Times New Roman" w:hint="eastAsia"/>
                <w:b/>
                <w:bCs/>
                <w:color w:val="000000"/>
                <w:kern w:val="0"/>
                <w:sz w:val="20"/>
                <w:szCs w:val="20"/>
              </w:rPr>
              <w:t>CDF</w:t>
            </w:r>
          </w:p>
        </w:tc>
        <w:tc>
          <w:tcPr>
            <w:tcW w:w="0" w:type="auto"/>
            <w:shd w:val="clear" w:color="auto" w:fill="auto"/>
            <w:vAlign w:val="center"/>
            <w:hideMark/>
          </w:tcPr>
          <w:p w14:paraId="3902DBDB" w14:textId="7378A424" w:rsidR="00BB13F1" w:rsidRPr="005B61E5" w:rsidRDefault="00BB13F1"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Mean</w:t>
            </w:r>
          </w:p>
        </w:tc>
        <w:tc>
          <w:tcPr>
            <w:tcW w:w="0" w:type="auto"/>
            <w:shd w:val="clear" w:color="auto" w:fill="auto"/>
            <w:vAlign w:val="center"/>
          </w:tcPr>
          <w:p w14:paraId="3DB92771" w14:textId="66C38A47"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443.40 </w:t>
            </w:r>
          </w:p>
        </w:tc>
        <w:tc>
          <w:tcPr>
            <w:tcW w:w="0" w:type="auto"/>
            <w:shd w:val="clear" w:color="auto" w:fill="auto"/>
            <w:vAlign w:val="center"/>
          </w:tcPr>
          <w:p w14:paraId="032AED73" w14:textId="769CA3AD"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338.31 </w:t>
            </w:r>
          </w:p>
        </w:tc>
        <w:tc>
          <w:tcPr>
            <w:tcW w:w="0" w:type="auto"/>
            <w:shd w:val="clear" w:color="auto" w:fill="auto"/>
            <w:vAlign w:val="center"/>
          </w:tcPr>
          <w:p w14:paraId="20E40EA0" w14:textId="72401489"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216.29 </w:t>
            </w:r>
          </w:p>
        </w:tc>
        <w:tc>
          <w:tcPr>
            <w:tcW w:w="0" w:type="auto"/>
            <w:shd w:val="clear" w:color="auto" w:fill="auto"/>
            <w:vAlign w:val="center"/>
          </w:tcPr>
          <w:p w14:paraId="6811CC4B" w14:textId="1F60D32B"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449.55 </w:t>
            </w:r>
          </w:p>
        </w:tc>
        <w:tc>
          <w:tcPr>
            <w:tcW w:w="0" w:type="auto"/>
            <w:shd w:val="clear" w:color="auto" w:fill="auto"/>
            <w:vAlign w:val="center"/>
          </w:tcPr>
          <w:p w14:paraId="0DD7449F" w14:textId="6091D4C9"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386.31 </w:t>
            </w:r>
          </w:p>
        </w:tc>
        <w:tc>
          <w:tcPr>
            <w:tcW w:w="0" w:type="auto"/>
            <w:shd w:val="clear" w:color="auto" w:fill="auto"/>
            <w:vAlign w:val="center"/>
          </w:tcPr>
          <w:p w14:paraId="16704668" w14:textId="559D1DC0"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316.12 </w:t>
            </w:r>
          </w:p>
        </w:tc>
      </w:tr>
      <w:tr w:rsidR="00BB13F1" w:rsidRPr="002F69F6" w14:paraId="31014BC6" w14:textId="77777777" w:rsidTr="002D70E5">
        <w:trPr>
          <w:trHeight w:val="278"/>
        </w:trPr>
        <w:tc>
          <w:tcPr>
            <w:tcW w:w="984" w:type="dxa"/>
            <w:vMerge/>
            <w:vAlign w:val="center"/>
          </w:tcPr>
          <w:p w14:paraId="7FC3C8AC" w14:textId="77777777" w:rsidR="00BB13F1" w:rsidRPr="005B61E5" w:rsidRDefault="00BB13F1" w:rsidP="00807668">
            <w:pPr>
              <w:widowControl/>
              <w:jc w:val="center"/>
              <w:rPr>
                <w:rFonts w:ascii="Times New Roman" w:eastAsia="DengXian" w:hAnsi="Times New Roman" w:cs="Times New Roman"/>
                <w:b/>
                <w:bCs/>
                <w:kern w:val="0"/>
                <w:sz w:val="20"/>
                <w:szCs w:val="20"/>
              </w:rPr>
            </w:pPr>
          </w:p>
        </w:tc>
        <w:tc>
          <w:tcPr>
            <w:tcW w:w="2216" w:type="dxa"/>
            <w:vMerge/>
            <w:shd w:val="clear" w:color="auto" w:fill="auto"/>
            <w:vAlign w:val="center"/>
          </w:tcPr>
          <w:p w14:paraId="622DBA7A" w14:textId="499F4FC3" w:rsidR="00BB13F1" w:rsidRPr="005B61E5" w:rsidRDefault="00BB13F1"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0F57BA02" w14:textId="405ACA4E" w:rsidR="00BB13F1" w:rsidRPr="005B61E5" w:rsidRDefault="00BB13F1"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5%</w:t>
            </w:r>
          </w:p>
        </w:tc>
        <w:tc>
          <w:tcPr>
            <w:tcW w:w="0" w:type="auto"/>
            <w:shd w:val="clear" w:color="auto" w:fill="auto"/>
            <w:vAlign w:val="center"/>
          </w:tcPr>
          <w:p w14:paraId="3387907B" w14:textId="078B3CD3"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143.61 </w:t>
            </w:r>
          </w:p>
        </w:tc>
        <w:tc>
          <w:tcPr>
            <w:tcW w:w="0" w:type="auto"/>
            <w:shd w:val="clear" w:color="auto" w:fill="auto"/>
            <w:vAlign w:val="center"/>
          </w:tcPr>
          <w:p w14:paraId="72BE8989" w14:textId="03A9179D"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52.55 </w:t>
            </w:r>
          </w:p>
        </w:tc>
        <w:tc>
          <w:tcPr>
            <w:tcW w:w="0" w:type="auto"/>
            <w:shd w:val="clear" w:color="auto" w:fill="auto"/>
            <w:vAlign w:val="center"/>
          </w:tcPr>
          <w:p w14:paraId="12AF3838" w14:textId="08FB94EA"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5.69 </w:t>
            </w:r>
          </w:p>
        </w:tc>
        <w:tc>
          <w:tcPr>
            <w:tcW w:w="0" w:type="auto"/>
            <w:shd w:val="clear" w:color="auto" w:fill="auto"/>
            <w:vAlign w:val="center"/>
          </w:tcPr>
          <w:p w14:paraId="670C81F3" w14:textId="368C954C"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141.45 </w:t>
            </w:r>
          </w:p>
        </w:tc>
        <w:tc>
          <w:tcPr>
            <w:tcW w:w="0" w:type="auto"/>
            <w:shd w:val="clear" w:color="auto" w:fill="auto"/>
            <w:vAlign w:val="center"/>
          </w:tcPr>
          <w:p w14:paraId="65E23DA9" w14:textId="4A48589B"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100.98 </w:t>
            </w:r>
          </w:p>
        </w:tc>
        <w:tc>
          <w:tcPr>
            <w:tcW w:w="0" w:type="auto"/>
            <w:shd w:val="clear" w:color="auto" w:fill="auto"/>
            <w:vAlign w:val="center"/>
          </w:tcPr>
          <w:p w14:paraId="33647C4C" w14:textId="547BFD89"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66.84 </w:t>
            </w:r>
          </w:p>
        </w:tc>
      </w:tr>
      <w:tr w:rsidR="00BB13F1" w:rsidRPr="002F69F6" w14:paraId="102A3C92" w14:textId="77777777" w:rsidTr="002D70E5">
        <w:trPr>
          <w:trHeight w:val="278"/>
        </w:trPr>
        <w:tc>
          <w:tcPr>
            <w:tcW w:w="984" w:type="dxa"/>
            <w:vMerge/>
            <w:vAlign w:val="center"/>
          </w:tcPr>
          <w:p w14:paraId="4D4EC41E" w14:textId="77777777" w:rsidR="00BB13F1" w:rsidRPr="005B61E5" w:rsidRDefault="00BB13F1" w:rsidP="00807668">
            <w:pPr>
              <w:widowControl/>
              <w:jc w:val="center"/>
              <w:rPr>
                <w:rFonts w:ascii="Times New Roman" w:eastAsia="DengXian" w:hAnsi="Times New Roman" w:cs="Times New Roman"/>
                <w:b/>
                <w:bCs/>
                <w:kern w:val="0"/>
                <w:sz w:val="20"/>
                <w:szCs w:val="20"/>
              </w:rPr>
            </w:pPr>
          </w:p>
        </w:tc>
        <w:tc>
          <w:tcPr>
            <w:tcW w:w="2216" w:type="dxa"/>
            <w:vMerge/>
            <w:shd w:val="clear" w:color="auto" w:fill="auto"/>
            <w:vAlign w:val="center"/>
          </w:tcPr>
          <w:p w14:paraId="19C4AE71" w14:textId="14F670B6" w:rsidR="00BB13F1" w:rsidRPr="005B61E5" w:rsidRDefault="00BB13F1"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2964F1C7" w14:textId="5CC481EE" w:rsidR="00BB13F1" w:rsidRPr="005B61E5" w:rsidRDefault="00BB13F1"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50%</w:t>
            </w:r>
          </w:p>
        </w:tc>
        <w:tc>
          <w:tcPr>
            <w:tcW w:w="0" w:type="auto"/>
            <w:shd w:val="clear" w:color="auto" w:fill="auto"/>
            <w:vAlign w:val="center"/>
          </w:tcPr>
          <w:p w14:paraId="209C3922" w14:textId="33BA58B2"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492.85 </w:t>
            </w:r>
          </w:p>
        </w:tc>
        <w:tc>
          <w:tcPr>
            <w:tcW w:w="0" w:type="auto"/>
            <w:shd w:val="clear" w:color="auto" w:fill="auto"/>
            <w:vAlign w:val="center"/>
          </w:tcPr>
          <w:p w14:paraId="24489F07" w14:textId="0EE97C09"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351.37 </w:t>
            </w:r>
          </w:p>
        </w:tc>
        <w:tc>
          <w:tcPr>
            <w:tcW w:w="0" w:type="auto"/>
            <w:shd w:val="clear" w:color="auto" w:fill="auto"/>
            <w:vAlign w:val="center"/>
          </w:tcPr>
          <w:p w14:paraId="11098293" w14:textId="2E4810CE"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180.06 </w:t>
            </w:r>
          </w:p>
        </w:tc>
        <w:tc>
          <w:tcPr>
            <w:tcW w:w="0" w:type="auto"/>
            <w:shd w:val="clear" w:color="auto" w:fill="auto"/>
            <w:vAlign w:val="center"/>
          </w:tcPr>
          <w:p w14:paraId="34E2E944" w14:textId="1DB976C5"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506.59 </w:t>
            </w:r>
          </w:p>
        </w:tc>
        <w:tc>
          <w:tcPr>
            <w:tcW w:w="0" w:type="auto"/>
            <w:shd w:val="clear" w:color="auto" w:fill="auto"/>
            <w:vAlign w:val="center"/>
          </w:tcPr>
          <w:p w14:paraId="001BA176" w14:textId="6F0E256D"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417.00 </w:t>
            </w:r>
          </w:p>
        </w:tc>
        <w:tc>
          <w:tcPr>
            <w:tcW w:w="0" w:type="auto"/>
            <w:shd w:val="clear" w:color="auto" w:fill="auto"/>
            <w:vAlign w:val="center"/>
          </w:tcPr>
          <w:p w14:paraId="3F0DD17B" w14:textId="0CBEB9D7"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324.54 </w:t>
            </w:r>
          </w:p>
        </w:tc>
      </w:tr>
      <w:tr w:rsidR="00BB13F1" w:rsidRPr="002F69F6" w14:paraId="60C64C58" w14:textId="77777777" w:rsidTr="002D70E5">
        <w:trPr>
          <w:trHeight w:val="278"/>
        </w:trPr>
        <w:tc>
          <w:tcPr>
            <w:tcW w:w="984" w:type="dxa"/>
            <w:vMerge/>
            <w:vAlign w:val="center"/>
          </w:tcPr>
          <w:p w14:paraId="19935A84" w14:textId="77777777" w:rsidR="00BB13F1" w:rsidRPr="0051380B" w:rsidRDefault="00BB13F1" w:rsidP="00807668">
            <w:pPr>
              <w:widowControl/>
              <w:jc w:val="center"/>
              <w:rPr>
                <w:rFonts w:ascii="Times New Roman" w:eastAsia="DengXian" w:hAnsi="Times New Roman" w:cs="Times New Roman"/>
                <w:b/>
                <w:bCs/>
                <w:kern w:val="0"/>
                <w:sz w:val="20"/>
                <w:szCs w:val="20"/>
              </w:rPr>
            </w:pPr>
          </w:p>
        </w:tc>
        <w:tc>
          <w:tcPr>
            <w:tcW w:w="2216" w:type="dxa"/>
            <w:vMerge/>
            <w:shd w:val="clear" w:color="auto" w:fill="auto"/>
            <w:vAlign w:val="center"/>
          </w:tcPr>
          <w:p w14:paraId="3F626995" w14:textId="61C6901C" w:rsidR="00BB13F1" w:rsidRPr="0051380B" w:rsidRDefault="00BB13F1"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3D7949FA" w14:textId="5B57704B" w:rsidR="00BB13F1" w:rsidRPr="005B61E5" w:rsidRDefault="00BB13F1"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95%</w:t>
            </w:r>
          </w:p>
        </w:tc>
        <w:tc>
          <w:tcPr>
            <w:tcW w:w="0" w:type="auto"/>
            <w:shd w:val="clear" w:color="auto" w:fill="auto"/>
            <w:vAlign w:val="center"/>
          </w:tcPr>
          <w:p w14:paraId="7117D548" w14:textId="0BEC2E85"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576.83 </w:t>
            </w:r>
          </w:p>
        </w:tc>
        <w:tc>
          <w:tcPr>
            <w:tcW w:w="0" w:type="auto"/>
            <w:shd w:val="clear" w:color="auto" w:fill="auto"/>
            <w:vAlign w:val="center"/>
          </w:tcPr>
          <w:p w14:paraId="3A5E26B7" w14:textId="7EC16DBE"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543.18 </w:t>
            </w:r>
          </w:p>
        </w:tc>
        <w:tc>
          <w:tcPr>
            <w:tcW w:w="0" w:type="auto"/>
            <w:shd w:val="clear" w:color="auto" w:fill="auto"/>
            <w:vAlign w:val="center"/>
          </w:tcPr>
          <w:p w14:paraId="49000230" w14:textId="5D9C1286"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490.77 </w:t>
            </w:r>
          </w:p>
        </w:tc>
        <w:tc>
          <w:tcPr>
            <w:tcW w:w="0" w:type="auto"/>
            <w:shd w:val="clear" w:color="auto" w:fill="auto"/>
            <w:vAlign w:val="center"/>
          </w:tcPr>
          <w:p w14:paraId="2060BEC3" w14:textId="477F8C4D"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578.13 </w:t>
            </w:r>
          </w:p>
        </w:tc>
        <w:tc>
          <w:tcPr>
            <w:tcW w:w="0" w:type="auto"/>
            <w:shd w:val="clear" w:color="auto" w:fill="auto"/>
            <w:vAlign w:val="center"/>
          </w:tcPr>
          <w:p w14:paraId="3A82F1B8" w14:textId="033635DA"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551.87 </w:t>
            </w:r>
          </w:p>
        </w:tc>
        <w:tc>
          <w:tcPr>
            <w:tcW w:w="0" w:type="auto"/>
            <w:shd w:val="clear" w:color="auto" w:fill="auto"/>
            <w:vAlign w:val="center"/>
          </w:tcPr>
          <w:p w14:paraId="4C7FE022" w14:textId="51BC916F"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520.16 </w:t>
            </w:r>
          </w:p>
        </w:tc>
      </w:tr>
      <w:tr w:rsidR="00BB13F1" w:rsidRPr="002F69F6" w14:paraId="58A44D05" w14:textId="77777777" w:rsidTr="002D70E5">
        <w:trPr>
          <w:trHeight w:val="278"/>
        </w:trPr>
        <w:tc>
          <w:tcPr>
            <w:tcW w:w="984" w:type="dxa"/>
            <w:vMerge/>
            <w:vAlign w:val="center"/>
          </w:tcPr>
          <w:p w14:paraId="4D32BC6A" w14:textId="77777777" w:rsidR="00BB13F1" w:rsidRPr="002F69F6" w:rsidRDefault="00BB13F1" w:rsidP="00807668">
            <w:pPr>
              <w:widowControl/>
              <w:jc w:val="center"/>
              <w:rPr>
                <w:rFonts w:ascii="Times New Roman" w:eastAsia="DengXian" w:hAnsi="Times New Roman" w:cs="Times New Roman"/>
                <w:b/>
                <w:bCs/>
                <w:kern w:val="0"/>
                <w:sz w:val="20"/>
                <w:szCs w:val="20"/>
              </w:rPr>
            </w:pPr>
          </w:p>
        </w:tc>
        <w:tc>
          <w:tcPr>
            <w:tcW w:w="2216" w:type="dxa"/>
            <w:vMerge w:val="restart"/>
            <w:shd w:val="clear" w:color="auto" w:fill="auto"/>
            <w:vAlign w:val="center"/>
          </w:tcPr>
          <w:p w14:paraId="326BBD90" w14:textId="45043359" w:rsidR="00BB13F1" w:rsidRPr="005B61E5" w:rsidRDefault="00BB13F1" w:rsidP="00807668">
            <w:pPr>
              <w:widowControl/>
              <w:jc w:val="center"/>
              <w:rPr>
                <w:rFonts w:ascii="Times New Roman" w:eastAsia="DengXian" w:hAnsi="Times New Roman" w:cs="Times New Roman"/>
                <w:b/>
                <w:bCs/>
                <w:kern w:val="0"/>
                <w:sz w:val="20"/>
                <w:szCs w:val="20"/>
              </w:rPr>
            </w:pPr>
            <w:r w:rsidRPr="002F69F6">
              <w:rPr>
                <w:rFonts w:ascii="Times New Roman" w:eastAsia="DengXian" w:hAnsi="Times New Roman" w:cs="Times New Roman"/>
                <w:b/>
                <w:bCs/>
                <w:kern w:val="0"/>
                <w:sz w:val="20"/>
                <w:szCs w:val="20"/>
              </w:rPr>
              <w:t>UL a</w:t>
            </w:r>
            <w:r w:rsidRPr="0051380B">
              <w:rPr>
                <w:rFonts w:ascii="Times New Roman" w:eastAsia="DengXian" w:hAnsi="Times New Roman" w:cs="Times New Roman"/>
                <w:b/>
                <w:bCs/>
                <w:kern w:val="0"/>
                <w:sz w:val="20"/>
                <w:szCs w:val="20"/>
              </w:rPr>
              <w:t xml:space="preserve">verage-UPT </w:t>
            </w:r>
            <w:r>
              <w:rPr>
                <w:rFonts w:ascii="Times New Roman" w:eastAsia="DengXian" w:hAnsi="Times New Roman" w:cs="Times New Roman" w:hint="eastAsia"/>
                <w:b/>
                <w:bCs/>
                <w:color w:val="000000"/>
                <w:kern w:val="0"/>
                <w:sz w:val="20"/>
                <w:szCs w:val="20"/>
              </w:rPr>
              <w:t>CDF</w:t>
            </w:r>
          </w:p>
        </w:tc>
        <w:tc>
          <w:tcPr>
            <w:tcW w:w="0" w:type="auto"/>
            <w:shd w:val="clear" w:color="auto" w:fill="auto"/>
            <w:vAlign w:val="center"/>
            <w:hideMark/>
          </w:tcPr>
          <w:p w14:paraId="6A53FEDF" w14:textId="184748F5" w:rsidR="00BB13F1" w:rsidRPr="005B61E5" w:rsidRDefault="00BB13F1"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Mean</w:t>
            </w:r>
          </w:p>
        </w:tc>
        <w:tc>
          <w:tcPr>
            <w:tcW w:w="0" w:type="auto"/>
            <w:shd w:val="clear" w:color="auto" w:fill="auto"/>
            <w:vAlign w:val="center"/>
          </w:tcPr>
          <w:p w14:paraId="3365AEBE" w14:textId="4A2433BB"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67.57 </w:t>
            </w:r>
          </w:p>
        </w:tc>
        <w:tc>
          <w:tcPr>
            <w:tcW w:w="0" w:type="auto"/>
            <w:shd w:val="clear" w:color="auto" w:fill="auto"/>
            <w:vAlign w:val="center"/>
          </w:tcPr>
          <w:p w14:paraId="5EED80EB" w14:textId="69E166B2"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42.78 </w:t>
            </w:r>
          </w:p>
        </w:tc>
        <w:tc>
          <w:tcPr>
            <w:tcW w:w="0" w:type="auto"/>
            <w:shd w:val="clear" w:color="auto" w:fill="auto"/>
            <w:vAlign w:val="center"/>
          </w:tcPr>
          <w:p w14:paraId="5877A5AA" w14:textId="072DABBC"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30.24 </w:t>
            </w:r>
          </w:p>
        </w:tc>
        <w:tc>
          <w:tcPr>
            <w:tcW w:w="0" w:type="auto"/>
            <w:shd w:val="clear" w:color="auto" w:fill="auto"/>
            <w:vAlign w:val="center"/>
          </w:tcPr>
          <w:p w14:paraId="011B52FD" w14:textId="7E220271"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68.57 </w:t>
            </w:r>
          </w:p>
        </w:tc>
        <w:tc>
          <w:tcPr>
            <w:tcW w:w="0" w:type="auto"/>
            <w:shd w:val="clear" w:color="auto" w:fill="auto"/>
            <w:vAlign w:val="center"/>
          </w:tcPr>
          <w:p w14:paraId="104B5A6D" w14:textId="79C49D43"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48.47 </w:t>
            </w:r>
          </w:p>
        </w:tc>
        <w:tc>
          <w:tcPr>
            <w:tcW w:w="0" w:type="auto"/>
            <w:shd w:val="clear" w:color="auto" w:fill="auto"/>
            <w:vAlign w:val="center"/>
          </w:tcPr>
          <w:p w14:paraId="35D8C903" w14:textId="06D2090E"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36.20 </w:t>
            </w:r>
          </w:p>
        </w:tc>
      </w:tr>
      <w:tr w:rsidR="00BB13F1" w:rsidRPr="002F69F6" w14:paraId="1C2B47A6" w14:textId="77777777" w:rsidTr="002D70E5">
        <w:trPr>
          <w:trHeight w:val="278"/>
        </w:trPr>
        <w:tc>
          <w:tcPr>
            <w:tcW w:w="984" w:type="dxa"/>
            <w:vMerge/>
          </w:tcPr>
          <w:p w14:paraId="10F6CEC5" w14:textId="77777777" w:rsidR="00BB13F1" w:rsidRPr="005B61E5" w:rsidRDefault="00BB13F1" w:rsidP="00807668">
            <w:pPr>
              <w:widowControl/>
              <w:jc w:val="center"/>
              <w:rPr>
                <w:rFonts w:ascii="Times New Roman" w:eastAsia="DengXian" w:hAnsi="Times New Roman" w:cs="Times New Roman"/>
                <w:b/>
                <w:bCs/>
                <w:kern w:val="0"/>
                <w:sz w:val="20"/>
                <w:szCs w:val="20"/>
              </w:rPr>
            </w:pPr>
          </w:p>
        </w:tc>
        <w:tc>
          <w:tcPr>
            <w:tcW w:w="2216" w:type="dxa"/>
            <w:vMerge/>
            <w:shd w:val="clear" w:color="auto" w:fill="auto"/>
            <w:vAlign w:val="center"/>
          </w:tcPr>
          <w:p w14:paraId="322BA1A4" w14:textId="2E731B9B" w:rsidR="00BB13F1" w:rsidRPr="005B61E5" w:rsidRDefault="00BB13F1"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4EE4EED6" w14:textId="3DB6FEC6" w:rsidR="00BB13F1" w:rsidRPr="005B61E5" w:rsidRDefault="00BB13F1"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5%</w:t>
            </w:r>
          </w:p>
        </w:tc>
        <w:tc>
          <w:tcPr>
            <w:tcW w:w="0" w:type="auto"/>
            <w:shd w:val="clear" w:color="auto" w:fill="auto"/>
            <w:vAlign w:val="center"/>
          </w:tcPr>
          <w:p w14:paraId="3FAB74EA" w14:textId="42B21F59"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1.53 </w:t>
            </w:r>
          </w:p>
        </w:tc>
        <w:tc>
          <w:tcPr>
            <w:tcW w:w="0" w:type="auto"/>
            <w:shd w:val="clear" w:color="auto" w:fill="auto"/>
            <w:vAlign w:val="center"/>
          </w:tcPr>
          <w:p w14:paraId="2FB10170" w14:textId="46697B30"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0.04 </w:t>
            </w:r>
          </w:p>
        </w:tc>
        <w:tc>
          <w:tcPr>
            <w:tcW w:w="0" w:type="auto"/>
            <w:shd w:val="clear" w:color="auto" w:fill="auto"/>
            <w:vAlign w:val="center"/>
          </w:tcPr>
          <w:p w14:paraId="3490E3A7" w14:textId="57A7C2D1"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0.00 </w:t>
            </w:r>
          </w:p>
        </w:tc>
        <w:tc>
          <w:tcPr>
            <w:tcW w:w="0" w:type="auto"/>
            <w:shd w:val="clear" w:color="auto" w:fill="auto"/>
            <w:vAlign w:val="center"/>
          </w:tcPr>
          <w:p w14:paraId="357A5FD3" w14:textId="59E9B8B8"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1.19 </w:t>
            </w:r>
          </w:p>
        </w:tc>
        <w:tc>
          <w:tcPr>
            <w:tcW w:w="0" w:type="auto"/>
            <w:shd w:val="clear" w:color="auto" w:fill="auto"/>
            <w:vAlign w:val="center"/>
          </w:tcPr>
          <w:p w14:paraId="32BAF98B" w14:textId="76606127"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0.14 </w:t>
            </w:r>
          </w:p>
        </w:tc>
        <w:tc>
          <w:tcPr>
            <w:tcW w:w="0" w:type="auto"/>
            <w:shd w:val="clear" w:color="auto" w:fill="auto"/>
            <w:vAlign w:val="center"/>
          </w:tcPr>
          <w:p w14:paraId="4A0425CF" w14:textId="6A7C0E1A"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0.00 </w:t>
            </w:r>
          </w:p>
        </w:tc>
      </w:tr>
      <w:tr w:rsidR="00BB13F1" w:rsidRPr="002F69F6" w14:paraId="288EE450" w14:textId="77777777" w:rsidTr="002D70E5">
        <w:trPr>
          <w:trHeight w:val="278"/>
        </w:trPr>
        <w:tc>
          <w:tcPr>
            <w:tcW w:w="984" w:type="dxa"/>
            <w:vMerge/>
          </w:tcPr>
          <w:p w14:paraId="79E97172" w14:textId="77777777" w:rsidR="00BB13F1" w:rsidRPr="005B61E5" w:rsidRDefault="00BB13F1" w:rsidP="00807668">
            <w:pPr>
              <w:widowControl/>
              <w:jc w:val="center"/>
              <w:rPr>
                <w:rFonts w:ascii="Times New Roman" w:eastAsia="DengXian" w:hAnsi="Times New Roman" w:cs="Times New Roman"/>
                <w:b/>
                <w:bCs/>
                <w:kern w:val="0"/>
                <w:sz w:val="20"/>
                <w:szCs w:val="20"/>
              </w:rPr>
            </w:pPr>
          </w:p>
        </w:tc>
        <w:tc>
          <w:tcPr>
            <w:tcW w:w="2216" w:type="dxa"/>
            <w:vMerge/>
            <w:shd w:val="clear" w:color="auto" w:fill="auto"/>
            <w:vAlign w:val="center"/>
          </w:tcPr>
          <w:p w14:paraId="43686FCA" w14:textId="67671DA7" w:rsidR="00BB13F1" w:rsidRPr="005B61E5" w:rsidRDefault="00BB13F1"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189572F9" w14:textId="5854DB56" w:rsidR="00BB13F1" w:rsidRPr="005B61E5" w:rsidRDefault="00BB13F1"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50%</w:t>
            </w:r>
          </w:p>
        </w:tc>
        <w:tc>
          <w:tcPr>
            <w:tcW w:w="0" w:type="auto"/>
            <w:shd w:val="clear" w:color="auto" w:fill="auto"/>
            <w:vAlign w:val="center"/>
          </w:tcPr>
          <w:p w14:paraId="38688516" w14:textId="3435DBBB"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53.83 </w:t>
            </w:r>
          </w:p>
        </w:tc>
        <w:tc>
          <w:tcPr>
            <w:tcW w:w="0" w:type="auto"/>
            <w:shd w:val="clear" w:color="auto" w:fill="auto"/>
            <w:vAlign w:val="center"/>
          </w:tcPr>
          <w:p w14:paraId="1CC67389" w14:textId="113B5813"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19.52 </w:t>
            </w:r>
          </w:p>
        </w:tc>
        <w:tc>
          <w:tcPr>
            <w:tcW w:w="0" w:type="auto"/>
            <w:shd w:val="clear" w:color="auto" w:fill="auto"/>
            <w:vAlign w:val="center"/>
          </w:tcPr>
          <w:p w14:paraId="044B20BF" w14:textId="2CAE7ACA"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8.10 </w:t>
            </w:r>
          </w:p>
        </w:tc>
        <w:tc>
          <w:tcPr>
            <w:tcW w:w="0" w:type="auto"/>
            <w:shd w:val="clear" w:color="auto" w:fill="auto"/>
            <w:vAlign w:val="center"/>
          </w:tcPr>
          <w:p w14:paraId="5133E7EC" w14:textId="3CA95F77"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53.59 </w:t>
            </w:r>
          </w:p>
        </w:tc>
        <w:tc>
          <w:tcPr>
            <w:tcW w:w="0" w:type="auto"/>
            <w:shd w:val="clear" w:color="auto" w:fill="auto"/>
            <w:vAlign w:val="center"/>
          </w:tcPr>
          <w:p w14:paraId="4F552CD7" w14:textId="48C02807"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26.30 </w:t>
            </w:r>
          </w:p>
        </w:tc>
        <w:tc>
          <w:tcPr>
            <w:tcW w:w="0" w:type="auto"/>
            <w:shd w:val="clear" w:color="auto" w:fill="auto"/>
            <w:vAlign w:val="center"/>
          </w:tcPr>
          <w:p w14:paraId="11A6015C" w14:textId="0ECC7F8B"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9.47 </w:t>
            </w:r>
          </w:p>
        </w:tc>
      </w:tr>
      <w:tr w:rsidR="00BB13F1" w:rsidRPr="002F69F6" w14:paraId="411BD207" w14:textId="77777777" w:rsidTr="002D70E5">
        <w:trPr>
          <w:trHeight w:val="278"/>
        </w:trPr>
        <w:tc>
          <w:tcPr>
            <w:tcW w:w="984" w:type="dxa"/>
            <w:vMerge/>
          </w:tcPr>
          <w:p w14:paraId="4C23365B" w14:textId="77777777" w:rsidR="00BB13F1" w:rsidRPr="005B61E5" w:rsidRDefault="00BB13F1" w:rsidP="00807668">
            <w:pPr>
              <w:widowControl/>
              <w:jc w:val="center"/>
              <w:rPr>
                <w:rFonts w:ascii="Times New Roman" w:eastAsia="DengXian" w:hAnsi="Times New Roman" w:cs="Times New Roman"/>
                <w:b/>
                <w:bCs/>
                <w:kern w:val="0"/>
                <w:sz w:val="20"/>
                <w:szCs w:val="20"/>
              </w:rPr>
            </w:pPr>
          </w:p>
        </w:tc>
        <w:tc>
          <w:tcPr>
            <w:tcW w:w="2216" w:type="dxa"/>
            <w:vMerge/>
            <w:shd w:val="clear" w:color="auto" w:fill="auto"/>
            <w:vAlign w:val="center"/>
          </w:tcPr>
          <w:p w14:paraId="00048455" w14:textId="0BB22432" w:rsidR="00BB13F1" w:rsidRPr="005B61E5" w:rsidRDefault="00BB13F1"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48556CAC" w14:textId="4A6F5DC4" w:rsidR="00BB13F1" w:rsidRPr="005B61E5" w:rsidRDefault="00BB13F1"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95%</w:t>
            </w:r>
          </w:p>
        </w:tc>
        <w:tc>
          <w:tcPr>
            <w:tcW w:w="0" w:type="auto"/>
            <w:shd w:val="clear" w:color="auto" w:fill="auto"/>
            <w:vAlign w:val="center"/>
          </w:tcPr>
          <w:p w14:paraId="1036DA61" w14:textId="5645B9A8"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158.33 </w:t>
            </w:r>
          </w:p>
        </w:tc>
        <w:tc>
          <w:tcPr>
            <w:tcW w:w="0" w:type="auto"/>
            <w:shd w:val="clear" w:color="auto" w:fill="auto"/>
            <w:vAlign w:val="center"/>
          </w:tcPr>
          <w:p w14:paraId="23647F0D" w14:textId="4BF04AC8"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141.52 </w:t>
            </w:r>
          </w:p>
        </w:tc>
        <w:tc>
          <w:tcPr>
            <w:tcW w:w="0" w:type="auto"/>
            <w:shd w:val="clear" w:color="auto" w:fill="auto"/>
            <w:vAlign w:val="center"/>
          </w:tcPr>
          <w:p w14:paraId="616AD7F5" w14:textId="5C71B1F2"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114.10 </w:t>
            </w:r>
          </w:p>
        </w:tc>
        <w:tc>
          <w:tcPr>
            <w:tcW w:w="0" w:type="auto"/>
            <w:shd w:val="clear" w:color="auto" w:fill="auto"/>
            <w:vAlign w:val="center"/>
          </w:tcPr>
          <w:p w14:paraId="5AEBC1B8" w14:textId="10C48235"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158.13 </w:t>
            </w:r>
          </w:p>
        </w:tc>
        <w:tc>
          <w:tcPr>
            <w:tcW w:w="0" w:type="auto"/>
            <w:shd w:val="clear" w:color="auto" w:fill="auto"/>
            <w:vAlign w:val="center"/>
          </w:tcPr>
          <w:p w14:paraId="2173A961" w14:textId="5DC3F74E"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148.25 </w:t>
            </w:r>
          </w:p>
        </w:tc>
        <w:tc>
          <w:tcPr>
            <w:tcW w:w="0" w:type="auto"/>
            <w:shd w:val="clear" w:color="auto" w:fill="auto"/>
            <w:vAlign w:val="center"/>
          </w:tcPr>
          <w:p w14:paraId="6D35B98A" w14:textId="41F35330"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127.27 </w:t>
            </w:r>
          </w:p>
        </w:tc>
      </w:tr>
      <w:tr w:rsidR="00BB13F1" w:rsidRPr="002F69F6" w14:paraId="265069C2" w14:textId="77777777" w:rsidTr="002D70E5">
        <w:trPr>
          <w:trHeight w:val="278"/>
        </w:trPr>
        <w:tc>
          <w:tcPr>
            <w:tcW w:w="984" w:type="dxa"/>
            <w:vMerge w:val="restart"/>
            <w:vAlign w:val="center"/>
          </w:tcPr>
          <w:p w14:paraId="712FECF1" w14:textId="081B903A" w:rsidR="00BB13F1" w:rsidRPr="002F69F6" w:rsidRDefault="00BB13F1" w:rsidP="00807668">
            <w:pPr>
              <w:widowControl/>
              <w:jc w:val="center"/>
              <w:rPr>
                <w:rFonts w:ascii="Times New Roman" w:eastAsia="DengXian" w:hAnsi="Times New Roman" w:cs="Times New Roman"/>
                <w:b/>
                <w:bCs/>
                <w:kern w:val="0"/>
                <w:sz w:val="20"/>
                <w:szCs w:val="20"/>
              </w:rPr>
            </w:pPr>
            <w:r w:rsidRPr="008614F5">
              <w:rPr>
                <w:rFonts w:ascii="Times New Roman" w:eastAsia="DengXian" w:hAnsi="Times New Roman" w:cs="Times New Roman"/>
                <w:b/>
                <w:bCs/>
                <w:kern w:val="0"/>
                <w:sz w:val="20"/>
                <w:szCs w:val="20"/>
              </w:rPr>
              <w:t>Dynamic SBFD</w:t>
            </w:r>
          </w:p>
        </w:tc>
        <w:tc>
          <w:tcPr>
            <w:tcW w:w="2216" w:type="dxa"/>
            <w:vMerge w:val="restart"/>
            <w:shd w:val="clear" w:color="auto" w:fill="auto"/>
            <w:vAlign w:val="center"/>
          </w:tcPr>
          <w:p w14:paraId="1793E3DA" w14:textId="7DE910A1" w:rsidR="00BB13F1" w:rsidRPr="005B61E5" w:rsidRDefault="00BB13F1" w:rsidP="00807668">
            <w:pPr>
              <w:widowControl/>
              <w:jc w:val="center"/>
              <w:rPr>
                <w:rFonts w:ascii="Times New Roman" w:eastAsia="DengXian" w:hAnsi="Times New Roman" w:cs="Times New Roman"/>
                <w:b/>
                <w:bCs/>
                <w:kern w:val="0"/>
                <w:sz w:val="20"/>
                <w:szCs w:val="20"/>
              </w:rPr>
            </w:pPr>
            <w:r w:rsidRPr="002F69F6">
              <w:rPr>
                <w:rFonts w:ascii="Times New Roman" w:eastAsia="DengXian" w:hAnsi="Times New Roman" w:cs="Times New Roman"/>
                <w:b/>
                <w:bCs/>
                <w:kern w:val="0"/>
                <w:sz w:val="20"/>
                <w:szCs w:val="20"/>
              </w:rPr>
              <w:t>DL a</w:t>
            </w:r>
            <w:r w:rsidRPr="0051380B">
              <w:rPr>
                <w:rFonts w:ascii="Times New Roman" w:eastAsia="DengXian" w:hAnsi="Times New Roman" w:cs="Times New Roman"/>
                <w:b/>
                <w:bCs/>
                <w:kern w:val="0"/>
                <w:sz w:val="20"/>
                <w:szCs w:val="20"/>
              </w:rPr>
              <w:t xml:space="preserve">verage-UPT </w:t>
            </w:r>
            <w:r>
              <w:rPr>
                <w:rFonts w:ascii="Times New Roman" w:eastAsia="DengXian" w:hAnsi="Times New Roman" w:cs="Times New Roman" w:hint="eastAsia"/>
                <w:b/>
                <w:bCs/>
                <w:color w:val="000000"/>
                <w:kern w:val="0"/>
                <w:sz w:val="20"/>
                <w:szCs w:val="20"/>
              </w:rPr>
              <w:t>CDF</w:t>
            </w:r>
          </w:p>
        </w:tc>
        <w:tc>
          <w:tcPr>
            <w:tcW w:w="0" w:type="auto"/>
            <w:shd w:val="clear" w:color="auto" w:fill="auto"/>
            <w:vAlign w:val="center"/>
          </w:tcPr>
          <w:p w14:paraId="1F98F1B2" w14:textId="47F7688F" w:rsidR="00BB13F1" w:rsidRPr="005B61E5" w:rsidRDefault="00BB13F1"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Mean</w:t>
            </w:r>
          </w:p>
        </w:tc>
        <w:tc>
          <w:tcPr>
            <w:tcW w:w="0" w:type="auto"/>
            <w:shd w:val="clear" w:color="auto" w:fill="auto"/>
            <w:vAlign w:val="center"/>
          </w:tcPr>
          <w:p w14:paraId="497D08CA" w14:textId="2ECB28D6"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466.78 </w:t>
            </w:r>
          </w:p>
        </w:tc>
        <w:tc>
          <w:tcPr>
            <w:tcW w:w="0" w:type="auto"/>
            <w:shd w:val="clear" w:color="auto" w:fill="auto"/>
            <w:vAlign w:val="center"/>
          </w:tcPr>
          <w:p w14:paraId="5CC70007" w14:textId="42EA6FC3"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355.20 </w:t>
            </w:r>
          </w:p>
        </w:tc>
        <w:tc>
          <w:tcPr>
            <w:tcW w:w="0" w:type="auto"/>
            <w:shd w:val="clear" w:color="auto" w:fill="auto"/>
            <w:vAlign w:val="center"/>
          </w:tcPr>
          <w:p w14:paraId="5958F3CB" w14:textId="36CE5366"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212.35 </w:t>
            </w:r>
          </w:p>
        </w:tc>
        <w:tc>
          <w:tcPr>
            <w:tcW w:w="0" w:type="auto"/>
            <w:shd w:val="clear" w:color="auto" w:fill="auto"/>
            <w:vAlign w:val="center"/>
          </w:tcPr>
          <w:p w14:paraId="448D9820" w14:textId="24623571"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484.20 </w:t>
            </w:r>
          </w:p>
        </w:tc>
        <w:tc>
          <w:tcPr>
            <w:tcW w:w="0" w:type="auto"/>
            <w:shd w:val="clear" w:color="auto" w:fill="auto"/>
            <w:vAlign w:val="center"/>
          </w:tcPr>
          <w:p w14:paraId="0711D440" w14:textId="66A8EB2B"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374.00 </w:t>
            </w:r>
          </w:p>
        </w:tc>
        <w:tc>
          <w:tcPr>
            <w:tcW w:w="0" w:type="auto"/>
            <w:shd w:val="clear" w:color="auto" w:fill="auto"/>
            <w:vAlign w:val="center"/>
          </w:tcPr>
          <w:p w14:paraId="52085FCF" w14:textId="7952B685"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227.03 </w:t>
            </w:r>
          </w:p>
        </w:tc>
      </w:tr>
      <w:tr w:rsidR="00BB13F1" w:rsidRPr="002F69F6" w14:paraId="080C426F" w14:textId="77777777" w:rsidTr="002D70E5">
        <w:trPr>
          <w:trHeight w:val="278"/>
        </w:trPr>
        <w:tc>
          <w:tcPr>
            <w:tcW w:w="984" w:type="dxa"/>
            <w:vMerge/>
          </w:tcPr>
          <w:p w14:paraId="187C6643" w14:textId="77777777" w:rsidR="00BB13F1" w:rsidRPr="005B61E5" w:rsidRDefault="00BB13F1" w:rsidP="00807668">
            <w:pPr>
              <w:widowControl/>
              <w:jc w:val="center"/>
              <w:rPr>
                <w:rFonts w:ascii="Times New Roman" w:eastAsia="DengXian" w:hAnsi="Times New Roman" w:cs="Times New Roman"/>
                <w:b/>
                <w:bCs/>
                <w:kern w:val="0"/>
                <w:sz w:val="20"/>
                <w:szCs w:val="20"/>
              </w:rPr>
            </w:pPr>
          </w:p>
        </w:tc>
        <w:tc>
          <w:tcPr>
            <w:tcW w:w="2216" w:type="dxa"/>
            <w:vMerge/>
            <w:shd w:val="clear" w:color="auto" w:fill="auto"/>
            <w:vAlign w:val="center"/>
          </w:tcPr>
          <w:p w14:paraId="51F882CD" w14:textId="56A1CE83" w:rsidR="00BB13F1" w:rsidRPr="005B61E5" w:rsidRDefault="00BB13F1"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45BED1B5" w14:textId="79730FDC" w:rsidR="00BB13F1" w:rsidRPr="005B61E5" w:rsidRDefault="00BB13F1"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5%</w:t>
            </w:r>
          </w:p>
        </w:tc>
        <w:tc>
          <w:tcPr>
            <w:tcW w:w="0" w:type="auto"/>
            <w:shd w:val="clear" w:color="auto" w:fill="auto"/>
            <w:vAlign w:val="center"/>
          </w:tcPr>
          <w:p w14:paraId="447FE16C" w14:textId="75310DB7"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135.30 </w:t>
            </w:r>
          </w:p>
        </w:tc>
        <w:tc>
          <w:tcPr>
            <w:tcW w:w="0" w:type="auto"/>
            <w:shd w:val="clear" w:color="auto" w:fill="auto"/>
            <w:vAlign w:val="center"/>
          </w:tcPr>
          <w:p w14:paraId="78F7CFD0" w14:textId="75E819FE"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96.84 </w:t>
            </w:r>
          </w:p>
        </w:tc>
        <w:tc>
          <w:tcPr>
            <w:tcW w:w="0" w:type="auto"/>
            <w:shd w:val="clear" w:color="auto" w:fill="auto"/>
            <w:vAlign w:val="center"/>
          </w:tcPr>
          <w:p w14:paraId="55EC47C3" w14:textId="643A107E"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5.62 </w:t>
            </w:r>
          </w:p>
        </w:tc>
        <w:tc>
          <w:tcPr>
            <w:tcW w:w="0" w:type="auto"/>
            <w:shd w:val="clear" w:color="auto" w:fill="auto"/>
            <w:vAlign w:val="center"/>
          </w:tcPr>
          <w:p w14:paraId="6489DE93" w14:textId="2297AF48"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153.37 </w:t>
            </w:r>
          </w:p>
        </w:tc>
        <w:tc>
          <w:tcPr>
            <w:tcW w:w="0" w:type="auto"/>
            <w:shd w:val="clear" w:color="auto" w:fill="auto"/>
            <w:vAlign w:val="center"/>
          </w:tcPr>
          <w:p w14:paraId="182CAC55" w14:textId="302C1A26"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113.88 </w:t>
            </w:r>
          </w:p>
        </w:tc>
        <w:tc>
          <w:tcPr>
            <w:tcW w:w="0" w:type="auto"/>
            <w:shd w:val="clear" w:color="auto" w:fill="auto"/>
            <w:vAlign w:val="center"/>
          </w:tcPr>
          <w:p w14:paraId="04DC072F" w14:textId="26F3F81A"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47.42 </w:t>
            </w:r>
          </w:p>
        </w:tc>
      </w:tr>
      <w:tr w:rsidR="00BB13F1" w:rsidRPr="002F69F6" w14:paraId="005BC09E" w14:textId="77777777" w:rsidTr="002D70E5">
        <w:trPr>
          <w:trHeight w:val="278"/>
        </w:trPr>
        <w:tc>
          <w:tcPr>
            <w:tcW w:w="984" w:type="dxa"/>
            <w:vMerge/>
          </w:tcPr>
          <w:p w14:paraId="7F17AFD8" w14:textId="77777777" w:rsidR="00BB13F1" w:rsidRPr="005B61E5" w:rsidRDefault="00BB13F1" w:rsidP="00807668">
            <w:pPr>
              <w:widowControl/>
              <w:jc w:val="center"/>
              <w:rPr>
                <w:rFonts w:ascii="Times New Roman" w:eastAsia="DengXian" w:hAnsi="Times New Roman" w:cs="Times New Roman"/>
                <w:b/>
                <w:bCs/>
                <w:kern w:val="0"/>
                <w:sz w:val="20"/>
                <w:szCs w:val="20"/>
              </w:rPr>
            </w:pPr>
          </w:p>
        </w:tc>
        <w:tc>
          <w:tcPr>
            <w:tcW w:w="2216" w:type="dxa"/>
            <w:vMerge/>
            <w:shd w:val="clear" w:color="auto" w:fill="auto"/>
            <w:vAlign w:val="center"/>
          </w:tcPr>
          <w:p w14:paraId="196E5845" w14:textId="776BD6AD" w:rsidR="00BB13F1" w:rsidRPr="005B61E5" w:rsidRDefault="00BB13F1"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393D053E" w14:textId="4E3469ED" w:rsidR="00BB13F1" w:rsidRPr="005B61E5" w:rsidRDefault="00BB13F1"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50%</w:t>
            </w:r>
          </w:p>
        </w:tc>
        <w:tc>
          <w:tcPr>
            <w:tcW w:w="0" w:type="auto"/>
            <w:shd w:val="clear" w:color="auto" w:fill="auto"/>
            <w:vAlign w:val="center"/>
          </w:tcPr>
          <w:p w14:paraId="74FEDB82" w14:textId="7881BE2E"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515.11 </w:t>
            </w:r>
          </w:p>
        </w:tc>
        <w:tc>
          <w:tcPr>
            <w:tcW w:w="0" w:type="auto"/>
            <w:shd w:val="clear" w:color="auto" w:fill="auto"/>
            <w:vAlign w:val="center"/>
          </w:tcPr>
          <w:p w14:paraId="70380F12" w14:textId="2469E884"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371.23 </w:t>
            </w:r>
          </w:p>
        </w:tc>
        <w:tc>
          <w:tcPr>
            <w:tcW w:w="0" w:type="auto"/>
            <w:shd w:val="clear" w:color="auto" w:fill="auto"/>
            <w:vAlign w:val="center"/>
          </w:tcPr>
          <w:p w14:paraId="31A727B1" w14:textId="0E09E8E5"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197.33 </w:t>
            </w:r>
          </w:p>
        </w:tc>
        <w:tc>
          <w:tcPr>
            <w:tcW w:w="0" w:type="auto"/>
            <w:shd w:val="clear" w:color="auto" w:fill="auto"/>
            <w:vAlign w:val="center"/>
          </w:tcPr>
          <w:p w14:paraId="74AA7868" w14:textId="2D3863F9"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542.74 </w:t>
            </w:r>
          </w:p>
        </w:tc>
        <w:tc>
          <w:tcPr>
            <w:tcW w:w="0" w:type="auto"/>
            <w:shd w:val="clear" w:color="auto" w:fill="auto"/>
            <w:vAlign w:val="center"/>
          </w:tcPr>
          <w:p w14:paraId="4ADA1615" w14:textId="67600592"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396.79 </w:t>
            </w:r>
          </w:p>
        </w:tc>
        <w:tc>
          <w:tcPr>
            <w:tcW w:w="0" w:type="auto"/>
            <w:shd w:val="clear" w:color="auto" w:fill="auto"/>
            <w:vAlign w:val="center"/>
          </w:tcPr>
          <w:p w14:paraId="2B8DF77A" w14:textId="69C2A221"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224.97 </w:t>
            </w:r>
          </w:p>
        </w:tc>
      </w:tr>
      <w:tr w:rsidR="00BB13F1" w:rsidRPr="002F69F6" w14:paraId="4989BDED" w14:textId="77777777" w:rsidTr="002D70E5">
        <w:trPr>
          <w:trHeight w:val="278"/>
        </w:trPr>
        <w:tc>
          <w:tcPr>
            <w:tcW w:w="984" w:type="dxa"/>
            <w:vMerge/>
          </w:tcPr>
          <w:p w14:paraId="0A02CC08" w14:textId="77777777" w:rsidR="00BB13F1" w:rsidRPr="005B61E5" w:rsidRDefault="00BB13F1" w:rsidP="00807668">
            <w:pPr>
              <w:widowControl/>
              <w:jc w:val="center"/>
              <w:rPr>
                <w:rFonts w:ascii="Times New Roman" w:eastAsia="DengXian" w:hAnsi="Times New Roman" w:cs="Times New Roman"/>
                <w:b/>
                <w:bCs/>
                <w:kern w:val="0"/>
                <w:sz w:val="20"/>
                <w:szCs w:val="20"/>
              </w:rPr>
            </w:pPr>
          </w:p>
        </w:tc>
        <w:tc>
          <w:tcPr>
            <w:tcW w:w="2216" w:type="dxa"/>
            <w:vMerge/>
            <w:shd w:val="clear" w:color="auto" w:fill="auto"/>
            <w:vAlign w:val="center"/>
          </w:tcPr>
          <w:p w14:paraId="583D7638" w14:textId="4AC1DB31" w:rsidR="00BB13F1" w:rsidRPr="005B61E5" w:rsidRDefault="00BB13F1"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48ED258C" w14:textId="4BD07E71" w:rsidR="00BB13F1" w:rsidRPr="005B61E5" w:rsidRDefault="00BB13F1"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95%</w:t>
            </w:r>
          </w:p>
        </w:tc>
        <w:tc>
          <w:tcPr>
            <w:tcW w:w="0" w:type="auto"/>
            <w:shd w:val="clear" w:color="auto" w:fill="auto"/>
            <w:vAlign w:val="center"/>
          </w:tcPr>
          <w:p w14:paraId="4CC65894" w14:textId="6AD2C200"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655.43 </w:t>
            </w:r>
          </w:p>
        </w:tc>
        <w:tc>
          <w:tcPr>
            <w:tcW w:w="0" w:type="auto"/>
            <w:shd w:val="clear" w:color="auto" w:fill="auto"/>
            <w:vAlign w:val="center"/>
          </w:tcPr>
          <w:p w14:paraId="7041151B" w14:textId="32695710"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550.05 </w:t>
            </w:r>
          </w:p>
        </w:tc>
        <w:tc>
          <w:tcPr>
            <w:tcW w:w="0" w:type="auto"/>
            <w:shd w:val="clear" w:color="auto" w:fill="auto"/>
            <w:vAlign w:val="center"/>
          </w:tcPr>
          <w:p w14:paraId="0BD3A9DE" w14:textId="0E3DCB38"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461.72 </w:t>
            </w:r>
          </w:p>
        </w:tc>
        <w:tc>
          <w:tcPr>
            <w:tcW w:w="0" w:type="auto"/>
            <w:shd w:val="clear" w:color="auto" w:fill="auto"/>
            <w:vAlign w:val="center"/>
          </w:tcPr>
          <w:p w14:paraId="52286344" w14:textId="73A9E4FA"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657.57 </w:t>
            </w:r>
          </w:p>
        </w:tc>
        <w:tc>
          <w:tcPr>
            <w:tcW w:w="0" w:type="auto"/>
            <w:shd w:val="clear" w:color="auto" w:fill="auto"/>
            <w:vAlign w:val="center"/>
          </w:tcPr>
          <w:p w14:paraId="72751BB0" w14:textId="57C24F84"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584.99 </w:t>
            </w:r>
          </w:p>
        </w:tc>
        <w:tc>
          <w:tcPr>
            <w:tcW w:w="0" w:type="auto"/>
            <w:shd w:val="clear" w:color="auto" w:fill="auto"/>
            <w:vAlign w:val="center"/>
          </w:tcPr>
          <w:p w14:paraId="11B43609" w14:textId="54716F2A"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416.11 </w:t>
            </w:r>
          </w:p>
        </w:tc>
      </w:tr>
      <w:tr w:rsidR="00BB13F1" w:rsidRPr="002F69F6" w14:paraId="40F4805A" w14:textId="77777777" w:rsidTr="002D70E5">
        <w:trPr>
          <w:trHeight w:val="278"/>
        </w:trPr>
        <w:tc>
          <w:tcPr>
            <w:tcW w:w="984" w:type="dxa"/>
            <w:vMerge/>
          </w:tcPr>
          <w:p w14:paraId="2261C106" w14:textId="77777777" w:rsidR="00BB13F1" w:rsidRPr="002F69F6" w:rsidRDefault="00BB13F1" w:rsidP="00807668">
            <w:pPr>
              <w:widowControl/>
              <w:jc w:val="center"/>
              <w:rPr>
                <w:rFonts w:ascii="Times New Roman" w:eastAsia="DengXian" w:hAnsi="Times New Roman" w:cs="Times New Roman"/>
                <w:b/>
                <w:bCs/>
                <w:kern w:val="0"/>
                <w:sz w:val="20"/>
                <w:szCs w:val="20"/>
              </w:rPr>
            </w:pPr>
          </w:p>
        </w:tc>
        <w:tc>
          <w:tcPr>
            <w:tcW w:w="2216" w:type="dxa"/>
            <w:vMerge w:val="restart"/>
            <w:shd w:val="clear" w:color="auto" w:fill="auto"/>
            <w:vAlign w:val="center"/>
          </w:tcPr>
          <w:p w14:paraId="12661910" w14:textId="285A1198" w:rsidR="00BB13F1" w:rsidRPr="005B61E5" w:rsidRDefault="00BB13F1" w:rsidP="00807668">
            <w:pPr>
              <w:widowControl/>
              <w:jc w:val="center"/>
              <w:rPr>
                <w:rFonts w:ascii="Times New Roman" w:eastAsia="DengXian" w:hAnsi="Times New Roman" w:cs="Times New Roman"/>
                <w:b/>
                <w:bCs/>
                <w:kern w:val="0"/>
                <w:sz w:val="20"/>
                <w:szCs w:val="20"/>
              </w:rPr>
            </w:pPr>
            <w:r w:rsidRPr="002F69F6">
              <w:rPr>
                <w:rFonts w:ascii="Times New Roman" w:eastAsia="DengXian" w:hAnsi="Times New Roman" w:cs="Times New Roman"/>
                <w:b/>
                <w:bCs/>
                <w:kern w:val="0"/>
                <w:sz w:val="20"/>
                <w:szCs w:val="20"/>
              </w:rPr>
              <w:t>UL a</w:t>
            </w:r>
            <w:r w:rsidRPr="0051380B">
              <w:rPr>
                <w:rFonts w:ascii="Times New Roman" w:eastAsia="DengXian" w:hAnsi="Times New Roman" w:cs="Times New Roman"/>
                <w:b/>
                <w:bCs/>
                <w:kern w:val="0"/>
                <w:sz w:val="20"/>
                <w:szCs w:val="20"/>
              </w:rPr>
              <w:t xml:space="preserve">verage-UPT </w:t>
            </w:r>
            <w:r>
              <w:rPr>
                <w:rFonts w:ascii="Times New Roman" w:eastAsia="DengXian" w:hAnsi="Times New Roman" w:cs="Times New Roman" w:hint="eastAsia"/>
                <w:b/>
                <w:bCs/>
                <w:color w:val="000000"/>
                <w:kern w:val="0"/>
                <w:sz w:val="20"/>
                <w:szCs w:val="20"/>
              </w:rPr>
              <w:t>CDF</w:t>
            </w:r>
          </w:p>
          <w:p w14:paraId="71DC2D50" w14:textId="77777777" w:rsidR="00BB13F1" w:rsidRPr="0051380B" w:rsidRDefault="00BB13F1" w:rsidP="00807668">
            <w:pPr>
              <w:widowControl/>
              <w:jc w:val="center"/>
              <w:rPr>
                <w:rFonts w:ascii="Times New Roman" w:eastAsia="DengXian" w:hAnsi="Times New Roman" w:cs="Times New Roman"/>
                <w:b/>
                <w:bCs/>
                <w:kern w:val="0"/>
                <w:sz w:val="20"/>
                <w:szCs w:val="20"/>
              </w:rPr>
            </w:pPr>
          </w:p>
          <w:p w14:paraId="0A3FFF89" w14:textId="188F8A9F" w:rsidR="00BB13F1" w:rsidRPr="005B61E5" w:rsidRDefault="00BB13F1" w:rsidP="00807668">
            <w:pPr>
              <w:jc w:val="center"/>
              <w:rPr>
                <w:rFonts w:ascii="Times New Roman" w:eastAsia="DengXian" w:hAnsi="Times New Roman" w:cs="Times New Roman"/>
                <w:b/>
                <w:bCs/>
                <w:kern w:val="0"/>
                <w:sz w:val="20"/>
                <w:szCs w:val="20"/>
              </w:rPr>
            </w:pPr>
          </w:p>
        </w:tc>
        <w:tc>
          <w:tcPr>
            <w:tcW w:w="0" w:type="auto"/>
            <w:shd w:val="clear" w:color="auto" w:fill="auto"/>
            <w:vAlign w:val="center"/>
          </w:tcPr>
          <w:p w14:paraId="543AF1F3" w14:textId="55C5B9DF" w:rsidR="00BB13F1" w:rsidRPr="005B61E5" w:rsidRDefault="00BB13F1"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Mean</w:t>
            </w:r>
          </w:p>
        </w:tc>
        <w:tc>
          <w:tcPr>
            <w:tcW w:w="0" w:type="auto"/>
            <w:shd w:val="clear" w:color="auto" w:fill="auto"/>
            <w:vAlign w:val="center"/>
          </w:tcPr>
          <w:p w14:paraId="7460E68B" w14:textId="1EC293E6"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103.20 </w:t>
            </w:r>
          </w:p>
        </w:tc>
        <w:tc>
          <w:tcPr>
            <w:tcW w:w="0" w:type="auto"/>
            <w:shd w:val="clear" w:color="auto" w:fill="auto"/>
            <w:vAlign w:val="center"/>
          </w:tcPr>
          <w:p w14:paraId="44795895" w14:textId="29B098C7"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80.71 </w:t>
            </w:r>
          </w:p>
        </w:tc>
        <w:tc>
          <w:tcPr>
            <w:tcW w:w="0" w:type="auto"/>
            <w:shd w:val="clear" w:color="auto" w:fill="auto"/>
            <w:vAlign w:val="center"/>
          </w:tcPr>
          <w:p w14:paraId="7E483028" w14:textId="76E1C2F0"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39.33 </w:t>
            </w:r>
          </w:p>
        </w:tc>
        <w:tc>
          <w:tcPr>
            <w:tcW w:w="0" w:type="auto"/>
            <w:shd w:val="clear" w:color="auto" w:fill="auto"/>
            <w:vAlign w:val="center"/>
          </w:tcPr>
          <w:p w14:paraId="326C5B2E" w14:textId="4E005750"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110.05 </w:t>
            </w:r>
          </w:p>
        </w:tc>
        <w:tc>
          <w:tcPr>
            <w:tcW w:w="0" w:type="auto"/>
            <w:shd w:val="clear" w:color="auto" w:fill="auto"/>
            <w:vAlign w:val="center"/>
          </w:tcPr>
          <w:p w14:paraId="01F2B5BA" w14:textId="7E228814"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90.84 </w:t>
            </w:r>
          </w:p>
        </w:tc>
        <w:tc>
          <w:tcPr>
            <w:tcW w:w="0" w:type="auto"/>
            <w:shd w:val="clear" w:color="auto" w:fill="auto"/>
            <w:vAlign w:val="center"/>
          </w:tcPr>
          <w:p w14:paraId="57325505" w14:textId="0DCB5650"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60.16 </w:t>
            </w:r>
          </w:p>
        </w:tc>
      </w:tr>
      <w:tr w:rsidR="00BB13F1" w:rsidRPr="002F69F6" w14:paraId="23E50283" w14:textId="77777777" w:rsidTr="002D70E5">
        <w:trPr>
          <w:trHeight w:val="278"/>
        </w:trPr>
        <w:tc>
          <w:tcPr>
            <w:tcW w:w="984" w:type="dxa"/>
            <w:vMerge/>
          </w:tcPr>
          <w:p w14:paraId="1E1570AE" w14:textId="77777777" w:rsidR="00BB13F1" w:rsidRPr="005B61E5" w:rsidRDefault="00BB13F1" w:rsidP="00807668">
            <w:pPr>
              <w:jc w:val="center"/>
              <w:rPr>
                <w:rFonts w:ascii="Times New Roman" w:eastAsia="DengXian" w:hAnsi="Times New Roman" w:cs="Times New Roman"/>
                <w:b/>
                <w:bCs/>
                <w:kern w:val="0"/>
                <w:sz w:val="20"/>
                <w:szCs w:val="20"/>
              </w:rPr>
            </w:pPr>
          </w:p>
        </w:tc>
        <w:tc>
          <w:tcPr>
            <w:tcW w:w="2216" w:type="dxa"/>
            <w:vMerge/>
            <w:shd w:val="clear" w:color="auto" w:fill="auto"/>
            <w:vAlign w:val="center"/>
          </w:tcPr>
          <w:p w14:paraId="17EB7CF6" w14:textId="1B36BDA0" w:rsidR="00BB13F1" w:rsidRPr="005B61E5" w:rsidRDefault="00BB13F1" w:rsidP="00807668">
            <w:pPr>
              <w:jc w:val="center"/>
              <w:rPr>
                <w:rFonts w:ascii="Times New Roman" w:eastAsia="DengXian" w:hAnsi="Times New Roman" w:cs="Times New Roman"/>
                <w:b/>
                <w:bCs/>
                <w:kern w:val="0"/>
                <w:sz w:val="20"/>
                <w:szCs w:val="20"/>
              </w:rPr>
            </w:pPr>
          </w:p>
        </w:tc>
        <w:tc>
          <w:tcPr>
            <w:tcW w:w="0" w:type="auto"/>
            <w:shd w:val="clear" w:color="auto" w:fill="auto"/>
            <w:vAlign w:val="center"/>
          </w:tcPr>
          <w:p w14:paraId="4025A250" w14:textId="1D787E20" w:rsidR="00BB13F1" w:rsidRPr="005B61E5" w:rsidRDefault="00BB13F1"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5%</w:t>
            </w:r>
          </w:p>
        </w:tc>
        <w:tc>
          <w:tcPr>
            <w:tcW w:w="0" w:type="auto"/>
            <w:shd w:val="clear" w:color="auto" w:fill="auto"/>
            <w:vAlign w:val="center"/>
          </w:tcPr>
          <w:p w14:paraId="7ED0B2B2" w14:textId="4CBAF5E1"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1.52 </w:t>
            </w:r>
          </w:p>
        </w:tc>
        <w:tc>
          <w:tcPr>
            <w:tcW w:w="0" w:type="auto"/>
            <w:shd w:val="clear" w:color="auto" w:fill="auto"/>
            <w:vAlign w:val="center"/>
          </w:tcPr>
          <w:p w14:paraId="27645C7D" w14:textId="3B77A922"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1.02 </w:t>
            </w:r>
          </w:p>
        </w:tc>
        <w:tc>
          <w:tcPr>
            <w:tcW w:w="0" w:type="auto"/>
            <w:shd w:val="clear" w:color="auto" w:fill="auto"/>
            <w:vAlign w:val="center"/>
          </w:tcPr>
          <w:p w14:paraId="503CEA9F" w14:textId="78A04282"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0.03 </w:t>
            </w:r>
          </w:p>
        </w:tc>
        <w:tc>
          <w:tcPr>
            <w:tcW w:w="0" w:type="auto"/>
            <w:shd w:val="clear" w:color="auto" w:fill="auto"/>
            <w:vAlign w:val="center"/>
          </w:tcPr>
          <w:p w14:paraId="4C01ACFA" w14:textId="3724682B"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2.14 </w:t>
            </w:r>
          </w:p>
        </w:tc>
        <w:tc>
          <w:tcPr>
            <w:tcW w:w="0" w:type="auto"/>
            <w:shd w:val="clear" w:color="auto" w:fill="auto"/>
            <w:vAlign w:val="center"/>
          </w:tcPr>
          <w:p w14:paraId="7755DD24" w14:textId="0ABD0587"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1.29 </w:t>
            </w:r>
          </w:p>
        </w:tc>
        <w:tc>
          <w:tcPr>
            <w:tcW w:w="0" w:type="auto"/>
            <w:shd w:val="clear" w:color="auto" w:fill="auto"/>
            <w:vAlign w:val="center"/>
          </w:tcPr>
          <w:p w14:paraId="3411A49E" w14:textId="1089BF99"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0.53 </w:t>
            </w:r>
          </w:p>
        </w:tc>
      </w:tr>
      <w:tr w:rsidR="00BB13F1" w:rsidRPr="002F69F6" w14:paraId="45950893" w14:textId="77777777" w:rsidTr="002D70E5">
        <w:trPr>
          <w:trHeight w:val="278"/>
        </w:trPr>
        <w:tc>
          <w:tcPr>
            <w:tcW w:w="984" w:type="dxa"/>
            <w:vMerge/>
          </w:tcPr>
          <w:p w14:paraId="3C232FBD" w14:textId="77777777" w:rsidR="00BB13F1" w:rsidRPr="005B61E5" w:rsidRDefault="00BB13F1" w:rsidP="00807668">
            <w:pPr>
              <w:jc w:val="center"/>
              <w:rPr>
                <w:rFonts w:ascii="Times New Roman" w:eastAsia="DengXian" w:hAnsi="Times New Roman" w:cs="Times New Roman"/>
                <w:b/>
                <w:bCs/>
                <w:kern w:val="0"/>
                <w:sz w:val="20"/>
                <w:szCs w:val="20"/>
              </w:rPr>
            </w:pPr>
          </w:p>
        </w:tc>
        <w:tc>
          <w:tcPr>
            <w:tcW w:w="2216" w:type="dxa"/>
            <w:vMerge/>
            <w:shd w:val="clear" w:color="auto" w:fill="auto"/>
            <w:vAlign w:val="center"/>
          </w:tcPr>
          <w:p w14:paraId="32324494" w14:textId="3790769D" w:rsidR="00BB13F1" w:rsidRPr="005B61E5" w:rsidRDefault="00BB13F1" w:rsidP="00807668">
            <w:pPr>
              <w:jc w:val="center"/>
              <w:rPr>
                <w:rFonts w:ascii="Times New Roman" w:eastAsia="DengXian" w:hAnsi="Times New Roman" w:cs="Times New Roman"/>
                <w:b/>
                <w:bCs/>
                <w:kern w:val="0"/>
                <w:sz w:val="20"/>
                <w:szCs w:val="20"/>
              </w:rPr>
            </w:pPr>
          </w:p>
        </w:tc>
        <w:tc>
          <w:tcPr>
            <w:tcW w:w="0" w:type="auto"/>
            <w:shd w:val="clear" w:color="auto" w:fill="auto"/>
            <w:vAlign w:val="center"/>
          </w:tcPr>
          <w:p w14:paraId="4D7DA1D4" w14:textId="328B4A7F" w:rsidR="00BB13F1" w:rsidRPr="005B61E5" w:rsidRDefault="00BB13F1"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50%</w:t>
            </w:r>
          </w:p>
        </w:tc>
        <w:tc>
          <w:tcPr>
            <w:tcW w:w="0" w:type="auto"/>
            <w:shd w:val="clear" w:color="auto" w:fill="auto"/>
            <w:vAlign w:val="center"/>
          </w:tcPr>
          <w:p w14:paraId="67B62777" w14:textId="0F8802DD"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58.99 </w:t>
            </w:r>
          </w:p>
        </w:tc>
        <w:tc>
          <w:tcPr>
            <w:tcW w:w="0" w:type="auto"/>
            <w:shd w:val="clear" w:color="auto" w:fill="auto"/>
            <w:vAlign w:val="center"/>
          </w:tcPr>
          <w:p w14:paraId="5214FE2F" w14:textId="6FE28730"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31.73 </w:t>
            </w:r>
          </w:p>
        </w:tc>
        <w:tc>
          <w:tcPr>
            <w:tcW w:w="0" w:type="auto"/>
            <w:shd w:val="clear" w:color="auto" w:fill="auto"/>
            <w:vAlign w:val="center"/>
          </w:tcPr>
          <w:p w14:paraId="0A6837E1" w14:textId="60693166"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12.63 </w:t>
            </w:r>
          </w:p>
        </w:tc>
        <w:tc>
          <w:tcPr>
            <w:tcW w:w="0" w:type="auto"/>
            <w:shd w:val="clear" w:color="auto" w:fill="auto"/>
            <w:vAlign w:val="center"/>
          </w:tcPr>
          <w:p w14:paraId="5B346E4E" w14:textId="3E9904B9"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71.59 </w:t>
            </w:r>
          </w:p>
        </w:tc>
        <w:tc>
          <w:tcPr>
            <w:tcW w:w="0" w:type="auto"/>
            <w:shd w:val="clear" w:color="auto" w:fill="auto"/>
            <w:vAlign w:val="center"/>
          </w:tcPr>
          <w:p w14:paraId="05788FB0" w14:textId="0F5711EA"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42.31 </w:t>
            </w:r>
          </w:p>
        </w:tc>
        <w:tc>
          <w:tcPr>
            <w:tcW w:w="0" w:type="auto"/>
            <w:shd w:val="clear" w:color="auto" w:fill="auto"/>
            <w:vAlign w:val="center"/>
          </w:tcPr>
          <w:p w14:paraId="7D2D153F" w14:textId="1A56F648"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17.99 </w:t>
            </w:r>
          </w:p>
        </w:tc>
      </w:tr>
      <w:tr w:rsidR="00BB13F1" w:rsidRPr="002F69F6" w14:paraId="44F95010" w14:textId="77777777" w:rsidTr="002D70E5">
        <w:trPr>
          <w:trHeight w:val="278"/>
        </w:trPr>
        <w:tc>
          <w:tcPr>
            <w:tcW w:w="984" w:type="dxa"/>
            <w:vMerge/>
          </w:tcPr>
          <w:p w14:paraId="587CBCD5" w14:textId="77777777" w:rsidR="00BB13F1" w:rsidRPr="0051380B" w:rsidRDefault="00BB13F1" w:rsidP="00807668">
            <w:pPr>
              <w:widowControl/>
              <w:jc w:val="center"/>
              <w:rPr>
                <w:rFonts w:ascii="Times New Roman" w:eastAsia="DengXian" w:hAnsi="Times New Roman" w:cs="Times New Roman"/>
                <w:b/>
                <w:bCs/>
                <w:kern w:val="0"/>
                <w:sz w:val="20"/>
                <w:szCs w:val="20"/>
              </w:rPr>
            </w:pPr>
          </w:p>
        </w:tc>
        <w:tc>
          <w:tcPr>
            <w:tcW w:w="2216" w:type="dxa"/>
            <w:vMerge/>
            <w:shd w:val="clear" w:color="auto" w:fill="auto"/>
            <w:vAlign w:val="center"/>
          </w:tcPr>
          <w:p w14:paraId="0CD9AC41" w14:textId="2CEB432C" w:rsidR="00BB13F1" w:rsidRPr="0051380B" w:rsidRDefault="00BB13F1"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15B1EF44" w14:textId="3AC673B5" w:rsidR="00BB13F1" w:rsidRPr="005B61E5" w:rsidRDefault="00BB13F1"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95%</w:t>
            </w:r>
          </w:p>
        </w:tc>
        <w:tc>
          <w:tcPr>
            <w:tcW w:w="0" w:type="auto"/>
            <w:shd w:val="clear" w:color="auto" w:fill="auto"/>
            <w:vAlign w:val="center"/>
          </w:tcPr>
          <w:p w14:paraId="6634B946" w14:textId="1532EB72"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331.81 </w:t>
            </w:r>
          </w:p>
        </w:tc>
        <w:tc>
          <w:tcPr>
            <w:tcW w:w="0" w:type="auto"/>
            <w:shd w:val="clear" w:color="auto" w:fill="auto"/>
            <w:vAlign w:val="center"/>
          </w:tcPr>
          <w:p w14:paraId="0FB4ADC4" w14:textId="5D7F2C3C"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310.18 </w:t>
            </w:r>
          </w:p>
        </w:tc>
        <w:tc>
          <w:tcPr>
            <w:tcW w:w="0" w:type="auto"/>
            <w:shd w:val="clear" w:color="auto" w:fill="auto"/>
            <w:vAlign w:val="center"/>
          </w:tcPr>
          <w:p w14:paraId="217AEAEF" w14:textId="72D0DFFF"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161.79 </w:t>
            </w:r>
          </w:p>
        </w:tc>
        <w:tc>
          <w:tcPr>
            <w:tcW w:w="0" w:type="auto"/>
            <w:shd w:val="clear" w:color="auto" w:fill="auto"/>
            <w:vAlign w:val="center"/>
          </w:tcPr>
          <w:p w14:paraId="0393852E" w14:textId="522E308C"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333.32 </w:t>
            </w:r>
          </w:p>
        </w:tc>
        <w:tc>
          <w:tcPr>
            <w:tcW w:w="0" w:type="auto"/>
            <w:shd w:val="clear" w:color="auto" w:fill="auto"/>
            <w:vAlign w:val="center"/>
          </w:tcPr>
          <w:p w14:paraId="4D68EB95" w14:textId="51094EE3"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318.55 </w:t>
            </w:r>
          </w:p>
        </w:tc>
        <w:tc>
          <w:tcPr>
            <w:tcW w:w="0" w:type="auto"/>
            <w:shd w:val="clear" w:color="auto" w:fill="auto"/>
            <w:vAlign w:val="center"/>
          </w:tcPr>
          <w:p w14:paraId="4D22A3F8" w14:textId="6D24471C"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242.89 </w:t>
            </w:r>
          </w:p>
        </w:tc>
      </w:tr>
      <w:tr w:rsidR="00BB13F1" w:rsidRPr="002F69F6" w14:paraId="49724171" w14:textId="77777777" w:rsidTr="002D70E5">
        <w:trPr>
          <w:trHeight w:val="278"/>
        </w:trPr>
        <w:tc>
          <w:tcPr>
            <w:tcW w:w="984" w:type="dxa"/>
            <w:vMerge w:val="restart"/>
            <w:vAlign w:val="center"/>
          </w:tcPr>
          <w:p w14:paraId="787CD308" w14:textId="2478C568" w:rsidR="00BB13F1" w:rsidRPr="002F69F6" w:rsidRDefault="00BB13F1" w:rsidP="00807668">
            <w:pPr>
              <w:widowControl/>
              <w:jc w:val="center"/>
              <w:rPr>
                <w:rFonts w:ascii="Times New Roman" w:eastAsia="DengXian" w:hAnsi="Times New Roman" w:cs="Times New Roman"/>
                <w:b/>
                <w:bCs/>
                <w:kern w:val="0"/>
                <w:sz w:val="20"/>
                <w:szCs w:val="20"/>
              </w:rPr>
            </w:pPr>
            <w:r w:rsidRPr="008614F5">
              <w:rPr>
                <w:rFonts w:ascii="Times New Roman" w:eastAsia="DengXian" w:hAnsi="Times New Roman" w:cs="Times New Roman"/>
                <w:b/>
                <w:bCs/>
                <w:kern w:val="0"/>
                <w:sz w:val="20"/>
                <w:szCs w:val="20"/>
              </w:rPr>
              <w:t>Baseline</w:t>
            </w:r>
          </w:p>
        </w:tc>
        <w:tc>
          <w:tcPr>
            <w:tcW w:w="2216" w:type="dxa"/>
            <w:vMerge w:val="restart"/>
            <w:shd w:val="clear" w:color="auto" w:fill="auto"/>
            <w:vAlign w:val="center"/>
          </w:tcPr>
          <w:p w14:paraId="2B815007" w14:textId="44652D04" w:rsidR="00BB13F1" w:rsidRPr="005B61E5" w:rsidRDefault="00BB13F1" w:rsidP="00807668">
            <w:pPr>
              <w:widowControl/>
              <w:jc w:val="center"/>
              <w:rPr>
                <w:rFonts w:ascii="Times New Roman" w:eastAsia="DengXian" w:hAnsi="Times New Roman" w:cs="Times New Roman"/>
                <w:b/>
                <w:bCs/>
                <w:kern w:val="0"/>
                <w:sz w:val="20"/>
                <w:szCs w:val="20"/>
              </w:rPr>
            </w:pPr>
            <w:r w:rsidRPr="002F69F6">
              <w:rPr>
                <w:rFonts w:ascii="Times New Roman" w:eastAsia="DengXian" w:hAnsi="Times New Roman" w:cs="Times New Roman"/>
                <w:b/>
                <w:bCs/>
                <w:kern w:val="0"/>
                <w:sz w:val="20"/>
                <w:szCs w:val="20"/>
              </w:rPr>
              <w:t>DL p</w:t>
            </w:r>
            <w:r w:rsidRPr="0051380B">
              <w:rPr>
                <w:rFonts w:ascii="Times New Roman" w:eastAsia="DengXian" w:hAnsi="Times New Roman" w:cs="Times New Roman"/>
                <w:b/>
                <w:bCs/>
                <w:kern w:val="0"/>
                <w:sz w:val="20"/>
                <w:szCs w:val="20"/>
              </w:rPr>
              <w:t xml:space="preserve">acket-Latency </w:t>
            </w:r>
            <w:r>
              <w:rPr>
                <w:rFonts w:ascii="Times New Roman" w:eastAsia="DengXian" w:hAnsi="Times New Roman" w:cs="Times New Roman" w:hint="eastAsia"/>
                <w:b/>
                <w:bCs/>
                <w:color w:val="000000"/>
                <w:kern w:val="0"/>
                <w:sz w:val="20"/>
                <w:szCs w:val="20"/>
              </w:rPr>
              <w:t>CDF</w:t>
            </w:r>
          </w:p>
        </w:tc>
        <w:tc>
          <w:tcPr>
            <w:tcW w:w="0" w:type="auto"/>
            <w:shd w:val="clear" w:color="auto" w:fill="auto"/>
            <w:vAlign w:val="center"/>
            <w:hideMark/>
          </w:tcPr>
          <w:p w14:paraId="1AE7EAB2" w14:textId="4019CB38" w:rsidR="00BB13F1" w:rsidRPr="005B61E5" w:rsidRDefault="00BB13F1"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Mean</w:t>
            </w:r>
          </w:p>
        </w:tc>
        <w:tc>
          <w:tcPr>
            <w:tcW w:w="0" w:type="auto"/>
            <w:shd w:val="clear" w:color="auto" w:fill="auto"/>
            <w:vAlign w:val="center"/>
          </w:tcPr>
          <w:p w14:paraId="4E237373" w14:textId="23C8E58D"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18.70 </w:t>
            </w:r>
          </w:p>
        </w:tc>
        <w:tc>
          <w:tcPr>
            <w:tcW w:w="0" w:type="auto"/>
            <w:shd w:val="clear" w:color="auto" w:fill="auto"/>
            <w:vAlign w:val="center"/>
          </w:tcPr>
          <w:p w14:paraId="4110D2E0" w14:textId="6D1B06BF"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207.01 </w:t>
            </w:r>
          </w:p>
        </w:tc>
        <w:tc>
          <w:tcPr>
            <w:tcW w:w="0" w:type="auto"/>
            <w:shd w:val="clear" w:color="auto" w:fill="auto"/>
            <w:vAlign w:val="center"/>
          </w:tcPr>
          <w:p w14:paraId="3D76BBE2" w14:textId="40DEB3E4"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826.66 </w:t>
            </w:r>
          </w:p>
        </w:tc>
        <w:tc>
          <w:tcPr>
            <w:tcW w:w="0" w:type="auto"/>
            <w:shd w:val="clear" w:color="auto" w:fill="auto"/>
            <w:vAlign w:val="center"/>
          </w:tcPr>
          <w:p w14:paraId="0F12A525" w14:textId="3AA7F7E3"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15.60 </w:t>
            </w:r>
          </w:p>
        </w:tc>
        <w:tc>
          <w:tcPr>
            <w:tcW w:w="0" w:type="auto"/>
            <w:shd w:val="clear" w:color="auto" w:fill="auto"/>
            <w:vAlign w:val="center"/>
          </w:tcPr>
          <w:p w14:paraId="59564053" w14:textId="58DD92EF"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41.56 </w:t>
            </w:r>
          </w:p>
        </w:tc>
        <w:tc>
          <w:tcPr>
            <w:tcW w:w="0" w:type="auto"/>
            <w:shd w:val="clear" w:color="auto" w:fill="auto"/>
            <w:vAlign w:val="center"/>
          </w:tcPr>
          <w:p w14:paraId="5CEE9FB8" w14:textId="475AC200"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57.18 </w:t>
            </w:r>
          </w:p>
        </w:tc>
      </w:tr>
      <w:tr w:rsidR="00BB13F1" w:rsidRPr="002F69F6" w14:paraId="5070D1CC" w14:textId="77777777" w:rsidTr="002D70E5">
        <w:trPr>
          <w:trHeight w:val="278"/>
        </w:trPr>
        <w:tc>
          <w:tcPr>
            <w:tcW w:w="984" w:type="dxa"/>
            <w:vMerge/>
            <w:vAlign w:val="center"/>
          </w:tcPr>
          <w:p w14:paraId="3A5A8CEC" w14:textId="77777777" w:rsidR="00BB13F1" w:rsidRPr="005B61E5" w:rsidRDefault="00BB13F1" w:rsidP="00807668">
            <w:pPr>
              <w:widowControl/>
              <w:jc w:val="center"/>
              <w:rPr>
                <w:rFonts w:ascii="Times New Roman" w:eastAsia="DengXian" w:hAnsi="Times New Roman" w:cs="Times New Roman"/>
                <w:b/>
                <w:bCs/>
                <w:kern w:val="0"/>
                <w:sz w:val="20"/>
                <w:szCs w:val="20"/>
              </w:rPr>
            </w:pPr>
          </w:p>
        </w:tc>
        <w:tc>
          <w:tcPr>
            <w:tcW w:w="2216" w:type="dxa"/>
            <w:vMerge/>
            <w:shd w:val="clear" w:color="auto" w:fill="auto"/>
            <w:vAlign w:val="center"/>
          </w:tcPr>
          <w:p w14:paraId="3F455F99" w14:textId="67B8DF47" w:rsidR="00BB13F1" w:rsidRPr="005B61E5" w:rsidRDefault="00BB13F1"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6371385D" w14:textId="6E3B58F1" w:rsidR="00BB13F1" w:rsidRPr="005B61E5" w:rsidRDefault="00BB13F1"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5%</w:t>
            </w:r>
          </w:p>
        </w:tc>
        <w:tc>
          <w:tcPr>
            <w:tcW w:w="0" w:type="auto"/>
            <w:shd w:val="clear" w:color="auto" w:fill="auto"/>
            <w:vAlign w:val="center"/>
          </w:tcPr>
          <w:p w14:paraId="098C2214" w14:textId="7FD15868"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6.56 </w:t>
            </w:r>
          </w:p>
        </w:tc>
        <w:tc>
          <w:tcPr>
            <w:tcW w:w="0" w:type="auto"/>
            <w:shd w:val="clear" w:color="auto" w:fill="auto"/>
            <w:vAlign w:val="center"/>
          </w:tcPr>
          <w:p w14:paraId="60040805" w14:textId="1D3988E4"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6.61 </w:t>
            </w:r>
          </w:p>
        </w:tc>
        <w:tc>
          <w:tcPr>
            <w:tcW w:w="0" w:type="auto"/>
            <w:shd w:val="clear" w:color="auto" w:fill="auto"/>
            <w:vAlign w:val="center"/>
          </w:tcPr>
          <w:p w14:paraId="15B48ED9" w14:textId="43455717"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6.72 </w:t>
            </w:r>
          </w:p>
        </w:tc>
        <w:tc>
          <w:tcPr>
            <w:tcW w:w="0" w:type="auto"/>
            <w:shd w:val="clear" w:color="auto" w:fill="auto"/>
            <w:vAlign w:val="center"/>
          </w:tcPr>
          <w:p w14:paraId="4AD8C4F1" w14:textId="562AD30A"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6.56 </w:t>
            </w:r>
          </w:p>
        </w:tc>
        <w:tc>
          <w:tcPr>
            <w:tcW w:w="0" w:type="auto"/>
            <w:shd w:val="clear" w:color="auto" w:fill="auto"/>
            <w:vAlign w:val="center"/>
          </w:tcPr>
          <w:p w14:paraId="79082E89" w14:textId="43EEFDA0"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6.58 </w:t>
            </w:r>
          </w:p>
        </w:tc>
        <w:tc>
          <w:tcPr>
            <w:tcW w:w="0" w:type="auto"/>
            <w:shd w:val="clear" w:color="auto" w:fill="auto"/>
            <w:vAlign w:val="center"/>
          </w:tcPr>
          <w:p w14:paraId="49EE2791" w14:textId="4284B88B"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6.63 </w:t>
            </w:r>
          </w:p>
        </w:tc>
      </w:tr>
      <w:tr w:rsidR="00BB13F1" w:rsidRPr="002F69F6" w14:paraId="560D1C21" w14:textId="77777777" w:rsidTr="002D70E5">
        <w:trPr>
          <w:trHeight w:val="278"/>
        </w:trPr>
        <w:tc>
          <w:tcPr>
            <w:tcW w:w="984" w:type="dxa"/>
            <w:vMerge/>
            <w:vAlign w:val="center"/>
          </w:tcPr>
          <w:p w14:paraId="3FD4FC23" w14:textId="77777777" w:rsidR="00BB13F1" w:rsidRPr="005B61E5" w:rsidRDefault="00BB13F1" w:rsidP="00807668">
            <w:pPr>
              <w:widowControl/>
              <w:jc w:val="center"/>
              <w:rPr>
                <w:rFonts w:ascii="Times New Roman" w:eastAsia="DengXian" w:hAnsi="Times New Roman" w:cs="Times New Roman"/>
                <w:b/>
                <w:bCs/>
                <w:kern w:val="0"/>
                <w:sz w:val="20"/>
                <w:szCs w:val="20"/>
              </w:rPr>
            </w:pPr>
          </w:p>
        </w:tc>
        <w:tc>
          <w:tcPr>
            <w:tcW w:w="2216" w:type="dxa"/>
            <w:vMerge/>
            <w:shd w:val="clear" w:color="auto" w:fill="auto"/>
            <w:vAlign w:val="center"/>
          </w:tcPr>
          <w:p w14:paraId="132D5D13" w14:textId="3EDD0350" w:rsidR="00BB13F1" w:rsidRPr="005B61E5" w:rsidRDefault="00BB13F1"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4E584CD6" w14:textId="4727E998" w:rsidR="00BB13F1" w:rsidRPr="005B61E5" w:rsidRDefault="00BB13F1"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50%</w:t>
            </w:r>
          </w:p>
        </w:tc>
        <w:tc>
          <w:tcPr>
            <w:tcW w:w="0" w:type="auto"/>
            <w:shd w:val="clear" w:color="auto" w:fill="auto"/>
            <w:vAlign w:val="center"/>
          </w:tcPr>
          <w:p w14:paraId="2C888AA8" w14:textId="78A88908"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7.96 </w:t>
            </w:r>
          </w:p>
        </w:tc>
        <w:tc>
          <w:tcPr>
            <w:tcW w:w="0" w:type="auto"/>
            <w:shd w:val="clear" w:color="auto" w:fill="auto"/>
            <w:vAlign w:val="center"/>
          </w:tcPr>
          <w:p w14:paraId="0D3C0B80" w14:textId="749DDE41"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11.83 </w:t>
            </w:r>
          </w:p>
        </w:tc>
        <w:tc>
          <w:tcPr>
            <w:tcW w:w="0" w:type="auto"/>
            <w:shd w:val="clear" w:color="auto" w:fill="auto"/>
            <w:vAlign w:val="center"/>
          </w:tcPr>
          <w:p w14:paraId="5391F761" w14:textId="67646876"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21.71 </w:t>
            </w:r>
          </w:p>
        </w:tc>
        <w:tc>
          <w:tcPr>
            <w:tcW w:w="0" w:type="auto"/>
            <w:shd w:val="clear" w:color="auto" w:fill="auto"/>
            <w:vAlign w:val="center"/>
          </w:tcPr>
          <w:p w14:paraId="21CC21D3" w14:textId="120852A8"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7.79 </w:t>
            </w:r>
          </w:p>
        </w:tc>
        <w:tc>
          <w:tcPr>
            <w:tcW w:w="0" w:type="auto"/>
            <w:shd w:val="clear" w:color="auto" w:fill="auto"/>
            <w:vAlign w:val="center"/>
          </w:tcPr>
          <w:p w14:paraId="2F3A7079" w14:textId="6457BE10"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10.19 </w:t>
            </w:r>
          </w:p>
        </w:tc>
        <w:tc>
          <w:tcPr>
            <w:tcW w:w="0" w:type="auto"/>
            <w:shd w:val="clear" w:color="auto" w:fill="auto"/>
            <w:vAlign w:val="center"/>
          </w:tcPr>
          <w:p w14:paraId="6FF99D1C" w14:textId="15234D26"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13.45 </w:t>
            </w:r>
          </w:p>
        </w:tc>
      </w:tr>
      <w:tr w:rsidR="00BB13F1" w:rsidRPr="002F69F6" w14:paraId="19ED404F" w14:textId="77777777" w:rsidTr="002D70E5">
        <w:trPr>
          <w:trHeight w:val="278"/>
        </w:trPr>
        <w:tc>
          <w:tcPr>
            <w:tcW w:w="984" w:type="dxa"/>
            <w:vMerge/>
            <w:vAlign w:val="center"/>
          </w:tcPr>
          <w:p w14:paraId="0242797A" w14:textId="77777777" w:rsidR="00BB13F1" w:rsidRPr="0051380B" w:rsidRDefault="00BB13F1" w:rsidP="002D70E5">
            <w:pPr>
              <w:widowControl/>
              <w:jc w:val="center"/>
              <w:rPr>
                <w:rFonts w:ascii="Times New Roman" w:eastAsia="DengXian" w:hAnsi="Times New Roman" w:cs="Times New Roman"/>
                <w:b/>
                <w:bCs/>
                <w:kern w:val="0"/>
                <w:sz w:val="20"/>
                <w:szCs w:val="20"/>
              </w:rPr>
            </w:pPr>
          </w:p>
        </w:tc>
        <w:tc>
          <w:tcPr>
            <w:tcW w:w="2216" w:type="dxa"/>
            <w:vMerge/>
            <w:shd w:val="clear" w:color="auto" w:fill="auto"/>
            <w:vAlign w:val="center"/>
          </w:tcPr>
          <w:p w14:paraId="4FFCF97A" w14:textId="68D9B004" w:rsidR="00BB13F1" w:rsidRPr="0051380B" w:rsidRDefault="00BB13F1" w:rsidP="002D70E5">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36FB8ED8" w14:textId="6AA69D1F" w:rsidR="00BB13F1" w:rsidRPr="005B61E5" w:rsidRDefault="00BB13F1"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95%</w:t>
            </w:r>
          </w:p>
        </w:tc>
        <w:tc>
          <w:tcPr>
            <w:tcW w:w="0" w:type="auto"/>
            <w:shd w:val="clear" w:color="auto" w:fill="auto"/>
            <w:vAlign w:val="center"/>
          </w:tcPr>
          <w:p w14:paraId="6BA3BFEB" w14:textId="06535C69"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148.95 </w:t>
            </w:r>
          </w:p>
        </w:tc>
        <w:tc>
          <w:tcPr>
            <w:tcW w:w="0" w:type="auto"/>
            <w:shd w:val="clear" w:color="auto" w:fill="auto"/>
            <w:vAlign w:val="center"/>
          </w:tcPr>
          <w:p w14:paraId="04069735" w14:textId="470CE510"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3218.15 </w:t>
            </w:r>
          </w:p>
        </w:tc>
        <w:tc>
          <w:tcPr>
            <w:tcW w:w="0" w:type="auto"/>
            <w:shd w:val="clear" w:color="auto" w:fill="auto"/>
            <w:vAlign w:val="center"/>
          </w:tcPr>
          <w:p w14:paraId="0BE370E6" w14:textId="54BC6423"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19757.61 </w:t>
            </w:r>
          </w:p>
        </w:tc>
        <w:tc>
          <w:tcPr>
            <w:tcW w:w="0" w:type="auto"/>
            <w:shd w:val="clear" w:color="auto" w:fill="auto"/>
            <w:vAlign w:val="center"/>
          </w:tcPr>
          <w:p w14:paraId="2F6ED437" w14:textId="5A5A7DF0"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145.16 </w:t>
            </w:r>
          </w:p>
        </w:tc>
        <w:tc>
          <w:tcPr>
            <w:tcW w:w="0" w:type="auto"/>
            <w:shd w:val="clear" w:color="auto" w:fill="auto"/>
            <w:vAlign w:val="center"/>
          </w:tcPr>
          <w:p w14:paraId="49CFFF59" w14:textId="5C9E3741"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204.46 </w:t>
            </w:r>
          </w:p>
        </w:tc>
        <w:tc>
          <w:tcPr>
            <w:tcW w:w="0" w:type="auto"/>
            <w:shd w:val="clear" w:color="auto" w:fill="auto"/>
            <w:vAlign w:val="center"/>
          </w:tcPr>
          <w:p w14:paraId="4B83CA1B" w14:textId="3CBA9500"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355.78 </w:t>
            </w:r>
          </w:p>
        </w:tc>
      </w:tr>
      <w:tr w:rsidR="00BB13F1" w:rsidRPr="002F69F6" w14:paraId="46029A24" w14:textId="77777777" w:rsidTr="002D70E5">
        <w:trPr>
          <w:trHeight w:val="278"/>
        </w:trPr>
        <w:tc>
          <w:tcPr>
            <w:tcW w:w="984" w:type="dxa"/>
            <w:vMerge/>
            <w:vAlign w:val="center"/>
          </w:tcPr>
          <w:p w14:paraId="2CA25167" w14:textId="77777777" w:rsidR="00BB13F1" w:rsidRPr="002F69F6" w:rsidRDefault="00BB13F1" w:rsidP="00807668">
            <w:pPr>
              <w:widowControl/>
              <w:jc w:val="center"/>
              <w:rPr>
                <w:rFonts w:ascii="Times New Roman" w:eastAsia="DengXian" w:hAnsi="Times New Roman" w:cs="Times New Roman"/>
                <w:b/>
                <w:bCs/>
                <w:kern w:val="0"/>
                <w:sz w:val="20"/>
                <w:szCs w:val="20"/>
              </w:rPr>
            </w:pPr>
          </w:p>
        </w:tc>
        <w:tc>
          <w:tcPr>
            <w:tcW w:w="2216" w:type="dxa"/>
            <w:vMerge w:val="restart"/>
            <w:shd w:val="clear" w:color="auto" w:fill="auto"/>
            <w:vAlign w:val="center"/>
          </w:tcPr>
          <w:p w14:paraId="3DC8C9A7" w14:textId="4B3ADFA3" w:rsidR="00BB13F1" w:rsidRPr="005B61E5" w:rsidRDefault="00BB13F1" w:rsidP="00807668">
            <w:pPr>
              <w:widowControl/>
              <w:jc w:val="center"/>
              <w:rPr>
                <w:rFonts w:ascii="Times New Roman" w:eastAsia="DengXian" w:hAnsi="Times New Roman" w:cs="Times New Roman"/>
                <w:b/>
                <w:bCs/>
                <w:kern w:val="0"/>
                <w:sz w:val="20"/>
                <w:szCs w:val="20"/>
              </w:rPr>
            </w:pPr>
            <w:r w:rsidRPr="002F69F6">
              <w:rPr>
                <w:rFonts w:ascii="Times New Roman" w:eastAsia="DengXian" w:hAnsi="Times New Roman" w:cs="Times New Roman"/>
                <w:b/>
                <w:bCs/>
                <w:kern w:val="0"/>
                <w:sz w:val="20"/>
                <w:szCs w:val="20"/>
              </w:rPr>
              <w:t>UL p</w:t>
            </w:r>
            <w:r w:rsidRPr="0051380B">
              <w:rPr>
                <w:rFonts w:ascii="Times New Roman" w:eastAsia="DengXian" w:hAnsi="Times New Roman" w:cs="Times New Roman"/>
                <w:b/>
                <w:bCs/>
                <w:kern w:val="0"/>
                <w:sz w:val="20"/>
                <w:szCs w:val="20"/>
              </w:rPr>
              <w:t xml:space="preserve">acket-Latency </w:t>
            </w:r>
            <w:r>
              <w:rPr>
                <w:rFonts w:ascii="Times New Roman" w:eastAsia="DengXian" w:hAnsi="Times New Roman" w:cs="Times New Roman" w:hint="eastAsia"/>
                <w:b/>
                <w:bCs/>
                <w:color w:val="000000"/>
                <w:kern w:val="0"/>
                <w:sz w:val="20"/>
                <w:szCs w:val="20"/>
              </w:rPr>
              <w:t>CDF</w:t>
            </w:r>
          </w:p>
        </w:tc>
        <w:tc>
          <w:tcPr>
            <w:tcW w:w="0" w:type="auto"/>
            <w:shd w:val="clear" w:color="auto" w:fill="auto"/>
            <w:vAlign w:val="center"/>
            <w:hideMark/>
          </w:tcPr>
          <w:p w14:paraId="5AECD2EC" w14:textId="0256CBC0" w:rsidR="00BB13F1" w:rsidRPr="005B61E5" w:rsidRDefault="00BB13F1"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Mean</w:t>
            </w:r>
          </w:p>
        </w:tc>
        <w:tc>
          <w:tcPr>
            <w:tcW w:w="0" w:type="auto"/>
            <w:shd w:val="clear" w:color="auto" w:fill="auto"/>
            <w:vAlign w:val="center"/>
          </w:tcPr>
          <w:p w14:paraId="4A649DF9" w14:textId="5CF2F96A"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96.15 </w:t>
            </w:r>
          </w:p>
        </w:tc>
        <w:tc>
          <w:tcPr>
            <w:tcW w:w="0" w:type="auto"/>
            <w:shd w:val="clear" w:color="auto" w:fill="auto"/>
            <w:vAlign w:val="center"/>
          </w:tcPr>
          <w:p w14:paraId="110D2510" w14:textId="70573E3B"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461.61 </w:t>
            </w:r>
          </w:p>
        </w:tc>
        <w:tc>
          <w:tcPr>
            <w:tcW w:w="0" w:type="auto"/>
            <w:shd w:val="clear" w:color="auto" w:fill="auto"/>
            <w:vAlign w:val="center"/>
          </w:tcPr>
          <w:p w14:paraId="405394DA" w14:textId="5DFB5EC2"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1558.78 </w:t>
            </w:r>
          </w:p>
        </w:tc>
        <w:tc>
          <w:tcPr>
            <w:tcW w:w="0" w:type="auto"/>
            <w:shd w:val="clear" w:color="auto" w:fill="auto"/>
            <w:vAlign w:val="center"/>
          </w:tcPr>
          <w:p w14:paraId="61825851" w14:textId="0F6F25F3"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102.77 </w:t>
            </w:r>
          </w:p>
        </w:tc>
        <w:tc>
          <w:tcPr>
            <w:tcW w:w="0" w:type="auto"/>
            <w:shd w:val="clear" w:color="auto" w:fill="auto"/>
            <w:vAlign w:val="center"/>
          </w:tcPr>
          <w:p w14:paraId="6083158F" w14:textId="360F9D37"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305.84 </w:t>
            </w:r>
          </w:p>
        </w:tc>
        <w:tc>
          <w:tcPr>
            <w:tcW w:w="0" w:type="auto"/>
            <w:shd w:val="clear" w:color="auto" w:fill="auto"/>
            <w:vAlign w:val="center"/>
          </w:tcPr>
          <w:p w14:paraId="1FDEEBA3" w14:textId="100F1AD4"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1459.73 </w:t>
            </w:r>
          </w:p>
        </w:tc>
      </w:tr>
      <w:tr w:rsidR="00BB13F1" w:rsidRPr="002F69F6" w14:paraId="3DFDFCD4" w14:textId="77777777" w:rsidTr="002D70E5">
        <w:trPr>
          <w:trHeight w:val="278"/>
        </w:trPr>
        <w:tc>
          <w:tcPr>
            <w:tcW w:w="984" w:type="dxa"/>
            <w:vMerge/>
          </w:tcPr>
          <w:p w14:paraId="72C60972" w14:textId="77777777" w:rsidR="00BB13F1" w:rsidRPr="005B61E5" w:rsidRDefault="00BB13F1" w:rsidP="00807668">
            <w:pPr>
              <w:widowControl/>
              <w:jc w:val="center"/>
              <w:rPr>
                <w:rFonts w:ascii="Times New Roman" w:eastAsia="DengXian" w:hAnsi="Times New Roman" w:cs="Times New Roman"/>
                <w:b/>
                <w:bCs/>
                <w:kern w:val="0"/>
                <w:sz w:val="20"/>
                <w:szCs w:val="20"/>
              </w:rPr>
            </w:pPr>
          </w:p>
        </w:tc>
        <w:tc>
          <w:tcPr>
            <w:tcW w:w="2216" w:type="dxa"/>
            <w:vMerge/>
            <w:shd w:val="clear" w:color="auto" w:fill="auto"/>
            <w:vAlign w:val="center"/>
          </w:tcPr>
          <w:p w14:paraId="6CE02D51" w14:textId="6A199716" w:rsidR="00BB13F1" w:rsidRPr="005B61E5" w:rsidRDefault="00BB13F1"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6F377F3F" w14:textId="017F8AF9" w:rsidR="00BB13F1" w:rsidRPr="005B61E5" w:rsidRDefault="00BB13F1"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5%</w:t>
            </w:r>
          </w:p>
        </w:tc>
        <w:tc>
          <w:tcPr>
            <w:tcW w:w="0" w:type="auto"/>
            <w:shd w:val="clear" w:color="auto" w:fill="auto"/>
            <w:vAlign w:val="center"/>
          </w:tcPr>
          <w:p w14:paraId="3F1999A2" w14:textId="2E84F44F"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6.20 </w:t>
            </w:r>
          </w:p>
        </w:tc>
        <w:tc>
          <w:tcPr>
            <w:tcW w:w="0" w:type="auto"/>
            <w:shd w:val="clear" w:color="auto" w:fill="auto"/>
            <w:vAlign w:val="center"/>
          </w:tcPr>
          <w:p w14:paraId="5427BE88" w14:textId="3D9D4481"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6.47 </w:t>
            </w:r>
          </w:p>
        </w:tc>
        <w:tc>
          <w:tcPr>
            <w:tcW w:w="0" w:type="auto"/>
            <w:shd w:val="clear" w:color="auto" w:fill="auto"/>
            <w:vAlign w:val="center"/>
          </w:tcPr>
          <w:p w14:paraId="13C549B7" w14:textId="5559DF7B"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8.00 </w:t>
            </w:r>
          </w:p>
        </w:tc>
        <w:tc>
          <w:tcPr>
            <w:tcW w:w="0" w:type="auto"/>
            <w:shd w:val="clear" w:color="auto" w:fill="auto"/>
            <w:vAlign w:val="center"/>
          </w:tcPr>
          <w:p w14:paraId="12A9B0F3" w14:textId="73DF4A9F"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6.19 </w:t>
            </w:r>
          </w:p>
        </w:tc>
        <w:tc>
          <w:tcPr>
            <w:tcW w:w="0" w:type="auto"/>
            <w:shd w:val="clear" w:color="auto" w:fill="auto"/>
            <w:vAlign w:val="center"/>
          </w:tcPr>
          <w:p w14:paraId="12F607FD" w14:textId="583EA6E7"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6.35 </w:t>
            </w:r>
          </w:p>
        </w:tc>
        <w:tc>
          <w:tcPr>
            <w:tcW w:w="0" w:type="auto"/>
            <w:shd w:val="clear" w:color="auto" w:fill="auto"/>
            <w:vAlign w:val="center"/>
          </w:tcPr>
          <w:p w14:paraId="039D20BF" w14:textId="7695D065"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6.88 </w:t>
            </w:r>
          </w:p>
        </w:tc>
      </w:tr>
      <w:tr w:rsidR="00BB13F1" w:rsidRPr="002F69F6" w14:paraId="26C15DD1" w14:textId="77777777" w:rsidTr="002D70E5">
        <w:trPr>
          <w:trHeight w:val="278"/>
        </w:trPr>
        <w:tc>
          <w:tcPr>
            <w:tcW w:w="984" w:type="dxa"/>
            <w:vMerge/>
          </w:tcPr>
          <w:p w14:paraId="7375069C" w14:textId="77777777" w:rsidR="00BB13F1" w:rsidRPr="005B61E5" w:rsidRDefault="00BB13F1" w:rsidP="00807668">
            <w:pPr>
              <w:widowControl/>
              <w:jc w:val="center"/>
              <w:rPr>
                <w:rFonts w:ascii="Times New Roman" w:eastAsia="DengXian" w:hAnsi="Times New Roman" w:cs="Times New Roman"/>
                <w:b/>
                <w:bCs/>
                <w:kern w:val="0"/>
                <w:sz w:val="20"/>
                <w:szCs w:val="20"/>
              </w:rPr>
            </w:pPr>
          </w:p>
        </w:tc>
        <w:tc>
          <w:tcPr>
            <w:tcW w:w="2216" w:type="dxa"/>
            <w:vMerge/>
            <w:shd w:val="clear" w:color="auto" w:fill="auto"/>
            <w:vAlign w:val="center"/>
          </w:tcPr>
          <w:p w14:paraId="53D928C1" w14:textId="32654E2E" w:rsidR="00BB13F1" w:rsidRPr="005B61E5" w:rsidRDefault="00BB13F1"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4CFD68DA" w14:textId="31D955C5" w:rsidR="00BB13F1" w:rsidRPr="005B61E5" w:rsidRDefault="00BB13F1"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50%</w:t>
            </w:r>
          </w:p>
        </w:tc>
        <w:tc>
          <w:tcPr>
            <w:tcW w:w="0" w:type="auto"/>
            <w:shd w:val="clear" w:color="auto" w:fill="auto"/>
            <w:vAlign w:val="center"/>
          </w:tcPr>
          <w:p w14:paraId="30AC4CE3" w14:textId="6C68A2C8"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19.69 </w:t>
            </w:r>
          </w:p>
        </w:tc>
        <w:tc>
          <w:tcPr>
            <w:tcW w:w="0" w:type="auto"/>
            <w:shd w:val="clear" w:color="auto" w:fill="auto"/>
            <w:vAlign w:val="center"/>
          </w:tcPr>
          <w:p w14:paraId="5D0E6433" w14:textId="0539C8AC"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41.90 </w:t>
            </w:r>
          </w:p>
        </w:tc>
        <w:tc>
          <w:tcPr>
            <w:tcW w:w="0" w:type="auto"/>
            <w:shd w:val="clear" w:color="auto" w:fill="auto"/>
            <w:vAlign w:val="center"/>
          </w:tcPr>
          <w:p w14:paraId="0C26DA2A" w14:textId="14D42543"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74.50 </w:t>
            </w:r>
          </w:p>
        </w:tc>
        <w:tc>
          <w:tcPr>
            <w:tcW w:w="0" w:type="auto"/>
            <w:shd w:val="clear" w:color="auto" w:fill="auto"/>
            <w:vAlign w:val="center"/>
          </w:tcPr>
          <w:p w14:paraId="498C245F" w14:textId="29A6265A"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18.68 </w:t>
            </w:r>
          </w:p>
        </w:tc>
        <w:tc>
          <w:tcPr>
            <w:tcW w:w="0" w:type="auto"/>
            <w:shd w:val="clear" w:color="auto" w:fill="auto"/>
            <w:vAlign w:val="center"/>
          </w:tcPr>
          <w:p w14:paraId="205C234F" w14:textId="661A0836"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39.55 </w:t>
            </w:r>
          </w:p>
        </w:tc>
        <w:tc>
          <w:tcPr>
            <w:tcW w:w="0" w:type="auto"/>
            <w:shd w:val="clear" w:color="auto" w:fill="auto"/>
            <w:vAlign w:val="center"/>
          </w:tcPr>
          <w:p w14:paraId="09C35C87" w14:textId="0FB9DE54"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100.95 </w:t>
            </w:r>
          </w:p>
        </w:tc>
      </w:tr>
      <w:tr w:rsidR="00BB13F1" w:rsidRPr="002F69F6" w14:paraId="33C700CE" w14:textId="77777777" w:rsidTr="002D70E5">
        <w:trPr>
          <w:trHeight w:val="278"/>
        </w:trPr>
        <w:tc>
          <w:tcPr>
            <w:tcW w:w="984" w:type="dxa"/>
            <w:vMerge/>
          </w:tcPr>
          <w:p w14:paraId="63F7D8EA" w14:textId="77777777" w:rsidR="00BB13F1" w:rsidRPr="005B61E5" w:rsidRDefault="00BB13F1" w:rsidP="00807668">
            <w:pPr>
              <w:widowControl/>
              <w:jc w:val="center"/>
              <w:rPr>
                <w:rFonts w:ascii="Times New Roman" w:eastAsia="DengXian" w:hAnsi="Times New Roman" w:cs="Times New Roman"/>
                <w:b/>
                <w:bCs/>
                <w:kern w:val="0"/>
                <w:sz w:val="20"/>
                <w:szCs w:val="20"/>
              </w:rPr>
            </w:pPr>
          </w:p>
        </w:tc>
        <w:tc>
          <w:tcPr>
            <w:tcW w:w="2216" w:type="dxa"/>
            <w:vMerge/>
            <w:shd w:val="clear" w:color="auto" w:fill="auto"/>
            <w:vAlign w:val="center"/>
          </w:tcPr>
          <w:p w14:paraId="117A8C78" w14:textId="6B8B8EF2" w:rsidR="00BB13F1" w:rsidRPr="005B61E5" w:rsidRDefault="00BB13F1"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256B8168" w14:textId="79BC3700" w:rsidR="00BB13F1" w:rsidRPr="005B61E5" w:rsidRDefault="00BB13F1"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95%</w:t>
            </w:r>
          </w:p>
        </w:tc>
        <w:tc>
          <w:tcPr>
            <w:tcW w:w="0" w:type="auto"/>
            <w:shd w:val="clear" w:color="auto" w:fill="auto"/>
            <w:vAlign w:val="center"/>
          </w:tcPr>
          <w:p w14:paraId="285033E5" w14:textId="689306C4"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1159.97 </w:t>
            </w:r>
          </w:p>
        </w:tc>
        <w:tc>
          <w:tcPr>
            <w:tcW w:w="0" w:type="auto"/>
            <w:shd w:val="clear" w:color="auto" w:fill="auto"/>
            <w:vAlign w:val="center"/>
          </w:tcPr>
          <w:p w14:paraId="27E3AC1D" w14:textId="6B778DA1"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6300.95 </w:t>
            </w:r>
          </w:p>
        </w:tc>
        <w:tc>
          <w:tcPr>
            <w:tcW w:w="0" w:type="auto"/>
            <w:shd w:val="clear" w:color="auto" w:fill="auto"/>
            <w:vAlign w:val="center"/>
          </w:tcPr>
          <w:p w14:paraId="644E98CB" w14:textId="64814010"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25375.28 </w:t>
            </w:r>
          </w:p>
        </w:tc>
        <w:tc>
          <w:tcPr>
            <w:tcW w:w="0" w:type="auto"/>
            <w:shd w:val="clear" w:color="auto" w:fill="auto"/>
            <w:vAlign w:val="center"/>
          </w:tcPr>
          <w:p w14:paraId="36488FCB" w14:textId="4D839947"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1199.98 </w:t>
            </w:r>
          </w:p>
        </w:tc>
        <w:tc>
          <w:tcPr>
            <w:tcW w:w="0" w:type="auto"/>
            <w:shd w:val="clear" w:color="auto" w:fill="auto"/>
            <w:vAlign w:val="center"/>
          </w:tcPr>
          <w:p w14:paraId="18C135BE" w14:textId="4C9C0F1C"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3530.86 </w:t>
            </w:r>
          </w:p>
        </w:tc>
        <w:tc>
          <w:tcPr>
            <w:tcW w:w="0" w:type="auto"/>
            <w:shd w:val="clear" w:color="auto" w:fill="auto"/>
            <w:vAlign w:val="center"/>
          </w:tcPr>
          <w:p w14:paraId="47376914" w14:textId="19FC889B"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20468.41 </w:t>
            </w:r>
          </w:p>
        </w:tc>
      </w:tr>
      <w:tr w:rsidR="00BB13F1" w:rsidRPr="002F69F6" w14:paraId="60AC279F" w14:textId="77777777" w:rsidTr="002D70E5">
        <w:trPr>
          <w:trHeight w:val="278"/>
        </w:trPr>
        <w:tc>
          <w:tcPr>
            <w:tcW w:w="984" w:type="dxa"/>
            <w:vMerge w:val="restart"/>
            <w:vAlign w:val="center"/>
          </w:tcPr>
          <w:p w14:paraId="3D75360D" w14:textId="4839F36F" w:rsidR="00BB13F1" w:rsidRPr="002F69F6" w:rsidRDefault="00BB13F1" w:rsidP="00807668">
            <w:pPr>
              <w:widowControl/>
              <w:jc w:val="center"/>
              <w:rPr>
                <w:rFonts w:ascii="Times New Roman" w:eastAsia="DengXian" w:hAnsi="Times New Roman" w:cs="Times New Roman"/>
                <w:b/>
                <w:bCs/>
                <w:kern w:val="0"/>
                <w:sz w:val="20"/>
                <w:szCs w:val="20"/>
              </w:rPr>
            </w:pPr>
            <w:r w:rsidRPr="008614F5">
              <w:rPr>
                <w:rFonts w:ascii="Times New Roman" w:eastAsia="DengXian" w:hAnsi="Times New Roman" w:cs="Times New Roman"/>
                <w:b/>
                <w:bCs/>
                <w:kern w:val="0"/>
                <w:sz w:val="20"/>
                <w:szCs w:val="20"/>
              </w:rPr>
              <w:t>Dynamic SBFD</w:t>
            </w:r>
          </w:p>
        </w:tc>
        <w:tc>
          <w:tcPr>
            <w:tcW w:w="2216" w:type="dxa"/>
            <w:vMerge w:val="restart"/>
            <w:shd w:val="clear" w:color="auto" w:fill="auto"/>
            <w:vAlign w:val="center"/>
          </w:tcPr>
          <w:p w14:paraId="258EF121" w14:textId="364984B7" w:rsidR="00BB13F1" w:rsidRPr="005B61E5" w:rsidRDefault="00BB13F1" w:rsidP="00807668">
            <w:pPr>
              <w:widowControl/>
              <w:jc w:val="center"/>
              <w:rPr>
                <w:rFonts w:ascii="Times New Roman" w:eastAsia="DengXian" w:hAnsi="Times New Roman" w:cs="Times New Roman"/>
                <w:b/>
                <w:bCs/>
                <w:kern w:val="0"/>
                <w:sz w:val="20"/>
                <w:szCs w:val="20"/>
              </w:rPr>
            </w:pPr>
            <w:r w:rsidRPr="002F69F6">
              <w:rPr>
                <w:rFonts w:ascii="Times New Roman" w:eastAsia="DengXian" w:hAnsi="Times New Roman" w:cs="Times New Roman"/>
                <w:b/>
                <w:bCs/>
                <w:kern w:val="0"/>
                <w:sz w:val="20"/>
                <w:szCs w:val="20"/>
              </w:rPr>
              <w:t>DL p</w:t>
            </w:r>
            <w:r w:rsidRPr="0051380B">
              <w:rPr>
                <w:rFonts w:ascii="Times New Roman" w:eastAsia="DengXian" w:hAnsi="Times New Roman" w:cs="Times New Roman"/>
                <w:b/>
                <w:bCs/>
                <w:kern w:val="0"/>
                <w:sz w:val="20"/>
                <w:szCs w:val="20"/>
              </w:rPr>
              <w:t xml:space="preserve">acket-Latency </w:t>
            </w:r>
            <w:r>
              <w:rPr>
                <w:rFonts w:ascii="Times New Roman" w:eastAsia="DengXian" w:hAnsi="Times New Roman" w:cs="Times New Roman" w:hint="eastAsia"/>
                <w:b/>
                <w:bCs/>
                <w:color w:val="000000"/>
                <w:kern w:val="0"/>
                <w:sz w:val="20"/>
                <w:szCs w:val="20"/>
              </w:rPr>
              <w:t>CDF</w:t>
            </w:r>
          </w:p>
        </w:tc>
        <w:tc>
          <w:tcPr>
            <w:tcW w:w="0" w:type="auto"/>
            <w:shd w:val="clear" w:color="auto" w:fill="auto"/>
            <w:vAlign w:val="center"/>
          </w:tcPr>
          <w:p w14:paraId="77C5560D" w14:textId="6C42FD36" w:rsidR="00BB13F1" w:rsidRPr="005B61E5" w:rsidRDefault="00BB13F1"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Mean</w:t>
            </w:r>
          </w:p>
        </w:tc>
        <w:tc>
          <w:tcPr>
            <w:tcW w:w="0" w:type="auto"/>
            <w:shd w:val="clear" w:color="auto" w:fill="auto"/>
            <w:vAlign w:val="center"/>
          </w:tcPr>
          <w:p w14:paraId="68833378" w14:textId="08115736"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17.84 </w:t>
            </w:r>
          </w:p>
        </w:tc>
        <w:tc>
          <w:tcPr>
            <w:tcW w:w="0" w:type="auto"/>
            <w:shd w:val="clear" w:color="auto" w:fill="auto"/>
            <w:vAlign w:val="center"/>
          </w:tcPr>
          <w:p w14:paraId="0C5A8173" w14:textId="1C4B6F3D"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62.56 </w:t>
            </w:r>
          </w:p>
        </w:tc>
        <w:tc>
          <w:tcPr>
            <w:tcW w:w="0" w:type="auto"/>
            <w:shd w:val="clear" w:color="auto" w:fill="auto"/>
            <w:vAlign w:val="center"/>
          </w:tcPr>
          <w:p w14:paraId="0724E01D" w14:textId="14F7289E"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583.02 </w:t>
            </w:r>
          </w:p>
        </w:tc>
        <w:tc>
          <w:tcPr>
            <w:tcW w:w="0" w:type="auto"/>
            <w:shd w:val="clear" w:color="auto" w:fill="auto"/>
            <w:vAlign w:val="center"/>
          </w:tcPr>
          <w:p w14:paraId="2CB66904" w14:textId="68DDE460"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16.45 </w:t>
            </w:r>
          </w:p>
        </w:tc>
        <w:tc>
          <w:tcPr>
            <w:tcW w:w="0" w:type="auto"/>
            <w:shd w:val="clear" w:color="auto" w:fill="auto"/>
            <w:vAlign w:val="center"/>
          </w:tcPr>
          <w:p w14:paraId="6CE785EF" w14:textId="238F32CF"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39.62 </w:t>
            </w:r>
          </w:p>
        </w:tc>
        <w:tc>
          <w:tcPr>
            <w:tcW w:w="0" w:type="auto"/>
            <w:shd w:val="clear" w:color="auto" w:fill="auto"/>
            <w:vAlign w:val="center"/>
          </w:tcPr>
          <w:p w14:paraId="090A069B" w14:textId="479CF34F"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129.17 </w:t>
            </w:r>
          </w:p>
        </w:tc>
      </w:tr>
      <w:tr w:rsidR="00BB13F1" w:rsidRPr="002F69F6" w14:paraId="2C253362" w14:textId="77777777" w:rsidTr="002D70E5">
        <w:trPr>
          <w:trHeight w:val="278"/>
        </w:trPr>
        <w:tc>
          <w:tcPr>
            <w:tcW w:w="984" w:type="dxa"/>
            <w:vMerge/>
          </w:tcPr>
          <w:p w14:paraId="326E4D7D" w14:textId="77777777" w:rsidR="00BB13F1" w:rsidRPr="005B61E5" w:rsidRDefault="00BB13F1" w:rsidP="00807668">
            <w:pPr>
              <w:widowControl/>
              <w:jc w:val="center"/>
              <w:rPr>
                <w:rFonts w:ascii="Times New Roman" w:eastAsia="DengXian" w:hAnsi="Times New Roman" w:cs="Times New Roman"/>
                <w:b/>
                <w:bCs/>
                <w:kern w:val="0"/>
                <w:sz w:val="20"/>
                <w:szCs w:val="20"/>
              </w:rPr>
            </w:pPr>
          </w:p>
        </w:tc>
        <w:tc>
          <w:tcPr>
            <w:tcW w:w="2216" w:type="dxa"/>
            <w:vMerge/>
            <w:shd w:val="clear" w:color="auto" w:fill="auto"/>
            <w:vAlign w:val="center"/>
          </w:tcPr>
          <w:p w14:paraId="7DB270EF" w14:textId="54A754D5" w:rsidR="00BB13F1" w:rsidRPr="005B61E5" w:rsidRDefault="00BB13F1"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41A36A40" w14:textId="60F8FC3F" w:rsidR="00BB13F1" w:rsidRPr="005B61E5" w:rsidRDefault="00BB13F1"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5%</w:t>
            </w:r>
          </w:p>
        </w:tc>
        <w:tc>
          <w:tcPr>
            <w:tcW w:w="0" w:type="auto"/>
            <w:shd w:val="clear" w:color="auto" w:fill="auto"/>
            <w:vAlign w:val="center"/>
          </w:tcPr>
          <w:p w14:paraId="352FE29B" w14:textId="6B2EFBCF"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5.54 </w:t>
            </w:r>
          </w:p>
        </w:tc>
        <w:tc>
          <w:tcPr>
            <w:tcW w:w="0" w:type="auto"/>
            <w:shd w:val="clear" w:color="auto" w:fill="auto"/>
            <w:vAlign w:val="center"/>
          </w:tcPr>
          <w:p w14:paraId="0915277C" w14:textId="047F1370"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5.65 </w:t>
            </w:r>
          </w:p>
        </w:tc>
        <w:tc>
          <w:tcPr>
            <w:tcW w:w="0" w:type="auto"/>
            <w:shd w:val="clear" w:color="auto" w:fill="auto"/>
            <w:vAlign w:val="center"/>
          </w:tcPr>
          <w:p w14:paraId="0B9864FD" w14:textId="1A195E12"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6.79 </w:t>
            </w:r>
          </w:p>
        </w:tc>
        <w:tc>
          <w:tcPr>
            <w:tcW w:w="0" w:type="auto"/>
            <w:shd w:val="clear" w:color="auto" w:fill="auto"/>
            <w:vAlign w:val="center"/>
          </w:tcPr>
          <w:p w14:paraId="70670670" w14:textId="5A3A9CB9"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5.54 </w:t>
            </w:r>
          </w:p>
        </w:tc>
        <w:tc>
          <w:tcPr>
            <w:tcW w:w="0" w:type="auto"/>
            <w:shd w:val="clear" w:color="auto" w:fill="auto"/>
            <w:vAlign w:val="center"/>
          </w:tcPr>
          <w:p w14:paraId="3B6EF04C" w14:textId="159B4A4A"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5.61 </w:t>
            </w:r>
          </w:p>
        </w:tc>
        <w:tc>
          <w:tcPr>
            <w:tcW w:w="0" w:type="auto"/>
            <w:shd w:val="clear" w:color="auto" w:fill="auto"/>
            <w:vAlign w:val="center"/>
          </w:tcPr>
          <w:p w14:paraId="2A0565F5" w14:textId="017DADA3"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7.21 </w:t>
            </w:r>
          </w:p>
        </w:tc>
      </w:tr>
      <w:tr w:rsidR="00BB13F1" w:rsidRPr="002F69F6" w14:paraId="780B1EEE" w14:textId="77777777" w:rsidTr="002D70E5">
        <w:trPr>
          <w:trHeight w:val="278"/>
        </w:trPr>
        <w:tc>
          <w:tcPr>
            <w:tcW w:w="984" w:type="dxa"/>
            <w:vMerge/>
          </w:tcPr>
          <w:p w14:paraId="20EFF59D" w14:textId="77777777" w:rsidR="00BB13F1" w:rsidRPr="005B61E5" w:rsidRDefault="00BB13F1" w:rsidP="00807668">
            <w:pPr>
              <w:widowControl/>
              <w:jc w:val="center"/>
              <w:rPr>
                <w:rFonts w:ascii="Times New Roman" w:eastAsia="DengXian" w:hAnsi="Times New Roman" w:cs="Times New Roman"/>
                <w:b/>
                <w:bCs/>
                <w:kern w:val="0"/>
                <w:sz w:val="20"/>
                <w:szCs w:val="20"/>
              </w:rPr>
            </w:pPr>
          </w:p>
        </w:tc>
        <w:tc>
          <w:tcPr>
            <w:tcW w:w="2216" w:type="dxa"/>
            <w:vMerge/>
            <w:shd w:val="clear" w:color="auto" w:fill="auto"/>
            <w:vAlign w:val="center"/>
          </w:tcPr>
          <w:p w14:paraId="20FA9364" w14:textId="4C9F93A5" w:rsidR="00BB13F1" w:rsidRPr="005B61E5" w:rsidRDefault="00BB13F1"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47F53A3F" w14:textId="4AF1F1D9" w:rsidR="00BB13F1" w:rsidRPr="005B61E5" w:rsidRDefault="00BB13F1"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50%</w:t>
            </w:r>
          </w:p>
        </w:tc>
        <w:tc>
          <w:tcPr>
            <w:tcW w:w="0" w:type="auto"/>
            <w:shd w:val="clear" w:color="auto" w:fill="auto"/>
            <w:vAlign w:val="center"/>
          </w:tcPr>
          <w:p w14:paraId="25C85157" w14:textId="4D7AF4E5"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8.22 </w:t>
            </w:r>
          </w:p>
        </w:tc>
        <w:tc>
          <w:tcPr>
            <w:tcW w:w="0" w:type="auto"/>
            <w:shd w:val="clear" w:color="auto" w:fill="auto"/>
            <w:vAlign w:val="center"/>
          </w:tcPr>
          <w:p w14:paraId="10E530E7" w14:textId="0111D541"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12.06 </w:t>
            </w:r>
          </w:p>
        </w:tc>
        <w:tc>
          <w:tcPr>
            <w:tcW w:w="0" w:type="auto"/>
            <w:shd w:val="clear" w:color="auto" w:fill="auto"/>
            <w:vAlign w:val="center"/>
          </w:tcPr>
          <w:p w14:paraId="4391CD88" w14:textId="242ED84F"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21.66 </w:t>
            </w:r>
          </w:p>
        </w:tc>
        <w:tc>
          <w:tcPr>
            <w:tcW w:w="0" w:type="auto"/>
            <w:shd w:val="clear" w:color="auto" w:fill="auto"/>
            <w:vAlign w:val="center"/>
          </w:tcPr>
          <w:p w14:paraId="4B86BC69" w14:textId="342D234C"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7.60 </w:t>
            </w:r>
          </w:p>
        </w:tc>
        <w:tc>
          <w:tcPr>
            <w:tcW w:w="0" w:type="auto"/>
            <w:shd w:val="clear" w:color="auto" w:fill="auto"/>
            <w:vAlign w:val="center"/>
          </w:tcPr>
          <w:p w14:paraId="0AF6F877" w14:textId="42AFDC5C"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11.53 </w:t>
            </w:r>
          </w:p>
        </w:tc>
        <w:tc>
          <w:tcPr>
            <w:tcW w:w="0" w:type="auto"/>
            <w:shd w:val="clear" w:color="auto" w:fill="auto"/>
            <w:vAlign w:val="center"/>
          </w:tcPr>
          <w:p w14:paraId="3FA6AB6C" w14:textId="6FA58B06"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20.62 </w:t>
            </w:r>
          </w:p>
        </w:tc>
      </w:tr>
      <w:tr w:rsidR="00BB13F1" w:rsidRPr="002F69F6" w14:paraId="5A9A0EB9" w14:textId="77777777" w:rsidTr="002D70E5">
        <w:trPr>
          <w:trHeight w:val="278"/>
        </w:trPr>
        <w:tc>
          <w:tcPr>
            <w:tcW w:w="984" w:type="dxa"/>
            <w:vMerge/>
          </w:tcPr>
          <w:p w14:paraId="28A39173" w14:textId="77777777" w:rsidR="00BB13F1" w:rsidRPr="005B61E5" w:rsidRDefault="00BB13F1" w:rsidP="00807668">
            <w:pPr>
              <w:widowControl/>
              <w:jc w:val="center"/>
              <w:rPr>
                <w:rFonts w:ascii="Times New Roman" w:eastAsia="DengXian" w:hAnsi="Times New Roman" w:cs="Times New Roman"/>
                <w:b/>
                <w:bCs/>
                <w:kern w:val="0"/>
                <w:sz w:val="20"/>
                <w:szCs w:val="20"/>
              </w:rPr>
            </w:pPr>
          </w:p>
        </w:tc>
        <w:tc>
          <w:tcPr>
            <w:tcW w:w="2216" w:type="dxa"/>
            <w:vMerge/>
            <w:shd w:val="clear" w:color="auto" w:fill="auto"/>
            <w:vAlign w:val="center"/>
          </w:tcPr>
          <w:p w14:paraId="56ADBC07" w14:textId="30AE4541" w:rsidR="00BB13F1" w:rsidRPr="005B61E5" w:rsidRDefault="00BB13F1"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621338D3" w14:textId="3ED8006D" w:rsidR="00BB13F1" w:rsidRPr="005B61E5" w:rsidRDefault="00BB13F1"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95%</w:t>
            </w:r>
          </w:p>
        </w:tc>
        <w:tc>
          <w:tcPr>
            <w:tcW w:w="0" w:type="auto"/>
            <w:shd w:val="clear" w:color="auto" w:fill="auto"/>
            <w:vAlign w:val="center"/>
          </w:tcPr>
          <w:p w14:paraId="1677E027" w14:textId="3CD3665B"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180.99 </w:t>
            </w:r>
          </w:p>
        </w:tc>
        <w:tc>
          <w:tcPr>
            <w:tcW w:w="0" w:type="auto"/>
            <w:shd w:val="clear" w:color="auto" w:fill="auto"/>
            <w:vAlign w:val="center"/>
          </w:tcPr>
          <w:p w14:paraId="0FDF086B" w14:textId="150A9098"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713.22 </w:t>
            </w:r>
          </w:p>
        </w:tc>
        <w:tc>
          <w:tcPr>
            <w:tcW w:w="0" w:type="auto"/>
            <w:shd w:val="clear" w:color="auto" w:fill="auto"/>
            <w:vAlign w:val="center"/>
          </w:tcPr>
          <w:p w14:paraId="7A52B8F3" w14:textId="5159E166"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14870.29 </w:t>
            </w:r>
          </w:p>
        </w:tc>
        <w:tc>
          <w:tcPr>
            <w:tcW w:w="0" w:type="auto"/>
            <w:shd w:val="clear" w:color="auto" w:fill="auto"/>
            <w:vAlign w:val="center"/>
          </w:tcPr>
          <w:p w14:paraId="528E3870" w14:textId="0028D928"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152.06 </w:t>
            </w:r>
          </w:p>
        </w:tc>
        <w:tc>
          <w:tcPr>
            <w:tcW w:w="0" w:type="auto"/>
            <w:shd w:val="clear" w:color="auto" w:fill="auto"/>
            <w:vAlign w:val="center"/>
          </w:tcPr>
          <w:p w14:paraId="35180BC3" w14:textId="3A1F7181"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225.13 </w:t>
            </w:r>
          </w:p>
        </w:tc>
        <w:tc>
          <w:tcPr>
            <w:tcW w:w="0" w:type="auto"/>
            <w:shd w:val="clear" w:color="auto" w:fill="auto"/>
            <w:vAlign w:val="center"/>
          </w:tcPr>
          <w:p w14:paraId="768800F8" w14:textId="63522E84"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1528.16 </w:t>
            </w:r>
          </w:p>
        </w:tc>
      </w:tr>
      <w:tr w:rsidR="00BB13F1" w:rsidRPr="002F69F6" w14:paraId="5532587C" w14:textId="77777777" w:rsidTr="002D70E5">
        <w:trPr>
          <w:trHeight w:val="278"/>
        </w:trPr>
        <w:tc>
          <w:tcPr>
            <w:tcW w:w="984" w:type="dxa"/>
            <w:vMerge/>
          </w:tcPr>
          <w:p w14:paraId="45CC7785" w14:textId="77777777" w:rsidR="00BB13F1" w:rsidRPr="002F69F6" w:rsidRDefault="00BB13F1" w:rsidP="00807668">
            <w:pPr>
              <w:widowControl/>
              <w:jc w:val="center"/>
              <w:rPr>
                <w:rFonts w:ascii="Times New Roman" w:eastAsia="DengXian" w:hAnsi="Times New Roman" w:cs="Times New Roman"/>
                <w:b/>
                <w:bCs/>
                <w:kern w:val="0"/>
                <w:sz w:val="20"/>
                <w:szCs w:val="20"/>
              </w:rPr>
            </w:pPr>
          </w:p>
        </w:tc>
        <w:tc>
          <w:tcPr>
            <w:tcW w:w="2216" w:type="dxa"/>
            <w:vMerge w:val="restart"/>
            <w:shd w:val="clear" w:color="auto" w:fill="auto"/>
            <w:vAlign w:val="center"/>
          </w:tcPr>
          <w:p w14:paraId="772D12A1" w14:textId="260FC384" w:rsidR="00BB13F1" w:rsidRPr="005B61E5" w:rsidRDefault="00BB13F1" w:rsidP="00807668">
            <w:pPr>
              <w:widowControl/>
              <w:jc w:val="center"/>
              <w:rPr>
                <w:rFonts w:ascii="Times New Roman" w:eastAsia="DengXian" w:hAnsi="Times New Roman" w:cs="Times New Roman"/>
                <w:b/>
                <w:bCs/>
                <w:kern w:val="0"/>
                <w:sz w:val="20"/>
                <w:szCs w:val="20"/>
              </w:rPr>
            </w:pPr>
            <w:r w:rsidRPr="002F69F6">
              <w:rPr>
                <w:rFonts w:ascii="Times New Roman" w:eastAsia="DengXian" w:hAnsi="Times New Roman" w:cs="Times New Roman"/>
                <w:b/>
                <w:bCs/>
                <w:kern w:val="0"/>
                <w:sz w:val="20"/>
                <w:szCs w:val="20"/>
              </w:rPr>
              <w:t>UL p</w:t>
            </w:r>
            <w:r w:rsidRPr="0051380B">
              <w:rPr>
                <w:rFonts w:ascii="Times New Roman" w:eastAsia="DengXian" w:hAnsi="Times New Roman" w:cs="Times New Roman"/>
                <w:b/>
                <w:bCs/>
                <w:kern w:val="0"/>
                <w:sz w:val="20"/>
                <w:szCs w:val="20"/>
              </w:rPr>
              <w:t xml:space="preserve">acket-Latency </w:t>
            </w:r>
            <w:r>
              <w:rPr>
                <w:rFonts w:ascii="Times New Roman" w:eastAsia="DengXian" w:hAnsi="Times New Roman" w:cs="Times New Roman" w:hint="eastAsia"/>
                <w:b/>
                <w:bCs/>
                <w:color w:val="000000"/>
                <w:kern w:val="0"/>
                <w:sz w:val="20"/>
                <w:szCs w:val="20"/>
              </w:rPr>
              <w:t>CDF</w:t>
            </w:r>
          </w:p>
        </w:tc>
        <w:tc>
          <w:tcPr>
            <w:tcW w:w="0" w:type="auto"/>
            <w:shd w:val="clear" w:color="auto" w:fill="auto"/>
            <w:vAlign w:val="center"/>
          </w:tcPr>
          <w:p w14:paraId="1730A23A" w14:textId="19DF26A3" w:rsidR="00BB13F1" w:rsidRPr="005B61E5" w:rsidRDefault="00BB13F1"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Mean</w:t>
            </w:r>
          </w:p>
        </w:tc>
        <w:tc>
          <w:tcPr>
            <w:tcW w:w="0" w:type="auto"/>
            <w:shd w:val="clear" w:color="auto" w:fill="auto"/>
            <w:vAlign w:val="center"/>
          </w:tcPr>
          <w:p w14:paraId="3FCC4896" w14:textId="62CF5F35"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86.90 </w:t>
            </w:r>
          </w:p>
        </w:tc>
        <w:tc>
          <w:tcPr>
            <w:tcW w:w="0" w:type="auto"/>
            <w:shd w:val="clear" w:color="auto" w:fill="auto"/>
            <w:vAlign w:val="center"/>
          </w:tcPr>
          <w:p w14:paraId="1B098134" w14:textId="48846B9D"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180.18 </w:t>
            </w:r>
          </w:p>
        </w:tc>
        <w:tc>
          <w:tcPr>
            <w:tcW w:w="0" w:type="auto"/>
            <w:shd w:val="clear" w:color="auto" w:fill="auto"/>
            <w:vAlign w:val="center"/>
          </w:tcPr>
          <w:p w14:paraId="56AE7225" w14:textId="1B214D70"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1078.56 </w:t>
            </w:r>
          </w:p>
        </w:tc>
        <w:tc>
          <w:tcPr>
            <w:tcW w:w="0" w:type="auto"/>
            <w:shd w:val="clear" w:color="auto" w:fill="auto"/>
            <w:vAlign w:val="center"/>
          </w:tcPr>
          <w:p w14:paraId="7D5DCF80" w14:textId="67A48EA3"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75.60 </w:t>
            </w:r>
          </w:p>
        </w:tc>
        <w:tc>
          <w:tcPr>
            <w:tcW w:w="0" w:type="auto"/>
            <w:shd w:val="clear" w:color="auto" w:fill="auto"/>
            <w:vAlign w:val="center"/>
          </w:tcPr>
          <w:p w14:paraId="12EE6E71" w14:textId="2F00F1F6"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148.70 </w:t>
            </w:r>
          </w:p>
        </w:tc>
        <w:tc>
          <w:tcPr>
            <w:tcW w:w="0" w:type="auto"/>
            <w:shd w:val="clear" w:color="auto" w:fill="auto"/>
            <w:vAlign w:val="center"/>
          </w:tcPr>
          <w:p w14:paraId="600FB226" w14:textId="524F2FAD"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313.52 </w:t>
            </w:r>
          </w:p>
        </w:tc>
      </w:tr>
      <w:tr w:rsidR="00BB13F1" w:rsidRPr="002F69F6" w14:paraId="0B344346" w14:textId="77777777" w:rsidTr="002D70E5">
        <w:trPr>
          <w:trHeight w:val="278"/>
        </w:trPr>
        <w:tc>
          <w:tcPr>
            <w:tcW w:w="984" w:type="dxa"/>
            <w:vMerge/>
          </w:tcPr>
          <w:p w14:paraId="5C553B1E" w14:textId="77777777" w:rsidR="00BB13F1" w:rsidRPr="005B61E5" w:rsidRDefault="00BB13F1" w:rsidP="00807668">
            <w:pPr>
              <w:widowControl/>
              <w:jc w:val="center"/>
              <w:rPr>
                <w:rFonts w:ascii="Times New Roman" w:eastAsia="DengXian" w:hAnsi="Times New Roman" w:cs="Times New Roman"/>
                <w:b/>
                <w:bCs/>
                <w:kern w:val="0"/>
                <w:sz w:val="20"/>
                <w:szCs w:val="20"/>
              </w:rPr>
            </w:pPr>
          </w:p>
        </w:tc>
        <w:tc>
          <w:tcPr>
            <w:tcW w:w="2216" w:type="dxa"/>
            <w:vMerge/>
            <w:shd w:val="clear" w:color="auto" w:fill="auto"/>
            <w:vAlign w:val="center"/>
          </w:tcPr>
          <w:p w14:paraId="7224A166" w14:textId="5011F79E" w:rsidR="00BB13F1" w:rsidRPr="005B61E5" w:rsidRDefault="00BB13F1"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0250BDF2" w14:textId="20D9FE21" w:rsidR="00BB13F1" w:rsidRPr="005B61E5" w:rsidRDefault="00BB13F1"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5%</w:t>
            </w:r>
          </w:p>
        </w:tc>
        <w:tc>
          <w:tcPr>
            <w:tcW w:w="0" w:type="auto"/>
            <w:shd w:val="clear" w:color="auto" w:fill="auto"/>
            <w:vAlign w:val="center"/>
          </w:tcPr>
          <w:p w14:paraId="6E939200" w14:textId="42E4DA5C"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2.79 </w:t>
            </w:r>
          </w:p>
        </w:tc>
        <w:tc>
          <w:tcPr>
            <w:tcW w:w="0" w:type="auto"/>
            <w:shd w:val="clear" w:color="auto" w:fill="auto"/>
            <w:vAlign w:val="center"/>
          </w:tcPr>
          <w:p w14:paraId="2E5506D6" w14:textId="6099E572"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3.16 </w:t>
            </w:r>
          </w:p>
        </w:tc>
        <w:tc>
          <w:tcPr>
            <w:tcW w:w="0" w:type="auto"/>
            <w:shd w:val="clear" w:color="auto" w:fill="auto"/>
            <w:vAlign w:val="center"/>
          </w:tcPr>
          <w:p w14:paraId="0EF3FB50" w14:textId="0B042115"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6.01 </w:t>
            </w:r>
          </w:p>
        </w:tc>
        <w:tc>
          <w:tcPr>
            <w:tcW w:w="0" w:type="auto"/>
            <w:shd w:val="clear" w:color="auto" w:fill="auto"/>
            <w:vAlign w:val="center"/>
          </w:tcPr>
          <w:p w14:paraId="40FCEF0C" w14:textId="3875CDDD"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2.75 </w:t>
            </w:r>
          </w:p>
        </w:tc>
        <w:tc>
          <w:tcPr>
            <w:tcW w:w="0" w:type="auto"/>
            <w:shd w:val="clear" w:color="auto" w:fill="auto"/>
            <w:vAlign w:val="center"/>
          </w:tcPr>
          <w:p w14:paraId="426B8809" w14:textId="1A6769B5"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2.92 </w:t>
            </w:r>
          </w:p>
        </w:tc>
        <w:tc>
          <w:tcPr>
            <w:tcW w:w="0" w:type="auto"/>
            <w:shd w:val="clear" w:color="auto" w:fill="auto"/>
            <w:vAlign w:val="center"/>
          </w:tcPr>
          <w:p w14:paraId="324E9198" w14:textId="0C4F171B"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4.12 </w:t>
            </w:r>
          </w:p>
        </w:tc>
      </w:tr>
      <w:tr w:rsidR="00BB13F1" w:rsidRPr="002F69F6" w14:paraId="3D21375B" w14:textId="77777777" w:rsidTr="002D70E5">
        <w:trPr>
          <w:trHeight w:val="278"/>
        </w:trPr>
        <w:tc>
          <w:tcPr>
            <w:tcW w:w="984" w:type="dxa"/>
            <w:vMerge/>
          </w:tcPr>
          <w:p w14:paraId="770E4C27" w14:textId="77777777" w:rsidR="00BB13F1" w:rsidRPr="005B61E5" w:rsidRDefault="00BB13F1" w:rsidP="00807668">
            <w:pPr>
              <w:widowControl/>
              <w:jc w:val="center"/>
              <w:rPr>
                <w:rFonts w:ascii="Times New Roman" w:eastAsia="DengXian" w:hAnsi="Times New Roman" w:cs="Times New Roman"/>
                <w:b/>
                <w:bCs/>
                <w:kern w:val="0"/>
                <w:sz w:val="20"/>
                <w:szCs w:val="20"/>
              </w:rPr>
            </w:pPr>
          </w:p>
        </w:tc>
        <w:tc>
          <w:tcPr>
            <w:tcW w:w="2216" w:type="dxa"/>
            <w:vMerge/>
            <w:shd w:val="clear" w:color="auto" w:fill="auto"/>
            <w:vAlign w:val="center"/>
          </w:tcPr>
          <w:p w14:paraId="415815B2" w14:textId="4CC9DC1E" w:rsidR="00BB13F1" w:rsidRPr="005B61E5" w:rsidRDefault="00BB13F1"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6B452806" w14:textId="65F6F354" w:rsidR="00BB13F1" w:rsidRPr="005B61E5" w:rsidRDefault="00BB13F1"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50%</w:t>
            </w:r>
          </w:p>
        </w:tc>
        <w:tc>
          <w:tcPr>
            <w:tcW w:w="0" w:type="auto"/>
            <w:shd w:val="clear" w:color="auto" w:fill="auto"/>
            <w:vAlign w:val="center"/>
          </w:tcPr>
          <w:p w14:paraId="571D70A1" w14:textId="51360BD3"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16.53 </w:t>
            </w:r>
          </w:p>
        </w:tc>
        <w:tc>
          <w:tcPr>
            <w:tcW w:w="0" w:type="auto"/>
            <w:shd w:val="clear" w:color="auto" w:fill="auto"/>
            <w:vAlign w:val="center"/>
          </w:tcPr>
          <w:p w14:paraId="1F76B379" w14:textId="21706D27"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31.95 </w:t>
            </w:r>
          </w:p>
        </w:tc>
        <w:tc>
          <w:tcPr>
            <w:tcW w:w="0" w:type="auto"/>
            <w:shd w:val="clear" w:color="auto" w:fill="auto"/>
            <w:vAlign w:val="center"/>
          </w:tcPr>
          <w:p w14:paraId="27CFDA69" w14:textId="7118404A"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64.96 </w:t>
            </w:r>
          </w:p>
        </w:tc>
        <w:tc>
          <w:tcPr>
            <w:tcW w:w="0" w:type="auto"/>
            <w:shd w:val="clear" w:color="auto" w:fill="auto"/>
            <w:vAlign w:val="center"/>
          </w:tcPr>
          <w:p w14:paraId="6BFAC37C" w14:textId="4A674FE4"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13.47 </w:t>
            </w:r>
          </w:p>
        </w:tc>
        <w:tc>
          <w:tcPr>
            <w:tcW w:w="0" w:type="auto"/>
            <w:shd w:val="clear" w:color="auto" w:fill="auto"/>
            <w:vAlign w:val="center"/>
          </w:tcPr>
          <w:p w14:paraId="0E2A67FB" w14:textId="7870C527"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23.69 </w:t>
            </w:r>
          </w:p>
        </w:tc>
        <w:tc>
          <w:tcPr>
            <w:tcW w:w="0" w:type="auto"/>
            <w:shd w:val="clear" w:color="auto" w:fill="auto"/>
            <w:vAlign w:val="center"/>
          </w:tcPr>
          <w:p w14:paraId="0BE3CC4C" w14:textId="19485584"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54.14 </w:t>
            </w:r>
          </w:p>
        </w:tc>
      </w:tr>
      <w:tr w:rsidR="00BB13F1" w:rsidRPr="002F69F6" w14:paraId="153E410F" w14:textId="77777777" w:rsidTr="002D70E5">
        <w:trPr>
          <w:trHeight w:val="278"/>
        </w:trPr>
        <w:tc>
          <w:tcPr>
            <w:tcW w:w="984" w:type="dxa"/>
            <w:vMerge/>
          </w:tcPr>
          <w:p w14:paraId="78060184" w14:textId="77777777" w:rsidR="00BB13F1" w:rsidRPr="005B61E5" w:rsidRDefault="00BB13F1" w:rsidP="00807668">
            <w:pPr>
              <w:widowControl/>
              <w:jc w:val="center"/>
              <w:rPr>
                <w:rFonts w:ascii="Times New Roman" w:eastAsia="DengXian" w:hAnsi="Times New Roman" w:cs="Times New Roman"/>
                <w:b/>
                <w:bCs/>
                <w:kern w:val="0"/>
                <w:sz w:val="20"/>
                <w:szCs w:val="20"/>
              </w:rPr>
            </w:pPr>
          </w:p>
        </w:tc>
        <w:tc>
          <w:tcPr>
            <w:tcW w:w="2216" w:type="dxa"/>
            <w:vMerge/>
            <w:shd w:val="clear" w:color="auto" w:fill="auto"/>
            <w:vAlign w:val="center"/>
          </w:tcPr>
          <w:p w14:paraId="4D0EA379" w14:textId="7A8C6B87" w:rsidR="00BB13F1" w:rsidRPr="005B61E5" w:rsidRDefault="00BB13F1" w:rsidP="00807668">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45A244C7" w14:textId="6AB4E2E7" w:rsidR="00BB13F1" w:rsidRPr="005B61E5" w:rsidRDefault="00BB13F1" w:rsidP="00807668">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95%</w:t>
            </w:r>
          </w:p>
        </w:tc>
        <w:tc>
          <w:tcPr>
            <w:tcW w:w="0" w:type="auto"/>
            <w:shd w:val="clear" w:color="auto" w:fill="auto"/>
            <w:vAlign w:val="center"/>
          </w:tcPr>
          <w:p w14:paraId="7D356EBD" w14:textId="07057575"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1183.38 </w:t>
            </w:r>
          </w:p>
        </w:tc>
        <w:tc>
          <w:tcPr>
            <w:tcW w:w="0" w:type="auto"/>
            <w:shd w:val="clear" w:color="auto" w:fill="auto"/>
            <w:vAlign w:val="center"/>
          </w:tcPr>
          <w:p w14:paraId="05E650CF" w14:textId="7777CE6F"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1629.59 </w:t>
            </w:r>
          </w:p>
        </w:tc>
        <w:tc>
          <w:tcPr>
            <w:tcW w:w="0" w:type="auto"/>
            <w:shd w:val="clear" w:color="auto" w:fill="auto"/>
            <w:vAlign w:val="center"/>
          </w:tcPr>
          <w:p w14:paraId="6FB6CA52" w14:textId="4A377CB9"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19541.56 </w:t>
            </w:r>
          </w:p>
        </w:tc>
        <w:tc>
          <w:tcPr>
            <w:tcW w:w="0" w:type="auto"/>
            <w:shd w:val="clear" w:color="auto" w:fill="auto"/>
            <w:vAlign w:val="center"/>
          </w:tcPr>
          <w:p w14:paraId="527CA3AC" w14:textId="4DB89D8C"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1179.99 </w:t>
            </w:r>
          </w:p>
        </w:tc>
        <w:tc>
          <w:tcPr>
            <w:tcW w:w="0" w:type="auto"/>
            <w:shd w:val="clear" w:color="auto" w:fill="auto"/>
            <w:vAlign w:val="center"/>
          </w:tcPr>
          <w:p w14:paraId="129FEF4E" w14:textId="3E80E39E"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1445.08 </w:t>
            </w:r>
          </w:p>
        </w:tc>
        <w:tc>
          <w:tcPr>
            <w:tcW w:w="0" w:type="auto"/>
            <w:shd w:val="clear" w:color="auto" w:fill="auto"/>
            <w:vAlign w:val="center"/>
          </w:tcPr>
          <w:p w14:paraId="1CAC3371" w14:textId="71A9037B" w:rsidR="00BB13F1" w:rsidRPr="00BB13F1" w:rsidRDefault="00BB13F1" w:rsidP="00807668">
            <w:pPr>
              <w:jc w:val="center"/>
              <w:rPr>
                <w:rFonts w:ascii="Times New Roman" w:eastAsia="DengXian" w:hAnsi="Times New Roman" w:cs="Times New Roman"/>
                <w:color w:val="000000"/>
                <w:sz w:val="20"/>
                <w:szCs w:val="20"/>
              </w:rPr>
            </w:pPr>
            <w:r w:rsidRPr="00BB13F1">
              <w:rPr>
                <w:rFonts w:ascii="Times New Roman" w:eastAsia="DengXian" w:hAnsi="Times New Roman" w:cs="Times New Roman"/>
                <w:color w:val="000000"/>
                <w:sz w:val="20"/>
                <w:szCs w:val="20"/>
              </w:rPr>
              <w:t xml:space="preserve">2952.58 </w:t>
            </w:r>
          </w:p>
        </w:tc>
      </w:tr>
    </w:tbl>
    <w:p w14:paraId="6338EC4C" w14:textId="77777777" w:rsidR="00A135F8" w:rsidRPr="00FD24C9" w:rsidRDefault="00A135F8" w:rsidP="00A135F8">
      <w:pPr>
        <w:rPr>
          <w:rFonts w:ascii="Times New Roman" w:eastAsia="DengXian" w:hAnsi="Times New Roman" w:cs="Times New Roman"/>
          <w:kern w:val="0"/>
          <w:sz w:val="20"/>
          <w:szCs w:val="20"/>
          <w:lang w:val="en-GB"/>
        </w:rPr>
      </w:pPr>
    </w:p>
    <w:p w14:paraId="08FB51DD" w14:textId="4D94868B" w:rsidR="00DA1B24" w:rsidRDefault="00DA1B24" w:rsidP="00DA1B24">
      <w:pPr>
        <w:keepNext/>
        <w:keepLines/>
        <w:widowControl/>
        <w:spacing w:before="120" w:after="180"/>
        <w:ind w:left="1418" w:hanging="1418"/>
        <w:jc w:val="left"/>
        <w:outlineLvl w:val="3"/>
        <w:rPr>
          <w:rFonts w:ascii="Arial" w:eastAsia="DengXian" w:hAnsi="Arial" w:cs="Times New Roman"/>
          <w:kern w:val="0"/>
          <w:sz w:val="24"/>
          <w:szCs w:val="20"/>
        </w:rPr>
      </w:pPr>
      <w:r w:rsidRPr="005D073D">
        <w:rPr>
          <w:rFonts w:ascii="Arial" w:eastAsia="DengXian" w:hAnsi="Arial" w:cs="Times New Roman"/>
          <w:kern w:val="0"/>
          <w:sz w:val="24"/>
          <w:szCs w:val="20"/>
          <w:lang w:eastAsia="en-US"/>
        </w:rPr>
        <w:t>B.</w:t>
      </w:r>
      <w:r>
        <w:rPr>
          <w:rFonts w:ascii="Arial" w:eastAsia="DengXian" w:hAnsi="Arial" w:cs="Times New Roman" w:hint="eastAsia"/>
          <w:kern w:val="0"/>
          <w:sz w:val="24"/>
          <w:szCs w:val="20"/>
        </w:rPr>
        <w:t>3</w:t>
      </w:r>
      <w:r w:rsidRPr="005D073D">
        <w:rPr>
          <w:rFonts w:ascii="Arial" w:eastAsia="DengXian" w:hAnsi="Arial" w:cs="Times New Roman"/>
          <w:kern w:val="0"/>
          <w:sz w:val="24"/>
          <w:szCs w:val="20"/>
          <w:lang w:eastAsia="en-US"/>
        </w:rPr>
        <w:t>.1.</w:t>
      </w:r>
      <w:r>
        <w:rPr>
          <w:rFonts w:ascii="Arial" w:eastAsia="DengXian" w:hAnsi="Arial" w:cs="Times New Roman" w:hint="eastAsia"/>
          <w:kern w:val="0"/>
          <w:sz w:val="24"/>
          <w:szCs w:val="20"/>
        </w:rPr>
        <w:t>3</w:t>
      </w:r>
      <w:r w:rsidRPr="005D073D">
        <w:rPr>
          <w:rFonts w:ascii="Arial" w:eastAsia="DengXian" w:hAnsi="Arial" w:cs="Times New Roman"/>
          <w:kern w:val="0"/>
          <w:sz w:val="24"/>
          <w:szCs w:val="20"/>
          <w:lang w:eastAsia="en-US"/>
        </w:rPr>
        <w:tab/>
      </w:r>
      <w:r>
        <w:rPr>
          <w:rFonts w:ascii="Arial" w:eastAsia="DengXian" w:hAnsi="Arial" w:cs="Times New Roman" w:hint="eastAsia"/>
          <w:kern w:val="0"/>
          <w:sz w:val="24"/>
          <w:szCs w:val="20"/>
        </w:rPr>
        <w:t>Dense Urban Macro</w:t>
      </w:r>
      <w:r w:rsidR="00623016">
        <w:rPr>
          <w:rFonts w:ascii="Arial" w:eastAsia="DengXian" w:hAnsi="Arial" w:cs="Times New Roman" w:hint="eastAsia"/>
          <w:kern w:val="0"/>
          <w:sz w:val="24"/>
          <w:szCs w:val="20"/>
        </w:rPr>
        <w:t xml:space="preserve"> layer</w:t>
      </w:r>
      <w:r w:rsidRPr="00C82F54">
        <w:rPr>
          <w:rFonts w:ascii="Arial" w:eastAsia="DengXian" w:hAnsi="Arial" w:cs="Times New Roman"/>
          <w:kern w:val="0"/>
          <w:sz w:val="24"/>
          <w:szCs w:val="20"/>
          <w:lang w:eastAsia="en-US"/>
        </w:rPr>
        <w:t xml:space="preserve"> (FR1)</w:t>
      </w:r>
    </w:p>
    <w:p w14:paraId="5CC33DA2" w14:textId="77777777" w:rsidR="0022717D" w:rsidRPr="005B61E5" w:rsidRDefault="0022717D" w:rsidP="0022717D">
      <w:pPr>
        <w:jc w:val="center"/>
        <w:rPr>
          <w:rFonts w:ascii="Times New Roman" w:eastAsia="DengXian" w:hAnsi="Times New Roman" w:cs="Times New Roman"/>
          <w:b/>
          <w:kern w:val="0"/>
          <w:sz w:val="20"/>
          <w:szCs w:val="20"/>
          <w:lang w:val="en-GB"/>
        </w:rPr>
      </w:pPr>
      <w:r w:rsidRPr="005B61E5">
        <w:rPr>
          <w:rFonts w:ascii="Times New Roman" w:eastAsia="DengXian" w:hAnsi="Times New Roman" w:cs="Times New Roman" w:hint="eastAsia"/>
          <w:b/>
          <w:kern w:val="0"/>
          <w:sz w:val="20"/>
          <w:szCs w:val="20"/>
          <w:lang w:val="en-GB"/>
        </w:rPr>
        <w:t xml:space="preserve">Table </w:t>
      </w:r>
      <w:r>
        <w:rPr>
          <w:rFonts w:ascii="Times New Roman" w:eastAsia="DengXian" w:hAnsi="Times New Roman" w:cs="Times New Roman" w:hint="eastAsia"/>
          <w:b/>
          <w:kern w:val="0"/>
          <w:sz w:val="20"/>
          <w:szCs w:val="20"/>
          <w:lang w:val="en-GB"/>
        </w:rPr>
        <w:t>B.3.1.3.1: R</w:t>
      </w:r>
      <w:r w:rsidRPr="005D073D">
        <w:rPr>
          <w:rFonts w:ascii="Times New Roman" w:eastAsia="DengXian" w:hAnsi="Times New Roman" w:cs="Times New Roman"/>
          <w:b/>
          <w:kern w:val="0"/>
          <w:sz w:val="20"/>
          <w:szCs w:val="20"/>
          <w:lang w:val="en-GB" w:eastAsia="en-US"/>
        </w:rPr>
        <w:t xml:space="preserve">esults </w:t>
      </w:r>
      <w:r>
        <w:rPr>
          <w:rFonts w:ascii="Times New Roman" w:eastAsia="DengXian" w:hAnsi="Times New Roman" w:cs="Times New Roman" w:hint="eastAsia"/>
          <w:b/>
          <w:kern w:val="0"/>
          <w:sz w:val="20"/>
          <w:szCs w:val="20"/>
          <w:lang w:val="en-GB"/>
        </w:rPr>
        <w:t xml:space="preserve">of Dense Urban Macro layer (FR1) dynamic SBFD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1"/>
        <w:gridCol w:w="2217"/>
        <w:gridCol w:w="978"/>
        <w:gridCol w:w="858"/>
        <w:gridCol w:w="998"/>
        <w:gridCol w:w="893"/>
        <w:gridCol w:w="858"/>
        <w:gridCol w:w="998"/>
        <w:gridCol w:w="893"/>
      </w:tblGrid>
      <w:tr w:rsidR="0022717D" w:rsidRPr="002F69F6" w14:paraId="7689DF0A" w14:textId="77777777" w:rsidTr="00FE6ADE">
        <w:trPr>
          <w:trHeight w:val="278"/>
        </w:trPr>
        <w:tc>
          <w:tcPr>
            <w:tcW w:w="9854" w:type="dxa"/>
            <w:gridSpan w:val="9"/>
          </w:tcPr>
          <w:p w14:paraId="4920487E" w14:textId="77777777" w:rsidR="0022717D" w:rsidRPr="002F69F6" w:rsidRDefault="0022717D" w:rsidP="00FE6ADE">
            <w:pPr>
              <w:widowControl/>
              <w:jc w:val="center"/>
              <w:rPr>
                <w:rFonts w:ascii="Times New Roman" w:eastAsia="DengXian" w:hAnsi="Times New Roman" w:cs="Times New Roman"/>
                <w:b/>
                <w:i/>
                <w:color w:val="000000"/>
                <w:kern w:val="0"/>
                <w:sz w:val="20"/>
                <w:szCs w:val="20"/>
              </w:rPr>
            </w:pPr>
            <w:r w:rsidRPr="002F69F6">
              <w:rPr>
                <w:rFonts w:ascii="Times New Roman" w:eastAsia="DengXian" w:hAnsi="Times New Roman" w:cs="Times New Roman"/>
                <w:b/>
                <w:i/>
                <w:kern w:val="0"/>
                <w:sz w:val="20"/>
                <w:szCs w:val="20"/>
              </w:rPr>
              <w:t xml:space="preserve">Simple description of key assumptions (RSI based on 1dB </w:t>
            </w:r>
            <w:proofErr w:type="spellStart"/>
            <w:r w:rsidRPr="002F69F6">
              <w:rPr>
                <w:rFonts w:ascii="Times New Roman" w:eastAsia="DengXian" w:hAnsi="Times New Roman" w:cs="Times New Roman"/>
                <w:b/>
                <w:i/>
                <w:kern w:val="0"/>
                <w:sz w:val="20"/>
                <w:szCs w:val="20"/>
              </w:rPr>
              <w:t>desense</w:t>
            </w:r>
            <w:proofErr w:type="spellEnd"/>
            <w:r w:rsidRPr="002F69F6">
              <w:rPr>
                <w:rFonts w:ascii="Times New Roman" w:eastAsia="DengXian" w:hAnsi="Times New Roman" w:cs="Times New Roman"/>
                <w:b/>
                <w:i/>
                <w:kern w:val="0"/>
                <w:sz w:val="20"/>
                <w:szCs w:val="20"/>
              </w:rPr>
              <w:t xml:space="preserve">, </w:t>
            </w:r>
            <w:r w:rsidRPr="002F69F6">
              <w:rPr>
                <w:rFonts w:ascii="Times New Roman" w:hAnsi="Times New Roman" w:cs="Times New Roman"/>
                <w:b/>
                <w:bCs/>
                <w:i/>
                <w:iCs/>
                <w:sz w:val="20"/>
                <w:szCs w:val="20"/>
              </w:rPr>
              <w:t xml:space="preserve">Twice area &amp; same </w:t>
            </w:r>
            <w:proofErr w:type="spellStart"/>
            <w:r w:rsidRPr="002F69F6">
              <w:rPr>
                <w:rFonts w:ascii="Times New Roman" w:hAnsi="Times New Roman" w:cs="Times New Roman"/>
                <w:b/>
                <w:bCs/>
                <w:i/>
                <w:iCs/>
                <w:sz w:val="20"/>
                <w:szCs w:val="20"/>
              </w:rPr>
              <w:t>TxRUs</w:t>
            </w:r>
            <w:proofErr w:type="spellEnd"/>
            <w:r w:rsidRPr="002F69F6">
              <w:rPr>
                <w:rFonts w:ascii="Times New Roman" w:hAnsi="Times New Roman" w:cs="Times New Roman"/>
                <w:b/>
                <w:bCs/>
                <w:i/>
                <w:iCs/>
                <w:sz w:val="20"/>
                <w:szCs w:val="20"/>
              </w:rPr>
              <w:t xml:space="preserve"> (Option 2), SBFD slot configuration {XXXX</w:t>
            </w:r>
            <w:r>
              <w:rPr>
                <w:rFonts w:ascii="Times New Roman" w:hAnsi="Times New Roman" w:cs="Times New Roman" w:hint="eastAsia"/>
                <w:b/>
                <w:bCs/>
                <w:i/>
                <w:iCs/>
                <w:sz w:val="20"/>
                <w:szCs w:val="20"/>
              </w:rPr>
              <w:t>X</w:t>
            </w:r>
            <w:r w:rsidRPr="002F69F6">
              <w:rPr>
                <w:rFonts w:ascii="Times New Roman" w:hAnsi="Times New Roman" w:cs="Times New Roman"/>
                <w:b/>
                <w:bCs/>
                <w:i/>
                <w:iCs/>
                <w:sz w:val="20"/>
                <w:szCs w:val="20"/>
              </w:rPr>
              <w:t>}, dynamic TDD slot configuration {FFFF</w:t>
            </w:r>
            <w:r>
              <w:rPr>
                <w:rFonts w:ascii="Times New Roman" w:hAnsi="Times New Roman" w:cs="Times New Roman" w:hint="eastAsia"/>
                <w:b/>
                <w:bCs/>
                <w:i/>
                <w:iCs/>
                <w:sz w:val="20"/>
                <w:szCs w:val="20"/>
              </w:rPr>
              <w:t>F</w:t>
            </w:r>
            <w:r w:rsidRPr="002F69F6">
              <w:rPr>
                <w:rFonts w:ascii="Times New Roman" w:hAnsi="Times New Roman" w:cs="Times New Roman"/>
                <w:b/>
                <w:bCs/>
                <w:i/>
                <w:iCs/>
                <w:sz w:val="20"/>
                <w:szCs w:val="20"/>
              </w:rPr>
              <w:t>},</w:t>
            </w:r>
            <w:r>
              <w:rPr>
                <w:rFonts w:ascii="Times New Roman" w:hAnsi="Times New Roman" w:cs="Times New Roman" w:hint="eastAsia"/>
                <w:b/>
                <w:bCs/>
                <w:i/>
                <w:iCs/>
                <w:sz w:val="20"/>
                <w:szCs w:val="20"/>
              </w:rPr>
              <w:t xml:space="preserve"> </w:t>
            </w:r>
            <w:r w:rsidRPr="002F69F6">
              <w:rPr>
                <w:rFonts w:ascii="Times New Roman" w:hAnsi="Times New Roman" w:cs="Times New Roman"/>
                <w:b/>
                <w:bCs/>
                <w:i/>
                <w:iCs/>
                <w:sz w:val="20"/>
                <w:szCs w:val="20"/>
              </w:rPr>
              <w:t xml:space="preserve">dynamic SBFD Option </w:t>
            </w:r>
            <w:r>
              <w:rPr>
                <w:rFonts w:ascii="Times New Roman" w:hAnsi="Times New Roman" w:cs="Times New Roman" w:hint="eastAsia"/>
                <w:b/>
                <w:bCs/>
                <w:i/>
                <w:iCs/>
                <w:sz w:val="20"/>
                <w:szCs w:val="20"/>
              </w:rPr>
              <w:t>3</w:t>
            </w:r>
            <w:r w:rsidRPr="002F69F6">
              <w:rPr>
                <w:rFonts w:ascii="Times New Roman" w:hAnsi="Times New Roman" w:cs="Times New Roman"/>
                <w:b/>
                <w:bCs/>
                <w:i/>
                <w:iCs/>
                <w:sz w:val="20"/>
                <w:szCs w:val="20"/>
              </w:rPr>
              <w:t>, DL: 0.5Mbytes, UL: 0.125Mbyte</w:t>
            </w:r>
            <w:r w:rsidRPr="002F69F6">
              <w:rPr>
                <w:rFonts w:ascii="Times New Roman" w:eastAsia="DengXian" w:hAnsi="Times New Roman" w:cs="Times New Roman"/>
                <w:b/>
                <w:i/>
                <w:kern w:val="0"/>
                <w:sz w:val="20"/>
                <w:szCs w:val="20"/>
              </w:rPr>
              <w:t>)</w:t>
            </w:r>
          </w:p>
        </w:tc>
      </w:tr>
      <w:tr w:rsidR="0022717D" w:rsidRPr="002F69F6" w14:paraId="0DEC192C" w14:textId="77777777" w:rsidTr="00FE6ADE">
        <w:trPr>
          <w:trHeight w:val="278"/>
        </w:trPr>
        <w:tc>
          <w:tcPr>
            <w:tcW w:w="4356" w:type="dxa"/>
            <w:gridSpan w:val="3"/>
            <w:vMerge w:val="restart"/>
          </w:tcPr>
          <w:p w14:paraId="223E7799" w14:textId="77777777" w:rsidR="0022717D" w:rsidRPr="002F69F6" w:rsidRDefault="0022717D" w:rsidP="00FE6ADE">
            <w:pPr>
              <w:widowControl/>
              <w:jc w:val="center"/>
              <w:rPr>
                <w:rFonts w:ascii="Times New Roman" w:eastAsia="DengXian" w:hAnsi="Times New Roman" w:cs="Times New Roman"/>
                <w:b/>
                <w:bCs/>
                <w:kern w:val="0"/>
                <w:sz w:val="20"/>
                <w:szCs w:val="20"/>
              </w:rPr>
            </w:pPr>
          </w:p>
        </w:tc>
        <w:tc>
          <w:tcPr>
            <w:tcW w:w="0" w:type="auto"/>
            <w:gridSpan w:val="6"/>
            <w:shd w:val="clear" w:color="auto" w:fill="auto"/>
            <w:vAlign w:val="center"/>
          </w:tcPr>
          <w:p w14:paraId="517EF0E3" w14:textId="77777777" w:rsidR="0022717D" w:rsidRPr="002F69F6" w:rsidRDefault="0022717D" w:rsidP="00FE6ADE">
            <w:pPr>
              <w:widowControl/>
              <w:jc w:val="center"/>
              <w:rPr>
                <w:rFonts w:ascii="Times New Roman" w:eastAsia="DengXian" w:hAnsi="Times New Roman" w:cs="Times New Roman"/>
                <w:b/>
                <w:color w:val="000000"/>
                <w:kern w:val="0"/>
                <w:sz w:val="20"/>
                <w:szCs w:val="20"/>
              </w:rPr>
            </w:pPr>
            <w:r>
              <w:rPr>
                <w:rFonts w:ascii="Times New Roman" w:eastAsia="DengXian" w:hAnsi="Times New Roman" w:cs="Times New Roman" w:hint="eastAsia"/>
                <w:b/>
                <w:color w:val="000000"/>
                <w:kern w:val="0"/>
                <w:sz w:val="20"/>
                <w:szCs w:val="20"/>
              </w:rPr>
              <w:t>[vivo]</w:t>
            </w:r>
          </w:p>
        </w:tc>
      </w:tr>
      <w:tr w:rsidR="0022717D" w:rsidRPr="002F69F6" w14:paraId="79A75AE1" w14:textId="77777777" w:rsidTr="00FE6ADE">
        <w:trPr>
          <w:trHeight w:val="278"/>
        </w:trPr>
        <w:tc>
          <w:tcPr>
            <w:tcW w:w="4356" w:type="dxa"/>
            <w:gridSpan w:val="3"/>
            <w:vMerge/>
          </w:tcPr>
          <w:p w14:paraId="358E6542" w14:textId="77777777" w:rsidR="0022717D" w:rsidRPr="002F69F6" w:rsidRDefault="0022717D" w:rsidP="00FE6ADE">
            <w:pPr>
              <w:widowControl/>
              <w:jc w:val="center"/>
              <w:rPr>
                <w:rFonts w:ascii="Times New Roman" w:eastAsia="DengXian" w:hAnsi="Times New Roman" w:cs="Times New Roman"/>
                <w:b/>
                <w:bCs/>
                <w:kern w:val="0"/>
                <w:sz w:val="20"/>
                <w:szCs w:val="20"/>
              </w:rPr>
            </w:pPr>
          </w:p>
        </w:tc>
        <w:tc>
          <w:tcPr>
            <w:tcW w:w="0" w:type="auto"/>
            <w:gridSpan w:val="3"/>
            <w:shd w:val="clear" w:color="auto" w:fill="auto"/>
            <w:vAlign w:val="center"/>
          </w:tcPr>
          <w:p w14:paraId="32CF5843" w14:textId="77777777" w:rsidR="0022717D" w:rsidRPr="002F69F6" w:rsidRDefault="0022717D" w:rsidP="00FE6ADE">
            <w:pPr>
              <w:widowControl/>
              <w:jc w:val="center"/>
              <w:rPr>
                <w:rFonts w:ascii="Times New Roman" w:eastAsia="DengXian" w:hAnsi="Times New Roman" w:cs="Times New Roman"/>
                <w:b/>
                <w:color w:val="000000"/>
                <w:kern w:val="0"/>
                <w:sz w:val="20"/>
                <w:szCs w:val="20"/>
              </w:rPr>
            </w:pPr>
            <w:r>
              <w:rPr>
                <w:rFonts w:ascii="Times New Roman" w:eastAsia="DengXian" w:hAnsi="Times New Roman" w:cs="Times New Roman" w:hint="eastAsia"/>
                <w:b/>
                <w:color w:val="000000"/>
                <w:kern w:val="0"/>
                <w:sz w:val="20"/>
                <w:szCs w:val="20"/>
              </w:rPr>
              <w:t>w/o CLI handling</w:t>
            </w:r>
          </w:p>
        </w:tc>
        <w:tc>
          <w:tcPr>
            <w:tcW w:w="0" w:type="auto"/>
            <w:gridSpan w:val="3"/>
            <w:shd w:val="clear" w:color="auto" w:fill="auto"/>
            <w:vAlign w:val="center"/>
          </w:tcPr>
          <w:p w14:paraId="5779E086" w14:textId="77777777" w:rsidR="0022717D" w:rsidRPr="002F69F6" w:rsidRDefault="0022717D" w:rsidP="00FE6ADE">
            <w:pPr>
              <w:widowControl/>
              <w:jc w:val="center"/>
              <w:rPr>
                <w:rFonts w:ascii="Times New Roman" w:eastAsia="DengXian" w:hAnsi="Times New Roman" w:cs="Times New Roman"/>
                <w:b/>
                <w:color w:val="000000"/>
                <w:kern w:val="0"/>
                <w:sz w:val="20"/>
                <w:szCs w:val="20"/>
              </w:rPr>
            </w:pPr>
            <w:r>
              <w:rPr>
                <w:rFonts w:ascii="Times New Roman" w:eastAsia="DengXian" w:hAnsi="Times New Roman" w:cs="Times New Roman" w:hint="eastAsia"/>
                <w:b/>
                <w:color w:val="000000"/>
                <w:kern w:val="0"/>
                <w:sz w:val="20"/>
                <w:szCs w:val="20"/>
              </w:rPr>
              <w:t>w/ CLI handling</w:t>
            </w:r>
          </w:p>
        </w:tc>
      </w:tr>
      <w:tr w:rsidR="0022717D" w:rsidRPr="002F69F6" w14:paraId="35BAC738" w14:textId="77777777" w:rsidTr="00FE6ADE">
        <w:trPr>
          <w:trHeight w:val="278"/>
        </w:trPr>
        <w:tc>
          <w:tcPr>
            <w:tcW w:w="4356" w:type="dxa"/>
            <w:gridSpan w:val="3"/>
            <w:vMerge/>
          </w:tcPr>
          <w:p w14:paraId="245660A7" w14:textId="77777777" w:rsidR="0022717D" w:rsidRPr="002F69F6" w:rsidRDefault="0022717D" w:rsidP="00FE6ADE">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20C6A456" w14:textId="77777777" w:rsidR="0022717D" w:rsidRPr="002F69F6" w:rsidRDefault="0022717D" w:rsidP="00FE6ADE">
            <w:pPr>
              <w:widowControl/>
              <w:jc w:val="center"/>
              <w:rPr>
                <w:rFonts w:ascii="Times New Roman" w:eastAsia="DengXian" w:hAnsi="Times New Roman" w:cs="Times New Roman"/>
                <w:b/>
                <w:color w:val="000000"/>
                <w:kern w:val="0"/>
                <w:sz w:val="20"/>
                <w:szCs w:val="20"/>
              </w:rPr>
            </w:pPr>
            <w:r w:rsidRPr="002F69F6">
              <w:rPr>
                <w:rFonts w:ascii="Times New Roman" w:eastAsia="DengXian" w:hAnsi="Times New Roman" w:cs="Times New Roman"/>
                <w:b/>
                <w:color w:val="000000"/>
                <w:kern w:val="0"/>
                <w:sz w:val="20"/>
                <w:szCs w:val="20"/>
              </w:rPr>
              <w:t>Low load</w:t>
            </w:r>
          </w:p>
        </w:tc>
        <w:tc>
          <w:tcPr>
            <w:tcW w:w="0" w:type="auto"/>
            <w:shd w:val="clear" w:color="auto" w:fill="auto"/>
            <w:vAlign w:val="center"/>
          </w:tcPr>
          <w:p w14:paraId="7F9B3D85" w14:textId="77777777" w:rsidR="0022717D" w:rsidRPr="002F69F6" w:rsidRDefault="0022717D" w:rsidP="00FE6ADE">
            <w:pPr>
              <w:widowControl/>
              <w:jc w:val="center"/>
              <w:rPr>
                <w:rFonts w:ascii="Times New Roman" w:eastAsia="DengXian" w:hAnsi="Times New Roman" w:cs="Times New Roman"/>
                <w:b/>
                <w:color w:val="000000"/>
                <w:kern w:val="0"/>
                <w:sz w:val="20"/>
                <w:szCs w:val="20"/>
              </w:rPr>
            </w:pPr>
            <w:r w:rsidRPr="002F69F6">
              <w:rPr>
                <w:rFonts w:ascii="Times New Roman" w:eastAsia="DengXian" w:hAnsi="Times New Roman" w:cs="Times New Roman"/>
                <w:b/>
                <w:color w:val="000000"/>
                <w:kern w:val="0"/>
                <w:sz w:val="20"/>
                <w:szCs w:val="20"/>
              </w:rPr>
              <w:t>Medium load</w:t>
            </w:r>
          </w:p>
        </w:tc>
        <w:tc>
          <w:tcPr>
            <w:tcW w:w="0" w:type="auto"/>
            <w:shd w:val="clear" w:color="auto" w:fill="auto"/>
            <w:vAlign w:val="center"/>
          </w:tcPr>
          <w:p w14:paraId="0194260F" w14:textId="77777777" w:rsidR="0022717D" w:rsidRPr="002F69F6" w:rsidRDefault="0022717D" w:rsidP="00FE6ADE">
            <w:pPr>
              <w:widowControl/>
              <w:jc w:val="center"/>
              <w:rPr>
                <w:rFonts w:ascii="Times New Roman" w:eastAsia="DengXian" w:hAnsi="Times New Roman" w:cs="Times New Roman"/>
                <w:b/>
                <w:color w:val="000000"/>
                <w:kern w:val="0"/>
                <w:sz w:val="20"/>
                <w:szCs w:val="20"/>
              </w:rPr>
            </w:pPr>
            <w:r w:rsidRPr="002F69F6">
              <w:rPr>
                <w:rFonts w:ascii="Times New Roman" w:eastAsia="DengXian" w:hAnsi="Times New Roman" w:cs="Times New Roman"/>
                <w:b/>
                <w:color w:val="000000"/>
                <w:kern w:val="0"/>
                <w:sz w:val="20"/>
                <w:szCs w:val="20"/>
              </w:rPr>
              <w:t>High load</w:t>
            </w:r>
          </w:p>
        </w:tc>
        <w:tc>
          <w:tcPr>
            <w:tcW w:w="0" w:type="auto"/>
            <w:shd w:val="clear" w:color="auto" w:fill="auto"/>
            <w:vAlign w:val="center"/>
          </w:tcPr>
          <w:p w14:paraId="2B84C1FA" w14:textId="77777777" w:rsidR="0022717D" w:rsidRPr="002F69F6" w:rsidRDefault="0022717D" w:rsidP="00FE6ADE">
            <w:pPr>
              <w:widowControl/>
              <w:jc w:val="center"/>
              <w:rPr>
                <w:rFonts w:ascii="Times New Roman" w:eastAsia="DengXian" w:hAnsi="Times New Roman" w:cs="Times New Roman"/>
                <w:b/>
                <w:color w:val="000000"/>
                <w:kern w:val="0"/>
                <w:sz w:val="20"/>
                <w:szCs w:val="20"/>
              </w:rPr>
            </w:pPr>
            <w:r w:rsidRPr="002F69F6">
              <w:rPr>
                <w:rFonts w:ascii="Times New Roman" w:eastAsia="DengXian" w:hAnsi="Times New Roman" w:cs="Times New Roman"/>
                <w:b/>
                <w:color w:val="000000"/>
                <w:kern w:val="0"/>
                <w:sz w:val="20"/>
                <w:szCs w:val="20"/>
              </w:rPr>
              <w:t>Low load</w:t>
            </w:r>
          </w:p>
        </w:tc>
        <w:tc>
          <w:tcPr>
            <w:tcW w:w="0" w:type="auto"/>
            <w:shd w:val="clear" w:color="auto" w:fill="auto"/>
            <w:vAlign w:val="center"/>
          </w:tcPr>
          <w:p w14:paraId="1F1253F6" w14:textId="77777777" w:rsidR="0022717D" w:rsidRPr="002F69F6" w:rsidRDefault="0022717D" w:rsidP="00FE6ADE">
            <w:pPr>
              <w:widowControl/>
              <w:jc w:val="center"/>
              <w:rPr>
                <w:rFonts w:ascii="Times New Roman" w:eastAsia="DengXian" w:hAnsi="Times New Roman" w:cs="Times New Roman"/>
                <w:b/>
                <w:color w:val="000000"/>
                <w:kern w:val="0"/>
                <w:sz w:val="20"/>
                <w:szCs w:val="20"/>
              </w:rPr>
            </w:pPr>
            <w:r w:rsidRPr="002F69F6">
              <w:rPr>
                <w:rFonts w:ascii="Times New Roman" w:eastAsia="DengXian" w:hAnsi="Times New Roman" w:cs="Times New Roman"/>
                <w:b/>
                <w:color w:val="000000"/>
                <w:kern w:val="0"/>
                <w:sz w:val="20"/>
                <w:szCs w:val="20"/>
              </w:rPr>
              <w:t>Medium load</w:t>
            </w:r>
          </w:p>
        </w:tc>
        <w:tc>
          <w:tcPr>
            <w:tcW w:w="0" w:type="auto"/>
            <w:shd w:val="clear" w:color="auto" w:fill="auto"/>
            <w:vAlign w:val="center"/>
          </w:tcPr>
          <w:p w14:paraId="1D2BD5EE" w14:textId="77777777" w:rsidR="0022717D" w:rsidRPr="002F69F6" w:rsidRDefault="0022717D" w:rsidP="00FE6ADE">
            <w:pPr>
              <w:widowControl/>
              <w:jc w:val="center"/>
              <w:rPr>
                <w:rFonts w:ascii="Times New Roman" w:eastAsia="DengXian" w:hAnsi="Times New Roman" w:cs="Times New Roman"/>
                <w:b/>
                <w:color w:val="000000"/>
                <w:kern w:val="0"/>
                <w:sz w:val="20"/>
                <w:szCs w:val="20"/>
              </w:rPr>
            </w:pPr>
            <w:r w:rsidRPr="002F69F6">
              <w:rPr>
                <w:rFonts w:ascii="Times New Roman" w:eastAsia="DengXian" w:hAnsi="Times New Roman" w:cs="Times New Roman"/>
                <w:b/>
                <w:color w:val="000000"/>
                <w:kern w:val="0"/>
                <w:sz w:val="20"/>
                <w:szCs w:val="20"/>
              </w:rPr>
              <w:t>High load</w:t>
            </w:r>
          </w:p>
        </w:tc>
      </w:tr>
      <w:tr w:rsidR="0022717D" w:rsidRPr="002F69F6" w14:paraId="0FD1C96E" w14:textId="77777777" w:rsidTr="00FE6ADE">
        <w:trPr>
          <w:trHeight w:val="278"/>
        </w:trPr>
        <w:tc>
          <w:tcPr>
            <w:tcW w:w="1161" w:type="dxa"/>
            <w:vMerge w:val="restart"/>
            <w:vAlign w:val="center"/>
          </w:tcPr>
          <w:p w14:paraId="59797091" w14:textId="77777777" w:rsidR="0022717D" w:rsidRDefault="0022717D" w:rsidP="00FE6ADE">
            <w:pPr>
              <w:widowControl/>
              <w:jc w:val="center"/>
              <w:rPr>
                <w:rFonts w:ascii="Times New Roman" w:eastAsia="DengXian" w:hAnsi="Times New Roman" w:cs="Times New Roman"/>
                <w:b/>
                <w:bCs/>
                <w:kern w:val="0"/>
                <w:sz w:val="20"/>
                <w:szCs w:val="20"/>
              </w:rPr>
            </w:pPr>
            <w:r>
              <w:rPr>
                <w:rFonts w:ascii="Times New Roman" w:eastAsia="DengXian" w:hAnsi="Times New Roman" w:cs="Times New Roman"/>
                <w:b/>
                <w:bCs/>
                <w:kern w:val="0"/>
                <w:sz w:val="20"/>
                <w:szCs w:val="20"/>
              </w:rPr>
              <w:t>D</w:t>
            </w:r>
            <w:r>
              <w:rPr>
                <w:rFonts w:ascii="Times New Roman" w:eastAsia="DengXian" w:hAnsi="Times New Roman" w:cs="Times New Roman" w:hint="eastAsia"/>
                <w:b/>
                <w:bCs/>
                <w:kern w:val="0"/>
                <w:sz w:val="20"/>
                <w:szCs w:val="20"/>
              </w:rPr>
              <w:t>ynamic TDD</w:t>
            </w:r>
          </w:p>
        </w:tc>
        <w:tc>
          <w:tcPr>
            <w:tcW w:w="2217" w:type="dxa"/>
            <w:vMerge w:val="restart"/>
            <w:shd w:val="clear" w:color="auto" w:fill="auto"/>
            <w:vAlign w:val="center"/>
          </w:tcPr>
          <w:p w14:paraId="22E05C45" w14:textId="77777777" w:rsidR="0022717D" w:rsidRPr="002F69F6" w:rsidRDefault="0022717D" w:rsidP="00FE6ADE">
            <w:pPr>
              <w:widowControl/>
              <w:jc w:val="center"/>
              <w:rPr>
                <w:rFonts w:ascii="Times New Roman" w:eastAsia="DengXian" w:hAnsi="Times New Roman" w:cs="Times New Roman"/>
                <w:b/>
                <w:bCs/>
                <w:kern w:val="0"/>
                <w:sz w:val="20"/>
                <w:szCs w:val="20"/>
              </w:rPr>
            </w:pPr>
            <w:r>
              <w:rPr>
                <w:rFonts w:ascii="Times New Roman" w:eastAsia="DengXian" w:hAnsi="Times New Roman" w:cs="Times New Roman" w:hint="eastAsia"/>
                <w:b/>
                <w:bCs/>
                <w:kern w:val="0"/>
                <w:sz w:val="20"/>
                <w:szCs w:val="20"/>
              </w:rPr>
              <w:t>DL RU</w:t>
            </w:r>
          </w:p>
        </w:tc>
        <w:tc>
          <w:tcPr>
            <w:tcW w:w="0" w:type="auto"/>
            <w:shd w:val="clear" w:color="auto" w:fill="auto"/>
            <w:vAlign w:val="center"/>
          </w:tcPr>
          <w:p w14:paraId="144084A2" w14:textId="77777777" w:rsidR="0022717D" w:rsidRPr="005B61E5" w:rsidRDefault="0022717D" w:rsidP="00FE6ADE">
            <w:pPr>
              <w:widowControl/>
              <w:jc w:val="center"/>
              <w:rPr>
                <w:rFonts w:ascii="Times New Roman" w:eastAsia="DengXian" w:hAnsi="Times New Roman" w:cs="Times New Roman"/>
                <w:b/>
                <w:bCs/>
                <w:kern w:val="0"/>
                <w:sz w:val="20"/>
                <w:szCs w:val="20"/>
              </w:rPr>
            </w:pPr>
            <w:r>
              <w:rPr>
                <w:rFonts w:ascii="Times New Roman" w:eastAsia="DengXian" w:hAnsi="Times New Roman" w:cs="Times New Roman" w:hint="eastAsia"/>
                <w:b/>
                <w:bCs/>
                <w:kern w:val="0"/>
                <w:sz w:val="20"/>
                <w:szCs w:val="20"/>
              </w:rPr>
              <w:t>Type-1</w:t>
            </w:r>
          </w:p>
        </w:tc>
        <w:tc>
          <w:tcPr>
            <w:tcW w:w="0" w:type="auto"/>
            <w:shd w:val="clear" w:color="auto" w:fill="auto"/>
            <w:vAlign w:val="center"/>
          </w:tcPr>
          <w:p w14:paraId="0A2CEBDC"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5.85%</w:t>
            </w:r>
          </w:p>
        </w:tc>
        <w:tc>
          <w:tcPr>
            <w:tcW w:w="0" w:type="auto"/>
            <w:shd w:val="clear" w:color="auto" w:fill="auto"/>
            <w:vAlign w:val="center"/>
          </w:tcPr>
          <w:p w14:paraId="78610274"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21.96%</w:t>
            </w:r>
          </w:p>
        </w:tc>
        <w:tc>
          <w:tcPr>
            <w:tcW w:w="0" w:type="auto"/>
            <w:shd w:val="clear" w:color="auto" w:fill="auto"/>
            <w:vAlign w:val="center"/>
          </w:tcPr>
          <w:p w14:paraId="3CA80A70"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48.98%</w:t>
            </w:r>
          </w:p>
        </w:tc>
        <w:tc>
          <w:tcPr>
            <w:tcW w:w="0" w:type="auto"/>
            <w:shd w:val="clear" w:color="auto" w:fill="auto"/>
            <w:vAlign w:val="center"/>
          </w:tcPr>
          <w:p w14:paraId="15A52C8D"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5.85%</w:t>
            </w:r>
          </w:p>
        </w:tc>
        <w:tc>
          <w:tcPr>
            <w:tcW w:w="0" w:type="auto"/>
            <w:shd w:val="clear" w:color="auto" w:fill="auto"/>
            <w:vAlign w:val="center"/>
          </w:tcPr>
          <w:p w14:paraId="7CAAEA19"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21.96%</w:t>
            </w:r>
          </w:p>
        </w:tc>
        <w:tc>
          <w:tcPr>
            <w:tcW w:w="0" w:type="auto"/>
            <w:shd w:val="clear" w:color="auto" w:fill="auto"/>
            <w:vAlign w:val="center"/>
          </w:tcPr>
          <w:p w14:paraId="43E3A8DC"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48.98%</w:t>
            </w:r>
          </w:p>
        </w:tc>
      </w:tr>
      <w:tr w:rsidR="0022717D" w:rsidRPr="002F69F6" w14:paraId="13CE004B" w14:textId="77777777" w:rsidTr="00FE6ADE">
        <w:trPr>
          <w:trHeight w:val="278"/>
        </w:trPr>
        <w:tc>
          <w:tcPr>
            <w:tcW w:w="1161" w:type="dxa"/>
            <w:vMerge/>
            <w:vAlign w:val="center"/>
          </w:tcPr>
          <w:p w14:paraId="7E293BB4" w14:textId="77777777" w:rsidR="0022717D" w:rsidRPr="002F69F6" w:rsidRDefault="0022717D" w:rsidP="00FE6ADE">
            <w:pPr>
              <w:widowControl/>
              <w:jc w:val="center"/>
              <w:rPr>
                <w:rFonts w:ascii="Times New Roman" w:eastAsia="DengXian" w:hAnsi="Times New Roman" w:cs="Times New Roman"/>
                <w:b/>
                <w:bCs/>
                <w:kern w:val="0"/>
                <w:sz w:val="20"/>
                <w:szCs w:val="20"/>
              </w:rPr>
            </w:pPr>
          </w:p>
        </w:tc>
        <w:tc>
          <w:tcPr>
            <w:tcW w:w="2217" w:type="dxa"/>
            <w:vMerge/>
            <w:shd w:val="clear" w:color="auto" w:fill="auto"/>
            <w:vAlign w:val="center"/>
          </w:tcPr>
          <w:p w14:paraId="0EE451D1" w14:textId="77777777" w:rsidR="0022717D" w:rsidRPr="002F69F6" w:rsidRDefault="0022717D" w:rsidP="00FE6ADE">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68238847" w14:textId="77777777" w:rsidR="0022717D" w:rsidRPr="005B61E5" w:rsidRDefault="0022717D" w:rsidP="00FE6ADE">
            <w:pPr>
              <w:widowControl/>
              <w:jc w:val="center"/>
              <w:rPr>
                <w:rFonts w:ascii="Times New Roman" w:eastAsia="DengXian" w:hAnsi="Times New Roman" w:cs="Times New Roman"/>
                <w:b/>
                <w:bCs/>
                <w:kern w:val="0"/>
                <w:sz w:val="20"/>
                <w:szCs w:val="20"/>
              </w:rPr>
            </w:pPr>
            <w:r>
              <w:rPr>
                <w:rFonts w:ascii="Times New Roman" w:eastAsia="DengXian" w:hAnsi="Times New Roman" w:cs="Times New Roman" w:hint="eastAsia"/>
                <w:b/>
                <w:bCs/>
                <w:kern w:val="0"/>
                <w:sz w:val="20"/>
                <w:szCs w:val="20"/>
              </w:rPr>
              <w:t>Type-2</w:t>
            </w:r>
          </w:p>
        </w:tc>
        <w:tc>
          <w:tcPr>
            <w:tcW w:w="0" w:type="auto"/>
            <w:shd w:val="clear" w:color="auto" w:fill="auto"/>
            <w:vAlign w:val="center"/>
          </w:tcPr>
          <w:p w14:paraId="36300554"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7.16%</w:t>
            </w:r>
          </w:p>
        </w:tc>
        <w:tc>
          <w:tcPr>
            <w:tcW w:w="0" w:type="auto"/>
            <w:shd w:val="clear" w:color="auto" w:fill="auto"/>
            <w:vAlign w:val="center"/>
          </w:tcPr>
          <w:p w14:paraId="6B4932D1"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42.59%</w:t>
            </w:r>
          </w:p>
        </w:tc>
        <w:tc>
          <w:tcPr>
            <w:tcW w:w="0" w:type="auto"/>
            <w:shd w:val="clear" w:color="auto" w:fill="auto"/>
            <w:vAlign w:val="center"/>
          </w:tcPr>
          <w:p w14:paraId="722F6AD1"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83.84%</w:t>
            </w:r>
          </w:p>
        </w:tc>
        <w:tc>
          <w:tcPr>
            <w:tcW w:w="0" w:type="auto"/>
            <w:shd w:val="clear" w:color="auto" w:fill="auto"/>
            <w:vAlign w:val="center"/>
          </w:tcPr>
          <w:p w14:paraId="2021CD89"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7.16%</w:t>
            </w:r>
          </w:p>
        </w:tc>
        <w:tc>
          <w:tcPr>
            <w:tcW w:w="0" w:type="auto"/>
            <w:shd w:val="clear" w:color="auto" w:fill="auto"/>
            <w:vAlign w:val="center"/>
          </w:tcPr>
          <w:p w14:paraId="4BD6D31E"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42.59%</w:t>
            </w:r>
          </w:p>
        </w:tc>
        <w:tc>
          <w:tcPr>
            <w:tcW w:w="0" w:type="auto"/>
            <w:shd w:val="clear" w:color="auto" w:fill="auto"/>
            <w:vAlign w:val="center"/>
          </w:tcPr>
          <w:p w14:paraId="0B6DF148"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83.84%</w:t>
            </w:r>
          </w:p>
        </w:tc>
      </w:tr>
      <w:tr w:rsidR="0022717D" w:rsidRPr="002F69F6" w14:paraId="0CBF7270" w14:textId="77777777" w:rsidTr="00FE6ADE">
        <w:trPr>
          <w:trHeight w:val="278"/>
        </w:trPr>
        <w:tc>
          <w:tcPr>
            <w:tcW w:w="1161" w:type="dxa"/>
            <w:vMerge/>
            <w:vAlign w:val="center"/>
          </w:tcPr>
          <w:p w14:paraId="60EE0C5E" w14:textId="77777777" w:rsidR="0022717D" w:rsidRDefault="0022717D" w:rsidP="00FE6ADE">
            <w:pPr>
              <w:widowControl/>
              <w:jc w:val="center"/>
              <w:rPr>
                <w:rFonts w:ascii="Times New Roman" w:eastAsia="DengXian" w:hAnsi="Times New Roman" w:cs="Times New Roman"/>
                <w:b/>
                <w:bCs/>
                <w:kern w:val="0"/>
                <w:sz w:val="20"/>
                <w:szCs w:val="20"/>
              </w:rPr>
            </w:pPr>
          </w:p>
        </w:tc>
        <w:tc>
          <w:tcPr>
            <w:tcW w:w="2217" w:type="dxa"/>
            <w:vMerge w:val="restart"/>
            <w:shd w:val="clear" w:color="auto" w:fill="auto"/>
            <w:vAlign w:val="center"/>
          </w:tcPr>
          <w:p w14:paraId="275D6B29" w14:textId="77777777" w:rsidR="0022717D" w:rsidRPr="002F69F6" w:rsidRDefault="0022717D" w:rsidP="00FE6ADE">
            <w:pPr>
              <w:widowControl/>
              <w:jc w:val="center"/>
              <w:rPr>
                <w:rFonts w:ascii="Times New Roman" w:eastAsia="DengXian" w:hAnsi="Times New Roman" w:cs="Times New Roman"/>
                <w:b/>
                <w:bCs/>
                <w:kern w:val="0"/>
                <w:sz w:val="20"/>
                <w:szCs w:val="20"/>
              </w:rPr>
            </w:pPr>
            <w:r>
              <w:rPr>
                <w:rFonts w:ascii="Times New Roman" w:eastAsia="DengXian" w:hAnsi="Times New Roman" w:cs="Times New Roman" w:hint="eastAsia"/>
                <w:b/>
                <w:bCs/>
                <w:kern w:val="0"/>
                <w:sz w:val="20"/>
                <w:szCs w:val="20"/>
              </w:rPr>
              <w:t>UL RU</w:t>
            </w:r>
          </w:p>
        </w:tc>
        <w:tc>
          <w:tcPr>
            <w:tcW w:w="0" w:type="auto"/>
            <w:shd w:val="clear" w:color="auto" w:fill="auto"/>
            <w:vAlign w:val="center"/>
          </w:tcPr>
          <w:p w14:paraId="45E4C4C8" w14:textId="77777777" w:rsidR="0022717D" w:rsidRPr="005B61E5" w:rsidRDefault="0022717D" w:rsidP="00FE6ADE">
            <w:pPr>
              <w:widowControl/>
              <w:jc w:val="center"/>
              <w:rPr>
                <w:rFonts w:ascii="Times New Roman" w:eastAsia="DengXian" w:hAnsi="Times New Roman" w:cs="Times New Roman"/>
                <w:b/>
                <w:bCs/>
                <w:kern w:val="0"/>
                <w:sz w:val="20"/>
                <w:szCs w:val="20"/>
              </w:rPr>
            </w:pPr>
            <w:r>
              <w:rPr>
                <w:rFonts w:ascii="Times New Roman" w:eastAsia="DengXian" w:hAnsi="Times New Roman" w:cs="Times New Roman" w:hint="eastAsia"/>
                <w:b/>
                <w:bCs/>
                <w:kern w:val="0"/>
                <w:sz w:val="20"/>
                <w:szCs w:val="20"/>
              </w:rPr>
              <w:t>Type-1</w:t>
            </w:r>
          </w:p>
        </w:tc>
        <w:tc>
          <w:tcPr>
            <w:tcW w:w="0" w:type="auto"/>
            <w:shd w:val="clear" w:color="auto" w:fill="auto"/>
            <w:vAlign w:val="center"/>
          </w:tcPr>
          <w:p w14:paraId="745E1208"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1.56%</w:t>
            </w:r>
          </w:p>
        </w:tc>
        <w:tc>
          <w:tcPr>
            <w:tcW w:w="0" w:type="auto"/>
            <w:shd w:val="clear" w:color="auto" w:fill="auto"/>
            <w:vAlign w:val="center"/>
          </w:tcPr>
          <w:p w14:paraId="57E6B3E4"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9.20%</w:t>
            </w:r>
          </w:p>
        </w:tc>
        <w:tc>
          <w:tcPr>
            <w:tcW w:w="0" w:type="auto"/>
            <w:shd w:val="clear" w:color="auto" w:fill="auto"/>
            <w:vAlign w:val="center"/>
          </w:tcPr>
          <w:p w14:paraId="48901CC0"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20.96%</w:t>
            </w:r>
          </w:p>
        </w:tc>
        <w:tc>
          <w:tcPr>
            <w:tcW w:w="0" w:type="auto"/>
            <w:shd w:val="clear" w:color="auto" w:fill="auto"/>
            <w:vAlign w:val="center"/>
          </w:tcPr>
          <w:p w14:paraId="5BABD34E"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1.56%</w:t>
            </w:r>
          </w:p>
        </w:tc>
        <w:tc>
          <w:tcPr>
            <w:tcW w:w="0" w:type="auto"/>
            <w:shd w:val="clear" w:color="auto" w:fill="auto"/>
            <w:vAlign w:val="center"/>
          </w:tcPr>
          <w:p w14:paraId="69D64434"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9.20%</w:t>
            </w:r>
          </w:p>
        </w:tc>
        <w:tc>
          <w:tcPr>
            <w:tcW w:w="0" w:type="auto"/>
            <w:shd w:val="clear" w:color="auto" w:fill="auto"/>
            <w:vAlign w:val="center"/>
          </w:tcPr>
          <w:p w14:paraId="5C037C2B"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20.96%</w:t>
            </w:r>
          </w:p>
        </w:tc>
      </w:tr>
      <w:tr w:rsidR="0022717D" w:rsidRPr="002F69F6" w14:paraId="1F685673" w14:textId="77777777" w:rsidTr="00FE6ADE">
        <w:trPr>
          <w:trHeight w:val="278"/>
        </w:trPr>
        <w:tc>
          <w:tcPr>
            <w:tcW w:w="1161" w:type="dxa"/>
            <w:vMerge/>
            <w:vAlign w:val="center"/>
          </w:tcPr>
          <w:p w14:paraId="2795ECFC" w14:textId="77777777" w:rsidR="0022717D" w:rsidRPr="002F69F6" w:rsidRDefault="0022717D" w:rsidP="00FE6ADE">
            <w:pPr>
              <w:widowControl/>
              <w:jc w:val="center"/>
              <w:rPr>
                <w:rFonts w:ascii="Times New Roman" w:eastAsia="DengXian" w:hAnsi="Times New Roman" w:cs="Times New Roman"/>
                <w:b/>
                <w:bCs/>
                <w:kern w:val="0"/>
                <w:sz w:val="20"/>
                <w:szCs w:val="20"/>
              </w:rPr>
            </w:pPr>
          </w:p>
        </w:tc>
        <w:tc>
          <w:tcPr>
            <w:tcW w:w="2217" w:type="dxa"/>
            <w:vMerge/>
            <w:shd w:val="clear" w:color="auto" w:fill="auto"/>
            <w:vAlign w:val="center"/>
          </w:tcPr>
          <w:p w14:paraId="3DB13F29" w14:textId="77777777" w:rsidR="0022717D" w:rsidRPr="002F69F6" w:rsidRDefault="0022717D" w:rsidP="00FE6ADE">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53D0E9E6" w14:textId="77777777" w:rsidR="0022717D" w:rsidRPr="005B61E5" w:rsidRDefault="0022717D" w:rsidP="00FE6ADE">
            <w:pPr>
              <w:widowControl/>
              <w:jc w:val="center"/>
              <w:rPr>
                <w:rFonts w:ascii="Times New Roman" w:eastAsia="DengXian" w:hAnsi="Times New Roman" w:cs="Times New Roman"/>
                <w:b/>
                <w:bCs/>
                <w:kern w:val="0"/>
                <w:sz w:val="20"/>
                <w:szCs w:val="20"/>
              </w:rPr>
            </w:pPr>
            <w:r>
              <w:rPr>
                <w:rFonts w:ascii="Times New Roman" w:eastAsia="DengXian" w:hAnsi="Times New Roman" w:cs="Times New Roman" w:hint="eastAsia"/>
                <w:b/>
                <w:bCs/>
                <w:kern w:val="0"/>
                <w:sz w:val="20"/>
                <w:szCs w:val="20"/>
              </w:rPr>
              <w:t>Type-2</w:t>
            </w:r>
          </w:p>
        </w:tc>
        <w:tc>
          <w:tcPr>
            <w:tcW w:w="0" w:type="auto"/>
            <w:shd w:val="clear" w:color="auto" w:fill="auto"/>
            <w:vAlign w:val="center"/>
          </w:tcPr>
          <w:p w14:paraId="10AA0CE0"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10.12%</w:t>
            </w:r>
          </w:p>
        </w:tc>
        <w:tc>
          <w:tcPr>
            <w:tcW w:w="0" w:type="auto"/>
            <w:shd w:val="clear" w:color="auto" w:fill="auto"/>
            <w:vAlign w:val="center"/>
          </w:tcPr>
          <w:p w14:paraId="66BCAB90"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20.42%</w:t>
            </w:r>
          </w:p>
        </w:tc>
        <w:tc>
          <w:tcPr>
            <w:tcW w:w="0" w:type="auto"/>
            <w:shd w:val="clear" w:color="auto" w:fill="auto"/>
            <w:vAlign w:val="center"/>
          </w:tcPr>
          <w:p w14:paraId="6F0EAA5F"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54.14%</w:t>
            </w:r>
          </w:p>
        </w:tc>
        <w:tc>
          <w:tcPr>
            <w:tcW w:w="0" w:type="auto"/>
            <w:shd w:val="clear" w:color="auto" w:fill="auto"/>
            <w:vAlign w:val="center"/>
          </w:tcPr>
          <w:p w14:paraId="20AAF068"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10.12%</w:t>
            </w:r>
          </w:p>
        </w:tc>
        <w:tc>
          <w:tcPr>
            <w:tcW w:w="0" w:type="auto"/>
            <w:shd w:val="clear" w:color="auto" w:fill="auto"/>
            <w:vAlign w:val="center"/>
          </w:tcPr>
          <w:p w14:paraId="58D57CDA"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20.42%</w:t>
            </w:r>
          </w:p>
        </w:tc>
        <w:tc>
          <w:tcPr>
            <w:tcW w:w="0" w:type="auto"/>
            <w:shd w:val="clear" w:color="auto" w:fill="auto"/>
            <w:vAlign w:val="center"/>
          </w:tcPr>
          <w:p w14:paraId="1123A472"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54.14%</w:t>
            </w:r>
          </w:p>
        </w:tc>
      </w:tr>
      <w:tr w:rsidR="0022717D" w:rsidRPr="002F69F6" w14:paraId="5CC598D3" w14:textId="77777777" w:rsidTr="00FE6ADE">
        <w:trPr>
          <w:trHeight w:val="278"/>
        </w:trPr>
        <w:tc>
          <w:tcPr>
            <w:tcW w:w="1161" w:type="dxa"/>
            <w:vMerge w:val="restart"/>
            <w:vAlign w:val="center"/>
          </w:tcPr>
          <w:p w14:paraId="00C933A0" w14:textId="77777777" w:rsidR="0022717D" w:rsidRPr="008614F5" w:rsidRDefault="0022717D" w:rsidP="00FE6ADE">
            <w:pPr>
              <w:widowControl/>
              <w:jc w:val="center"/>
              <w:rPr>
                <w:rFonts w:ascii="Times New Roman" w:eastAsia="DengXian" w:hAnsi="Times New Roman" w:cs="Times New Roman"/>
                <w:b/>
                <w:bCs/>
                <w:kern w:val="0"/>
                <w:sz w:val="20"/>
                <w:szCs w:val="20"/>
              </w:rPr>
            </w:pPr>
            <w:r>
              <w:rPr>
                <w:rFonts w:ascii="Times New Roman" w:eastAsia="DengXian" w:hAnsi="Times New Roman" w:cs="Times New Roman"/>
                <w:b/>
                <w:bCs/>
                <w:kern w:val="0"/>
                <w:sz w:val="20"/>
                <w:szCs w:val="20"/>
              </w:rPr>
              <w:t>S</w:t>
            </w:r>
            <w:r>
              <w:rPr>
                <w:rFonts w:ascii="Times New Roman" w:eastAsia="DengXian" w:hAnsi="Times New Roman" w:cs="Times New Roman" w:hint="eastAsia"/>
                <w:b/>
                <w:bCs/>
                <w:kern w:val="0"/>
                <w:sz w:val="20"/>
                <w:szCs w:val="20"/>
              </w:rPr>
              <w:t>emi-static SBFD</w:t>
            </w:r>
          </w:p>
        </w:tc>
        <w:tc>
          <w:tcPr>
            <w:tcW w:w="2217" w:type="dxa"/>
            <w:vMerge w:val="restart"/>
            <w:shd w:val="clear" w:color="auto" w:fill="auto"/>
            <w:vAlign w:val="center"/>
          </w:tcPr>
          <w:p w14:paraId="41CE3D4B" w14:textId="77777777" w:rsidR="0022717D" w:rsidRDefault="0022717D" w:rsidP="00FE6ADE">
            <w:pPr>
              <w:widowControl/>
              <w:jc w:val="center"/>
              <w:rPr>
                <w:rFonts w:ascii="Times New Roman" w:eastAsia="DengXian" w:hAnsi="Times New Roman" w:cs="Times New Roman"/>
                <w:b/>
                <w:bCs/>
                <w:kern w:val="0"/>
                <w:sz w:val="20"/>
                <w:szCs w:val="20"/>
              </w:rPr>
            </w:pPr>
            <w:r>
              <w:rPr>
                <w:rFonts w:ascii="Times New Roman" w:eastAsia="DengXian" w:hAnsi="Times New Roman" w:cs="Times New Roman" w:hint="eastAsia"/>
                <w:b/>
                <w:bCs/>
                <w:kern w:val="0"/>
                <w:sz w:val="20"/>
                <w:szCs w:val="20"/>
              </w:rPr>
              <w:t>DL RU</w:t>
            </w:r>
          </w:p>
        </w:tc>
        <w:tc>
          <w:tcPr>
            <w:tcW w:w="0" w:type="auto"/>
            <w:shd w:val="clear" w:color="auto" w:fill="auto"/>
            <w:vAlign w:val="center"/>
          </w:tcPr>
          <w:p w14:paraId="20123A9E" w14:textId="77777777" w:rsidR="0022717D" w:rsidRDefault="0022717D" w:rsidP="00FE6ADE">
            <w:pPr>
              <w:widowControl/>
              <w:jc w:val="center"/>
              <w:rPr>
                <w:rFonts w:ascii="Times New Roman" w:eastAsia="DengXian" w:hAnsi="Times New Roman" w:cs="Times New Roman"/>
                <w:b/>
                <w:bCs/>
                <w:kern w:val="0"/>
                <w:sz w:val="20"/>
                <w:szCs w:val="20"/>
              </w:rPr>
            </w:pPr>
            <w:r>
              <w:rPr>
                <w:rFonts w:ascii="Times New Roman" w:eastAsia="DengXian" w:hAnsi="Times New Roman" w:cs="Times New Roman" w:hint="eastAsia"/>
                <w:b/>
                <w:bCs/>
                <w:kern w:val="0"/>
                <w:sz w:val="20"/>
                <w:szCs w:val="20"/>
              </w:rPr>
              <w:t>Type-1</w:t>
            </w:r>
          </w:p>
        </w:tc>
        <w:tc>
          <w:tcPr>
            <w:tcW w:w="0" w:type="auto"/>
            <w:shd w:val="clear" w:color="auto" w:fill="auto"/>
            <w:vAlign w:val="center"/>
          </w:tcPr>
          <w:p w14:paraId="765F9291"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6.28%</w:t>
            </w:r>
          </w:p>
        </w:tc>
        <w:tc>
          <w:tcPr>
            <w:tcW w:w="0" w:type="auto"/>
            <w:shd w:val="clear" w:color="auto" w:fill="auto"/>
            <w:vAlign w:val="center"/>
          </w:tcPr>
          <w:p w14:paraId="4B86B657"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35.08%</w:t>
            </w:r>
          </w:p>
        </w:tc>
        <w:tc>
          <w:tcPr>
            <w:tcW w:w="0" w:type="auto"/>
            <w:shd w:val="clear" w:color="auto" w:fill="auto"/>
            <w:vAlign w:val="center"/>
          </w:tcPr>
          <w:p w14:paraId="0A0E1694"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73.93%</w:t>
            </w:r>
          </w:p>
        </w:tc>
        <w:tc>
          <w:tcPr>
            <w:tcW w:w="0" w:type="auto"/>
            <w:shd w:val="clear" w:color="auto" w:fill="auto"/>
            <w:vAlign w:val="center"/>
          </w:tcPr>
          <w:p w14:paraId="5984DF9D"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5.94%</w:t>
            </w:r>
          </w:p>
        </w:tc>
        <w:tc>
          <w:tcPr>
            <w:tcW w:w="0" w:type="auto"/>
            <w:shd w:val="clear" w:color="auto" w:fill="auto"/>
            <w:vAlign w:val="center"/>
          </w:tcPr>
          <w:p w14:paraId="59837E8C"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19.73%</w:t>
            </w:r>
          </w:p>
        </w:tc>
        <w:tc>
          <w:tcPr>
            <w:tcW w:w="0" w:type="auto"/>
            <w:shd w:val="clear" w:color="auto" w:fill="auto"/>
            <w:vAlign w:val="center"/>
          </w:tcPr>
          <w:p w14:paraId="249AAC02"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45.09%</w:t>
            </w:r>
          </w:p>
        </w:tc>
      </w:tr>
      <w:tr w:rsidR="0022717D" w:rsidRPr="002F69F6" w14:paraId="4B53B8B7" w14:textId="77777777" w:rsidTr="00FE6ADE">
        <w:trPr>
          <w:trHeight w:val="278"/>
        </w:trPr>
        <w:tc>
          <w:tcPr>
            <w:tcW w:w="1161" w:type="dxa"/>
            <w:vMerge/>
            <w:vAlign w:val="center"/>
          </w:tcPr>
          <w:p w14:paraId="2384B729" w14:textId="77777777" w:rsidR="0022717D" w:rsidRPr="008614F5" w:rsidRDefault="0022717D" w:rsidP="00FE6ADE">
            <w:pPr>
              <w:widowControl/>
              <w:jc w:val="center"/>
              <w:rPr>
                <w:rFonts w:ascii="Times New Roman" w:eastAsia="DengXian" w:hAnsi="Times New Roman" w:cs="Times New Roman"/>
                <w:b/>
                <w:bCs/>
                <w:kern w:val="0"/>
                <w:sz w:val="20"/>
                <w:szCs w:val="20"/>
              </w:rPr>
            </w:pPr>
          </w:p>
        </w:tc>
        <w:tc>
          <w:tcPr>
            <w:tcW w:w="2217" w:type="dxa"/>
            <w:vMerge/>
            <w:shd w:val="clear" w:color="auto" w:fill="auto"/>
            <w:vAlign w:val="center"/>
          </w:tcPr>
          <w:p w14:paraId="357377F0" w14:textId="77777777" w:rsidR="0022717D" w:rsidRDefault="0022717D" w:rsidP="00FE6ADE">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29CCF613" w14:textId="77777777" w:rsidR="0022717D" w:rsidRDefault="0022717D" w:rsidP="00FE6ADE">
            <w:pPr>
              <w:widowControl/>
              <w:jc w:val="center"/>
              <w:rPr>
                <w:rFonts w:ascii="Times New Roman" w:eastAsia="DengXian" w:hAnsi="Times New Roman" w:cs="Times New Roman"/>
                <w:b/>
                <w:bCs/>
                <w:kern w:val="0"/>
                <w:sz w:val="20"/>
                <w:szCs w:val="20"/>
              </w:rPr>
            </w:pPr>
            <w:r>
              <w:rPr>
                <w:rFonts w:ascii="Times New Roman" w:eastAsia="DengXian" w:hAnsi="Times New Roman" w:cs="Times New Roman" w:hint="eastAsia"/>
                <w:b/>
                <w:bCs/>
                <w:kern w:val="0"/>
                <w:sz w:val="20"/>
                <w:szCs w:val="20"/>
              </w:rPr>
              <w:t>Type-2</w:t>
            </w:r>
          </w:p>
        </w:tc>
        <w:tc>
          <w:tcPr>
            <w:tcW w:w="0" w:type="auto"/>
            <w:shd w:val="clear" w:color="auto" w:fill="auto"/>
            <w:vAlign w:val="center"/>
          </w:tcPr>
          <w:p w14:paraId="3709001C"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8.01%</w:t>
            </w:r>
          </w:p>
        </w:tc>
        <w:tc>
          <w:tcPr>
            <w:tcW w:w="0" w:type="auto"/>
            <w:shd w:val="clear" w:color="auto" w:fill="auto"/>
            <w:vAlign w:val="center"/>
          </w:tcPr>
          <w:p w14:paraId="6F55F767"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44.75%</w:t>
            </w:r>
          </w:p>
        </w:tc>
        <w:tc>
          <w:tcPr>
            <w:tcW w:w="0" w:type="auto"/>
            <w:shd w:val="clear" w:color="auto" w:fill="auto"/>
            <w:vAlign w:val="center"/>
          </w:tcPr>
          <w:p w14:paraId="50012453"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94.31%</w:t>
            </w:r>
          </w:p>
        </w:tc>
        <w:tc>
          <w:tcPr>
            <w:tcW w:w="0" w:type="auto"/>
            <w:shd w:val="clear" w:color="auto" w:fill="auto"/>
            <w:vAlign w:val="center"/>
          </w:tcPr>
          <w:p w14:paraId="56DB725F"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7.58%</w:t>
            </w:r>
          </w:p>
        </w:tc>
        <w:tc>
          <w:tcPr>
            <w:tcW w:w="0" w:type="auto"/>
            <w:shd w:val="clear" w:color="auto" w:fill="auto"/>
            <w:vAlign w:val="center"/>
          </w:tcPr>
          <w:p w14:paraId="3BBF87C5"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25.17%</w:t>
            </w:r>
          </w:p>
        </w:tc>
        <w:tc>
          <w:tcPr>
            <w:tcW w:w="0" w:type="auto"/>
            <w:shd w:val="clear" w:color="auto" w:fill="auto"/>
            <w:vAlign w:val="center"/>
          </w:tcPr>
          <w:p w14:paraId="3DC86190"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57.52%</w:t>
            </w:r>
          </w:p>
        </w:tc>
      </w:tr>
      <w:tr w:rsidR="0022717D" w:rsidRPr="002F69F6" w14:paraId="64E070F1" w14:textId="77777777" w:rsidTr="00FE6ADE">
        <w:trPr>
          <w:trHeight w:val="278"/>
        </w:trPr>
        <w:tc>
          <w:tcPr>
            <w:tcW w:w="1161" w:type="dxa"/>
            <w:vMerge/>
            <w:vAlign w:val="center"/>
          </w:tcPr>
          <w:p w14:paraId="65E2116E" w14:textId="77777777" w:rsidR="0022717D" w:rsidRPr="008614F5" w:rsidRDefault="0022717D" w:rsidP="00FE6ADE">
            <w:pPr>
              <w:widowControl/>
              <w:jc w:val="center"/>
              <w:rPr>
                <w:rFonts w:ascii="Times New Roman" w:eastAsia="DengXian" w:hAnsi="Times New Roman" w:cs="Times New Roman"/>
                <w:b/>
                <w:bCs/>
                <w:kern w:val="0"/>
                <w:sz w:val="20"/>
                <w:szCs w:val="20"/>
              </w:rPr>
            </w:pPr>
          </w:p>
        </w:tc>
        <w:tc>
          <w:tcPr>
            <w:tcW w:w="2217" w:type="dxa"/>
            <w:vMerge w:val="restart"/>
            <w:shd w:val="clear" w:color="auto" w:fill="auto"/>
            <w:vAlign w:val="center"/>
          </w:tcPr>
          <w:p w14:paraId="2CC397B5" w14:textId="77777777" w:rsidR="0022717D" w:rsidRDefault="0022717D" w:rsidP="00FE6ADE">
            <w:pPr>
              <w:widowControl/>
              <w:jc w:val="center"/>
              <w:rPr>
                <w:rFonts w:ascii="Times New Roman" w:eastAsia="DengXian" w:hAnsi="Times New Roman" w:cs="Times New Roman"/>
                <w:b/>
                <w:bCs/>
                <w:kern w:val="0"/>
                <w:sz w:val="20"/>
                <w:szCs w:val="20"/>
              </w:rPr>
            </w:pPr>
            <w:r>
              <w:rPr>
                <w:rFonts w:ascii="Times New Roman" w:eastAsia="DengXian" w:hAnsi="Times New Roman" w:cs="Times New Roman" w:hint="eastAsia"/>
                <w:b/>
                <w:bCs/>
                <w:kern w:val="0"/>
                <w:sz w:val="20"/>
                <w:szCs w:val="20"/>
              </w:rPr>
              <w:t>UL RU</w:t>
            </w:r>
          </w:p>
        </w:tc>
        <w:tc>
          <w:tcPr>
            <w:tcW w:w="0" w:type="auto"/>
            <w:shd w:val="clear" w:color="auto" w:fill="auto"/>
            <w:vAlign w:val="center"/>
          </w:tcPr>
          <w:p w14:paraId="669FC010" w14:textId="77777777" w:rsidR="0022717D" w:rsidRDefault="0022717D" w:rsidP="00FE6ADE">
            <w:pPr>
              <w:widowControl/>
              <w:jc w:val="center"/>
              <w:rPr>
                <w:rFonts w:ascii="Times New Roman" w:eastAsia="DengXian" w:hAnsi="Times New Roman" w:cs="Times New Roman"/>
                <w:b/>
                <w:bCs/>
                <w:kern w:val="0"/>
                <w:sz w:val="20"/>
                <w:szCs w:val="20"/>
              </w:rPr>
            </w:pPr>
            <w:r>
              <w:rPr>
                <w:rFonts w:ascii="Times New Roman" w:eastAsia="DengXian" w:hAnsi="Times New Roman" w:cs="Times New Roman" w:hint="eastAsia"/>
                <w:b/>
                <w:bCs/>
                <w:kern w:val="0"/>
                <w:sz w:val="20"/>
                <w:szCs w:val="20"/>
              </w:rPr>
              <w:t>Type-1</w:t>
            </w:r>
          </w:p>
        </w:tc>
        <w:tc>
          <w:tcPr>
            <w:tcW w:w="0" w:type="auto"/>
            <w:shd w:val="clear" w:color="auto" w:fill="auto"/>
            <w:vAlign w:val="center"/>
          </w:tcPr>
          <w:p w14:paraId="19980054"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1.73%</w:t>
            </w:r>
          </w:p>
        </w:tc>
        <w:tc>
          <w:tcPr>
            <w:tcW w:w="0" w:type="auto"/>
            <w:shd w:val="clear" w:color="auto" w:fill="auto"/>
            <w:vAlign w:val="center"/>
          </w:tcPr>
          <w:p w14:paraId="77515A2C"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12.29%</w:t>
            </w:r>
          </w:p>
        </w:tc>
        <w:tc>
          <w:tcPr>
            <w:tcW w:w="0" w:type="auto"/>
            <w:shd w:val="clear" w:color="auto" w:fill="auto"/>
            <w:vAlign w:val="center"/>
          </w:tcPr>
          <w:p w14:paraId="06FD4B04"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18.18%</w:t>
            </w:r>
          </w:p>
        </w:tc>
        <w:tc>
          <w:tcPr>
            <w:tcW w:w="0" w:type="auto"/>
            <w:shd w:val="clear" w:color="auto" w:fill="auto"/>
            <w:vAlign w:val="center"/>
          </w:tcPr>
          <w:p w14:paraId="3E3383B0"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1.68%</w:t>
            </w:r>
          </w:p>
        </w:tc>
        <w:tc>
          <w:tcPr>
            <w:tcW w:w="0" w:type="auto"/>
            <w:shd w:val="clear" w:color="auto" w:fill="auto"/>
            <w:vAlign w:val="center"/>
          </w:tcPr>
          <w:p w14:paraId="594FC95B"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11.06%</w:t>
            </w:r>
          </w:p>
        </w:tc>
        <w:tc>
          <w:tcPr>
            <w:tcW w:w="0" w:type="auto"/>
            <w:shd w:val="clear" w:color="auto" w:fill="auto"/>
            <w:vAlign w:val="center"/>
          </w:tcPr>
          <w:p w14:paraId="64ECA0C4"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18.65%</w:t>
            </w:r>
          </w:p>
        </w:tc>
      </w:tr>
      <w:tr w:rsidR="0022717D" w:rsidRPr="002F69F6" w14:paraId="45B12A4F" w14:textId="77777777" w:rsidTr="00FE6ADE">
        <w:trPr>
          <w:trHeight w:val="278"/>
        </w:trPr>
        <w:tc>
          <w:tcPr>
            <w:tcW w:w="1161" w:type="dxa"/>
            <w:vMerge/>
            <w:vAlign w:val="center"/>
          </w:tcPr>
          <w:p w14:paraId="1159C36B" w14:textId="77777777" w:rsidR="0022717D" w:rsidRPr="008614F5" w:rsidRDefault="0022717D" w:rsidP="00FE6ADE">
            <w:pPr>
              <w:widowControl/>
              <w:jc w:val="center"/>
              <w:rPr>
                <w:rFonts w:ascii="Times New Roman" w:eastAsia="DengXian" w:hAnsi="Times New Roman" w:cs="Times New Roman"/>
                <w:b/>
                <w:bCs/>
                <w:kern w:val="0"/>
                <w:sz w:val="20"/>
                <w:szCs w:val="20"/>
              </w:rPr>
            </w:pPr>
          </w:p>
        </w:tc>
        <w:tc>
          <w:tcPr>
            <w:tcW w:w="2217" w:type="dxa"/>
            <w:vMerge/>
            <w:shd w:val="clear" w:color="auto" w:fill="auto"/>
            <w:vAlign w:val="center"/>
          </w:tcPr>
          <w:p w14:paraId="3BAA88A2" w14:textId="77777777" w:rsidR="0022717D" w:rsidRDefault="0022717D" w:rsidP="00FE6ADE">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18488180" w14:textId="77777777" w:rsidR="0022717D" w:rsidRDefault="0022717D" w:rsidP="00FE6ADE">
            <w:pPr>
              <w:widowControl/>
              <w:jc w:val="center"/>
              <w:rPr>
                <w:rFonts w:ascii="Times New Roman" w:eastAsia="DengXian" w:hAnsi="Times New Roman" w:cs="Times New Roman"/>
                <w:b/>
                <w:bCs/>
                <w:kern w:val="0"/>
                <w:sz w:val="20"/>
                <w:szCs w:val="20"/>
              </w:rPr>
            </w:pPr>
            <w:r>
              <w:rPr>
                <w:rFonts w:ascii="Times New Roman" w:eastAsia="DengXian" w:hAnsi="Times New Roman" w:cs="Times New Roman" w:hint="eastAsia"/>
                <w:b/>
                <w:bCs/>
                <w:kern w:val="0"/>
                <w:sz w:val="20"/>
                <w:szCs w:val="20"/>
              </w:rPr>
              <w:t>Type-2</w:t>
            </w:r>
          </w:p>
        </w:tc>
        <w:tc>
          <w:tcPr>
            <w:tcW w:w="0" w:type="auto"/>
            <w:shd w:val="clear" w:color="auto" w:fill="auto"/>
            <w:vAlign w:val="center"/>
          </w:tcPr>
          <w:p w14:paraId="309CCC64"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8.76%</w:t>
            </w:r>
          </w:p>
        </w:tc>
        <w:tc>
          <w:tcPr>
            <w:tcW w:w="0" w:type="auto"/>
            <w:shd w:val="clear" w:color="auto" w:fill="auto"/>
            <w:vAlign w:val="center"/>
          </w:tcPr>
          <w:p w14:paraId="0A59D759"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62.13%</w:t>
            </w:r>
          </w:p>
        </w:tc>
        <w:tc>
          <w:tcPr>
            <w:tcW w:w="0" w:type="auto"/>
            <w:shd w:val="clear" w:color="auto" w:fill="auto"/>
            <w:vAlign w:val="center"/>
          </w:tcPr>
          <w:p w14:paraId="33A71B98"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91.90%</w:t>
            </w:r>
          </w:p>
        </w:tc>
        <w:tc>
          <w:tcPr>
            <w:tcW w:w="0" w:type="auto"/>
            <w:shd w:val="clear" w:color="auto" w:fill="auto"/>
            <w:vAlign w:val="center"/>
          </w:tcPr>
          <w:p w14:paraId="2CDA5AC8"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8.48%</w:t>
            </w:r>
          </w:p>
        </w:tc>
        <w:tc>
          <w:tcPr>
            <w:tcW w:w="0" w:type="auto"/>
            <w:shd w:val="clear" w:color="auto" w:fill="auto"/>
            <w:vAlign w:val="center"/>
          </w:tcPr>
          <w:p w14:paraId="4FD965D9"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55.89%</w:t>
            </w:r>
          </w:p>
        </w:tc>
        <w:tc>
          <w:tcPr>
            <w:tcW w:w="0" w:type="auto"/>
            <w:shd w:val="clear" w:color="auto" w:fill="auto"/>
            <w:vAlign w:val="center"/>
          </w:tcPr>
          <w:p w14:paraId="622522B3"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94.31%</w:t>
            </w:r>
          </w:p>
        </w:tc>
      </w:tr>
      <w:tr w:rsidR="0022717D" w:rsidRPr="002F69F6" w14:paraId="2A8809F4" w14:textId="77777777" w:rsidTr="00FE6ADE">
        <w:trPr>
          <w:trHeight w:val="278"/>
        </w:trPr>
        <w:tc>
          <w:tcPr>
            <w:tcW w:w="1161" w:type="dxa"/>
            <w:vMerge w:val="restart"/>
            <w:vAlign w:val="center"/>
          </w:tcPr>
          <w:p w14:paraId="38B0E726" w14:textId="77777777" w:rsidR="0022717D" w:rsidRDefault="0022717D" w:rsidP="00FE6ADE">
            <w:pPr>
              <w:widowControl/>
              <w:jc w:val="center"/>
              <w:rPr>
                <w:rFonts w:ascii="Times New Roman" w:eastAsia="DengXian" w:hAnsi="Times New Roman" w:cs="Times New Roman"/>
                <w:b/>
                <w:bCs/>
                <w:kern w:val="0"/>
                <w:sz w:val="20"/>
                <w:szCs w:val="20"/>
              </w:rPr>
            </w:pPr>
            <w:r w:rsidRPr="008614F5">
              <w:rPr>
                <w:rFonts w:ascii="Times New Roman" w:eastAsia="DengXian" w:hAnsi="Times New Roman" w:cs="Times New Roman"/>
                <w:b/>
                <w:bCs/>
                <w:kern w:val="0"/>
                <w:sz w:val="20"/>
                <w:szCs w:val="20"/>
              </w:rPr>
              <w:t>Dynamic SBFD</w:t>
            </w:r>
          </w:p>
        </w:tc>
        <w:tc>
          <w:tcPr>
            <w:tcW w:w="2217" w:type="dxa"/>
            <w:vMerge w:val="restart"/>
            <w:shd w:val="clear" w:color="auto" w:fill="auto"/>
            <w:vAlign w:val="center"/>
          </w:tcPr>
          <w:p w14:paraId="75A07D76" w14:textId="77777777" w:rsidR="0022717D" w:rsidRPr="002F69F6" w:rsidRDefault="0022717D" w:rsidP="00FE6ADE">
            <w:pPr>
              <w:widowControl/>
              <w:jc w:val="center"/>
              <w:rPr>
                <w:rFonts w:ascii="Times New Roman" w:eastAsia="DengXian" w:hAnsi="Times New Roman" w:cs="Times New Roman"/>
                <w:b/>
                <w:bCs/>
                <w:kern w:val="0"/>
                <w:sz w:val="20"/>
                <w:szCs w:val="20"/>
              </w:rPr>
            </w:pPr>
            <w:r>
              <w:rPr>
                <w:rFonts w:ascii="Times New Roman" w:eastAsia="DengXian" w:hAnsi="Times New Roman" w:cs="Times New Roman" w:hint="eastAsia"/>
                <w:b/>
                <w:bCs/>
                <w:kern w:val="0"/>
                <w:sz w:val="20"/>
                <w:szCs w:val="20"/>
              </w:rPr>
              <w:t>DL RU</w:t>
            </w:r>
          </w:p>
        </w:tc>
        <w:tc>
          <w:tcPr>
            <w:tcW w:w="0" w:type="auto"/>
            <w:shd w:val="clear" w:color="auto" w:fill="auto"/>
            <w:vAlign w:val="center"/>
          </w:tcPr>
          <w:p w14:paraId="28F9FDD9" w14:textId="77777777" w:rsidR="0022717D" w:rsidRPr="005B61E5" w:rsidRDefault="0022717D" w:rsidP="00FE6ADE">
            <w:pPr>
              <w:widowControl/>
              <w:jc w:val="center"/>
              <w:rPr>
                <w:rFonts w:ascii="Times New Roman" w:eastAsia="DengXian" w:hAnsi="Times New Roman" w:cs="Times New Roman"/>
                <w:b/>
                <w:bCs/>
                <w:kern w:val="0"/>
                <w:sz w:val="20"/>
                <w:szCs w:val="20"/>
              </w:rPr>
            </w:pPr>
            <w:r>
              <w:rPr>
                <w:rFonts w:ascii="Times New Roman" w:eastAsia="DengXian" w:hAnsi="Times New Roman" w:cs="Times New Roman" w:hint="eastAsia"/>
                <w:b/>
                <w:bCs/>
                <w:kern w:val="0"/>
                <w:sz w:val="20"/>
                <w:szCs w:val="20"/>
              </w:rPr>
              <w:t>Type-1</w:t>
            </w:r>
          </w:p>
        </w:tc>
        <w:tc>
          <w:tcPr>
            <w:tcW w:w="0" w:type="auto"/>
            <w:shd w:val="clear" w:color="auto" w:fill="auto"/>
            <w:vAlign w:val="center"/>
          </w:tcPr>
          <w:p w14:paraId="198C298D"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6.45%</w:t>
            </w:r>
          </w:p>
        </w:tc>
        <w:tc>
          <w:tcPr>
            <w:tcW w:w="0" w:type="auto"/>
            <w:shd w:val="clear" w:color="auto" w:fill="auto"/>
            <w:vAlign w:val="center"/>
          </w:tcPr>
          <w:p w14:paraId="3122D725"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31.90%</w:t>
            </w:r>
          </w:p>
        </w:tc>
        <w:tc>
          <w:tcPr>
            <w:tcW w:w="0" w:type="auto"/>
            <w:shd w:val="clear" w:color="auto" w:fill="auto"/>
            <w:vAlign w:val="center"/>
          </w:tcPr>
          <w:p w14:paraId="20A486E0"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58.94%</w:t>
            </w:r>
          </w:p>
        </w:tc>
        <w:tc>
          <w:tcPr>
            <w:tcW w:w="0" w:type="auto"/>
            <w:shd w:val="clear" w:color="auto" w:fill="auto"/>
            <w:vAlign w:val="center"/>
          </w:tcPr>
          <w:p w14:paraId="62D71072"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5.80%</w:t>
            </w:r>
          </w:p>
        </w:tc>
        <w:tc>
          <w:tcPr>
            <w:tcW w:w="0" w:type="auto"/>
            <w:shd w:val="clear" w:color="auto" w:fill="auto"/>
            <w:vAlign w:val="center"/>
          </w:tcPr>
          <w:p w14:paraId="6F9ED3C8"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20.66%</w:t>
            </w:r>
          </w:p>
        </w:tc>
        <w:tc>
          <w:tcPr>
            <w:tcW w:w="0" w:type="auto"/>
            <w:shd w:val="clear" w:color="auto" w:fill="auto"/>
            <w:vAlign w:val="center"/>
          </w:tcPr>
          <w:p w14:paraId="3B2F8EDA"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45.00%</w:t>
            </w:r>
          </w:p>
        </w:tc>
      </w:tr>
      <w:tr w:rsidR="0022717D" w:rsidRPr="002F69F6" w14:paraId="162F1F6D" w14:textId="77777777" w:rsidTr="00FE6ADE">
        <w:trPr>
          <w:trHeight w:val="278"/>
        </w:trPr>
        <w:tc>
          <w:tcPr>
            <w:tcW w:w="1161" w:type="dxa"/>
            <w:vMerge/>
          </w:tcPr>
          <w:p w14:paraId="3FF2976E" w14:textId="77777777" w:rsidR="0022717D" w:rsidRPr="002F69F6" w:rsidRDefault="0022717D" w:rsidP="00FE6ADE">
            <w:pPr>
              <w:widowControl/>
              <w:jc w:val="center"/>
              <w:rPr>
                <w:rFonts w:ascii="Times New Roman" w:eastAsia="DengXian" w:hAnsi="Times New Roman" w:cs="Times New Roman"/>
                <w:b/>
                <w:bCs/>
                <w:kern w:val="0"/>
                <w:sz w:val="20"/>
                <w:szCs w:val="20"/>
              </w:rPr>
            </w:pPr>
          </w:p>
        </w:tc>
        <w:tc>
          <w:tcPr>
            <w:tcW w:w="2217" w:type="dxa"/>
            <w:vMerge/>
            <w:shd w:val="clear" w:color="auto" w:fill="auto"/>
            <w:vAlign w:val="center"/>
          </w:tcPr>
          <w:p w14:paraId="58A81CDE" w14:textId="77777777" w:rsidR="0022717D" w:rsidRPr="002F69F6" w:rsidRDefault="0022717D" w:rsidP="00FE6ADE">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44685C8C" w14:textId="77777777" w:rsidR="0022717D" w:rsidRPr="005B61E5" w:rsidRDefault="0022717D" w:rsidP="00FE6ADE">
            <w:pPr>
              <w:widowControl/>
              <w:jc w:val="center"/>
              <w:rPr>
                <w:rFonts w:ascii="Times New Roman" w:eastAsia="DengXian" w:hAnsi="Times New Roman" w:cs="Times New Roman"/>
                <w:b/>
                <w:bCs/>
                <w:kern w:val="0"/>
                <w:sz w:val="20"/>
                <w:szCs w:val="20"/>
              </w:rPr>
            </w:pPr>
            <w:r>
              <w:rPr>
                <w:rFonts w:ascii="Times New Roman" w:eastAsia="DengXian" w:hAnsi="Times New Roman" w:cs="Times New Roman" w:hint="eastAsia"/>
                <w:b/>
                <w:bCs/>
                <w:kern w:val="0"/>
                <w:sz w:val="20"/>
                <w:szCs w:val="20"/>
              </w:rPr>
              <w:t>Type-2</w:t>
            </w:r>
          </w:p>
        </w:tc>
        <w:tc>
          <w:tcPr>
            <w:tcW w:w="0" w:type="auto"/>
            <w:shd w:val="clear" w:color="auto" w:fill="auto"/>
            <w:vAlign w:val="center"/>
          </w:tcPr>
          <w:p w14:paraId="72B32FE9"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8.98%</w:t>
            </w:r>
          </w:p>
        </w:tc>
        <w:tc>
          <w:tcPr>
            <w:tcW w:w="0" w:type="auto"/>
            <w:shd w:val="clear" w:color="auto" w:fill="auto"/>
            <w:vAlign w:val="center"/>
          </w:tcPr>
          <w:p w14:paraId="5F4201AB"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65.63%</w:t>
            </w:r>
          </w:p>
        </w:tc>
        <w:tc>
          <w:tcPr>
            <w:tcW w:w="0" w:type="auto"/>
            <w:shd w:val="clear" w:color="auto" w:fill="auto"/>
            <w:vAlign w:val="center"/>
          </w:tcPr>
          <w:p w14:paraId="0246D8EA"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96.85%</w:t>
            </w:r>
          </w:p>
        </w:tc>
        <w:tc>
          <w:tcPr>
            <w:tcW w:w="0" w:type="auto"/>
            <w:shd w:val="clear" w:color="auto" w:fill="auto"/>
            <w:vAlign w:val="center"/>
          </w:tcPr>
          <w:p w14:paraId="72FC29AC"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7.73%</w:t>
            </w:r>
          </w:p>
        </w:tc>
        <w:tc>
          <w:tcPr>
            <w:tcW w:w="0" w:type="auto"/>
            <w:shd w:val="clear" w:color="auto" w:fill="auto"/>
            <w:vAlign w:val="center"/>
          </w:tcPr>
          <w:p w14:paraId="4ED7B32E"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47.64%</w:t>
            </w:r>
          </w:p>
        </w:tc>
        <w:tc>
          <w:tcPr>
            <w:tcW w:w="0" w:type="auto"/>
            <w:shd w:val="clear" w:color="auto" w:fill="auto"/>
            <w:vAlign w:val="center"/>
          </w:tcPr>
          <w:p w14:paraId="4401DAAE"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92.50%</w:t>
            </w:r>
          </w:p>
        </w:tc>
      </w:tr>
      <w:tr w:rsidR="0022717D" w:rsidRPr="002F69F6" w14:paraId="35C9F292" w14:textId="77777777" w:rsidTr="00FE6ADE">
        <w:trPr>
          <w:trHeight w:val="278"/>
        </w:trPr>
        <w:tc>
          <w:tcPr>
            <w:tcW w:w="1161" w:type="dxa"/>
            <w:vMerge/>
          </w:tcPr>
          <w:p w14:paraId="28D566C0" w14:textId="77777777" w:rsidR="0022717D" w:rsidRDefault="0022717D" w:rsidP="00FE6ADE">
            <w:pPr>
              <w:widowControl/>
              <w:jc w:val="center"/>
              <w:rPr>
                <w:rFonts w:ascii="Times New Roman" w:eastAsia="DengXian" w:hAnsi="Times New Roman" w:cs="Times New Roman"/>
                <w:b/>
                <w:bCs/>
                <w:kern w:val="0"/>
                <w:sz w:val="20"/>
                <w:szCs w:val="20"/>
              </w:rPr>
            </w:pPr>
          </w:p>
        </w:tc>
        <w:tc>
          <w:tcPr>
            <w:tcW w:w="2217" w:type="dxa"/>
            <w:vMerge w:val="restart"/>
            <w:shd w:val="clear" w:color="auto" w:fill="auto"/>
            <w:vAlign w:val="center"/>
          </w:tcPr>
          <w:p w14:paraId="1DD39889" w14:textId="77777777" w:rsidR="0022717D" w:rsidRPr="002F69F6" w:rsidRDefault="0022717D" w:rsidP="00FE6ADE">
            <w:pPr>
              <w:widowControl/>
              <w:jc w:val="center"/>
              <w:rPr>
                <w:rFonts w:ascii="Times New Roman" w:eastAsia="DengXian" w:hAnsi="Times New Roman" w:cs="Times New Roman"/>
                <w:b/>
                <w:bCs/>
                <w:kern w:val="0"/>
                <w:sz w:val="20"/>
                <w:szCs w:val="20"/>
              </w:rPr>
            </w:pPr>
            <w:r>
              <w:rPr>
                <w:rFonts w:ascii="Times New Roman" w:eastAsia="DengXian" w:hAnsi="Times New Roman" w:cs="Times New Roman" w:hint="eastAsia"/>
                <w:b/>
                <w:bCs/>
                <w:kern w:val="0"/>
                <w:sz w:val="20"/>
                <w:szCs w:val="20"/>
              </w:rPr>
              <w:t>UL RU</w:t>
            </w:r>
          </w:p>
        </w:tc>
        <w:tc>
          <w:tcPr>
            <w:tcW w:w="0" w:type="auto"/>
            <w:shd w:val="clear" w:color="auto" w:fill="auto"/>
            <w:vAlign w:val="center"/>
          </w:tcPr>
          <w:p w14:paraId="598F8FDE" w14:textId="77777777" w:rsidR="0022717D" w:rsidRPr="005B61E5" w:rsidRDefault="0022717D" w:rsidP="00FE6ADE">
            <w:pPr>
              <w:widowControl/>
              <w:jc w:val="center"/>
              <w:rPr>
                <w:rFonts w:ascii="Times New Roman" w:eastAsia="DengXian" w:hAnsi="Times New Roman" w:cs="Times New Roman"/>
                <w:b/>
                <w:bCs/>
                <w:kern w:val="0"/>
                <w:sz w:val="20"/>
                <w:szCs w:val="20"/>
              </w:rPr>
            </w:pPr>
            <w:r>
              <w:rPr>
                <w:rFonts w:ascii="Times New Roman" w:eastAsia="DengXian" w:hAnsi="Times New Roman" w:cs="Times New Roman" w:hint="eastAsia"/>
                <w:b/>
                <w:bCs/>
                <w:kern w:val="0"/>
                <w:sz w:val="20"/>
                <w:szCs w:val="20"/>
              </w:rPr>
              <w:t>Type-1</w:t>
            </w:r>
          </w:p>
        </w:tc>
        <w:tc>
          <w:tcPr>
            <w:tcW w:w="0" w:type="auto"/>
            <w:shd w:val="clear" w:color="auto" w:fill="auto"/>
            <w:vAlign w:val="center"/>
          </w:tcPr>
          <w:p w14:paraId="738F1827"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1.72%</w:t>
            </w:r>
          </w:p>
        </w:tc>
        <w:tc>
          <w:tcPr>
            <w:tcW w:w="0" w:type="auto"/>
            <w:shd w:val="clear" w:color="auto" w:fill="auto"/>
            <w:vAlign w:val="center"/>
          </w:tcPr>
          <w:p w14:paraId="539E8E92"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22.24%</w:t>
            </w:r>
          </w:p>
        </w:tc>
        <w:tc>
          <w:tcPr>
            <w:tcW w:w="0" w:type="auto"/>
            <w:shd w:val="clear" w:color="auto" w:fill="auto"/>
            <w:vAlign w:val="center"/>
          </w:tcPr>
          <w:p w14:paraId="04D0615E"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31.66%</w:t>
            </w:r>
          </w:p>
        </w:tc>
        <w:tc>
          <w:tcPr>
            <w:tcW w:w="0" w:type="auto"/>
            <w:shd w:val="clear" w:color="auto" w:fill="auto"/>
            <w:vAlign w:val="center"/>
          </w:tcPr>
          <w:p w14:paraId="4933FCF5"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1.62%</w:t>
            </w:r>
          </w:p>
        </w:tc>
        <w:tc>
          <w:tcPr>
            <w:tcW w:w="0" w:type="auto"/>
            <w:shd w:val="clear" w:color="auto" w:fill="auto"/>
            <w:vAlign w:val="center"/>
          </w:tcPr>
          <w:p w14:paraId="6A7C2A7A"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15.80%</w:t>
            </w:r>
          </w:p>
        </w:tc>
        <w:tc>
          <w:tcPr>
            <w:tcW w:w="0" w:type="auto"/>
            <w:shd w:val="clear" w:color="auto" w:fill="auto"/>
            <w:vAlign w:val="center"/>
          </w:tcPr>
          <w:p w14:paraId="3876849B"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42.17%</w:t>
            </w:r>
          </w:p>
        </w:tc>
      </w:tr>
      <w:tr w:rsidR="0022717D" w:rsidRPr="002F69F6" w14:paraId="22E27C84" w14:textId="77777777" w:rsidTr="00FE6ADE">
        <w:trPr>
          <w:trHeight w:val="278"/>
        </w:trPr>
        <w:tc>
          <w:tcPr>
            <w:tcW w:w="1161" w:type="dxa"/>
            <w:vMerge/>
          </w:tcPr>
          <w:p w14:paraId="1F6B90BA" w14:textId="77777777" w:rsidR="0022717D" w:rsidRPr="0051380B" w:rsidRDefault="0022717D" w:rsidP="00FE6ADE">
            <w:pPr>
              <w:widowControl/>
              <w:rPr>
                <w:rFonts w:ascii="Times New Roman" w:eastAsia="DengXian" w:hAnsi="Times New Roman" w:cs="Times New Roman"/>
                <w:b/>
                <w:bCs/>
                <w:kern w:val="0"/>
                <w:sz w:val="20"/>
                <w:szCs w:val="20"/>
              </w:rPr>
            </w:pPr>
          </w:p>
        </w:tc>
        <w:tc>
          <w:tcPr>
            <w:tcW w:w="2217" w:type="dxa"/>
            <w:vMerge/>
            <w:shd w:val="clear" w:color="auto" w:fill="auto"/>
            <w:vAlign w:val="center"/>
          </w:tcPr>
          <w:p w14:paraId="7C9BE032" w14:textId="77777777" w:rsidR="0022717D" w:rsidRPr="0051380B" w:rsidRDefault="0022717D" w:rsidP="00FE6ADE">
            <w:pPr>
              <w:widowControl/>
              <w:rPr>
                <w:rFonts w:ascii="Times New Roman" w:eastAsia="DengXian" w:hAnsi="Times New Roman" w:cs="Times New Roman"/>
                <w:b/>
                <w:bCs/>
                <w:kern w:val="0"/>
                <w:sz w:val="20"/>
                <w:szCs w:val="20"/>
              </w:rPr>
            </w:pPr>
          </w:p>
        </w:tc>
        <w:tc>
          <w:tcPr>
            <w:tcW w:w="0" w:type="auto"/>
            <w:shd w:val="clear" w:color="auto" w:fill="auto"/>
            <w:vAlign w:val="center"/>
            <w:hideMark/>
          </w:tcPr>
          <w:p w14:paraId="02F4D9F3" w14:textId="77777777" w:rsidR="0022717D" w:rsidRPr="005B61E5" w:rsidRDefault="0022717D" w:rsidP="00FE6ADE">
            <w:pPr>
              <w:widowControl/>
              <w:jc w:val="center"/>
              <w:rPr>
                <w:rFonts w:ascii="Times New Roman" w:eastAsia="DengXian" w:hAnsi="Times New Roman" w:cs="Times New Roman"/>
                <w:b/>
                <w:bCs/>
                <w:kern w:val="0"/>
                <w:sz w:val="20"/>
                <w:szCs w:val="20"/>
              </w:rPr>
            </w:pPr>
            <w:r>
              <w:rPr>
                <w:rFonts w:ascii="Times New Roman" w:eastAsia="DengXian" w:hAnsi="Times New Roman" w:cs="Times New Roman" w:hint="eastAsia"/>
                <w:b/>
                <w:bCs/>
                <w:kern w:val="0"/>
                <w:sz w:val="20"/>
                <w:szCs w:val="20"/>
              </w:rPr>
              <w:t>Type-2</w:t>
            </w:r>
          </w:p>
        </w:tc>
        <w:tc>
          <w:tcPr>
            <w:tcW w:w="0" w:type="auto"/>
            <w:shd w:val="clear" w:color="auto" w:fill="auto"/>
            <w:vAlign w:val="center"/>
          </w:tcPr>
          <w:p w14:paraId="0659F574"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6.73%</w:t>
            </w:r>
          </w:p>
        </w:tc>
        <w:tc>
          <w:tcPr>
            <w:tcW w:w="0" w:type="auto"/>
            <w:shd w:val="clear" w:color="auto" w:fill="auto"/>
            <w:vAlign w:val="center"/>
          </w:tcPr>
          <w:p w14:paraId="442A2322"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44.27%</w:t>
            </w:r>
          </w:p>
        </w:tc>
        <w:tc>
          <w:tcPr>
            <w:tcW w:w="0" w:type="auto"/>
            <w:shd w:val="clear" w:color="auto" w:fill="auto"/>
            <w:vAlign w:val="center"/>
          </w:tcPr>
          <w:p w14:paraId="1F929E79"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83.83%</w:t>
            </w:r>
          </w:p>
        </w:tc>
        <w:tc>
          <w:tcPr>
            <w:tcW w:w="0" w:type="auto"/>
            <w:shd w:val="clear" w:color="auto" w:fill="auto"/>
            <w:vAlign w:val="center"/>
          </w:tcPr>
          <w:p w14:paraId="56D652F6"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6.95%</w:t>
            </w:r>
          </w:p>
        </w:tc>
        <w:tc>
          <w:tcPr>
            <w:tcW w:w="0" w:type="auto"/>
            <w:shd w:val="clear" w:color="auto" w:fill="auto"/>
            <w:vAlign w:val="center"/>
          </w:tcPr>
          <w:p w14:paraId="77397A62"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28.51%</w:t>
            </w:r>
          </w:p>
        </w:tc>
        <w:tc>
          <w:tcPr>
            <w:tcW w:w="0" w:type="auto"/>
            <w:shd w:val="clear" w:color="auto" w:fill="auto"/>
            <w:vAlign w:val="center"/>
          </w:tcPr>
          <w:p w14:paraId="73190BB1"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83.95%</w:t>
            </w:r>
          </w:p>
        </w:tc>
      </w:tr>
      <w:tr w:rsidR="0022717D" w:rsidRPr="002F69F6" w14:paraId="6FA7937C" w14:textId="77777777" w:rsidTr="00FE6ADE">
        <w:trPr>
          <w:trHeight w:val="278"/>
        </w:trPr>
        <w:tc>
          <w:tcPr>
            <w:tcW w:w="1161" w:type="dxa"/>
            <w:vMerge w:val="restart"/>
            <w:vAlign w:val="center"/>
          </w:tcPr>
          <w:p w14:paraId="65CF8721" w14:textId="77777777" w:rsidR="0022717D" w:rsidRPr="002F69F6" w:rsidRDefault="0022717D" w:rsidP="00FE6ADE">
            <w:pPr>
              <w:widowControl/>
              <w:jc w:val="center"/>
              <w:rPr>
                <w:rFonts w:ascii="Times New Roman" w:eastAsia="DengXian" w:hAnsi="Times New Roman" w:cs="Times New Roman"/>
                <w:b/>
                <w:bCs/>
                <w:kern w:val="0"/>
                <w:sz w:val="20"/>
                <w:szCs w:val="20"/>
              </w:rPr>
            </w:pPr>
            <w:r>
              <w:rPr>
                <w:rFonts w:ascii="Times New Roman" w:eastAsia="DengXian" w:hAnsi="Times New Roman" w:cs="Times New Roman" w:hint="eastAsia"/>
                <w:b/>
                <w:bCs/>
                <w:kern w:val="0"/>
                <w:sz w:val="20"/>
                <w:szCs w:val="20"/>
              </w:rPr>
              <w:t>Dynamic TDD</w:t>
            </w:r>
          </w:p>
        </w:tc>
        <w:tc>
          <w:tcPr>
            <w:tcW w:w="2217" w:type="dxa"/>
            <w:vMerge w:val="restart"/>
            <w:shd w:val="clear" w:color="auto" w:fill="auto"/>
            <w:vAlign w:val="center"/>
          </w:tcPr>
          <w:p w14:paraId="657FD926" w14:textId="77777777" w:rsidR="0022717D" w:rsidRPr="005B61E5" w:rsidRDefault="0022717D" w:rsidP="00FE6ADE">
            <w:pPr>
              <w:widowControl/>
              <w:jc w:val="center"/>
              <w:rPr>
                <w:rFonts w:ascii="Times New Roman" w:eastAsia="DengXian" w:hAnsi="Times New Roman" w:cs="Times New Roman"/>
                <w:b/>
                <w:bCs/>
                <w:kern w:val="0"/>
                <w:sz w:val="20"/>
                <w:szCs w:val="20"/>
              </w:rPr>
            </w:pPr>
            <w:r w:rsidRPr="002F69F6">
              <w:rPr>
                <w:rFonts w:ascii="Times New Roman" w:eastAsia="DengXian" w:hAnsi="Times New Roman" w:cs="Times New Roman"/>
                <w:b/>
                <w:bCs/>
                <w:kern w:val="0"/>
                <w:sz w:val="20"/>
                <w:szCs w:val="20"/>
              </w:rPr>
              <w:t>DL a</w:t>
            </w:r>
            <w:r w:rsidRPr="0051380B">
              <w:rPr>
                <w:rFonts w:ascii="Times New Roman" w:eastAsia="DengXian" w:hAnsi="Times New Roman" w:cs="Times New Roman"/>
                <w:b/>
                <w:bCs/>
                <w:kern w:val="0"/>
                <w:sz w:val="20"/>
                <w:szCs w:val="20"/>
              </w:rPr>
              <w:t xml:space="preserve">verage-UPT </w:t>
            </w:r>
            <w:r>
              <w:rPr>
                <w:rFonts w:ascii="Times New Roman" w:eastAsia="DengXian" w:hAnsi="Times New Roman" w:cs="Times New Roman" w:hint="eastAsia"/>
                <w:b/>
                <w:bCs/>
                <w:color w:val="000000"/>
                <w:kern w:val="0"/>
                <w:sz w:val="20"/>
                <w:szCs w:val="20"/>
              </w:rPr>
              <w:t>CDF</w:t>
            </w:r>
          </w:p>
        </w:tc>
        <w:tc>
          <w:tcPr>
            <w:tcW w:w="0" w:type="auto"/>
            <w:shd w:val="clear" w:color="auto" w:fill="auto"/>
            <w:vAlign w:val="center"/>
            <w:hideMark/>
          </w:tcPr>
          <w:p w14:paraId="74BA70AD" w14:textId="77777777" w:rsidR="0022717D" w:rsidRPr="005B61E5" w:rsidRDefault="0022717D" w:rsidP="00FE6ADE">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Mean</w:t>
            </w:r>
          </w:p>
        </w:tc>
        <w:tc>
          <w:tcPr>
            <w:tcW w:w="0" w:type="auto"/>
            <w:shd w:val="clear" w:color="auto" w:fill="auto"/>
            <w:vAlign w:val="center"/>
          </w:tcPr>
          <w:p w14:paraId="2F818FF0"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545.25</w:t>
            </w:r>
          </w:p>
        </w:tc>
        <w:tc>
          <w:tcPr>
            <w:tcW w:w="0" w:type="auto"/>
            <w:shd w:val="clear" w:color="auto" w:fill="auto"/>
            <w:vAlign w:val="center"/>
          </w:tcPr>
          <w:p w14:paraId="187BC407"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270.34</w:t>
            </w:r>
          </w:p>
        </w:tc>
        <w:tc>
          <w:tcPr>
            <w:tcW w:w="0" w:type="auto"/>
            <w:shd w:val="clear" w:color="auto" w:fill="auto"/>
            <w:vAlign w:val="center"/>
          </w:tcPr>
          <w:p w14:paraId="5F1C1237"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173.23</w:t>
            </w:r>
          </w:p>
        </w:tc>
        <w:tc>
          <w:tcPr>
            <w:tcW w:w="0" w:type="auto"/>
            <w:shd w:val="clear" w:color="auto" w:fill="auto"/>
            <w:vAlign w:val="center"/>
          </w:tcPr>
          <w:p w14:paraId="52F3A15E"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545.25</w:t>
            </w:r>
          </w:p>
        </w:tc>
        <w:tc>
          <w:tcPr>
            <w:tcW w:w="0" w:type="auto"/>
            <w:shd w:val="clear" w:color="auto" w:fill="auto"/>
            <w:vAlign w:val="center"/>
          </w:tcPr>
          <w:p w14:paraId="678287BC"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270.34</w:t>
            </w:r>
          </w:p>
        </w:tc>
        <w:tc>
          <w:tcPr>
            <w:tcW w:w="0" w:type="auto"/>
            <w:shd w:val="clear" w:color="auto" w:fill="auto"/>
            <w:vAlign w:val="center"/>
          </w:tcPr>
          <w:p w14:paraId="159E296A"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173.23</w:t>
            </w:r>
          </w:p>
        </w:tc>
      </w:tr>
      <w:tr w:rsidR="0022717D" w:rsidRPr="002F69F6" w14:paraId="76A58700" w14:textId="77777777" w:rsidTr="00FE6ADE">
        <w:trPr>
          <w:trHeight w:val="278"/>
        </w:trPr>
        <w:tc>
          <w:tcPr>
            <w:tcW w:w="1161" w:type="dxa"/>
            <w:vMerge/>
            <w:vAlign w:val="center"/>
          </w:tcPr>
          <w:p w14:paraId="0AD1DCEF" w14:textId="77777777" w:rsidR="0022717D" w:rsidRPr="005B61E5" w:rsidRDefault="0022717D" w:rsidP="00FE6ADE">
            <w:pPr>
              <w:widowControl/>
              <w:jc w:val="center"/>
              <w:rPr>
                <w:rFonts w:ascii="Times New Roman" w:eastAsia="DengXian" w:hAnsi="Times New Roman" w:cs="Times New Roman"/>
                <w:b/>
                <w:bCs/>
                <w:kern w:val="0"/>
                <w:sz w:val="20"/>
                <w:szCs w:val="20"/>
              </w:rPr>
            </w:pPr>
          </w:p>
        </w:tc>
        <w:tc>
          <w:tcPr>
            <w:tcW w:w="2217" w:type="dxa"/>
            <w:vMerge/>
            <w:shd w:val="clear" w:color="auto" w:fill="auto"/>
            <w:vAlign w:val="center"/>
          </w:tcPr>
          <w:p w14:paraId="30156B0E" w14:textId="77777777" w:rsidR="0022717D" w:rsidRPr="005B61E5" w:rsidRDefault="0022717D" w:rsidP="00FE6ADE">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40B8D4B3" w14:textId="77777777" w:rsidR="0022717D" w:rsidRPr="005B61E5" w:rsidRDefault="0022717D" w:rsidP="00FE6ADE">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5%</w:t>
            </w:r>
          </w:p>
        </w:tc>
        <w:tc>
          <w:tcPr>
            <w:tcW w:w="0" w:type="auto"/>
            <w:shd w:val="clear" w:color="auto" w:fill="auto"/>
            <w:vAlign w:val="center"/>
          </w:tcPr>
          <w:p w14:paraId="0DC49DFD"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364.41</w:t>
            </w:r>
          </w:p>
        </w:tc>
        <w:tc>
          <w:tcPr>
            <w:tcW w:w="0" w:type="auto"/>
            <w:shd w:val="clear" w:color="auto" w:fill="auto"/>
            <w:vAlign w:val="center"/>
          </w:tcPr>
          <w:p w14:paraId="4AEDA6E9"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82.20</w:t>
            </w:r>
          </w:p>
        </w:tc>
        <w:tc>
          <w:tcPr>
            <w:tcW w:w="0" w:type="auto"/>
            <w:shd w:val="clear" w:color="auto" w:fill="auto"/>
            <w:vAlign w:val="center"/>
          </w:tcPr>
          <w:p w14:paraId="1A2914BC"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28.91</w:t>
            </w:r>
          </w:p>
        </w:tc>
        <w:tc>
          <w:tcPr>
            <w:tcW w:w="0" w:type="auto"/>
            <w:shd w:val="clear" w:color="auto" w:fill="auto"/>
            <w:vAlign w:val="center"/>
          </w:tcPr>
          <w:p w14:paraId="350D2CD7"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364.41</w:t>
            </w:r>
          </w:p>
        </w:tc>
        <w:tc>
          <w:tcPr>
            <w:tcW w:w="0" w:type="auto"/>
            <w:shd w:val="clear" w:color="auto" w:fill="auto"/>
            <w:vAlign w:val="center"/>
          </w:tcPr>
          <w:p w14:paraId="557E04F4"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82.20</w:t>
            </w:r>
          </w:p>
        </w:tc>
        <w:tc>
          <w:tcPr>
            <w:tcW w:w="0" w:type="auto"/>
            <w:shd w:val="clear" w:color="auto" w:fill="auto"/>
            <w:vAlign w:val="center"/>
          </w:tcPr>
          <w:p w14:paraId="5E90DE1A"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28.91</w:t>
            </w:r>
          </w:p>
        </w:tc>
      </w:tr>
      <w:tr w:rsidR="0022717D" w:rsidRPr="002F69F6" w14:paraId="4038958B" w14:textId="77777777" w:rsidTr="00FE6ADE">
        <w:trPr>
          <w:trHeight w:val="278"/>
        </w:trPr>
        <w:tc>
          <w:tcPr>
            <w:tcW w:w="1161" w:type="dxa"/>
            <w:vMerge/>
            <w:vAlign w:val="center"/>
          </w:tcPr>
          <w:p w14:paraId="4738F8FF" w14:textId="77777777" w:rsidR="0022717D" w:rsidRPr="005B61E5" w:rsidRDefault="0022717D" w:rsidP="00FE6ADE">
            <w:pPr>
              <w:widowControl/>
              <w:jc w:val="center"/>
              <w:rPr>
                <w:rFonts w:ascii="Times New Roman" w:eastAsia="DengXian" w:hAnsi="Times New Roman" w:cs="Times New Roman"/>
                <w:b/>
                <w:bCs/>
                <w:kern w:val="0"/>
                <w:sz w:val="20"/>
                <w:szCs w:val="20"/>
              </w:rPr>
            </w:pPr>
          </w:p>
        </w:tc>
        <w:tc>
          <w:tcPr>
            <w:tcW w:w="2217" w:type="dxa"/>
            <w:vMerge/>
            <w:shd w:val="clear" w:color="auto" w:fill="auto"/>
            <w:vAlign w:val="center"/>
          </w:tcPr>
          <w:p w14:paraId="6FB51AFC" w14:textId="77777777" w:rsidR="0022717D" w:rsidRPr="005B61E5" w:rsidRDefault="0022717D" w:rsidP="00FE6ADE">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11D93946" w14:textId="77777777" w:rsidR="0022717D" w:rsidRPr="005B61E5" w:rsidRDefault="0022717D" w:rsidP="00FE6ADE">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50%</w:t>
            </w:r>
          </w:p>
        </w:tc>
        <w:tc>
          <w:tcPr>
            <w:tcW w:w="0" w:type="auto"/>
            <w:shd w:val="clear" w:color="auto" w:fill="auto"/>
            <w:vAlign w:val="center"/>
          </w:tcPr>
          <w:p w14:paraId="5576F258"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574.23</w:t>
            </w:r>
          </w:p>
        </w:tc>
        <w:tc>
          <w:tcPr>
            <w:tcW w:w="0" w:type="auto"/>
            <w:shd w:val="clear" w:color="auto" w:fill="auto"/>
            <w:vAlign w:val="center"/>
          </w:tcPr>
          <w:p w14:paraId="4F3BF17C"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257.04</w:t>
            </w:r>
          </w:p>
        </w:tc>
        <w:tc>
          <w:tcPr>
            <w:tcW w:w="0" w:type="auto"/>
            <w:shd w:val="clear" w:color="auto" w:fill="auto"/>
            <w:vAlign w:val="center"/>
          </w:tcPr>
          <w:p w14:paraId="49AC01E1"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161.03</w:t>
            </w:r>
          </w:p>
        </w:tc>
        <w:tc>
          <w:tcPr>
            <w:tcW w:w="0" w:type="auto"/>
            <w:shd w:val="clear" w:color="auto" w:fill="auto"/>
            <w:vAlign w:val="center"/>
          </w:tcPr>
          <w:p w14:paraId="66D0FACA"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574.23</w:t>
            </w:r>
          </w:p>
        </w:tc>
        <w:tc>
          <w:tcPr>
            <w:tcW w:w="0" w:type="auto"/>
            <w:shd w:val="clear" w:color="auto" w:fill="auto"/>
            <w:vAlign w:val="center"/>
          </w:tcPr>
          <w:p w14:paraId="7A32005B"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257.04</w:t>
            </w:r>
          </w:p>
        </w:tc>
        <w:tc>
          <w:tcPr>
            <w:tcW w:w="0" w:type="auto"/>
            <w:shd w:val="clear" w:color="auto" w:fill="auto"/>
            <w:vAlign w:val="center"/>
          </w:tcPr>
          <w:p w14:paraId="6B448F41"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161.03</w:t>
            </w:r>
          </w:p>
        </w:tc>
      </w:tr>
      <w:tr w:rsidR="0022717D" w:rsidRPr="002F69F6" w14:paraId="4DAB71CC" w14:textId="77777777" w:rsidTr="00FE6ADE">
        <w:trPr>
          <w:trHeight w:val="278"/>
        </w:trPr>
        <w:tc>
          <w:tcPr>
            <w:tcW w:w="1161" w:type="dxa"/>
            <w:vMerge/>
            <w:vAlign w:val="center"/>
          </w:tcPr>
          <w:p w14:paraId="55CDC2BF" w14:textId="77777777" w:rsidR="0022717D" w:rsidRPr="0051380B" w:rsidRDefault="0022717D" w:rsidP="00FE6ADE">
            <w:pPr>
              <w:widowControl/>
              <w:jc w:val="center"/>
              <w:rPr>
                <w:rFonts w:ascii="Times New Roman" w:eastAsia="DengXian" w:hAnsi="Times New Roman" w:cs="Times New Roman"/>
                <w:b/>
                <w:bCs/>
                <w:kern w:val="0"/>
                <w:sz w:val="20"/>
                <w:szCs w:val="20"/>
              </w:rPr>
            </w:pPr>
          </w:p>
        </w:tc>
        <w:tc>
          <w:tcPr>
            <w:tcW w:w="2217" w:type="dxa"/>
            <w:vMerge/>
            <w:shd w:val="clear" w:color="auto" w:fill="auto"/>
            <w:vAlign w:val="center"/>
          </w:tcPr>
          <w:p w14:paraId="51B4FDA4" w14:textId="77777777" w:rsidR="0022717D" w:rsidRPr="0051380B" w:rsidRDefault="0022717D" w:rsidP="00FE6ADE">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277357C5" w14:textId="77777777" w:rsidR="0022717D" w:rsidRPr="005B61E5" w:rsidRDefault="0022717D" w:rsidP="00FE6ADE">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95%</w:t>
            </w:r>
          </w:p>
        </w:tc>
        <w:tc>
          <w:tcPr>
            <w:tcW w:w="0" w:type="auto"/>
            <w:shd w:val="clear" w:color="auto" w:fill="auto"/>
            <w:vAlign w:val="center"/>
          </w:tcPr>
          <w:p w14:paraId="0EFAD638"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616.96</w:t>
            </w:r>
          </w:p>
        </w:tc>
        <w:tc>
          <w:tcPr>
            <w:tcW w:w="0" w:type="auto"/>
            <w:shd w:val="clear" w:color="auto" w:fill="auto"/>
            <w:vAlign w:val="center"/>
          </w:tcPr>
          <w:p w14:paraId="47F8D7EB"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495.81</w:t>
            </w:r>
          </w:p>
        </w:tc>
        <w:tc>
          <w:tcPr>
            <w:tcW w:w="0" w:type="auto"/>
            <w:shd w:val="clear" w:color="auto" w:fill="auto"/>
            <w:vAlign w:val="center"/>
          </w:tcPr>
          <w:p w14:paraId="30802757"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365.09</w:t>
            </w:r>
          </w:p>
        </w:tc>
        <w:tc>
          <w:tcPr>
            <w:tcW w:w="0" w:type="auto"/>
            <w:shd w:val="clear" w:color="auto" w:fill="auto"/>
            <w:vAlign w:val="center"/>
          </w:tcPr>
          <w:p w14:paraId="3F720DB2"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616.96</w:t>
            </w:r>
          </w:p>
        </w:tc>
        <w:tc>
          <w:tcPr>
            <w:tcW w:w="0" w:type="auto"/>
            <w:shd w:val="clear" w:color="auto" w:fill="auto"/>
            <w:vAlign w:val="center"/>
          </w:tcPr>
          <w:p w14:paraId="15843E62"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495.81</w:t>
            </w:r>
          </w:p>
        </w:tc>
        <w:tc>
          <w:tcPr>
            <w:tcW w:w="0" w:type="auto"/>
            <w:shd w:val="clear" w:color="auto" w:fill="auto"/>
            <w:vAlign w:val="center"/>
          </w:tcPr>
          <w:p w14:paraId="0D59EB7A"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365.09</w:t>
            </w:r>
          </w:p>
        </w:tc>
      </w:tr>
      <w:tr w:rsidR="0022717D" w:rsidRPr="002F69F6" w14:paraId="1ECEE965" w14:textId="77777777" w:rsidTr="00FE6ADE">
        <w:trPr>
          <w:trHeight w:val="278"/>
        </w:trPr>
        <w:tc>
          <w:tcPr>
            <w:tcW w:w="1161" w:type="dxa"/>
            <w:vMerge/>
            <w:vAlign w:val="center"/>
          </w:tcPr>
          <w:p w14:paraId="45398E14" w14:textId="77777777" w:rsidR="0022717D" w:rsidRPr="002F69F6" w:rsidRDefault="0022717D" w:rsidP="00FE6ADE">
            <w:pPr>
              <w:widowControl/>
              <w:jc w:val="center"/>
              <w:rPr>
                <w:rFonts w:ascii="Times New Roman" w:eastAsia="DengXian" w:hAnsi="Times New Roman" w:cs="Times New Roman"/>
                <w:b/>
                <w:bCs/>
                <w:kern w:val="0"/>
                <w:sz w:val="20"/>
                <w:szCs w:val="20"/>
              </w:rPr>
            </w:pPr>
          </w:p>
        </w:tc>
        <w:tc>
          <w:tcPr>
            <w:tcW w:w="2217" w:type="dxa"/>
            <w:vMerge w:val="restart"/>
            <w:shd w:val="clear" w:color="auto" w:fill="auto"/>
            <w:vAlign w:val="center"/>
          </w:tcPr>
          <w:p w14:paraId="4C0C6F7B" w14:textId="77777777" w:rsidR="0022717D" w:rsidRPr="005B61E5" w:rsidRDefault="0022717D" w:rsidP="00FE6ADE">
            <w:pPr>
              <w:widowControl/>
              <w:jc w:val="center"/>
              <w:rPr>
                <w:rFonts w:ascii="Times New Roman" w:eastAsia="DengXian" w:hAnsi="Times New Roman" w:cs="Times New Roman"/>
                <w:b/>
                <w:bCs/>
                <w:kern w:val="0"/>
                <w:sz w:val="20"/>
                <w:szCs w:val="20"/>
              </w:rPr>
            </w:pPr>
            <w:r w:rsidRPr="002F69F6">
              <w:rPr>
                <w:rFonts w:ascii="Times New Roman" w:eastAsia="DengXian" w:hAnsi="Times New Roman" w:cs="Times New Roman"/>
                <w:b/>
                <w:bCs/>
                <w:kern w:val="0"/>
                <w:sz w:val="20"/>
                <w:szCs w:val="20"/>
              </w:rPr>
              <w:t>UL a</w:t>
            </w:r>
            <w:r w:rsidRPr="0051380B">
              <w:rPr>
                <w:rFonts w:ascii="Times New Roman" w:eastAsia="DengXian" w:hAnsi="Times New Roman" w:cs="Times New Roman"/>
                <w:b/>
                <w:bCs/>
                <w:kern w:val="0"/>
                <w:sz w:val="20"/>
                <w:szCs w:val="20"/>
              </w:rPr>
              <w:t xml:space="preserve">verage-UPT </w:t>
            </w:r>
            <w:r>
              <w:rPr>
                <w:rFonts w:ascii="Times New Roman" w:eastAsia="DengXian" w:hAnsi="Times New Roman" w:cs="Times New Roman" w:hint="eastAsia"/>
                <w:b/>
                <w:bCs/>
                <w:color w:val="000000"/>
                <w:kern w:val="0"/>
                <w:sz w:val="20"/>
                <w:szCs w:val="20"/>
              </w:rPr>
              <w:t>CDF</w:t>
            </w:r>
          </w:p>
        </w:tc>
        <w:tc>
          <w:tcPr>
            <w:tcW w:w="0" w:type="auto"/>
            <w:shd w:val="clear" w:color="auto" w:fill="auto"/>
            <w:vAlign w:val="center"/>
            <w:hideMark/>
          </w:tcPr>
          <w:p w14:paraId="141D8FD6" w14:textId="77777777" w:rsidR="0022717D" w:rsidRPr="005B61E5" w:rsidRDefault="0022717D" w:rsidP="00FE6ADE">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Mean</w:t>
            </w:r>
          </w:p>
        </w:tc>
        <w:tc>
          <w:tcPr>
            <w:tcW w:w="0" w:type="auto"/>
            <w:shd w:val="clear" w:color="auto" w:fill="auto"/>
            <w:vAlign w:val="center"/>
          </w:tcPr>
          <w:p w14:paraId="4D23C987"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236.27</w:t>
            </w:r>
          </w:p>
        </w:tc>
        <w:tc>
          <w:tcPr>
            <w:tcW w:w="0" w:type="auto"/>
            <w:shd w:val="clear" w:color="auto" w:fill="auto"/>
            <w:vAlign w:val="center"/>
          </w:tcPr>
          <w:p w14:paraId="70F71023"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147.94</w:t>
            </w:r>
          </w:p>
        </w:tc>
        <w:tc>
          <w:tcPr>
            <w:tcW w:w="0" w:type="auto"/>
            <w:shd w:val="clear" w:color="auto" w:fill="auto"/>
            <w:vAlign w:val="center"/>
          </w:tcPr>
          <w:p w14:paraId="51331596"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92.05</w:t>
            </w:r>
          </w:p>
        </w:tc>
        <w:tc>
          <w:tcPr>
            <w:tcW w:w="0" w:type="auto"/>
            <w:shd w:val="clear" w:color="auto" w:fill="auto"/>
            <w:vAlign w:val="center"/>
          </w:tcPr>
          <w:p w14:paraId="2FCFF389"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236.27</w:t>
            </w:r>
          </w:p>
        </w:tc>
        <w:tc>
          <w:tcPr>
            <w:tcW w:w="0" w:type="auto"/>
            <w:shd w:val="clear" w:color="auto" w:fill="auto"/>
            <w:vAlign w:val="center"/>
          </w:tcPr>
          <w:p w14:paraId="57BE92A7"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147.94</w:t>
            </w:r>
          </w:p>
        </w:tc>
        <w:tc>
          <w:tcPr>
            <w:tcW w:w="0" w:type="auto"/>
            <w:shd w:val="clear" w:color="auto" w:fill="auto"/>
            <w:vAlign w:val="center"/>
          </w:tcPr>
          <w:p w14:paraId="450D003C"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92.05</w:t>
            </w:r>
          </w:p>
        </w:tc>
      </w:tr>
      <w:tr w:rsidR="0022717D" w:rsidRPr="002F69F6" w14:paraId="10C3A578" w14:textId="77777777" w:rsidTr="00FE6ADE">
        <w:trPr>
          <w:trHeight w:val="278"/>
        </w:trPr>
        <w:tc>
          <w:tcPr>
            <w:tcW w:w="1161" w:type="dxa"/>
            <w:vMerge/>
          </w:tcPr>
          <w:p w14:paraId="02DC9B3E" w14:textId="77777777" w:rsidR="0022717D" w:rsidRPr="005B61E5" w:rsidRDefault="0022717D" w:rsidP="00FE6ADE">
            <w:pPr>
              <w:widowControl/>
              <w:jc w:val="center"/>
              <w:rPr>
                <w:rFonts w:ascii="Times New Roman" w:eastAsia="DengXian" w:hAnsi="Times New Roman" w:cs="Times New Roman"/>
                <w:b/>
                <w:bCs/>
                <w:kern w:val="0"/>
                <w:sz w:val="20"/>
                <w:szCs w:val="20"/>
              </w:rPr>
            </w:pPr>
          </w:p>
        </w:tc>
        <w:tc>
          <w:tcPr>
            <w:tcW w:w="2217" w:type="dxa"/>
            <w:vMerge/>
            <w:shd w:val="clear" w:color="auto" w:fill="auto"/>
            <w:vAlign w:val="center"/>
          </w:tcPr>
          <w:p w14:paraId="643C3AF1" w14:textId="77777777" w:rsidR="0022717D" w:rsidRPr="005B61E5" w:rsidRDefault="0022717D" w:rsidP="00FE6ADE">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75AE09D7" w14:textId="77777777" w:rsidR="0022717D" w:rsidRPr="005B61E5" w:rsidRDefault="0022717D" w:rsidP="00FE6ADE">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5%</w:t>
            </w:r>
          </w:p>
        </w:tc>
        <w:tc>
          <w:tcPr>
            <w:tcW w:w="0" w:type="auto"/>
            <w:shd w:val="clear" w:color="auto" w:fill="auto"/>
            <w:vAlign w:val="center"/>
          </w:tcPr>
          <w:p w14:paraId="30BC693A"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56.70</w:t>
            </w:r>
          </w:p>
        </w:tc>
        <w:tc>
          <w:tcPr>
            <w:tcW w:w="0" w:type="auto"/>
            <w:shd w:val="clear" w:color="auto" w:fill="auto"/>
            <w:vAlign w:val="center"/>
          </w:tcPr>
          <w:p w14:paraId="471DB41B"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12.75</w:t>
            </w:r>
          </w:p>
        </w:tc>
        <w:tc>
          <w:tcPr>
            <w:tcW w:w="0" w:type="auto"/>
            <w:shd w:val="clear" w:color="auto" w:fill="auto"/>
            <w:vAlign w:val="center"/>
          </w:tcPr>
          <w:p w14:paraId="59934813"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4.84</w:t>
            </w:r>
          </w:p>
        </w:tc>
        <w:tc>
          <w:tcPr>
            <w:tcW w:w="0" w:type="auto"/>
            <w:shd w:val="clear" w:color="auto" w:fill="auto"/>
            <w:vAlign w:val="center"/>
          </w:tcPr>
          <w:p w14:paraId="0240D9B2"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56.70</w:t>
            </w:r>
          </w:p>
        </w:tc>
        <w:tc>
          <w:tcPr>
            <w:tcW w:w="0" w:type="auto"/>
            <w:shd w:val="clear" w:color="auto" w:fill="auto"/>
            <w:vAlign w:val="center"/>
          </w:tcPr>
          <w:p w14:paraId="0CEC3E82"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12.75</w:t>
            </w:r>
          </w:p>
        </w:tc>
        <w:tc>
          <w:tcPr>
            <w:tcW w:w="0" w:type="auto"/>
            <w:shd w:val="clear" w:color="auto" w:fill="auto"/>
            <w:vAlign w:val="center"/>
          </w:tcPr>
          <w:p w14:paraId="5E26C796"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4.84</w:t>
            </w:r>
          </w:p>
        </w:tc>
      </w:tr>
      <w:tr w:rsidR="0022717D" w:rsidRPr="002F69F6" w14:paraId="56AF1554" w14:textId="77777777" w:rsidTr="00FE6ADE">
        <w:trPr>
          <w:trHeight w:val="278"/>
        </w:trPr>
        <w:tc>
          <w:tcPr>
            <w:tcW w:w="1161" w:type="dxa"/>
            <w:vMerge/>
          </w:tcPr>
          <w:p w14:paraId="3CAFAAEF" w14:textId="77777777" w:rsidR="0022717D" w:rsidRPr="005B61E5" w:rsidRDefault="0022717D" w:rsidP="00FE6ADE">
            <w:pPr>
              <w:widowControl/>
              <w:jc w:val="center"/>
              <w:rPr>
                <w:rFonts w:ascii="Times New Roman" w:eastAsia="DengXian" w:hAnsi="Times New Roman" w:cs="Times New Roman"/>
                <w:b/>
                <w:bCs/>
                <w:kern w:val="0"/>
                <w:sz w:val="20"/>
                <w:szCs w:val="20"/>
              </w:rPr>
            </w:pPr>
          </w:p>
        </w:tc>
        <w:tc>
          <w:tcPr>
            <w:tcW w:w="2217" w:type="dxa"/>
            <w:vMerge/>
            <w:shd w:val="clear" w:color="auto" w:fill="auto"/>
            <w:vAlign w:val="center"/>
          </w:tcPr>
          <w:p w14:paraId="3A3D7176" w14:textId="77777777" w:rsidR="0022717D" w:rsidRPr="005B61E5" w:rsidRDefault="0022717D" w:rsidP="00FE6ADE">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62367F27" w14:textId="77777777" w:rsidR="0022717D" w:rsidRPr="005B61E5" w:rsidRDefault="0022717D" w:rsidP="00FE6ADE">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50%</w:t>
            </w:r>
          </w:p>
        </w:tc>
        <w:tc>
          <w:tcPr>
            <w:tcW w:w="0" w:type="auto"/>
            <w:shd w:val="clear" w:color="auto" w:fill="auto"/>
            <w:vAlign w:val="center"/>
          </w:tcPr>
          <w:p w14:paraId="5FB8D95A"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267.55</w:t>
            </w:r>
          </w:p>
        </w:tc>
        <w:tc>
          <w:tcPr>
            <w:tcW w:w="0" w:type="auto"/>
            <w:shd w:val="clear" w:color="auto" w:fill="auto"/>
            <w:vAlign w:val="center"/>
          </w:tcPr>
          <w:p w14:paraId="517737E6"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158.39</w:t>
            </w:r>
          </w:p>
        </w:tc>
        <w:tc>
          <w:tcPr>
            <w:tcW w:w="0" w:type="auto"/>
            <w:shd w:val="clear" w:color="auto" w:fill="auto"/>
            <w:vAlign w:val="center"/>
          </w:tcPr>
          <w:p w14:paraId="65A8431A"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88.88</w:t>
            </w:r>
          </w:p>
        </w:tc>
        <w:tc>
          <w:tcPr>
            <w:tcW w:w="0" w:type="auto"/>
            <w:shd w:val="clear" w:color="auto" w:fill="auto"/>
            <w:vAlign w:val="center"/>
          </w:tcPr>
          <w:p w14:paraId="03232067"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267.55</w:t>
            </w:r>
          </w:p>
        </w:tc>
        <w:tc>
          <w:tcPr>
            <w:tcW w:w="0" w:type="auto"/>
            <w:shd w:val="clear" w:color="auto" w:fill="auto"/>
            <w:vAlign w:val="center"/>
          </w:tcPr>
          <w:p w14:paraId="759ECEBB"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158.39</w:t>
            </w:r>
          </w:p>
        </w:tc>
        <w:tc>
          <w:tcPr>
            <w:tcW w:w="0" w:type="auto"/>
            <w:shd w:val="clear" w:color="auto" w:fill="auto"/>
            <w:vAlign w:val="center"/>
          </w:tcPr>
          <w:p w14:paraId="686DC86E"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88.88</w:t>
            </w:r>
          </w:p>
        </w:tc>
      </w:tr>
      <w:tr w:rsidR="0022717D" w:rsidRPr="002F69F6" w14:paraId="5C5D9F83" w14:textId="77777777" w:rsidTr="00FE6ADE">
        <w:trPr>
          <w:trHeight w:val="278"/>
        </w:trPr>
        <w:tc>
          <w:tcPr>
            <w:tcW w:w="1161" w:type="dxa"/>
            <w:vMerge/>
          </w:tcPr>
          <w:p w14:paraId="15D20A8A" w14:textId="77777777" w:rsidR="0022717D" w:rsidRPr="005B61E5" w:rsidRDefault="0022717D" w:rsidP="00FE6ADE">
            <w:pPr>
              <w:widowControl/>
              <w:jc w:val="center"/>
              <w:rPr>
                <w:rFonts w:ascii="Times New Roman" w:eastAsia="DengXian" w:hAnsi="Times New Roman" w:cs="Times New Roman"/>
                <w:b/>
                <w:bCs/>
                <w:kern w:val="0"/>
                <w:sz w:val="20"/>
                <w:szCs w:val="20"/>
              </w:rPr>
            </w:pPr>
          </w:p>
        </w:tc>
        <w:tc>
          <w:tcPr>
            <w:tcW w:w="2217" w:type="dxa"/>
            <w:vMerge/>
            <w:shd w:val="clear" w:color="auto" w:fill="auto"/>
            <w:vAlign w:val="center"/>
          </w:tcPr>
          <w:p w14:paraId="35EB0D80" w14:textId="77777777" w:rsidR="0022717D" w:rsidRPr="005B61E5" w:rsidRDefault="0022717D" w:rsidP="00FE6ADE">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1571B847" w14:textId="77777777" w:rsidR="0022717D" w:rsidRPr="005B61E5" w:rsidRDefault="0022717D" w:rsidP="00FE6ADE">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95%</w:t>
            </w:r>
          </w:p>
        </w:tc>
        <w:tc>
          <w:tcPr>
            <w:tcW w:w="0" w:type="auto"/>
            <w:shd w:val="clear" w:color="auto" w:fill="auto"/>
            <w:vAlign w:val="center"/>
          </w:tcPr>
          <w:p w14:paraId="46B727ED"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309.88</w:t>
            </w:r>
          </w:p>
        </w:tc>
        <w:tc>
          <w:tcPr>
            <w:tcW w:w="0" w:type="auto"/>
            <w:shd w:val="clear" w:color="auto" w:fill="auto"/>
            <w:vAlign w:val="center"/>
          </w:tcPr>
          <w:p w14:paraId="7B838869"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271.42</w:t>
            </w:r>
          </w:p>
        </w:tc>
        <w:tc>
          <w:tcPr>
            <w:tcW w:w="0" w:type="auto"/>
            <w:shd w:val="clear" w:color="auto" w:fill="auto"/>
            <w:vAlign w:val="center"/>
          </w:tcPr>
          <w:p w14:paraId="001511C5"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190.06</w:t>
            </w:r>
          </w:p>
        </w:tc>
        <w:tc>
          <w:tcPr>
            <w:tcW w:w="0" w:type="auto"/>
            <w:shd w:val="clear" w:color="auto" w:fill="auto"/>
            <w:vAlign w:val="center"/>
          </w:tcPr>
          <w:p w14:paraId="43575C27"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309.88</w:t>
            </w:r>
          </w:p>
        </w:tc>
        <w:tc>
          <w:tcPr>
            <w:tcW w:w="0" w:type="auto"/>
            <w:shd w:val="clear" w:color="auto" w:fill="auto"/>
            <w:vAlign w:val="center"/>
          </w:tcPr>
          <w:p w14:paraId="097716BE"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271.42</w:t>
            </w:r>
          </w:p>
        </w:tc>
        <w:tc>
          <w:tcPr>
            <w:tcW w:w="0" w:type="auto"/>
            <w:shd w:val="clear" w:color="auto" w:fill="auto"/>
            <w:vAlign w:val="center"/>
          </w:tcPr>
          <w:p w14:paraId="38B03E95"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190.06</w:t>
            </w:r>
          </w:p>
        </w:tc>
      </w:tr>
      <w:tr w:rsidR="0022717D" w:rsidRPr="002F69F6" w14:paraId="0664A462" w14:textId="77777777" w:rsidTr="00FE6ADE">
        <w:trPr>
          <w:trHeight w:val="278"/>
        </w:trPr>
        <w:tc>
          <w:tcPr>
            <w:tcW w:w="1161" w:type="dxa"/>
            <w:vMerge w:val="restart"/>
            <w:vAlign w:val="center"/>
          </w:tcPr>
          <w:p w14:paraId="0EBD4613" w14:textId="77777777" w:rsidR="0022717D" w:rsidRPr="005B61E5" w:rsidRDefault="0022717D" w:rsidP="00FE6ADE">
            <w:pPr>
              <w:widowControl/>
              <w:jc w:val="center"/>
              <w:rPr>
                <w:rFonts w:ascii="Times New Roman" w:eastAsia="DengXian" w:hAnsi="Times New Roman" w:cs="Times New Roman"/>
                <w:b/>
                <w:bCs/>
                <w:kern w:val="0"/>
                <w:sz w:val="20"/>
                <w:szCs w:val="20"/>
              </w:rPr>
            </w:pPr>
            <w:r>
              <w:rPr>
                <w:rFonts w:ascii="Times New Roman" w:eastAsia="DengXian" w:hAnsi="Times New Roman" w:cs="Times New Roman"/>
                <w:b/>
                <w:bCs/>
                <w:kern w:val="0"/>
                <w:sz w:val="20"/>
                <w:szCs w:val="20"/>
              </w:rPr>
              <w:t>S</w:t>
            </w:r>
            <w:r>
              <w:rPr>
                <w:rFonts w:ascii="Times New Roman" w:eastAsia="DengXian" w:hAnsi="Times New Roman" w:cs="Times New Roman" w:hint="eastAsia"/>
                <w:b/>
                <w:bCs/>
                <w:kern w:val="0"/>
                <w:sz w:val="20"/>
                <w:szCs w:val="20"/>
              </w:rPr>
              <w:t>emi-static SBFD</w:t>
            </w:r>
          </w:p>
        </w:tc>
        <w:tc>
          <w:tcPr>
            <w:tcW w:w="2217" w:type="dxa"/>
            <w:vMerge w:val="restart"/>
            <w:shd w:val="clear" w:color="auto" w:fill="auto"/>
            <w:vAlign w:val="center"/>
          </w:tcPr>
          <w:p w14:paraId="0E360672" w14:textId="77777777" w:rsidR="0022717D" w:rsidRPr="005B61E5" w:rsidRDefault="0022717D" w:rsidP="00FE6ADE">
            <w:pPr>
              <w:widowControl/>
              <w:jc w:val="center"/>
              <w:rPr>
                <w:rFonts w:ascii="Times New Roman" w:eastAsia="DengXian" w:hAnsi="Times New Roman" w:cs="Times New Roman"/>
                <w:b/>
                <w:bCs/>
                <w:kern w:val="0"/>
                <w:sz w:val="20"/>
                <w:szCs w:val="20"/>
              </w:rPr>
            </w:pPr>
            <w:r w:rsidRPr="002F69F6">
              <w:rPr>
                <w:rFonts w:ascii="Times New Roman" w:eastAsia="DengXian" w:hAnsi="Times New Roman" w:cs="Times New Roman"/>
                <w:b/>
                <w:bCs/>
                <w:kern w:val="0"/>
                <w:sz w:val="20"/>
                <w:szCs w:val="20"/>
              </w:rPr>
              <w:t>DL a</w:t>
            </w:r>
            <w:r w:rsidRPr="0051380B">
              <w:rPr>
                <w:rFonts w:ascii="Times New Roman" w:eastAsia="DengXian" w:hAnsi="Times New Roman" w:cs="Times New Roman"/>
                <w:b/>
                <w:bCs/>
                <w:kern w:val="0"/>
                <w:sz w:val="20"/>
                <w:szCs w:val="20"/>
              </w:rPr>
              <w:t xml:space="preserve">verage-UPT </w:t>
            </w:r>
            <w:r>
              <w:rPr>
                <w:rFonts w:ascii="Times New Roman" w:eastAsia="DengXian" w:hAnsi="Times New Roman" w:cs="Times New Roman" w:hint="eastAsia"/>
                <w:b/>
                <w:bCs/>
                <w:color w:val="000000"/>
                <w:kern w:val="0"/>
                <w:sz w:val="20"/>
                <w:szCs w:val="20"/>
              </w:rPr>
              <w:t>CDF</w:t>
            </w:r>
          </w:p>
        </w:tc>
        <w:tc>
          <w:tcPr>
            <w:tcW w:w="0" w:type="auto"/>
            <w:shd w:val="clear" w:color="auto" w:fill="auto"/>
            <w:vAlign w:val="center"/>
          </w:tcPr>
          <w:p w14:paraId="49A1F817" w14:textId="77777777" w:rsidR="0022717D" w:rsidRPr="005B61E5" w:rsidRDefault="0022717D" w:rsidP="00FE6ADE">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Mean</w:t>
            </w:r>
          </w:p>
        </w:tc>
        <w:tc>
          <w:tcPr>
            <w:tcW w:w="0" w:type="auto"/>
            <w:shd w:val="clear" w:color="auto" w:fill="auto"/>
            <w:vAlign w:val="center"/>
          </w:tcPr>
          <w:p w14:paraId="65B7586E"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504.56</w:t>
            </w:r>
          </w:p>
        </w:tc>
        <w:tc>
          <w:tcPr>
            <w:tcW w:w="0" w:type="auto"/>
            <w:shd w:val="clear" w:color="auto" w:fill="auto"/>
            <w:vAlign w:val="center"/>
          </w:tcPr>
          <w:p w14:paraId="45C85824"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340.75</w:t>
            </w:r>
          </w:p>
        </w:tc>
        <w:tc>
          <w:tcPr>
            <w:tcW w:w="0" w:type="auto"/>
            <w:shd w:val="clear" w:color="auto" w:fill="auto"/>
            <w:vAlign w:val="center"/>
          </w:tcPr>
          <w:p w14:paraId="31EA314C"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175.41</w:t>
            </w:r>
          </w:p>
        </w:tc>
        <w:tc>
          <w:tcPr>
            <w:tcW w:w="0" w:type="auto"/>
            <w:shd w:val="clear" w:color="auto" w:fill="auto"/>
            <w:vAlign w:val="center"/>
          </w:tcPr>
          <w:p w14:paraId="007210BF"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509.39</w:t>
            </w:r>
          </w:p>
        </w:tc>
        <w:tc>
          <w:tcPr>
            <w:tcW w:w="0" w:type="auto"/>
            <w:shd w:val="clear" w:color="auto" w:fill="auto"/>
            <w:vAlign w:val="center"/>
          </w:tcPr>
          <w:p w14:paraId="32F92496"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406.11</w:t>
            </w:r>
          </w:p>
        </w:tc>
        <w:tc>
          <w:tcPr>
            <w:tcW w:w="0" w:type="auto"/>
            <w:shd w:val="clear" w:color="auto" w:fill="auto"/>
            <w:vAlign w:val="center"/>
          </w:tcPr>
          <w:p w14:paraId="1AFD66FC"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274.71</w:t>
            </w:r>
          </w:p>
        </w:tc>
      </w:tr>
      <w:tr w:rsidR="0022717D" w:rsidRPr="002F69F6" w14:paraId="26AB63D5" w14:textId="77777777" w:rsidTr="00FE6ADE">
        <w:trPr>
          <w:trHeight w:val="278"/>
        </w:trPr>
        <w:tc>
          <w:tcPr>
            <w:tcW w:w="1161" w:type="dxa"/>
            <w:vMerge/>
          </w:tcPr>
          <w:p w14:paraId="5E0302BA" w14:textId="77777777" w:rsidR="0022717D" w:rsidRPr="005B61E5" w:rsidRDefault="0022717D" w:rsidP="00FE6ADE">
            <w:pPr>
              <w:widowControl/>
              <w:jc w:val="center"/>
              <w:rPr>
                <w:rFonts w:ascii="Times New Roman" w:eastAsia="DengXian" w:hAnsi="Times New Roman" w:cs="Times New Roman"/>
                <w:b/>
                <w:bCs/>
                <w:kern w:val="0"/>
                <w:sz w:val="20"/>
                <w:szCs w:val="20"/>
              </w:rPr>
            </w:pPr>
          </w:p>
        </w:tc>
        <w:tc>
          <w:tcPr>
            <w:tcW w:w="2217" w:type="dxa"/>
            <w:vMerge/>
            <w:shd w:val="clear" w:color="auto" w:fill="auto"/>
            <w:vAlign w:val="center"/>
          </w:tcPr>
          <w:p w14:paraId="348C87D4" w14:textId="77777777" w:rsidR="0022717D" w:rsidRPr="005B61E5" w:rsidRDefault="0022717D" w:rsidP="00FE6ADE">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0E43A19E" w14:textId="77777777" w:rsidR="0022717D" w:rsidRPr="005B61E5" w:rsidRDefault="0022717D" w:rsidP="00FE6ADE">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5%</w:t>
            </w:r>
          </w:p>
        </w:tc>
        <w:tc>
          <w:tcPr>
            <w:tcW w:w="0" w:type="auto"/>
            <w:shd w:val="clear" w:color="auto" w:fill="auto"/>
            <w:vAlign w:val="center"/>
          </w:tcPr>
          <w:p w14:paraId="539BD675"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322.43</w:t>
            </w:r>
          </w:p>
        </w:tc>
        <w:tc>
          <w:tcPr>
            <w:tcW w:w="0" w:type="auto"/>
            <w:shd w:val="clear" w:color="auto" w:fill="auto"/>
            <w:vAlign w:val="center"/>
          </w:tcPr>
          <w:p w14:paraId="1C7F18DA"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106.59</w:t>
            </w:r>
          </w:p>
        </w:tc>
        <w:tc>
          <w:tcPr>
            <w:tcW w:w="0" w:type="auto"/>
            <w:shd w:val="clear" w:color="auto" w:fill="auto"/>
            <w:vAlign w:val="center"/>
          </w:tcPr>
          <w:p w14:paraId="52E92E93"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4.05</w:t>
            </w:r>
          </w:p>
        </w:tc>
        <w:tc>
          <w:tcPr>
            <w:tcW w:w="0" w:type="auto"/>
            <w:shd w:val="clear" w:color="auto" w:fill="auto"/>
            <w:vAlign w:val="center"/>
          </w:tcPr>
          <w:p w14:paraId="56AC8CE6"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320.75</w:t>
            </w:r>
          </w:p>
        </w:tc>
        <w:tc>
          <w:tcPr>
            <w:tcW w:w="0" w:type="auto"/>
            <w:shd w:val="clear" w:color="auto" w:fill="auto"/>
            <w:vAlign w:val="center"/>
          </w:tcPr>
          <w:p w14:paraId="34A6490B"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237.41</w:t>
            </w:r>
          </w:p>
        </w:tc>
        <w:tc>
          <w:tcPr>
            <w:tcW w:w="0" w:type="auto"/>
            <w:shd w:val="clear" w:color="auto" w:fill="auto"/>
            <w:vAlign w:val="center"/>
          </w:tcPr>
          <w:p w14:paraId="6A4CFDA4"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105.10</w:t>
            </w:r>
          </w:p>
        </w:tc>
      </w:tr>
      <w:tr w:rsidR="0022717D" w:rsidRPr="002F69F6" w14:paraId="116089D3" w14:textId="77777777" w:rsidTr="00FE6ADE">
        <w:trPr>
          <w:trHeight w:val="278"/>
        </w:trPr>
        <w:tc>
          <w:tcPr>
            <w:tcW w:w="1161" w:type="dxa"/>
            <w:vMerge/>
          </w:tcPr>
          <w:p w14:paraId="1821A165" w14:textId="77777777" w:rsidR="0022717D" w:rsidRPr="005B61E5" w:rsidRDefault="0022717D" w:rsidP="00FE6ADE">
            <w:pPr>
              <w:widowControl/>
              <w:jc w:val="center"/>
              <w:rPr>
                <w:rFonts w:ascii="Times New Roman" w:eastAsia="DengXian" w:hAnsi="Times New Roman" w:cs="Times New Roman"/>
                <w:b/>
                <w:bCs/>
                <w:kern w:val="0"/>
                <w:sz w:val="20"/>
                <w:szCs w:val="20"/>
              </w:rPr>
            </w:pPr>
          </w:p>
        </w:tc>
        <w:tc>
          <w:tcPr>
            <w:tcW w:w="2217" w:type="dxa"/>
            <w:vMerge/>
            <w:shd w:val="clear" w:color="auto" w:fill="auto"/>
            <w:vAlign w:val="center"/>
          </w:tcPr>
          <w:p w14:paraId="5D397050" w14:textId="77777777" w:rsidR="0022717D" w:rsidRPr="005B61E5" w:rsidRDefault="0022717D" w:rsidP="00FE6ADE">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7F9697FB" w14:textId="77777777" w:rsidR="0022717D" w:rsidRPr="005B61E5" w:rsidRDefault="0022717D" w:rsidP="00FE6ADE">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50%</w:t>
            </w:r>
          </w:p>
        </w:tc>
        <w:tc>
          <w:tcPr>
            <w:tcW w:w="0" w:type="auto"/>
            <w:shd w:val="clear" w:color="auto" w:fill="auto"/>
            <w:vAlign w:val="center"/>
          </w:tcPr>
          <w:p w14:paraId="4F51801A"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537.07</w:t>
            </w:r>
          </w:p>
        </w:tc>
        <w:tc>
          <w:tcPr>
            <w:tcW w:w="0" w:type="auto"/>
            <w:shd w:val="clear" w:color="auto" w:fill="auto"/>
            <w:vAlign w:val="center"/>
          </w:tcPr>
          <w:p w14:paraId="04AC5252"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350.76</w:t>
            </w:r>
          </w:p>
        </w:tc>
        <w:tc>
          <w:tcPr>
            <w:tcW w:w="0" w:type="auto"/>
            <w:shd w:val="clear" w:color="auto" w:fill="auto"/>
            <w:vAlign w:val="center"/>
          </w:tcPr>
          <w:p w14:paraId="61DEC457"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138.53</w:t>
            </w:r>
          </w:p>
        </w:tc>
        <w:tc>
          <w:tcPr>
            <w:tcW w:w="0" w:type="auto"/>
            <w:shd w:val="clear" w:color="auto" w:fill="auto"/>
            <w:vAlign w:val="center"/>
          </w:tcPr>
          <w:p w14:paraId="3A1F326B"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540.12</w:t>
            </w:r>
          </w:p>
        </w:tc>
        <w:tc>
          <w:tcPr>
            <w:tcW w:w="0" w:type="auto"/>
            <w:shd w:val="clear" w:color="auto" w:fill="auto"/>
            <w:vAlign w:val="center"/>
          </w:tcPr>
          <w:p w14:paraId="59DE1387"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416.15</w:t>
            </w:r>
          </w:p>
        </w:tc>
        <w:tc>
          <w:tcPr>
            <w:tcW w:w="0" w:type="auto"/>
            <w:shd w:val="clear" w:color="auto" w:fill="auto"/>
            <w:vAlign w:val="center"/>
          </w:tcPr>
          <w:p w14:paraId="37A00805"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263.75</w:t>
            </w:r>
          </w:p>
        </w:tc>
      </w:tr>
      <w:tr w:rsidR="0022717D" w:rsidRPr="002F69F6" w14:paraId="4B2E404D" w14:textId="77777777" w:rsidTr="00FE6ADE">
        <w:trPr>
          <w:trHeight w:val="278"/>
        </w:trPr>
        <w:tc>
          <w:tcPr>
            <w:tcW w:w="1161" w:type="dxa"/>
            <w:vMerge/>
          </w:tcPr>
          <w:p w14:paraId="3F942D9B" w14:textId="77777777" w:rsidR="0022717D" w:rsidRPr="005B61E5" w:rsidRDefault="0022717D" w:rsidP="00FE6ADE">
            <w:pPr>
              <w:widowControl/>
              <w:jc w:val="center"/>
              <w:rPr>
                <w:rFonts w:ascii="Times New Roman" w:eastAsia="DengXian" w:hAnsi="Times New Roman" w:cs="Times New Roman"/>
                <w:b/>
                <w:bCs/>
                <w:kern w:val="0"/>
                <w:sz w:val="20"/>
                <w:szCs w:val="20"/>
              </w:rPr>
            </w:pPr>
          </w:p>
        </w:tc>
        <w:tc>
          <w:tcPr>
            <w:tcW w:w="2217" w:type="dxa"/>
            <w:vMerge/>
            <w:shd w:val="clear" w:color="auto" w:fill="auto"/>
            <w:vAlign w:val="center"/>
          </w:tcPr>
          <w:p w14:paraId="32A677DD" w14:textId="77777777" w:rsidR="0022717D" w:rsidRPr="005B61E5" w:rsidRDefault="0022717D" w:rsidP="00FE6ADE">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375129FC" w14:textId="77777777" w:rsidR="0022717D" w:rsidRPr="005B61E5" w:rsidRDefault="0022717D" w:rsidP="00FE6ADE">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95%</w:t>
            </w:r>
          </w:p>
        </w:tc>
        <w:tc>
          <w:tcPr>
            <w:tcW w:w="0" w:type="auto"/>
            <w:shd w:val="clear" w:color="auto" w:fill="auto"/>
            <w:vAlign w:val="center"/>
          </w:tcPr>
          <w:p w14:paraId="3FC47413"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577.59</w:t>
            </w:r>
          </w:p>
        </w:tc>
        <w:tc>
          <w:tcPr>
            <w:tcW w:w="0" w:type="auto"/>
            <w:shd w:val="clear" w:color="auto" w:fill="auto"/>
            <w:vAlign w:val="center"/>
          </w:tcPr>
          <w:p w14:paraId="6EA5DA56"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523.68</w:t>
            </w:r>
          </w:p>
        </w:tc>
        <w:tc>
          <w:tcPr>
            <w:tcW w:w="0" w:type="auto"/>
            <w:shd w:val="clear" w:color="auto" w:fill="auto"/>
            <w:vAlign w:val="center"/>
          </w:tcPr>
          <w:p w14:paraId="6BB6027C"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451.23</w:t>
            </w:r>
          </w:p>
        </w:tc>
        <w:tc>
          <w:tcPr>
            <w:tcW w:w="0" w:type="auto"/>
            <w:shd w:val="clear" w:color="auto" w:fill="auto"/>
            <w:vAlign w:val="center"/>
          </w:tcPr>
          <w:p w14:paraId="408A48CE"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576.94</w:t>
            </w:r>
          </w:p>
        </w:tc>
        <w:tc>
          <w:tcPr>
            <w:tcW w:w="0" w:type="auto"/>
            <w:shd w:val="clear" w:color="auto" w:fill="auto"/>
            <w:vAlign w:val="center"/>
          </w:tcPr>
          <w:p w14:paraId="1417E71F"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539.88</w:t>
            </w:r>
          </w:p>
        </w:tc>
        <w:tc>
          <w:tcPr>
            <w:tcW w:w="0" w:type="auto"/>
            <w:shd w:val="clear" w:color="auto" w:fill="auto"/>
            <w:vAlign w:val="center"/>
          </w:tcPr>
          <w:p w14:paraId="740A5365"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490.24</w:t>
            </w:r>
          </w:p>
        </w:tc>
      </w:tr>
      <w:tr w:rsidR="0022717D" w:rsidRPr="002F69F6" w14:paraId="05094124" w14:textId="77777777" w:rsidTr="00FE6ADE">
        <w:trPr>
          <w:trHeight w:val="278"/>
        </w:trPr>
        <w:tc>
          <w:tcPr>
            <w:tcW w:w="1161" w:type="dxa"/>
            <w:vMerge/>
          </w:tcPr>
          <w:p w14:paraId="4865B87E" w14:textId="77777777" w:rsidR="0022717D" w:rsidRPr="005B61E5" w:rsidRDefault="0022717D" w:rsidP="00FE6ADE">
            <w:pPr>
              <w:widowControl/>
              <w:jc w:val="center"/>
              <w:rPr>
                <w:rFonts w:ascii="Times New Roman" w:eastAsia="DengXian" w:hAnsi="Times New Roman" w:cs="Times New Roman"/>
                <w:b/>
                <w:bCs/>
                <w:kern w:val="0"/>
                <w:sz w:val="20"/>
                <w:szCs w:val="20"/>
              </w:rPr>
            </w:pPr>
          </w:p>
        </w:tc>
        <w:tc>
          <w:tcPr>
            <w:tcW w:w="2217" w:type="dxa"/>
            <w:vMerge w:val="restart"/>
            <w:shd w:val="clear" w:color="auto" w:fill="auto"/>
            <w:vAlign w:val="center"/>
          </w:tcPr>
          <w:p w14:paraId="0163908B" w14:textId="77777777" w:rsidR="0022717D" w:rsidRPr="005B61E5" w:rsidRDefault="0022717D" w:rsidP="00FE6ADE">
            <w:pPr>
              <w:widowControl/>
              <w:jc w:val="center"/>
              <w:rPr>
                <w:rFonts w:ascii="Times New Roman" w:eastAsia="DengXian" w:hAnsi="Times New Roman" w:cs="Times New Roman"/>
                <w:b/>
                <w:bCs/>
                <w:kern w:val="0"/>
                <w:sz w:val="20"/>
                <w:szCs w:val="20"/>
              </w:rPr>
            </w:pPr>
            <w:r w:rsidRPr="002F69F6">
              <w:rPr>
                <w:rFonts w:ascii="Times New Roman" w:eastAsia="DengXian" w:hAnsi="Times New Roman" w:cs="Times New Roman"/>
                <w:b/>
                <w:bCs/>
                <w:kern w:val="0"/>
                <w:sz w:val="20"/>
                <w:szCs w:val="20"/>
              </w:rPr>
              <w:t>UL a</w:t>
            </w:r>
            <w:r w:rsidRPr="0051380B">
              <w:rPr>
                <w:rFonts w:ascii="Times New Roman" w:eastAsia="DengXian" w:hAnsi="Times New Roman" w:cs="Times New Roman"/>
                <w:b/>
                <w:bCs/>
                <w:kern w:val="0"/>
                <w:sz w:val="20"/>
                <w:szCs w:val="20"/>
              </w:rPr>
              <w:t xml:space="preserve">verage-UPT </w:t>
            </w:r>
            <w:r>
              <w:rPr>
                <w:rFonts w:ascii="Times New Roman" w:eastAsia="DengXian" w:hAnsi="Times New Roman" w:cs="Times New Roman" w:hint="eastAsia"/>
                <w:b/>
                <w:bCs/>
                <w:color w:val="000000"/>
                <w:kern w:val="0"/>
                <w:sz w:val="20"/>
                <w:szCs w:val="20"/>
              </w:rPr>
              <w:t>CDF</w:t>
            </w:r>
          </w:p>
        </w:tc>
        <w:tc>
          <w:tcPr>
            <w:tcW w:w="0" w:type="auto"/>
            <w:shd w:val="clear" w:color="auto" w:fill="auto"/>
            <w:vAlign w:val="center"/>
          </w:tcPr>
          <w:p w14:paraId="63ACE502" w14:textId="77777777" w:rsidR="0022717D" w:rsidRPr="005B61E5" w:rsidRDefault="0022717D" w:rsidP="00FE6ADE">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Mean</w:t>
            </w:r>
          </w:p>
        </w:tc>
        <w:tc>
          <w:tcPr>
            <w:tcW w:w="0" w:type="auto"/>
            <w:shd w:val="clear" w:color="auto" w:fill="auto"/>
            <w:vAlign w:val="center"/>
          </w:tcPr>
          <w:p w14:paraId="7ADA66A0"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110.04</w:t>
            </w:r>
          </w:p>
        </w:tc>
        <w:tc>
          <w:tcPr>
            <w:tcW w:w="0" w:type="auto"/>
            <w:shd w:val="clear" w:color="auto" w:fill="auto"/>
            <w:vAlign w:val="center"/>
          </w:tcPr>
          <w:p w14:paraId="279FF8D2"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55.10</w:t>
            </w:r>
          </w:p>
        </w:tc>
        <w:tc>
          <w:tcPr>
            <w:tcW w:w="0" w:type="auto"/>
            <w:shd w:val="clear" w:color="auto" w:fill="auto"/>
            <w:vAlign w:val="center"/>
          </w:tcPr>
          <w:p w14:paraId="3F194AF5"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21.94</w:t>
            </w:r>
          </w:p>
        </w:tc>
        <w:tc>
          <w:tcPr>
            <w:tcW w:w="0" w:type="auto"/>
            <w:shd w:val="clear" w:color="auto" w:fill="auto"/>
            <w:vAlign w:val="center"/>
          </w:tcPr>
          <w:p w14:paraId="485D7B76"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107.89</w:t>
            </w:r>
          </w:p>
        </w:tc>
        <w:tc>
          <w:tcPr>
            <w:tcW w:w="0" w:type="auto"/>
            <w:shd w:val="clear" w:color="auto" w:fill="auto"/>
            <w:vAlign w:val="center"/>
          </w:tcPr>
          <w:p w14:paraId="45562B45"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60.63</w:t>
            </w:r>
          </w:p>
        </w:tc>
        <w:tc>
          <w:tcPr>
            <w:tcW w:w="0" w:type="auto"/>
            <w:shd w:val="clear" w:color="auto" w:fill="auto"/>
            <w:vAlign w:val="center"/>
          </w:tcPr>
          <w:p w14:paraId="15C6C1E6"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26.48</w:t>
            </w:r>
          </w:p>
        </w:tc>
      </w:tr>
      <w:tr w:rsidR="0022717D" w:rsidRPr="002F69F6" w14:paraId="2320516D" w14:textId="77777777" w:rsidTr="00FE6ADE">
        <w:trPr>
          <w:trHeight w:val="278"/>
        </w:trPr>
        <w:tc>
          <w:tcPr>
            <w:tcW w:w="1161" w:type="dxa"/>
            <w:vMerge/>
          </w:tcPr>
          <w:p w14:paraId="4F14B87A" w14:textId="77777777" w:rsidR="0022717D" w:rsidRPr="005B61E5" w:rsidRDefault="0022717D" w:rsidP="00FE6ADE">
            <w:pPr>
              <w:widowControl/>
              <w:jc w:val="center"/>
              <w:rPr>
                <w:rFonts w:ascii="Times New Roman" w:eastAsia="DengXian" w:hAnsi="Times New Roman" w:cs="Times New Roman"/>
                <w:b/>
                <w:bCs/>
                <w:kern w:val="0"/>
                <w:sz w:val="20"/>
                <w:szCs w:val="20"/>
              </w:rPr>
            </w:pPr>
          </w:p>
        </w:tc>
        <w:tc>
          <w:tcPr>
            <w:tcW w:w="2217" w:type="dxa"/>
            <w:vMerge/>
            <w:shd w:val="clear" w:color="auto" w:fill="auto"/>
            <w:vAlign w:val="center"/>
          </w:tcPr>
          <w:p w14:paraId="68F5F536" w14:textId="77777777" w:rsidR="0022717D" w:rsidRPr="005B61E5" w:rsidRDefault="0022717D" w:rsidP="00FE6ADE">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3ECD111A" w14:textId="77777777" w:rsidR="0022717D" w:rsidRPr="005B61E5" w:rsidRDefault="0022717D" w:rsidP="00FE6ADE">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5%</w:t>
            </w:r>
          </w:p>
        </w:tc>
        <w:tc>
          <w:tcPr>
            <w:tcW w:w="0" w:type="auto"/>
            <w:shd w:val="clear" w:color="auto" w:fill="auto"/>
            <w:vAlign w:val="center"/>
          </w:tcPr>
          <w:p w14:paraId="5C15EF48"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31.52</w:t>
            </w:r>
          </w:p>
        </w:tc>
        <w:tc>
          <w:tcPr>
            <w:tcW w:w="0" w:type="auto"/>
            <w:shd w:val="clear" w:color="auto" w:fill="auto"/>
            <w:vAlign w:val="center"/>
          </w:tcPr>
          <w:p w14:paraId="50897905"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2.85</w:t>
            </w:r>
          </w:p>
        </w:tc>
        <w:tc>
          <w:tcPr>
            <w:tcW w:w="0" w:type="auto"/>
            <w:shd w:val="clear" w:color="auto" w:fill="auto"/>
            <w:vAlign w:val="center"/>
          </w:tcPr>
          <w:p w14:paraId="44F482D1"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0.09</w:t>
            </w:r>
          </w:p>
        </w:tc>
        <w:tc>
          <w:tcPr>
            <w:tcW w:w="0" w:type="auto"/>
            <w:shd w:val="clear" w:color="auto" w:fill="auto"/>
            <w:vAlign w:val="center"/>
          </w:tcPr>
          <w:p w14:paraId="734B6922"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28.78</w:t>
            </w:r>
          </w:p>
        </w:tc>
        <w:tc>
          <w:tcPr>
            <w:tcW w:w="0" w:type="auto"/>
            <w:shd w:val="clear" w:color="auto" w:fill="auto"/>
            <w:vAlign w:val="center"/>
          </w:tcPr>
          <w:p w14:paraId="2F0D3C0F"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3.80</w:t>
            </w:r>
          </w:p>
        </w:tc>
        <w:tc>
          <w:tcPr>
            <w:tcW w:w="0" w:type="auto"/>
            <w:shd w:val="clear" w:color="auto" w:fill="auto"/>
            <w:vAlign w:val="center"/>
          </w:tcPr>
          <w:p w14:paraId="29C5C4EC"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0.30</w:t>
            </w:r>
          </w:p>
        </w:tc>
      </w:tr>
      <w:tr w:rsidR="0022717D" w:rsidRPr="002F69F6" w14:paraId="0E539BFD" w14:textId="77777777" w:rsidTr="00FE6ADE">
        <w:trPr>
          <w:trHeight w:val="278"/>
        </w:trPr>
        <w:tc>
          <w:tcPr>
            <w:tcW w:w="1161" w:type="dxa"/>
            <w:vMerge/>
          </w:tcPr>
          <w:p w14:paraId="29E08536" w14:textId="77777777" w:rsidR="0022717D" w:rsidRPr="005B61E5" w:rsidRDefault="0022717D" w:rsidP="00FE6ADE">
            <w:pPr>
              <w:widowControl/>
              <w:jc w:val="center"/>
              <w:rPr>
                <w:rFonts w:ascii="Times New Roman" w:eastAsia="DengXian" w:hAnsi="Times New Roman" w:cs="Times New Roman"/>
                <w:b/>
                <w:bCs/>
                <w:kern w:val="0"/>
                <w:sz w:val="20"/>
                <w:szCs w:val="20"/>
              </w:rPr>
            </w:pPr>
          </w:p>
        </w:tc>
        <w:tc>
          <w:tcPr>
            <w:tcW w:w="2217" w:type="dxa"/>
            <w:vMerge/>
            <w:shd w:val="clear" w:color="auto" w:fill="auto"/>
            <w:vAlign w:val="center"/>
          </w:tcPr>
          <w:p w14:paraId="25632E74" w14:textId="77777777" w:rsidR="0022717D" w:rsidRPr="005B61E5" w:rsidRDefault="0022717D" w:rsidP="00FE6ADE">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68F9D6B4" w14:textId="77777777" w:rsidR="0022717D" w:rsidRPr="005B61E5" w:rsidRDefault="0022717D" w:rsidP="00FE6ADE">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50%</w:t>
            </w:r>
          </w:p>
        </w:tc>
        <w:tc>
          <w:tcPr>
            <w:tcW w:w="0" w:type="auto"/>
            <w:shd w:val="clear" w:color="auto" w:fill="auto"/>
            <w:vAlign w:val="center"/>
          </w:tcPr>
          <w:p w14:paraId="53AEAAEE"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123.20</w:t>
            </w:r>
          </w:p>
        </w:tc>
        <w:tc>
          <w:tcPr>
            <w:tcW w:w="0" w:type="auto"/>
            <w:shd w:val="clear" w:color="auto" w:fill="auto"/>
            <w:vAlign w:val="center"/>
          </w:tcPr>
          <w:p w14:paraId="6EE049BE"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54.66</w:t>
            </w:r>
          </w:p>
        </w:tc>
        <w:tc>
          <w:tcPr>
            <w:tcW w:w="0" w:type="auto"/>
            <w:shd w:val="clear" w:color="auto" w:fill="auto"/>
            <w:vAlign w:val="center"/>
          </w:tcPr>
          <w:p w14:paraId="2D7A03B2"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11.16</w:t>
            </w:r>
          </w:p>
        </w:tc>
        <w:tc>
          <w:tcPr>
            <w:tcW w:w="0" w:type="auto"/>
            <w:shd w:val="clear" w:color="auto" w:fill="auto"/>
            <w:vAlign w:val="center"/>
          </w:tcPr>
          <w:p w14:paraId="3CEC9F4D"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121.14</w:t>
            </w:r>
          </w:p>
        </w:tc>
        <w:tc>
          <w:tcPr>
            <w:tcW w:w="0" w:type="auto"/>
            <w:shd w:val="clear" w:color="auto" w:fill="auto"/>
            <w:vAlign w:val="center"/>
          </w:tcPr>
          <w:p w14:paraId="5CA82C6E"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60.32</w:t>
            </w:r>
          </w:p>
        </w:tc>
        <w:tc>
          <w:tcPr>
            <w:tcW w:w="0" w:type="auto"/>
            <w:shd w:val="clear" w:color="auto" w:fill="auto"/>
            <w:vAlign w:val="center"/>
          </w:tcPr>
          <w:p w14:paraId="3ABD6189"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16.35</w:t>
            </w:r>
          </w:p>
        </w:tc>
      </w:tr>
      <w:tr w:rsidR="0022717D" w:rsidRPr="002F69F6" w14:paraId="7118419A" w14:textId="77777777" w:rsidTr="00FE6ADE">
        <w:trPr>
          <w:trHeight w:val="278"/>
        </w:trPr>
        <w:tc>
          <w:tcPr>
            <w:tcW w:w="1161" w:type="dxa"/>
            <w:vMerge/>
          </w:tcPr>
          <w:p w14:paraId="3893FCDF" w14:textId="77777777" w:rsidR="0022717D" w:rsidRPr="005B61E5" w:rsidRDefault="0022717D" w:rsidP="00FE6ADE">
            <w:pPr>
              <w:widowControl/>
              <w:jc w:val="center"/>
              <w:rPr>
                <w:rFonts w:ascii="Times New Roman" w:eastAsia="DengXian" w:hAnsi="Times New Roman" w:cs="Times New Roman"/>
                <w:b/>
                <w:bCs/>
                <w:kern w:val="0"/>
                <w:sz w:val="20"/>
                <w:szCs w:val="20"/>
              </w:rPr>
            </w:pPr>
          </w:p>
        </w:tc>
        <w:tc>
          <w:tcPr>
            <w:tcW w:w="2217" w:type="dxa"/>
            <w:vMerge/>
            <w:shd w:val="clear" w:color="auto" w:fill="auto"/>
            <w:vAlign w:val="center"/>
          </w:tcPr>
          <w:p w14:paraId="2058C730" w14:textId="77777777" w:rsidR="0022717D" w:rsidRPr="005B61E5" w:rsidRDefault="0022717D" w:rsidP="00FE6ADE">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08DE3D8E" w14:textId="77777777" w:rsidR="0022717D" w:rsidRPr="005B61E5" w:rsidRDefault="0022717D" w:rsidP="00FE6ADE">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95%</w:t>
            </w:r>
          </w:p>
        </w:tc>
        <w:tc>
          <w:tcPr>
            <w:tcW w:w="0" w:type="auto"/>
            <w:shd w:val="clear" w:color="auto" w:fill="auto"/>
            <w:vAlign w:val="center"/>
          </w:tcPr>
          <w:p w14:paraId="50EC1E24"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152.04</w:t>
            </w:r>
          </w:p>
        </w:tc>
        <w:tc>
          <w:tcPr>
            <w:tcW w:w="0" w:type="auto"/>
            <w:shd w:val="clear" w:color="auto" w:fill="auto"/>
            <w:vAlign w:val="center"/>
          </w:tcPr>
          <w:p w14:paraId="0D4D35B4"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112.53</w:t>
            </w:r>
          </w:p>
        </w:tc>
        <w:tc>
          <w:tcPr>
            <w:tcW w:w="0" w:type="auto"/>
            <w:shd w:val="clear" w:color="auto" w:fill="auto"/>
            <w:vAlign w:val="center"/>
          </w:tcPr>
          <w:p w14:paraId="66120012"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72.74</w:t>
            </w:r>
          </w:p>
        </w:tc>
        <w:tc>
          <w:tcPr>
            <w:tcW w:w="0" w:type="auto"/>
            <w:shd w:val="clear" w:color="auto" w:fill="auto"/>
            <w:vAlign w:val="center"/>
          </w:tcPr>
          <w:p w14:paraId="5B99AFE5"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150.92</w:t>
            </w:r>
          </w:p>
        </w:tc>
        <w:tc>
          <w:tcPr>
            <w:tcW w:w="0" w:type="auto"/>
            <w:shd w:val="clear" w:color="auto" w:fill="auto"/>
            <w:vAlign w:val="center"/>
          </w:tcPr>
          <w:p w14:paraId="31FDB99C"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121.68</w:t>
            </w:r>
          </w:p>
        </w:tc>
        <w:tc>
          <w:tcPr>
            <w:tcW w:w="0" w:type="auto"/>
            <w:shd w:val="clear" w:color="auto" w:fill="auto"/>
            <w:vAlign w:val="center"/>
          </w:tcPr>
          <w:p w14:paraId="6DC67235"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84.03</w:t>
            </w:r>
          </w:p>
        </w:tc>
      </w:tr>
      <w:tr w:rsidR="0022717D" w:rsidRPr="002F69F6" w14:paraId="5B791269" w14:textId="77777777" w:rsidTr="00FE6ADE">
        <w:trPr>
          <w:trHeight w:val="278"/>
        </w:trPr>
        <w:tc>
          <w:tcPr>
            <w:tcW w:w="1161" w:type="dxa"/>
            <w:vMerge w:val="restart"/>
            <w:vAlign w:val="center"/>
          </w:tcPr>
          <w:p w14:paraId="4A99B5CB" w14:textId="77777777" w:rsidR="0022717D" w:rsidRPr="002F69F6" w:rsidRDefault="0022717D" w:rsidP="00FE6ADE">
            <w:pPr>
              <w:widowControl/>
              <w:jc w:val="center"/>
              <w:rPr>
                <w:rFonts w:ascii="Times New Roman" w:eastAsia="DengXian" w:hAnsi="Times New Roman" w:cs="Times New Roman"/>
                <w:b/>
                <w:bCs/>
                <w:kern w:val="0"/>
                <w:sz w:val="20"/>
                <w:szCs w:val="20"/>
              </w:rPr>
            </w:pPr>
            <w:r w:rsidRPr="008614F5">
              <w:rPr>
                <w:rFonts w:ascii="Times New Roman" w:eastAsia="DengXian" w:hAnsi="Times New Roman" w:cs="Times New Roman"/>
                <w:b/>
                <w:bCs/>
                <w:kern w:val="0"/>
                <w:sz w:val="20"/>
                <w:szCs w:val="20"/>
              </w:rPr>
              <w:t>Dynamic SBFD</w:t>
            </w:r>
          </w:p>
        </w:tc>
        <w:tc>
          <w:tcPr>
            <w:tcW w:w="2217" w:type="dxa"/>
            <w:vMerge w:val="restart"/>
            <w:shd w:val="clear" w:color="auto" w:fill="auto"/>
            <w:vAlign w:val="center"/>
          </w:tcPr>
          <w:p w14:paraId="05E0088A" w14:textId="77777777" w:rsidR="0022717D" w:rsidRPr="005B61E5" w:rsidRDefault="0022717D" w:rsidP="00FE6ADE">
            <w:pPr>
              <w:widowControl/>
              <w:jc w:val="center"/>
              <w:rPr>
                <w:rFonts w:ascii="Times New Roman" w:eastAsia="DengXian" w:hAnsi="Times New Roman" w:cs="Times New Roman"/>
                <w:b/>
                <w:bCs/>
                <w:kern w:val="0"/>
                <w:sz w:val="20"/>
                <w:szCs w:val="20"/>
              </w:rPr>
            </w:pPr>
            <w:r w:rsidRPr="002F69F6">
              <w:rPr>
                <w:rFonts w:ascii="Times New Roman" w:eastAsia="DengXian" w:hAnsi="Times New Roman" w:cs="Times New Roman"/>
                <w:b/>
                <w:bCs/>
                <w:kern w:val="0"/>
                <w:sz w:val="20"/>
                <w:szCs w:val="20"/>
              </w:rPr>
              <w:t>DL a</w:t>
            </w:r>
            <w:r w:rsidRPr="0051380B">
              <w:rPr>
                <w:rFonts w:ascii="Times New Roman" w:eastAsia="DengXian" w:hAnsi="Times New Roman" w:cs="Times New Roman"/>
                <w:b/>
                <w:bCs/>
                <w:kern w:val="0"/>
                <w:sz w:val="20"/>
                <w:szCs w:val="20"/>
              </w:rPr>
              <w:t xml:space="preserve">verage-UPT </w:t>
            </w:r>
            <w:r>
              <w:rPr>
                <w:rFonts w:ascii="Times New Roman" w:eastAsia="DengXian" w:hAnsi="Times New Roman" w:cs="Times New Roman" w:hint="eastAsia"/>
                <w:b/>
                <w:bCs/>
                <w:color w:val="000000"/>
                <w:kern w:val="0"/>
                <w:sz w:val="20"/>
                <w:szCs w:val="20"/>
              </w:rPr>
              <w:t>CDF</w:t>
            </w:r>
          </w:p>
        </w:tc>
        <w:tc>
          <w:tcPr>
            <w:tcW w:w="0" w:type="auto"/>
            <w:shd w:val="clear" w:color="auto" w:fill="auto"/>
            <w:vAlign w:val="center"/>
          </w:tcPr>
          <w:p w14:paraId="7EB436CC" w14:textId="77777777" w:rsidR="0022717D" w:rsidRPr="005B61E5" w:rsidRDefault="0022717D" w:rsidP="00FE6ADE">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Mean</w:t>
            </w:r>
          </w:p>
        </w:tc>
        <w:tc>
          <w:tcPr>
            <w:tcW w:w="0" w:type="auto"/>
            <w:shd w:val="clear" w:color="auto" w:fill="auto"/>
            <w:vAlign w:val="center"/>
          </w:tcPr>
          <w:p w14:paraId="62A737CD"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550.21</w:t>
            </w:r>
          </w:p>
        </w:tc>
        <w:tc>
          <w:tcPr>
            <w:tcW w:w="0" w:type="auto"/>
            <w:shd w:val="clear" w:color="auto" w:fill="auto"/>
            <w:vAlign w:val="center"/>
          </w:tcPr>
          <w:p w14:paraId="4414B1E0"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208.61</w:t>
            </w:r>
          </w:p>
        </w:tc>
        <w:tc>
          <w:tcPr>
            <w:tcW w:w="0" w:type="auto"/>
            <w:shd w:val="clear" w:color="auto" w:fill="auto"/>
            <w:vAlign w:val="center"/>
          </w:tcPr>
          <w:p w14:paraId="68F8C89F"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120.72</w:t>
            </w:r>
          </w:p>
        </w:tc>
        <w:tc>
          <w:tcPr>
            <w:tcW w:w="0" w:type="auto"/>
            <w:shd w:val="clear" w:color="auto" w:fill="auto"/>
            <w:vAlign w:val="center"/>
          </w:tcPr>
          <w:p w14:paraId="2B356B55"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578.53</w:t>
            </w:r>
          </w:p>
        </w:tc>
        <w:tc>
          <w:tcPr>
            <w:tcW w:w="0" w:type="auto"/>
            <w:shd w:val="clear" w:color="auto" w:fill="auto"/>
            <w:vAlign w:val="center"/>
          </w:tcPr>
          <w:p w14:paraId="3B63611D"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241.68</w:t>
            </w:r>
          </w:p>
        </w:tc>
        <w:tc>
          <w:tcPr>
            <w:tcW w:w="0" w:type="auto"/>
            <w:shd w:val="clear" w:color="auto" w:fill="auto"/>
            <w:vAlign w:val="center"/>
          </w:tcPr>
          <w:p w14:paraId="6E916914"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104.46</w:t>
            </w:r>
          </w:p>
        </w:tc>
      </w:tr>
      <w:tr w:rsidR="0022717D" w:rsidRPr="002F69F6" w14:paraId="66DA5DA6" w14:textId="77777777" w:rsidTr="00FE6ADE">
        <w:trPr>
          <w:trHeight w:val="278"/>
        </w:trPr>
        <w:tc>
          <w:tcPr>
            <w:tcW w:w="1161" w:type="dxa"/>
            <w:vMerge/>
          </w:tcPr>
          <w:p w14:paraId="4EC4206F" w14:textId="77777777" w:rsidR="0022717D" w:rsidRPr="005B61E5" w:rsidRDefault="0022717D" w:rsidP="00FE6ADE">
            <w:pPr>
              <w:widowControl/>
              <w:jc w:val="center"/>
              <w:rPr>
                <w:rFonts w:ascii="Times New Roman" w:eastAsia="DengXian" w:hAnsi="Times New Roman" w:cs="Times New Roman"/>
                <w:b/>
                <w:bCs/>
                <w:kern w:val="0"/>
                <w:sz w:val="20"/>
                <w:szCs w:val="20"/>
              </w:rPr>
            </w:pPr>
          </w:p>
        </w:tc>
        <w:tc>
          <w:tcPr>
            <w:tcW w:w="2217" w:type="dxa"/>
            <w:vMerge/>
            <w:shd w:val="clear" w:color="auto" w:fill="auto"/>
            <w:vAlign w:val="center"/>
          </w:tcPr>
          <w:p w14:paraId="551D1771" w14:textId="77777777" w:rsidR="0022717D" w:rsidRPr="005B61E5" w:rsidRDefault="0022717D" w:rsidP="00FE6ADE">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58193113" w14:textId="77777777" w:rsidR="0022717D" w:rsidRPr="005B61E5" w:rsidRDefault="0022717D" w:rsidP="00FE6ADE">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5%</w:t>
            </w:r>
          </w:p>
        </w:tc>
        <w:tc>
          <w:tcPr>
            <w:tcW w:w="0" w:type="auto"/>
            <w:shd w:val="clear" w:color="auto" w:fill="auto"/>
            <w:vAlign w:val="center"/>
          </w:tcPr>
          <w:p w14:paraId="597C9CBD"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298.30</w:t>
            </w:r>
          </w:p>
        </w:tc>
        <w:tc>
          <w:tcPr>
            <w:tcW w:w="0" w:type="auto"/>
            <w:shd w:val="clear" w:color="auto" w:fill="auto"/>
            <w:vAlign w:val="center"/>
          </w:tcPr>
          <w:p w14:paraId="1C95DBA6"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50.53</w:t>
            </w:r>
          </w:p>
        </w:tc>
        <w:tc>
          <w:tcPr>
            <w:tcW w:w="0" w:type="auto"/>
            <w:shd w:val="clear" w:color="auto" w:fill="auto"/>
            <w:vAlign w:val="center"/>
          </w:tcPr>
          <w:p w14:paraId="3C1832BE"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3.84</w:t>
            </w:r>
          </w:p>
        </w:tc>
        <w:tc>
          <w:tcPr>
            <w:tcW w:w="0" w:type="auto"/>
            <w:shd w:val="clear" w:color="auto" w:fill="auto"/>
            <w:vAlign w:val="center"/>
          </w:tcPr>
          <w:p w14:paraId="075F68C9"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367.42</w:t>
            </w:r>
          </w:p>
        </w:tc>
        <w:tc>
          <w:tcPr>
            <w:tcW w:w="0" w:type="auto"/>
            <w:shd w:val="clear" w:color="auto" w:fill="auto"/>
            <w:vAlign w:val="center"/>
          </w:tcPr>
          <w:p w14:paraId="72439E9D"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78.16</w:t>
            </w:r>
          </w:p>
        </w:tc>
        <w:tc>
          <w:tcPr>
            <w:tcW w:w="0" w:type="auto"/>
            <w:shd w:val="clear" w:color="auto" w:fill="auto"/>
            <w:vAlign w:val="center"/>
          </w:tcPr>
          <w:p w14:paraId="2728E4B3"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9.09</w:t>
            </w:r>
          </w:p>
        </w:tc>
      </w:tr>
      <w:tr w:rsidR="0022717D" w:rsidRPr="002F69F6" w14:paraId="321F7701" w14:textId="77777777" w:rsidTr="00FE6ADE">
        <w:trPr>
          <w:trHeight w:val="278"/>
        </w:trPr>
        <w:tc>
          <w:tcPr>
            <w:tcW w:w="1161" w:type="dxa"/>
            <w:vMerge/>
          </w:tcPr>
          <w:p w14:paraId="6247931A" w14:textId="77777777" w:rsidR="0022717D" w:rsidRPr="005B61E5" w:rsidRDefault="0022717D" w:rsidP="00FE6ADE">
            <w:pPr>
              <w:widowControl/>
              <w:jc w:val="center"/>
              <w:rPr>
                <w:rFonts w:ascii="Times New Roman" w:eastAsia="DengXian" w:hAnsi="Times New Roman" w:cs="Times New Roman"/>
                <w:b/>
                <w:bCs/>
                <w:kern w:val="0"/>
                <w:sz w:val="20"/>
                <w:szCs w:val="20"/>
              </w:rPr>
            </w:pPr>
          </w:p>
        </w:tc>
        <w:tc>
          <w:tcPr>
            <w:tcW w:w="2217" w:type="dxa"/>
            <w:vMerge/>
            <w:shd w:val="clear" w:color="auto" w:fill="auto"/>
            <w:vAlign w:val="center"/>
          </w:tcPr>
          <w:p w14:paraId="6EE33890" w14:textId="77777777" w:rsidR="0022717D" w:rsidRPr="005B61E5" w:rsidRDefault="0022717D" w:rsidP="00FE6ADE">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1DFDF0A3" w14:textId="77777777" w:rsidR="0022717D" w:rsidRPr="005B61E5" w:rsidRDefault="0022717D" w:rsidP="00FE6ADE">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50%</w:t>
            </w:r>
          </w:p>
        </w:tc>
        <w:tc>
          <w:tcPr>
            <w:tcW w:w="0" w:type="auto"/>
            <w:shd w:val="clear" w:color="auto" w:fill="auto"/>
            <w:vAlign w:val="center"/>
          </w:tcPr>
          <w:p w14:paraId="32056E83"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589.05</w:t>
            </w:r>
          </w:p>
        </w:tc>
        <w:tc>
          <w:tcPr>
            <w:tcW w:w="0" w:type="auto"/>
            <w:shd w:val="clear" w:color="auto" w:fill="auto"/>
            <w:vAlign w:val="center"/>
          </w:tcPr>
          <w:p w14:paraId="156D7481"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201.22</w:t>
            </w:r>
          </w:p>
        </w:tc>
        <w:tc>
          <w:tcPr>
            <w:tcW w:w="0" w:type="auto"/>
            <w:shd w:val="clear" w:color="auto" w:fill="auto"/>
            <w:vAlign w:val="center"/>
          </w:tcPr>
          <w:p w14:paraId="231B3555"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87.28</w:t>
            </w:r>
          </w:p>
        </w:tc>
        <w:tc>
          <w:tcPr>
            <w:tcW w:w="0" w:type="auto"/>
            <w:shd w:val="clear" w:color="auto" w:fill="auto"/>
            <w:vAlign w:val="center"/>
          </w:tcPr>
          <w:p w14:paraId="65D9C7C2"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611.06</w:t>
            </w:r>
          </w:p>
        </w:tc>
        <w:tc>
          <w:tcPr>
            <w:tcW w:w="0" w:type="auto"/>
            <w:shd w:val="clear" w:color="auto" w:fill="auto"/>
            <w:vAlign w:val="center"/>
          </w:tcPr>
          <w:p w14:paraId="6ED13B0F"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227.17</w:t>
            </w:r>
          </w:p>
        </w:tc>
        <w:tc>
          <w:tcPr>
            <w:tcW w:w="0" w:type="auto"/>
            <w:shd w:val="clear" w:color="auto" w:fill="auto"/>
            <w:vAlign w:val="center"/>
          </w:tcPr>
          <w:p w14:paraId="6BD3A9A1"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84.55</w:t>
            </w:r>
          </w:p>
        </w:tc>
      </w:tr>
      <w:tr w:rsidR="0022717D" w:rsidRPr="002F69F6" w14:paraId="601BCAB4" w14:textId="77777777" w:rsidTr="00FE6ADE">
        <w:trPr>
          <w:trHeight w:val="278"/>
        </w:trPr>
        <w:tc>
          <w:tcPr>
            <w:tcW w:w="1161" w:type="dxa"/>
            <w:vMerge/>
          </w:tcPr>
          <w:p w14:paraId="7C254264" w14:textId="77777777" w:rsidR="0022717D" w:rsidRPr="005B61E5" w:rsidRDefault="0022717D" w:rsidP="00FE6ADE">
            <w:pPr>
              <w:widowControl/>
              <w:jc w:val="center"/>
              <w:rPr>
                <w:rFonts w:ascii="Times New Roman" w:eastAsia="DengXian" w:hAnsi="Times New Roman" w:cs="Times New Roman"/>
                <w:b/>
                <w:bCs/>
                <w:kern w:val="0"/>
                <w:sz w:val="20"/>
                <w:szCs w:val="20"/>
              </w:rPr>
            </w:pPr>
          </w:p>
        </w:tc>
        <w:tc>
          <w:tcPr>
            <w:tcW w:w="2217" w:type="dxa"/>
            <w:vMerge/>
            <w:shd w:val="clear" w:color="auto" w:fill="auto"/>
            <w:vAlign w:val="center"/>
          </w:tcPr>
          <w:p w14:paraId="3C70FF26" w14:textId="77777777" w:rsidR="0022717D" w:rsidRPr="005B61E5" w:rsidRDefault="0022717D" w:rsidP="00FE6ADE">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55F92234" w14:textId="77777777" w:rsidR="0022717D" w:rsidRPr="005B61E5" w:rsidRDefault="0022717D" w:rsidP="00FE6ADE">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95%</w:t>
            </w:r>
          </w:p>
        </w:tc>
        <w:tc>
          <w:tcPr>
            <w:tcW w:w="0" w:type="auto"/>
            <w:shd w:val="clear" w:color="auto" w:fill="auto"/>
            <w:vAlign w:val="center"/>
          </w:tcPr>
          <w:p w14:paraId="51A21715"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662.38</w:t>
            </w:r>
          </w:p>
        </w:tc>
        <w:tc>
          <w:tcPr>
            <w:tcW w:w="0" w:type="auto"/>
            <w:shd w:val="clear" w:color="auto" w:fill="auto"/>
            <w:vAlign w:val="center"/>
          </w:tcPr>
          <w:p w14:paraId="525C5393"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382.14</w:t>
            </w:r>
          </w:p>
        </w:tc>
        <w:tc>
          <w:tcPr>
            <w:tcW w:w="0" w:type="auto"/>
            <w:shd w:val="clear" w:color="auto" w:fill="auto"/>
            <w:vAlign w:val="center"/>
          </w:tcPr>
          <w:p w14:paraId="3AFF0B2A"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327.98</w:t>
            </w:r>
          </w:p>
        </w:tc>
        <w:tc>
          <w:tcPr>
            <w:tcW w:w="0" w:type="auto"/>
            <w:shd w:val="clear" w:color="auto" w:fill="auto"/>
            <w:vAlign w:val="center"/>
          </w:tcPr>
          <w:p w14:paraId="655C1F26"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667.68</w:t>
            </w:r>
          </w:p>
        </w:tc>
        <w:tc>
          <w:tcPr>
            <w:tcW w:w="0" w:type="auto"/>
            <w:shd w:val="clear" w:color="auto" w:fill="auto"/>
            <w:vAlign w:val="center"/>
          </w:tcPr>
          <w:p w14:paraId="1A23ED4B"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457.92</w:t>
            </w:r>
          </w:p>
        </w:tc>
        <w:tc>
          <w:tcPr>
            <w:tcW w:w="0" w:type="auto"/>
            <w:shd w:val="clear" w:color="auto" w:fill="auto"/>
            <w:vAlign w:val="center"/>
          </w:tcPr>
          <w:p w14:paraId="6F530CB7"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255.96</w:t>
            </w:r>
          </w:p>
        </w:tc>
      </w:tr>
      <w:tr w:rsidR="0022717D" w:rsidRPr="002F69F6" w14:paraId="05372832" w14:textId="77777777" w:rsidTr="00FE6ADE">
        <w:trPr>
          <w:trHeight w:val="278"/>
        </w:trPr>
        <w:tc>
          <w:tcPr>
            <w:tcW w:w="1161" w:type="dxa"/>
            <w:vMerge/>
          </w:tcPr>
          <w:p w14:paraId="253C4FC2" w14:textId="77777777" w:rsidR="0022717D" w:rsidRPr="002F69F6" w:rsidRDefault="0022717D" w:rsidP="00FE6ADE">
            <w:pPr>
              <w:widowControl/>
              <w:jc w:val="center"/>
              <w:rPr>
                <w:rFonts w:ascii="Times New Roman" w:eastAsia="DengXian" w:hAnsi="Times New Roman" w:cs="Times New Roman"/>
                <w:b/>
                <w:bCs/>
                <w:kern w:val="0"/>
                <w:sz w:val="20"/>
                <w:szCs w:val="20"/>
              </w:rPr>
            </w:pPr>
          </w:p>
        </w:tc>
        <w:tc>
          <w:tcPr>
            <w:tcW w:w="2217" w:type="dxa"/>
            <w:vMerge w:val="restart"/>
            <w:shd w:val="clear" w:color="auto" w:fill="auto"/>
            <w:vAlign w:val="center"/>
          </w:tcPr>
          <w:p w14:paraId="15CC7C54" w14:textId="77777777" w:rsidR="0022717D" w:rsidRPr="005B61E5" w:rsidRDefault="0022717D" w:rsidP="00FE6ADE">
            <w:pPr>
              <w:widowControl/>
              <w:jc w:val="center"/>
              <w:rPr>
                <w:rFonts w:ascii="Times New Roman" w:eastAsia="DengXian" w:hAnsi="Times New Roman" w:cs="Times New Roman"/>
                <w:b/>
                <w:bCs/>
                <w:kern w:val="0"/>
                <w:sz w:val="20"/>
                <w:szCs w:val="20"/>
              </w:rPr>
            </w:pPr>
            <w:r w:rsidRPr="002F69F6">
              <w:rPr>
                <w:rFonts w:ascii="Times New Roman" w:eastAsia="DengXian" w:hAnsi="Times New Roman" w:cs="Times New Roman"/>
                <w:b/>
                <w:bCs/>
                <w:kern w:val="0"/>
                <w:sz w:val="20"/>
                <w:szCs w:val="20"/>
              </w:rPr>
              <w:t>UL a</w:t>
            </w:r>
            <w:r w:rsidRPr="0051380B">
              <w:rPr>
                <w:rFonts w:ascii="Times New Roman" w:eastAsia="DengXian" w:hAnsi="Times New Roman" w:cs="Times New Roman"/>
                <w:b/>
                <w:bCs/>
                <w:kern w:val="0"/>
                <w:sz w:val="20"/>
                <w:szCs w:val="20"/>
              </w:rPr>
              <w:t xml:space="preserve">verage-UPT </w:t>
            </w:r>
            <w:r>
              <w:rPr>
                <w:rFonts w:ascii="Times New Roman" w:eastAsia="DengXian" w:hAnsi="Times New Roman" w:cs="Times New Roman" w:hint="eastAsia"/>
                <w:b/>
                <w:bCs/>
                <w:color w:val="000000"/>
                <w:kern w:val="0"/>
                <w:sz w:val="20"/>
                <w:szCs w:val="20"/>
              </w:rPr>
              <w:t>CDF</w:t>
            </w:r>
          </w:p>
          <w:p w14:paraId="60CA547E" w14:textId="77777777" w:rsidR="0022717D" w:rsidRPr="0051380B" w:rsidRDefault="0022717D" w:rsidP="00FE6ADE">
            <w:pPr>
              <w:widowControl/>
              <w:jc w:val="center"/>
              <w:rPr>
                <w:rFonts w:ascii="Times New Roman" w:eastAsia="DengXian" w:hAnsi="Times New Roman" w:cs="Times New Roman"/>
                <w:b/>
                <w:bCs/>
                <w:kern w:val="0"/>
                <w:sz w:val="20"/>
                <w:szCs w:val="20"/>
              </w:rPr>
            </w:pPr>
          </w:p>
          <w:p w14:paraId="4D184588" w14:textId="77777777" w:rsidR="0022717D" w:rsidRPr="005B61E5" w:rsidRDefault="0022717D" w:rsidP="00FE6ADE">
            <w:pPr>
              <w:jc w:val="center"/>
              <w:rPr>
                <w:rFonts w:ascii="Times New Roman" w:eastAsia="DengXian" w:hAnsi="Times New Roman" w:cs="Times New Roman"/>
                <w:b/>
                <w:bCs/>
                <w:kern w:val="0"/>
                <w:sz w:val="20"/>
                <w:szCs w:val="20"/>
              </w:rPr>
            </w:pPr>
          </w:p>
        </w:tc>
        <w:tc>
          <w:tcPr>
            <w:tcW w:w="0" w:type="auto"/>
            <w:shd w:val="clear" w:color="auto" w:fill="auto"/>
            <w:vAlign w:val="center"/>
          </w:tcPr>
          <w:p w14:paraId="3730517E" w14:textId="77777777" w:rsidR="0022717D" w:rsidRPr="005B61E5" w:rsidRDefault="0022717D" w:rsidP="00FE6ADE">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Mean</w:t>
            </w:r>
          </w:p>
        </w:tc>
        <w:tc>
          <w:tcPr>
            <w:tcW w:w="0" w:type="auto"/>
            <w:shd w:val="clear" w:color="auto" w:fill="auto"/>
            <w:vAlign w:val="center"/>
          </w:tcPr>
          <w:p w14:paraId="53B31581"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240.44</w:t>
            </w:r>
          </w:p>
        </w:tc>
        <w:tc>
          <w:tcPr>
            <w:tcW w:w="0" w:type="auto"/>
            <w:shd w:val="clear" w:color="auto" w:fill="auto"/>
            <w:vAlign w:val="center"/>
          </w:tcPr>
          <w:p w14:paraId="184CE1B0"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94.35</w:t>
            </w:r>
          </w:p>
        </w:tc>
        <w:tc>
          <w:tcPr>
            <w:tcW w:w="0" w:type="auto"/>
            <w:shd w:val="clear" w:color="auto" w:fill="auto"/>
            <w:vAlign w:val="center"/>
          </w:tcPr>
          <w:p w14:paraId="587ADF06"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50.82</w:t>
            </w:r>
          </w:p>
        </w:tc>
        <w:tc>
          <w:tcPr>
            <w:tcW w:w="0" w:type="auto"/>
            <w:shd w:val="clear" w:color="auto" w:fill="auto"/>
            <w:vAlign w:val="center"/>
          </w:tcPr>
          <w:p w14:paraId="7CCACAF5"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250.78</w:t>
            </w:r>
          </w:p>
        </w:tc>
        <w:tc>
          <w:tcPr>
            <w:tcW w:w="0" w:type="auto"/>
            <w:shd w:val="clear" w:color="auto" w:fill="auto"/>
            <w:vAlign w:val="center"/>
          </w:tcPr>
          <w:p w14:paraId="0AD91AC9"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140.06</w:t>
            </w:r>
          </w:p>
        </w:tc>
        <w:tc>
          <w:tcPr>
            <w:tcW w:w="0" w:type="auto"/>
            <w:shd w:val="clear" w:color="auto" w:fill="auto"/>
            <w:vAlign w:val="center"/>
          </w:tcPr>
          <w:p w14:paraId="45E53536"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68.08</w:t>
            </w:r>
          </w:p>
        </w:tc>
      </w:tr>
      <w:tr w:rsidR="0022717D" w:rsidRPr="002F69F6" w14:paraId="03296A10" w14:textId="77777777" w:rsidTr="00FE6ADE">
        <w:trPr>
          <w:trHeight w:val="278"/>
        </w:trPr>
        <w:tc>
          <w:tcPr>
            <w:tcW w:w="1161" w:type="dxa"/>
            <w:vMerge/>
          </w:tcPr>
          <w:p w14:paraId="300DB5E5" w14:textId="77777777" w:rsidR="0022717D" w:rsidRPr="005B61E5" w:rsidRDefault="0022717D" w:rsidP="00FE6ADE">
            <w:pPr>
              <w:jc w:val="center"/>
              <w:rPr>
                <w:rFonts w:ascii="Times New Roman" w:eastAsia="DengXian" w:hAnsi="Times New Roman" w:cs="Times New Roman"/>
                <w:b/>
                <w:bCs/>
                <w:kern w:val="0"/>
                <w:sz w:val="20"/>
                <w:szCs w:val="20"/>
              </w:rPr>
            </w:pPr>
          </w:p>
        </w:tc>
        <w:tc>
          <w:tcPr>
            <w:tcW w:w="2217" w:type="dxa"/>
            <w:vMerge/>
            <w:shd w:val="clear" w:color="auto" w:fill="auto"/>
            <w:vAlign w:val="center"/>
          </w:tcPr>
          <w:p w14:paraId="1907E0B8" w14:textId="77777777" w:rsidR="0022717D" w:rsidRPr="005B61E5" w:rsidRDefault="0022717D" w:rsidP="00FE6ADE">
            <w:pPr>
              <w:jc w:val="center"/>
              <w:rPr>
                <w:rFonts w:ascii="Times New Roman" w:eastAsia="DengXian" w:hAnsi="Times New Roman" w:cs="Times New Roman"/>
                <w:b/>
                <w:bCs/>
                <w:kern w:val="0"/>
                <w:sz w:val="20"/>
                <w:szCs w:val="20"/>
              </w:rPr>
            </w:pPr>
          </w:p>
        </w:tc>
        <w:tc>
          <w:tcPr>
            <w:tcW w:w="0" w:type="auto"/>
            <w:shd w:val="clear" w:color="auto" w:fill="auto"/>
            <w:vAlign w:val="center"/>
          </w:tcPr>
          <w:p w14:paraId="5E44B41B" w14:textId="77777777" w:rsidR="0022717D" w:rsidRPr="005B61E5" w:rsidRDefault="0022717D" w:rsidP="00FE6ADE">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5%</w:t>
            </w:r>
          </w:p>
        </w:tc>
        <w:tc>
          <w:tcPr>
            <w:tcW w:w="0" w:type="auto"/>
            <w:shd w:val="clear" w:color="auto" w:fill="auto"/>
            <w:vAlign w:val="center"/>
          </w:tcPr>
          <w:p w14:paraId="0CBE51AB"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54.28</w:t>
            </w:r>
          </w:p>
        </w:tc>
        <w:tc>
          <w:tcPr>
            <w:tcW w:w="0" w:type="auto"/>
            <w:shd w:val="clear" w:color="auto" w:fill="auto"/>
            <w:vAlign w:val="center"/>
          </w:tcPr>
          <w:p w14:paraId="7C4FC923"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3.98</w:t>
            </w:r>
          </w:p>
        </w:tc>
        <w:tc>
          <w:tcPr>
            <w:tcW w:w="0" w:type="auto"/>
            <w:shd w:val="clear" w:color="auto" w:fill="auto"/>
            <w:vAlign w:val="center"/>
          </w:tcPr>
          <w:p w14:paraId="1BE43083"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0.40</w:t>
            </w:r>
          </w:p>
        </w:tc>
        <w:tc>
          <w:tcPr>
            <w:tcW w:w="0" w:type="auto"/>
            <w:shd w:val="clear" w:color="auto" w:fill="auto"/>
            <w:vAlign w:val="center"/>
          </w:tcPr>
          <w:p w14:paraId="1C25E18A"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59.76</w:t>
            </w:r>
          </w:p>
        </w:tc>
        <w:tc>
          <w:tcPr>
            <w:tcW w:w="0" w:type="auto"/>
            <w:shd w:val="clear" w:color="auto" w:fill="auto"/>
            <w:vAlign w:val="center"/>
          </w:tcPr>
          <w:p w14:paraId="744A3DB3"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9.68</w:t>
            </w:r>
          </w:p>
        </w:tc>
        <w:tc>
          <w:tcPr>
            <w:tcW w:w="0" w:type="auto"/>
            <w:shd w:val="clear" w:color="auto" w:fill="auto"/>
            <w:vAlign w:val="center"/>
          </w:tcPr>
          <w:p w14:paraId="5F2E02AC"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0.72</w:t>
            </w:r>
          </w:p>
        </w:tc>
      </w:tr>
      <w:tr w:rsidR="0022717D" w:rsidRPr="002F69F6" w14:paraId="0B898291" w14:textId="77777777" w:rsidTr="00FE6ADE">
        <w:trPr>
          <w:trHeight w:val="278"/>
        </w:trPr>
        <w:tc>
          <w:tcPr>
            <w:tcW w:w="1161" w:type="dxa"/>
            <w:vMerge/>
          </w:tcPr>
          <w:p w14:paraId="66D698AA" w14:textId="77777777" w:rsidR="0022717D" w:rsidRPr="005B61E5" w:rsidRDefault="0022717D" w:rsidP="00FE6ADE">
            <w:pPr>
              <w:jc w:val="center"/>
              <w:rPr>
                <w:rFonts w:ascii="Times New Roman" w:eastAsia="DengXian" w:hAnsi="Times New Roman" w:cs="Times New Roman"/>
                <w:b/>
                <w:bCs/>
                <w:kern w:val="0"/>
                <w:sz w:val="20"/>
                <w:szCs w:val="20"/>
              </w:rPr>
            </w:pPr>
          </w:p>
        </w:tc>
        <w:tc>
          <w:tcPr>
            <w:tcW w:w="2217" w:type="dxa"/>
            <w:vMerge/>
            <w:shd w:val="clear" w:color="auto" w:fill="auto"/>
            <w:vAlign w:val="center"/>
          </w:tcPr>
          <w:p w14:paraId="51AB9C15" w14:textId="77777777" w:rsidR="0022717D" w:rsidRPr="005B61E5" w:rsidRDefault="0022717D" w:rsidP="00FE6ADE">
            <w:pPr>
              <w:jc w:val="center"/>
              <w:rPr>
                <w:rFonts w:ascii="Times New Roman" w:eastAsia="DengXian" w:hAnsi="Times New Roman" w:cs="Times New Roman"/>
                <w:b/>
                <w:bCs/>
                <w:kern w:val="0"/>
                <w:sz w:val="20"/>
                <w:szCs w:val="20"/>
              </w:rPr>
            </w:pPr>
          </w:p>
        </w:tc>
        <w:tc>
          <w:tcPr>
            <w:tcW w:w="0" w:type="auto"/>
            <w:shd w:val="clear" w:color="auto" w:fill="auto"/>
            <w:vAlign w:val="center"/>
          </w:tcPr>
          <w:p w14:paraId="3F8FB8CE" w14:textId="77777777" w:rsidR="0022717D" w:rsidRPr="005B61E5" w:rsidRDefault="0022717D" w:rsidP="00FE6ADE">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50%</w:t>
            </w:r>
          </w:p>
        </w:tc>
        <w:tc>
          <w:tcPr>
            <w:tcW w:w="0" w:type="auto"/>
            <w:shd w:val="clear" w:color="auto" w:fill="auto"/>
            <w:vAlign w:val="center"/>
          </w:tcPr>
          <w:p w14:paraId="07B19540"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275.09</w:t>
            </w:r>
          </w:p>
        </w:tc>
        <w:tc>
          <w:tcPr>
            <w:tcW w:w="0" w:type="auto"/>
            <w:shd w:val="clear" w:color="auto" w:fill="auto"/>
            <w:vAlign w:val="center"/>
          </w:tcPr>
          <w:p w14:paraId="42B766A1"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77.02</w:t>
            </w:r>
          </w:p>
        </w:tc>
        <w:tc>
          <w:tcPr>
            <w:tcW w:w="0" w:type="auto"/>
            <w:shd w:val="clear" w:color="auto" w:fill="auto"/>
            <w:vAlign w:val="center"/>
          </w:tcPr>
          <w:p w14:paraId="10E9190A"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36.73</w:t>
            </w:r>
          </w:p>
        </w:tc>
        <w:tc>
          <w:tcPr>
            <w:tcW w:w="0" w:type="auto"/>
            <w:shd w:val="clear" w:color="auto" w:fill="auto"/>
            <w:vAlign w:val="center"/>
          </w:tcPr>
          <w:p w14:paraId="59725359"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282.93</w:t>
            </w:r>
          </w:p>
        </w:tc>
        <w:tc>
          <w:tcPr>
            <w:tcW w:w="0" w:type="auto"/>
            <w:shd w:val="clear" w:color="auto" w:fill="auto"/>
            <w:vAlign w:val="center"/>
          </w:tcPr>
          <w:p w14:paraId="11F45873"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133.52</w:t>
            </w:r>
          </w:p>
        </w:tc>
        <w:tc>
          <w:tcPr>
            <w:tcW w:w="0" w:type="auto"/>
            <w:shd w:val="clear" w:color="auto" w:fill="auto"/>
            <w:vAlign w:val="center"/>
          </w:tcPr>
          <w:p w14:paraId="65F1E275"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52.12</w:t>
            </w:r>
          </w:p>
        </w:tc>
      </w:tr>
      <w:tr w:rsidR="0022717D" w:rsidRPr="002F69F6" w14:paraId="119585D0" w14:textId="77777777" w:rsidTr="00FE6ADE">
        <w:trPr>
          <w:trHeight w:val="278"/>
        </w:trPr>
        <w:tc>
          <w:tcPr>
            <w:tcW w:w="1161" w:type="dxa"/>
            <w:vMerge/>
          </w:tcPr>
          <w:p w14:paraId="3562A2E8" w14:textId="77777777" w:rsidR="0022717D" w:rsidRPr="0051380B" w:rsidRDefault="0022717D" w:rsidP="00FE6ADE">
            <w:pPr>
              <w:widowControl/>
              <w:jc w:val="center"/>
              <w:rPr>
                <w:rFonts w:ascii="Times New Roman" w:eastAsia="DengXian" w:hAnsi="Times New Roman" w:cs="Times New Roman"/>
                <w:b/>
                <w:bCs/>
                <w:kern w:val="0"/>
                <w:sz w:val="20"/>
                <w:szCs w:val="20"/>
              </w:rPr>
            </w:pPr>
          </w:p>
        </w:tc>
        <w:tc>
          <w:tcPr>
            <w:tcW w:w="2217" w:type="dxa"/>
            <w:vMerge/>
            <w:shd w:val="clear" w:color="auto" w:fill="auto"/>
            <w:vAlign w:val="center"/>
          </w:tcPr>
          <w:p w14:paraId="24107AE5" w14:textId="77777777" w:rsidR="0022717D" w:rsidRPr="0051380B" w:rsidRDefault="0022717D" w:rsidP="00FE6ADE">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27476A26" w14:textId="77777777" w:rsidR="0022717D" w:rsidRPr="005B61E5" w:rsidRDefault="0022717D" w:rsidP="00FE6ADE">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95%</w:t>
            </w:r>
          </w:p>
        </w:tc>
        <w:tc>
          <w:tcPr>
            <w:tcW w:w="0" w:type="auto"/>
            <w:shd w:val="clear" w:color="auto" w:fill="auto"/>
            <w:vAlign w:val="center"/>
          </w:tcPr>
          <w:p w14:paraId="79C00E2A"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330.99</w:t>
            </w:r>
          </w:p>
        </w:tc>
        <w:tc>
          <w:tcPr>
            <w:tcW w:w="0" w:type="auto"/>
            <w:shd w:val="clear" w:color="auto" w:fill="auto"/>
            <w:vAlign w:val="center"/>
          </w:tcPr>
          <w:p w14:paraId="57EC63B5"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233.79</w:t>
            </w:r>
          </w:p>
        </w:tc>
        <w:tc>
          <w:tcPr>
            <w:tcW w:w="0" w:type="auto"/>
            <w:shd w:val="clear" w:color="auto" w:fill="auto"/>
            <w:vAlign w:val="center"/>
          </w:tcPr>
          <w:p w14:paraId="22B9F9BC"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145.29</w:t>
            </w:r>
          </w:p>
        </w:tc>
        <w:tc>
          <w:tcPr>
            <w:tcW w:w="0" w:type="auto"/>
            <w:shd w:val="clear" w:color="auto" w:fill="auto"/>
            <w:vAlign w:val="center"/>
          </w:tcPr>
          <w:p w14:paraId="53AE791D"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333.77</w:t>
            </w:r>
          </w:p>
        </w:tc>
        <w:tc>
          <w:tcPr>
            <w:tcW w:w="0" w:type="auto"/>
            <w:shd w:val="clear" w:color="auto" w:fill="auto"/>
            <w:vAlign w:val="center"/>
          </w:tcPr>
          <w:p w14:paraId="676922E0"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292.87</w:t>
            </w:r>
          </w:p>
        </w:tc>
        <w:tc>
          <w:tcPr>
            <w:tcW w:w="0" w:type="auto"/>
            <w:shd w:val="clear" w:color="auto" w:fill="auto"/>
            <w:vAlign w:val="center"/>
          </w:tcPr>
          <w:p w14:paraId="476BE74E"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184.28</w:t>
            </w:r>
          </w:p>
        </w:tc>
      </w:tr>
      <w:tr w:rsidR="0022717D" w:rsidRPr="002F69F6" w14:paraId="75CF83A3" w14:textId="77777777" w:rsidTr="00FE6ADE">
        <w:trPr>
          <w:trHeight w:val="278"/>
        </w:trPr>
        <w:tc>
          <w:tcPr>
            <w:tcW w:w="1161" w:type="dxa"/>
            <w:vMerge w:val="restart"/>
            <w:vAlign w:val="center"/>
          </w:tcPr>
          <w:p w14:paraId="303B344F" w14:textId="77777777" w:rsidR="0022717D" w:rsidRPr="002F69F6" w:rsidRDefault="0022717D" w:rsidP="00FE6ADE">
            <w:pPr>
              <w:widowControl/>
              <w:jc w:val="center"/>
              <w:rPr>
                <w:rFonts w:ascii="Times New Roman" w:eastAsia="DengXian" w:hAnsi="Times New Roman" w:cs="Times New Roman"/>
                <w:b/>
                <w:bCs/>
                <w:kern w:val="0"/>
                <w:sz w:val="20"/>
                <w:szCs w:val="20"/>
              </w:rPr>
            </w:pPr>
            <w:r>
              <w:rPr>
                <w:rFonts w:ascii="Times New Roman" w:eastAsia="DengXian" w:hAnsi="Times New Roman" w:cs="Times New Roman" w:hint="eastAsia"/>
                <w:b/>
                <w:bCs/>
                <w:kern w:val="0"/>
                <w:sz w:val="20"/>
                <w:szCs w:val="20"/>
              </w:rPr>
              <w:t>Dynamic TDD</w:t>
            </w:r>
          </w:p>
        </w:tc>
        <w:tc>
          <w:tcPr>
            <w:tcW w:w="2217" w:type="dxa"/>
            <w:vMerge w:val="restart"/>
            <w:shd w:val="clear" w:color="auto" w:fill="auto"/>
            <w:vAlign w:val="center"/>
          </w:tcPr>
          <w:p w14:paraId="6A5299EE" w14:textId="77777777" w:rsidR="0022717D" w:rsidRPr="005B61E5" w:rsidRDefault="0022717D" w:rsidP="00FE6ADE">
            <w:pPr>
              <w:widowControl/>
              <w:jc w:val="center"/>
              <w:rPr>
                <w:rFonts w:ascii="Times New Roman" w:eastAsia="DengXian" w:hAnsi="Times New Roman" w:cs="Times New Roman"/>
                <w:b/>
                <w:bCs/>
                <w:kern w:val="0"/>
                <w:sz w:val="20"/>
                <w:szCs w:val="20"/>
              </w:rPr>
            </w:pPr>
            <w:r w:rsidRPr="002F69F6">
              <w:rPr>
                <w:rFonts w:ascii="Times New Roman" w:eastAsia="DengXian" w:hAnsi="Times New Roman" w:cs="Times New Roman"/>
                <w:b/>
                <w:bCs/>
                <w:kern w:val="0"/>
                <w:sz w:val="20"/>
                <w:szCs w:val="20"/>
              </w:rPr>
              <w:t>DL p</w:t>
            </w:r>
            <w:r w:rsidRPr="0051380B">
              <w:rPr>
                <w:rFonts w:ascii="Times New Roman" w:eastAsia="DengXian" w:hAnsi="Times New Roman" w:cs="Times New Roman"/>
                <w:b/>
                <w:bCs/>
                <w:kern w:val="0"/>
                <w:sz w:val="20"/>
                <w:szCs w:val="20"/>
              </w:rPr>
              <w:t xml:space="preserve">acket-Latency </w:t>
            </w:r>
            <w:r>
              <w:rPr>
                <w:rFonts w:ascii="Times New Roman" w:eastAsia="DengXian" w:hAnsi="Times New Roman" w:cs="Times New Roman" w:hint="eastAsia"/>
                <w:b/>
                <w:bCs/>
                <w:color w:val="000000"/>
                <w:kern w:val="0"/>
                <w:sz w:val="20"/>
                <w:szCs w:val="20"/>
              </w:rPr>
              <w:t>CDF</w:t>
            </w:r>
          </w:p>
        </w:tc>
        <w:tc>
          <w:tcPr>
            <w:tcW w:w="0" w:type="auto"/>
            <w:shd w:val="clear" w:color="auto" w:fill="auto"/>
            <w:vAlign w:val="center"/>
            <w:hideMark/>
          </w:tcPr>
          <w:p w14:paraId="7DE83A7D" w14:textId="77777777" w:rsidR="0022717D" w:rsidRPr="005B61E5" w:rsidRDefault="0022717D" w:rsidP="00FE6ADE">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Mean</w:t>
            </w:r>
          </w:p>
        </w:tc>
        <w:tc>
          <w:tcPr>
            <w:tcW w:w="0" w:type="auto"/>
            <w:shd w:val="clear" w:color="auto" w:fill="auto"/>
            <w:vAlign w:val="center"/>
          </w:tcPr>
          <w:p w14:paraId="5118D75A"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8.19</w:t>
            </w:r>
          </w:p>
        </w:tc>
        <w:tc>
          <w:tcPr>
            <w:tcW w:w="0" w:type="auto"/>
            <w:shd w:val="clear" w:color="auto" w:fill="auto"/>
            <w:vAlign w:val="center"/>
          </w:tcPr>
          <w:p w14:paraId="410A80F8"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34.78</w:t>
            </w:r>
          </w:p>
        </w:tc>
        <w:tc>
          <w:tcPr>
            <w:tcW w:w="0" w:type="auto"/>
            <w:shd w:val="clear" w:color="auto" w:fill="auto"/>
            <w:vAlign w:val="center"/>
          </w:tcPr>
          <w:p w14:paraId="4B028BCD"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99.94</w:t>
            </w:r>
          </w:p>
        </w:tc>
        <w:tc>
          <w:tcPr>
            <w:tcW w:w="0" w:type="auto"/>
            <w:shd w:val="clear" w:color="auto" w:fill="auto"/>
            <w:vAlign w:val="center"/>
          </w:tcPr>
          <w:p w14:paraId="3BBA0BEB"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8.19</w:t>
            </w:r>
          </w:p>
        </w:tc>
        <w:tc>
          <w:tcPr>
            <w:tcW w:w="0" w:type="auto"/>
            <w:shd w:val="clear" w:color="auto" w:fill="auto"/>
            <w:vAlign w:val="center"/>
          </w:tcPr>
          <w:p w14:paraId="6B68050B"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34.78</w:t>
            </w:r>
          </w:p>
        </w:tc>
        <w:tc>
          <w:tcPr>
            <w:tcW w:w="0" w:type="auto"/>
            <w:shd w:val="clear" w:color="auto" w:fill="auto"/>
            <w:vAlign w:val="center"/>
          </w:tcPr>
          <w:p w14:paraId="10966C90"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99.94</w:t>
            </w:r>
          </w:p>
        </w:tc>
      </w:tr>
      <w:tr w:rsidR="0022717D" w:rsidRPr="002F69F6" w14:paraId="006264AE" w14:textId="77777777" w:rsidTr="00FE6ADE">
        <w:trPr>
          <w:trHeight w:val="278"/>
        </w:trPr>
        <w:tc>
          <w:tcPr>
            <w:tcW w:w="1161" w:type="dxa"/>
            <w:vMerge/>
            <w:vAlign w:val="center"/>
          </w:tcPr>
          <w:p w14:paraId="34F9EE50" w14:textId="77777777" w:rsidR="0022717D" w:rsidRPr="005B61E5" w:rsidRDefault="0022717D" w:rsidP="00FE6ADE">
            <w:pPr>
              <w:widowControl/>
              <w:jc w:val="center"/>
              <w:rPr>
                <w:rFonts w:ascii="Times New Roman" w:eastAsia="DengXian" w:hAnsi="Times New Roman" w:cs="Times New Roman"/>
                <w:b/>
                <w:bCs/>
                <w:kern w:val="0"/>
                <w:sz w:val="20"/>
                <w:szCs w:val="20"/>
              </w:rPr>
            </w:pPr>
          </w:p>
        </w:tc>
        <w:tc>
          <w:tcPr>
            <w:tcW w:w="2217" w:type="dxa"/>
            <w:vMerge/>
            <w:shd w:val="clear" w:color="auto" w:fill="auto"/>
            <w:vAlign w:val="center"/>
          </w:tcPr>
          <w:p w14:paraId="733854B1" w14:textId="77777777" w:rsidR="0022717D" w:rsidRPr="005B61E5" w:rsidRDefault="0022717D" w:rsidP="00FE6ADE">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5315FE24" w14:textId="77777777" w:rsidR="0022717D" w:rsidRPr="005B61E5" w:rsidRDefault="0022717D" w:rsidP="00FE6ADE">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5%</w:t>
            </w:r>
          </w:p>
        </w:tc>
        <w:tc>
          <w:tcPr>
            <w:tcW w:w="0" w:type="auto"/>
            <w:shd w:val="clear" w:color="auto" w:fill="auto"/>
            <w:vAlign w:val="center"/>
          </w:tcPr>
          <w:p w14:paraId="0DC37DE1"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5.96</w:t>
            </w:r>
          </w:p>
        </w:tc>
        <w:tc>
          <w:tcPr>
            <w:tcW w:w="0" w:type="auto"/>
            <w:shd w:val="clear" w:color="auto" w:fill="auto"/>
            <w:vAlign w:val="center"/>
          </w:tcPr>
          <w:p w14:paraId="1FC0C934"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6.39</w:t>
            </w:r>
          </w:p>
        </w:tc>
        <w:tc>
          <w:tcPr>
            <w:tcW w:w="0" w:type="auto"/>
            <w:shd w:val="clear" w:color="auto" w:fill="auto"/>
            <w:vAlign w:val="center"/>
          </w:tcPr>
          <w:p w14:paraId="41F386AA"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8.07</w:t>
            </w:r>
          </w:p>
        </w:tc>
        <w:tc>
          <w:tcPr>
            <w:tcW w:w="0" w:type="auto"/>
            <w:shd w:val="clear" w:color="auto" w:fill="auto"/>
            <w:vAlign w:val="center"/>
          </w:tcPr>
          <w:p w14:paraId="3681F921"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5.96</w:t>
            </w:r>
          </w:p>
        </w:tc>
        <w:tc>
          <w:tcPr>
            <w:tcW w:w="0" w:type="auto"/>
            <w:shd w:val="clear" w:color="auto" w:fill="auto"/>
            <w:vAlign w:val="center"/>
          </w:tcPr>
          <w:p w14:paraId="333F4ADE"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6.39</w:t>
            </w:r>
          </w:p>
        </w:tc>
        <w:tc>
          <w:tcPr>
            <w:tcW w:w="0" w:type="auto"/>
            <w:shd w:val="clear" w:color="auto" w:fill="auto"/>
            <w:vAlign w:val="center"/>
          </w:tcPr>
          <w:p w14:paraId="1E28055C"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8.07</w:t>
            </w:r>
          </w:p>
        </w:tc>
      </w:tr>
      <w:tr w:rsidR="0022717D" w:rsidRPr="002F69F6" w14:paraId="49C4AD5E" w14:textId="77777777" w:rsidTr="00FE6ADE">
        <w:trPr>
          <w:trHeight w:val="278"/>
        </w:trPr>
        <w:tc>
          <w:tcPr>
            <w:tcW w:w="1161" w:type="dxa"/>
            <w:vMerge/>
            <w:vAlign w:val="center"/>
          </w:tcPr>
          <w:p w14:paraId="59BD1AE9" w14:textId="77777777" w:rsidR="0022717D" w:rsidRPr="005B61E5" w:rsidRDefault="0022717D" w:rsidP="00FE6ADE">
            <w:pPr>
              <w:widowControl/>
              <w:jc w:val="center"/>
              <w:rPr>
                <w:rFonts w:ascii="Times New Roman" w:eastAsia="DengXian" w:hAnsi="Times New Roman" w:cs="Times New Roman"/>
                <w:b/>
                <w:bCs/>
                <w:kern w:val="0"/>
                <w:sz w:val="20"/>
                <w:szCs w:val="20"/>
              </w:rPr>
            </w:pPr>
          </w:p>
        </w:tc>
        <w:tc>
          <w:tcPr>
            <w:tcW w:w="2217" w:type="dxa"/>
            <w:vMerge/>
            <w:shd w:val="clear" w:color="auto" w:fill="auto"/>
            <w:vAlign w:val="center"/>
          </w:tcPr>
          <w:p w14:paraId="46BE4339" w14:textId="77777777" w:rsidR="0022717D" w:rsidRPr="005B61E5" w:rsidRDefault="0022717D" w:rsidP="00FE6ADE">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0C25BD1F" w14:textId="77777777" w:rsidR="0022717D" w:rsidRPr="005B61E5" w:rsidRDefault="0022717D" w:rsidP="00FE6ADE">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50%</w:t>
            </w:r>
          </w:p>
        </w:tc>
        <w:tc>
          <w:tcPr>
            <w:tcW w:w="0" w:type="auto"/>
            <w:shd w:val="clear" w:color="auto" w:fill="auto"/>
            <w:vAlign w:val="center"/>
          </w:tcPr>
          <w:p w14:paraId="1ED518D1"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6.47</w:t>
            </w:r>
          </w:p>
        </w:tc>
        <w:tc>
          <w:tcPr>
            <w:tcW w:w="0" w:type="auto"/>
            <w:shd w:val="clear" w:color="auto" w:fill="auto"/>
            <w:vAlign w:val="center"/>
          </w:tcPr>
          <w:p w14:paraId="7025D97F"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16.88</w:t>
            </w:r>
          </w:p>
        </w:tc>
        <w:tc>
          <w:tcPr>
            <w:tcW w:w="0" w:type="auto"/>
            <w:shd w:val="clear" w:color="auto" w:fill="auto"/>
            <w:vAlign w:val="center"/>
          </w:tcPr>
          <w:p w14:paraId="7715D997"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31.67</w:t>
            </w:r>
          </w:p>
        </w:tc>
        <w:tc>
          <w:tcPr>
            <w:tcW w:w="0" w:type="auto"/>
            <w:shd w:val="clear" w:color="auto" w:fill="auto"/>
            <w:vAlign w:val="center"/>
          </w:tcPr>
          <w:p w14:paraId="1C496AD2"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6.47</w:t>
            </w:r>
          </w:p>
        </w:tc>
        <w:tc>
          <w:tcPr>
            <w:tcW w:w="0" w:type="auto"/>
            <w:shd w:val="clear" w:color="auto" w:fill="auto"/>
            <w:vAlign w:val="center"/>
          </w:tcPr>
          <w:p w14:paraId="4793C298"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16.88</w:t>
            </w:r>
          </w:p>
        </w:tc>
        <w:tc>
          <w:tcPr>
            <w:tcW w:w="0" w:type="auto"/>
            <w:shd w:val="clear" w:color="auto" w:fill="auto"/>
            <w:vAlign w:val="center"/>
          </w:tcPr>
          <w:p w14:paraId="0A9D25ED"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31.67</w:t>
            </w:r>
          </w:p>
        </w:tc>
      </w:tr>
      <w:tr w:rsidR="0022717D" w:rsidRPr="002F69F6" w14:paraId="436E3886" w14:textId="77777777" w:rsidTr="00FE6ADE">
        <w:trPr>
          <w:trHeight w:val="278"/>
        </w:trPr>
        <w:tc>
          <w:tcPr>
            <w:tcW w:w="1161" w:type="dxa"/>
            <w:vMerge/>
            <w:vAlign w:val="center"/>
          </w:tcPr>
          <w:p w14:paraId="193BD8CD" w14:textId="77777777" w:rsidR="0022717D" w:rsidRPr="0051380B" w:rsidRDefault="0022717D" w:rsidP="00FE6ADE">
            <w:pPr>
              <w:widowControl/>
              <w:jc w:val="center"/>
              <w:rPr>
                <w:rFonts w:ascii="Times New Roman" w:eastAsia="DengXian" w:hAnsi="Times New Roman" w:cs="Times New Roman"/>
                <w:b/>
                <w:bCs/>
                <w:kern w:val="0"/>
                <w:sz w:val="20"/>
                <w:szCs w:val="20"/>
              </w:rPr>
            </w:pPr>
          </w:p>
        </w:tc>
        <w:tc>
          <w:tcPr>
            <w:tcW w:w="2217" w:type="dxa"/>
            <w:vMerge/>
            <w:shd w:val="clear" w:color="auto" w:fill="auto"/>
            <w:vAlign w:val="center"/>
          </w:tcPr>
          <w:p w14:paraId="27F8E84C" w14:textId="77777777" w:rsidR="0022717D" w:rsidRPr="0051380B" w:rsidRDefault="0022717D" w:rsidP="00FE6ADE">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12F46B74" w14:textId="77777777" w:rsidR="0022717D" w:rsidRPr="005B61E5" w:rsidRDefault="0022717D" w:rsidP="00FE6ADE">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95%</w:t>
            </w:r>
          </w:p>
        </w:tc>
        <w:tc>
          <w:tcPr>
            <w:tcW w:w="0" w:type="auto"/>
            <w:shd w:val="clear" w:color="auto" w:fill="auto"/>
            <w:vAlign w:val="center"/>
          </w:tcPr>
          <w:p w14:paraId="45CAEB53"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23.40</w:t>
            </w:r>
          </w:p>
        </w:tc>
        <w:tc>
          <w:tcPr>
            <w:tcW w:w="0" w:type="auto"/>
            <w:shd w:val="clear" w:color="auto" w:fill="auto"/>
            <w:vAlign w:val="center"/>
          </w:tcPr>
          <w:p w14:paraId="14B2B31C"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284.00</w:t>
            </w:r>
          </w:p>
        </w:tc>
        <w:tc>
          <w:tcPr>
            <w:tcW w:w="0" w:type="auto"/>
            <w:shd w:val="clear" w:color="auto" w:fill="auto"/>
            <w:vAlign w:val="center"/>
          </w:tcPr>
          <w:p w14:paraId="268DF87D"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1010.58</w:t>
            </w:r>
          </w:p>
        </w:tc>
        <w:tc>
          <w:tcPr>
            <w:tcW w:w="0" w:type="auto"/>
            <w:shd w:val="clear" w:color="auto" w:fill="auto"/>
            <w:vAlign w:val="center"/>
          </w:tcPr>
          <w:p w14:paraId="2F82998B"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23.40</w:t>
            </w:r>
          </w:p>
        </w:tc>
        <w:tc>
          <w:tcPr>
            <w:tcW w:w="0" w:type="auto"/>
            <w:shd w:val="clear" w:color="auto" w:fill="auto"/>
            <w:vAlign w:val="center"/>
          </w:tcPr>
          <w:p w14:paraId="404943EF"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284.00</w:t>
            </w:r>
          </w:p>
        </w:tc>
        <w:tc>
          <w:tcPr>
            <w:tcW w:w="0" w:type="auto"/>
            <w:shd w:val="clear" w:color="auto" w:fill="auto"/>
            <w:vAlign w:val="center"/>
          </w:tcPr>
          <w:p w14:paraId="55C00AE1"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1010.58</w:t>
            </w:r>
          </w:p>
        </w:tc>
      </w:tr>
      <w:tr w:rsidR="0022717D" w:rsidRPr="002F69F6" w14:paraId="70599E39" w14:textId="77777777" w:rsidTr="00FE6ADE">
        <w:trPr>
          <w:trHeight w:val="278"/>
        </w:trPr>
        <w:tc>
          <w:tcPr>
            <w:tcW w:w="1161" w:type="dxa"/>
            <w:vMerge/>
            <w:vAlign w:val="center"/>
          </w:tcPr>
          <w:p w14:paraId="767B3DE6" w14:textId="77777777" w:rsidR="0022717D" w:rsidRPr="002F69F6" w:rsidRDefault="0022717D" w:rsidP="00FE6ADE">
            <w:pPr>
              <w:widowControl/>
              <w:jc w:val="center"/>
              <w:rPr>
                <w:rFonts w:ascii="Times New Roman" w:eastAsia="DengXian" w:hAnsi="Times New Roman" w:cs="Times New Roman"/>
                <w:b/>
                <w:bCs/>
                <w:kern w:val="0"/>
                <w:sz w:val="20"/>
                <w:szCs w:val="20"/>
              </w:rPr>
            </w:pPr>
          </w:p>
        </w:tc>
        <w:tc>
          <w:tcPr>
            <w:tcW w:w="2217" w:type="dxa"/>
            <w:vMerge w:val="restart"/>
            <w:shd w:val="clear" w:color="auto" w:fill="auto"/>
            <w:vAlign w:val="center"/>
          </w:tcPr>
          <w:p w14:paraId="71029CDC" w14:textId="77777777" w:rsidR="0022717D" w:rsidRPr="005B61E5" w:rsidRDefault="0022717D" w:rsidP="00FE6ADE">
            <w:pPr>
              <w:widowControl/>
              <w:jc w:val="center"/>
              <w:rPr>
                <w:rFonts w:ascii="Times New Roman" w:eastAsia="DengXian" w:hAnsi="Times New Roman" w:cs="Times New Roman"/>
                <w:b/>
                <w:bCs/>
                <w:kern w:val="0"/>
                <w:sz w:val="20"/>
                <w:szCs w:val="20"/>
              </w:rPr>
            </w:pPr>
            <w:r w:rsidRPr="002F69F6">
              <w:rPr>
                <w:rFonts w:ascii="Times New Roman" w:eastAsia="DengXian" w:hAnsi="Times New Roman" w:cs="Times New Roman"/>
                <w:b/>
                <w:bCs/>
                <w:kern w:val="0"/>
                <w:sz w:val="20"/>
                <w:szCs w:val="20"/>
              </w:rPr>
              <w:t>UL p</w:t>
            </w:r>
            <w:r w:rsidRPr="0051380B">
              <w:rPr>
                <w:rFonts w:ascii="Times New Roman" w:eastAsia="DengXian" w:hAnsi="Times New Roman" w:cs="Times New Roman"/>
                <w:b/>
                <w:bCs/>
                <w:kern w:val="0"/>
                <w:sz w:val="20"/>
                <w:szCs w:val="20"/>
              </w:rPr>
              <w:t xml:space="preserve">acket-Latency </w:t>
            </w:r>
            <w:r>
              <w:rPr>
                <w:rFonts w:ascii="Times New Roman" w:eastAsia="DengXian" w:hAnsi="Times New Roman" w:cs="Times New Roman" w:hint="eastAsia"/>
                <w:b/>
                <w:bCs/>
                <w:color w:val="000000"/>
                <w:kern w:val="0"/>
                <w:sz w:val="20"/>
                <w:szCs w:val="20"/>
              </w:rPr>
              <w:t>CDF</w:t>
            </w:r>
          </w:p>
        </w:tc>
        <w:tc>
          <w:tcPr>
            <w:tcW w:w="0" w:type="auto"/>
            <w:shd w:val="clear" w:color="auto" w:fill="auto"/>
            <w:vAlign w:val="center"/>
            <w:hideMark/>
          </w:tcPr>
          <w:p w14:paraId="0C488AF4" w14:textId="77777777" w:rsidR="0022717D" w:rsidRPr="005B61E5" w:rsidRDefault="0022717D" w:rsidP="00FE6ADE">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Mean</w:t>
            </w:r>
          </w:p>
        </w:tc>
        <w:tc>
          <w:tcPr>
            <w:tcW w:w="0" w:type="auto"/>
            <w:shd w:val="clear" w:color="auto" w:fill="auto"/>
            <w:vAlign w:val="center"/>
          </w:tcPr>
          <w:p w14:paraId="56075CD3"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8.71</w:t>
            </w:r>
          </w:p>
        </w:tc>
        <w:tc>
          <w:tcPr>
            <w:tcW w:w="0" w:type="auto"/>
            <w:shd w:val="clear" w:color="auto" w:fill="auto"/>
            <w:vAlign w:val="center"/>
          </w:tcPr>
          <w:p w14:paraId="7380EE9B"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64.07</w:t>
            </w:r>
          </w:p>
        </w:tc>
        <w:tc>
          <w:tcPr>
            <w:tcW w:w="0" w:type="auto"/>
            <w:shd w:val="clear" w:color="auto" w:fill="auto"/>
            <w:vAlign w:val="center"/>
          </w:tcPr>
          <w:p w14:paraId="344E95FD"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86.44</w:t>
            </w:r>
          </w:p>
        </w:tc>
        <w:tc>
          <w:tcPr>
            <w:tcW w:w="0" w:type="auto"/>
            <w:shd w:val="clear" w:color="auto" w:fill="auto"/>
            <w:vAlign w:val="center"/>
          </w:tcPr>
          <w:p w14:paraId="45DCD11E"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8.71</w:t>
            </w:r>
          </w:p>
        </w:tc>
        <w:tc>
          <w:tcPr>
            <w:tcW w:w="0" w:type="auto"/>
            <w:shd w:val="clear" w:color="auto" w:fill="auto"/>
            <w:vAlign w:val="center"/>
          </w:tcPr>
          <w:p w14:paraId="434F4D4E"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64.07</w:t>
            </w:r>
          </w:p>
        </w:tc>
        <w:tc>
          <w:tcPr>
            <w:tcW w:w="0" w:type="auto"/>
            <w:shd w:val="clear" w:color="auto" w:fill="auto"/>
            <w:vAlign w:val="center"/>
          </w:tcPr>
          <w:p w14:paraId="54558845"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86.44</w:t>
            </w:r>
          </w:p>
        </w:tc>
      </w:tr>
      <w:tr w:rsidR="0022717D" w:rsidRPr="002F69F6" w14:paraId="16E4AF1A" w14:textId="77777777" w:rsidTr="00FE6ADE">
        <w:trPr>
          <w:trHeight w:val="278"/>
        </w:trPr>
        <w:tc>
          <w:tcPr>
            <w:tcW w:w="1161" w:type="dxa"/>
            <w:vMerge/>
          </w:tcPr>
          <w:p w14:paraId="3917E4C6" w14:textId="77777777" w:rsidR="0022717D" w:rsidRPr="005B61E5" w:rsidRDefault="0022717D" w:rsidP="00FE6ADE">
            <w:pPr>
              <w:widowControl/>
              <w:jc w:val="center"/>
              <w:rPr>
                <w:rFonts w:ascii="Times New Roman" w:eastAsia="DengXian" w:hAnsi="Times New Roman" w:cs="Times New Roman"/>
                <w:b/>
                <w:bCs/>
                <w:kern w:val="0"/>
                <w:sz w:val="20"/>
                <w:szCs w:val="20"/>
              </w:rPr>
            </w:pPr>
          </w:p>
        </w:tc>
        <w:tc>
          <w:tcPr>
            <w:tcW w:w="2217" w:type="dxa"/>
            <w:vMerge/>
            <w:shd w:val="clear" w:color="auto" w:fill="auto"/>
            <w:vAlign w:val="center"/>
          </w:tcPr>
          <w:p w14:paraId="64B04157" w14:textId="77777777" w:rsidR="0022717D" w:rsidRPr="005B61E5" w:rsidRDefault="0022717D" w:rsidP="00FE6ADE">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58C79666" w14:textId="77777777" w:rsidR="0022717D" w:rsidRPr="005B61E5" w:rsidRDefault="0022717D" w:rsidP="00FE6ADE">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5%</w:t>
            </w:r>
          </w:p>
        </w:tc>
        <w:tc>
          <w:tcPr>
            <w:tcW w:w="0" w:type="auto"/>
            <w:shd w:val="clear" w:color="auto" w:fill="auto"/>
            <w:vAlign w:val="center"/>
          </w:tcPr>
          <w:p w14:paraId="7BE1A131"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2.34</w:t>
            </w:r>
          </w:p>
        </w:tc>
        <w:tc>
          <w:tcPr>
            <w:tcW w:w="0" w:type="auto"/>
            <w:shd w:val="clear" w:color="auto" w:fill="auto"/>
            <w:vAlign w:val="center"/>
          </w:tcPr>
          <w:p w14:paraId="19F1C259"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2.86</w:t>
            </w:r>
          </w:p>
        </w:tc>
        <w:tc>
          <w:tcPr>
            <w:tcW w:w="0" w:type="auto"/>
            <w:shd w:val="clear" w:color="auto" w:fill="auto"/>
            <w:vAlign w:val="center"/>
          </w:tcPr>
          <w:p w14:paraId="6AB9993C"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4.32</w:t>
            </w:r>
          </w:p>
        </w:tc>
        <w:tc>
          <w:tcPr>
            <w:tcW w:w="0" w:type="auto"/>
            <w:shd w:val="clear" w:color="auto" w:fill="auto"/>
            <w:vAlign w:val="center"/>
          </w:tcPr>
          <w:p w14:paraId="6D3888E2"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2.34</w:t>
            </w:r>
          </w:p>
        </w:tc>
        <w:tc>
          <w:tcPr>
            <w:tcW w:w="0" w:type="auto"/>
            <w:shd w:val="clear" w:color="auto" w:fill="auto"/>
            <w:vAlign w:val="center"/>
          </w:tcPr>
          <w:p w14:paraId="2CE82A22"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2.86</w:t>
            </w:r>
          </w:p>
        </w:tc>
        <w:tc>
          <w:tcPr>
            <w:tcW w:w="0" w:type="auto"/>
            <w:shd w:val="clear" w:color="auto" w:fill="auto"/>
            <w:vAlign w:val="center"/>
          </w:tcPr>
          <w:p w14:paraId="61A520B5"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4.32</w:t>
            </w:r>
          </w:p>
        </w:tc>
      </w:tr>
      <w:tr w:rsidR="0022717D" w:rsidRPr="002F69F6" w14:paraId="11A33251" w14:textId="77777777" w:rsidTr="00FE6ADE">
        <w:trPr>
          <w:trHeight w:val="278"/>
        </w:trPr>
        <w:tc>
          <w:tcPr>
            <w:tcW w:w="1161" w:type="dxa"/>
            <w:vMerge/>
          </w:tcPr>
          <w:p w14:paraId="5E1E28C6" w14:textId="77777777" w:rsidR="0022717D" w:rsidRPr="005B61E5" w:rsidRDefault="0022717D" w:rsidP="00FE6ADE">
            <w:pPr>
              <w:widowControl/>
              <w:jc w:val="center"/>
              <w:rPr>
                <w:rFonts w:ascii="Times New Roman" w:eastAsia="DengXian" w:hAnsi="Times New Roman" w:cs="Times New Roman"/>
                <w:b/>
                <w:bCs/>
                <w:kern w:val="0"/>
                <w:sz w:val="20"/>
                <w:szCs w:val="20"/>
              </w:rPr>
            </w:pPr>
          </w:p>
        </w:tc>
        <w:tc>
          <w:tcPr>
            <w:tcW w:w="2217" w:type="dxa"/>
            <w:vMerge/>
            <w:shd w:val="clear" w:color="auto" w:fill="auto"/>
            <w:vAlign w:val="center"/>
          </w:tcPr>
          <w:p w14:paraId="460F13D6" w14:textId="77777777" w:rsidR="0022717D" w:rsidRPr="005B61E5" w:rsidRDefault="0022717D" w:rsidP="00FE6ADE">
            <w:pPr>
              <w:widowControl/>
              <w:jc w:val="center"/>
              <w:rPr>
                <w:rFonts w:ascii="Times New Roman" w:eastAsia="DengXian" w:hAnsi="Times New Roman" w:cs="Times New Roman"/>
                <w:b/>
                <w:bCs/>
                <w:kern w:val="0"/>
                <w:sz w:val="20"/>
                <w:szCs w:val="20"/>
              </w:rPr>
            </w:pPr>
          </w:p>
        </w:tc>
        <w:tc>
          <w:tcPr>
            <w:tcW w:w="0" w:type="auto"/>
            <w:shd w:val="clear" w:color="auto" w:fill="auto"/>
            <w:vAlign w:val="center"/>
            <w:hideMark/>
          </w:tcPr>
          <w:p w14:paraId="4B78E5C3" w14:textId="77777777" w:rsidR="0022717D" w:rsidRPr="005B61E5" w:rsidRDefault="0022717D" w:rsidP="00FE6ADE">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50%</w:t>
            </w:r>
          </w:p>
        </w:tc>
        <w:tc>
          <w:tcPr>
            <w:tcW w:w="0" w:type="auto"/>
            <w:shd w:val="clear" w:color="auto" w:fill="auto"/>
            <w:vAlign w:val="center"/>
          </w:tcPr>
          <w:p w14:paraId="78134EB1"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4.24</w:t>
            </w:r>
          </w:p>
        </w:tc>
        <w:tc>
          <w:tcPr>
            <w:tcW w:w="0" w:type="auto"/>
            <w:shd w:val="clear" w:color="auto" w:fill="auto"/>
            <w:vAlign w:val="center"/>
          </w:tcPr>
          <w:p w14:paraId="17BEC8E0"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7.29</w:t>
            </w:r>
          </w:p>
        </w:tc>
        <w:tc>
          <w:tcPr>
            <w:tcW w:w="0" w:type="auto"/>
            <w:shd w:val="clear" w:color="auto" w:fill="auto"/>
            <w:vAlign w:val="center"/>
          </w:tcPr>
          <w:p w14:paraId="0D2CF47F"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12.75</w:t>
            </w:r>
          </w:p>
        </w:tc>
        <w:tc>
          <w:tcPr>
            <w:tcW w:w="0" w:type="auto"/>
            <w:shd w:val="clear" w:color="auto" w:fill="auto"/>
            <w:vAlign w:val="center"/>
          </w:tcPr>
          <w:p w14:paraId="10AC6BAE"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4.24</w:t>
            </w:r>
          </w:p>
        </w:tc>
        <w:tc>
          <w:tcPr>
            <w:tcW w:w="0" w:type="auto"/>
            <w:shd w:val="clear" w:color="auto" w:fill="auto"/>
            <w:vAlign w:val="center"/>
          </w:tcPr>
          <w:p w14:paraId="41ABA6E3"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7.29</w:t>
            </w:r>
          </w:p>
        </w:tc>
        <w:tc>
          <w:tcPr>
            <w:tcW w:w="0" w:type="auto"/>
            <w:shd w:val="clear" w:color="auto" w:fill="auto"/>
            <w:vAlign w:val="center"/>
          </w:tcPr>
          <w:p w14:paraId="712E208A"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12.75</w:t>
            </w:r>
          </w:p>
        </w:tc>
      </w:tr>
      <w:tr w:rsidR="0022717D" w:rsidRPr="002F69F6" w14:paraId="77E1D249" w14:textId="77777777" w:rsidTr="00FE6ADE">
        <w:trPr>
          <w:trHeight w:val="278"/>
        </w:trPr>
        <w:tc>
          <w:tcPr>
            <w:tcW w:w="1161" w:type="dxa"/>
            <w:vMerge/>
          </w:tcPr>
          <w:p w14:paraId="3CCDFB5B" w14:textId="77777777" w:rsidR="0022717D" w:rsidRPr="005B61E5" w:rsidRDefault="0022717D" w:rsidP="00FE6ADE">
            <w:pPr>
              <w:widowControl/>
              <w:jc w:val="center"/>
              <w:rPr>
                <w:rFonts w:ascii="Times New Roman" w:eastAsia="DengXian" w:hAnsi="Times New Roman" w:cs="Times New Roman"/>
                <w:b/>
                <w:bCs/>
                <w:kern w:val="0"/>
                <w:sz w:val="20"/>
                <w:szCs w:val="20"/>
              </w:rPr>
            </w:pPr>
          </w:p>
        </w:tc>
        <w:tc>
          <w:tcPr>
            <w:tcW w:w="2217" w:type="dxa"/>
            <w:vMerge/>
            <w:shd w:val="clear" w:color="auto" w:fill="auto"/>
            <w:vAlign w:val="center"/>
          </w:tcPr>
          <w:p w14:paraId="4530B929" w14:textId="77777777" w:rsidR="0022717D" w:rsidRPr="005B61E5" w:rsidRDefault="0022717D" w:rsidP="00FE6ADE">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793C3155" w14:textId="77777777" w:rsidR="0022717D" w:rsidRPr="005B61E5" w:rsidRDefault="0022717D" w:rsidP="00FE6ADE">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95%</w:t>
            </w:r>
          </w:p>
        </w:tc>
        <w:tc>
          <w:tcPr>
            <w:tcW w:w="0" w:type="auto"/>
            <w:shd w:val="clear" w:color="auto" w:fill="auto"/>
            <w:vAlign w:val="center"/>
          </w:tcPr>
          <w:p w14:paraId="153D891C"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89.15</w:t>
            </w:r>
          </w:p>
        </w:tc>
        <w:tc>
          <w:tcPr>
            <w:tcW w:w="0" w:type="auto"/>
            <w:shd w:val="clear" w:color="auto" w:fill="auto"/>
            <w:vAlign w:val="center"/>
          </w:tcPr>
          <w:p w14:paraId="74C1BAFB"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781.96</w:t>
            </w:r>
          </w:p>
        </w:tc>
        <w:tc>
          <w:tcPr>
            <w:tcW w:w="0" w:type="auto"/>
            <w:shd w:val="clear" w:color="auto" w:fill="auto"/>
            <w:vAlign w:val="center"/>
          </w:tcPr>
          <w:p w14:paraId="472F17C9"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2045.03</w:t>
            </w:r>
          </w:p>
        </w:tc>
        <w:tc>
          <w:tcPr>
            <w:tcW w:w="0" w:type="auto"/>
            <w:shd w:val="clear" w:color="auto" w:fill="auto"/>
            <w:vAlign w:val="center"/>
          </w:tcPr>
          <w:p w14:paraId="74B0435F"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89.15</w:t>
            </w:r>
          </w:p>
        </w:tc>
        <w:tc>
          <w:tcPr>
            <w:tcW w:w="0" w:type="auto"/>
            <w:shd w:val="clear" w:color="auto" w:fill="auto"/>
            <w:vAlign w:val="center"/>
          </w:tcPr>
          <w:p w14:paraId="29158D0C"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781.96</w:t>
            </w:r>
          </w:p>
        </w:tc>
        <w:tc>
          <w:tcPr>
            <w:tcW w:w="0" w:type="auto"/>
            <w:shd w:val="clear" w:color="auto" w:fill="auto"/>
            <w:vAlign w:val="center"/>
          </w:tcPr>
          <w:p w14:paraId="3AD0D0AA"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2045.03</w:t>
            </w:r>
          </w:p>
        </w:tc>
      </w:tr>
      <w:tr w:rsidR="0022717D" w:rsidRPr="002F69F6" w14:paraId="0086DF74" w14:textId="77777777" w:rsidTr="00FE6ADE">
        <w:trPr>
          <w:trHeight w:val="278"/>
        </w:trPr>
        <w:tc>
          <w:tcPr>
            <w:tcW w:w="1161" w:type="dxa"/>
            <w:vMerge w:val="restart"/>
            <w:vAlign w:val="center"/>
          </w:tcPr>
          <w:p w14:paraId="2D4D3421" w14:textId="77777777" w:rsidR="0022717D" w:rsidRPr="005B61E5" w:rsidRDefault="0022717D" w:rsidP="00FE6ADE">
            <w:pPr>
              <w:widowControl/>
              <w:jc w:val="center"/>
              <w:rPr>
                <w:rFonts w:ascii="Times New Roman" w:eastAsia="DengXian" w:hAnsi="Times New Roman" w:cs="Times New Roman"/>
                <w:b/>
                <w:bCs/>
                <w:kern w:val="0"/>
                <w:sz w:val="20"/>
                <w:szCs w:val="20"/>
              </w:rPr>
            </w:pPr>
            <w:r>
              <w:rPr>
                <w:rFonts w:ascii="Times New Roman" w:eastAsia="DengXian" w:hAnsi="Times New Roman" w:cs="Times New Roman"/>
                <w:b/>
                <w:bCs/>
                <w:kern w:val="0"/>
                <w:sz w:val="20"/>
                <w:szCs w:val="20"/>
              </w:rPr>
              <w:t>S</w:t>
            </w:r>
            <w:r>
              <w:rPr>
                <w:rFonts w:ascii="Times New Roman" w:eastAsia="DengXian" w:hAnsi="Times New Roman" w:cs="Times New Roman" w:hint="eastAsia"/>
                <w:b/>
                <w:bCs/>
                <w:kern w:val="0"/>
                <w:sz w:val="20"/>
                <w:szCs w:val="20"/>
              </w:rPr>
              <w:t>emi-static SBFD</w:t>
            </w:r>
          </w:p>
        </w:tc>
        <w:tc>
          <w:tcPr>
            <w:tcW w:w="2217" w:type="dxa"/>
            <w:vMerge w:val="restart"/>
            <w:shd w:val="clear" w:color="auto" w:fill="auto"/>
            <w:vAlign w:val="center"/>
          </w:tcPr>
          <w:p w14:paraId="05D5A857" w14:textId="77777777" w:rsidR="0022717D" w:rsidRPr="005B61E5" w:rsidRDefault="0022717D" w:rsidP="00FE6ADE">
            <w:pPr>
              <w:widowControl/>
              <w:jc w:val="center"/>
              <w:rPr>
                <w:rFonts w:ascii="Times New Roman" w:eastAsia="DengXian" w:hAnsi="Times New Roman" w:cs="Times New Roman"/>
                <w:b/>
                <w:bCs/>
                <w:kern w:val="0"/>
                <w:sz w:val="20"/>
                <w:szCs w:val="20"/>
              </w:rPr>
            </w:pPr>
            <w:r w:rsidRPr="002F69F6">
              <w:rPr>
                <w:rFonts w:ascii="Times New Roman" w:eastAsia="DengXian" w:hAnsi="Times New Roman" w:cs="Times New Roman"/>
                <w:b/>
                <w:bCs/>
                <w:kern w:val="0"/>
                <w:sz w:val="20"/>
                <w:szCs w:val="20"/>
              </w:rPr>
              <w:t>DL p</w:t>
            </w:r>
            <w:r w:rsidRPr="0051380B">
              <w:rPr>
                <w:rFonts w:ascii="Times New Roman" w:eastAsia="DengXian" w:hAnsi="Times New Roman" w:cs="Times New Roman"/>
                <w:b/>
                <w:bCs/>
                <w:kern w:val="0"/>
                <w:sz w:val="20"/>
                <w:szCs w:val="20"/>
              </w:rPr>
              <w:t xml:space="preserve">acket-Latency </w:t>
            </w:r>
            <w:r>
              <w:rPr>
                <w:rFonts w:ascii="Times New Roman" w:eastAsia="DengXian" w:hAnsi="Times New Roman" w:cs="Times New Roman" w:hint="eastAsia"/>
                <w:b/>
                <w:bCs/>
                <w:color w:val="000000"/>
                <w:kern w:val="0"/>
                <w:sz w:val="20"/>
                <w:szCs w:val="20"/>
              </w:rPr>
              <w:t>CDF</w:t>
            </w:r>
          </w:p>
        </w:tc>
        <w:tc>
          <w:tcPr>
            <w:tcW w:w="0" w:type="auto"/>
            <w:shd w:val="clear" w:color="auto" w:fill="auto"/>
            <w:vAlign w:val="center"/>
          </w:tcPr>
          <w:p w14:paraId="70A7B69E" w14:textId="77777777" w:rsidR="0022717D" w:rsidRPr="005B61E5" w:rsidRDefault="0022717D" w:rsidP="00FE6ADE">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Mean</w:t>
            </w:r>
          </w:p>
        </w:tc>
        <w:tc>
          <w:tcPr>
            <w:tcW w:w="0" w:type="auto"/>
            <w:shd w:val="clear" w:color="auto" w:fill="auto"/>
            <w:vAlign w:val="center"/>
          </w:tcPr>
          <w:p w14:paraId="6D15C142"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9.27</w:t>
            </w:r>
          </w:p>
        </w:tc>
        <w:tc>
          <w:tcPr>
            <w:tcW w:w="0" w:type="auto"/>
            <w:shd w:val="clear" w:color="auto" w:fill="auto"/>
            <w:vAlign w:val="center"/>
          </w:tcPr>
          <w:p w14:paraId="76A3F689"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58.93</w:t>
            </w:r>
          </w:p>
        </w:tc>
        <w:tc>
          <w:tcPr>
            <w:tcW w:w="0" w:type="auto"/>
            <w:shd w:val="clear" w:color="auto" w:fill="auto"/>
            <w:vAlign w:val="center"/>
          </w:tcPr>
          <w:p w14:paraId="0B35E5D3"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255.66</w:t>
            </w:r>
          </w:p>
        </w:tc>
        <w:tc>
          <w:tcPr>
            <w:tcW w:w="0" w:type="auto"/>
            <w:shd w:val="clear" w:color="auto" w:fill="auto"/>
            <w:vAlign w:val="center"/>
          </w:tcPr>
          <w:p w14:paraId="2DBE9377"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9.07</w:t>
            </w:r>
          </w:p>
        </w:tc>
        <w:tc>
          <w:tcPr>
            <w:tcW w:w="0" w:type="auto"/>
            <w:shd w:val="clear" w:color="auto" w:fill="auto"/>
            <w:vAlign w:val="center"/>
          </w:tcPr>
          <w:p w14:paraId="032BFE79"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12.79</w:t>
            </w:r>
          </w:p>
        </w:tc>
        <w:tc>
          <w:tcPr>
            <w:tcW w:w="0" w:type="auto"/>
            <w:shd w:val="clear" w:color="auto" w:fill="auto"/>
            <w:vAlign w:val="center"/>
          </w:tcPr>
          <w:p w14:paraId="49CE0AF3"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30.11</w:t>
            </w:r>
          </w:p>
        </w:tc>
      </w:tr>
      <w:tr w:rsidR="0022717D" w:rsidRPr="002F69F6" w14:paraId="7050C4C7" w14:textId="77777777" w:rsidTr="00FE6ADE">
        <w:trPr>
          <w:trHeight w:val="278"/>
        </w:trPr>
        <w:tc>
          <w:tcPr>
            <w:tcW w:w="1161" w:type="dxa"/>
            <w:vMerge/>
          </w:tcPr>
          <w:p w14:paraId="51372115" w14:textId="77777777" w:rsidR="0022717D" w:rsidRPr="005B61E5" w:rsidRDefault="0022717D" w:rsidP="00FE6ADE">
            <w:pPr>
              <w:widowControl/>
              <w:jc w:val="center"/>
              <w:rPr>
                <w:rFonts w:ascii="Times New Roman" w:eastAsia="DengXian" w:hAnsi="Times New Roman" w:cs="Times New Roman"/>
                <w:b/>
                <w:bCs/>
                <w:kern w:val="0"/>
                <w:sz w:val="20"/>
                <w:szCs w:val="20"/>
              </w:rPr>
            </w:pPr>
          </w:p>
        </w:tc>
        <w:tc>
          <w:tcPr>
            <w:tcW w:w="2217" w:type="dxa"/>
            <w:vMerge/>
            <w:shd w:val="clear" w:color="auto" w:fill="auto"/>
            <w:vAlign w:val="center"/>
          </w:tcPr>
          <w:p w14:paraId="4AFD0875" w14:textId="77777777" w:rsidR="0022717D" w:rsidRPr="005B61E5" w:rsidRDefault="0022717D" w:rsidP="00FE6ADE">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683A5009" w14:textId="77777777" w:rsidR="0022717D" w:rsidRPr="005B61E5" w:rsidRDefault="0022717D" w:rsidP="00FE6ADE">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5%</w:t>
            </w:r>
          </w:p>
        </w:tc>
        <w:tc>
          <w:tcPr>
            <w:tcW w:w="0" w:type="auto"/>
            <w:shd w:val="clear" w:color="auto" w:fill="auto"/>
            <w:vAlign w:val="center"/>
          </w:tcPr>
          <w:p w14:paraId="201D59D0"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6.54</w:t>
            </w:r>
          </w:p>
        </w:tc>
        <w:tc>
          <w:tcPr>
            <w:tcW w:w="0" w:type="auto"/>
            <w:shd w:val="clear" w:color="auto" w:fill="auto"/>
            <w:vAlign w:val="center"/>
          </w:tcPr>
          <w:p w14:paraId="210B53A9"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6.64</w:t>
            </w:r>
          </w:p>
        </w:tc>
        <w:tc>
          <w:tcPr>
            <w:tcW w:w="0" w:type="auto"/>
            <w:shd w:val="clear" w:color="auto" w:fill="auto"/>
            <w:vAlign w:val="center"/>
          </w:tcPr>
          <w:p w14:paraId="4A953EBB"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6.89</w:t>
            </w:r>
          </w:p>
        </w:tc>
        <w:tc>
          <w:tcPr>
            <w:tcW w:w="0" w:type="auto"/>
            <w:shd w:val="clear" w:color="auto" w:fill="auto"/>
            <w:vAlign w:val="center"/>
          </w:tcPr>
          <w:p w14:paraId="5A945895"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6.54</w:t>
            </w:r>
          </w:p>
        </w:tc>
        <w:tc>
          <w:tcPr>
            <w:tcW w:w="0" w:type="auto"/>
            <w:shd w:val="clear" w:color="auto" w:fill="auto"/>
            <w:vAlign w:val="center"/>
          </w:tcPr>
          <w:p w14:paraId="0817455E"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6.59</w:t>
            </w:r>
          </w:p>
        </w:tc>
        <w:tc>
          <w:tcPr>
            <w:tcW w:w="0" w:type="auto"/>
            <w:shd w:val="clear" w:color="auto" w:fill="auto"/>
            <w:vAlign w:val="center"/>
          </w:tcPr>
          <w:p w14:paraId="7FCCD693"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6.72</w:t>
            </w:r>
          </w:p>
        </w:tc>
      </w:tr>
      <w:tr w:rsidR="0022717D" w:rsidRPr="002F69F6" w14:paraId="05AC80A8" w14:textId="77777777" w:rsidTr="00FE6ADE">
        <w:trPr>
          <w:trHeight w:val="278"/>
        </w:trPr>
        <w:tc>
          <w:tcPr>
            <w:tcW w:w="1161" w:type="dxa"/>
            <w:vMerge/>
          </w:tcPr>
          <w:p w14:paraId="6599FE67" w14:textId="77777777" w:rsidR="0022717D" w:rsidRPr="005B61E5" w:rsidRDefault="0022717D" w:rsidP="00FE6ADE">
            <w:pPr>
              <w:widowControl/>
              <w:jc w:val="center"/>
              <w:rPr>
                <w:rFonts w:ascii="Times New Roman" w:eastAsia="DengXian" w:hAnsi="Times New Roman" w:cs="Times New Roman"/>
                <w:b/>
                <w:bCs/>
                <w:kern w:val="0"/>
                <w:sz w:val="20"/>
                <w:szCs w:val="20"/>
              </w:rPr>
            </w:pPr>
          </w:p>
        </w:tc>
        <w:tc>
          <w:tcPr>
            <w:tcW w:w="2217" w:type="dxa"/>
            <w:vMerge/>
            <w:shd w:val="clear" w:color="auto" w:fill="auto"/>
            <w:vAlign w:val="center"/>
          </w:tcPr>
          <w:p w14:paraId="5FC195D9" w14:textId="77777777" w:rsidR="0022717D" w:rsidRPr="005B61E5" w:rsidRDefault="0022717D" w:rsidP="00FE6ADE">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209E9D45" w14:textId="77777777" w:rsidR="0022717D" w:rsidRPr="005B61E5" w:rsidRDefault="0022717D" w:rsidP="00FE6ADE">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50%</w:t>
            </w:r>
          </w:p>
        </w:tc>
        <w:tc>
          <w:tcPr>
            <w:tcW w:w="0" w:type="auto"/>
            <w:shd w:val="clear" w:color="auto" w:fill="auto"/>
            <w:vAlign w:val="center"/>
          </w:tcPr>
          <w:p w14:paraId="00042814"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6.92</w:t>
            </w:r>
          </w:p>
        </w:tc>
        <w:tc>
          <w:tcPr>
            <w:tcW w:w="0" w:type="auto"/>
            <w:shd w:val="clear" w:color="auto" w:fill="auto"/>
            <w:vAlign w:val="center"/>
          </w:tcPr>
          <w:p w14:paraId="3A8229BC"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11.97</w:t>
            </w:r>
          </w:p>
        </w:tc>
        <w:tc>
          <w:tcPr>
            <w:tcW w:w="0" w:type="auto"/>
            <w:shd w:val="clear" w:color="auto" w:fill="auto"/>
            <w:vAlign w:val="center"/>
          </w:tcPr>
          <w:p w14:paraId="2E87DA0E"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35.63</w:t>
            </w:r>
          </w:p>
        </w:tc>
        <w:tc>
          <w:tcPr>
            <w:tcW w:w="0" w:type="auto"/>
            <w:shd w:val="clear" w:color="auto" w:fill="auto"/>
            <w:vAlign w:val="center"/>
          </w:tcPr>
          <w:p w14:paraId="2CC51ABC"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6.93</w:t>
            </w:r>
          </w:p>
        </w:tc>
        <w:tc>
          <w:tcPr>
            <w:tcW w:w="0" w:type="auto"/>
            <w:shd w:val="clear" w:color="auto" w:fill="auto"/>
            <w:vAlign w:val="center"/>
          </w:tcPr>
          <w:p w14:paraId="209F7B5C"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9.58</w:t>
            </w:r>
          </w:p>
        </w:tc>
        <w:tc>
          <w:tcPr>
            <w:tcW w:w="0" w:type="auto"/>
            <w:shd w:val="clear" w:color="auto" w:fill="auto"/>
            <w:vAlign w:val="center"/>
          </w:tcPr>
          <w:p w14:paraId="214C42D4"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16.97</w:t>
            </w:r>
          </w:p>
        </w:tc>
      </w:tr>
      <w:tr w:rsidR="0022717D" w:rsidRPr="002F69F6" w14:paraId="5EC490AD" w14:textId="77777777" w:rsidTr="00FE6ADE">
        <w:trPr>
          <w:trHeight w:val="278"/>
        </w:trPr>
        <w:tc>
          <w:tcPr>
            <w:tcW w:w="1161" w:type="dxa"/>
            <w:vMerge/>
          </w:tcPr>
          <w:p w14:paraId="45D06501" w14:textId="77777777" w:rsidR="0022717D" w:rsidRPr="005B61E5" w:rsidRDefault="0022717D" w:rsidP="00FE6ADE">
            <w:pPr>
              <w:widowControl/>
              <w:jc w:val="center"/>
              <w:rPr>
                <w:rFonts w:ascii="Times New Roman" w:eastAsia="DengXian" w:hAnsi="Times New Roman" w:cs="Times New Roman"/>
                <w:b/>
                <w:bCs/>
                <w:kern w:val="0"/>
                <w:sz w:val="20"/>
                <w:szCs w:val="20"/>
              </w:rPr>
            </w:pPr>
          </w:p>
        </w:tc>
        <w:tc>
          <w:tcPr>
            <w:tcW w:w="2217" w:type="dxa"/>
            <w:vMerge/>
            <w:shd w:val="clear" w:color="auto" w:fill="auto"/>
            <w:vAlign w:val="center"/>
          </w:tcPr>
          <w:p w14:paraId="66BFA523" w14:textId="77777777" w:rsidR="0022717D" w:rsidRPr="005B61E5" w:rsidRDefault="0022717D" w:rsidP="00FE6ADE">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612F1E62" w14:textId="77777777" w:rsidR="0022717D" w:rsidRPr="005B61E5" w:rsidRDefault="0022717D" w:rsidP="00FE6ADE">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95%</w:t>
            </w:r>
          </w:p>
        </w:tc>
        <w:tc>
          <w:tcPr>
            <w:tcW w:w="0" w:type="auto"/>
            <w:shd w:val="clear" w:color="auto" w:fill="auto"/>
            <w:vAlign w:val="center"/>
          </w:tcPr>
          <w:p w14:paraId="67AD7A4E"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35.00</w:t>
            </w:r>
          </w:p>
        </w:tc>
        <w:tc>
          <w:tcPr>
            <w:tcW w:w="0" w:type="auto"/>
            <w:shd w:val="clear" w:color="auto" w:fill="auto"/>
            <w:vAlign w:val="center"/>
          </w:tcPr>
          <w:p w14:paraId="0539E0F9"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463.09</w:t>
            </w:r>
          </w:p>
        </w:tc>
        <w:tc>
          <w:tcPr>
            <w:tcW w:w="0" w:type="auto"/>
            <w:shd w:val="clear" w:color="auto" w:fill="auto"/>
            <w:vAlign w:val="center"/>
          </w:tcPr>
          <w:p w14:paraId="187873BF"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4335.59</w:t>
            </w:r>
          </w:p>
        </w:tc>
        <w:tc>
          <w:tcPr>
            <w:tcW w:w="0" w:type="auto"/>
            <w:shd w:val="clear" w:color="auto" w:fill="auto"/>
            <w:vAlign w:val="center"/>
          </w:tcPr>
          <w:p w14:paraId="5FFD1E35"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23.83</w:t>
            </w:r>
          </w:p>
        </w:tc>
        <w:tc>
          <w:tcPr>
            <w:tcW w:w="0" w:type="auto"/>
            <w:shd w:val="clear" w:color="auto" w:fill="auto"/>
            <w:vAlign w:val="center"/>
          </w:tcPr>
          <w:p w14:paraId="0C7CBD76"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49.37</w:t>
            </w:r>
          </w:p>
        </w:tc>
        <w:tc>
          <w:tcPr>
            <w:tcW w:w="0" w:type="auto"/>
            <w:shd w:val="clear" w:color="auto" w:fill="auto"/>
            <w:vAlign w:val="center"/>
          </w:tcPr>
          <w:p w14:paraId="287D020E"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169.91</w:t>
            </w:r>
          </w:p>
        </w:tc>
      </w:tr>
      <w:tr w:rsidR="0022717D" w:rsidRPr="002F69F6" w14:paraId="488D1BBA" w14:textId="77777777" w:rsidTr="00FE6ADE">
        <w:trPr>
          <w:trHeight w:val="278"/>
        </w:trPr>
        <w:tc>
          <w:tcPr>
            <w:tcW w:w="1161" w:type="dxa"/>
            <w:vMerge/>
          </w:tcPr>
          <w:p w14:paraId="35EF2287" w14:textId="77777777" w:rsidR="0022717D" w:rsidRPr="005B61E5" w:rsidRDefault="0022717D" w:rsidP="00FE6ADE">
            <w:pPr>
              <w:widowControl/>
              <w:jc w:val="center"/>
              <w:rPr>
                <w:rFonts w:ascii="Times New Roman" w:eastAsia="DengXian" w:hAnsi="Times New Roman" w:cs="Times New Roman"/>
                <w:b/>
                <w:bCs/>
                <w:kern w:val="0"/>
                <w:sz w:val="20"/>
                <w:szCs w:val="20"/>
              </w:rPr>
            </w:pPr>
          </w:p>
        </w:tc>
        <w:tc>
          <w:tcPr>
            <w:tcW w:w="2217" w:type="dxa"/>
            <w:vMerge w:val="restart"/>
            <w:shd w:val="clear" w:color="auto" w:fill="auto"/>
            <w:vAlign w:val="center"/>
          </w:tcPr>
          <w:p w14:paraId="320C5B2D" w14:textId="77777777" w:rsidR="0022717D" w:rsidRPr="005B61E5" w:rsidRDefault="0022717D" w:rsidP="00FE6ADE">
            <w:pPr>
              <w:widowControl/>
              <w:jc w:val="center"/>
              <w:rPr>
                <w:rFonts w:ascii="Times New Roman" w:eastAsia="DengXian" w:hAnsi="Times New Roman" w:cs="Times New Roman"/>
                <w:b/>
                <w:bCs/>
                <w:kern w:val="0"/>
                <w:sz w:val="20"/>
                <w:szCs w:val="20"/>
              </w:rPr>
            </w:pPr>
            <w:r w:rsidRPr="002F69F6">
              <w:rPr>
                <w:rFonts w:ascii="Times New Roman" w:eastAsia="DengXian" w:hAnsi="Times New Roman" w:cs="Times New Roman"/>
                <w:b/>
                <w:bCs/>
                <w:kern w:val="0"/>
                <w:sz w:val="20"/>
                <w:szCs w:val="20"/>
              </w:rPr>
              <w:t>UL p</w:t>
            </w:r>
            <w:r w:rsidRPr="0051380B">
              <w:rPr>
                <w:rFonts w:ascii="Times New Roman" w:eastAsia="DengXian" w:hAnsi="Times New Roman" w:cs="Times New Roman"/>
                <w:b/>
                <w:bCs/>
                <w:kern w:val="0"/>
                <w:sz w:val="20"/>
                <w:szCs w:val="20"/>
              </w:rPr>
              <w:t xml:space="preserve">acket-Latency </w:t>
            </w:r>
            <w:r>
              <w:rPr>
                <w:rFonts w:ascii="Times New Roman" w:eastAsia="DengXian" w:hAnsi="Times New Roman" w:cs="Times New Roman" w:hint="eastAsia"/>
                <w:b/>
                <w:bCs/>
                <w:color w:val="000000"/>
                <w:kern w:val="0"/>
                <w:sz w:val="20"/>
                <w:szCs w:val="20"/>
              </w:rPr>
              <w:t>CDF</w:t>
            </w:r>
          </w:p>
        </w:tc>
        <w:tc>
          <w:tcPr>
            <w:tcW w:w="0" w:type="auto"/>
            <w:shd w:val="clear" w:color="auto" w:fill="auto"/>
            <w:vAlign w:val="center"/>
          </w:tcPr>
          <w:p w14:paraId="1F12A7CA" w14:textId="77777777" w:rsidR="0022717D" w:rsidRPr="005B61E5" w:rsidRDefault="0022717D" w:rsidP="00FE6ADE">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Mean</w:t>
            </w:r>
          </w:p>
        </w:tc>
        <w:tc>
          <w:tcPr>
            <w:tcW w:w="0" w:type="auto"/>
            <w:shd w:val="clear" w:color="auto" w:fill="auto"/>
            <w:vAlign w:val="center"/>
          </w:tcPr>
          <w:p w14:paraId="29BBAD14"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17.30</w:t>
            </w:r>
          </w:p>
        </w:tc>
        <w:tc>
          <w:tcPr>
            <w:tcW w:w="0" w:type="auto"/>
            <w:shd w:val="clear" w:color="auto" w:fill="auto"/>
            <w:vAlign w:val="center"/>
          </w:tcPr>
          <w:p w14:paraId="1FEB90B0"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144.94</w:t>
            </w:r>
          </w:p>
        </w:tc>
        <w:tc>
          <w:tcPr>
            <w:tcW w:w="0" w:type="auto"/>
            <w:shd w:val="clear" w:color="auto" w:fill="auto"/>
            <w:vAlign w:val="center"/>
          </w:tcPr>
          <w:p w14:paraId="2B1A8129"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466.10</w:t>
            </w:r>
          </w:p>
        </w:tc>
        <w:tc>
          <w:tcPr>
            <w:tcW w:w="0" w:type="auto"/>
            <w:shd w:val="clear" w:color="auto" w:fill="auto"/>
            <w:vAlign w:val="center"/>
          </w:tcPr>
          <w:p w14:paraId="32D9D7D7"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32.80</w:t>
            </w:r>
          </w:p>
        </w:tc>
        <w:tc>
          <w:tcPr>
            <w:tcW w:w="0" w:type="auto"/>
            <w:shd w:val="clear" w:color="auto" w:fill="auto"/>
            <w:vAlign w:val="center"/>
          </w:tcPr>
          <w:p w14:paraId="6A3A13B1"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95.36</w:t>
            </w:r>
          </w:p>
        </w:tc>
        <w:tc>
          <w:tcPr>
            <w:tcW w:w="0" w:type="auto"/>
            <w:shd w:val="clear" w:color="auto" w:fill="auto"/>
            <w:vAlign w:val="center"/>
          </w:tcPr>
          <w:p w14:paraId="51125D2B"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373.22</w:t>
            </w:r>
          </w:p>
        </w:tc>
      </w:tr>
      <w:tr w:rsidR="0022717D" w:rsidRPr="002F69F6" w14:paraId="6D5E9266" w14:textId="77777777" w:rsidTr="00FE6ADE">
        <w:trPr>
          <w:trHeight w:val="278"/>
        </w:trPr>
        <w:tc>
          <w:tcPr>
            <w:tcW w:w="1161" w:type="dxa"/>
            <w:vMerge/>
          </w:tcPr>
          <w:p w14:paraId="686D97FE" w14:textId="77777777" w:rsidR="0022717D" w:rsidRPr="005B61E5" w:rsidRDefault="0022717D" w:rsidP="00FE6ADE">
            <w:pPr>
              <w:widowControl/>
              <w:jc w:val="center"/>
              <w:rPr>
                <w:rFonts w:ascii="Times New Roman" w:eastAsia="DengXian" w:hAnsi="Times New Roman" w:cs="Times New Roman"/>
                <w:b/>
                <w:bCs/>
                <w:kern w:val="0"/>
                <w:sz w:val="20"/>
                <w:szCs w:val="20"/>
              </w:rPr>
            </w:pPr>
          </w:p>
        </w:tc>
        <w:tc>
          <w:tcPr>
            <w:tcW w:w="2217" w:type="dxa"/>
            <w:vMerge/>
            <w:shd w:val="clear" w:color="auto" w:fill="auto"/>
            <w:vAlign w:val="center"/>
          </w:tcPr>
          <w:p w14:paraId="4F6CDAEA" w14:textId="77777777" w:rsidR="0022717D" w:rsidRPr="005B61E5" w:rsidRDefault="0022717D" w:rsidP="00FE6ADE">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1E173593" w14:textId="77777777" w:rsidR="0022717D" w:rsidRPr="005B61E5" w:rsidRDefault="0022717D" w:rsidP="00FE6ADE">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5%</w:t>
            </w:r>
          </w:p>
        </w:tc>
        <w:tc>
          <w:tcPr>
            <w:tcW w:w="0" w:type="auto"/>
            <w:shd w:val="clear" w:color="auto" w:fill="auto"/>
            <w:vAlign w:val="center"/>
          </w:tcPr>
          <w:p w14:paraId="7B6F17D3"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6.15</w:t>
            </w:r>
          </w:p>
        </w:tc>
        <w:tc>
          <w:tcPr>
            <w:tcW w:w="0" w:type="auto"/>
            <w:shd w:val="clear" w:color="auto" w:fill="auto"/>
            <w:vAlign w:val="center"/>
          </w:tcPr>
          <w:p w14:paraId="6FF1E82B"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7.54</w:t>
            </w:r>
          </w:p>
        </w:tc>
        <w:tc>
          <w:tcPr>
            <w:tcW w:w="0" w:type="auto"/>
            <w:shd w:val="clear" w:color="auto" w:fill="auto"/>
            <w:vAlign w:val="center"/>
          </w:tcPr>
          <w:p w14:paraId="2E64B6D4"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10.66</w:t>
            </w:r>
          </w:p>
        </w:tc>
        <w:tc>
          <w:tcPr>
            <w:tcW w:w="0" w:type="auto"/>
            <w:shd w:val="clear" w:color="auto" w:fill="auto"/>
            <w:vAlign w:val="center"/>
          </w:tcPr>
          <w:p w14:paraId="68C6AA92"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6.15</w:t>
            </w:r>
          </w:p>
        </w:tc>
        <w:tc>
          <w:tcPr>
            <w:tcW w:w="0" w:type="auto"/>
            <w:shd w:val="clear" w:color="auto" w:fill="auto"/>
            <w:vAlign w:val="center"/>
          </w:tcPr>
          <w:p w14:paraId="288A8ECA"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6.85</w:t>
            </w:r>
          </w:p>
        </w:tc>
        <w:tc>
          <w:tcPr>
            <w:tcW w:w="0" w:type="auto"/>
            <w:shd w:val="clear" w:color="auto" w:fill="auto"/>
            <w:vAlign w:val="center"/>
          </w:tcPr>
          <w:p w14:paraId="66949680"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9.44</w:t>
            </w:r>
          </w:p>
        </w:tc>
      </w:tr>
      <w:tr w:rsidR="0022717D" w:rsidRPr="002F69F6" w14:paraId="29892983" w14:textId="77777777" w:rsidTr="00FE6ADE">
        <w:trPr>
          <w:trHeight w:val="278"/>
        </w:trPr>
        <w:tc>
          <w:tcPr>
            <w:tcW w:w="1161" w:type="dxa"/>
            <w:vMerge/>
          </w:tcPr>
          <w:p w14:paraId="60235474" w14:textId="77777777" w:rsidR="0022717D" w:rsidRPr="005B61E5" w:rsidRDefault="0022717D" w:rsidP="00FE6ADE">
            <w:pPr>
              <w:widowControl/>
              <w:jc w:val="center"/>
              <w:rPr>
                <w:rFonts w:ascii="Times New Roman" w:eastAsia="DengXian" w:hAnsi="Times New Roman" w:cs="Times New Roman"/>
                <w:b/>
                <w:bCs/>
                <w:kern w:val="0"/>
                <w:sz w:val="20"/>
                <w:szCs w:val="20"/>
              </w:rPr>
            </w:pPr>
          </w:p>
        </w:tc>
        <w:tc>
          <w:tcPr>
            <w:tcW w:w="2217" w:type="dxa"/>
            <w:vMerge/>
            <w:shd w:val="clear" w:color="auto" w:fill="auto"/>
            <w:vAlign w:val="center"/>
          </w:tcPr>
          <w:p w14:paraId="466BDAA7" w14:textId="77777777" w:rsidR="0022717D" w:rsidRPr="005B61E5" w:rsidRDefault="0022717D" w:rsidP="00FE6ADE">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32B023D1" w14:textId="77777777" w:rsidR="0022717D" w:rsidRPr="005B61E5" w:rsidRDefault="0022717D" w:rsidP="00FE6ADE">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50%</w:t>
            </w:r>
          </w:p>
        </w:tc>
        <w:tc>
          <w:tcPr>
            <w:tcW w:w="0" w:type="auto"/>
            <w:shd w:val="clear" w:color="auto" w:fill="auto"/>
            <w:vAlign w:val="center"/>
          </w:tcPr>
          <w:p w14:paraId="2A5AD907"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8.24</w:t>
            </w:r>
          </w:p>
        </w:tc>
        <w:tc>
          <w:tcPr>
            <w:tcW w:w="0" w:type="auto"/>
            <w:shd w:val="clear" w:color="auto" w:fill="auto"/>
            <w:vAlign w:val="center"/>
          </w:tcPr>
          <w:p w14:paraId="7A449BAF"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20.25</w:t>
            </w:r>
          </w:p>
        </w:tc>
        <w:tc>
          <w:tcPr>
            <w:tcW w:w="0" w:type="auto"/>
            <w:shd w:val="clear" w:color="auto" w:fill="auto"/>
            <w:vAlign w:val="center"/>
          </w:tcPr>
          <w:p w14:paraId="351586FB"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79.64</w:t>
            </w:r>
          </w:p>
        </w:tc>
        <w:tc>
          <w:tcPr>
            <w:tcW w:w="0" w:type="auto"/>
            <w:shd w:val="clear" w:color="auto" w:fill="auto"/>
            <w:vAlign w:val="center"/>
          </w:tcPr>
          <w:p w14:paraId="15E80F25"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8.54</w:t>
            </w:r>
          </w:p>
        </w:tc>
        <w:tc>
          <w:tcPr>
            <w:tcW w:w="0" w:type="auto"/>
            <w:shd w:val="clear" w:color="auto" w:fill="auto"/>
            <w:vAlign w:val="center"/>
          </w:tcPr>
          <w:p w14:paraId="0299CE9E"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18.75</w:t>
            </w:r>
          </w:p>
        </w:tc>
        <w:tc>
          <w:tcPr>
            <w:tcW w:w="0" w:type="auto"/>
            <w:shd w:val="clear" w:color="auto" w:fill="auto"/>
            <w:vAlign w:val="center"/>
          </w:tcPr>
          <w:p w14:paraId="61984482"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70.74</w:t>
            </w:r>
          </w:p>
        </w:tc>
      </w:tr>
      <w:tr w:rsidR="0022717D" w:rsidRPr="002F69F6" w14:paraId="50FAE76B" w14:textId="77777777" w:rsidTr="00FE6ADE">
        <w:trPr>
          <w:trHeight w:val="278"/>
        </w:trPr>
        <w:tc>
          <w:tcPr>
            <w:tcW w:w="1161" w:type="dxa"/>
            <w:vMerge/>
          </w:tcPr>
          <w:p w14:paraId="0E0A61DB" w14:textId="77777777" w:rsidR="0022717D" w:rsidRPr="005B61E5" w:rsidRDefault="0022717D" w:rsidP="00FE6ADE">
            <w:pPr>
              <w:widowControl/>
              <w:jc w:val="center"/>
              <w:rPr>
                <w:rFonts w:ascii="Times New Roman" w:eastAsia="DengXian" w:hAnsi="Times New Roman" w:cs="Times New Roman"/>
                <w:b/>
                <w:bCs/>
                <w:kern w:val="0"/>
                <w:sz w:val="20"/>
                <w:szCs w:val="20"/>
              </w:rPr>
            </w:pPr>
          </w:p>
        </w:tc>
        <w:tc>
          <w:tcPr>
            <w:tcW w:w="2217" w:type="dxa"/>
            <w:vMerge/>
            <w:shd w:val="clear" w:color="auto" w:fill="auto"/>
            <w:vAlign w:val="center"/>
          </w:tcPr>
          <w:p w14:paraId="3F58CB2D" w14:textId="77777777" w:rsidR="0022717D" w:rsidRPr="005B61E5" w:rsidRDefault="0022717D" w:rsidP="00FE6ADE">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4C77552A" w14:textId="77777777" w:rsidR="0022717D" w:rsidRPr="005B61E5" w:rsidRDefault="0022717D" w:rsidP="00FE6ADE">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95%</w:t>
            </w:r>
          </w:p>
        </w:tc>
        <w:tc>
          <w:tcPr>
            <w:tcW w:w="0" w:type="auto"/>
            <w:shd w:val="clear" w:color="auto" w:fill="auto"/>
            <w:vAlign w:val="center"/>
          </w:tcPr>
          <w:p w14:paraId="190B019B"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193.40</w:t>
            </w:r>
          </w:p>
        </w:tc>
        <w:tc>
          <w:tcPr>
            <w:tcW w:w="0" w:type="auto"/>
            <w:shd w:val="clear" w:color="auto" w:fill="auto"/>
            <w:vAlign w:val="center"/>
          </w:tcPr>
          <w:p w14:paraId="56494683"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2319.27</w:t>
            </w:r>
          </w:p>
        </w:tc>
        <w:tc>
          <w:tcPr>
            <w:tcW w:w="0" w:type="auto"/>
            <w:shd w:val="clear" w:color="auto" w:fill="auto"/>
            <w:vAlign w:val="center"/>
          </w:tcPr>
          <w:p w14:paraId="5422FA10"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6462.09</w:t>
            </w:r>
          </w:p>
        </w:tc>
        <w:tc>
          <w:tcPr>
            <w:tcW w:w="0" w:type="auto"/>
            <w:shd w:val="clear" w:color="auto" w:fill="auto"/>
            <w:vAlign w:val="center"/>
          </w:tcPr>
          <w:p w14:paraId="5CE015EC"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171.51</w:t>
            </w:r>
          </w:p>
        </w:tc>
        <w:tc>
          <w:tcPr>
            <w:tcW w:w="0" w:type="auto"/>
            <w:shd w:val="clear" w:color="auto" w:fill="auto"/>
            <w:vAlign w:val="center"/>
          </w:tcPr>
          <w:p w14:paraId="1BB5DDF9"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1346.73</w:t>
            </w:r>
          </w:p>
        </w:tc>
        <w:tc>
          <w:tcPr>
            <w:tcW w:w="0" w:type="auto"/>
            <w:shd w:val="clear" w:color="auto" w:fill="auto"/>
            <w:vAlign w:val="center"/>
          </w:tcPr>
          <w:p w14:paraId="2B1147C4"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5214.66</w:t>
            </w:r>
          </w:p>
        </w:tc>
      </w:tr>
      <w:tr w:rsidR="0022717D" w:rsidRPr="002F69F6" w14:paraId="65BDD6E8" w14:textId="77777777" w:rsidTr="00FE6ADE">
        <w:trPr>
          <w:trHeight w:val="278"/>
        </w:trPr>
        <w:tc>
          <w:tcPr>
            <w:tcW w:w="1161" w:type="dxa"/>
            <w:vMerge w:val="restart"/>
            <w:vAlign w:val="center"/>
          </w:tcPr>
          <w:p w14:paraId="448CDD12" w14:textId="77777777" w:rsidR="0022717D" w:rsidRPr="002F69F6" w:rsidRDefault="0022717D" w:rsidP="00FE6ADE">
            <w:pPr>
              <w:widowControl/>
              <w:jc w:val="center"/>
              <w:rPr>
                <w:rFonts w:ascii="Times New Roman" w:eastAsia="DengXian" w:hAnsi="Times New Roman" w:cs="Times New Roman"/>
                <w:b/>
                <w:bCs/>
                <w:kern w:val="0"/>
                <w:sz w:val="20"/>
                <w:szCs w:val="20"/>
              </w:rPr>
            </w:pPr>
            <w:r w:rsidRPr="008614F5">
              <w:rPr>
                <w:rFonts w:ascii="Times New Roman" w:eastAsia="DengXian" w:hAnsi="Times New Roman" w:cs="Times New Roman"/>
                <w:b/>
                <w:bCs/>
                <w:kern w:val="0"/>
                <w:sz w:val="20"/>
                <w:szCs w:val="20"/>
              </w:rPr>
              <w:t>Dynamic SBFD</w:t>
            </w:r>
          </w:p>
        </w:tc>
        <w:tc>
          <w:tcPr>
            <w:tcW w:w="2217" w:type="dxa"/>
            <w:vMerge w:val="restart"/>
            <w:shd w:val="clear" w:color="auto" w:fill="auto"/>
            <w:vAlign w:val="center"/>
          </w:tcPr>
          <w:p w14:paraId="6B09D646" w14:textId="77777777" w:rsidR="0022717D" w:rsidRPr="005B61E5" w:rsidRDefault="0022717D" w:rsidP="00FE6ADE">
            <w:pPr>
              <w:widowControl/>
              <w:jc w:val="center"/>
              <w:rPr>
                <w:rFonts w:ascii="Times New Roman" w:eastAsia="DengXian" w:hAnsi="Times New Roman" w:cs="Times New Roman"/>
                <w:b/>
                <w:bCs/>
                <w:kern w:val="0"/>
                <w:sz w:val="20"/>
                <w:szCs w:val="20"/>
              </w:rPr>
            </w:pPr>
            <w:r w:rsidRPr="002F69F6">
              <w:rPr>
                <w:rFonts w:ascii="Times New Roman" w:eastAsia="DengXian" w:hAnsi="Times New Roman" w:cs="Times New Roman"/>
                <w:b/>
                <w:bCs/>
                <w:kern w:val="0"/>
                <w:sz w:val="20"/>
                <w:szCs w:val="20"/>
              </w:rPr>
              <w:t>DL p</w:t>
            </w:r>
            <w:r w:rsidRPr="0051380B">
              <w:rPr>
                <w:rFonts w:ascii="Times New Roman" w:eastAsia="DengXian" w:hAnsi="Times New Roman" w:cs="Times New Roman"/>
                <w:b/>
                <w:bCs/>
                <w:kern w:val="0"/>
                <w:sz w:val="20"/>
                <w:szCs w:val="20"/>
              </w:rPr>
              <w:t xml:space="preserve">acket-Latency </w:t>
            </w:r>
            <w:r>
              <w:rPr>
                <w:rFonts w:ascii="Times New Roman" w:eastAsia="DengXian" w:hAnsi="Times New Roman" w:cs="Times New Roman" w:hint="eastAsia"/>
                <w:b/>
                <w:bCs/>
                <w:color w:val="000000"/>
                <w:kern w:val="0"/>
                <w:sz w:val="20"/>
                <w:szCs w:val="20"/>
              </w:rPr>
              <w:t>CDF</w:t>
            </w:r>
          </w:p>
        </w:tc>
        <w:tc>
          <w:tcPr>
            <w:tcW w:w="0" w:type="auto"/>
            <w:shd w:val="clear" w:color="auto" w:fill="auto"/>
            <w:vAlign w:val="center"/>
          </w:tcPr>
          <w:p w14:paraId="736E3A5B" w14:textId="77777777" w:rsidR="0022717D" w:rsidRPr="005B61E5" w:rsidRDefault="0022717D" w:rsidP="00FE6ADE">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Mean</w:t>
            </w:r>
          </w:p>
        </w:tc>
        <w:tc>
          <w:tcPr>
            <w:tcW w:w="0" w:type="auto"/>
            <w:shd w:val="clear" w:color="auto" w:fill="auto"/>
            <w:vAlign w:val="center"/>
          </w:tcPr>
          <w:p w14:paraId="66C1A9B8"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9.90</w:t>
            </w:r>
          </w:p>
        </w:tc>
        <w:tc>
          <w:tcPr>
            <w:tcW w:w="0" w:type="auto"/>
            <w:shd w:val="clear" w:color="auto" w:fill="auto"/>
            <w:vAlign w:val="center"/>
          </w:tcPr>
          <w:p w14:paraId="2E98F101"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82.70</w:t>
            </w:r>
          </w:p>
        </w:tc>
        <w:tc>
          <w:tcPr>
            <w:tcW w:w="0" w:type="auto"/>
            <w:shd w:val="clear" w:color="auto" w:fill="auto"/>
            <w:vAlign w:val="center"/>
          </w:tcPr>
          <w:p w14:paraId="3C628230"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322.70</w:t>
            </w:r>
          </w:p>
        </w:tc>
        <w:tc>
          <w:tcPr>
            <w:tcW w:w="0" w:type="auto"/>
            <w:shd w:val="clear" w:color="auto" w:fill="auto"/>
            <w:vAlign w:val="center"/>
          </w:tcPr>
          <w:p w14:paraId="2A294893"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7.84</w:t>
            </w:r>
          </w:p>
        </w:tc>
        <w:tc>
          <w:tcPr>
            <w:tcW w:w="0" w:type="auto"/>
            <w:shd w:val="clear" w:color="auto" w:fill="auto"/>
            <w:vAlign w:val="center"/>
          </w:tcPr>
          <w:p w14:paraId="0CD200C7"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36.07</w:t>
            </w:r>
          </w:p>
        </w:tc>
        <w:tc>
          <w:tcPr>
            <w:tcW w:w="0" w:type="auto"/>
            <w:shd w:val="clear" w:color="auto" w:fill="auto"/>
            <w:vAlign w:val="center"/>
          </w:tcPr>
          <w:p w14:paraId="6F748FCE"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249.87</w:t>
            </w:r>
          </w:p>
        </w:tc>
      </w:tr>
      <w:tr w:rsidR="0022717D" w:rsidRPr="002F69F6" w14:paraId="1C7B3FA8" w14:textId="77777777" w:rsidTr="00FE6ADE">
        <w:trPr>
          <w:trHeight w:val="278"/>
        </w:trPr>
        <w:tc>
          <w:tcPr>
            <w:tcW w:w="1161" w:type="dxa"/>
            <w:vMerge/>
          </w:tcPr>
          <w:p w14:paraId="3EEA72E6" w14:textId="77777777" w:rsidR="0022717D" w:rsidRPr="005B61E5" w:rsidRDefault="0022717D" w:rsidP="00FE6ADE">
            <w:pPr>
              <w:widowControl/>
              <w:jc w:val="center"/>
              <w:rPr>
                <w:rFonts w:ascii="Times New Roman" w:eastAsia="DengXian" w:hAnsi="Times New Roman" w:cs="Times New Roman"/>
                <w:b/>
                <w:bCs/>
                <w:kern w:val="0"/>
                <w:sz w:val="20"/>
                <w:szCs w:val="20"/>
              </w:rPr>
            </w:pPr>
          </w:p>
        </w:tc>
        <w:tc>
          <w:tcPr>
            <w:tcW w:w="2217" w:type="dxa"/>
            <w:vMerge/>
            <w:shd w:val="clear" w:color="auto" w:fill="auto"/>
            <w:vAlign w:val="center"/>
          </w:tcPr>
          <w:p w14:paraId="4346BB9E" w14:textId="77777777" w:rsidR="0022717D" w:rsidRPr="005B61E5" w:rsidRDefault="0022717D" w:rsidP="00FE6ADE">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0B9882FB" w14:textId="77777777" w:rsidR="0022717D" w:rsidRPr="005B61E5" w:rsidRDefault="0022717D" w:rsidP="00FE6ADE">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5%</w:t>
            </w:r>
          </w:p>
        </w:tc>
        <w:tc>
          <w:tcPr>
            <w:tcW w:w="0" w:type="auto"/>
            <w:shd w:val="clear" w:color="auto" w:fill="auto"/>
            <w:vAlign w:val="center"/>
          </w:tcPr>
          <w:p w14:paraId="74E57DD8"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5.53</w:t>
            </w:r>
          </w:p>
        </w:tc>
        <w:tc>
          <w:tcPr>
            <w:tcW w:w="0" w:type="auto"/>
            <w:shd w:val="clear" w:color="auto" w:fill="auto"/>
            <w:vAlign w:val="center"/>
          </w:tcPr>
          <w:p w14:paraId="2319BD2F"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8.14</w:t>
            </w:r>
          </w:p>
        </w:tc>
        <w:tc>
          <w:tcPr>
            <w:tcW w:w="0" w:type="auto"/>
            <w:shd w:val="clear" w:color="auto" w:fill="auto"/>
            <w:vAlign w:val="center"/>
          </w:tcPr>
          <w:p w14:paraId="2D7B7557"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8.71</w:t>
            </w:r>
          </w:p>
        </w:tc>
        <w:tc>
          <w:tcPr>
            <w:tcW w:w="0" w:type="auto"/>
            <w:shd w:val="clear" w:color="auto" w:fill="auto"/>
            <w:vAlign w:val="center"/>
          </w:tcPr>
          <w:p w14:paraId="74514618"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5.52</w:t>
            </w:r>
          </w:p>
        </w:tc>
        <w:tc>
          <w:tcPr>
            <w:tcW w:w="0" w:type="auto"/>
            <w:shd w:val="clear" w:color="auto" w:fill="auto"/>
            <w:vAlign w:val="center"/>
          </w:tcPr>
          <w:p w14:paraId="6CFB0F76"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6.85</w:t>
            </w:r>
          </w:p>
        </w:tc>
        <w:tc>
          <w:tcPr>
            <w:tcW w:w="0" w:type="auto"/>
            <w:shd w:val="clear" w:color="auto" w:fill="auto"/>
            <w:vAlign w:val="center"/>
          </w:tcPr>
          <w:p w14:paraId="768D0EBC"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11.08</w:t>
            </w:r>
          </w:p>
        </w:tc>
      </w:tr>
      <w:tr w:rsidR="0022717D" w:rsidRPr="002F69F6" w14:paraId="1D08AAA4" w14:textId="77777777" w:rsidTr="00FE6ADE">
        <w:trPr>
          <w:trHeight w:val="278"/>
        </w:trPr>
        <w:tc>
          <w:tcPr>
            <w:tcW w:w="1161" w:type="dxa"/>
            <w:vMerge/>
          </w:tcPr>
          <w:p w14:paraId="3F45BF29" w14:textId="77777777" w:rsidR="0022717D" w:rsidRPr="005B61E5" w:rsidRDefault="0022717D" w:rsidP="00FE6ADE">
            <w:pPr>
              <w:widowControl/>
              <w:jc w:val="center"/>
              <w:rPr>
                <w:rFonts w:ascii="Times New Roman" w:eastAsia="DengXian" w:hAnsi="Times New Roman" w:cs="Times New Roman"/>
                <w:b/>
                <w:bCs/>
                <w:kern w:val="0"/>
                <w:sz w:val="20"/>
                <w:szCs w:val="20"/>
              </w:rPr>
            </w:pPr>
          </w:p>
        </w:tc>
        <w:tc>
          <w:tcPr>
            <w:tcW w:w="2217" w:type="dxa"/>
            <w:vMerge/>
            <w:shd w:val="clear" w:color="auto" w:fill="auto"/>
            <w:vAlign w:val="center"/>
          </w:tcPr>
          <w:p w14:paraId="71C36B66" w14:textId="77777777" w:rsidR="0022717D" w:rsidRPr="005B61E5" w:rsidRDefault="0022717D" w:rsidP="00FE6ADE">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70FC0A48" w14:textId="77777777" w:rsidR="0022717D" w:rsidRPr="005B61E5" w:rsidRDefault="0022717D" w:rsidP="00FE6ADE">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50%</w:t>
            </w:r>
          </w:p>
        </w:tc>
        <w:tc>
          <w:tcPr>
            <w:tcW w:w="0" w:type="auto"/>
            <w:shd w:val="clear" w:color="auto" w:fill="auto"/>
            <w:vAlign w:val="center"/>
          </w:tcPr>
          <w:p w14:paraId="10237175"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6.47</w:t>
            </w:r>
          </w:p>
        </w:tc>
        <w:tc>
          <w:tcPr>
            <w:tcW w:w="0" w:type="auto"/>
            <w:shd w:val="clear" w:color="auto" w:fill="auto"/>
            <w:vAlign w:val="center"/>
          </w:tcPr>
          <w:p w14:paraId="3AC44E60"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21.98</w:t>
            </w:r>
          </w:p>
        </w:tc>
        <w:tc>
          <w:tcPr>
            <w:tcW w:w="0" w:type="auto"/>
            <w:shd w:val="clear" w:color="auto" w:fill="auto"/>
            <w:vAlign w:val="center"/>
          </w:tcPr>
          <w:p w14:paraId="17FF8D8C"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67.82</w:t>
            </w:r>
          </w:p>
        </w:tc>
        <w:tc>
          <w:tcPr>
            <w:tcW w:w="0" w:type="auto"/>
            <w:shd w:val="clear" w:color="auto" w:fill="auto"/>
            <w:vAlign w:val="center"/>
          </w:tcPr>
          <w:p w14:paraId="41E5F113"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6.11</w:t>
            </w:r>
          </w:p>
        </w:tc>
        <w:tc>
          <w:tcPr>
            <w:tcW w:w="0" w:type="auto"/>
            <w:shd w:val="clear" w:color="auto" w:fill="auto"/>
            <w:vAlign w:val="center"/>
          </w:tcPr>
          <w:p w14:paraId="2D5E4F1A"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19.14</w:t>
            </w:r>
          </w:p>
        </w:tc>
        <w:tc>
          <w:tcPr>
            <w:tcW w:w="0" w:type="auto"/>
            <w:shd w:val="clear" w:color="auto" w:fill="auto"/>
            <w:vAlign w:val="center"/>
          </w:tcPr>
          <w:p w14:paraId="160D7330"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70.35</w:t>
            </w:r>
          </w:p>
        </w:tc>
      </w:tr>
      <w:tr w:rsidR="0022717D" w:rsidRPr="002F69F6" w14:paraId="3EE802C9" w14:textId="77777777" w:rsidTr="00FE6ADE">
        <w:trPr>
          <w:trHeight w:val="278"/>
        </w:trPr>
        <w:tc>
          <w:tcPr>
            <w:tcW w:w="1161" w:type="dxa"/>
            <w:vMerge/>
          </w:tcPr>
          <w:p w14:paraId="708723E0" w14:textId="77777777" w:rsidR="0022717D" w:rsidRPr="005B61E5" w:rsidRDefault="0022717D" w:rsidP="00FE6ADE">
            <w:pPr>
              <w:widowControl/>
              <w:jc w:val="center"/>
              <w:rPr>
                <w:rFonts w:ascii="Times New Roman" w:eastAsia="DengXian" w:hAnsi="Times New Roman" w:cs="Times New Roman"/>
                <w:b/>
                <w:bCs/>
                <w:kern w:val="0"/>
                <w:sz w:val="20"/>
                <w:szCs w:val="20"/>
              </w:rPr>
            </w:pPr>
          </w:p>
        </w:tc>
        <w:tc>
          <w:tcPr>
            <w:tcW w:w="2217" w:type="dxa"/>
            <w:vMerge/>
            <w:shd w:val="clear" w:color="auto" w:fill="auto"/>
            <w:vAlign w:val="center"/>
          </w:tcPr>
          <w:p w14:paraId="0B784176" w14:textId="77777777" w:rsidR="0022717D" w:rsidRPr="005B61E5" w:rsidRDefault="0022717D" w:rsidP="00FE6ADE">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1F7413BA" w14:textId="77777777" w:rsidR="0022717D" w:rsidRPr="005B61E5" w:rsidRDefault="0022717D" w:rsidP="00FE6ADE">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95%</w:t>
            </w:r>
          </w:p>
        </w:tc>
        <w:tc>
          <w:tcPr>
            <w:tcW w:w="0" w:type="auto"/>
            <w:shd w:val="clear" w:color="auto" w:fill="auto"/>
            <w:vAlign w:val="center"/>
          </w:tcPr>
          <w:p w14:paraId="43258177"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46.40</w:t>
            </w:r>
          </w:p>
        </w:tc>
        <w:tc>
          <w:tcPr>
            <w:tcW w:w="0" w:type="auto"/>
            <w:shd w:val="clear" w:color="auto" w:fill="auto"/>
            <w:vAlign w:val="center"/>
          </w:tcPr>
          <w:p w14:paraId="10E4833B"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1012.09</w:t>
            </w:r>
          </w:p>
        </w:tc>
        <w:tc>
          <w:tcPr>
            <w:tcW w:w="0" w:type="auto"/>
            <w:shd w:val="clear" w:color="auto" w:fill="auto"/>
            <w:vAlign w:val="center"/>
          </w:tcPr>
          <w:p w14:paraId="298B2F79"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4122.61</w:t>
            </w:r>
          </w:p>
        </w:tc>
        <w:tc>
          <w:tcPr>
            <w:tcW w:w="0" w:type="auto"/>
            <w:shd w:val="clear" w:color="auto" w:fill="auto"/>
            <w:vAlign w:val="center"/>
          </w:tcPr>
          <w:p w14:paraId="5BA901E8"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23.78</w:t>
            </w:r>
          </w:p>
        </w:tc>
        <w:tc>
          <w:tcPr>
            <w:tcW w:w="0" w:type="auto"/>
            <w:shd w:val="clear" w:color="auto" w:fill="auto"/>
            <w:vAlign w:val="center"/>
          </w:tcPr>
          <w:p w14:paraId="7DBB1006"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286.98</w:t>
            </w:r>
          </w:p>
        </w:tc>
        <w:tc>
          <w:tcPr>
            <w:tcW w:w="0" w:type="auto"/>
            <w:shd w:val="clear" w:color="auto" w:fill="auto"/>
            <w:vAlign w:val="center"/>
          </w:tcPr>
          <w:p w14:paraId="0C62A1DB"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2786.33</w:t>
            </w:r>
          </w:p>
        </w:tc>
      </w:tr>
      <w:tr w:rsidR="0022717D" w:rsidRPr="002F69F6" w14:paraId="136075DF" w14:textId="77777777" w:rsidTr="00FE6ADE">
        <w:trPr>
          <w:trHeight w:val="278"/>
        </w:trPr>
        <w:tc>
          <w:tcPr>
            <w:tcW w:w="1161" w:type="dxa"/>
            <w:vMerge/>
          </w:tcPr>
          <w:p w14:paraId="65BFA3A5" w14:textId="77777777" w:rsidR="0022717D" w:rsidRPr="002F69F6" w:rsidRDefault="0022717D" w:rsidP="00FE6ADE">
            <w:pPr>
              <w:widowControl/>
              <w:jc w:val="center"/>
              <w:rPr>
                <w:rFonts w:ascii="Times New Roman" w:eastAsia="DengXian" w:hAnsi="Times New Roman" w:cs="Times New Roman"/>
                <w:b/>
                <w:bCs/>
                <w:kern w:val="0"/>
                <w:sz w:val="20"/>
                <w:szCs w:val="20"/>
              </w:rPr>
            </w:pPr>
          </w:p>
        </w:tc>
        <w:tc>
          <w:tcPr>
            <w:tcW w:w="2217" w:type="dxa"/>
            <w:vMerge w:val="restart"/>
            <w:shd w:val="clear" w:color="auto" w:fill="auto"/>
            <w:vAlign w:val="center"/>
          </w:tcPr>
          <w:p w14:paraId="03F5EDDA" w14:textId="77777777" w:rsidR="0022717D" w:rsidRPr="005B61E5" w:rsidRDefault="0022717D" w:rsidP="00FE6ADE">
            <w:pPr>
              <w:widowControl/>
              <w:jc w:val="center"/>
              <w:rPr>
                <w:rFonts w:ascii="Times New Roman" w:eastAsia="DengXian" w:hAnsi="Times New Roman" w:cs="Times New Roman"/>
                <w:b/>
                <w:bCs/>
                <w:kern w:val="0"/>
                <w:sz w:val="20"/>
                <w:szCs w:val="20"/>
              </w:rPr>
            </w:pPr>
            <w:r w:rsidRPr="002F69F6">
              <w:rPr>
                <w:rFonts w:ascii="Times New Roman" w:eastAsia="DengXian" w:hAnsi="Times New Roman" w:cs="Times New Roman"/>
                <w:b/>
                <w:bCs/>
                <w:kern w:val="0"/>
                <w:sz w:val="20"/>
                <w:szCs w:val="20"/>
              </w:rPr>
              <w:t>UL p</w:t>
            </w:r>
            <w:r w:rsidRPr="0051380B">
              <w:rPr>
                <w:rFonts w:ascii="Times New Roman" w:eastAsia="DengXian" w:hAnsi="Times New Roman" w:cs="Times New Roman"/>
                <w:b/>
                <w:bCs/>
                <w:kern w:val="0"/>
                <w:sz w:val="20"/>
                <w:szCs w:val="20"/>
              </w:rPr>
              <w:t xml:space="preserve">acket-Latency </w:t>
            </w:r>
            <w:r>
              <w:rPr>
                <w:rFonts w:ascii="Times New Roman" w:eastAsia="DengXian" w:hAnsi="Times New Roman" w:cs="Times New Roman" w:hint="eastAsia"/>
                <w:b/>
                <w:bCs/>
                <w:color w:val="000000"/>
                <w:kern w:val="0"/>
                <w:sz w:val="20"/>
                <w:szCs w:val="20"/>
              </w:rPr>
              <w:t>CDF</w:t>
            </w:r>
          </w:p>
        </w:tc>
        <w:tc>
          <w:tcPr>
            <w:tcW w:w="0" w:type="auto"/>
            <w:shd w:val="clear" w:color="auto" w:fill="auto"/>
            <w:vAlign w:val="center"/>
          </w:tcPr>
          <w:p w14:paraId="0CB26FCF" w14:textId="77777777" w:rsidR="0022717D" w:rsidRPr="005B61E5" w:rsidRDefault="0022717D" w:rsidP="00FE6ADE">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Mean</w:t>
            </w:r>
          </w:p>
        </w:tc>
        <w:tc>
          <w:tcPr>
            <w:tcW w:w="0" w:type="auto"/>
            <w:shd w:val="clear" w:color="auto" w:fill="auto"/>
            <w:vAlign w:val="center"/>
          </w:tcPr>
          <w:p w14:paraId="347800BD"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17.68</w:t>
            </w:r>
          </w:p>
        </w:tc>
        <w:tc>
          <w:tcPr>
            <w:tcW w:w="0" w:type="auto"/>
            <w:shd w:val="clear" w:color="auto" w:fill="auto"/>
            <w:vAlign w:val="center"/>
          </w:tcPr>
          <w:p w14:paraId="7AC11066"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92.94</w:t>
            </w:r>
          </w:p>
        </w:tc>
        <w:tc>
          <w:tcPr>
            <w:tcW w:w="0" w:type="auto"/>
            <w:shd w:val="clear" w:color="auto" w:fill="auto"/>
            <w:vAlign w:val="center"/>
          </w:tcPr>
          <w:p w14:paraId="5B9F0CAB"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253.00</w:t>
            </w:r>
          </w:p>
        </w:tc>
        <w:tc>
          <w:tcPr>
            <w:tcW w:w="0" w:type="auto"/>
            <w:shd w:val="clear" w:color="auto" w:fill="auto"/>
            <w:vAlign w:val="center"/>
          </w:tcPr>
          <w:p w14:paraId="7FB5E072"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7.98</w:t>
            </w:r>
          </w:p>
        </w:tc>
        <w:tc>
          <w:tcPr>
            <w:tcW w:w="0" w:type="auto"/>
            <w:shd w:val="clear" w:color="auto" w:fill="auto"/>
            <w:vAlign w:val="center"/>
          </w:tcPr>
          <w:p w14:paraId="7F707DEE"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55.43</w:t>
            </w:r>
          </w:p>
        </w:tc>
        <w:tc>
          <w:tcPr>
            <w:tcW w:w="0" w:type="auto"/>
            <w:shd w:val="clear" w:color="auto" w:fill="auto"/>
            <w:vAlign w:val="center"/>
          </w:tcPr>
          <w:p w14:paraId="199C11B8"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178.96</w:t>
            </w:r>
          </w:p>
        </w:tc>
      </w:tr>
      <w:tr w:rsidR="0022717D" w:rsidRPr="002F69F6" w14:paraId="733AEC99" w14:textId="77777777" w:rsidTr="00FE6ADE">
        <w:trPr>
          <w:trHeight w:val="278"/>
        </w:trPr>
        <w:tc>
          <w:tcPr>
            <w:tcW w:w="1161" w:type="dxa"/>
            <w:vMerge/>
          </w:tcPr>
          <w:p w14:paraId="76969E10" w14:textId="77777777" w:rsidR="0022717D" w:rsidRPr="005B61E5" w:rsidRDefault="0022717D" w:rsidP="00FE6ADE">
            <w:pPr>
              <w:widowControl/>
              <w:jc w:val="center"/>
              <w:rPr>
                <w:rFonts w:ascii="Times New Roman" w:eastAsia="DengXian" w:hAnsi="Times New Roman" w:cs="Times New Roman"/>
                <w:b/>
                <w:bCs/>
                <w:kern w:val="0"/>
                <w:sz w:val="20"/>
                <w:szCs w:val="20"/>
              </w:rPr>
            </w:pPr>
          </w:p>
        </w:tc>
        <w:tc>
          <w:tcPr>
            <w:tcW w:w="2217" w:type="dxa"/>
            <w:vMerge/>
            <w:shd w:val="clear" w:color="auto" w:fill="auto"/>
            <w:vAlign w:val="center"/>
          </w:tcPr>
          <w:p w14:paraId="0B3AB28B" w14:textId="77777777" w:rsidR="0022717D" w:rsidRPr="005B61E5" w:rsidRDefault="0022717D" w:rsidP="00FE6ADE">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65E0332B" w14:textId="77777777" w:rsidR="0022717D" w:rsidRPr="005B61E5" w:rsidRDefault="0022717D" w:rsidP="00FE6ADE">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5%</w:t>
            </w:r>
          </w:p>
        </w:tc>
        <w:tc>
          <w:tcPr>
            <w:tcW w:w="0" w:type="auto"/>
            <w:shd w:val="clear" w:color="auto" w:fill="auto"/>
            <w:vAlign w:val="center"/>
          </w:tcPr>
          <w:p w14:paraId="6517ED0F"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2.27</w:t>
            </w:r>
          </w:p>
        </w:tc>
        <w:tc>
          <w:tcPr>
            <w:tcW w:w="0" w:type="auto"/>
            <w:shd w:val="clear" w:color="auto" w:fill="auto"/>
            <w:vAlign w:val="center"/>
          </w:tcPr>
          <w:p w14:paraId="61EE3CA0"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3.82</w:t>
            </w:r>
          </w:p>
        </w:tc>
        <w:tc>
          <w:tcPr>
            <w:tcW w:w="0" w:type="auto"/>
            <w:shd w:val="clear" w:color="auto" w:fill="auto"/>
            <w:vAlign w:val="center"/>
          </w:tcPr>
          <w:p w14:paraId="0B98C0B6"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6.00</w:t>
            </w:r>
          </w:p>
        </w:tc>
        <w:tc>
          <w:tcPr>
            <w:tcW w:w="0" w:type="auto"/>
            <w:shd w:val="clear" w:color="auto" w:fill="auto"/>
            <w:vAlign w:val="center"/>
          </w:tcPr>
          <w:p w14:paraId="7E25BFE2"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2.25</w:t>
            </w:r>
          </w:p>
        </w:tc>
        <w:tc>
          <w:tcPr>
            <w:tcW w:w="0" w:type="auto"/>
            <w:shd w:val="clear" w:color="auto" w:fill="auto"/>
            <w:vAlign w:val="center"/>
          </w:tcPr>
          <w:p w14:paraId="093F4308"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2.76</w:t>
            </w:r>
          </w:p>
        </w:tc>
        <w:tc>
          <w:tcPr>
            <w:tcW w:w="0" w:type="auto"/>
            <w:shd w:val="clear" w:color="auto" w:fill="auto"/>
            <w:vAlign w:val="center"/>
          </w:tcPr>
          <w:p w14:paraId="5AFB3C08"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4.85</w:t>
            </w:r>
          </w:p>
        </w:tc>
      </w:tr>
      <w:tr w:rsidR="0022717D" w:rsidRPr="002F69F6" w14:paraId="626F869A" w14:textId="77777777" w:rsidTr="00FE6ADE">
        <w:trPr>
          <w:trHeight w:val="278"/>
        </w:trPr>
        <w:tc>
          <w:tcPr>
            <w:tcW w:w="1161" w:type="dxa"/>
            <w:vMerge/>
          </w:tcPr>
          <w:p w14:paraId="3693A6CA" w14:textId="77777777" w:rsidR="0022717D" w:rsidRPr="005B61E5" w:rsidRDefault="0022717D" w:rsidP="00FE6ADE">
            <w:pPr>
              <w:widowControl/>
              <w:jc w:val="center"/>
              <w:rPr>
                <w:rFonts w:ascii="Times New Roman" w:eastAsia="DengXian" w:hAnsi="Times New Roman" w:cs="Times New Roman"/>
                <w:b/>
                <w:bCs/>
                <w:kern w:val="0"/>
                <w:sz w:val="20"/>
                <w:szCs w:val="20"/>
              </w:rPr>
            </w:pPr>
          </w:p>
        </w:tc>
        <w:tc>
          <w:tcPr>
            <w:tcW w:w="2217" w:type="dxa"/>
            <w:vMerge/>
            <w:shd w:val="clear" w:color="auto" w:fill="auto"/>
            <w:vAlign w:val="center"/>
          </w:tcPr>
          <w:p w14:paraId="59725AF0" w14:textId="77777777" w:rsidR="0022717D" w:rsidRPr="005B61E5" w:rsidRDefault="0022717D" w:rsidP="00FE6ADE">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131794F0" w14:textId="77777777" w:rsidR="0022717D" w:rsidRPr="005B61E5" w:rsidRDefault="0022717D" w:rsidP="00FE6ADE">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50%</w:t>
            </w:r>
          </w:p>
        </w:tc>
        <w:tc>
          <w:tcPr>
            <w:tcW w:w="0" w:type="auto"/>
            <w:shd w:val="clear" w:color="auto" w:fill="auto"/>
            <w:vAlign w:val="center"/>
          </w:tcPr>
          <w:p w14:paraId="0AB9764F"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4.09</w:t>
            </w:r>
          </w:p>
        </w:tc>
        <w:tc>
          <w:tcPr>
            <w:tcW w:w="0" w:type="auto"/>
            <w:shd w:val="clear" w:color="auto" w:fill="auto"/>
            <w:vAlign w:val="center"/>
          </w:tcPr>
          <w:p w14:paraId="07FC743E"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14.14</w:t>
            </w:r>
          </w:p>
        </w:tc>
        <w:tc>
          <w:tcPr>
            <w:tcW w:w="0" w:type="auto"/>
            <w:shd w:val="clear" w:color="auto" w:fill="auto"/>
            <w:vAlign w:val="center"/>
          </w:tcPr>
          <w:p w14:paraId="7B042332"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26.83</w:t>
            </w:r>
          </w:p>
        </w:tc>
        <w:tc>
          <w:tcPr>
            <w:tcW w:w="0" w:type="auto"/>
            <w:shd w:val="clear" w:color="auto" w:fill="auto"/>
            <w:vAlign w:val="center"/>
          </w:tcPr>
          <w:p w14:paraId="68C7299A"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3.95</w:t>
            </w:r>
          </w:p>
        </w:tc>
        <w:tc>
          <w:tcPr>
            <w:tcW w:w="0" w:type="auto"/>
            <w:shd w:val="clear" w:color="auto" w:fill="auto"/>
            <w:vAlign w:val="center"/>
          </w:tcPr>
          <w:p w14:paraId="3B93DD20"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8.44</w:t>
            </w:r>
          </w:p>
        </w:tc>
        <w:tc>
          <w:tcPr>
            <w:tcW w:w="0" w:type="auto"/>
            <w:shd w:val="clear" w:color="auto" w:fill="auto"/>
            <w:vAlign w:val="center"/>
          </w:tcPr>
          <w:p w14:paraId="3296E8D8"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20.08</w:t>
            </w:r>
          </w:p>
        </w:tc>
      </w:tr>
      <w:tr w:rsidR="0022717D" w:rsidRPr="002F69F6" w14:paraId="62FAC9AD" w14:textId="77777777" w:rsidTr="00FE6ADE">
        <w:trPr>
          <w:trHeight w:val="278"/>
        </w:trPr>
        <w:tc>
          <w:tcPr>
            <w:tcW w:w="1161" w:type="dxa"/>
            <w:vMerge/>
          </w:tcPr>
          <w:p w14:paraId="6B8B9D81" w14:textId="77777777" w:rsidR="0022717D" w:rsidRPr="005B61E5" w:rsidRDefault="0022717D" w:rsidP="00FE6ADE">
            <w:pPr>
              <w:widowControl/>
              <w:jc w:val="center"/>
              <w:rPr>
                <w:rFonts w:ascii="Times New Roman" w:eastAsia="DengXian" w:hAnsi="Times New Roman" w:cs="Times New Roman"/>
                <w:b/>
                <w:bCs/>
                <w:kern w:val="0"/>
                <w:sz w:val="20"/>
                <w:szCs w:val="20"/>
              </w:rPr>
            </w:pPr>
          </w:p>
        </w:tc>
        <w:tc>
          <w:tcPr>
            <w:tcW w:w="2217" w:type="dxa"/>
            <w:vMerge/>
            <w:shd w:val="clear" w:color="auto" w:fill="auto"/>
            <w:vAlign w:val="center"/>
          </w:tcPr>
          <w:p w14:paraId="66265CB7" w14:textId="77777777" w:rsidR="0022717D" w:rsidRPr="005B61E5" w:rsidRDefault="0022717D" w:rsidP="00FE6ADE">
            <w:pPr>
              <w:widowControl/>
              <w:jc w:val="center"/>
              <w:rPr>
                <w:rFonts w:ascii="Times New Roman" w:eastAsia="DengXian" w:hAnsi="Times New Roman" w:cs="Times New Roman"/>
                <w:b/>
                <w:bCs/>
                <w:kern w:val="0"/>
                <w:sz w:val="20"/>
                <w:szCs w:val="20"/>
              </w:rPr>
            </w:pPr>
          </w:p>
        </w:tc>
        <w:tc>
          <w:tcPr>
            <w:tcW w:w="0" w:type="auto"/>
            <w:shd w:val="clear" w:color="auto" w:fill="auto"/>
            <w:vAlign w:val="center"/>
          </w:tcPr>
          <w:p w14:paraId="68BFC640" w14:textId="77777777" w:rsidR="0022717D" w:rsidRPr="005B61E5" w:rsidRDefault="0022717D" w:rsidP="00FE6ADE">
            <w:pPr>
              <w:widowControl/>
              <w:jc w:val="center"/>
              <w:rPr>
                <w:rFonts w:ascii="Times New Roman" w:eastAsia="DengXian" w:hAnsi="Times New Roman" w:cs="Times New Roman"/>
                <w:b/>
                <w:bCs/>
                <w:kern w:val="0"/>
                <w:sz w:val="20"/>
                <w:szCs w:val="20"/>
              </w:rPr>
            </w:pPr>
            <w:r w:rsidRPr="005B61E5">
              <w:rPr>
                <w:rFonts w:ascii="Times New Roman" w:eastAsia="DengXian" w:hAnsi="Times New Roman" w:cs="Times New Roman"/>
                <w:b/>
                <w:bCs/>
                <w:kern w:val="0"/>
                <w:sz w:val="20"/>
                <w:szCs w:val="20"/>
              </w:rPr>
              <w:t>95%</w:t>
            </w:r>
          </w:p>
        </w:tc>
        <w:tc>
          <w:tcPr>
            <w:tcW w:w="0" w:type="auto"/>
            <w:shd w:val="clear" w:color="auto" w:fill="auto"/>
            <w:vAlign w:val="center"/>
          </w:tcPr>
          <w:p w14:paraId="20256310"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186.15</w:t>
            </w:r>
          </w:p>
        </w:tc>
        <w:tc>
          <w:tcPr>
            <w:tcW w:w="0" w:type="auto"/>
            <w:shd w:val="clear" w:color="auto" w:fill="auto"/>
            <w:vAlign w:val="center"/>
          </w:tcPr>
          <w:p w14:paraId="5556202C"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1068.32</w:t>
            </w:r>
          </w:p>
        </w:tc>
        <w:tc>
          <w:tcPr>
            <w:tcW w:w="0" w:type="auto"/>
            <w:shd w:val="clear" w:color="auto" w:fill="auto"/>
            <w:vAlign w:val="center"/>
          </w:tcPr>
          <w:p w14:paraId="641D1D23"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4799.21</w:t>
            </w:r>
          </w:p>
        </w:tc>
        <w:tc>
          <w:tcPr>
            <w:tcW w:w="0" w:type="auto"/>
            <w:shd w:val="clear" w:color="auto" w:fill="auto"/>
            <w:vAlign w:val="center"/>
          </w:tcPr>
          <w:p w14:paraId="4BF3A9CC"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88.68</w:t>
            </w:r>
          </w:p>
        </w:tc>
        <w:tc>
          <w:tcPr>
            <w:tcW w:w="0" w:type="auto"/>
            <w:shd w:val="clear" w:color="auto" w:fill="auto"/>
            <w:vAlign w:val="center"/>
          </w:tcPr>
          <w:p w14:paraId="5DC5C808"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708.94</w:t>
            </w:r>
          </w:p>
        </w:tc>
        <w:tc>
          <w:tcPr>
            <w:tcW w:w="0" w:type="auto"/>
            <w:shd w:val="clear" w:color="auto" w:fill="auto"/>
            <w:vAlign w:val="center"/>
          </w:tcPr>
          <w:p w14:paraId="0797BB58" w14:textId="77777777" w:rsidR="0022717D" w:rsidRPr="00D3252B" w:rsidRDefault="0022717D" w:rsidP="00FE6ADE">
            <w:pPr>
              <w:jc w:val="center"/>
              <w:rPr>
                <w:rFonts w:ascii="Times New Roman" w:eastAsia="DengXian" w:hAnsi="Times New Roman" w:cs="Times New Roman"/>
                <w:color w:val="000000"/>
                <w:sz w:val="20"/>
                <w:szCs w:val="20"/>
              </w:rPr>
            </w:pPr>
            <w:r w:rsidRPr="00D3252B">
              <w:rPr>
                <w:rFonts w:ascii="Times New Roman" w:eastAsia="DengXian" w:hAnsi="Times New Roman" w:cs="Times New Roman"/>
                <w:color w:val="000000"/>
                <w:sz w:val="20"/>
                <w:szCs w:val="20"/>
              </w:rPr>
              <w:t>3488.37</w:t>
            </w:r>
          </w:p>
        </w:tc>
      </w:tr>
    </w:tbl>
    <w:p w14:paraId="4A17E037" w14:textId="77777777" w:rsidR="0022717D" w:rsidRDefault="0022717D" w:rsidP="0022717D">
      <w:pPr>
        <w:jc w:val="left"/>
        <w:rPr>
          <w:rFonts w:ascii="Times New Roman" w:eastAsia="DengXian" w:hAnsi="Times New Roman" w:cs="Times New Roman"/>
          <w:b/>
          <w:kern w:val="0"/>
          <w:sz w:val="20"/>
          <w:szCs w:val="20"/>
        </w:rPr>
      </w:pPr>
    </w:p>
    <w:p w14:paraId="11E9C81B" w14:textId="77777777" w:rsidR="00623016" w:rsidRDefault="00623016" w:rsidP="00623016">
      <w:pPr>
        <w:jc w:val="left"/>
        <w:rPr>
          <w:rFonts w:ascii="Times New Roman" w:eastAsia="DengXian" w:hAnsi="Times New Roman" w:cs="Times New Roman"/>
          <w:b/>
          <w:kern w:val="0"/>
          <w:sz w:val="20"/>
          <w:szCs w:val="20"/>
        </w:rPr>
      </w:pPr>
    </w:p>
    <w:p w14:paraId="611F486E" w14:textId="77777777" w:rsidR="00DA1B24" w:rsidRPr="00623016" w:rsidRDefault="00DA1B24" w:rsidP="00623016"/>
    <w:sectPr w:rsidR="00DA1B24" w:rsidRPr="00623016" w:rsidSect="00706169">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3C9579" w14:textId="77777777" w:rsidR="008723B6" w:rsidRDefault="008723B6" w:rsidP="001716DC">
      <w:r>
        <w:separator/>
      </w:r>
    </w:p>
  </w:endnote>
  <w:endnote w:type="continuationSeparator" w:id="0">
    <w:p w14:paraId="4CB94A59" w14:textId="77777777" w:rsidR="008723B6" w:rsidRDefault="008723B6" w:rsidP="001716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맑은 고딕 Semilight"/>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KaiTi_GB2312">
    <w:altName w:val="楷体_GB2312"/>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1F2A65" w14:textId="77777777" w:rsidR="008723B6" w:rsidRDefault="008723B6" w:rsidP="001716DC">
      <w:r>
        <w:separator/>
      </w:r>
    </w:p>
  </w:footnote>
  <w:footnote w:type="continuationSeparator" w:id="0">
    <w:p w14:paraId="5F3EF84D" w14:textId="77777777" w:rsidR="008723B6" w:rsidRDefault="008723B6" w:rsidP="001716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22693E12"/>
    <w:multiLevelType w:val="multilevel"/>
    <w:tmpl w:val="22693E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9071963"/>
    <w:multiLevelType w:val="multilevel"/>
    <w:tmpl w:val="29071963"/>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12"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963FA3"/>
    <w:multiLevelType w:val="multilevel"/>
    <w:tmpl w:val="2F963FA3"/>
    <w:lvl w:ilvl="0">
      <w:numFmt w:val="bullet"/>
      <w:lvlText w:val="-"/>
      <w:lvlJc w:val="left"/>
      <w:pPr>
        <w:ind w:left="360" w:hanging="360"/>
      </w:pPr>
      <w:rPr>
        <w:rFonts w:ascii="Times" w:eastAsia="Batang" w:hAnsi="Times" w:cs="Times"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5"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E83FBD"/>
    <w:multiLevelType w:val="hybridMultilevel"/>
    <w:tmpl w:val="7626EE5C"/>
    <w:lvl w:ilvl="0" w:tplc="8DD843DA">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55A7725"/>
    <w:multiLevelType w:val="multilevel"/>
    <w:tmpl w:val="355A77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7E0430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0" w15:restartNumberingAfterBreak="0">
    <w:nsid w:val="3AA46647"/>
    <w:multiLevelType w:val="multilevel"/>
    <w:tmpl w:val="3AA46647"/>
    <w:lvl w:ilvl="0">
      <w:start w:val="1"/>
      <w:numFmt w:val="decimal"/>
      <w:pStyle w:val="DraftProposal"/>
      <w:lvlText w:val="Proposal %1"/>
      <w:lvlJc w:val="left"/>
      <w:pPr>
        <w:tabs>
          <w:tab w:val="left" w:pos="1304"/>
        </w:tabs>
        <w:snapToGrid w:val="0"/>
        <w:ind w:left="1304" w:hanging="1304"/>
      </w:pPr>
      <w:rPr>
        <w:rFonts w:ascii="Times New Roman" w:hAnsi="Times New Roman" w:cs="Times New Roman"/>
        <w:b w:val="0"/>
        <w:bCs w:val="0"/>
        <w:i w:val="0"/>
        <w:iCs w:val="0"/>
        <w:caps w:val="0"/>
        <w:smallCaps w:val="0"/>
        <w:strike w:val="0"/>
        <w:dstrike w:val="0"/>
        <w:vanish w:val="0"/>
        <w:color w:val="000000"/>
        <w:spacing w:val="0"/>
        <w:w w:val="1"/>
        <w:kern w:val="0"/>
        <w:position w:val="0"/>
        <w:sz w:val="2"/>
        <w:szCs w:val="2"/>
        <w:u w:val="none" w:color="000000"/>
        <w:shd w:val="clear" w:color="auto" w:fill="000000"/>
        <w:vertAlign w:val="baseline"/>
        <w:lang w:val="en-US" w:eastAsia="zh-CN" w:bidi="zh-CN"/>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4"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5"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6"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4C145E5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5101505E"/>
    <w:multiLevelType w:val="multilevel"/>
    <w:tmpl w:val="5101505E"/>
    <w:lvl w:ilvl="0">
      <w:start w:val="1"/>
      <w:numFmt w:val="decimal"/>
      <w:pStyle w:val="Observation"/>
      <w:lvlText w:val="Observation %1"/>
      <w:lvlJc w:val="left"/>
      <w:pPr>
        <w:ind w:left="360" w:hanging="360"/>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32" w15:restartNumberingAfterBreak="0">
    <w:nsid w:val="5A000A96"/>
    <w:multiLevelType w:val="hybridMultilevel"/>
    <w:tmpl w:val="4072C854"/>
    <w:lvl w:ilvl="0" w:tplc="4978F8D2">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1C6292B"/>
    <w:multiLevelType w:val="hybridMultilevel"/>
    <w:tmpl w:val="01EE4758"/>
    <w:lvl w:ilvl="0" w:tplc="8AE27B48">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3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204320611">
    <w:abstractNumId w:val="3"/>
  </w:num>
  <w:num w:numId="2" w16cid:durableId="981235658">
    <w:abstractNumId w:val="5"/>
  </w:num>
  <w:num w:numId="3" w16cid:durableId="292711098">
    <w:abstractNumId w:val="8"/>
  </w:num>
  <w:num w:numId="4" w16cid:durableId="543830059">
    <w:abstractNumId w:val="9"/>
  </w:num>
  <w:num w:numId="5" w16cid:durableId="559943688">
    <w:abstractNumId w:val="6"/>
  </w:num>
  <w:num w:numId="6" w16cid:durableId="669795362">
    <w:abstractNumId w:val="2"/>
  </w:num>
  <w:num w:numId="7" w16cid:durableId="1671368492">
    <w:abstractNumId w:val="7"/>
  </w:num>
  <w:num w:numId="8" w16cid:durableId="1113595715">
    <w:abstractNumId w:val="4"/>
  </w:num>
  <w:num w:numId="9" w16cid:durableId="1513757618">
    <w:abstractNumId w:val="1"/>
  </w:num>
  <w:num w:numId="10" w16cid:durableId="122580308">
    <w:abstractNumId w:val="0"/>
  </w:num>
  <w:num w:numId="11" w16cid:durableId="1883247120">
    <w:abstractNumId w:val="41"/>
  </w:num>
  <w:num w:numId="12" w16cid:durableId="2060399700">
    <w:abstractNumId w:val="31"/>
  </w:num>
  <w:num w:numId="13" w16cid:durableId="882518860">
    <w:abstractNumId w:val="19"/>
    <w:lvlOverride w:ilvl="0">
      <w:startOverride w:val="1"/>
    </w:lvlOverride>
  </w:num>
  <w:num w:numId="14" w16cid:durableId="1585800128">
    <w:abstractNumId w:val="37"/>
  </w:num>
  <w:num w:numId="15" w16cid:durableId="92380019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29251977">
    <w:abstractNumId w:val="13"/>
  </w:num>
  <w:num w:numId="17" w16cid:durableId="2053924340">
    <w:abstractNumId w:val="28"/>
  </w:num>
  <w:num w:numId="18" w16cid:durableId="708988481">
    <w:abstractNumId w:val="21"/>
  </w:num>
  <w:num w:numId="19" w16cid:durableId="168631879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04385513">
    <w:abstractNumId w:val="12"/>
  </w:num>
  <w:num w:numId="21" w16cid:durableId="128983226">
    <w:abstractNumId w:val="24"/>
  </w:num>
  <w:num w:numId="22" w16cid:durableId="1320034200">
    <w:abstractNumId w:val="26"/>
  </w:num>
  <w:num w:numId="23" w16cid:durableId="1802186659">
    <w:abstractNumId w:val="43"/>
  </w:num>
  <w:num w:numId="24" w16cid:durableId="1159268122">
    <w:abstractNumId w:val="27"/>
  </w:num>
  <w:num w:numId="25" w16cid:durableId="1140733426">
    <w:abstractNumId w:val="40"/>
  </w:num>
  <w:num w:numId="26" w16cid:durableId="1160970544">
    <w:abstractNumId w:val="33"/>
  </w:num>
  <w:num w:numId="27" w16cid:durableId="1608808791">
    <w:abstractNumId w:val="25"/>
  </w:num>
  <w:num w:numId="28" w16cid:durableId="1688366017">
    <w:abstractNumId w:val="22"/>
  </w:num>
  <w:num w:numId="29" w16cid:durableId="1693333922">
    <w:abstractNumId w:val="42"/>
  </w:num>
  <w:num w:numId="30" w16cid:durableId="171722098">
    <w:abstractNumId w:val="38"/>
  </w:num>
  <w:num w:numId="31" w16cid:durableId="110590547">
    <w:abstractNumId w:val="30"/>
  </w:num>
  <w:num w:numId="32" w16cid:durableId="2132362362">
    <w:abstractNumId w:val="11"/>
  </w:num>
  <w:num w:numId="33" w16cid:durableId="920912011">
    <w:abstractNumId w:val="36"/>
  </w:num>
  <w:num w:numId="34" w16cid:durableId="2058121596">
    <w:abstractNumId w:val="10"/>
  </w:num>
  <w:num w:numId="35" w16cid:durableId="159777909">
    <w:abstractNumId w:val="35"/>
  </w:num>
  <w:num w:numId="36" w16cid:durableId="1054427531">
    <w:abstractNumId w:val="15"/>
  </w:num>
  <w:num w:numId="37" w16cid:durableId="232399139">
    <w:abstractNumId w:val="17"/>
  </w:num>
  <w:num w:numId="38" w16cid:durableId="658536786">
    <w:abstractNumId w:val="14"/>
  </w:num>
  <w:num w:numId="39" w16cid:durableId="2102945640">
    <w:abstractNumId w:val="39"/>
  </w:num>
  <w:num w:numId="40" w16cid:durableId="1498035528">
    <w:abstractNumId w:val="18"/>
  </w:num>
  <w:num w:numId="41" w16cid:durableId="165949888">
    <w:abstractNumId w:val="29"/>
  </w:num>
  <w:num w:numId="42" w16cid:durableId="1062292572">
    <w:abstractNumId w:val="34"/>
  </w:num>
  <w:num w:numId="43" w16cid:durableId="431587142">
    <w:abstractNumId w:val="32"/>
  </w:num>
  <w:num w:numId="44" w16cid:durableId="1876485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isplayBackgroundShape/>
  <w:bordersDoNotSurroundHeader/>
  <w:bordersDoNotSurroundFooter/>
  <w:hideSpelling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06169"/>
    <w:rsid w:val="00023F2E"/>
    <w:rsid w:val="0004139F"/>
    <w:rsid w:val="00045F45"/>
    <w:rsid w:val="000520B4"/>
    <w:rsid w:val="00077940"/>
    <w:rsid w:val="00086C5B"/>
    <w:rsid w:val="00093DC3"/>
    <w:rsid w:val="000A40CC"/>
    <w:rsid w:val="000B67FC"/>
    <w:rsid w:val="000C0C4A"/>
    <w:rsid w:val="000D2648"/>
    <w:rsid w:val="000E43B9"/>
    <w:rsid w:val="00102AC7"/>
    <w:rsid w:val="00104955"/>
    <w:rsid w:val="00105D41"/>
    <w:rsid w:val="00105FA7"/>
    <w:rsid w:val="001131D2"/>
    <w:rsid w:val="00115026"/>
    <w:rsid w:val="00115082"/>
    <w:rsid w:val="00124B57"/>
    <w:rsid w:val="00137476"/>
    <w:rsid w:val="00150F84"/>
    <w:rsid w:val="00151AB4"/>
    <w:rsid w:val="0015550D"/>
    <w:rsid w:val="0015752F"/>
    <w:rsid w:val="00157A8F"/>
    <w:rsid w:val="0016044B"/>
    <w:rsid w:val="00166746"/>
    <w:rsid w:val="001711B1"/>
    <w:rsid w:val="001716DC"/>
    <w:rsid w:val="00186E4C"/>
    <w:rsid w:val="001B5DD1"/>
    <w:rsid w:val="001C2D25"/>
    <w:rsid w:val="001D1393"/>
    <w:rsid w:val="001D46FF"/>
    <w:rsid w:val="001E1F21"/>
    <w:rsid w:val="001E4B1D"/>
    <w:rsid w:val="001F094F"/>
    <w:rsid w:val="002029C1"/>
    <w:rsid w:val="0021686D"/>
    <w:rsid w:val="0022117A"/>
    <w:rsid w:val="0022717D"/>
    <w:rsid w:val="002403D0"/>
    <w:rsid w:val="00265EC3"/>
    <w:rsid w:val="00285F36"/>
    <w:rsid w:val="002874AC"/>
    <w:rsid w:val="00296738"/>
    <w:rsid w:val="002B2002"/>
    <w:rsid w:val="002D3ED7"/>
    <w:rsid w:val="002D70E5"/>
    <w:rsid w:val="00303693"/>
    <w:rsid w:val="003363A8"/>
    <w:rsid w:val="00356A5F"/>
    <w:rsid w:val="00382B0C"/>
    <w:rsid w:val="00383D9C"/>
    <w:rsid w:val="00384DF3"/>
    <w:rsid w:val="003852A6"/>
    <w:rsid w:val="00392B23"/>
    <w:rsid w:val="003933B7"/>
    <w:rsid w:val="003A269C"/>
    <w:rsid w:val="003A6A02"/>
    <w:rsid w:val="003E1897"/>
    <w:rsid w:val="003E23C0"/>
    <w:rsid w:val="003E507B"/>
    <w:rsid w:val="00402247"/>
    <w:rsid w:val="00407022"/>
    <w:rsid w:val="00423A97"/>
    <w:rsid w:val="00427883"/>
    <w:rsid w:val="00440633"/>
    <w:rsid w:val="004828C9"/>
    <w:rsid w:val="00486B9A"/>
    <w:rsid w:val="004B287E"/>
    <w:rsid w:val="004D2C18"/>
    <w:rsid w:val="00504B26"/>
    <w:rsid w:val="00530F2E"/>
    <w:rsid w:val="00536D99"/>
    <w:rsid w:val="00546383"/>
    <w:rsid w:val="005511AE"/>
    <w:rsid w:val="0056086C"/>
    <w:rsid w:val="00561C1A"/>
    <w:rsid w:val="00562306"/>
    <w:rsid w:val="00570394"/>
    <w:rsid w:val="005778BA"/>
    <w:rsid w:val="0059123E"/>
    <w:rsid w:val="005A03F0"/>
    <w:rsid w:val="005A16EA"/>
    <w:rsid w:val="005B3B80"/>
    <w:rsid w:val="005B46A9"/>
    <w:rsid w:val="005B5C25"/>
    <w:rsid w:val="005D073D"/>
    <w:rsid w:val="005D7F77"/>
    <w:rsid w:val="006130E9"/>
    <w:rsid w:val="00616550"/>
    <w:rsid w:val="00623016"/>
    <w:rsid w:val="00623CF0"/>
    <w:rsid w:val="00625403"/>
    <w:rsid w:val="00630811"/>
    <w:rsid w:val="0065130C"/>
    <w:rsid w:val="00681B05"/>
    <w:rsid w:val="006A60B5"/>
    <w:rsid w:val="006C0112"/>
    <w:rsid w:val="006E7DDA"/>
    <w:rsid w:val="006F6D43"/>
    <w:rsid w:val="00703C84"/>
    <w:rsid w:val="00706169"/>
    <w:rsid w:val="00714E3E"/>
    <w:rsid w:val="00720247"/>
    <w:rsid w:val="00753975"/>
    <w:rsid w:val="00754AD7"/>
    <w:rsid w:val="00760575"/>
    <w:rsid w:val="007766D8"/>
    <w:rsid w:val="00782BDC"/>
    <w:rsid w:val="00782DD2"/>
    <w:rsid w:val="007A61A3"/>
    <w:rsid w:val="007C607E"/>
    <w:rsid w:val="00805F39"/>
    <w:rsid w:val="00807668"/>
    <w:rsid w:val="0082021A"/>
    <w:rsid w:val="00822C89"/>
    <w:rsid w:val="0082481F"/>
    <w:rsid w:val="008329D1"/>
    <w:rsid w:val="00851E37"/>
    <w:rsid w:val="00856088"/>
    <w:rsid w:val="008614F5"/>
    <w:rsid w:val="0086425C"/>
    <w:rsid w:val="0086629B"/>
    <w:rsid w:val="008723B6"/>
    <w:rsid w:val="00873470"/>
    <w:rsid w:val="0088011E"/>
    <w:rsid w:val="00891208"/>
    <w:rsid w:val="008B5448"/>
    <w:rsid w:val="008F0EA2"/>
    <w:rsid w:val="009302A1"/>
    <w:rsid w:val="00932BDC"/>
    <w:rsid w:val="00945E00"/>
    <w:rsid w:val="00947AD7"/>
    <w:rsid w:val="009736F6"/>
    <w:rsid w:val="00976CE5"/>
    <w:rsid w:val="00976DAC"/>
    <w:rsid w:val="0098170C"/>
    <w:rsid w:val="009873E4"/>
    <w:rsid w:val="009A002A"/>
    <w:rsid w:val="009A75BF"/>
    <w:rsid w:val="009B04FE"/>
    <w:rsid w:val="009C6F4A"/>
    <w:rsid w:val="009D185A"/>
    <w:rsid w:val="009F1194"/>
    <w:rsid w:val="009F2AE6"/>
    <w:rsid w:val="00A135F8"/>
    <w:rsid w:val="00A15C5E"/>
    <w:rsid w:val="00A27C7A"/>
    <w:rsid w:val="00A424FB"/>
    <w:rsid w:val="00A508C0"/>
    <w:rsid w:val="00A562AD"/>
    <w:rsid w:val="00A750FE"/>
    <w:rsid w:val="00A80BCD"/>
    <w:rsid w:val="00A90A9F"/>
    <w:rsid w:val="00AA3BCA"/>
    <w:rsid w:val="00AB0826"/>
    <w:rsid w:val="00AB41BA"/>
    <w:rsid w:val="00AC57D8"/>
    <w:rsid w:val="00AF0D65"/>
    <w:rsid w:val="00B40B26"/>
    <w:rsid w:val="00B420D5"/>
    <w:rsid w:val="00B4597A"/>
    <w:rsid w:val="00B476D1"/>
    <w:rsid w:val="00B51FD6"/>
    <w:rsid w:val="00B5465C"/>
    <w:rsid w:val="00B73C90"/>
    <w:rsid w:val="00B77158"/>
    <w:rsid w:val="00B92C06"/>
    <w:rsid w:val="00BA3251"/>
    <w:rsid w:val="00BA328A"/>
    <w:rsid w:val="00BB13F1"/>
    <w:rsid w:val="00C011F8"/>
    <w:rsid w:val="00C13E06"/>
    <w:rsid w:val="00C22141"/>
    <w:rsid w:val="00C3013F"/>
    <w:rsid w:val="00C4122C"/>
    <w:rsid w:val="00C56AE2"/>
    <w:rsid w:val="00C668F2"/>
    <w:rsid w:val="00C820E9"/>
    <w:rsid w:val="00C82F54"/>
    <w:rsid w:val="00CA23F2"/>
    <w:rsid w:val="00CA5D0F"/>
    <w:rsid w:val="00CB4841"/>
    <w:rsid w:val="00CB5EFE"/>
    <w:rsid w:val="00CD2A22"/>
    <w:rsid w:val="00CD64BD"/>
    <w:rsid w:val="00CE6393"/>
    <w:rsid w:val="00CF5B9D"/>
    <w:rsid w:val="00D202D7"/>
    <w:rsid w:val="00D24799"/>
    <w:rsid w:val="00D25318"/>
    <w:rsid w:val="00D3252B"/>
    <w:rsid w:val="00D51F26"/>
    <w:rsid w:val="00D55924"/>
    <w:rsid w:val="00D73677"/>
    <w:rsid w:val="00DA1B24"/>
    <w:rsid w:val="00DE3A00"/>
    <w:rsid w:val="00DE3A4D"/>
    <w:rsid w:val="00E14C5B"/>
    <w:rsid w:val="00E25AE1"/>
    <w:rsid w:val="00E41343"/>
    <w:rsid w:val="00E56327"/>
    <w:rsid w:val="00E565B5"/>
    <w:rsid w:val="00E5765A"/>
    <w:rsid w:val="00E643F5"/>
    <w:rsid w:val="00E801C0"/>
    <w:rsid w:val="00E87FAD"/>
    <w:rsid w:val="00ED1608"/>
    <w:rsid w:val="00ED6E38"/>
    <w:rsid w:val="00EF0004"/>
    <w:rsid w:val="00EF1A17"/>
    <w:rsid w:val="00EF24DE"/>
    <w:rsid w:val="00F162B2"/>
    <w:rsid w:val="00F27B94"/>
    <w:rsid w:val="00F71979"/>
    <w:rsid w:val="00F740E1"/>
    <w:rsid w:val="00F82BF2"/>
    <w:rsid w:val="00F968D8"/>
    <w:rsid w:val="00FA375B"/>
    <w:rsid w:val="00FB7CF1"/>
    <w:rsid w:val="00FC0437"/>
    <w:rsid w:val="00FC3B42"/>
    <w:rsid w:val="00FC51F4"/>
    <w:rsid w:val="00FF0E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ED997F"/>
  <w15:docId w15:val="{6EDFDECA-2C76-411C-AA47-BDDBF1300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0" w:unhideWhenUsed="1" w:qFormat="1"/>
    <w:lsdException w:name="index 4" w:semiHidden="1" w:uiPriority="0" w:unhideWhenUsed="1" w:qFormat="1"/>
    <w:lsdException w:name="index 5" w:semiHidden="1" w:uiPriority="0" w:unhideWhenUsed="1" w:qFormat="1"/>
    <w:lsdException w:name="index 6" w:semiHidden="1" w:uiPriority="0" w:unhideWhenUsed="1" w:qFormat="1"/>
    <w:lsdException w:name="index 7" w:semiHidden="1" w:uiPriority="0" w:unhideWhenUsed="1" w:qFormat="1"/>
    <w:lsdException w:name="index 8" w:semiHidden="1" w:uiPriority="0" w:unhideWhenUsed="1" w:qFormat="1"/>
    <w:lsdException w:name="index 9" w:semiHidden="1" w:uiPriority="0"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nhideWhenUsed="1" w:qFormat="1"/>
    <w:lsdException w:name="toc 9" w:semiHidden="1" w:uiPriority="39" w:unhideWhenUsed="1" w:qFormat="1"/>
    <w:lsdException w:name="Normal Indent" w:semiHidden="1" w:uiPriority="0" w:unhideWhenUsed="1" w:qFormat="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iPriority="0" w:unhideWhenUsed="1" w:qFormat="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iPriority="0" w:unhideWhenUsed="1" w:qFormat="1"/>
    <w:lsdException w:name="table of authorities" w:semiHidden="1" w:uiPriority="0" w:unhideWhenUsed="1" w:qFormat="1"/>
    <w:lsdException w:name="macro" w:semiHidden="1" w:uiPriority="0" w:unhideWhenUsed="1" w:qFormat="1"/>
    <w:lsdException w:name="toa heading" w:semiHidden="1" w:uiPriority="0" w:unhideWhenUsed="1" w:qFormat="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0" w:unhideWhenUsed="1" w:qFormat="1"/>
    <w:lsdException w:name="List Number 5" w:semiHidden="1" w:uiPriority="0" w:unhideWhenUsed="1" w:qFormat="1"/>
    <w:lsdException w:name="Title" w:uiPriority="10" w:qFormat="1"/>
    <w:lsdException w:name="Closing" w:semiHidden="1" w:uiPriority="0" w:unhideWhenUsed="1" w:qFormat="1"/>
    <w:lsdException w:name="Signature" w:semiHidden="1" w:uiPriority="0" w:unhideWhenUsed="1" w:qFormat="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iPriority="0" w:unhideWhenUsed="1" w:qFormat="1"/>
    <w:lsdException w:name="List Continue 2" w:semiHidden="1" w:unhideWhenUsed="1" w:qFormat="1"/>
    <w:lsdException w:name="List Continue 3" w:semiHidden="1" w:uiPriority="0" w:unhideWhenUsed="1" w:qFormat="1"/>
    <w:lsdException w:name="List Continue 4" w:semiHidden="1" w:uiPriority="0" w:unhideWhenUsed="1" w:qFormat="1"/>
    <w:lsdException w:name="List Continue 5" w:semiHidden="1" w:uiPriority="0" w:unhideWhenUsed="1" w:qFormat="1"/>
    <w:lsdException w:name="Message Header" w:semiHidden="1" w:uiPriority="0" w:unhideWhenUsed="1" w:qFormat="1"/>
    <w:lsdException w:name="Subtitle" w:uiPriority="11" w:qFormat="1"/>
    <w:lsdException w:name="Salutation" w:semiHidden="1" w:uiPriority="0" w:unhideWhenUsed="1" w:qFormat="1"/>
    <w:lsdException w:name="Date" w:semiHidden="1" w:uiPriority="0" w:unhideWhenUsed="1" w:qFormat="1"/>
    <w:lsdException w:name="Body Text First Indent" w:semiHidden="1" w:uiPriority="0" w:unhideWhenUsed="1" w:qFormat="1"/>
    <w:lsdException w:name="Body Text First Indent 2" w:semiHidden="1" w:uiPriority="0"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iPriority="0"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iPriority="0"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qFormat="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qFormat="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semiHidden="1" w:uiPriority="0" w:unhideWhenUsed="1"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5D073D"/>
    <w:pPr>
      <w:keepNext/>
      <w:keepLines/>
      <w:spacing w:before="340" w:after="330" w:line="578" w:lineRule="auto"/>
      <w:outlineLvl w:val="0"/>
    </w:pPr>
    <w:rPr>
      <w:b/>
      <w:bCs/>
      <w:kern w:val="44"/>
      <w:sz w:val="44"/>
      <w:szCs w:val="44"/>
    </w:rPr>
  </w:style>
  <w:style w:type="paragraph" w:styleId="Heading2">
    <w:name w:val="heading 2"/>
    <w:aliases w:val="Head2A,2,H2,h2,UNDERRUBRIK 1-2,DO NOT USE_h2,h21,Heading 2 Char,H2 Char,h2 Char,Sub-section,Heading Two,R2,l2,Head 2,List level 2,Sub-Heading,A,1st level heading,level 2 no toc,2nd level,Titre2,h:2,h:2app,level 2,PA Major Section,Major Section"/>
    <w:basedOn w:val="Heading1"/>
    <w:next w:val="Normal"/>
    <w:link w:val="Heading2Char2"/>
    <w:qFormat/>
    <w:rsid w:val="005D073D"/>
    <w:pPr>
      <w:widowControl/>
      <w:spacing w:before="180" w:after="180" w:line="240" w:lineRule="auto"/>
      <w:ind w:left="1134" w:hanging="1134"/>
      <w:jc w:val="left"/>
      <w:outlineLvl w:val="1"/>
    </w:pPr>
    <w:rPr>
      <w:rFonts w:ascii="Arial" w:eastAsia="DengXian" w:hAnsi="Arial" w:cs="Times New Roman"/>
      <w:b w:val="0"/>
      <w:bCs w:val="0"/>
      <w:kern w:val="0"/>
      <w:sz w:val="32"/>
      <w:szCs w:val="20"/>
      <w:lang w:val="en-GB" w:eastAsia="en-US"/>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5D073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unhideWhenUsed/>
    <w:qFormat/>
    <w:rsid w:val="005D073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aliases w:val="h5,Heading5"/>
    <w:basedOn w:val="Heading4"/>
    <w:next w:val="Normal"/>
    <w:link w:val="Heading5Char"/>
    <w:qFormat/>
    <w:rsid w:val="005D073D"/>
    <w:pPr>
      <w:widowControl/>
      <w:spacing w:before="120" w:after="180" w:line="240" w:lineRule="auto"/>
      <w:ind w:left="1701" w:hanging="1701"/>
      <w:jc w:val="left"/>
      <w:outlineLvl w:val="4"/>
    </w:pPr>
    <w:rPr>
      <w:rFonts w:ascii="Arial" w:eastAsia="DengXian" w:hAnsi="Arial" w:cs="Times New Roman"/>
      <w:b w:val="0"/>
      <w:bCs w:val="0"/>
      <w:kern w:val="0"/>
      <w:sz w:val="22"/>
      <w:szCs w:val="20"/>
      <w:lang w:val="en-GB" w:eastAsia="en-US"/>
    </w:rPr>
  </w:style>
  <w:style w:type="paragraph" w:styleId="Heading6">
    <w:name w:val="heading 6"/>
    <w:aliases w:val="h6"/>
    <w:basedOn w:val="H6"/>
    <w:next w:val="Normal"/>
    <w:link w:val="Heading6Char"/>
    <w:qFormat/>
    <w:rsid w:val="005D073D"/>
    <w:pPr>
      <w:outlineLvl w:val="5"/>
    </w:pPr>
  </w:style>
  <w:style w:type="paragraph" w:styleId="Heading7">
    <w:name w:val="heading 7"/>
    <w:aliases w:val="table,st,h7"/>
    <w:basedOn w:val="H6"/>
    <w:next w:val="Normal"/>
    <w:link w:val="Heading7Char"/>
    <w:qFormat/>
    <w:rsid w:val="005D073D"/>
    <w:pPr>
      <w:outlineLvl w:val="6"/>
    </w:pPr>
  </w:style>
  <w:style w:type="paragraph" w:styleId="Heading8">
    <w:name w:val="heading 8"/>
    <w:aliases w:val="acronym"/>
    <w:basedOn w:val="Heading1"/>
    <w:next w:val="Normal"/>
    <w:link w:val="Heading8Char"/>
    <w:qFormat/>
    <w:rsid w:val="005D073D"/>
    <w:pPr>
      <w:widowControl/>
      <w:pBdr>
        <w:top w:val="single" w:sz="12" w:space="3" w:color="auto"/>
      </w:pBdr>
      <w:spacing w:before="240" w:after="180" w:line="240" w:lineRule="auto"/>
      <w:jc w:val="left"/>
      <w:outlineLvl w:val="7"/>
    </w:pPr>
    <w:rPr>
      <w:rFonts w:ascii="Arial" w:eastAsia="DengXian" w:hAnsi="Arial" w:cs="Times New Roman"/>
      <w:b w:val="0"/>
      <w:bCs w:val="0"/>
      <w:kern w:val="0"/>
      <w:sz w:val="36"/>
      <w:szCs w:val="20"/>
      <w:lang w:val="en-GB" w:eastAsia="en-US"/>
    </w:rPr>
  </w:style>
  <w:style w:type="paragraph" w:styleId="Heading9">
    <w:name w:val="heading 9"/>
    <w:aliases w:val="appendix,Figure Heading,FH"/>
    <w:basedOn w:val="Heading8"/>
    <w:next w:val="Normal"/>
    <w:link w:val="Heading9Char"/>
    <w:uiPriority w:val="9"/>
    <w:qFormat/>
    <w:rsid w:val="005D073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2">
    <w:name w:val="Heading 2 Char2"/>
    <w:aliases w:val="Head2A Char1,2 Char1,H2 Char2,h2 Char2,UNDERRUBRIK 1-2 Char1,DO NOT USE_h2 Char1,h21 Char1,Heading 2 Char Char,H2 Char Char1,h2 Char Char1,Sub-section Char1,Heading Two Char1,R2 Char1,l2 Char1,Head 2 Char1,List level 2 Char1,A Char1"/>
    <w:basedOn w:val="DefaultParagraphFont"/>
    <w:link w:val="Heading2"/>
    <w:qFormat/>
    <w:rsid w:val="005D073D"/>
    <w:rPr>
      <w:rFonts w:ascii="Arial" w:eastAsia="DengXian" w:hAnsi="Arial" w:cs="Times New Roman"/>
      <w:kern w:val="0"/>
      <w:sz w:val="32"/>
      <w:szCs w:val="20"/>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qFormat/>
    <w:rsid w:val="005D073D"/>
    <w:rPr>
      <w:b/>
      <w:bCs/>
      <w:kern w:val="44"/>
      <w:sz w:val="44"/>
      <w:szCs w:val="44"/>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qFormat/>
    <w:rsid w:val="005D073D"/>
    <w:rPr>
      <w:rFonts w:ascii="Arial" w:eastAsia="DengXian"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D073D"/>
    <w:rPr>
      <w:rFonts w:asciiTheme="majorHAnsi" w:eastAsiaTheme="majorEastAsia" w:hAnsiTheme="majorHAnsi" w:cstheme="majorBidi"/>
      <w:b/>
      <w:bCs/>
      <w:sz w:val="28"/>
      <w:szCs w:val="28"/>
    </w:rPr>
  </w:style>
  <w:style w:type="character" w:customStyle="1" w:styleId="5Char">
    <w:name w:val="标题 5 Char"/>
    <w:basedOn w:val="DefaultParagraphFont"/>
    <w:qFormat/>
    <w:rsid w:val="005D073D"/>
    <w:rPr>
      <w:b/>
      <w:bCs/>
      <w:sz w:val="28"/>
      <w:szCs w:val="28"/>
    </w:rPr>
  </w:style>
  <w:style w:type="character" w:customStyle="1" w:styleId="Heading6Char">
    <w:name w:val="Heading 6 Char"/>
    <w:aliases w:val="h6 Char"/>
    <w:basedOn w:val="DefaultParagraphFont"/>
    <w:link w:val="Heading6"/>
    <w:qFormat/>
    <w:rsid w:val="005D073D"/>
    <w:rPr>
      <w:rFonts w:ascii="Arial" w:eastAsia="DengXian" w:hAnsi="Arial" w:cs="Times New Roman"/>
      <w:kern w:val="0"/>
      <w:sz w:val="20"/>
      <w:szCs w:val="20"/>
      <w:lang w:val="en-GB" w:eastAsia="en-US"/>
    </w:rPr>
  </w:style>
  <w:style w:type="character" w:customStyle="1" w:styleId="Heading7Char">
    <w:name w:val="Heading 7 Char"/>
    <w:aliases w:val="table Char,st Char,h7 Char"/>
    <w:basedOn w:val="DefaultParagraphFont"/>
    <w:link w:val="Heading7"/>
    <w:qFormat/>
    <w:rsid w:val="005D073D"/>
    <w:rPr>
      <w:rFonts w:ascii="Arial" w:eastAsia="DengXian" w:hAnsi="Arial" w:cs="Times New Roman"/>
      <w:kern w:val="0"/>
      <w:sz w:val="20"/>
      <w:szCs w:val="20"/>
      <w:lang w:val="en-GB" w:eastAsia="en-US"/>
    </w:rPr>
  </w:style>
  <w:style w:type="character" w:customStyle="1" w:styleId="Heading8Char">
    <w:name w:val="Heading 8 Char"/>
    <w:aliases w:val="acronym Char"/>
    <w:basedOn w:val="DefaultParagraphFont"/>
    <w:link w:val="Heading8"/>
    <w:qFormat/>
    <w:rsid w:val="005D073D"/>
    <w:rPr>
      <w:rFonts w:ascii="Arial" w:eastAsia="DengXian" w:hAnsi="Arial" w:cs="Times New Roman"/>
      <w:kern w:val="0"/>
      <w:sz w:val="36"/>
      <w:szCs w:val="20"/>
      <w:lang w:val="en-GB" w:eastAsia="en-US"/>
    </w:rPr>
  </w:style>
  <w:style w:type="character" w:customStyle="1" w:styleId="Heading9Char">
    <w:name w:val="Heading 9 Char"/>
    <w:aliases w:val="appendix Char,Figure Heading Char,FH Char"/>
    <w:basedOn w:val="DefaultParagraphFont"/>
    <w:link w:val="Heading9"/>
    <w:uiPriority w:val="9"/>
    <w:qFormat/>
    <w:rsid w:val="005D073D"/>
    <w:rPr>
      <w:rFonts w:ascii="Arial" w:eastAsia="DengXian" w:hAnsi="Arial" w:cs="Times New Roman"/>
      <w:kern w:val="0"/>
      <w:sz w:val="36"/>
      <w:szCs w:val="20"/>
      <w:lang w:val="en-GB" w:eastAsia="en-US"/>
    </w:rPr>
  </w:style>
  <w:style w:type="table" w:styleId="TableGrid">
    <w:name w:val="Table Grid"/>
    <w:aliases w:val="TableGrid"/>
    <w:basedOn w:val="TableNormal"/>
    <w:qFormat/>
    <w:rsid w:val="005D073D"/>
    <w:rPr>
      <w:rFonts w:ascii="Times New Roman" w:eastAsia="DengXi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trics">
    <w:name w:val="Metrics"/>
    <w:basedOn w:val="Normal"/>
    <w:qFormat/>
    <w:rsid w:val="005D073D"/>
    <w:pPr>
      <w:widowControl/>
      <w:spacing w:after="180"/>
      <w:jc w:val="center"/>
    </w:pPr>
    <w:rPr>
      <w:rFonts w:ascii="Calibri" w:eastAsia="DengXian" w:hAnsi="Calibri" w:cs="Calibri"/>
      <w:color w:val="000000"/>
      <w:kern w:val="0"/>
      <w:sz w:val="16"/>
      <w:szCs w:val="16"/>
      <w:lang w:val="en-GB" w:eastAsia="en-US"/>
    </w:rPr>
  </w:style>
  <w:style w:type="paragraph" w:styleId="BalloonText">
    <w:name w:val="Balloon Text"/>
    <w:basedOn w:val="Normal"/>
    <w:link w:val="BalloonTextChar"/>
    <w:unhideWhenUsed/>
    <w:qFormat/>
    <w:rsid w:val="005D073D"/>
    <w:rPr>
      <w:sz w:val="18"/>
      <w:szCs w:val="18"/>
    </w:rPr>
  </w:style>
  <w:style w:type="character" w:customStyle="1" w:styleId="BalloonTextChar">
    <w:name w:val="Balloon Text Char"/>
    <w:basedOn w:val="DefaultParagraphFont"/>
    <w:link w:val="BalloonText"/>
    <w:qFormat/>
    <w:rsid w:val="005D073D"/>
    <w:rPr>
      <w:sz w:val="18"/>
      <w:szCs w:val="18"/>
    </w:rPr>
  </w:style>
  <w:style w:type="character" w:styleId="CommentReference">
    <w:name w:val="annotation reference"/>
    <w:basedOn w:val="DefaultParagraphFont"/>
    <w:uiPriority w:val="99"/>
    <w:unhideWhenUsed/>
    <w:qFormat/>
    <w:rsid w:val="005D073D"/>
    <w:rPr>
      <w:sz w:val="21"/>
      <w:szCs w:val="21"/>
    </w:rPr>
  </w:style>
  <w:style w:type="paragraph" w:styleId="CommentText">
    <w:name w:val="annotation text"/>
    <w:basedOn w:val="Normal"/>
    <w:link w:val="CommentTextChar"/>
    <w:uiPriority w:val="99"/>
    <w:unhideWhenUsed/>
    <w:qFormat/>
    <w:rsid w:val="005D073D"/>
    <w:pPr>
      <w:jc w:val="left"/>
    </w:pPr>
  </w:style>
  <w:style w:type="character" w:customStyle="1" w:styleId="CommentTextChar">
    <w:name w:val="Comment Text Char"/>
    <w:basedOn w:val="DefaultParagraphFont"/>
    <w:link w:val="CommentText"/>
    <w:uiPriority w:val="99"/>
    <w:qFormat/>
    <w:rsid w:val="005D073D"/>
  </w:style>
  <w:style w:type="paragraph" w:styleId="CommentSubject">
    <w:name w:val="annotation subject"/>
    <w:basedOn w:val="CommentText"/>
    <w:next w:val="CommentText"/>
    <w:link w:val="CommentSubjectChar"/>
    <w:uiPriority w:val="99"/>
    <w:unhideWhenUsed/>
    <w:qFormat/>
    <w:rsid w:val="005D073D"/>
    <w:rPr>
      <w:b/>
      <w:bCs/>
    </w:rPr>
  </w:style>
  <w:style w:type="character" w:customStyle="1" w:styleId="CommentSubjectChar">
    <w:name w:val="Comment Subject Char"/>
    <w:basedOn w:val="CommentTextChar"/>
    <w:link w:val="CommentSubject"/>
    <w:uiPriority w:val="99"/>
    <w:qFormat/>
    <w:rsid w:val="005D073D"/>
    <w:rPr>
      <w:b/>
      <w:bCs/>
    </w:rPr>
  </w:style>
  <w:style w:type="paragraph" w:styleId="MacroText">
    <w:name w:val="macro"/>
    <w:link w:val="MacroTextChar"/>
    <w:qFormat/>
    <w:rsid w:val="005D073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DengXian" w:hAnsi="Courier New" w:cs="Courier New"/>
      <w:kern w:val="0"/>
      <w:sz w:val="20"/>
      <w:szCs w:val="20"/>
      <w:lang w:val="en-GB" w:eastAsia="en-US"/>
    </w:rPr>
  </w:style>
  <w:style w:type="character" w:customStyle="1" w:styleId="MacroTextChar">
    <w:name w:val="Macro Text Char"/>
    <w:basedOn w:val="DefaultParagraphFont"/>
    <w:link w:val="MacroText"/>
    <w:qFormat/>
    <w:rsid w:val="005D073D"/>
    <w:rPr>
      <w:rFonts w:ascii="Courier New" w:eastAsia="DengXian" w:hAnsi="Courier New" w:cs="Courier New"/>
      <w:kern w:val="0"/>
      <w:sz w:val="20"/>
      <w:szCs w:val="20"/>
      <w:lang w:val="en-GB" w:eastAsia="en-US"/>
    </w:rPr>
  </w:style>
  <w:style w:type="paragraph" w:customStyle="1" w:styleId="H6">
    <w:name w:val="H6"/>
    <w:basedOn w:val="Heading5"/>
    <w:next w:val="Normal"/>
    <w:uiPriority w:val="99"/>
    <w:qFormat/>
    <w:rsid w:val="005D073D"/>
    <w:pPr>
      <w:ind w:left="1985" w:hanging="1985"/>
      <w:outlineLvl w:val="9"/>
    </w:pPr>
    <w:rPr>
      <w:sz w:val="20"/>
    </w:rPr>
  </w:style>
  <w:style w:type="paragraph" w:styleId="List3">
    <w:name w:val="List 3"/>
    <w:basedOn w:val="Normal"/>
    <w:link w:val="List3Char"/>
    <w:uiPriority w:val="99"/>
    <w:qFormat/>
    <w:rsid w:val="005D073D"/>
    <w:pPr>
      <w:widowControl/>
      <w:spacing w:after="180"/>
      <w:ind w:left="849" w:hanging="283"/>
      <w:contextualSpacing/>
      <w:jc w:val="left"/>
    </w:pPr>
    <w:rPr>
      <w:rFonts w:ascii="Times New Roman" w:eastAsia="DengXian" w:hAnsi="Times New Roman" w:cs="Times New Roman"/>
      <w:kern w:val="0"/>
      <w:sz w:val="20"/>
      <w:szCs w:val="20"/>
      <w:lang w:val="en-GB" w:eastAsia="en-US"/>
    </w:rPr>
  </w:style>
  <w:style w:type="paragraph" w:styleId="TOC7">
    <w:name w:val="toc 7"/>
    <w:basedOn w:val="TOC6"/>
    <w:next w:val="Normal"/>
    <w:uiPriority w:val="99"/>
    <w:qFormat/>
    <w:rsid w:val="005D073D"/>
    <w:pPr>
      <w:ind w:left="2268" w:hanging="2268"/>
    </w:pPr>
  </w:style>
  <w:style w:type="paragraph" w:styleId="TOC6">
    <w:name w:val="toc 6"/>
    <w:basedOn w:val="TOC5"/>
    <w:next w:val="Normal"/>
    <w:uiPriority w:val="99"/>
    <w:qFormat/>
    <w:rsid w:val="005D073D"/>
    <w:pPr>
      <w:ind w:left="1985" w:hanging="1985"/>
    </w:pPr>
  </w:style>
  <w:style w:type="paragraph" w:styleId="TOC5">
    <w:name w:val="toc 5"/>
    <w:basedOn w:val="TOC4"/>
    <w:next w:val="Normal"/>
    <w:uiPriority w:val="39"/>
    <w:qFormat/>
    <w:rsid w:val="005D073D"/>
    <w:pPr>
      <w:ind w:left="1701" w:hanging="1701"/>
    </w:pPr>
  </w:style>
  <w:style w:type="paragraph" w:styleId="TOC4">
    <w:name w:val="toc 4"/>
    <w:basedOn w:val="TOC3"/>
    <w:next w:val="Normal"/>
    <w:uiPriority w:val="39"/>
    <w:qFormat/>
    <w:rsid w:val="005D073D"/>
    <w:pPr>
      <w:ind w:left="1418" w:hanging="1418"/>
    </w:pPr>
  </w:style>
  <w:style w:type="paragraph" w:styleId="TOC3">
    <w:name w:val="toc 3"/>
    <w:basedOn w:val="TOC2"/>
    <w:next w:val="Normal"/>
    <w:uiPriority w:val="39"/>
    <w:qFormat/>
    <w:rsid w:val="005D073D"/>
    <w:pPr>
      <w:ind w:left="1134" w:hanging="1134"/>
    </w:pPr>
  </w:style>
  <w:style w:type="paragraph" w:styleId="TOC2">
    <w:name w:val="toc 2"/>
    <w:basedOn w:val="TOC1"/>
    <w:next w:val="Normal"/>
    <w:uiPriority w:val="39"/>
    <w:qFormat/>
    <w:rsid w:val="005D073D"/>
    <w:pPr>
      <w:keepNext w:val="0"/>
      <w:spacing w:before="0"/>
      <w:ind w:left="851" w:hanging="851"/>
    </w:pPr>
    <w:rPr>
      <w:sz w:val="20"/>
    </w:rPr>
  </w:style>
  <w:style w:type="paragraph" w:styleId="TOC1">
    <w:name w:val="toc 1"/>
    <w:next w:val="Normal"/>
    <w:uiPriority w:val="39"/>
    <w:qFormat/>
    <w:rsid w:val="005D073D"/>
    <w:pPr>
      <w:keepNext/>
      <w:keepLines/>
      <w:widowControl w:val="0"/>
      <w:tabs>
        <w:tab w:val="right" w:leader="dot" w:pos="9639"/>
      </w:tabs>
      <w:spacing w:before="120"/>
      <w:ind w:left="567" w:right="425" w:hanging="567"/>
    </w:pPr>
    <w:rPr>
      <w:rFonts w:ascii="Times New Roman" w:eastAsia="DengXian" w:hAnsi="Times New Roman" w:cs="Times New Roman"/>
      <w:kern w:val="0"/>
      <w:sz w:val="22"/>
      <w:szCs w:val="20"/>
      <w:lang w:val="en-GB" w:eastAsia="en-US"/>
    </w:rPr>
  </w:style>
  <w:style w:type="paragraph" w:styleId="ListNumber2">
    <w:name w:val="List Number 2"/>
    <w:basedOn w:val="Normal"/>
    <w:uiPriority w:val="99"/>
    <w:qFormat/>
    <w:rsid w:val="005D073D"/>
    <w:pPr>
      <w:widowControl/>
      <w:numPr>
        <w:numId w:val="1"/>
      </w:numPr>
      <w:spacing w:after="180"/>
      <w:contextualSpacing/>
      <w:jc w:val="left"/>
    </w:pPr>
    <w:rPr>
      <w:rFonts w:ascii="Times New Roman" w:eastAsia="DengXian" w:hAnsi="Times New Roman" w:cs="Times New Roman"/>
      <w:kern w:val="0"/>
      <w:sz w:val="20"/>
      <w:szCs w:val="20"/>
      <w:lang w:val="en-GB" w:eastAsia="en-US"/>
    </w:rPr>
  </w:style>
  <w:style w:type="paragraph" w:styleId="TableofAuthorities">
    <w:name w:val="table of authorities"/>
    <w:basedOn w:val="Normal"/>
    <w:next w:val="Normal"/>
    <w:qFormat/>
    <w:rsid w:val="005D073D"/>
    <w:pPr>
      <w:widowControl/>
      <w:spacing w:after="180"/>
      <w:ind w:left="200" w:hanging="200"/>
      <w:jc w:val="left"/>
    </w:pPr>
    <w:rPr>
      <w:rFonts w:ascii="Times New Roman" w:eastAsia="DengXian" w:hAnsi="Times New Roman" w:cs="Times New Roman"/>
      <w:kern w:val="0"/>
      <w:sz w:val="20"/>
      <w:szCs w:val="20"/>
      <w:lang w:val="en-GB" w:eastAsia="en-US"/>
    </w:rPr>
  </w:style>
  <w:style w:type="paragraph" w:styleId="NoteHeading">
    <w:name w:val="Note Heading"/>
    <w:basedOn w:val="Normal"/>
    <w:next w:val="Normal"/>
    <w:link w:val="NoteHeadingChar"/>
    <w:qFormat/>
    <w:rsid w:val="005D073D"/>
    <w:pPr>
      <w:widowControl/>
      <w:spacing w:after="180"/>
      <w:jc w:val="left"/>
    </w:pPr>
    <w:rPr>
      <w:rFonts w:ascii="Times New Roman" w:eastAsia="DengXian" w:hAnsi="Times New Roman" w:cs="Times New Roman"/>
      <w:kern w:val="0"/>
      <w:sz w:val="20"/>
      <w:szCs w:val="20"/>
      <w:lang w:val="en-GB" w:eastAsia="en-US"/>
    </w:rPr>
  </w:style>
  <w:style w:type="character" w:customStyle="1" w:styleId="NoteHeadingChar">
    <w:name w:val="Note Heading Char"/>
    <w:basedOn w:val="DefaultParagraphFont"/>
    <w:link w:val="NoteHeading"/>
    <w:qFormat/>
    <w:rsid w:val="005D073D"/>
    <w:rPr>
      <w:rFonts w:ascii="Times New Roman" w:eastAsia="DengXian" w:hAnsi="Times New Roman" w:cs="Times New Roman"/>
      <w:kern w:val="0"/>
      <w:sz w:val="20"/>
      <w:szCs w:val="20"/>
      <w:lang w:val="en-GB" w:eastAsia="en-US"/>
    </w:rPr>
  </w:style>
  <w:style w:type="paragraph" w:styleId="ListBullet4">
    <w:name w:val="List Bullet 4"/>
    <w:basedOn w:val="Normal"/>
    <w:uiPriority w:val="99"/>
    <w:qFormat/>
    <w:rsid w:val="005D073D"/>
    <w:pPr>
      <w:widowControl/>
      <w:numPr>
        <w:numId w:val="2"/>
      </w:numPr>
      <w:spacing w:after="180"/>
      <w:contextualSpacing/>
      <w:jc w:val="left"/>
    </w:pPr>
    <w:rPr>
      <w:rFonts w:ascii="Times New Roman" w:eastAsia="DengXian" w:hAnsi="Times New Roman" w:cs="Times New Roman"/>
      <w:kern w:val="0"/>
      <w:sz w:val="20"/>
      <w:szCs w:val="20"/>
      <w:lang w:val="en-GB" w:eastAsia="en-US"/>
    </w:rPr>
  </w:style>
  <w:style w:type="paragraph" w:styleId="Index8">
    <w:name w:val="index 8"/>
    <w:basedOn w:val="Normal"/>
    <w:next w:val="Normal"/>
    <w:qFormat/>
    <w:rsid w:val="005D073D"/>
    <w:pPr>
      <w:widowControl/>
      <w:spacing w:after="180"/>
      <w:ind w:left="1600" w:hanging="200"/>
      <w:jc w:val="left"/>
    </w:pPr>
    <w:rPr>
      <w:rFonts w:ascii="Times New Roman" w:eastAsia="DengXian" w:hAnsi="Times New Roman" w:cs="Times New Roman"/>
      <w:kern w:val="0"/>
      <w:sz w:val="20"/>
      <w:szCs w:val="20"/>
      <w:lang w:val="en-GB" w:eastAsia="en-US"/>
    </w:rPr>
  </w:style>
  <w:style w:type="paragraph" w:styleId="E-mailSignature">
    <w:name w:val="E-mail Signature"/>
    <w:basedOn w:val="Normal"/>
    <w:link w:val="E-mailSignatureChar"/>
    <w:qFormat/>
    <w:rsid w:val="005D073D"/>
    <w:pPr>
      <w:widowControl/>
      <w:spacing w:after="180"/>
      <w:jc w:val="left"/>
    </w:pPr>
    <w:rPr>
      <w:rFonts w:ascii="Times New Roman" w:eastAsia="DengXian" w:hAnsi="Times New Roman" w:cs="Times New Roman"/>
      <w:kern w:val="0"/>
      <w:sz w:val="20"/>
      <w:szCs w:val="20"/>
      <w:lang w:val="en-GB" w:eastAsia="en-US"/>
    </w:rPr>
  </w:style>
  <w:style w:type="character" w:customStyle="1" w:styleId="E-mailSignatureChar">
    <w:name w:val="E-mail Signature Char"/>
    <w:basedOn w:val="DefaultParagraphFont"/>
    <w:link w:val="E-mailSignature"/>
    <w:qFormat/>
    <w:rsid w:val="005D073D"/>
    <w:rPr>
      <w:rFonts w:ascii="Times New Roman" w:eastAsia="DengXian" w:hAnsi="Times New Roman" w:cs="Times New Roman"/>
      <w:kern w:val="0"/>
      <w:sz w:val="20"/>
      <w:szCs w:val="20"/>
      <w:lang w:val="en-GB" w:eastAsia="en-US"/>
    </w:rPr>
  </w:style>
  <w:style w:type="paragraph" w:styleId="ListNumber">
    <w:name w:val="List Number"/>
    <w:basedOn w:val="Normal"/>
    <w:uiPriority w:val="99"/>
    <w:qFormat/>
    <w:rsid w:val="005D073D"/>
    <w:pPr>
      <w:widowControl/>
      <w:numPr>
        <w:numId w:val="3"/>
      </w:numPr>
      <w:spacing w:after="180"/>
      <w:contextualSpacing/>
      <w:jc w:val="left"/>
    </w:pPr>
    <w:rPr>
      <w:rFonts w:ascii="Times New Roman" w:eastAsia="DengXian" w:hAnsi="Times New Roman" w:cs="Times New Roman"/>
      <w:kern w:val="0"/>
      <w:sz w:val="20"/>
      <w:szCs w:val="20"/>
      <w:lang w:val="en-GB" w:eastAsia="en-US"/>
    </w:rPr>
  </w:style>
  <w:style w:type="paragraph" w:styleId="NormalIndent">
    <w:name w:val="Normal Indent"/>
    <w:basedOn w:val="Normal"/>
    <w:qFormat/>
    <w:rsid w:val="005D073D"/>
    <w:pPr>
      <w:widowControl/>
      <w:spacing w:after="180"/>
      <w:ind w:left="720"/>
      <w:jc w:val="left"/>
    </w:pPr>
    <w:rPr>
      <w:rFonts w:ascii="Times New Roman" w:eastAsia="DengXian" w:hAnsi="Times New Roman" w:cs="Times New Roman"/>
      <w:kern w:val="0"/>
      <w:sz w:val="20"/>
      <w:szCs w:val="20"/>
      <w:lang w:val="en-GB" w:eastAsia="en-US"/>
    </w:rPr>
  </w:style>
  <w:style w:type="paragraph" w:styleId="Caption">
    <w:name w:val="caption"/>
    <w:aliases w:val="cap,cap Char,Caption Char,Caption Char1 Char,cap Char Char1,Caption Char Char1 Char,cap Char2,cap Char2 Char Char Char,cap1,cap2,cap11,cap Char Char Char Char Char,cap Char Char Char Char Char Char,cap Char Char Char Char Char Char Char,cap3,条目"/>
    <w:basedOn w:val="Normal"/>
    <w:next w:val="Normal"/>
    <w:link w:val="CaptionChar1"/>
    <w:unhideWhenUsed/>
    <w:qFormat/>
    <w:rsid w:val="005D073D"/>
    <w:pPr>
      <w:widowControl/>
      <w:spacing w:after="180"/>
      <w:jc w:val="left"/>
    </w:pPr>
    <w:rPr>
      <w:rFonts w:ascii="Times New Roman" w:eastAsia="DengXian" w:hAnsi="Times New Roman" w:cs="Times New Roman"/>
      <w:b/>
      <w:bCs/>
      <w:kern w:val="0"/>
      <w:sz w:val="20"/>
      <w:szCs w:val="20"/>
      <w:lang w:val="en-GB" w:eastAsia="en-US"/>
    </w:rPr>
  </w:style>
  <w:style w:type="paragraph" w:styleId="Index5">
    <w:name w:val="index 5"/>
    <w:basedOn w:val="Normal"/>
    <w:next w:val="Normal"/>
    <w:qFormat/>
    <w:rsid w:val="005D073D"/>
    <w:pPr>
      <w:widowControl/>
      <w:spacing w:after="180"/>
      <w:ind w:left="1000" w:hanging="200"/>
      <w:jc w:val="left"/>
    </w:pPr>
    <w:rPr>
      <w:rFonts w:ascii="Times New Roman" w:eastAsia="DengXian" w:hAnsi="Times New Roman" w:cs="Times New Roman"/>
      <w:kern w:val="0"/>
      <w:sz w:val="20"/>
      <w:szCs w:val="20"/>
      <w:lang w:val="en-GB" w:eastAsia="en-US"/>
    </w:rPr>
  </w:style>
  <w:style w:type="paragraph" w:styleId="ListBullet">
    <w:name w:val="List Bullet"/>
    <w:basedOn w:val="Normal"/>
    <w:uiPriority w:val="99"/>
    <w:qFormat/>
    <w:rsid w:val="005D073D"/>
    <w:pPr>
      <w:widowControl/>
      <w:numPr>
        <w:numId w:val="4"/>
      </w:numPr>
      <w:spacing w:after="180"/>
      <w:contextualSpacing/>
      <w:jc w:val="left"/>
    </w:pPr>
    <w:rPr>
      <w:rFonts w:ascii="Times New Roman" w:eastAsia="DengXian" w:hAnsi="Times New Roman" w:cs="Times New Roman"/>
      <w:kern w:val="0"/>
      <w:sz w:val="20"/>
      <w:szCs w:val="20"/>
      <w:lang w:val="en-GB" w:eastAsia="en-US"/>
    </w:rPr>
  </w:style>
  <w:style w:type="paragraph" w:styleId="EnvelopeAddress">
    <w:name w:val="envelope address"/>
    <w:basedOn w:val="Normal"/>
    <w:qFormat/>
    <w:rsid w:val="005D073D"/>
    <w:pPr>
      <w:framePr w:w="7920" w:h="1980" w:hRule="exact" w:hSpace="180" w:wrap="auto" w:hAnchor="page" w:xAlign="center" w:yAlign="bottom"/>
      <w:widowControl/>
      <w:spacing w:after="180"/>
      <w:ind w:left="2880"/>
      <w:jc w:val="left"/>
    </w:pPr>
    <w:rPr>
      <w:rFonts w:ascii="Calibri Light" w:eastAsia="DengXian Light" w:hAnsi="Calibri Light" w:cs="Times New Roman"/>
      <w:kern w:val="0"/>
      <w:sz w:val="24"/>
      <w:szCs w:val="24"/>
      <w:lang w:val="en-GB" w:eastAsia="en-US"/>
    </w:rPr>
  </w:style>
  <w:style w:type="paragraph" w:styleId="DocumentMap">
    <w:name w:val="Document Map"/>
    <w:basedOn w:val="Normal"/>
    <w:link w:val="DocumentMapChar"/>
    <w:uiPriority w:val="99"/>
    <w:qFormat/>
    <w:rsid w:val="005D073D"/>
    <w:pPr>
      <w:widowControl/>
      <w:spacing w:after="180"/>
      <w:jc w:val="left"/>
    </w:pPr>
    <w:rPr>
      <w:rFonts w:ascii="Segoe UI" w:eastAsia="DengXian" w:hAnsi="Segoe UI" w:cs="Segoe UI"/>
      <w:kern w:val="0"/>
      <w:sz w:val="16"/>
      <w:szCs w:val="16"/>
      <w:lang w:val="en-GB" w:eastAsia="en-US"/>
    </w:rPr>
  </w:style>
  <w:style w:type="character" w:customStyle="1" w:styleId="DocumentMapChar">
    <w:name w:val="Document Map Char"/>
    <w:basedOn w:val="DefaultParagraphFont"/>
    <w:link w:val="DocumentMap"/>
    <w:uiPriority w:val="99"/>
    <w:qFormat/>
    <w:rsid w:val="005D073D"/>
    <w:rPr>
      <w:rFonts w:ascii="Segoe UI" w:eastAsia="DengXian" w:hAnsi="Segoe UI" w:cs="Segoe UI"/>
      <w:kern w:val="0"/>
      <w:sz w:val="16"/>
      <w:szCs w:val="16"/>
      <w:lang w:val="en-GB" w:eastAsia="en-US"/>
    </w:rPr>
  </w:style>
  <w:style w:type="paragraph" w:styleId="TOAHeading">
    <w:name w:val="toa heading"/>
    <w:basedOn w:val="Normal"/>
    <w:next w:val="Normal"/>
    <w:qFormat/>
    <w:rsid w:val="005D073D"/>
    <w:pPr>
      <w:widowControl/>
      <w:spacing w:before="120" w:after="180"/>
      <w:jc w:val="left"/>
    </w:pPr>
    <w:rPr>
      <w:rFonts w:ascii="Calibri Light" w:eastAsia="DengXian Light" w:hAnsi="Calibri Light" w:cs="Times New Roman"/>
      <w:b/>
      <w:bCs/>
      <w:kern w:val="0"/>
      <w:sz w:val="24"/>
      <w:szCs w:val="24"/>
      <w:lang w:val="en-GB" w:eastAsia="en-US"/>
    </w:rPr>
  </w:style>
  <w:style w:type="paragraph" w:styleId="Index6">
    <w:name w:val="index 6"/>
    <w:basedOn w:val="Normal"/>
    <w:next w:val="Normal"/>
    <w:qFormat/>
    <w:rsid w:val="005D073D"/>
    <w:pPr>
      <w:widowControl/>
      <w:spacing w:after="180"/>
      <w:ind w:left="1200" w:hanging="200"/>
      <w:jc w:val="left"/>
    </w:pPr>
    <w:rPr>
      <w:rFonts w:ascii="Times New Roman" w:eastAsia="DengXian" w:hAnsi="Times New Roman" w:cs="Times New Roman"/>
      <w:kern w:val="0"/>
      <w:sz w:val="20"/>
      <w:szCs w:val="20"/>
      <w:lang w:val="en-GB" w:eastAsia="en-US"/>
    </w:rPr>
  </w:style>
  <w:style w:type="paragraph" w:styleId="Salutation">
    <w:name w:val="Salutation"/>
    <w:basedOn w:val="Normal"/>
    <w:next w:val="Normal"/>
    <w:link w:val="SalutationChar"/>
    <w:qFormat/>
    <w:rsid w:val="005D073D"/>
    <w:pPr>
      <w:widowControl/>
      <w:spacing w:after="180"/>
      <w:jc w:val="left"/>
    </w:pPr>
    <w:rPr>
      <w:rFonts w:ascii="Times New Roman" w:eastAsia="DengXian" w:hAnsi="Times New Roman" w:cs="Times New Roman"/>
      <w:kern w:val="0"/>
      <w:sz w:val="20"/>
      <w:szCs w:val="20"/>
      <w:lang w:val="en-GB" w:eastAsia="en-US"/>
    </w:rPr>
  </w:style>
  <w:style w:type="character" w:customStyle="1" w:styleId="SalutationChar">
    <w:name w:val="Salutation Char"/>
    <w:basedOn w:val="DefaultParagraphFont"/>
    <w:link w:val="Salutation"/>
    <w:qFormat/>
    <w:rsid w:val="005D073D"/>
    <w:rPr>
      <w:rFonts w:ascii="Times New Roman" w:eastAsia="DengXian" w:hAnsi="Times New Roman" w:cs="Times New Roman"/>
      <w:kern w:val="0"/>
      <w:sz w:val="20"/>
      <w:szCs w:val="20"/>
      <w:lang w:val="en-GB" w:eastAsia="en-US"/>
    </w:rPr>
  </w:style>
  <w:style w:type="paragraph" w:styleId="BodyText3">
    <w:name w:val="Body Text 3"/>
    <w:basedOn w:val="Normal"/>
    <w:link w:val="BodyText3Char"/>
    <w:uiPriority w:val="99"/>
    <w:qFormat/>
    <w:rsid w:val="005D073D"/>
    <w:pPr>
      <w:widowControl/>
      <w:spacing w:after="120"/>
      <w:jc w:val="left"/>
    </w:pPr>
    <w:rPr>
      <w:rFonts w:ascii="Times New Roman" w:eastAsia="DengXian" w:hAnsi="Times New Roman" w:cs="Times New Roman"/>
      <w:kern w:val="0"/>
      <w:sz w:val="16"/>
      <w:szCs w:val="16"/>
      <w:lang w:val="en-GB" w:eastAsia="en-US"/>
    </w:rPr>
  </w:style>
  <w:style w:type="character" w:customStyle="1" w:styleId="BodyText3Char">
    <w:name w:val="Body Text 3 Char"/>
    <w:basedOn w:val="DefaultParagraphFont"/>
    <w:link w:val="BodyText3"/>
    <w:uiPriority w:val="99"/>
    <w:qFormat/>
    <w:rsid w:val="005D073D"/>
    <w:rPr>
      <w:rFonts w:ascii="Times New Roman" w:eastAsia="DengXian" w:hAnsi="Times New Roman" w:cs="Times New Roman"/>
      <w:kern w:val="0"/>
      <w:sz w:val="16"/>
      <w:szCs w:val="16"/>
      <w:lang w:val="en-GB" w:eastAsia="en-US"/>
    </w:rPr>
  </w:style>
  <w:style w:type="paragraph" w:styleId="Closing">
    <w:name w:val="Closing"/>
    <w:basedOn w:val="Normal"/>
    <w:link w:val="ClosingChar"/>
    <w:qFormat/>
    <w:rsid w:val="005D073D"/>
    <w:pPr>
      <w:widowControl/>
      <w:spacing w:after="180"/>
      <w:ind w:left="4252"/>
      <w:jc w:val="left"/>
    </w:pPr>
    <w:rPr>
      <w:rFonts w:ascii="Times New Roman" w:eastAsia="DengXian" w:hAnsi="Times New Roman" w:cs="Times New Roman"/>
      <w:kern w:val="0"/>
      <w:sz w:val="20"/>
      <w:szCs w:val="20"/>
      <w:lang w:val="en-GB" w:eastAsia="en-US"/>
    </w:rPr>
  </w:style>
  <w:style w:type="character" w:customStyle="1" w:styleId="ClosingChar">
    <w:name w:val="Closing Char"/>
    <w:basedOn w:val="DefaultParagraphFont"/>
    <w:link w:val="Closing"/>
    <w:qFormat/>
    <w:rsid w:val="005D073D"/>
    <w:rPr>
      <w:rFonts w:ascii="Times New Roman" w:eastAsia="DengXian" w:hAnsi="Times New Roman" w:cs="Times New Roman"/>
      <w:kern w:val="0"/>
      <w:sz w:val="20"/>
      <w:szCs w:val="20"/>
      <w:lang w:val="en-GB" w:eastAsia="en-US"/>
    </w:rPr>
  </w:style>
  <w:style w:type="paragraph" w:styleId="ListBullet3">
    <w:name w:val="List Bullet 3"/>
    <w:basedOn w:val="Normal"/>
    <w:uiPriority w:val="99"/>
    <w:qFormat/>
    <w:rsid w:val="005D073D"/>
    <w:pPr>
      <w:widowControl/>
      <w:numPr>
        <w:numId w:val="5"/>
      </w:numPr>
      <w:spacing w:after="180"/>
      <w:contextualSpacing/>
      <w:jc w:val="left"/>
    </w:pPr>
    <w:rPr>
      <w:rFonts w:ascii="Times New Roman" w:eastAsia="DengXian" w:hAnsi="Times New Roman" w:cs="Times New Roman"/>
      <w:kern w:val="0"/>
      <w:sz w:val="20"/>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5D073D"/>
    <w:pPr>
      <w:widowControl/>
      <w:spacing w:after="120"/>
      <w:jc w:val="left"/>
    </w:pPr>
    <w:rPr>
      <w:rFonts w:ascii="Times New Roman" w:eastAsia="DengXian" w:hAnsi="Times New Roman" w:cs="Times New Roman"/>
      <w:kern w:val="0"/>
      <w:sz w:val="20"/>
      <w:szCs w:val="20"/>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5D073D"/>
    <w:rPr>
      <w:rFonts w:ascii="Times New Roman" w:eastAsia="DengXian" w:hAnsi="Times New Roman" w:cs="Times New Roman"/>
      <w:kern w:val="0"/>
      <w:sz w:val="20"/>
      <w:szCs w:val="20"/>
      <w:lang w:val="en-GB" w:eastAsia="en-US"/>
    </w:rPr>
  </w:style>
  <w:style w:type="paragraph" w:styleId="BodyTextIndent">
    <w:name w:val="Body Text Indent"/>
    <w:basedOn w:val="Normal"/>
    <w:link w:val="BodyTextIndentChar"/>
    <w:qFormat/>
    <w:rsid w:val="005D073D"/>
    <w:pPr>
      <w:widowControl/>
      <w:spacing w:after="120"/>
      <w:ind w:left="283"/>
      <w:jc w:val="left"/>
    </w:pPr>
    <w:rPr>
      <w:rFonts w:ascii="Times New Roman" w:eastAsia="DengXian" w:hAnsi="Times New Roman" w:cs="Times New Roman"/>
      <w:kern w:val="0"/>
      <w:sz w:val="20"/>
      <w:szCs w:val="20"/>
      <w:lang w:val="en-GB" w:eastAsia="en-US"/>
    </w:rPr>
  </w:style>
  <w:style w:type="character" w:customStyle="1" w:styleId="BodyTextIndentChar">
    <w:name w:val="Body Text Indent Char"/>
    <w:basedOn w:val="DefaultParagraphFont"/>
    <w:link w:val="BodyTextIndent"/>
    <w:qFormat/>
    <w:rsid w:val="005D073D"/>
    <w:rPr>
      <w:rFonts w:ascii="Times New Roman" w:eastAsia="DengXian" w:hAnsi="Times New Roman" w:cs="Times New Roman"/>
      <w:kern w:val="0"/>
      <w:sz w:val="20"/>
      <w:szCs w:val="20"/>
      <w:lang w:val="en-GB" w:eastAsia="en-US"/>
    </w:rPr>
  </w:style>
  <w:style w:type="paragraph" w:styleId="ListNumber3">
    <w:name w:val="List Number 3"/>
    <w:basedOn w:val="Normal"/>
    <w:uiPriority w:val="99"/>
    <w:qFormat/>
    <w:rsid w:val="005D073D"/>
    <w:pPr>
      <w:widowControl/>
      <w:numPr>
        <w:numId w:val="6"/>
      </w:numPr>
      <w:spacing w:after="180"/>
      <w:contextualSpacing/>
      <w:jc w:val="left"/>
    </w:pPr>
    <w:rPr>
      <w:rFonts w:ascii="Times New Roman" w:eastAsia="DengXian" w:hAnsi="Times New Roman" w:cs="Times New Roman"/>
      <w:kern w:val="0"/>
      <w:sz w:val="20"/>
      <w:szCs w:val="20"/>
      <w:lang w:val="en-GB" w:eastAsia="en-US"/>
    </w:rPr>
  </w:style>
  <w:style w:type="paragraph" w:styleId="List2">
    <w:name w:val="List 2"/>
    <w:basedOn w:val="Normal"/>
    <w:link w:val="List2Char"/>
    <w:uiPriority w:val="99"/>
    <w:qFormat/>
    <w:rsid w:val="005D073D"/>
    <w:pPr>
      <w:widowControl/>
      <w:spacing w:after="180"/>
      <w:ind w:left="566" w:hanging="283"/>
      <w:contextualSpacing/>
      <w:jc w:val="left"/>
    </w:pPr>
    <w:rPr>
      <w:rFonts w:ascii="Times New Roman" w:eastAsia="DengXian" w:hAnsi="Times New Roman" w:cs="Times New Roman"/>
      <w:kern w:val="0"/>
      <w:sz w:val="20"/>
      <w:szCs w:val="20"/>
      <w:lang w:val="en-GB" w:eastAsia="en-US"/>
    </w:rPr>
  </w:style>
  <w:style w:type="paragraph" w:styleId="ListContinue">
    <w:name w:val="List Continue"/>
    <w:basedOn w:val="Normal"/>
    <w:qFormat/>
    <w:rsid w:val="005D073D"/>
    <w:pPr>
      <w:widowControl/>
      <w:spacing w:after="120"/>
      <w:ind w:left="283"/>
      <w:contextualSpacing/>
      <w:jc w:val="left"/>
    </w:pPr>
    <w:rPr>
      <w:rFonts w:ascii="Times New Roman" w:eastAsia="DengXian" w:hAnsi="Times New Roman" w:cs="Times New Roman"/>
      <w:kern w:val="0"/>
      <w:sz w:val="20"/>
      <w:szCs w:val="20"/>
      <w:lang w:val="en-GB" w:eastAsia="en-US"/>
    </w:rPr>
  </w:style>
  <w:style w:type="paragraph" w:styleId="BlockText">
    <w:name w:val="Block Text"/>
    <w:basedOn w:val="Normal"/>
    <w:qFormat/>
    <w:rsid w:val="005D073D"/>
    <w:pPr>
      <w:widowControl/>
      <w:spacing w:after="120"/>
      <w:ind w:left="1440" w:right="1440"/>
      <w:jc w:val="left"/>
    </w:pPr>
    <w:rPr>
      <w:rFonts w:ascii="Times New Roman" w:eastAsia="DengXian" w:hAnsi="Times New Roman" w:cs="Times New Roman"/>
      <w:kern w:val="0"/>
      <w:sz w:val="20"/>
      <w:szCs w:val="20"/>
      <w:lang w:val="en-GB" w:eastAsia="en-US"/>
    </w:rPr>
  </w:style>
  <w:style w:type="paragraph" w:styleId="ListBullet2">
    <w:name w:val="List Bullet 2"/>
    <w:basedOn w:val="Normal"/>
    <w:uiPriority w:val="99"/>
    <w:qFormat/>
    <w:rsid w:val="005D073D"/>
    <w:pPr>
      <w:widowControl/>
      <w:numPr>
        <w:numId w:val="7"/>
      </w:numPr>
      <w:spacing w:after="180"/>
      <w:contextualSpacing/>
      <w:jc w:val="left"/>
    </w:pPr>
    <w:rPr>
      <w:rFonts w:ascii="Times New Roman" w:eastAsia="DengXian" w:hAnsi="Times New Roman" w:cs="Times New Roman"/>
      <w:kern w:val="0"/>
      <w:sz w:val="20"/>
      <w:szCs w:val="20"/>
      <w:lang w:val="en-GB" w:eastAsia="en-US"/>
    </w:rPr>
  </w:style>
  <w:style w:type="paragraph" w:styleId="HTMLAddress">
    <w:name w:val="HTML Address"/>
    <w:basedOn w:val="Normal"/>
    <w:link w:val="HTMLAddressChar"/>
    <w:qFormat/>
    <w:rsid w:val="005D073D"/>
    <w:pPr>
      <w:widowControl/>
      <w:spacing w:after="180"/>
      <w:jc w:val="left"/>
    </w:pPr>
    <w:rPr>
      <w:rFonts w:ascii="Times New Roman" w:eastAsia="DengXian" w:hAnsi="Times New Roman" w:cs="Times New Roman"/>
      <w:i/>
      <w:iCs/>
      <w:kern w:val="0"/>
      <w:sz w:val="20"/>
      <w:szCs w:val="20"/>
      <w:lang w:val="en-GB" w:eastAsia="en-US"/>
    </w:rPr>
  </w:style>
  <w:style w:type="character" w:customStyle="1" w:styleId="HTMLAddressChar">
    <w:name w:val="HTML Address Char"/>
    <w:basedOn w:val="DefaultParagraphFont"/>
    <w:link w:val="HTMLAddress"/>
    <w:qFormat/>
    <w:rsid w:val="005D073D"/>
    <w:rPr>
      <w:rFonts w:ascii="Times New Roman" w:eastAsia="DengXian" w:hAnsi="Times New Roman" w:cs="Times New Roman"/>
      <w:i/>
      <w:iCs/>
      <w:kern w:val="0"/>
      <w:sz w:val="20"/>
      <w:szCs w:val="20"/>
      <w:lang w:val="en-GB" w:eastAsia="en-US"/>
    </w:rPr>
  </w:style>
  <w:style w:type="paragraph" w:styleId="Index4">
    <w:name w:val="index 4"/>
    <w:basedOn w:val="Normal"/>
    <w:next w:val="Normal"/>
    <w:qFormat/>
    <w:rsid w:val="005D073D"/>
    <w:pPr>
      <w:widowControl/>
      <w:spacing w:after="180"/>
      <w:ind w:left="800" w:hanging="200"/>
      <w:jc w:val="left"/>
    </w:pPr>
    <w:rPr>
      <w:rFonts w:ascii="Times New Roman" w:eastAsia="DengXian" w:hAnsi="Times New Roman" w:cs="Times New Roman"/>
      <w:kern w:val="0"/>
      <w:sz w:val="20"/>
      <w:szCs w:val="20"/>
      <w:lang w:val="en-GB" w:eastAsia="en-US"/>
    </w:rPr>
  </w:style>
  <w:style w:type="paragraph" w:styleId="PlainText">
    <w:name w:val="Plain Text"/>
    <w:basedOn w:val="Normal"/>
    <w:link w:val="PlainTextChar"/>
    <w:uiPriority w:val="99"/>
    <w:qFormat/>
    <w:rsid w:val="005D073D"/>
    <w:pPr>
      <w:widowControl/>
      <w:spacing w:after="180"/>
      <w:jc w:val="left"/>
    </w:pPr>
    <w:rPr>
      <w:rFonts w:ascii="Courier New" w:eastAsia="DengXian" w:hAnsi="Courier New" w:cs="Courier New"/>
      <w:kern w:val="0"/>
      <w:sz w:val="20"/>
      <w:szCs w:val="20"/>
      <w:lang w:val="en-GB" w:eastAsia="en-US"/>
    </w:rPr>
  </w:style>
  <w:style w:type="character" w:customStyle="1" w:styleId="PlainTextChar">
    <w:name w:val="Plain Text Char"/>
    <w:basedOn w:val="DefaultParagraphFont"/>
    <w:link w:val="PlainText"/>
    <w:uiPriority w:val="99"/>
    <w:qFormat/>
    <w:rsid w:val="005D073D"/>
    <w:rPr>
      <w:rFonts w:ascii="Courier New" w:eastAsia="DengXian" w:hAnsi="Courier New" w:cs="Courier New"/>
      <w:kern w:val="0"/>
      <w:sz w:val="20"/>
      <w:szCs w:val="20"/>
      <w:lang w:val="en-GB" w:eastAsia="en-US"/>
    </w:rPr>
  </w:style>
  <w:style w:type="paragraph" w:styleId="ListBullet5">
    <w:name w:val="List Bullet 5"/>
    <w:basedOn w:val="Normal"/>
    <w:uiPriority w:val="99"/>
    <w:qFormat/>
    <w:rsid w:val="005D073D"/>
    <w:pPr>
      <w:widowControl/>
      <w:numPr>
        <w:numId w:val="8"/>
      </w:numPr>
      <w:spacing w:after="180"/>
      <w:contextualSpacing/>
      <w:jc w:val="left"/>
    </w:pPr>
    <w:rPr>
      <w:rFonts w:ascii="Times New Roman" w:eastAsia="DengXian" w:hAnsi="Times New Roman" w:cs="Times New Roman"/>
      <w:kern w:val="0"/>
      <w:sz w:val="20"/>
      <w:szCs w:val="20"/>
      <w:lang w:val="en-GB" w:eastAsia="en-US"/>
    </w:rPr>
  </w:style>
  <w:style w:type="paragraph" w:styleId="ListNumber4">
    <w:name w:val="List Number 4"/>
    <w:basedOn w:val="Normal"/>
    <w:qFormat/>
    <w:rsid w:val="005D073D"/>
    <w:pPr>
      <w:widowControl/>
      <w:numPr>
        <w:numId w:val="9"/>
      </w:numPr>
      <w:spacing w:after="180"/>
      <w:contextualSpacing/>
      <w:jc w:val="left"/>
    </w:pPr>
    <w:rPr>
      <w:rFonts w:ascii="Times New Roman" w:eastAsia="DengXian" w:hAnsi="Times New Roman" w:cs="Times New Roman"/>
      <w:kern w:val="0"/>
      <w:sz w:val="20"/>
      <w:szCs w:val="20"/>
      <w:lang w:val="en-GB" w:eastAsia="en-US"/>
    </w:rPr>
  </w:style>
  <w:style w:type="paragraph" w:styleId="TOC8">
    <w:name w:val="toc 8"/>
    <w:basedOn w:val="TOC1"/>
    <w:next w:val="Normal"/>
    <w:uiPriority w:val="99"/>
    <w:qFormat/>
    <w:rsid w:val="005D073D"/>
    <w:pPr>
      <w:spacing w:before="180"/>
      <w:ind w:left="2693" w:hanging="2693"/>
    </w:pPr>
    <w:rPr>
      <w:b/>
    </w:rPr>
  </w:style>
  <w:style w:type="paragraph" w:styleId="Index3">
    <w:name w:val="index 3"/>
    <w:basedOn w:val="Normal"/>
    <w:next w:val="Normal"/>
    <w:qFormat/>
    <w:rsid w:val="005D073D"/>
    <w:pPr>
      <w:widowControl/>
      <w:spacing w:after="180"/>
      <w:ind w:left="600" w:hanging="200"/>
      <w:jc w:val="left"/>
    </w:pPr>
    <w:rPr>
      <w:rFonts w:ascii="Times New Roman" w:eastAsia="DengXian" w:hAnsi="Times New Roman" w:cs="Times New Roman"/>
      <w:kern w:val="0"/>
      <w:sz w:val="20"/>
      <w:szCs w:val="20"/>
      <w:lang w:val="en-GB" w:eastAsia="en-US"/>
    </w:rPr>
  </w:style>
  <w:style w:type="paragraph" w:styleId="Date">
    <w:name w:val="Date"/>
    <w:basedOn w:val="Normal"/>
    <w:next w:val="Normal"/>
    <w:link w:val="DateChar"/>
    <w:qFormat/>
    <w:rsid w:val="005D073D"/>
    <w:pPr>
      <w:widowControl/>
      <w:spacing w:after="180"/>
      <w:jc w:val="left"/>
    </w:pPr>
    <w:rPr>
      <w:rFonts w:ascii="Times New Roman" w:eastAsia="DengXian" w:hAnsi="Times New Roman" w:cs="Times New Roman"/>
      <w:kern w:val="0"/>
      <w:sz w:val="20"/>
      <w:szCs w:val="20"/>
      <w:lang w:val="en-GB" w:eastAsia="en-US"/>
    </w:rPr>
  </w:style>
  <w:style w:type="character" w:customStyle="1" w:styleId="DateChar">
    <w:name w:val="Date Char"/>
    <w:basedOn w:val="DefaultParagraphFont"/>
    <w:link w:val="Date"/>
    <w:qFormat/>
    <w:rsid w:val="005D073D"/>
    <w:rPr>
      <w:rFonts w:ascii="Times New Roman" w:eastAsia="DengXian" w:hAnsi="Times New Roman" w:cs="Times New Roman"/>
      <w:kern w:val="0"/>
      <w:sz w:val="20"/>
      <w:szCs w:val="20"/>
      <w:lang w:val="en-GB" w:eastAsia="en-US"/>
    </w:rPr>
  </w:style>
  <w:style w:type="paragraph" w:styleId="BodyTextIndent2">
    <w:name w:val="Body Text Indent 2"/>
    <w:basedOn w:val="Normal"/>
    <w:link w:val="BodyTextIndent2Char"/>
    <w:qFormat/>
    <w:rsid w:val="005D073D"/>
    <w:pPr>
      <w:widowControl/>
      <w:spacing w:after="120" w:line="480" w:lineRule="auto"/>
      <w:ind w:left="283"/>
      <w:jc w:val="left"/>
    </w:pPr>
    <w:rPr>
      <w:rFonts w:ascii="Times New Roman" w:eastAsia="DengXian" w:hAnsi="Times New Roman" w:cs="Times New Roman"/>
      <w:kern w:val="0"/>
      <w:sz w:val="20"/>
      <w:szCs w:val="20"/>
      <w:lang w:val="en-GB" w:eastAsia="en-US"/>
    </w:rPr>
  </w:style>
  <w:style w:type="character" w:customStyle="1" w:styleId="BodyTextIndent2Char">
    <w:name w:val="Body Text Indent 2 Char"/>
    <w:basedOn w:val="DefaultParagraphFont"/>
    <w:link w:val="BodyTextIndent2"/>
    <w:qFormat/>
    <w:rsid w:val="005D073D"/>
    <w:rPr>
      <w:rFonts w:ascii="Times New Roman" w:eastAsia="DengXian" w:hAnsi="Times New Roman" w:cs="Times New Roman"/>
      <w:kern w:val="0"/>
      <w:sz w:val="20"/>
      <w:szCs w:val="20"/>
      <w:lang w:val="en-GB" w:eastAsia="en-US"/>
    </w:rPr>
  </w:style>
  <w:style w:type="paragraph" w:styleId="EndnoteText">
    <w:name w:val="endnote text"/>
    <w:basedOn w:val="Normal"/>
    <w:link w:val="EndnoteTextChar"/>
    <w:qFormat/>
    <w:rsid w:val="005D073D"/>
    <w:pPr>
      <w:widowControl/>
      <w:spacing w:after="180"/>
      <w:jc w:val="left"/>
    </w:pPr>
    <w:rPr>
      <w:rFonts w:ascii="Times New Roman" w:eastAsia="DengXian" w:hAnsi="Times New Roman" w:cs="Times New Roman"/>
      <w:kern w:val="0"/>
      <w:sz w:val="20"/>
      <w:szCs w:val="20"/>
      <w:lang w:val="en-GB" w:eastAsia="en-US"/>
    </w:rPr>
  </w:style>
  <w:style w:type="character" w:customStyle="1" w:styleId="EndnoteTextChar">
    <w:name w:val="Endnote Text Char"/>
    <w:basedOn w:val="DefaultParagraphFont"/>
    <w:link w:val="EndnoteText"/>
    <w:qFormat/>
    <w:rsid w:val="005D073D"/>
    <w:rPr>
      <w:rFonts w:ascii="Times New Roman" w:eastAsia="DengXian" w:hAnsi="Times New Roman" w:cs="Times New Roman"/>
      <w:kern w:val="0"/>
      <w:sz w:val="20"/>
      <w:szCs w:val="20"/>
      <w:lang w:val="en-GB" w:eastAsia="en-US"/>
    </w:rPr>
  </w:style>
  <w:style w:type="paragraph" w:styleId="ListContinue5">
    <w:name w:val="List Continue 5"/>
    <w:basedOn w:val="Normal"/>
    <w:qFormat/>
    <w:rsid w:val="005D073D"/>
    <w:pPr>
      <w:widowControl/>
      <w:spacing w:after="120"/>
      <w:ind w:left="1415"/>
      <w:contextualSpacing/>
      <w:jc w:val="left"/>
    </w:pPr>
    <w:rPr>
      <w:rFonts w:ascii="Times New Roman" w:eastAsia="DengXian" w:hAnsi="Times New Roman" w:cs="Times New Roman"/>
      <w:kern w:val="0"/>
      <w:sz w:val="20"/>
      <w:szCs w:val="20"/>
      <w:lang w:val="en-GB" w:eastAsia="en-US"/>
    </w:rPr>
  </w:style>
  <w:style w:type="paragraph" w:styleId="Footer">
    <w:name w:val="footer"/>
    <w:basedOn w:val="Header"/>
    <w:link w:val="FooterChar"/>
    <w:uiPriority w:val="99"/>
    <w:qFormat/>
    <w:rsid w:val="005D073D"/>
    <w:pPr>
      <w:jc w:val="center"/>
    </w:pPr>
    <w:rPr>
      <w:i/>
    </w:rPr>
  </w:style>
  <w:style w:type="character" w:customStyle="1" w:styleId="FooterChar">
    <w:name w:val="Footer Char"/>
    <w:basedOn w:val="DefaultParagraphFont"/>
    <w:link w:val="Footer"/>
    <w:uiPriority w:val="99"/>
    <w:qFormat/>
    <w:rsid w:val="005D073D"/>
    <w:rPr>
      <w:rFonts w:ascii="Arial" w:eastAsia="DengXian" w:hAnsi="Arial" w:cs="Times New Roman"/>
      <w:b/>
      <w:i/>
      <w:kern w:val="0"/>
      <w:sz w:val="18"/>
      <w:szCs w:val="20"/>
      <w:lang w:val="en-GB" w:eastAsia="ja-JP"/>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1"/>
    <w:qFormat/>
    <w:rsid w:val="005D073D"/>
    <w:pPr>
      <w:widowControl w:val="0"/>
      <w:overflowPunct w:val="0"/>
      <w:autoSpaceDE w:val="0"/>
      <w:autoSpaceDN w:val="0"/>
      <w:adjustRightInd w:val="0"/>
      <w:textAlignment w:val="baseline"/>
    </w:pPr>
    <w:rPr>
      <w:rFonts w:ascii="Arial" w:eastAsia="DengXian" w:hAnsi="Arial" w:cs="Times New Roman"/>
      <w:b/>
      <w:kern w:val="0"/>
      <w:sz w:val="18"/>
      <w:szCs w:val="20"/>
      <w:lang w:val="en-GB" w:eastAsia="ja-JP"/>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link w:val="Header"/>
    <w:qFormat/>
    <w:rsid w:val="005D073D"/>
    <w:rPr>
      <w:rFonts w:ascii="Arial" w:eastAsia="DengXian" w:hAnsi="Arial" w:cs="Times New Roman"/>
      <w:b/>
      <w:kern w:val="0"/>
      <w:sz w:val="18"/>
      <w:szCs w:val="20"/>
      <w:lang w:val="en-GB" w:eastAsia="ja-JP"/>
    </w:rPr>
  </w:style>
  <w:style w:type="paragraph" w:styleId="EnvelopeReturn">
    <w:name w:val="envelope return"/>
    <w:basedOn w:val="Normal"/>
    <w:qFormat/>
    <w:rsid w:val="005D073D"/>
    <w:pPr>
      <w:widowControl/>
      <w:spacing w:after="180"/>
      <w:jc w:val="left"/>
    </w:pPr>
    <w:rPr>
      <w:rFonts w:ascii="Calibri Light" w:eastAsia="DengXian Light" w:hAnsi="Calibri Light" w:cs="Times New Roman"/>
      <w:kern w:val="0"/>
      <w:sz w:val="20"/>
      <w:szCs w:val="20"/>
      <w:lang w:val="en-GB" w:eastAsia="en-US"/>
    </w:rPr>
  </w:style>
  <w:style w:type="paragraph" w:styleId="Signature">
    <w:name w:val="Signature"/>
    <w:basedOn w:val="Normal"/>
    <w:link w:val="SignatureChar"/>
    <w:qFormat/>
    <w:rsid w:val="005D073D"/>
    <w:pPr>
      <w:widowControl/>
      <w:spacing w:after="180"/>
      <w:ind w:left="4252"/>
      <w:jc w:val="left"/>
    </w:pPr>
    <w:rPr>
      <w:rFonts w:ascii="Times New Roman" w:eastAsia="DengXian" w:hAnsi="Times New Roman" w:cs="Times New Roman"/>
      <w:kern w:val="0"/>
      <w:sz w:val="20"/>
      <w:szCs w:val="20"/>
      <w:lang w:val="en-GB" w:eastAsia="en-US"/>
    </w:rPr>
  </w:style>
  <w:style w:type="character" w:customStyle="1" w:styleId="SignatureChar">
    <w:name w:val="Signature Char"/>
    <w:basedOn w:val="DefaultParagraphFont"/>
    <w:link w:val="Signature"/>
    <w:qFormat/>
    <w:rsid w:val="005D073D"/>
    <w:rPr>
      <w:rFonts w:ascii="Times New Roman" w:eastAsia="DengXian" w:hAnsi="Times New Roman" w:cs="Times New Roman"/>
      <w:kern w:val="0"/>
      <w:sz w:val="20"/>
      <w:szCs w:val="20"/>
      <w:lang w:val="en-GB" w:eastAsia="en-US"/>
    </w:rPr>
  </w:style>
  <w:style w:type="paragraph" w:styleId="ListContinue4">
    <w:name w:val="List Continue 4"/>
    <w:basedOn w:val="Normal"/>
    <w:qFormat/>
    <w:rsid w:val="005D073D"/>
    <w:pPr>
      <w:widowControl/>
      <w:spacing w:after="120"/>
      <w:ind w:left="1132"/>
      <w:contextualSpacing/>
      <w:jc w:val="left"/>
    </w:pPr>
    <w:rPr>
      <w:rFonts w:ascii="Times New Roman" w:eastAsia="DengXian" w:hAnsi="Times New Roman" w:cs="Times New Roman"/>
      <w:kern w:val="0"/>
      <w:sz w:val="20"/>
      <w:szCs w:val="20"/>
      <w:lang w:val="en-GB" w:eastAsia="en-US"/>
    </w:rPr>
  </w:style>
  <w:style w:type="paragraph" w:styleId="Index1">
    <w:name w:val="index 1"/>
    <w:basedOn w:val="Normal"/>
    <w:next w:val="Normal"/>
    <w:autoRedefine/>
    <w:uiPriority w:val="99"/>
    <w:unhideWhenUsed/>
    <w:qFormat/>
    <w:rsid w:val="005D073D"/>
  </w:style>
  <w:style w:type="paragraph" w:styleId="IndexHeading">
    <w:name w:val="index heading"/>
    <w:basedOn w:val="Normal"/>
    <w:next w:val="Index1"/>
    <w:qFormat/>
    <w:rsid w:val="005D073D"/>
    <w:pPr>
      <w:widowControl/>
      <w:spacing w:after="180"/>
      <w:jc w:val="left"/>
    </w:pPr>
    <w:rPr>
      <w:rFonts w:ascii="Calibri Light" w:eastAsia="DengXian Light" w:hAnsi="Calibri Light" w:cs="Times New Roman"/>
      <w:b/>
      <w:bCs/>
      <w:kern w:val="0"/>
      <w:sz w:val="20"/>
      <w:szCs w:val="20"/>
      <w:lang w:val="en-GB" w:eastAsia="en-US"/>
    </w:rPr>
  </w:style>
  <w:style w:type="paragraph" w:styleId="Subtitle">
    <w:name w:val="Subtitle"/>
    <w:basedOn w:val="Normal"/>
    <w:next w:val="Normal"/>
    <w:link w:val="SubtitleChar"/>
    <w:uiPriority w:val="11"/>
    <w:qFormat/>
    <w:rsid w:val="005D073D"/>
    <w:pPr>
      <w:widowControl/>
      <w:spacing w:after="60"/>
      <w:jc w:val="center"/>
      <w:outlineLvl w:val="1"/>
    </w:pPr>
    <w:rPr>
      <w:rFonts w:ascii="Calibri Light" w:eastAsia="DengXian Light" w:hAnsi="Calibri Light" w:cs="Times New Roman"/>
      <w:kern w:val="0"/>
      <w:sz w:val="24"/>
      <w:szCs w:val="24"/>
      <w:lang w:val="en-GB" w:eastAsia="en-US"/>
    </w:rPr>
  </w:style>
  <w:style w:type="character" w:customStyle="1" w:styleId="SubtitleChar">
    <w:name w:val="Subtitle Char"/>
    <w:basedOn w:val="DefaultParagraphFont"/>
    <w:link w:val="Subtitle"/>
    <w:uiPriority w:val="11"/>
    <w:qFormat/>
    <w:rsid w:val="005D073D"/>
    <w:rPr>
      <w:rFonts w:ascii="Calibri Light" w:eastAsia="DengXian Light" w:hAnsi="Calibri Light" w:cs="Times New Roman"/>
      <w:kern w:val="0"/>
      <w:sz w:val="24"/>
      <w:szCs w:val="24"/>
      <w:lang w:val="en-GB" w:eastAsia="en-US"/>
    </w:rPr>
  </w:style>
  <w:style w:type="paragraph" w:styleId="ListNumber5">
    <w:name w:val="List Number 5"/>
    <w:basedOn w:val="Normal"/>
    <w:qFormat/>
    <w:rsid w:val="005D073D"/>
    <w:pPr>
      <w:widowControl/>
      <w:numPr>
        <w:numId w:val="10"/>
      </w:numPr>
      <w:spacing w:after="180"/>
      <w:contextualSpacing/>
      <w:jc w:val="left"/>
    </w:pPr>
    <w:rPr>
      <w:rFonts w:ascii="Times New Roman" w:eastAsia="DengXian" w:hAnsi="Times New Roman" w:cs="Times New Roman"/>
      <w:kern w:val="0"/>
      <w:sz w:val="20"/>
      <w:szCs w:val="20"/>
      <w:lang w:val="en-GB" w:eastAsia="en-US"/>
    </w:rPr>
  </w:style>
  <w:style w:type="paragraph" w:styleId="List">
    <w:name w:val="List"/>
    <w:basedOn w:val="Normal"/>
    <w:link w:val="ListChar"/>
    <w:uiPriority w:val="99"/>
    <w:qFormat/>
    <w:rsid w:val="005D073D"/>
    <w:pPr>
      <w:widowControl/>
      <w:spacing w:after="180"/>
      <w:ind w:left="283" w:hanging="283"/>
      <w:contextualSpacing/>
      <w:jc w:val="left"/>
    </w:pPr>
    <w:rPr>
      <w:rFonts w:ascii="Times New Roman" w:eastAsia="DengXian" w:hAnsi="Times New Roman" w:cs="Times New Roman"/>
      <w:kern w:val="0"/>
      <w:sz w:val="20"/>
      <w:szCs w:val="20"/>
      <w:lang w:val="en-GB" w:eastAsia="en-US"/>
    </w:rPr>
  </w:style>
  <w:style w:type="paragraph" w:styleId="FootnoteText">
    <w:name w:val="footnote text"/>
    <w:basedOn w:val="Normal"/>
    <w:link w:val="FootnoteTextChar"/>
    <w:uiPriority w:val="99"/>
    <w:qFormat/>
    <w:rsid w:val="005D073D"/>
    <w:pPr>
      <w:widowControl/>
      <w:spacing w:after="180"/>
      <w:jc w:val="left"/>
    </w:pPr>
    <w:rPr>
      <w:rFonts w:ascii="Times New Roman" w:eastAsia="DengXian" w:hAnsi="Times New Roman" w:cs="Times New Roman"/>
      <w:kern w:val="0"/>
      <w:sz w:val="20"/>
      <w:szCs w:val="20"/>
      <w:lang w:val="en-GB" w:eastAsia="en-US"/>
    </w:rPr>
  </w:style>
  <w:style w:type="character" w:customStyle="1" w:styleId="FootnoteTextChar">
    <w:name w:val="Footnote Text Char"/>
    <w:basedOn w:val="DefaultParagraphFont"/>
    <w:link w:val="FootnoteText"/>
    <w:uiPriority w:val="99"/>
    <w:qFormat/>
    <w:rsid w:val="005D073D"/>
    <w:rPr>
      <w:rFonts w:ascii="Times New Roman" w:eastAsia="DengXian" w:hAnsi="Times New Roman" w:cs="Times New Roman"/>
      <w:kern w:val="0"/>
      <w:sz w:val="20"/>
      <w:szCs w:val="20"/>
      <w:lang w:val="en-GB" w:eastAsia="en-US"/>
    </w:rPr>
  </w:style>
  <w:style w:type="paragraph" w:styleId="List5">
    <w:name w:val="List 5"/>
    <w:basedOn w:val="Normal"/>
    <w:uiPriority w:val="99"/>
    <w:qFormat/>
    <w:rsid w:val="005D073D"/>
    <w:pPr>
      <w:widowControl/>
      <w:spacing w:after="180"/>
      <w:ind w:left="1415" w:hanging="283"/>
      <w:contextualSpacing/>
      <w:jc w:val="left"/>
    </w:pPr>
    <w:rPr>
      <w:rFonts w:ascii="Times New Roman" w:eastAsia="DengXian" w:hAnsi="Times New Roman" w:cs="Times New Roman"/>
      <w:kern w:val="0"/>
      <w:sz w:val="20"/>
      <w:szCs w:val="20"/>
      <w:lang w:val="en-GB" w:eastAsia="en-US"/>
    </w:rPr>
  </w:style>
  <w:style w:type="paragraph" w:styleId="BodyTextIndent3">
    <w:name w:val="Body Text Indent 3"/>
    <w:basedOn w:val="Normal"/>
    <w:link w:val="BodyTextIndent3Char"/>
    <w:qFormat/>
    <w:rsid w:val="005D073D"/>
    <w:pPr>
      <w:widowControl/>
      <w:spacing w:after="120"/>
      <w:ind w:left="283"/>
      <w:jc w:val="left"/>
    </w:pPr>
    <w:rPr>
      <w:rFonts w:ascii="Times New Roman" w:eastAsia="DengXian" w:hAnsi="Times New Roman" w:cs="Times New Roman"/>
      <w:kern w:val="0"/>
      <w:sz w:val="16"/>
      <w:szCs w:val="16"/>
      <w:lang w:val="en-GB" w:eastAsia="en-US"/>
    </w:rPr>
  </w:style>
  <w:style w:type="character" w:customStyle="1" w:styleId="BodyTextIndent3Char">
    <w:name w:val="Body Text Indent 3 Char"/>
    <w:basedOn w:val="DefaultParagraphFont"/>
    <w:link w:val="BodyTextIndent3"/>
    <w:qFormat/>
    <w:rsid w:val="005D073D"/>
    <w:rPr>
      <w:rFonts w:ascii="Times New Roman" w:eastAsia="DengXian" w:hAnsi="Times New Roman" w:cs="Times New Roman"/>
      <w:kern w:val="0"/>
      <w:sz w:val="16"/>
      <w:szCs w:val="16"/>
      <w:lang w:val="en-GB" w:eastAsia="en-US"/>
    </w:rPr>
  </w:style>
  <w:style w:type="paragraph" w:styleId="Index7">
    <w:name w:val="index 7"/>
    <w:basedOn w:val="Normal"/>
    <w:next w:val="Normal"/>
    <w:qFormat/>
    <w:rsid w:val="005D073D"/>
    <w:pPr>
      <w:widowControl/>
      <w:spacing w:after="180"/>
      <w:ind w:left="1400" w:hanging="200"/>
      <w:jc w:val="left"/>
    </w:pPr>
    <w:rPr>
      <w:rFonts w:ascii="Times New Roman" w:eastAsia="DengXian" w:hAnsi="Times New Roman" w:cs="Times New Roman"/>
      <w:kern w:val="0"/>
      <w:sz w:val="20"/>
      <w:szCs w:val="20"/>
      <w:lang w:val="en-GB" w:eastAsia="en-US"/>
    </w:rPr>
  </w:style>
  <w:style w:type="paragraph" w:styleId="Index9">
    <w:name w:val="index 9"/>
    <w:basedOn w:val="Normal"/>
    <w:next w:val="Normal"/>
    <w:qFormat/>
    <w:rsid w:val="005D073D"/>
    <w:pPr>
      <w:widowControl/>
      <w:spacing w:after="180"/>
      <w:ind w:left="1800" w:hanging="200"/>
      <w:jc w:val="left"/>
    </w:pPr>
    <w:rPr>
      <w:rFonts w:ascii="Times New Roman" w:eastAsia="DengXian" w:hAnsi="Times New Roman" w:cs="Times New Roman"/>
      <w:kern w:val="0"/>
      <w:sz w:val="20"/>
      <w:szCs w:val="20"/>
      <w:lang w:val="en-GB" w:eastAsia="en-US"/>
    </w:rPr>
  </w:style>
  <w:style w:type="paragraph" w:styleId="TableofFigures">
    <w:name w:val="table of figures"/>
    <w:basedOn w:val="Normal"/>
    <w:next w:val="Normal"/>
    <w:uiPriority w:val="99"/>
    <w:qFormat/>
    <w:rsid w:val="005D073D"/>
    <w:pPr>
      <w:widowControl/>
      <w:spacing w:after="180"/>
      <w:jc w:val="left"/>
    </w:pPr>
    <w:rPr>
      <w:rFonts w:ascii="Times New Roman" w:eastAsia="DengXian" w:hAnsi="Times New Roman" w:cs="Times New Roman"/>
      <w:kern w:val="0"/>
      <w:sz w:val="20"/>
      <w:szCs w:val="20"/>
      <w:lang w:val="en-GB" w:eastAsia="en-US"/>
    </w:rPr>
  </w:style>
  <w:style w:type="paragraph" w:styleId="TOC9">
    <w:name w:val="toc 9"/>
    <w:basedOn w:val="TOC8"/>
    <w:next w:val="Normal"/>
    <w:uiPriority w:val="39"/>
    <w:qFormat/>
    <w:rsid w:val="005D073D"/>
    <w:pPr>
      <w:ind w:left="1418" w:hanging="1418"/>
    </w:pPr>
  </w:style>
  <w:style w:type="paragraph" w:styleId="BodyText2">
    <w:name w:val="Body Text 2"/>
    <w:basedOn w:val="Normal"/>
    <w:link w:val="BodyText2Char"/>
    <w:qFormat/>
    <w:rsid w:val="005D073D"/>
    <w:pPr>
      <w:widowControl/>
      <w:spacing w:after="120" w:line="480" w:lineRule="auto"/>
      <w:jc w:val="left"/>
    </w:pPr>
    <w:rPr>
      <w:rFonts w:ascii="Times New Roman" w:eastAsia="DengXian" w:hAnsi="Times New Roman" w:cs="Times New Roman"/>
      <w:kern w:val="0"/>
      <w:sz w:val="20"/>
      <w:szCs w:val="20"/>
      <w:lang w:val="en-GB" w:eastAsia="en-US"/>
    </w:rPr>
  </w:style>
  <w:style w:type="character" w:customStyle="1" w:styleId="BodyText2Char">
    <w:name w:val="Body Text 2 Char"/>
    <w:basedOn w:val="DefaultParagraphFont"/>
    <w:link w:val="BodyText2"/>
    <w:qFormat/>
    <w:rsid w:val="005D073D"/>
    <w:rPr>
      <w:rFonts w:ascii="Times New Roman" w:eastAsia="DengXian" w:hAnsi="Times New Roman" w:cs="Times New Roman"/>
      <w:kern w:val="0"/>
      <w:sz w:val="20"/>
      <w:szCs w:val="20"/>
      <w:lang w:val="en-GB" w:eastAsia="en-US"/>
    </w:rPr>
  </w:style>
  <w:style w:type="paragraph" w:styleId="List4">
    <w:name w:val="List 4"/>
    <w:basedOn w:val="Normal"/>
    <w:uiPriority w:val="99"/>
    <w:qFormat/>
    <w:rsid w:val="005D073D"/>
    <w:pPr>
      <w:widowControl/>
      <w:spacing w:after="180"/>
      <w:ind w:left="1132" w:hanging="283"/>
      <w:contextualSpacing/>
      <w:jc w:val="left"/>
    </w:pPr>
    <w:rPr>
      <w:rFonts w:ascii="Times New Roman" w:eastAsia="DengXian" w:hAnsi="Times New Roman" w:cs="Times New Roman"/>
      <w:kern w:val="0"/>
      <w:sz w:val="20"/>
      <w:szCs w:val="20"/>
      <w:lang w:val="en-GB" w:eastAsia="en-US"/>
    </w:rPr>
  </w:style>
  <w:style w:type="paragraph" w:styleId="ListContinue2">
    <w:name w:val="List Continue 2"/>
    <w:basedOn w:val="Normal"/>
    <w:uiPriority w:val="99"/>
    <w:qFormat/>
    <w:rsid w:val="005D073D"/>
    <w:pPr>
      <w:widowControl/>
      <w:spacing w:after="120"/>
      <w:ind w:left="566"/>
      <w:contextualSpacing/>
      <w:jc w:val="left"/>
    </w:pPr>
    <w:rPr>
      <w:rFonts w:ascii="Times New Roman" w:eastAsia="DengXian" w:hAnsi="Times New Roman" w:cs="Times New Roman"/>
      <w:kern w:val="0"/>
      <w:sz w:val="20"/>
      <w:szCs w:val="20"/>
      <w:lang w:val="en-GB" w:eastAsia="en-US"/>
    </w:rPr>
  </w:style>
  <w:style w:type="paragraph" w:styleId="MessageHeader">
    <w:name w:val="Message Header"/>
    <w:basedOn w:val="Normal"/>
    <w:link w:val="MessageHeaderChar"/>
    <w:qFormat/>
    <w:rsid w:val="005D073D"/>
    <w:pPr>
      <w:widowControl/>
      <w:pBdr>
        <w:top w:val="single" w:sz="6" w:space="1" w:color="auto"/>
        <w:left w:val="single" w:sz="6" w:space="1" w:color="auto"/>
        <w:bottom w:val="single" w:sz="6" w:space="1" w:color="auto"/>
        <w:right w:val="single" w:sz="6" w:space="1" w:color="auto"/>
      </w:pBdr>
      <w:shd w:val="pct20" w:color="auto" w:fill="auto"/>
      <w:spacing w:after="180"/>
      <w:ind w:left="1134" w:hanging="1134"/>
      <w:jc w:val="left"/>
    </w:pPr>
    <w:rPr>
      <w:rFonts w:ascii="Calibri Light" w:eastAsia="DengXian Light" w:hAnsi="Calibri Light" w:cs="Times New Roman"/>
      <w:kern w:val="0"/>
      <w:sz w:val="24"/>
      <w:szCs w:val="24"/>
      <w:lang w:val="en-GB" w:eastAsia="en-US"/>
    </w:rPr>
  </w:style>
  <w:style w:type="character" w:customStyle="1" w:styleId="MessageHeaderChar">
    <w:name w:val="Message Header Char"/>
    <w:basedOn w:val="DefaultParagraphFont"/>
    <w:link w:val="MessageHeader"/>
    <w:qFormat/>
    <w:rsid w:val="005D073D"/>
    <w:rPr>
      <w:rFonts w:ascii="Calibri Light" w:eastAsia="DengXian Light" w:hAnsi="Calibri Light" w:cs="Times New Roman"/>
      <w:kern w:val="0"/>
      <w:sz w:val="24"/>
      <w:szCs w:val="24"/>
      <w:shd w:val="pct20" w:color="auto" w:fill="auto"/>
      <w:lang w:val="en-GB" w:eastAsia="en-US"/>
    </w:rPr>
  </w:style>
  <w:style w:type="paragraph" w:styleId="HTMLPreformatted">
    <w:name w:val="HTML Preformatted"/>
    <w:basedOn w:val="Normal"/>
    <w:link w:val="HTMLPreformattedChar"/>
    <w:qFormat/>
    <w:rsid w:val="005D073D"/>
    <w:pPr>
      <w:widowControl/>
      <w:spacing w:after="180"/>
      <w:jc w:val="left"/>
    </w:pPr>
    <w:rPr>
      <w:rFonts w:ascii="Courier New" w:eastAsia="DengXian" w:hAnsi="Courier New" w:cs="Courier New"/>
      <w:kern w:val="0"/>
      <w:sz w:val="20"/>
      <w:szCs w:val="20"/>
      <w:lang w:val="en-GB" w:eastAsia="en-US"/>
    </w:rPr>
  </w:style>
  <w:style w:type="character" w:customStyle="1" w:styleId="HTMLPreformattedChar">
    <w:name w:val="HTML Preformatted Char"/>
    <w:basedOn w:val="DefaultParagraphFont"/>
    <w:link w:val="HTMLPreformatted"/>
    <w:qFormat/>
    <w:rsid w:val="005D073D"/>
    <w:rPr>
      <w:rFonts w:ascii="Courier New" w:eastAsia="DengXian" w:hAnsi="Courier New" w:cs="Courier New"/>
      <w:kern w:val="0"/>
      <w:sz w:val="20"/>
      <w:szCs w:val="20"/>
      <w:lang w:val="en-GB" w:eastAsia="en-US"/>
    </w:rPr>
  </w:style>
  <w:style w:type="paragraph" w:styleId="NormalWeb">
    <w:name w:val="Normal (Web)"/>
    <w:basedOn w:val="Normal"/>
    <w:uiPriority w:val="99"/>
    <w:qFormat/>
    <w:rsid w:val="005D073D"/>
    <w:pPr>
      <w:widowControl/>
      <w:spacing w:after="180"/>
      <w:jc w:val="left"/>
    </w:pPr>
    <w:rPr>
      <w:rFonts w:ascii="Times New Roman" w:eastAsia="DengXian" w:hAnsi="Times New Roman" w:cs="Times New Roman"/>
      <w:kern w:val="0"/>
      <w:sz w:val="24"/>
      <w:szCs w:val="24"/>
      <w:lang w:val="en-GB" w:eastAsia="en-US"/>
    </w:rPr>
  </w:style>
  <w:style w:type="paragraph" w:styleId="ListContinue3">
    <w:name w:val="List Continue 3"/>
    <w:basedOn w:val="Normal"/>
    <w:qFormat/>
    <w:rsid w:val="005D073D"/>
    <w:pPr>
      <w:widowControl/>
      <w:spacing w:after="120"/>
      <w:ind w:left="849"/>
      <w:contextualSpacing/>
      <w:jc w:val="left"/>
    </w:pPr>
    <w:rPr>
      <w:rFonts w:ascii="Times New Roman" w:eastAsia="DengXian" w:hAnsi="Times New Roman" w:cs="Times New Roman"/>
      <w:kern w:val="0"/>
      <w:sz w:val="20"/>
      <w:szCs w:val="20"/>
      <w:lang w:val="en-GB" w:eastAsia="en-US"/>
    </w:rPr>
  </w:style>
  <w:style w:type="paragraph" w:styleId="Index2">
    <w:name w:val="index 2"/>
    <w:basedOn w:val="Normal"/>
    <w:next w:val="Normal"/>
    <w:uiPriority w:val="99"/>
    <w:qFormat/>
    <w:rsid w:val="005D073D"/>
    <w:pPr>
      <w:widowControl/>
      <w:spacing w:after="180"/>
      <w:ind w:left="400" w:hanging="200"/>
      <w:jc w:val="left"/>
    </w:pPr>
    <w:rPr>
      <w:rFonts w:ascii="Times New Roman" w:eastAsia="DengXian" w:hAnsi="Times New Roman" w:cs="Times New Roman"/>
      <w:kern w:val="0"/>
      <w:sz w:val="20"/>
      <w:szCs w:val="20"/>
      <w:lang w:val="en-GB" w:eastAsia="en-US"/>
    </w:rPr>
  </w:style>
  <w:style w:type="paragraph" w:styleId="Title">
    <w:name w:val="Title"/>
    <w:basedOn w:val="Normal"/>
    <w:next w:val="Normal"/>
    <w:link w:val="TitleChar"/>
    <w:uiPriority w:val="10"/>
    <w:qFormat/>
    <w:rsid w:val="005D073D"/>
    <w:pPr>
      <w:widowControl/>
      <w:spacing w:before="240" w:after="60"/>
      <w:jc w:val="center"/>
      <w:outlineLvl w:val="0"/>
    </w:pPr>
    <w:rPr>
      <w:rFonts w:ascii="Calibri Light" w:eastAsia="DengXian Light" w:hAnsi="Calibri Light" w:cs="Times New Roman"/>
      <w:b/>
      <w:bCs/>
      <w:kern w:val="28"/>
      <w:sz w:val="32"/>
      <w:szCs w:val="32"/>
      <w:lang w:val="en-GB" w:eastAsia="en-US"/>
    </w:rPr>
  </w:style>
  <w:style w:type="character" w:customStyle="1" w:styleId="TitleChar">
    <w:name w:val="Title Char"/>
    <w:basedOn w:val="DefaultParagraphFont"/>
    <w:link w:val="Title"/>
    <w:uiPriority w:val="10"/>
    <w:qFormat/>
    <w:rsid w:val="005D073D"/>
    <w:rPr>
      <w:rFonts w:ascii="Calibri Light" w:eastAsia="DengXian Light" w:hAnsi="Calibri Light" w:cs="Times New Roman"/>
      <w:b/>
      <w:bCs/>
      <w:kern w:val="28"/>
      <w:sz w:val="32"/>
      <w:szCs w:val="32"/>
      <w:lang w:val="en-GB" w:eastAsia="en-US"/>
    </w:rPr>
  </w:style>
  <w:style w:type="paragraph" w:styleId="BodyTextFirstIndent">
    <w:name w:val="Body Text First Indent"/>
    <w:basedOn w:val="BodyText"/>
    <w:link w:val="BodyTextFirstIndentChar"/>
    <w:qFormat/>
    <w:rsid w:val="005D073D"/>
    <w:pPr>
      <w:ind w:firstLine="210"/>
    </w:pPr>
  </w:style>
  <w:style w:type="character" w:customStyle="1" w:styleId="BodyTextFirstIndentChar">
    <w:name w:val="Body Text First Indent Char"/>
    <w:basedOn w:val="BodyTextChar"/>
    <w:link w:val="BodyTextFirstIndent"/>
    <w:qFormat/>
    <w:rsid w:val="005D073D"/>
    <w:rPr>
      <w:rFonts w:ascii="Times New Roman" w:eastAsia="DengXian" w:hAnsi="Times New Roman" w:cs="Times New Roman"/>
      <w:kern w:val="0"/>
      <w:sz w:val="20"/>
      <w:szCs w:val="20"/>
      <w:lang w:val="en-GB" w:eastAsia="en-US"/>
    </w:rPr>
  </w:style>
  <w:style w:type="paragraph" w:styleId="BodyTextFirstIndent2">
    <w:name w:val="Body Text First Indent 2"/>
    <w:basedOn w:val="BodyTextIndent"/>
    <w:link w:val="BodyTextFirstIndent2Char"/>
    <w:qFormat/>
    <w:rsid w:val="005D073D"/>
    <w:pPr>
      <w:ind w:firstLine="210"/>
    </w:pPr>
  </w:style>
  <w:style w:type="character" w:customStyle="1" w:styleId="BodyTextFirstIndent2Char">
    <w:name w:val="Body Text First Indent 2 Char"/>
    <w:basedOn w:val="BodyTextIndentChar"/>
    <w:link w:val="BodyTextFirstIndent2"/>
    <w:qFormat/>
    <w:rsid w:val="005D073D"/>
    <w:rPr>
      <w:rFonts w:ascii="Times New Roman" w:eastAsia="DengXian" w:hAnsi="Times New Roman" w:cs="Times New Roman"/>
      <w:kern w:val="0"/>
      <w:sz w:val="20"/>
      <w:szCs w:val="20"/>
      <w:lang w:val="en-GB" w:eastAsia="en-US"/>
    </w:rPr>
  </w:style>
  <w:style w:type="table" w:styleId="TableList3">
    <w:name w:val="Table List 3"/>
    <w:basedOn w:val="TableNormal"/>
    <w:uiPriority w:val="99"/>
    <w:qFormat/>
    <w:rsid w:val="005D073D"/>
    <w:pPr>
      <w:overflowPunct w:val="0"/>
      <w:autoSpaceDE w:val="0"/>
      <w:autoSpaceDN w:val="0"/>
      <w:adjustRightInd w:val="0"/>
      <w:spacing w:before="120" w:after="180"/>
      <w:ind w:left="1134" w:hanging="1134"/>
      <w:textAlignment w:val="baseline"/>
    </w:pPr>
    <w:rPr>
      <w:rFonts w:ascii="CG Times (WN)" w:eastAsia="SimSun" w:hAnsi="CG Times (WN)" w:cs="Times New Roman"/>
      <w:kern w:val="0"/>
      <w:sz w:val="20"/>
      <w:szCs w:val="20"/>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TableColumns1">
    <w:name w:val="Table Columns 1"/>
    <w:basedOn w:val="TableNormal"/>
    <w:uiPriority w:val="99"/>
    <w:qFormat/>
    <w:rsid w:val="005D073D"/>
    <w:pPr>
      <w:overflowPunct w:val="0"/>
      <w:autoSpaceDE w:val="0"/>
      <w:autoSpaceDN w:val="0"/>
      <w:adjustRightInd w:val="0"/>
      <w:spacing w:before="120" w:after="180"/>
      <w:ind w:left="1134" w:hanging="1134"/>
      <w:textAlignment w:val="baseline"/>
    </w:pPr>
    <w:rPr>
      <w:rFonts w:ascii="CG Times (WN)" w:eastAsia="SimSun" w:hAnsi="CG Times (WN)" w:cs="Times New Roman"/>
      <w:b/>
      <w:bCs/>
      <w:kern w:val="0"/>
      <w:sz w:val="20"/>
      <w:szCs w:val="20"/>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styleId="ColorfulList-Accent1">
    <w:name w:val="Colorful List Accent 1"/>
    <w:basedOn w:val="TableNormal"/>
    <w:uiPriority w:val="34"/>
    <w:qFormat/>
    <w:rsid w:val="005D073D"/>
    <w:rPr>
      <w:rFonts w:ascii="CG Times (WN)" w:eastAsia="MS Gothic" w:hAnsi="CG Times (WN)" w:cs="Times New Roman"/>
      <w:kern w:val="0"/>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sid w:val="005D073D"/>
    <w:rPr>
      <w:b/>
      <w:bCs/>
    </w:rPr>
  </w:style>
  <w:style w:type="character" w:styleId="PageNumber">
    <w:name w:val="page number"/>
    <w:qFormat/>
    <w:rsid w:val="005D073D"/>
    <w:rPr>
      <w:rFonts w:cs="Times New Roman"/>
    </w:rPr>
  </w:style>
  <w:style w:type="character" w:styleId="FollowedHyperlink">
    <w:name w:val="FollowedHyperlink"/>
    <w:qFormat/>
    <w:rsid w:val="005D073D"/>
    <w:rPr>
      <w:color w:val="954F72"/>
      <w:u w:val="single"/>
    </w:rPr>
  </w:style>
  <w:style w:type="character" w:styleId="Emphasis">
    <w:name w:val="Emphasis"/>
    <w:uiPriority w:val="20"/>
    <w:qFormat/>
    <w:rsid w:val="005D073D"/>
    <w:rPr>
      <w:i/>
      <w:iCs/>
    </w:rPr>
  </w:style>
  <w:style w:type="character" w:styleId="Hyperlink">
    <w:name w:val="Hyperlink"/>
    <w:uiPriority w:val="99"/>
    <w:qFormat/>
    <w:rsid w:val="005D073D"/>
    <w:rPr>
      <w:color w:val="0563C1"/>
      <w:u w:val="single"/>
    </w:rPr>
  </w:style>
  <w:style w:type="character" w:styleId="FootnoteReference">
    <w:name w:val="footnote reference"/>
    <w:qFormat/>
    <w:rsid w:val="005D073D"/>
    <w:rPr>
      <w:rFonts w:cs="Times New Roman"/>
      <w:b/>
      <w:position w:val="6"/>
      <w:sz w:val="16"/>
    </w:rPr>
  </w:style>
  <w:style w:type="paragraph" w:customStyle="1" w:styleId="EQ">
    <w:name w:val="EQ"/>
    <w:basedOn w:val="Normal"/>
    <w:next w:val="Normal"/>
    <w:link w:val="EQChar"/>
    <w:uiPriority w:val="99"/>
    <w:qFormat/>
    <w:rsid w:val="005D073D"/>
    <w:pPr>
      <w:keepLines/>
      <w:widowControl/>
      <w:tabs>
        <w:tab w:val="center" w:pos="4536"/>
        <w:tab w:val="right" w:pos="9072"/>
      </w:tabs>
      <w:spacing w:after="180"/>
      <w:jc w:val="left"/>
    </w:pPr>
    <w:rPr>
      <w:rFonts w:ascii="Times New Roman" w:eastAsia="DengXian" w:hAnsi="Times New Roman" w:cs="Times New Roman"/>
      <w:kern w:val="0"/>
      <w:sz w:val="20"/>
      <w:szCs w:val="20"/>
      <w:lang w:val="en-GB" w:eastAsia="en-US"/>
    </w:rPr>
  </w:style>
  <w:style w:type="character" w:customStyle="1" w:styleId="ZGSM">
    <w:name w:val="ZGSM"/>
    <w:qFormat/>
    <w:rsid w:val="005D073D"/>
  </w:style>
  <w:style w:type="paragraph" w:customStyle="1" w:styleId="ZD">
    <w:name w:val="ZD"/>
    <w:uiPriority w:val="99"/>
    <w:qFormat/>
    <w:rsid w:val="005D073D"/>
    <w:pPr>
      <w:framePr w:wrap="notBeside" w:vAnchor="page" w:hAnchor="margin" w:y="15764"/>
      <w:widowControl w:val="0"/>
    </w:pPr>
    <w:rPr>
      <w:rFonts w:ascii="Arial" w:eastAsia="DengXian" w:hAnsi="Arial" w:cs="Times New Roman"/>
      <w:kern w:val="0"/>
      <w:sz w:val="32"/>
      <w:szCs w:val="20"/>
      <w:lang w:val="en-GB" w:eastAsia="en-US"/>
    </w:rPr>
  </w:style>
  <w:style w:type="paragraph" w:customStyle="1" w:styleId="TT">
    <w:name w:val="TT"/>
    <w:basedOn w:val="Heading1"/>
    <w:next w:val="Normal"/>
    <w:uiPriority w:val="99"/>
    <w:qFormat/>
    <w:rsid w:val="005D073D"/>
    <w:pPr>
      <w:widowControl/>
      <w:pBdr>
        <w:top w:val="single" w:sz="12" w:space="3" w:color="auto"/>
      </w:pBdr>
      <w:spacing w:before="240" w:after="180" w:line="240" w:lineRule="auto"/>
      <w:ind w:left="1134" w:hanging="1134"/>
      <w:jc w:val="left"/>
      <w:outlineLvl w:val="9"/>
    </w:pPr>
    <w:rPr>
      <w:rFonts w:ascii="Arial" w:eastAsia="DengXian" w:hAnsi="Arial" w:cs="Times New Roman"/>
      <w:b w:val="0"/>
      <w:bCs w:val="0"/>
      <w:kern w:val="0"/>
      <w:sz w:val="36"/>
      <w:szCs w:val="20"/>
      <w:lang w:val="en-GB" w:eastAsia="en-US"/>
    </w:rPr>
  </w:style>
  <w:style w:type="paragraph" w:customStyle="1" w:styleId="NF">
    <w:name w:val="NF"/>
    <w:basedOn w:val="NO"/>
    <w:uiPriority w:val="99"/>
    <w:qFormat/>
    <w:rsid w:val="005D073D"/>
    <w:pPr>
      <w:keepNext/>
      <w:spacing w:after="0"/>
    </w:pPr>
    <w:rPr>
      <w:rFonts w:ascii="Arial" w:hAnsi="Arial"/>
      <w:sz w:val="18"/>
    </w:rPr>
  </w:style>
  <w:style w:type="paragraph" w:customStyle="1" w:styleId="NO">
    <w:name w:val="NO"/>
    <w:basedOn w:val="Normal"/>
    <w:uiPriority w:val="99"/>
    <w:qFormat/>
    <w:rsid w:val="005D073D"/>
    <w:pPr>
      <w:keepLines/>
      <w:widowControl/>
      <w:spacing w:after="180"/>
      <w:ind w:left="1135" w:hanging="851"/>
      <w:jc w:val="left"/>
    </w:pPr>
    <w:rPr>
      <w:rFonts w:ascii="Times New Roman" w:eastAsia="DengXian" w:hAnsi="Times New Roman" w:cs="Times New Roman"/>
      <w:kern w:val="0"/>
      <w:sz w:val="20"/>
      <w:szCs w:val="20"/>
      <w:lang w:val="en-GB" w:eastAsia="en-US"/>
    </w:rPr>
  </w:style>
  <w:style w:type="paragraph" w:customStyle="1" w:styleId="PL">
    <w:name w:val="PL"/>
    <w:link w:val="PLChar"/>
    <w:qFormat/>
    <w:rsid w:val="005D07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DengXian" w:hAnsi="Courier New" w:cs="Times New Roman"/>
      <w:kern w:val="0"/>
      <w:sz w:val="16"/>
      <w:szCs w:val="20"/>
      <w:lang w:val="en-GB" w:eastAsia="en-US"/>
    </w:rPr>
  </w:style>
  <w:style w:type="paragraph" w:customStyle="1" w:styleId="TAR">
    <w:name w:val="TAR"/>
    <w:basedOn w:val="TAL"/>
    <w:qFormat/>
    <w:rsid w:val="005D073D"/>
    <w:pPr>
      <w:jc w:val="right"/>
    </w:pPr>
  </w:style>
  <w:style w:type="paragraph" w:customStyle="1" w:styleId="TAL">
    <w:name w:val="TAL"/>
    <w:basedOn w:val="Normal"/>
    <w:link w:val="TALChar"/>
    <w:qFormat/>
    <w:rsid w:val="005D073D"/>
    <w:pPr>
      <w:keepNext/>
      <w:keepLines/>
      <w:widowControl/>
      <w:jc w:val="left"/>
    </w:pPr>
    <w:rPr>
      <w:rFonts w:ascii="Arial" w:eastAsia="DengXian" w:hAnsi="Arial" w:cs="Times New Roman"/>
      <w:kern w:val="0"/>
      <w:sz w:val="18"/>
      <w:szCs w:val="20"/>
      <w:lang w:val="en-GB" w:eastAsia="en-US"/>
    </w:rPr>
  </w:style>
  <w:style w:type="paragraph" w:customStyle="1" w:styleId="TAH">
    <w:name w:val="TAH"/>
    <w:basedOn w:val="TAC"/>
    <w:link w:val="TAHCar"/>
    <w:qFormat/>
    <w:rsid w:val="005D073D"/>
    <w:rPr>
      <w:b/>
    </w:rPr>
  </w:style>
  <w:style w:type="paragraph" w:customStyle="1" w:styleId="TAC">
    <w:name w:val="TAC"/>
    <w:basedOn w:val="TAL"/>
    <w:link w:val="TACChar"/>
    <w:qFormat/>
    <w:rsid w:val="005D073D"/>
    <w:pPr>
      <w:jc w:val="center"/>
    </w:pPr>
  </w:style>
  <w:style w:type="paragraph" w:customStyle="1" w:styleId="LD">
    <w:name w:val="LD"/>
    <w:uiPriority w:val="99"/>
    <w:qFormat/>
    <w:rsid w:val="005D073D"/>
    <w:pPr>
      <w:keepNext/>
      <w:keepLines/>
      <w:spacing w:line="180" w:lineRule="exact"/>
    </w:pPr>
    <w:rPr>
      <w:rFonts w:ascii="Courier New" w:eastAsia="DengXian" w:hAnsi="Courier New" w:cs="Times New Roman"/>
      <w:kern w:val="0"/>
      <w:sz w:val="20"/>
      <w:szCs w:val="20"/>
      <w:lang w:val="en-GB" w:eastAsia="en-US"/>
    </w:rPr>
  </w:style>
  <w:style w:type="paragraph" w:customStyle="1" w:styleId="EX">
    <w:name w:val="EX"/>
    <w:basedOn w:val="Normal"/>
    <w:uiPriority w:val="99"/>
    <w:qFormat/>
    <w:rsid w:val="005D073D"/>
    <w:pPr>
      <w:keepLines/>
      <w:widowControl/>
      <w:spacing w:after="180"/>
      <w:ind w:left="1702" w:hanging="1418"/>
      <w:jc w:val="left"/>
    </w:pPr>
    <w:rPr>
      <w:rFonts w:ascii="Times New Roman" w:eastAsia="DengXian" w:hAnsi="Times New Roman" w:cs="Times New Roman"/>
      <w:kern w:val="0"/>
      <w:sz w:val="20"/>
      <w:szCs w:val="20"/>
      <w:lang w:val="en-GB" w:eastAsia="en-US"/>
    </w:rPr>
  </w:style>
  <w:style w:type="paragraph" w:customStyle="1" w:styleId="FP">
    <w:name w:val="FP"/>
    <w:basedOn w:val="Normal"/>
    <w:qFormat/>
    <w:rsid w:val="005D073D"/>
    <w:pPr>
      <w:widowControl/>
      <w:jc w:val="left"/>
    </w:pPr>
    <w:rPr>
      <w:rFonts w:ascii="Times New Roman" w:eastAsia="DengXian" w:hAnsi="Times New Roman" w:cs="Times New Roman"/>
      <w:kern w:val="0"/>
      <w:sz w:val="20"/>
      <w:szCs w:val="20"/>
      <w:lang w:val="en-GB" w:eastAsia="en-US"/>
    </w:rPr>
  </w:style>
  <w:style w:type="paragraph" w:customStyle="1" w:styleId="NW">
    <w:name w:val="NW"/>
    <w:basedOn w:val="NO"/>
    <w:uiPriority w:val="99"/>
    <w:qFormat/>
    <w:rsid w:val="005D073D"/>
    <w:pPr>
      <w:spacing w:after="0"/>
    </w:pPr>
  </w:style>
  <w:style w:type="paragraph" w:customStyle="1" w:styleId="EW">
    <w:name w:val="EW"/>
    <w:basedOn w:val="EX"/>
    <w:qFormat/>
    <w:rsid w:val="005D073D"/>
    <w:pPr>
      <w:spacing w:after="0"/>
    </w:pPr>
  </w:style>
  <w:style w:type="paragraph" w:customStyle="1" w:styleId="B1">
    <w:name w:val="B1"/>
    <w:basedOn w:val="Normal"/>
    <w:link w:val="B1Zchn"/>
    <w:qFormat/>
    <w:rsid w:val="005D073D"/>
    <w:pPr>
      <w:widowControl/>
      <w:spacing w:after="180"/>
      <w:ind w:left="568" w:hanging="284"/>
      <w:jc w:val="left"/>
    </w:pPr>
    <w:rPr>
      <w:rFonts w:ascii="Times New Roman" w:eastAsia="DengXian" w:hAnsi="Times New Roman" w:cs="Times New Roman"/>
      <w:kern w:val="0"/>
      <w:sz w:val="20"/>
      <w:szCs w:val="20"/>
      <w:lang w:val="en-GB" w:eastAsia="en-US"/>
    </w:rPr>
  </w:style>
  <w:style w:type="paragraph" w:customStyle="1" w:styleId="EditorsNote">
    <w:name w:val="Editor's Note"/>
    <w:aliases w:val="EN"/>
    <w:basedOn w:val="NO"/>
    <w:uiPriority w:val="99"/>
    <w:qFormat/>
    <w:rsid w:val="005D073D"/>
    <w:rPr>
      <w:color w:val="FF0000"/>
    </w:rPr>
  </w:style>
  <w:style w:type="paragraph" w:customStyle="1" w:styleId="TH">
    <w:name w:val="TH"/>
    <w:basedOn w:val="Normal"/>
    <w:link w:val="THChar"/>
    <w:qFormat/>
    <w:rsid w:val="005D073D"/>
    <w:pPr>
      <w:keepNext/>
      <w:keepLines/>
      <w:widowControl/>
      <w:spacing w:before="60" w:after="180"/>
      <w:jc w:val="center"/>
    </w:pPr>
    <w:rPr>
      <w:rFonts w:ascii="Arial" w:eastAsia="DengXian" w:hAnsi="Arial" w:cs="Times New Roman"/>
      <w:b/>
      <w:kern w:val="0"/>
      <w:sz w:val="20"/>
      <w:szCs w:val="20"/>
      <w:lang w:val="en-GB" w:eastAsia="en-US"/>
    </w:rPr>
  </w:style>
  <w:style w:type="paragraph" w:customStyle="1" w:styleId="ZA">
    <w:name w:val="ZA"/>
    <w:uiPriority w:val="99"/>
    <w:qFormat/>
    <w:rsid w:val="005D073D"/>
    <w:pPr>
      <w:framePr w:w="10206" w:h="794" w:hRule="exact" w:wrap="notBeside" w:vAnchor="page" w:hAnchor="margin" w:y="1135"/>
      <w:widowControl w:val="0"/>
      <w:pBdr>
        <w:bottom w:val="single" w:sz="12" w:space="1" w:color="auto"/>
      </w:pBdr>
      <w:jc w:val="right"/>
    </w:pPr>
    <w:rPr>
      <w:rFonts w:ascii="Arial" w:eastAsia="DengXian" w:hAnsi="Arial" w:cs="Times New Roman"/>
      <w:kern w:val="0"/>
      <w:sz w:val="40"/>
      <w:szCs w:val="20"/>
      <w:lang w:val="en-GB" w:eastAsia="en-US"/>
    </w:rPr>
  </w:style>
  <w:style w:type="paragraph" w:customStyle="1" w:styleId="ZB">
    <w:name w:val="ZB"/>
    <w:uiPriority w:val="99"/>
    <w:qFormat/>
    <w:rsid w:val="005D073D"/>
    <w:pPr>
      <w:framePr w:w="10206" w:h="284" w:hRule="exact" w:wrap="notBeside" w:vAnchor="page" w:hAnchor="margin" w:y="1986"/>
      <w:widowControl w:val="0"/>
      <w:ind w:right="28"/>
      <w:jc w:val="right"/>
    </w:pPr>
    <w:rPr>
      <w:rFonts w:ascii="Arial" w:eastAsia="DengXian" w:hAnsi="Arial" w:cs="Times New Roman"/>
      <w:i/>
      <w:kern w:val="0"/>
      <w:sz w:val="20"/>
      <w:szCs w:val="20"/>
      <w:lang w:val="en-GB" w:eastAsia="en-US"/>
    </w:rPr>
  </w:style>
  <w:style w:type="paragraph" w:customStyle="1" w:styleId="ZT">
    <w:name w:val="ZT"/>
    <w:uiPriority w:val="99"/>
    <w:qFormat/>
    <w:rsid w:val="005D073D"/>
    <w:pPr>
      <w:framePr w:wrap="notBeside" w:hAnchor="margin" w:yAlign="center"/>
      <w:widowControl w:val="0"/>
      <w:spacing w:line="240" w:lineRule="atLeast"/>
      <w:jc w:val="right"/>
    </w:pPr>
    <w:rPr>
      <w:rFonts w:ascii="Arial" w:eastAsia="DengXian" w:hAnsi="Arial" w:cs="Times New Roman"/>
      <w:b/>
      <w:kern w:val="0"/>
      <w:sz w:val="34"/>
      <w:szCs w:val="20"/>
      <w:lang w:val="en-GB" w:eastAsia="en-US"/>
    </w:rPr>
  </w:style>
  <w:style w:type="paragraph" w:customStyle="1" w:styleId="ZU">
    <w:name w:val="ZU"/>
    <w:uiPriority w:val="99"/>
    <w:qFormat/>
    <w:rsid w:val="005D073D"/>
    <w:pPr>
      <w:framePr w:w="10206" w:wrap="notBeside" w:vAnchor="page" w:hAnchor="margin" w:y="6238"/>
      <w:widowControl w:val="0"/>
      <w:pBdr>
        <w:top w:val="single" w:sz="12" w:space="1" w:color="auto"/>
      </w:pBdr>
      <w:jc w:val="right"/>
    </w:pPr>
    <w:rPr>
      <w:rFonts w:ascii="Arial" w:eastAsia="DengXian" w:hAnsi="Arial" w:cs="Times New Roman"/>
      <w:kern w:val="0"/>
      <w:sz w:val="20"/>
      <w:szCs w:val="20"/>
      <w:lang w:val="en-GB" w:eastAsia="en-US"/>
    </w:rPr>
  </w:style>
  <w:style w:type="paragraph" w:customStyle="1" w:styleId="TAN">
    <w:name w:val="TAN"/>
    <w:basedOn w:val="TAL"/>
    <w:link w:val="TANChar"/>
    <w:qFormat/>
    <w:rsid w:val="005D073D"/>
    <w:pPr>
      <w:ind w:left="851" w:hanging="851"/>
    </w:pPr>
  </w:style>
  <w:style w:type="paragraph" w:customStyle="1" w:styleId="ZH">
    <w:name w:val="ZH"/>
    <w:uiPriority w:val="99"/>
    <w:qFormat/>
    <w:rsid w:val="005D073D"/>
    <w:pPr>
      <w:framePr w:wrap="notBeside" w:vAnchor="page" w:hAnchor="margin" w:xAlign="center" w:y="6805"/>
      <w:widowControl w:val="0"/>
    </w:pPr>
    <w:rPr>
      <w:rFonts w:ascii="Arial" w:eastAsia="DengXian" w:hAnsi="Arial" w:cs="Times New Roman"/>
      <w:kern w:val="0"/>
      <w:sz w:val="20"/>
      <w:szCs w:val="20"/>
      <w:lang w:val="en-GB" w:eastAsia="en-US"/>
    </w:rPr>
  </w:style>
  <w:style w:type="paragraph" w:customStyle="1" w:styleId="TF">
    <w:name w:val="TF"/>
    <w:aliases w:val="left"/>
    <w:basedOn w:val="TH"/>
    <w:link w:val="TFChar"/>
    <w:qFormat/>
    <w:rsid w:val="005D073D"/>
    <w:pPr>
      <w:keepNext w:val="0"/>
      <w:spacing w:before="0" w:after="240"/>
    </w:pPr>
  </w:style>
  <w:style w:type="paragraph" w:customStyle="1" w:styleId="ZG">
    <w:name w:val="ZG"/>
    <w:uiPriority w:val="99"/>
    <w:qFormat/>
    <w:rsid w:val="005D073D"/>
    <w:pPr>
      <w:framePr w:wrap="notBeside" w:vAnchor="page" w:hAnchor="margin" w:xAlign="right" w:y="6805"/>
      <w:widowControl w:val="0"/>
      <w:jc w:val="right"/>
    </w:pPr>
    <w:rPr>
      <w:rFonts w:ascii="Arial" w:eastAsia="DengXian" w:hAnsi="Arial" w:cs="Times New Roman"/>
      <w:kern w:val="0"/>
      <w:sz w:val="20"/>
      <w:szCs w:val="20"/>
      <w:lang w:val="en-GB" w:eastAsia="en-US"/>
    </w:rPr>
  </w:style>
  <w:style w:type="paragraph" w:customStyle="1" w:styleId="B2">
    <w:name w:val="B2"/>
    <w:basedOn w:val="Normal"/>
    <w:link w:val="B2Char"/>
    <w:qFormat/>
    <w:rsid w:val="005D073D"/>
    <w:pPr>
      <w:widowControl/>
      <w:spacing w:after="180"/>
      <w:ind w:left="851" w:hanging="284"/>
      <w:jc w:val="left"/>
    </w:pPr>
    <w:rPr>
      <w:rFonts w:ascii="Times New Roman" w:eastAsia="DengXian" w:hAnsi="Times New Roman" w:cs="Times New Roman"/>
      <w:kern w:val="0"/>
      <w:sz w:val="20"/>
      <w:szCs w:val="20"/>
      <w:lang w:val="en-GB" w:eastAsia="en-US"/>
    </w:rPr>
  </w:style>
  <w:style w:type="paragraph" w:customStyle="1" w:styleId="B3">
    <w:name w:val="B3"/>
    <w:basedOn w:val="Normal"/>
    <w:link w:val="B3Char"/>
    <w:uiPriority w:val="99"/>
    <w:qFormat/>
    <w:rsid w:val="005D073D"/>
    <w:pPr>
      <w:widowControl/>
      <w:spacing w:after="180"/>
      <w:ind w:left="1135" w:hanging="284"/>
      <w:jc w:val="left"/>
    </w:pPr>
    <w:rPr>
      <w:rFonts w:ascii="Times New Roman" w:eastAsia="DengXian" w:hAnsi="Times New Roman" w:cs="Times New Roman"/>
      <w:kern w:val="0"/>
      <w:sz w:val="20"/>
      <w:szCs w:val="20"/>
      <w:lang w:val="en-GB" w:eastAsia="en-US"/>
    </w:rPr>
  </w:style>
  <w:style w:type="paragraph" w:customStyle="1" w:styleId="B4">
    <w:name w:val="B4"/>
    <w:basedOn w:val="Normal"/>
    <w:uiPriority w:val="99"/>
    <w:qFormat/>
    <w:rsid w:val="005D073D"/>
    <w:pPr>
      <w:widowControl/>
      <w:spacing w:after="180"/>
      <w:ind w:left="1418" w:hanging="284"/>
      <w:jc w:val="left"/>
    </w:pPr>
    <w:rPr>
      <w:rFonts w:ascii="Times New Roman" w:eastAsia="DengXian" w:hAnsi="Times New Roman" w:cs="Times New Roman"/>
      <w:kern w:val="0"/>
      <w:sz w:val="20"/>
      <w:szCs w:val="20"/>
      <w:lang w:val="en-GB" w:eastAsia="en-US"/>
    </w:rPr>
  </w:style>
  <w:style w:type="paragraph" w:customStyle="1" w:styleId="B5">
    <w:name w:val="B5"/>
    <w:basedOn w:val="Normal"/>
    <w:uiPriority w:val="99"/>
    <w:qFormat/>
    <w:rsid w:val="005D073D"/>
    <w:pPr>
      <w:widowControl/>
      <w:spacing w:after="180"/>
      <w:ind w:left="1702" w:hanging="284"/>
      <w:jc w:val="left"/>
    </w:pPr>
    <w:rPr>
      <w:rFonts w:ascii="Times New Roman" w:eastAsia="DengXian" w:hAnsi="Times New Roman" w:cs="Times New Roman"/>
      <w:kern w:val="0"/>
      <w:sz w:val="20"/>
      <w:szCs w:val="20"/>
      <w:lang w:val="en-GB" w:eastAsia="en-US"/>
    </w:rPr>
  </w:style>
  <w:style w:type="paragraph" w:customStyle="1" w:styleId="ZTD">
    <w:name w:val="ZTD"/>
    <w:basedOn w:val="ZB"/>
    <w:uiPriority w:val="99"/>
    <w:qFormat/>
    <w:rsid w:val="005D073D"/>
    <w:pPr>
      <w:framePr w:hRule="auto" w:wrap="notBeside" w:y="852"/>
    </w:pPr>
    <w:rPr>
      <w:i w:val="0"/>
      <w:sz w:val="40"/>
    </w:rPr>
  </w:style>
  <w:style w:type="paragraph" w:customStyle="1" w:styleId="ZV">
    <w:name w:val="ZV"/>
    <w:basedOn w:val="ZU"/>
    <w:uiPriority w:val="99"/>
    <w:qFormat/>
    <w:rsid w:val="005D073D"/>
    <w:pPr>
      <w:framePr w:wrap="notBeside" w:y="16161"/>
    </w:pPr>
  </w:style>
  <w:style w:type="paragraph" w:customStyle="1" w:styleId="TAJ">
    <w:name w:val="TAJ"/>
    <w:basedOn w:val="TH"/>
    <w:qFormat/>
    <w:rsid w:val="005D073D"/>
  </w:style>
  <w:style w:type="paragraph" w:customStyle="1" w:styleId="Guidance">
    <w:name w:val="Guidance"/>
    <w:basedOn w:val="Normal"/>
    <w:qFormat/>
    <w:rsid w:val="005D073D"/>
    <w:pPr>
      <w:widowControl/>
      <w:spacing w:after="180"/>
      <w:jc w:val="left"/>
    </w:pPr>
    <w:rPr>
      <w:rFonts w:ascii="Times New Roman" w:eastAsia="DengXian" w:hAnsi="Times New Roman" w:cs="Times New Roman"/>
      <w:i/>
      <w:color w:val="0000FF"/>
      <w:kern w:val="0"/>
      <w:sz w:val="20"/>
      <w:szCs w:val="20"/>
      <w:lang w:val="en-GB" w:eastAsia="en-US"/>
    </w:rPr>
  </w:style>
  <w:style w:type="character" w:customStyle="1" w:styleId="UnresolvedMention1">
    <w:name w:val="Unresolved Mention1"/>
    <w:uiPriority w:val="99"/>
    <w:semiHidden/>
    <w:unhideWhenUsed/>
    <w:qFormat/>
    <w:rsid w:val="005D073D"/>
    <w:rPr>
      <w:color w:val="605E5C"/>
      <w:shd w:val="clear" w:color="auto" w:fill="E1DFDD"/>
    </w:rPr>
  </w:style>
  <w:style w:type="character" w:customStyle="1" w:styleId="B1Zchn">
    <w:name w:val="B1 Zchn"/>
    <w:link w:val="B1"/>
    <w:qFormat/>
    <w:rsid w:val="005D073D"/>
    <w:rPr>
      <w:rFonts w:ascii="Times New Roman" w:eastAsia="DengXian" w:hAnsi="Times New Roman" w:cs="Times New Roman"/>
      <w:kern w:val="0"/>
      <w:sz w:val="20"/>
      <w:szCs w:val="20"/>
      <w:lang w:val="en-GB" w:eastAsia="en-US"/>
    </w:rPr>
  </w:style>
  <w:style w:type="paragraph" w:customStyle="1" w:styleId="Bibliography1">
    <w:name w:val="Bibliography1"/>
    <w:basedOn w:val="Normal"/>
    <w:next w:val="Normal"/>
    <w:uiPriority w:val="37"/>
    <w:semiHidden/>
    <w:unhideWhenUsed/>
    <w:qFormat/>
    <w:rsid w:val="005D073D"/>
    <w:pPr>
      <w:widowControl/>
      <w:spacing w:after="180"/>
      <w:jc w:val="left"/>
    </w:pPr>
    <w:rPr>
      <w:rFonts w:ascii="Times New Roman" w:eastAsia="DengXian" w:hAnsi="Times New Roman" w:cs="Times New Roman"/>
      <w:kern w:val="0"/>
      <w:sz w:val="20"/>
      <w:szCs w:val="20"/>
      <w:lang w:val="en-GB" w:eastAsia="en-US"/>
    </w:rPr>
  </w:style>
  <w:style w:type="paragraph" w:styleId="IntenseQuote">
    <w:name w:val="Intense Quote"/>
    <w:basedOn w:val="Normal"/>
    <w:next w:val="Normal"/>
    <w:link w:val="IntenseQuoteChar"/>
    <w:uiPriority w:val="30"/>
    <w:qFormat/>
    <w:rsid w:val="005D073D"/>
    <w:pPr>
      <w:widowControl/>
      <w:pBdr>
        <w:top w:val="single" w:sz="4" w:space="10" w:color="4472C4"/>
        <w:bottom w:val="single" w:sz="4" w:space="10" w:color="4472C4"/>
      </w:pBdr>
      <w:spacing w:before="360" w:after="360"/>
      <w:ind w:left="864" w:right="864"/>
      <w:jc w:val="center"/>
    </w:pPr>
    <w:rPr>
      <w:rFonts w:ascii="Times New Roman" w:eastAsia="DengXian" w:hAnsi="Times New Roman" w:cs="Times New Roman"/>
      <w:i/>
      <w:iCs/>
      <w:color w:val="4472C4"/>
      <w:kern w:val="0"/>
      <w:sz w:val="20"/>
      <w:szCs w:val="20"/>
      <w:lang w:val="en-GB" w:eastAsia="en-US"/>
    </w:rPr>
  </w:style>
  <w:style w:type="character" w:customStyle="1" w:styleId="IntenseQuoteChar">
    <w:name w:val="Intense Quote Char"/>
    <w:basedOn w:val="DefaultParagraphFont"/>
    <w:link w:val="IntenseQuote"/>
    <w:uiPriority w:val="30"/>
    <w:qFormat/>
    <w:rsid w:val="005D073D"/>
    <w:rPr>
      <w:rFonts w:ascii="Times New Roman" w:eastAsia="DengXian" w:hAnsi="Times New Roman" w:cs="Times New Roman"/>
      <w:i/>
      <w:iCs/>
      <w:color w:val="4472C4"/>
      <w:kern w:val="0"/>
      <w:sz w:val="20"/>
      <w:szCs w:val="20"/>
      <w:lang w:val="en-GB" w:eastAsia="en-US"/>
    </w:rPr>
  </w:style>
  <w:style w:type="paragraph" w:styleId="ListParagraph">
    <w:name w:val="List Paragraph"/>
    <w:aliases w:val="- Bullets,목록 단락,リスト段落,?? ??,?????,????,Lista1,列出段落1,中等深浅网格 1 - 着色 21,¥¡¡¡¡ì¬º¥¹¥È¶ÎÂä,ÁÐ³ö¶ÎÂä,¥ê¥¹¥È¶ÎÂä,列表段落1,—ño’i—Ž,1st level - Bullet List Paragraph,Lettre d'introduction,Paragrafo elenco,Normal bullet 2,Bullet list,列表段落11,목록단락"/>
    <w:basedOn w:val="Normal"/>
    <w:link w:val="ListParagraphChar"/>
    <w:uiPriority w:val="34"/>
    <w:qFormat/>
    <w:rsid w:val="005D073D"/>
    <w:pPr>
      <w:widowControl/>
      <w:spacing w:after="180"/>
      <w:ind w:left="720"/>
      <w:jc w:val="left"/>
    </w:pPr>
    <w:rPr>
      <w:rFonts w:ascii="Times New Roman" w:eastAsia="DengXian" w:hAnsi="Times New Roman" w:cs="Times New Roman"/>
      <w:kern w:val="0"/>
      <w:sz w:val="20"/>
      <w:szCs w:val="20"/>
      <w:lang w:val="en-GB" w:eastAsia="en-US"/>
    </w:rPr>
  </w:style>
  <w:style w:type="paragraph" w:styleId="NoSpacing">
    <w:name w:val="No Spacing"/>
    <w:uiPriority w:val="1"/>
    <w:qFormat/>
    <w:rsid w:val="005D073D"/>
    <w:rPr>
      <w:rFonts w:ascii="Times New Roman" w:eastAsia="DengXian" w:hAnsi="Times New Roman" w:cs="Times New Roman"/>
      <w:kern w:val="0"/>
      <w:sz w:val="20"/>
      <w:szCs w:val="20"/>
      <w:lang w:val="en-GB" w:eastAsia="en-US"/>
    </w:rPr>
  </w:style>
  <w:style w:type="paragraph" w:styleId="Quote">
    <w:name w:val="Quote"/>
    <w:basedOn w:val="Normal"/>
    <w:next w:val="Normal"/>
    <w:link w:val="QuoteChar"/>
    <w:uiPriority w:val="29"/>
    <w:qFormat/>
    <w:rsid w:val="005D073D"/>
    <w:pPr>
      <w:widowControl/>
      <w:spacing w:before="200" w:after="160"/>
      <w:ind w:left="864" w:right="864"/>
      <w:jc w:val="center"/>
    </w:pPr>
    <w:rPr>
      <w:rFonts w:ascii="Times New Roman" w:eastAsia="DengXian" w:hAnsi="Times New Roman" w:cs="Times New Roman"/>
      <w:i/>
      <w:iCs/>
      <w:color w:val="404040"/>
      <w:kern w:val="0"/>
      <w:sz w:val="20"/>
      <w:szCs w:val="20"/>
      <w:lang w:val="en-GB" w:eastAsia="en-US"/>
    </w:rPr>
  </w:style>
  <w:style w:type="character" w:customStyle="1" w:styleId="QuoteChar">
    <w:name w:val="Quote Char"/>
    <w:basedOn w:val="DefaultParagraphFont"/>
    <w:link w:val="Quote"/>
    <w:uiPriority w:val="29"/>
    <w:qFormat/>
    <w:rsid w:val="005D073D"/>
    <w:rPr>
      <w:rFonts w:ascii="Times New Roman" w:eastAsia="DengXian" w:hAnsi="Times New Roman" w:cs="Times New Roman"/>
      <w:i/>
      <w:iCs/>
      <w:color w:val="404040"/>
      <w:kern w:val="0"/>
      <w:sz w:val="20"/>
      <w:szCs w:val="20"/>
      <w:lang w:val="en-GB" w:eastAsia="en-US"/>
    </w:rPr>
  </w:style>
  <w:style w:type="paragraph" w:customStyle="1" w:styleId="TOCHeading1">
    <w:name w:val="TOC Heading1"/>
    <w:basedOn w:val="Heading1"/>
    <w:next w:val="Normal"/>
    <w:uiPriority w:val="39"/>
    <w:unhideWhenUsed/>
    <w:qFormat/>
    <w:rsid w:val="005D073D"/>
    <w:pPr>
      <w:keepLines w:val="0"/>
      <w:widowControl/>
      <w:spacing w:before="240" w:after="60" w:line="240" w:lineRule="auto"/>
      <w:jc w:val="left"/>
      <w:outlineLvl w:val="9"/>
    </w:pPr>
    <w:rPr>
      <w:rFonts w:ascii="Calibri Light" w:eastAsia="DengXian Light" w:hAnsi="Calibri Light" w:cs="Times New Roman"/>
      <w:kern w:val="32"/>
      <w:sz w:val="32"/>
      <w:szCs w:val="32"/>
      <w:lang w:val="en-GB" w:eastAsia="en-US"/>
    </w:rPr>
  </w:style>
  <w:style w:type="paragraph" w:customStyle="1" w:styleId="Revision1">
    <w:name w:val="Revision1"/>
    <w:hidden/>
    <w:uiPriority w:val="99"/>
    <w:semiHidden/>
    <w:qFormat/>
    <w:rsid w:val="005D073D"/>
    <w:rPr>
      <w:rFonts w:ascii="Times New Roman" w:eastAsia="DengXian" w:hAnsi="Times New Roman" w:cs="Times New Roman"/>
      <w:kern w:val="0"/>
      <w:sz w:val="20"/>
      <w:szCs w:val="20"/>
      <w:lang w:val="en-GB" w:eastAsia="en-US"/>
    </w:rPr>
  </w:style>
  <w:style w:type="character" w:customStyle="1" w:styleId="B3Char">
    <w:name w:val="B3 Char"/>
    <w:link w:val="B3"/>
    <w:uiPriority w:val="99"/>
    <w:qFormat/>
    <w:rsid w:val="005D073D"/>
    <w:rPr>
      <w:rFonts w:ascii="Times New Roman" w:eastAsia="DengXian" w:hAnsi="Times New Roman" w:cs="Times New Roman"/>
      <w:kern w:val="0"/>
      <w:sz w:val="20"/>
      <w:szCs w:val="20"/>
      <w:lang w:val="en-GB" w:eastAsia="en-US"/>
    </w:rPr>
  </w:style>
  <w:style w:type="character" w:customStyle="1" w:styleId="B2Char">
    <w:name w:val="B2 Char"/>
    <w:link w:val="B2"/>
    <w:qFormat/>
    <w:rsid w:val="005D073D"/>
    <w:rPr>
      <w:rFonts w:ascii="Times New Roman" w:eastAsia="DengXian" w:hAnsi="Times New Roman" w:cs="Times New Roman"/>
      <w:kern w:val="0"/>
      <w:sz w:val="20"/>
      <w:szCs w:val="20"/>
      <w:lang w:val="en-GB" w:eastAsia="en-US"/>
    </w:rPr>
  </w:style>
  <w:style w:type="character" w:customStyle="1" w:styleId="ListParagraphChar">
    <w:name w:val="List Paragraph Char"/>
    <w:aliases w:val="- Bullets Char1,목록 단락 Char1,リスト段落 Char1,?? ?? Char1,????? Char1,???? Char1,Lista1 Char1,列出段落1 Char1,中等深浅网格 1 - 着色 21 Char1,¥¡¡¡¡ì¬º¥¹¥È¶ÎÂä Char1,ÁÐ³ö¶ÎÂä Char1,¥ê¥¹¥È¶ÎÂä Char1,列表段落1 Char1,—ño’i—Ž Char1,Lettre d'introduction Char"/>
    <w:link w:val="ListParagraph"/>
    <w:uiPriority w:val="34"/>
    <w:qFormat/>
    <w:locked/>
    <w:rsid w:val="005D073D"/>
    <w:rPr>
      <w:rFonts w:ascii="Times New Roman" w:eastAsia="DengXian" w:hAnsi="Times New Roman" w:cs="Times New Roman"/>
      <w:kern w:val="0"/>
      <w:sz w:val="20"/>
      <w:szCs w:val="20"/>
      <w:lang w:val="en-GB" w:eastAsia="en-US"/>
    </w:rPr>
  </w:style>
  <w:style w:type="character" w:customStyle="1" w:styleId="THChar">
    <w:name w:val="TH Char"/>
    <w:link w:val="TH"/>
    <w:qFormat/>
    <w:locked/>
    <w:rsid w:val="005D073D"/>
    <w:rPr>
      <w:rFonts w:ascii="Arial" w:eastAsia="DengXian" w:hAnsi="Arial" w:cs="Times New Roman"/>
      <w:b/>
      <w:kern w:val="0"/>
      <w:sz w:val="20"/>
      <w:szCs w:val="20"/>
      <w:lang w:val="en-GB" w:eastAsia="en-US"/>
    </w:rPr>
  </w:style>
  <w:style w:type="character" w:customStyle="1" w:styleId="CaptionChar1">
    <w:name w:val="Caption Char1"/>
    <w:aliases w:val="cap Char3,cap Char Char,Caption Char Char1,Caption Char1 Char Char1,cap Char Char1 Char1,Caption Char Char1 Char Char1,cap Char2 Char,cap Char2 Char Char Char Char,cap1 Char,cap2 Char,cap11 Char,cap Char Char Char Char Char Char1,cap3 Char"/>
    <w:link w:val="Caption"/>
    <w:qFormat/>
    <w:locked/>
    <w:rsid w:val="005D073D"/>
    <w:rPr>
      <w:rFonts w:ascii="Times New Roman" w:eastAsia="DengXian" w:hAnsi="Times New Roman" w:cs="Times New Roman"/>
      <w:b/>
      <w:bCs/>
      <w:kern w:val="0"/>
      <w:sz w:val="20"/>
      <w:szCs w:val="20"/>
      <w:lang w:val="en-GB" w:eastAsia="en-US"/>
    </w:rPr>
  </w:style>
  <w:style w:type="character" w:customStyle="1" w:styleId="TALChar">
    <w:name w:val="TAL Char"/>
    <w:link w:val="TAL"/>
    <w:qFormat/>
    <w:locked/>
    <w:rsid w:val="005D073D"/>
    <w:rPr>
      <w:rFonts w:ascii="Arial" w:eastAsia="DengXian" w:hAnsi="Arial" w:cs="Times New Roman"/>
      <w:kern w:val="0"/>
      <w:sz w:val="18"/>
      <w:szCs w:val="20"/>
      <w:lang w:val="en-GB" w:eastAsia="en-US"/>
    </w:rPr>
  </w:style>
  <w:style w:type="character" w:customStyle="1" w:styleId="TAHCar">
    <w:name w:val="TAH Car"/>
    <w:link w:val="TAH"/>
    <w:qFormat/>
    <w:rsid w:val="005D073D"/>
    <w:rPr>
      <w:rFonts w:ascii="Arial" w:eastAsia="DengXian" w:hAnsi="Arial" w:cs="Times New Roman"/>
      <w:b/>
      <w:kern w:val="0"/>
      <w:sz w:val="18"/>
      <w:szCs w:val="20"/>
      <w:lang w:val="en-GB" w:eastAsia="en-US"/>
    </w:rPr>
  </w:style>
  <w:style w:type="character" w:customStyle="1" w:styleId="Heading5Char">
    <w:name w:val="Heading 5 Char"/>
    <w:aliases w:val="h5 Char,Heading5 Char"/>
    <w:link w:val="Heading5"/>
    <w:qFormat/>
    <w:locked/>
    <w:rsid w:val="005D073D"/>
    <w:rPr>
      <w:rFonts w:ascii="Arial" w:eastAsia="DengXian" w:hAnsi="Arial" w:cs="Times New Roman"/>
      <w:kern w:val="0"/>
      <w:sz w:val="22"/>
      <w:szCs w:val="20"/>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qFormat/>
    <w:locked/>
    <w:rsid w:val="005D073D"/>
    <w:rPr>
      <w:rFonts w:ascii="Times New Roman" w:hAnsi="Times New Roman" w:cs="Times New Roman"/>
      <w:sz w:val="20"/>
      <w:szCs w:val="20"/>
      <w:lang w:val="en-GB" w:eastAsia="ja-JP"/>
    </w:rPr>
  </w:style>
  <w:style w:type="paragraph" w:customStyle="1" w:styleId="TdocHeader2">
    <w:name w:val="Tdoc_Header_2"/>
    <w:basedOn w:val="Normal"/>
    <w:uiPriority w:val="99"/>
    <w:qFormat/>
    <w:rsid w:val="005D073D"/>
    <w:pPr>
      <w:tabs>
        <w:tab w:val="left" w:pos="1701"/>
        <w:tab w:val="right" w:pos="9072"/>
        <w:tab w:val="right" w:pos="10206"/>
      </w:tabs>
      <w:spacing w:before="120" w:after="180"/>
    </w:pPr>
    <w:rPr>
      <w:rFonts w:ascii="Arial" w:eastAsia="SimSun" w:hAnsi="Arial" w:cs="Times New Roman"/>
      <w:b/>
      <w:kern w:val="0"/>
      <w:sz w:val="18"/>
      <w:szCs w:val="20"/>
      <w:lang w:val="en-GB" w:eastAsia="ja-JP"/>
    </w:rPr>
  </w:style>
  <w:style w:type="paragraph" w:customStyle="1" w:styleId="Figure">
    <w:name w:val="Figure"/>
    <w:basedOn w:val="Normal"/>
    <w:uiPriority w:val="99"/>
    <w:qFormat/>
    <w:rsid w:val="005D073D"/>
    <w:pPr>
      <w:widowControl/>
      <w:spacing w:before="240" w:after="240"/>
      <w:jc w:val="center"/>
    </w:pPr>
    <w:rPr>
      <w:rFonts w:ascii="Times New Roman" w:eastAsia="SimSun" w:hAnsi="Times New Roman" w:cs="Times New Roman"/>
      <w:i/>
      <w:iCs/>
      <w:kern w:val="0"/>
      <w:sz w:val="24"/>
      <w:szCs w:val="20"/>
      <w:lang w:val="fr-FR" w:eastAsia="ja-JP"/>
    </w:rPr>
  </w:style>
  <w:style w:type="paragraph" w:customStyle="1" w:styleId="BodyTextIndent21">
    <w:name w:val="Body Text Indent 21"/>
    <w:basedOn w:val="Normal"/>
    <w:uiPriority w:val="99"/>
    <w:qFormat/>
    <w:rsid w:val="005D073D"/>
    <w:pPr>
      <w:widowControl/>
      <w:spacing w:before="120" w:after="180"/>
      <w:ind w:firstLine="202"/>
    </w:pPr>
    <w:rPr>
      <w:rFonts w:ascii="Times New Roman" w:eastAsia="SimSun" w:hAnsi="Times New Roman" w:cs="Times New Roman"/>
      <w:kern w:val="0"/>
      <w:sz w:val="22"/>
      <w:szCs w:val="20"/>
      <w:lang w:val="en-GB" w:eastAsia="ja-JP"/>
    </w:rPr>
  </w:style>
  <w:style w:type="character" w:customStyle="1" w:styleId="1">
    <w:name w:val="批注文字 字符1"/>
    <w:qFormat/>
    <w:locked/>
    <w:rsid w:val="005D073D"/>
    <w:rPr>
      <w:rFonts w:ascii="Times New Roman" w:hAnsi="Times New Roman" w:cs="Times New Roman"/>
      <w:sz w:val="20"/>
      <w:szCs w:val="20"/>
      <w:lang w:val="en-GB" w:eastAsia="ja-JP"/>
    </w:rPr>
  </w:style>
  <w:style w:type="paragraph" w:customStyle="1" w:styleId="INDENT2">
    <w:name w:val="INDENT2"/>
    <w:basedOn w:val="Normal"/>
    <w:uiPriority w:val="99"/>
    <w:qFormat/>
    <w:rsid w:val="005D073D"/>
    <w:pPr>
      <w:widowControl/>
      <w:spacing w:before="120" w:after="180"/>
      <w:ind w:left="1135" w:hanging="284"/>
      <w:jc w:val="left"/>
    </w:pPr>
    <w:rPr>
      <w:rFonts w:ascii="Times New Roman" w:eastAsia="SimSun" w:hAnsi="Times New Roman" w:cs="Times New Roman"/>
      <w:kern w:val="0"/>
      <w:sz w:val="20"/>
      <w:szCs w:val="20"/>
      <w:lang w:val="en-GB" w:eastAsia="en-US"/>
    </w:rPr>
  </w:style>
  <w:style w:type="paragraph" w:customStyle="1" w:styleId="11BodyText">
    <w:name w:val="11 BodyText"/>
    <w:aliases w:val="Block_Text,np,b,11,BodyText"/>
    <w:basedOn w:val="Normal"/>
    <w:link w:val="11BodyTextChar"/>
    <w:uiPriority w:val="99"/>
    <w:qFormat/>
    <w:rsid w:val="005D073D"/>
    <w:pPr>
      <w:widowControl/>
      <w:spacing w:before="120" w:after="220"/>
      <w:ind w:left="1298"/>
      <w:jc w:val="left"/>
    </w:pPr>
    <w:rPr>
      <w:rFonts w:ascii="CG Times (WN)" w:eastAsia="SimSun" w:hAnsi="CG Times (WN)" w:cs="Times New Roman"/>
      <w:kern w:val="0"/>
      <w:sz w:val="22"/>
      <w:szCs w:val="20"/>
      <w:lang w:val="en-GB" w:eastAsia="en-US"/>
    </w:rPr>
  </w:style>
  <w:style w:type="paragraph" w:customStyle="1" w:styleId="clean">
    <w:name w:val="clean"/>
    <w:uiPriority w:val="99"/>
    <w:semiHidden/>
    <w:qFormat/>
    <w:rsid w:val="005D073D"/>
    <w:pPr>
      <w:keepNext/>
      <w:numPr>
        <w:numId w:val="11"/>
      </w:numPr>
      <w:autoSpaceDE w:val="0"/>
      <w:autoSpaceDN w:val="0"/>
      <w:adjustRightInd w:val="0"/>
      <w:spacing w:before="60" w:after="60"/>
      <w:jc w:val="both"/>
    </w:pPr>
    <w:rPr>
      <w:rFonts w:ascii="Arial" w:eastAsia="SimSun" w:hAnsi="Arial" w:cs="Arial"/>
      <w:color w:val="0000FF"/>
      <w:sz w:val="20"/>
      <w:szCs w:val="20"/>
    </w:rPr>
  </w:style>
  <w:style w:type="character" w:customStyle="1" w:styleId="11BodyTextChar">
    <w:name w:val="11 BodyText Char"/>
    <w:aliases w:val="Block_Text Char,np Char,b Char"/>
    <w:link w:val="11BodyText"/>
    <w:uiPriority w:val="99"/>
    <w:qFormat/>
    <w:locked/>
    <w:rsid w:val="005D073D"/>
    <w:rPr>
      <w:rFonts w:ascii="CG Times (WN)" w:eastAsia="SimSun" w:hAnsi="CG Times (WN)" w:cs="Times New Roman"/>
      <w:kern w:val="0"/>
      <w:sz w:val="22"/>
      <w:szCs w:val="20"/>
      <w:lang w:val="en-GB" w:eastAsia="en-US"/>
    </w:rPr>
  </w:style>
  <w:style w:type="character" w:customStyle="1" w:styleId="capChar1">
    <w:name w:val="cap Char1"/>
    <w:aliases w:val="cap Char Char Char,Caption Char Char,Caption Char1 Char Char,cap Char Char1 Char,Caption Char Char1 Char Char,cap Char2 Char Char"/>
    <w:uiPriority w:val="99"/>
    <w:qFormat/>
    <w:rsid w:val="005D073D"/>
    <w:rPr>
      <w:rFonts w:cs="Times New Roman"/>
      <w:b/>
      <w:lang w:val="en-GB" w:eastAsia="en-US"/>
    </w:rPr>
  </w:style>
  <w:style w:type="paragraph" w:customStyle="1" w:styleId="MotorolaResponse1">
    <w:name w:val="Motorola Response1"/>
    <w:uiPriority w:val="99"/>
    <w:semiHidden/>
    <w:qFormat/>
    <w:rsid w:val="005D073D"/>
    <w:pPr>
      <w:keepNext/>
      <w:tabs>
        <w:tab w:val="left"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references0">
    <w:name w:val="references"/>
    <w:uiPriority w:val="99"/>
    <w:qFormat/>
    <w:rsid w:val="005D073D"/>
    <w:pPr>
      <w:numPr>
        <w:numId w:val="12"/>
      </w:numPr>
      <w:spacing w:before="120" w:after="50" w:line="180" w:lineRule="exact"/>
      <w:jc w:val="both"/>
    </w:pPr>
    <w:rPr>
      <w:rFonts w:ascii="Times New Roman" w:eastAsia="MS Mincho" w:hAnsi="Times New Roman" w:cs="Times New Roman"/>
      <w:kern w:val="0"/>
      <w:sz w:val="16"/>
      <w:szCs w:val="16"/>
      <w:lang w:eastAsia="en-US"/>
    </w:rPr>
  </w:style>
  <w:style w:type="paragraph" w:customStyle="1" w:styleId="CharCharCharCarCarCharCharCarCar">
    <w:name w:val="Char Char Char Car Car Char Char Car Car"/>
    <w:uiPriority w:val="99"/>
    <w:semiHidden/>
    <w:qFormat/>
    <w:rsid w:val="005D073D"/>
    <w:pPr>
      <w:keepNext/>
      <w:tabs>
        <w:tab w:val="left"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CharCharCharChar1">
    <w:name w:val="Char Char Char Char Char Char1"/>
    <w:uiPriority w:val="99"/>
    <w:qFormat/>
    <w:rsid w:val="005D073D"/>
    <w:pPr>
      <w:widowControl w:val="0"/>
      <w:spacing w:before="120" w:after="180" w:line="300" w:lineRule="auto"/>
      <w:ind w:left="1134" w:firstLineChars="200" w:firstLine="480"/>
      <w:jc w:val="both"/>
    </w:pPr>
    <w:rPr>
      <w:rFonts w:ascii="Times New Roman" w:eastAsia="SimSun" w:hAnsi="Times New Roman" w:cs="Times New Roman"/>
      <w:sz w:val="22"/>
      <w:lang w:val="en-GB"/>
    </w:rPr>
  </w:style>
  <w:style w:type="paragraph" w:customStyle="1" w:styleId="LGTdoc">
    <w:name w:val="LGTdoc_본문"/>
    <w:basedOn w:val="Normal"/>
    <w:uiPriority w:val="99"/>
    <w:qFormat/>
    <w:rsid w:val="005D073D"/>
    <w:pPr>
      <w:snapToGrid w:val="0"/>
      <w:spacing w:before="120" w:afterLines="50" w:after="180" w:line="264" w:lineRule="auto"/>
    </w:pPr>
    <w:rPr>
      <w:rFonts w:ascii="Times New Roman" w:eastAsia="Batang" w:hAnsi="Times New Roman" w:cs="Times New Roman"/>
      <w:sz w:val="22"/>
      <w:szCs w:val="24"/>
      <w:lang w:val="en-GB" w:eastAsia="ko-KR"/>
    </w:rPr>
  </w:style>
  <w:style w:type="character" w:customStyle="1" w:styleId="TACChar">
    <w:name w:val="TAC Char"/>
    <w:link w:val="TAC"/>
    <w:qFormat/>
    <w:locked/>
    <w:rsid w:val="005D073D"/>
    <w:rPr>
      <w:rFonts w:ascii="Arial" w:eastAsia="DengXian" w:hAnsi="Arial" w:cs="Times New Roman"/>
      <w:kern w:val="0"/>
      <w:sz w:val="18"/>
      <w:szCs w:val="20"/>
      <w:lang w:val="en-GB" w:eastAsia="en-US"/>
    </w:rPr>
  </w:style>
  <w:style w:type="paragraph" w:customStyle="1" w:styleId="a1">
    <w:name w:val="(文字) (文字)"/>
    <w:uiPriority w:val="99"/>
    <w:semiHidden/>
    <w:qFormat/>
    <w:rsid w:val="005D073D"/>
    <w:pPr>
      <w:keepNext/>
      <w:tabs>
        <w:tab w:val="left" w:pos="360"/>
      </w:tabs>
      <w:autoSpaceDE w:val="0"/>
      <w:autoSpaceDN w:val="0"/>
      <w:adjustRightInd w:val="0"/>
      <w:spacing w:before="60" w:after="60"/>
      <w:ind w:left="360" w:hanging="360"/>
      <w:jc w:val="both"/>
    </w:pPr>
    <w:rPr>
      <w:rFonts w:ascii="Arial" w:eastAsia="SimSun" w:hAnsi="Arial" w:cs="Arial"/>
      <w:color w:val="0000FF"/>
      <w:sz w:val="20"/>
      <w:szCs w:val="20"/>
    </w:rPr>
  </w:style>
  <w:style w:type="paragraph" w:customStyle="1" w:styleId="-11">
    <w:name w:val="彩色底纹 - 强调文字颜色 11"/>
    <w:hidden/>
    <w:uiPriority w:val="99"/>
    <w:semiHidden/>
    <w:qFormat/>
    <w:rsid w:val="005D073D"/>
    <w:pPr>
      <w:spacing w:before="120" w:after="180"/>
      <w:ind w:left="1134" w:hanging="1134"/>
    </w:pPr>
    <w:rPr>
      <w:rFonts w:ascii="Times New Roman" w:eastAsia="SimSun" w:hAnsi="Times New Roman" w:cs="Times New Roman"/>
      <w:kern w:val="0"/>
      <w:sz w:val="20"/>
      <w:szCs w:val="20"/>
      <w:lang w:val="en-GB" w:eastAsia="ja-JP"/>
    </w:rPr>
  </w:style>
  <w:style w:type="paragraph" w:customStyle="1" w:styleId="-110">
    <w:name w:val="彩色列表 - 强调文字颜色 11"/>
    <w:basedOn w:val="Normal"/>
    <w:uiPriority w:val="34"/>
    <w:qFormat/>
    <w:rsid w:val="005D073D"/>
    <w:pPr>
      <w:widowControl/>
      <w:spacing w:before="120" w:after="180"/>
      <w:ind w:left="720"/>
      <w:contextualSpacing/>
      <w:jc w:val="left"/>
    </w:pPr>
    <w:rPr>
      <w:rFonts w:ascii="Times New Roman" w:eastAsia="SimSun" w:hAnsi="Times New Roman" w:cs="Times New Roman"/>
      <w:kern w:val="0"/>
      <w:sz w:val="20"/>
      <w:szCs w:val="20"/>
      <w:lang w:val="en-GB" w:eastAsia="ja-JP"/>
    </w:rPr>
  </w:style>
  <w:style w:type="paragraph" w:customStyle="1" w:styleId="ListParagraph1">
    <w:name w:val="List Paragraph1"/>
    <w:basedOn w:val="Normal"/>
    <w:uiPriority w:val="34"/>
    <w:qFormat/>
    <w:rsid w:val="005D073D"/>
    <w:pPr>
      <w:widowControl/>
      <w:spacing w:before="120" w:after="200" w:line="276" w:lineRule="auto"/>
      <w:ind w:firstLineChars="200" w:firstLine="420"/>
      <w:jc w:val="left"/>
    </w:pPr>
    <w:rPr>
      <w:rFonts w:ascii="Calibri" w:eastAsia="SimSun" w:hAnsi="Calibri" w:cs="Times New Roman"/>
      <w:kern w:val="0"/>
      <w:sz w:val="22"/>
      <w:lang w:eastAsia="en-US"/>
    </w:rPr>
  </w:style>
  <w:style w:type="paragraph" w:customStyle="1" w:styleId="1-21">
    <w:name w:val="中等深浅网格 1 - 强调文字颜色 21"/>
    <w:basedOn w:val="Normal"/>
    <w:link w:val="1-2Char"/>
    <w:uiPriority w:val="34"/>
    <w:qFormat/>
    <w:rsid w:val="005D073D"/>
    <w:pPr>
      <w:widowControl/>
      <w:spacing w:before="120" w:after="180"/>
      <w:ind w:firstLineChars="200" w:firstLine="420"/>
      <w:jc w:val="left"/>
    </w:pPr>
    <w:rPr>
      <w:rFonts w:ascii="Times New Roman" w:eastAsia="SimSun" w:hAnsi="Times New Roman" w:cs="Times New Roman"/>
      <w:kern w:val="0"/>
      <w:sz w:val="20"/>
      <w:szCs w:val="20"/>
      <w:lang w:val="en-GB" w:eastAsia="ja-JP"/>
    </w:rPr>
  </w:style>
  <w:style w:type="character" w:customStyle="1" w:styleId="1-2Char">
    <w:name w:val="中等深浅网格 1 - 强调文字颜色 2 Char"/>
    <w:link w:val="1-21"/>
    <w:uiPriority w:val="34"/>
    <w:qFormat/>
    <w:rsid w:val="005D073D"/>
    <w:rPr>
      <w:rFonts w:ascii="Times New Roman" w:eastAsia="SimSun" w:hAnsi="Times New Roman" w:cs="Times New Roman"/>
      <w:kern w:val="0"/>
      <w:sz w:val="20"/>
      <w:szCs w:val="20"/>
      <w:lang w:val="en-GB" w:eastAsia="ja-JP"/>
    </w:rPr>
  </w:style>
  <w:style w:type="paragraph" w:customStyle="1" w:styleId="3GPPNormalText">
    <w:name w:val="3GPP Normal Text"/>
    <w:basedOn w:val="BodyText"/>
    <w:link w:val="3GPPNormalTextChar"/>
    <w:qFormat/>
    <w:rsid w:val="005D073D"/>
    <w:pPr>
      <w:spacing w:before="120"/>
      <w:ind w:left="720" w:hanging="720"/>
      <w:jc w:val="both"/>
    </w:pPr>
    <w:rPr>
      <w:rFonts w:eastAsia="MS Mincho"/>
      <w:sz w:val="22"/>
      <w:szCs w:val="24"/>
    </w:rPr>
  </w:style>
  <w:style w:type="character" w:customStyle="1" w:styleId="3GPPNormalTextChar">
    <w:name w:val="3GPP Normal Text Char"/>
    <w:link w:val="3GPPNormalText"/>
    <w:qFormat/>
    <w:rsid w:val="005D073D"/>
    <w:rPr>
      <w:rFonts w:ascii="Times New Roman" w:eastAsia="MS Mincho" w:hAnsi="Times New Roman" w:cs="Times New Roman"/>
      <w:kern w:val="0"/>
      <w:sz w:val="22"/>
      <w:szCs w:val="24"/>
      <w:lang w:val="en-GB" w:eastAsia="en-US"/>
    </w:rPr>
  </w:style>
  <w:style w:type="character" w:customStyle="1" w:styleId="Char1">
    <w:name w:val="列出段落 Char1"/>
    <w:aliases w:val="- Bullets Char,목록 단락 Char,リスト段落 Char,列出段落 Char,?? ?? Char,????? Char,???? Char,Lista1 Char,列出段落1 Char,中等深浅网格 1 - 着色 21 Char,列表段落 Char,¥¡¡¡¡ì¬º¥¹¥È¶ÎÂä Char,ÁÐ³ö¶ÎÂä Char,列表段落1 Char,—ño’i—Ž Char,¥ê¥¹¥È¶ÎÂä Char,목록단락 Char,List Paragraph Char1"/>
    <w:uiPriority w:val="34"/>
    <w:qFormat/>
    <w:rsid w:val="005D073D"/>
    <w:rPr>
      <w:rFonts w:ascii="Times" w:hAnsi="Times"/>
      <w:szCs w:val="24"/>
      <w:lang w:val="en-GB"/>
    </w:rPr>
  </w:style>
  <w:style w:type="character" w:customStyle="1" w:styleId="PLChar">
    <w:name w:val="PL Char"/>
    <w:link w:val="PL"/>
    <w:qFormat/>
    <w:rsid w:val="005D073D"/>
    <w:rPr>
      <w:rFonts w:ascii="Courier New" w:eastAsia="DengXian" w:hAnsi="Courier New" w:cs="Times New Roman"/>
      <w:kern w:val="0"/>
      <w:sz w:val="16"/>
      <w:szCs w:val="20"/>
      <w:lang w:val="en-GB" w:eastAsia="en-US"/>
    </w:rPr>
  </w:style>
  <w:style w:type="paragraph" w:customStyle="1" w:styleId="References">
    <w:name w:val="References"/>
    <w:basedOn w:val="Normal"/>
    <w:uiPriority w:val="99"/>
    <w:qFormat/>
    <w:rsid w:val="005D073D"/>
    <w:pPr>
      <w:widowControl/>
      <w:numPr>
        <w:numId w:val="13"/>
      </w:numPr>
      <w:snapToGrid w:val="0"/>
      <w:spacing w:before="120" w:after="60"/>
    </w:pPr>
    <w:rPr>
      <w:rFonts w:ascii="Times New Roman" w:eastAsia="SimSun" w:hAnsi="Times New Roman" w:cs="Times New Roman"/>
      <w:kern w:val="0"/>
      <w:sz w:val="20"/>
      <w:szCs w:val="16"/>
      <w:lang w:eastAsia="en-US"/>
    </w:rPr>
  </w:style>
  <w:style w:type="paragraph" w:customStyle="1" w:styleId="Doc-text2">
    <w:name w:val="Doc-text2"/>
    <w:basedOn w:val="Normal"/>
    <w:link w:val="Doc-text2Char"/>
    <w:qFormat/>
    <w:rsid w:val="005D073D"/>
    <w:pPr>
      <w:widowControl/>
      <w:tabs>
        <w:tab w:val="left" w:pos="1622"/>
      </w:tabs>
      <w:spacing w:before="120"/>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5D073D"/>
    <w:rPr>
      <w:rFonts w:ascii="Arial" w:eastAsia="MS Mincho" w:hAnsi="Arial" w:cs="Times New Roman"/>
      <w:kern w:val="0"/>
      <w:sz w:val="20"/>
      <w:szCs w:val="24"/>
      <w:lang w:val="en-GB" w:eastAsia="en-GB"/>
    </w:rPr>
  </w:style>
  <w:style w:type="character" w:customStyle="1" w:styleId="fontstyle01">
    <w:name w:val="fontstyle01"/>
    <w:basedOn w:val="DefaultParagraphFont"/>
    <w:qFormat/>
    <w:rsid w:val="005D073D"/>
    <w:rPr>
      <w:rFonts w:ascii="Times New Roman" w:hAnsi="Times New Roman" w:cs="Times New Roman" w:hint="default"/>
      <w:i/>
      <w:iCs/>
      <w:color w:val="000000"/>
      <w:sz w:val="20"/>
      <w:szCs w:val="20"/>
    </w:rPr>
  </w:style>
  <w:style w:type="paragraph" w:customStyle="1" w:styleId="10">
    <w:name w:val="样式1"/>
    <w:basedOn w:val="Heading3"/>
    <w:link w:val="1Char"/>
    <w:uiPriority w:val="99"/>
    <w:qFormat/>
    <w:rsid w:val="005D073D"/>
    <w:pPr>
      <w:ind w:left="709" w:hanging="709"/>
    </w:pPr>
    <w:rPr>
      <w:rFonts w:ascii="Cambria" w:eastAsia="SimSun" w:hAnsi="Cambria"/>
      <w:b/>
      <w:bCs/>
      <w:sz w:val="26"/>
      <w:szCs w:val="26"/>
    </w:rPr>
  </w:style>
  <w:style w:type="character" w:customStyle="1" w:styleId="1Char">
    <w:name w:val="样式1 Char"/>
    <w:basedOn w:val="Heading3Char"/>
    <w:link w:val="10"/>
    <w:uiPriority w:val="99"/>
    <w:qFormat/>
    <w:rsid w:val="005D073D"/>
    <w:rPr>
      <w:rFonts w:ascii="Cambria" w:eastAsia="SimSun" w:hAnsi="Cambria" w:cs="Times New Roman"/>
      <w:b/>
      <w:bCs/>
      <w:kern w:val="0"/>
      <w:sz w:val="26"/>
      <w:szCs w:val="26"/>
      <w:lang w:val="en-GB" w:eastAsia="en-US"/>
    </w:rPr>
  </w:style>
  <w:style w:type="paragraph" w:customStyle="1" w:styleId="Agreement">
    <w:name w:val="Agreement"/>
    <w:basedOn w:val="Normal"/>
    <w:next w:val="Doc-text2"/>
    <w:uiPriority w:val="99"/>
    <w:qFormat/>
    <w:rsid w:val="005D073D"/>
    <w:pPr>
      <w:widowControl/>
      <w:numPr>
        <w:numId w:val="14"/>
      </w:numPr>
      <w:tabs>
        <w:tab w:val="left" w:pos="1619"/>
      </w:tabs>
      <w:spacing w:before="60"/>
      <w:ind w:left="1619"/>
      <w:jc w:val="left"/>
    </w:pPr>
    <w:rPr>
      <w:rFonts w:ascii="Arial" w:eastAsia="MS Mincho" w:hAnsi="Arial" w:cs="Times New Roman"/>
      <w:b/>
      <w:kern w:val="0"/>
      <w:sz w:val="20"/>
      <w:szCs w:val="24"/>
      <w:lang w:val="en-GB" w:eastAsia="en-GB"/>
    </w:rPr>
  </w:style>
  <w:style w:type="character" w:customStyle="1" w:styleId="B1Char1">
    <w:name w:val="B1 Char1"/>
    <w:qFormat/>
    <w:rsid w:val="005D073D"/>
    <w:rPr>
      <w:lang w:val="en-GB" w:eastAsia="en-US"/>
    </w:rPr>
  </w:style>
  <w:style w:type="paragraph" w:customStyle="1" w:styleId="b10">
    <w:name w:val="b1"/>
    <w:basedOn w:val="Normal"/>
    <w:uiPriority w:val="99"/>
    <w:qFormat/>
    <w:rsid w:val="005D073D"/>
    <w:pPr>
      <w:widowControl/>
      <w:overflowPunct w:val="0"/>
      <w:autoSpaceDE w:val="0"/>
      <w:autoSpaceDN w:val="0"/>
      <w:adjustRightInd w:val="0"/>
      <w:spacing w:before="100" w:beforeAutospacing="1" w:after="100" w:afterAutospacing="1"/>
      <w:jc w:val="left"/>
      <w:textAlignment w:val="baseline"/>
    </w:pPr>
    <w:rPr>
      <w:rFonts w:ascii="Times New Roman" w:eastAsia="Times New Roman" w:hAnsi="Times New Roman" w:cs="Times New Roman"/>
      <w:kern w:val="0"/>
      <w:sz w:val="24"/>
      <w:szCs w:val="24"/>
      <w:lang w:eastAsia="ja-JP"/>
    </w:rPr>
  </w:style>
  <w:style w:type="paragraph" w:customStyle="1" w:styleId="List21">
    <w:name w:val="List 21"/>
    <w:basedOn w:val="ListParagraph"/>
    <w:uiPriority w:val="99"/>
    <w:qFormat/>
    <w:rsid w:val="005D073D"/>
    <w:pPr>
      <w:overflowPunct w:val="0"/>
      <w:autoSpaceDE w:val="0"/>
      <w:autoSpaceDN w:val="0"/>
      <w:adjustRightInd w:val="0"/>
      <w:spacing w:after="120"/>
      <w:ind w:left="568" w:hanging="284"/>
      <w:textAlignment w:val="baseline"/>
    </w:pPr>
    <w:rPr>
      <w:rFonts w:eastAsia="Batang"/>
      <w:lang w:eastAsia="en-GB"/>
    </w:rPr>
  </w:style>
  <w:style w:type="paragraph" w:customStyle="1" w:styleId="DraftProposal">
    <w:name w:val="Draft Proposal"/>
    <w:basedOn w:val="Normal"/>
    <w:uiPriority w:val="99"/>
    <w:qFormat/>
    <w:rsid w:val="005D073D"/>
    <w:pPr>
      <w:widowControl/>
      <w:numPr>
        <w:numId w:val="15"/>
      </w:numPr>
      <w:tabs>
        <w:tab w:val="clear" w:pos="1304"/>
        <w:tab w:val="left" w:pos="720"/>
      </w:tabs>
      <w:snapToGrid/>
      <w:spacing w:after="160" w:line="252" w:lineRule="auto"/>
      <w:ind w:left="0" w:firstLine="0"/>
      <w:jc w:val="left"/>
    </w:pPr>
    <w:rPr>
      <w:rFonts w:ascii="Arial" w:eastAsia="Calibri" w:hAnsi="Arial" w:cs="Arial"/>
      <w:b/>
      <w:bCs/>
      <w:kern w:val="0"/>
      <w:sz w:val="22"/>
      <w:lang w:eastAsia="en-US"/>
    </w:rPr>
  </w:style>
  <w:style w:type="paragraph" w:customStyle="1" w:styleId="Tabletext">
    <w:name w:val="Table_text"/>
    <w:basedOn w:val="Normal"/>
    <w:link w:val="TabletextChar"/>
    <w:qFormat/>
    <w:rsid w:val="005D073D"/>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eastAsia="SimSun" w:hAnsi="Times New Roman" w:cs="Times New Roman"/>
      <w:kern w:val="0"/>
      <w:sz w:val="22"/>
      <w:szCs w:val="20"/>
      <w:lang w:val="en-GB" w:eastAsia="en-US"/>
    </w:rPr>
  </w:style>
  <w:style w:type="character" w:styleId="PlaceholderText">
    <w:name w:val="Placeholder Text"/>
    <w:basedOn w:val="DefaultParagraphFont"/>
    <w:uiPriority w:val="99"/>
    <w:semiHidden/>
    <w:qFormat/>
    <w:rsid w:val="005D073D"/>
    <w:rPr>
      <w:color w:val="808080"/>
    </w:rPr>
  </w:style>
  <w:style w:type="paragraph" w:customStyle="1" w:styleId="811">
    <w:name w:val="目录 811"/>
    <w:basedOn w:val="111"/>
    <w:semiHidden/>
    <w:qFormat/>
    <w:rsid w:val="005D073D"/>
  </w:style>
  <w:style w:type="paragraph" w:customStyle="1" w:styleId="111">
    <w:name w:val="目录 111"/>
    <w:semiHidden/>
    <w:qFormat/>
    <w:rsid w:val="005D073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DengXian" w:hAnsi="Times New Roman" w:cs="Times New Roman"/>
      <w:kern w:val="0"/>
      <w:sz w:val="22"/>
      <w:szCs w:val="20"/>
      <w:lang w:eastAsia="en-US"/>
    </w:rPr>
  </w:style>
  <w:style w:type="paragraph" w:customStyle="1" w:styleId="511">
    <w:name w:val="目录 511"/>
    <w:basedOn w:val="411"/>
    <w:semiHidden/>
    <w:qFormat/>
    <w:rsid w:val="005D073D"/>
  </w:style>
  <w:style w:type="paragraph" w:customStyle="1" w:styleId="411">
    <w:name w:val="目录 411"/>
    <w:basedOn w:val="311"/>
    <w:semiHidden/>
    <w:qFormat/>
    <w:rsid w:val="005D073D"/>
  </w:style>
  <w:style w:type="paragraph" w:customStyle="1" w:styleId="311">
    <w:name w:val="目录 311"/>
    <w:basedOn w:val="211"/>
    <w:semiHidden/>
    <w:qFormat/>
    <w:rsid w:val="005D073D"/>
  </w:style>
  <w:style w:type="paragraph" w:customStyle="1" w:styleId="211">
    <w:name w:val="目录 211"/>
    <w:basedOn w:val="111"/>
    <w:semiHidden/>
    <w:qFormat/>
    <w:rsid w:val="005D073D"/>
  </w:style>
  <w:style w:type="paragraph" w:customStyle="1" w:styleId="911">
    <w:name w:val="目录 911"/>
    <w:basedOn w:val="811"/>
    <w:semiHidden/>
    <w:qFormat/>
    <w:rsid w:val="005D073D"/>
    <w:pPr>
      <w:spacing w:before="180"/>
      <w:ind w:left="1418" w:hanging="1418"/>
    </w:pPr>
    <w:rPr>
      <w:b/>
    </w:rPr>
  </w:style>
  <w:style w:type="paragraph" w:customStyle="1" w:styleId="611">
    <w:name w:val="目录 611"/>
    <w:basedOn w:val="511"/>
    <w:next w:val="Normal"/>
    <w:semiHidden/>
    <w:qFormat/>
    <w:rsid w:val="005D073D"/>
  </w:style>
  <w:style w:type="paragraph" w:customStyle="1" w:styleId="711">
    <w:name w:val="目录 711"/>
    <w:basedOn w:val="611"/>
    <w:next w:val="Normal"/>
    <w:semiHidden/>
    <w:qFormat/>
    <w:rsid w:val="005D073D"/>
    <w:pPr>
      <w:keepNext w:val="0"/>
      <w:spacing w:before="0"/>
      <w:ind w:left="2268" w:hanging="2268"/>
    </w:pPr>
    <w:rPr>
      <w:sz w:val="20"/>
    </w:rPr>
  </w:style>
  <w:style w:type="paragraph" w:customStyle="1" w:styleId="Doc-title">
    <w:name w:val="Doc-title"/>
    <w:basedOn w:val="Normal"/>
    <w:next w:val="Doc-text2"/>
    <w:link w:val="Doc-titleChar"/>
    <w:qFormat/>
    <w:rsid w:val="005D073D"/>
    <w:pPr>
      <w:widowControl/>
      <w:spacing w:before="60"/>
      <w:ind w:left="1259" w:hanging="1259"/>
      <w:jc w:val="left"/>
    </w:pPr>
    <w:rPr>
      <w:rFonts w:ascii="Arial" w:eastAsia="MS Mincho" w:hAnsi="Arial" w:cs="Times New Roman"/>
      <w:kern w:val="0"/>
      <w:sz w:val="20"/>
      <w:szCs w:val="24"/>
      <w:lang w:val="en-GB" w:eastAsia="en-GB"/>
    </w:rPr>
  </w:style>
  <w:style w:type="character" w:customStyle="1" w:styleId="Doc-titleChar">
    <w:name w:val="Doc-title Char"/>
    <w:link w:val="Doc-title"/>
    <w:qFormat/>
    <w:rsid w:val="005D073D"/>
    <w:rPr>
      <w:rFonts w:ascii="Arial" w:eastAsia="MS Mincho" w:hAnsi="Arial" w:cs="Times New Roman"/>
      <w:kern w:val="0"/>
      <w:sz w:val="20"/>
      <w:szCs w:val="24"/>
      <w:lang w:val="en-GB" w:eastAsia="en-GB"/>
    </w:rPr>
  </w:style>
  <w:style w:type="paragraph" w:customStyle="1" w:styleId="bullet">
    <w:name w:val="bullet"/>
    <w:basedOn w:val="ListParagraph"/>
    <w:link w:val="bulletChar"/>
    <w:uiPriority w:val="99"/>
    <w:qFormat/>
    <w:rsid w:val="005D073D"/>
    <w:pPr>
      <w:widowControl w:val="0"/>
      <w:numPr>
        <w:numId w:val="16"/>
      </w:numPr>
      <w:spacing w:after="60"/>
      <w:ind w:left="720"/>
      <w:contextualSpacing/>
      <w:jc w:val="both"/>
    </w:pPr>
    <w:rPr>
      <w:rFonts w:eastAsia="Times New Roman"/>
      <w:kern w:val="2"/>
      <w:szCs w:val="24"/>
    </w:rPr>
  </w:style>
  <w:style w:type="character" w:customStyle="1" w:styleId="bulletChar">
    <w:name w:val="bullet Char"/>
    <w:link w:val="bullet"/>
    <w:uiPriority w:val="99"/>
    <w:qFormat/>
    <w:rsid w:val="005D073D"/>
    <w:rPr>
      <w:rFonts w:ascii="Times New Roman" w:eastAsia="Times New Roman" w:hAnsi="Times New Roman" w:cs="Times New Roman"/>
      <w:sz w:val="20"/>
      <w:szCs w:val="24"/>
      <w:lang w:val="en-GB" w:eastAsia="en-US"/>
    </w:rPr>
  </w:style>
  <w:style w:type="character" w:customStyle="1" w:styleId="B11">
    <w:name w:val="B1 (文字)"/>
    <w:uiPriority w:val="99"/>
    <w:qFormat/>
    <w:rsid w:val="005D073D"/>
    <w:rPr>
      <w:lang w:val="en-GB" w:eastAsia="en-US"/>
    </w:rPr>
  </w:style>
  <w:style w:type="paragraph" w:customStyle="1" w:styleId="tan0">
    <w:name w:val="tan"/>
    <w:basedOn w:val="Normal"/>
    <w:uiPriority w:val="99"/>
    <w:qFormat/>
    <w:rsid w:val="005D073D"/>
    <w:pPr>
      <w:widowControl/>
      <w:spacing w:before="100" w:beforeAutospacing="1" w:after="100" w:afterAutospacing="1"/>
      <w:jc w:val="left"/>
    </w:pPr>
    <w:rPr>
      <w:rFonts w:ascii="Times New Roman" w:eastAsia="Calibri" w:hAnsi="Times New Roman" w:cs="Times New Roman"/>
      <w:kern w:val="0"/>
      <w:sz w:val="24"/>
      <w:szCs w:val="24"/>
      <w:lang w:eastAsia="en-US"/>
    </w:rPr>
  </w:style>
  <w:style w:type="character" w:customStyle="1" w:styleId="apple-converted-space">
    <w:name w:val="apple-converted-space"/>
    <w:qFormat/>
    <w:rsid w:val="005D073D"/>
  </w:style>
  <w:style w:type="paragraph" w:customStyle="1" w:styleId="Reference">
    <w:name w:val="Reference"/>
    <w:basedOn w:val="BodyText"/>
    <w:uiPriority w:val="99"/>
    <w:qFormat/>
    <w:rsid w:val="005D073D"/>
    <w:pPr>
      <w:widowControl w:val="0"/>
      <w:numPr>
        <w:numId w:val="17"/>
      </w:numPr>
      <w:tabs>
        <w:tab w:val="clear" w:pos="567"/>
      </w:tabs>
      <w:ind w:left="432" w:hanging="432"/>
      <w:jc w:val="both"/>
    </w:pPr>
    <w:rPr>
      <w:rFonts w:ascii="Arial" w:hAnsi="Arial" w:cs="Arial"/>
      <w:kern w:val="2"/>
      <w:sz w:val="21"/>
      <w:szCs w:val="22"/>
      <w:lang w:val="en-US" w:eastAsia="zh-CN"/>
    </w:rPr>
  </w:style>
  <w:style w:type="paragraph" w:customStyle="1" w:styleId="Default">
    <w:name w:val="Default"/>
    <w:uiPriority w:val="99"/>
    <w:qFormat/>
    <w:rsid w:val="005D073D"/>
    <w:pPr>
      <w:widowControl w:val="0"/>
      <w:autoSpaceDE w:val="0"/>
      <w:autoSpaceDN w:val="0"/>
      <w:adjustRightInd w:val="0"/>
    </w:pPr>
    <w:rPr>
      <w:rFonts w:ascii="Arial" w:eastAsia="DengXian" w:hAnsi="Arial" w:cs="Arial"/>
      <w:color w:val="000000"/>
      <w:kern w:val="0"/>
      <w:sz w:val="24"/>
      <w:szCs w:val="24"/>
    </w:rPr>
  </w:style>
  <w:style w:type="table" w:customStyle="1" w:styleId="GridTable4-Accent31">
    <w:name w:val="Grid Table 4 - Accent 31"/>
    <w:basedOn w:val="TableNormal"/>
    <w:uiPriority w:val="49"/>
    <w:qFormat/>
    <w:rsid w:val="005D073D"/>
    <w:rPr>
      <w:rFonts w:ascii="Times New Roman" w:eastAsia="DengXian" w:hAnsi="Times New Roman" w:cs="Times New Roman"/>
      <w:kern w:val="0"/>
      <w:sz w:val="20"/>
      <w:szCs w:val="20"/>
    </w:rPr>
    <w:tblPr>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character" w:customStyle="1" w:styleId="B1Char">
    <w:name w:val="B1 Char"/>
    <w:qFormat/>
    <w:rsid w:val="005D073D"/>
    <w:rPr>
      <w:lang w:val="en-GB" w:eastAsia="en-US"/>
    </w:rPr>
  </w:style>
  <w:style w:type="character" w:customStyle="1" w:styleId="company">
    <w:name w:val="company"/>
    <w:basedOn w:val="DefaultParagraphFont"/>
    <w:qFormat/>
    <w:rsid w:val="005D073D"/>
  </w:style>
  <w:style w:type="character" w:customStyle="1" w:styleId="TANChar">
    <w:name w:val="TAN Char"/>
    <w:link w:val="TAN"/>
    <w:qFormat/>
    <w:rsid w:val="005D073D"/>
    <w:rPr>
      <w:rFonts w:ascii="Arial" w:eastAsia="DengXian" w:hAnsi="Arial" w:cs="Times New Roman"/>
      <w:kern w:val="0"/>
      <w:sz w:val="18"/>
      <w:szCs w:val="20"/>
      <w:lang w:val="en-GB" w:eastAsia="en-US"/>
    </w:rPr>
  </w:style>
  <w:style w:type="table" w:customStyle="1" w:styleId="GridTable1Light-Accent61">
    <w:name w:val="Grid Table 1 Light - Accent 61"/>
    <w:basedOn w:val="TableNormal"/>
    <w:uiPriority w:val="46"/>
    <w:qFormat/>
    <w:rsid w:val="005D073D"/>
    <w:rPr>
      <w:rFonts w:ascii="Times New Roman" w:eastAsia="DengXian" w:hAnsi="Times New Roman" w:cs="Times New Roman"/>
      <w:kern w:val="0"/>
      <w:sz w:val="20"/>
      <w:szCs w:val="20"/>
    </w:rPr>
    <w:tblPr>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paragraph" w:customStyle="1" w:styleId="TdocHeading1">
    <w:name w:val="Tdoc_Heading_1"/>
    <w:basedOn w:val="Heading1"/>
    <w:next w:val="BodyText"/>
    <w:uiPriority w:val="99"/>
    <w:qFormat/>
    <w:rsid w:val="005D073D"/>
    <w:pPr>
      <w:keepLines w:val="0"/>
      <w:widowControl/>
      <w:numPr>
        <w:numId w:val="18"/>
      </w:numPr>
      <w:spacing w:before="240" w:after="120" w:line="240" w:lineRule="auto"/>
      <w:ind w:left="357" w:hanging="357"/>
    </w:pPr>
    <w:rPr>
      <w:rFonts w:ascii="Arial" w:eastAsia="Batang" w:hAnsi="Arial" w:cs="Times New Roman"/>
      <w:bCs w:val="0"/>
      <w:kern w:val="28"/>
      <w:sz w:val="24"/>
      <w:szCs w:val="20"/>
      <w:lang w:eastAsia="en-US"/>
    </w:rPr>
  </w:style>
  <w:style w:type="character" w:customStyle="1" w:styleId="TabletextChar">
    <w:name w:val="Table_text Char"/>
    <w:basedOn w:val="DefaultParagraphFont"/>
    <w:link w:val="Tabletext"/>
    <w:qFormat/>
    <w:locked/>
    <w:rsid w:val="005D073D"/>
    <w:rPr>
      <w:rFonts w:ascii="Times New Roman" w:eastAsia="SimSun" w:hAnsi="Times New Roman" w:cs="Times New Roman"/>
      <w:kern w:val="0"/>
      <w:sz w:val="22"/>
      <w:szCs w:val="20"/>
      <w:lang w:val="en-GB" w:eastAsia="en-US"/>
    </w:rPr>
  </w:style>
  <w:style w:type="paragraph" w:customStyle="1" w:styleId="Tablehead">
    <w:name w:val="Table_head"/>
    <w:basedOn w:val="Normal"/>
    <w:link w:val="TableheadChar"/>
    <w:qFormat/>
    <w:rsid w:val="005D073D"/>
    <w:pPr>
      <w:keepNext/>
      <w:widowControl/>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kern w:val="0"/>
      <w:sz w:val="20"/>
      <w:szCs w:val="20"/>
      <w:lang w:val="en-GB" w:eastAsia="en-US"/>
    </w:rPr>
  </w:style>
  <w:style w:type="character" w:customStyle="1" w:styleId="TableheadChar">
    <w:name w:val="Table_head Char"/>
    <w:basedOn w:val="DefaultParagraphFont"/>
    <w:link w:val="Tablehead"/>
    <w:qFormat/>
    <w:locked/>
    <w:rsid w:val="005D073D"/>
    <w:rPr>
      <w:rFonts w:ascii="Times New Roman Bold" w:hAnsi="Times New Roman Bold" w:cs="Times New Roman Bold"/>
      <w:b/>
      <w:kern w:val="0"/>
      <w:sz w:val="20"/>
      <w:szCs w:val="20"/>
      <w:lang w:val="en-GB" w:eastAsia="en-US"/>
    </w:rPr>
  </w:style>
  <w:style w:type="paragraph" w:customStyle="1" w:styleId="Figures">
    <w:name w:val="Figures"/>
    <w:basedOn w:val="Caption"/>
    <w:link w:val="FiguresChar"/>
    <w:qFormat/>
    <w:rsid w:val="005D073D"/>
    <w:pPr>
      <w:spacing w:before="120" w:after="120" w:line="259" w:lineRule="auto"/>
      <w:jc w:val="center"/>
    </w:pPr>
    <w:rPr>
      <w:rFonts w:ascii="Arial" w:eastAsiaTheme="minorHAnsi" w:hAnsi="Arial" w:cs="Arial"/>
      <w:bCs w:val="0"/>
      <w:szCs w:val="22"/>
      <w:lang w:eastAsia="en-GB"/>
    </w:rPr>
  </w:style>
  <w:style w:type="character" w:customStyle="1" w:styleId="FiguresChar">
    <w:name w:val="Figures Char"/>
    <w:basedOn w:val="DefaultParagraphFont"/>
    <w:link w:val="Figures"/>
    <w:qFormat/>
    <w:rsid w:val="005D073D"/>
    <w:rPr>
      <w:rFonts w:ascii="Arial" w:eastAsiaTheme="minorHAnsi" w:hAnsi="Arial" w:cs="Arial"/>
      <w:b/>
      <w:kern w:val="0"/>
      <w:sz w:val="20"/>
      <w:lang w:val="en-GB" w:eastAsia="en-GB"/>
    </w:rPr>
  </w:style>
  <w:style w:type="paragraph" w:customStyle="1" w:styleId="Prop1">
    <w:name w:val="Prop1"/>
    <w:basedOn w:val="ListParagraph"/>
    <w:uiPriority w:val="99"/>
    <w:qFormat/>
    <w:rsid w:val="005D073D"/>
    <w:pPr>
      <w:spacing w:after="0"/>
      <w:ind w:left="0"/>
    </w:pPr>
    <w:rPr>
      <w:rFonts w:eastAsia="SimSun"/>
      <w:b/>
      <w:szCs w:val="21"/>
      <w:lang w:val="en-US" w:eastAsia="zh-CN"/>
    </w:rPr>
  </w:style>
  <w:style w:type="paragraph" w:customStyle="1" w:styleId="xmsonormal">
    <w:name w:val="x_msonormal"/>
    <w:basedOn w:val="Normal"/>
    <w:qFormat/>
    <w:rsid w:val="005D073D"/>
    <w:pPr>
      <w:widowControl/>
      <w:jc w:val="left"/>
    </w:pPr>
    <w:rPr>
      <w:rFonts w:ascii="Calibri" w:eastAsia="Calibri" w:hAnsi="Calibri" w:cs="Calibri"/>
      <w:kern w:val="0"/>
      <w:sz w:val="22"/>
      <w:lang w:eastAsia="en-US"/>
    </w:rPr>
  </w:style>
  <w:style w:type="character" w:customStyle="1" w:styleId="TFChar">
    <w:name w:val="TF Char"/>
    <w:basedOn w:val="DefaultParagraphFont"/>
    <w:link w:val="TF"/>
    <w:qFormat/>
    <w:rsid w:val="005D073D"/>
    <w:rPr>
      <w:rFonts w:ascii="Arial" w:eastAsia="DengXian" w:hAnsi="Arial" w:cs="Times New Roman"/>
      <w:b/>
      <w:kern w:val="0"/>
      <w:sz w:val="20"/>
      <w:szCs w:val="20"/>
      <w:lang w:val="en-GB" w:eastAsia="en-US"/>
    </w:rPr>
  </w:style>
  <w:style w:type="character" w:customStyle="1" w:styleId="TALCar">
    <w:name w:val="TAL Car"/>
    <w:qFormat/>
    <w:rsid w:val="005D073D"/>
    <w:rPr>
      <w:rFonts w:ascii="Arial" w:hAnsi="Arial"/>
      <w:sz w:val="18"/>
      <w:lang w:val="en-GB" w:eastAsia="en-US"/>
    </w:rPr>
  </w:style>
  <w:style w:type="paragraph" w:customStyle="1" w:styleId="Proposal">
    <w:name w:val="Proposal"/>
    <w:basedOn w:val="BodyText"/>
    <w:link w:val="ProposalChar"/>
    <w:qFormat/>
    <w:rsid w:val="005D073D"/>
    <w:pPr>
      <w:tabs>
        <w:tab w:val="left" w:pos="1304"/>
        <w:tab w:val="left" w:pos="1701"/>
      </w:tabs>
      <w:spacing w:line="259" w:lineRule="auto"/>
      <w:ind w:left="1304" w:hanging="1304"/>
      <w:jc w:val="both"/>
    </w:pPr>
    <w:rPr>
      <w:rFonts w:ascii="Arial" w:eastAsiaTheme="minorHAnsi" w:hAnsi="Arial" w:cstheme="minorBidi"/>
      <w:b/>
      <w:bCs/>
      <w:szCs w:val="22"/>
      <w:lang w:val="en-US" w:eastAsia="zh-CN"/>
    </w:rPr>
  </w:style>
  <w:style w:type="table" w:customStyle="1" w:styleId="TableGrid7">
    <w:name w:val="Table Grid7"/>
    <w:basedOn w:val="TableNormal"/>
    <w:uiPriority w:val="99"/>
    <w:qFormat/>
    <w:rsid w:val="005D073D"/>
    <w:pPr>
      <w:spacing w:after="160" w:line="259" w:lineRule="auto"/>
    </w:pPr>
    <w:rPr>
      <w:rFonts w:ascii="Calibri" w:eastAsia="DengXian" w:hAnsi="Calibri" w:cs="Times New Roman"/>
      <w:kern w:val="0"/>
      <w:sz w:val="22"/>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表格题注"/>
    <w:next w:val="Normal"/>
    <w:qFormat/>
    <w:rsid w:val="005D073D"/>
    <w:pPr>
      <w:keepLines/>
      <w:numPr>
        <w:ilvl w:val="8"/>
        <w:numId w:val="19"/>
      </w:numPr>
      <w:spacing w:beforeLines="100"/>
      <w:ind w:left="1089" w:hanging="369"/>
      <w:jc w:val="center"/>
    </w:pPr>
    <w:rPr>
      <w:rFonts w:ascii="Arial" w:eastAsia="SimSun" w:hAnsi="Arial" w:cs="Times New Roman"/>
      <w:kern w:val="0"/>
      <w:sz w:val="18"/>
      <w:szCs w:val="18"/>
    </w:rPr>
  </w:style>
  <w:style w:type="paragraph" w:customStyle="1" w:styleId="a">
    <w:name w:val="插图题注"/>
    <w:next w:val="Normal"/>
    <w:qFormat/>
    <w:rsid w:val="005D073D"/>
    <w:pPr>
      <w:numPr>
        <w:ilvl w:val="7"/>
        <w:numId w:val="19"/>
      </w:numPr>
      <w:spacing w:afterLines="100"/>
      <w:ind w:left="1089" w:hanging="369"/>
      <w:jc w:val="center"/>
    </w:pPr>
    <w:rPr>
      <w:rFonts w:ascii="Arial" w:eastAsia="SimSun" w:hAnsi="Arial" w:cs="Times New Roman"/>
      <w:kern w:val="0"/>
      <w:sz w:val="18"/>
      <w:szCs w:val="18"/>
    </w:rPr>
  </w:style>
  <w:style w:type="character" w:customStyle="1" w:styleId="MTEquationSection">
    <w:name w:val="MTEquationSection"/>
    <w:qFormat/>
    <w:rsid w:val="005D073D"/>
    <w:rPr>
      <w:rFonts w:ascii="Arial" w:hAnsi="Arial"/>
      <w:color w:val="FF0000"/>
      <w:sz w:val="24"/>
    </w:rPr>
  </w:style>
  <w:style w:type="paragraph" w:customStyle="1" w:styleId="Bulletedo1">
    <w:name w:val="Bulleted o 1"/>
    <w:basedOn w:val="Normal"/>
    <w:qFormat/>
    <w:rsid w:val="005D073D"/>
    <w:pPr>
      <w:numPr>
        <w:numId w:val="20"/>
      </w:numPr>
    </w:pPr>
  </w:style>
  <w:style w:type="paragraph" w:customStyle="1" w:styleId="text">
    <w:name w:val="text"/>
    <w:basedOn w:val="Normal"/>
    <w:link w:val="textChar"/>
    <w:qFormat/>
    <w:rsid w:val="005D073D"/>
    <w:pPr>
      <w:spacing w:after="240"/>
    </w:pPr>
  </w:style>
  <w:style w:type="paragraph" w:customStyle="1" w:styleId="Equation">
    <w:name w:val="Equation"/>
    <w:basedOn w:val="Normal"/>
    <w:next w:val="Normal"/>
    <w:qFormat/>
    <w:rsid w:val="005D073D"/>
    <w:pPr>
      <w:tabs>
        <w:tab w:val="right" w:pos="10206"/>
      </w:tabs>
      <w:spacing w:after="220"/>
      <w:ind w:left="1298"/>
    </w:pPr>
    <w:rPr>
      <w:rFonts w:ascii="Arial" w:hAnsi="Arial"/>
    </w:rPr>
  </w:style>
  <w:style w:type="paragraph" w:customStyle="1" w:styleId="00BodyText">
    <w:name w:val="00 BodyText"/>
    <w:basedOn w:val="Normal"/>
    <w:qFormat/>
    <w:rsid w:val="005D073D"/>
    <w:pPr>
      <w:spacing w:after="220"/>
    </w:pPr>
    <w:rPr>
      <w:rFonts w:ascii="Arial" w:hAnsi="Arial"/>
    </w:rPr>
  </w:style>
  <w:style w:type="paragraph" w:customStyle="1" w:styleId="bodyCharCharChar">
    <w:name w:val="body Char Char Char"/>
    <w:basedOn w:val="Normal"/>
    <w:qFormat/>
    <w:rsid w:val="005D073D"/>
    <w:pPr>
      <w:tabs>
        <w:tab w:val="left" w:pos="2160"/>
      </w:tabs>
      <w:spacing w:before="120" w:after="120" w:line="280" w:lineRule="atLeast"/>
    </w:pPr>
    <w:rPr>
      <w:rFonts w:ascii="New York" w:hAnsi="New York"/>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qFormat/>
    <w:rsid w:val="005D073D"/>
    <w:rPr>
      <w:rFonts w:ascii="Arial" w:hAnsi="Arial"/>
      <w:sz w:val="36"/>
      <w:lang w:val="en-GB" w:eastAsia="en-US" w:bidi="ar-SA"/>
    </w:rPr>
  </w:style>
  <w:style w:type="paragraph" w:customStyle="1" w:styleId="body">
    <w:name w:val="body"/>
    <w:basedOn w:val="Normal"/>
    <w:link w:val="bodyChar"/>
    <w:qFormat/>
    <w:rsid w:val="005D073D"/>
    <w:pPr>
      <w:tabs>
        <w:tab w:val="left" w:pos="2160"/>
      </w:tabs>
      <w:spacing w:before="120" w:after="120" w:line="280" w:lineRule="atLeast"/>
    </w:pPr>
    <w:rPr>
      <w:rFonts w:ascii="New York" w:hAnsi="New York"/>
    </w:rPr>
  </w:style>
  <w:style w:type="paragraph" w:customStyle="1" w:styleId="CRCoverPage">
    <w:name w:val="CR Cover Page"/>
    <w:qFormat/>
    <w:rsid w:val="005D073D"/>
    <w:pPr>
      <w:spacing w:after="120" w:line="288" w:lineRule="auto"/>
      <w:jc w:val="both"/>
    </w:pPr>
    <w:rPr>
      <w:rFonts w:ascii="Arial" w:eastAsia="MS Mincho" w:hAnsi="Arial" w:cs="Times New Roman"/>
      <w:kern w:val="0"/>
      <w:sz w:val="20"/>
      <w:szCs w:val="20"/>
      <w:lang w:val="en-GB" w:eastAsia="en-US"/>
    </w:rPr>
  </w:style>
  <w:style w:type="character" w:customStyle="1" w:styleId="CharChar3">
    <w:name w:val="Char Char3"/>
    <w:qFormat/>
    <w:rsid w:val="005D073D"/>
    <w:rPr>
      <w:rFonts w:ascii="Arial" w:hAnsi="Arial"/>
      <w:sz w:val="36"/>
      <w:lang w:val="en-GB" w:eastAsia="en-US" w:bidi="ar-SA"/>
    </w:rPr>
  </w:style>
  <w:style w:type="character" w:customStyle="1" w:styleId="CharChar2">
    <w:name w:val="Char Char2"/>
    <w:qFormat/>
    <w:rsid w:val="005D073D"/>
    <w:rPr>
      <w:rFonts w:ascii="Arial" w:hAnsi="Arial"/>
      <w:sz w:val="32"/>
      <w:lang w:val="en-GB" w:eastAsia="en-US" w:bidi="ar-SA"/>
    </w:rPr>
  </w:style>
  <w:style w:type="character" w:customStyle="1" w:styleId="CharChar1">
    <w:name w:val="Char Char1"/>
    <w:qFormat/>
    <w:rsid w:val="005D073D"/>
    <w:rPr>
      <w:rFonts w:ascii="Arial" w:hAnsi="Arial"/>
      <w:sz w:val="28"/>
      <w:lang w:val="en-GB" w:eastAsia="en-US" w:bidi="ar-SA"/>
    </w:rPr>
  </w:style>
  <w:style w:type="character" w:customStyle="1" w:styleId="h4CharChar">
    <w:name w:val="h4 Char Char"/>
    <w:qFormat/>
    <w:rsid w:val="005D073D"/>
    <w:rPr>
      <w:rFonts w:ascii="Arial" w:hAnsi="Arial"/>
      <w:sz w:val="24"/>
      <w:lang w:val="en-GB" w:eastAsia="en-US" w:bidi="ar-SA"/>
    </w:rPr>
  </w:style>
  <w:style w:type="character" w:customStyle="1" w:styleId="CharChar">
    <w:name w:val="Char Char"/>
    <w:qFormat/>
    <w:rsid w:val="005D073D"/>
    <w:rPr>
      <w:rFonts w:ascii="Arial" w:hAnsi="Arial"/>
      <w:sz w:val="22"/>
      <w:lang w:val="en-GB" w:eastAsia="en-US" w:bidi="ar-SA"/>
    </w:rPr>
  </w:style>
  <w:style w:type="paragraph" w:customStyle="1" w:styleId="11">
    <w:name w:val="修订1"/>
    <w:hidden/>
    <w:uiPriority w:val="99"/>
    <w:semiHidden/>
    <w:qFormat/>
    <w:rsid w:val="005D073D"/>
    <w:pPr>
      <w:spacing w:line="288" w:lineRule="auto"/>
      <w:jc w:val="both"/>
    </w:pPr>
    <w:rPr>
      <w:rFonts w:ascii="Times New Roman" w:eastAsia="SimSun" w:hAnsi="Times New Roman" w:cs="Times New Roman"/>
      <w:kern w:val="0"/>
      <w:sz w:val="20"/>
      <w:szCs w:val="20"/>
      <w:lang w:val="en-GB" w:eastAsia="en-US"/>
    </w:rPr>
  </w:style>
  <w:style w:type="character" w:customStyle="1" w:styleId="bodyChar">
    <w:name w:val="body Char"/>
    <w:link w:val="body"/>
    <w:qFormat/>
    <w:rsid w:val="005D073D"/>
    <w:rPr>
      <w:rFonts w:ascii="New York" w:hAnsi="New York"/>
    </w:rPr>
  </w:style>
  <w:style w:type="character" w:customStyle="1" w:styleId="EQChar">
    <w:name w:val="EQ Char"/>
    <w:link w:val="EQ"/>
    <w:uiPriority w:val="99"/>
    <w:qFormat/>
    <w:rsid w:val="005D073D"/>
    <w:rPr>
      <w:rFonts w:ascii="Times New Roman" w:eastAsia="DengXian" w:hAnsi="Times New Roman" w:cs="Times New Roman"/>
      <w:kern w:val="0"/>
      <w:sz w:val="20"/>
      <w:szCs w:val="20"/>
      <w:lang w:val="en-GB" w:eastAsia="en-US"/>
    </w:rPr>
  </w:style>
  <w:style w:type="character" w:customStyle="1" w:styleId="B2Car">
    <w:name w:val="B2 Car"/>
    <w:qFormat/>
    <w:rsid w:val="005D073D"/>
    <w:rPr>
      <w:lang w:val="en-GB" w:eastAsia="en-US"/>
    </w:rPr>
  </w:style>
  <w:style w:type="paragraph" w:customStyle="1" w:styleId="INDENT1">
    <w:name w:val="INDENT1"/>
    <w:basedOn w:val="Normal"/>
    <w:qFormat/>
    <w:rsid w:val="005D073D"/>
    <w:pPr>
      <w:ind w:left="851"/>
    </w:pPr>
    <w:rPr>
      <w:rFonts w:eastAsia="Times New Roman"/>
      <w:lang w:eastAsia="en-GB"/>
    </w:rPr>
  </w:style>
  <w:style w:type="paragraph" w:customStyle="1" w:styleId="INDENT3">
    <w:name w:val="INDENT3"/>
    <w:basedOn w:val="Normal"/>
    <w:qFormat/>
    <w:rsid w:val="005D073D"/>
    <w:pPr>
      <w:ind w:left="1701" w:hanging="567"/>
    </w:pPr>
    <w:rPr>
      <w:rFonts w:eastAsia="Times New Roman"/>
      <w:lang w:eastAsia="en-GB"/>
    </w:rPr>
  </w:style>
  <w:style w:type="paragraph" w:customStyle="1" w:styleId="FigureTitle">
    <w:name w:val="Figure_Title"/>
    <w:basedOn w:val="Normal"/>
    <w:next w:val="Normal"/>
    <w:qFormat/>
    <w:rsid w:val="005D073D"/>
    <w:pPr>
      <w:keepLines/>
      <w:tabs>
        <w:tab w:val="left" w:pos="794"/>
        <w:tab w:val="left" w:pos="1191"/>
        <w:tab w:val="left" w:pos="1588"/>
        <w:tab w:val="left" w:pos="1985"/>
      </w:tabs>
      <w:spacing w:before="120" w:after="480"/>
      <w:jc w:val="center"/>
    </w:pPr>
    <w:rPr>
      <w:rFonts w:eastAsia="Times New Roman"/>
      <w:b/>
      <w:lang w:eastAsia="en-GB"/>
    </w:rPr>
  </w:style>
  <w:style w:type="paragraph" w:customStyle="1" w:styleId="RecCCITT">
    <w:name w:val="Rec_CCITT_#"/>
    <w:basedOn w:val="Normal"/>
    <w:qFormat/>
    <w:rsid w:val="005D073D"/>
    <w:pPr>
      <w:keepNext/>
      <w:keepLines/>
    </w:pPr>
    <w:rPr>
      <w:rFonts w:eastAsia="Times New Roman"/>
      <w:b/>
      <w:lang w:eastAsia="en-GB"/>
    </w:rPr>
  </w:style>
  <w:style w:type="paragraph" w:customStyle="1" w:styleId="enumlev2">
    <w:name w:val="enumlev2"/>
    <w:basedOn w:val="Normal"/>
    <w:qFormat/>
    <w:rsid w:val="005D073D"/>
    <w:pPr>
      <w:tabs>
        <w:tab w:val="left" w:pos="794"/>
        <w:tab w:val="left" w:pos="1191"/>
        <w:tab w:val="left" w:pos="1588"/>
        <w:tab w:val="left" w:pos="1985"/>
      </w:tabs>
      <w:spacing w:before="86"/>
      <w:ind w:left="1588" w:hanging="397"/>
    </w:pPr>
    <w:rPr>
      <w:rFonts w:eastAsia="Times New Roman"/>
      <w:lang w:eastAsia="en-GB"/>
    </w:rPr>
  </w:style>
  <w:style w:type="paragraph" w:customStyle="1" w:styleId="CouvRecTitle">
    <w:name w:val="Couv Rec Title"/>
    <w:basedOn w:val="Normal"/>
    <w:qFormat/>
    <w:rsid w:val="005D073D"/>
    <w:pPr>
      <w:keepNext/>
      <w:keepLines/>
      <w:spacing w:before="240"/>
      <w:ind w:left="1418"/>
    </w:pPr>
    <w:rPr>
      <w:rFonts w:ascii="Arial" w:eastAsia="Times New Roman" w:hAnsi="Arial"/>
      <w:b/>
      <w:sz w:val="36"/>
      <w:lang w:eastAsia="en-GB"/>
    </w:rPr>
  </w:style>
  <w:style w:type="paragraph" w:customStyle="1" w:styleId="numberedlist">
    <w:name w:val="numbered list"/>
    <w:basedOn w:val="ListBullet"/>
    <w:qFormat/>
    <w:rsid w:val="005D073D"/>
    <w:pPr>
      <w:widowControl w:val="0"/>
      <w:numPr>
        <w:numId w:val="0"/>
      </w:numPr>
      <w:tabs>
        <w:tab w:val="left" w:pos="1247"/>
        <w:tab w:val="left" w:pos="3856"/>
        <w:tab w:val="left" w:pos="5216"/>
        <w:tab w:val="left" w:pos="6464"/>
        <w:tab w:val="left" w:pos="7768"/>
        <w:tab w:val="left" w:pos="9072"/>
        <w:tab w:val="left" w:pos="10206"/>
      </w:tabs>
      <w:spacing w:after="120"/>
      <w:ind w:left="360" w:hanging="360"/>
      <w:contextualSpacing w:val="0"/>
      <w:jc w:val="both"/>
    </w:pPr>
    <w:rPr>
      <w:rFonts w:asciiTheme="minorHAnsi" w:eastAsia="Times New Roman" w:hAnsiTheme="minorHAnsi" w:cstheme="minorBidi"/>
      <w:kern w:val="2"/>
      <w:sz w:val="21"/>
      <w:szCs w:val="22"/>
      <w:lang w:val="en-US" w:eastAsia="zh-CN"/>
    </w:rPr>
  </w:style>
  <w:style w:type="paragraph" w:customStyle="1" w:styleId="CRfront">
    <w:name w:val="CR_front"/>
    <w:next w:val="Normal"/>
    <w:qFormat/>
    <w:rsid w:val="005D073D"/>
    <w:pPr>
      <w:spacing w:line="288" w:lineRule="auto"/>
      <w:jc w:val="both"/>
    </w:pPr>
    <w:rPr>
      <w:rFonts w:ascii="Arial" w:eastAsia="MS Mincho" w:hAnsi="Arial" w:cs="Times New Roman"/>
      <w:kern w:val="0"/>
      <w:sz w:val="20"/>
      <w:szCs w:val="20"/>
      <w:lang w:val="en-GB" w:eastAsia="en-US"/>
    </w:rPr>
  </w:style>
  <w:style w:type="paragraph" w:customStyle="1" w:styleId="TabList">
    <w:name w:val="TabList"/>
    <w:basedOn w:val="Normal"/>
    <w:qFormat/>
    <w:rsid w:val="005D073D"/>
    <w:pPr>
      <w:tabs>
        <w:tab w:val="left" w:pos="1134"/>
      </w:tabs>
    </w:pPr>
    <w:rPr>
      <w:rFonts w:eastAsia="MS Mincho"/>
      <w:lang w:eastAsia="en-GB"/>
    </w:rPr>
  </w:style>
  <w:style w:type="paragraph" w:customStyle="1" w:styleId="tabletext0">
    <w:name w:val="table text"/>
    <w:basedOn w:val="Normal"/>
    <w:next w:val="Heading7"/>
    <w:qFormat/>
    <w:rsid w:val="005D073D"/>
    <w:rPr>
      <w:rFonts w:eastAsia="MS Mincho"/>
      <w:i/>
      <w:lang w:eastAsia="en-GB"/>
    </w:rPr>
  </w:style>
  <w:style w:type="paragraph" w:customStyle="1" w:styleId="HE">
    <w:name w:val="HE"/>
    <w:basedOn w:val="Normal"/>
    <w:qFormat/>
    <w:rsid w:val="005D073D"/>
    <w:rPr>
      <w:rFonts w:eastAsia="MS Mincho"/>
      <w:b/>
      <w:lang w:eastAsia="en-GB"/>
    </w:rPr>
  </w:style>
  <w:style w:type="paragraph" w:customStyle="1" w:styleId="berschrift1H1">
    <w:name w:val="Überschrift 1.H1"/>
    <w:basedOn w:val="Normal"/>
    <w:next w:val="Normal"/>
    <w:qFormat/>
    <w:rsid w:val="005D073D"/>
    <w:pPr>
      <w:keepNext/>
      <w:keepLines/>
      <w:numPr>
        <w:numId w:val="21"/>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qFormat/>
    <w:rsid w:val="005D073D"/>
    <w:pPr>
      <w:numPr>
        <w:numId w:val="22"/>
      </w:numPr>
      <w:tabs>
        <w:tab w:val="clear" w:pos="992"/>
        <w:tab w:val="left" w:pos="360"/>
        <w:tab w:val="left" w:pos="1304"/>
      </w:tabs>
      <w:snapToGrid w:val="0"/>
      <w:spacing w:after="120"/>
      <w:ind w:left="420" w:hanging="420"/>
    </w:pPr>
    <w:rPr>
      <w:rFonts w:eastAsia="MS Mincho"/>
      <w:lang w:eastAsia="en-GB"/>
    </w:rPr>
  </w:style>
  <w:style w:type="paragraph" w:customStyle="1" w:styleId="textintend2">
    <w:name w:val="text intend 2"/>
    <w:basedOn w:val="text"/>
    <w:qFormat/>
    <w:rsid w:val="005D073D"/>
    <w:pPr>
      <w:numPr>
        <w:numId w:val="23"/>
      </w:numPr>
      <w:tabs>
        <w:tab w:val="clear" w:pos="1418"/>
      </w:tabs>
      <w:spacing w:after="120"/>
      <w:ind w:left="360" w:firstLine="0"/>
    </w:pPr>
    <w:rPr>
      <w:rFonts w:eastAsia="MS Mincho"/>
      <w:lang w:eastAsia="en-GB"/>
    </w:rPr>
  </w:style>
  <w:style w:type="paragraph" w:customStyle="1" w:styleId="textintend3">
    <w:name w:val="text intend 3"/>
    <w:basedOn w:val="text"/>
    <w:qFormat/>
    <w:rsid w:val="005D073D"/>
    <w:pPr>
      <w:numPr>
        <w:numId w:val="24"/>
      </w:numPr>
      <w:tabs>
        <w:tab w:val="clear" w:pos="1843"/>
        <w:tab w:val="left" w:pos="567"/>
        <w:tab w:val="left" w:pos="720"/>
        <w:tab w:val="left" w:pos="9867"/>
      </w:tabs>
      <w:spacing w:after="120"/>
      <w:ind w:left="9867" w:hanging="360"/>
    </w:pPr>
    <w:rPr>
      <w:rFonts w:eastAsia="MS Mincho"/>
      <w:lang w:eastAsia="en-GB"/>
    </w:rPr>
  </w:style>
  <w:style w:type="paragraph" w:customStyle="1" w:styleId="normalpuce">
    <w:name w:val="normal puce"/>
    <w:basedOn w:val="Normal"/>
    <w:qFormat/>
    <w:rsid w:val="005D073D"/>
    <w:pPr>
      <w:numPr>
        <w:numId w:val="25"/>
      </w:numPr>
      <w:spacing w:before="60" w:after="60"/>
    </w:pPr>
    <w:rPr>
      <w:rFonts w:eastAsia="MS Mincho"/>
      <w:lang w:eastAsia="en-GB"/>
    </w:rPr>
  </w:style>
  <w:style w:type="paragraph" w:customStyle="1" w:styleId="Meetingcaption">
    <w:name w:val="Meeting caption"/>
    <w:basedOn w:val="Normal"/>
    <w:qFormat/>
    <w:rsid w:val="005D073D"/>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lang w:val="fr-FR" w:eastAsia="en-GB"/>
    </w:rPr>
  </w:style>
  <w:style w:type="paragraph" w:customStyle="1" w:styleId="para">
    <w:name w:val="para"/>
    <w:basedOn w:val="Normal"/>
    <w:qFormat/>
    <w:rsid w:val="005D073D"/>
    <w:pPr>
      <w:spacing w:after="240"/>
    </w:pPr>
    <w:rPr>
      <w:rFonts w:ascii="Helvetica" w:eastAsia="Times New Roman" w:hAnsi="Helvetica"/>
      <w:lang w:eastAsia="en-GB"/>
    </w:rPr>
  </w:style>
  <w:style w:type="paragraph" w:customStyle="1" w:styleId="Cell">
    <w:name w:val="Cell"/>
    <w:basedOn w:val="Normal"/>
    <w:qFormat/>
    <w:rsid w:val="005D073D"/>
    <w:pPr>
      <w:spacing w:line="240" w:lineRule="exact"/>
      <w:jc w:val="center"/>
    </w:pPr>
    <w:rPr>
      <w:rFonts w:eastAsia="Times New Roman"/>
      <w:sz w:val="16"/>
    </w:rPr>
  </w:style>
  <w:style w:type="paragraph" w:customStyle="1" w:styleId="tah0">
    <w:name w:val="tah"/>
    <w:basedOn w:val="Normal"/>
    <w:qFormat/>
    <w:rsid w:val="005D073D"/>
    <w:pPr>
      <w:keepNext/>
      <w:jc w:val="center"/>
    </w:pPr>
    <w:rPr>
      <w:rFonts w:ascii="Arial" w:eastAsia="Batang" w:hAnsi="Arial" w:cs="Arial"/>
      <w:b/>
      <w:bCs/>
      <w:sz w:val="18"/>
      <w:szCs w:val="18"/>
      <w:lang w:eastAsia="en-GB"/>
    </w:rPr>
  </w:style>
  <w:style w:type="character" w:customStyle="1" w:styleId="GuidanceChar">
    <w:name w:val="Guidance Char"/>
    <w:qFormat/>
    <w:rsid w:val="005D073D"/>
    <w:rPr>
      <w:i/>
      <w:color w:val="0000FF"/>
      <w:lang w:val="en-GB" w:eastAsia="ja-JP" w:bidi="ar-SA"/>
    </w:rPr>
  </w:style>
  <w:style w:type="paragraph" w:customStyle="1" w:styleId="CharCharCharChar">
    <w:name w:val="Char Char Char Char"/>
    <w:qFormat/>
    <w:rsid w:val="005D073D"/>
    <w:pPr>
      <w:keepNext/>
      <w:tabs>
        <w:tab w:val="left" w:pos="-1134"/>
      </w:tabs>
      <w:autoSpaceDE w:val="0"/>
      <w:autoSpaceDN w:val="0"/>
      <w:adjustRightInd w:val="0"/>
      <w:spacing w:before="60" w:after="60" w:line="288" w:lineRule="auto"/>
      <w:jc w:val="both"/>
    </w:pPr>
    <w:rPr>
      <w:rFonts w:ascii="Times New Roman" w:eastAsia="SimSun" w:hAnsi="Times New Roman" w:cs="Times New Roman"/>
      <w:kern w:val="0"/>
      <w:sz w:val="20"/>
      <w:szCs w:val="20"/>
      <w:lang w:val="en-GB" w:eastAsia="en-GB"/>
    </w:rPr>
  </w:style>
  <w:style w:type="paragraph" w:customStyle="1" w:styleId="CharCharCharCharCharCharCharCharCharCharCharChar">
    <w:name w:val="Char Char Char Char Char Char Char Char Char Char Char Char"/>
    <w:semiHidden/>
    <w:qFormat/>
    <w:rsid w:val="005D073D"/>
    <w:pPr>
      <w:keepNext/>
      <w:tabs>
        <w:tab w:val="left" w:pos="851"/>
      </w:tabs>
      <w:autoSpaceDE w:val="0"/>
      <w:autoSpaceDN w:val="0"/>
      <w:adjustRightInd w:val="0"/>
      <w:spacing w:before="60" w:after="60" w:line="288" w:lineRule="auto"/>
      <w:ind w:left="851" w:hanging="851"/>
      <w:jc w:val="both"/>
    </w:pPr>
    <w:rPr>
      <w:rFonts w:ascii="Arial" w:eastAsia="SimSun" w:hAnsi="Arial" w:cs="Arial"/>
      <w:color w:val="0000FF"/>
      <w:sz w:val="20"/>
      <w:szCs w:val="20"/>
    </w:rPr>
  </w:style>
  <w:style w:type="paragraph" w:customStyle="1" w:styleId="NormalAfter3pt">
    <w:name w:val="Normal + After:  3 pt"/>
    <w:basedOn w:val="Normal"/>
    <w:qFormat/>
    <w:rsid w:val="005D073D"/>
    <w:pPr>
      <w:tabs>
        <w:tab w:val="left" w:pos="2560"/>
      </w:tabs>
      <w:ind w:left="2560" w:hanging="357"/>
    </w:pPr>
    <w:rPr>
      <w:rFonts w:eastAsia="Times New Roman"/>
      <w:lang w:val="en-AU"/>
    </w:rPr>
  </w:style>
  <w:style w:type="character" w:customStyle="1" w:styleId="FigureCaption1">
    <w:name w:val="Figure Caption1"/>
    <w:qFormat/>
    <w:rsid w:val="005D073D"/>
    <w:rPr>
      <w:rFonts w:ascii="Arial" w:eastAsia="????" w:hAnsi="Arial" w:cs="Arial"/>
      <w:color w:val="0000FF"/>
      <w:kern w:val="2"/>
      <w:lang w:val="en-US" w:eastAsia="en-US" w:bidi="ar-SA"/>
    </w:rPr>
  </w:style>
  <w:style w:type="character" w:customStyle="1" w:styleId="CharChar5">
    <w:name w:val="Char Char5"/>
    <w:semiHidden/>
    <w:qFormat/>
    <w:rsid w:val="005D073D"/>
    <w:rPr>
      <w:rFonts w:ascii="Times New Roman" w:hAnsi="Times New Roman"/>
      <w:lang w:eastAsia="en-US"/>
    </w:rPr>
  </w:style>
  <w:style w:type="character" w:customStyle="1" w:styleId="Heading2Char1">
    <w:name w:val="Heading 2 Char1"/>
    <w:aliases w:val="Head2A Char,2 Char,H2 Char1,h2 Char1,UNDERRUBRIK 1-2 Char,DO NOT USE_h2 Char,h21 Char,H2 Char Char,h2 Char Char,Sub-section Char,Heading Two Char,R2 Char,l2 Char,Head 2 Char,List level 2 Char,Sub-Heading Char,A Char,level 2 no toc Char"/>
    <w:qFormat/>
    <w:rsid w:val="005D073D"/>
    <w:rPr>
      <w:rFonts w:ascii="Arial" w:hAnsi="Arial"/>
      <w:sz w:val="32"/>
      <w:lang w:val="en-GB" w:eastAsia="en-US"/>
    </w:rPr>
  </w:style>
  <w:style w:type="character" w:customStyle="1" w:styleId="ListChar">
    <w:name w:val="List Char"/>
    <w:link w:val="List"/>
    <w:uiPriority w:val="99"/>
    <w:qFormat/>
    <w:rsid w:val="005D073D"/>
    <w:rPr>
      <w:rFonts w:ascii="Times New Roman" w:eastAsia="DengXian" w:hAnsi="Times New Roman" w:cs="Times New Roman"/>
      <w:kern w:val="0"/>
      <w:sz w:val="20"/>
      <w:szCs w:val="20"/>
      <w:lang w:val="en-GB" w:eastAsia="en-US"/>
    </w:rPr>
  </w:style>
  <w:style w:type="character" w:customStyle="1" w:styleId="List2Char">
    <w:name w:val="List 2 Char"/>
    <w:link w:val="List2"/>
    <w:uiPriority w:val="99"/>
    <w:qFormat/>
    <w:rsid w:val="005D073D"/>
    <w:rPr>
      <w:rFonts w:ascii="Times New Roman" w:eastAsia="DengXian" w:hAnsi="Times New Roman" w:cs="Times New Roman"/>
      <w:kern w:val="0"/>
      <w:sz w:val="20"/>
      <w:szCs w:val="20"/>
      <w:lang w:val="en-GB" w:eastAsia="en-US"/>
    </w:rPr>
  </w:style>
  <w:style w:type="character" w:customStyle="1" w:styleId="List3Char">
    <w:name w:val="List 3 Char"/>
    <w:link w:val="List3"/>
    <w:uiPriority w:val="99"/>
    <w:qFormat/>
    <w:rsid w:val="005D073D"/>
    <w:rPr>
      <w:rFonts w:ascii="Times New Roman" w:eastAsia="DengXian" w:hAnsi="Times New Roman" w:cs="Times New Roman"/>
      <w:kern w:val="0"/>
      <w:sz w:val="20"/>
      <w:szCs w:val="20"/>
      <w:lang w:val="en-GB" w:eastAsia="en-US"/>
    </w:rPr>
  </w:style>
  <w:style w:type="paragraph" w:customStyle="1" w:styleId="tdoc-header">
    <w:name w:val="tdoc-header"/>
    <w:qFormat/>
    <w:rsid w:val="005D073D"/>
    <w:pPr>
      <w:spacing w:line="288" w:lineRule="auto"/>
      <w:jc w:val="both"/>
    </w:pPr>
    <w:rPr>
      <w:rFonts w:ascii="Arial" w:eastAsia="Times New Roman" w:hAnsi="Arial" w:cs="Times New Roman"/>
      <w:kern w:val="0"/>
      <w:sz w:val="24"/>
      <w:szCs w:val="20"/>
      <w:lang w:val="en-GB" w:eastAsia="en-US"/>
    </w:rPr>
  </w:style>
  <w:style w:type="paragraph" w:customStyle="1" w:styleId="CharChar3CharCharCharCharCharChar">
    <w:name w:val="Char Char3 Char Char Char Char Char Char"/>
    <w:semiHidden/>
    <w:qFormat/>
    <w:rsid w:val="005D073D"/>
    <w:pPr>
      <w:keepNext/>
      <w:autoSpaceDE w:val="0"/>
      <w:autoSpaceDN w:val="0"/>
      <w:adjustRightInd w:val="0"/>
      <w:spacing w:before="60" w:after="60" w:line="288" w:lineRule="auto"/>
      <w:ind w:left="567" w:hanging="283"/>
      <w:jc w:val="both"/>
    </w:pPr>
    <w:rPr>
      <w:rFonts w:ascii="Arial" w:eastAsia="SimSun" w:hAnsi="Arial" w:cs="Arial"/>
      <w:color w:val="0000FF"/>
      <w:sz w:val="20"/>
      <w:szCs w:val="20"/>
    </w:rPr>
  </w:style>
  <w:style w:type="paragraph" w:customStyle="1" w:styleId="CharChar1CharChar">
    <w:name w:val="Char Char1 Char Char"/>
    <w:qFormat/>
    <w:rsid w:val="005D073D"/>
    <w:pPr>
      <w:keepNext/>
      <w:tabs>
        <w:tab w:val="left" w:pos="-1134"/>
      </w:tabs>
      <w:autoSpaceDE w:val="0"/>
      <w:autoSpaceDN w:val="0"/>
      <w:adjustRightInd w:val="0"/>
      <w:spacing w:before="60" w:after="60" w:line="288" w:lineRule="auto"/>
      <w:jc w:val="both"/>
    </w:pPr>
    <w:rPr>
      <w:rFonts w:ascii="Times New Roman" w:eastAsia="SimSun" w:hAnsi="Times New Roman" w:cs="Times New Roman"/>
      <w:kern w:val="0"/>
      <w:sz w:val="20"/>
      <w:szCs w:val="20"/>
      <w:lang w:val="en-GB" w:eastAsia="en-GB"/>
    </w:rPr>
  </w:style>
  <w:style w:type="paragraph" w:customStyle="1" w:styleId="CharCharCharChar1">
    <w:name w:val="Char Char Char Char1"/>
    <w:qFormat/>
    <w:rsid w:val="005D073D"/>
    <w:pPr>
      <w:keepNext/>
      <w:tabs>
        <w:tab w:val="left" w:pos="-1134"/>
      </w:tabs>
      <w:autoSpaceDE w:val="0"/>
      <w:autoSpaceDN w:val="0"/>
      <w:adjustRightInd w:val="0"/>
      <w:spacing w:before="60" w:after="60" w:line="288" w:lineRule="auto"/>
      <w:jc w:val="both"/>
    </w:pPr>
    <w:rPr>
      <w:rFonts w:ascii="Times New Roman" w:eastAsia="SimSun" w:hAnsi="Times New Roman" w:cs="Times New Roman"/>
      <w:kern w:val="0"/>
      <w:sz w:val="20"/>
      <w:szCs w:val="20"/>
      <w:lang w:val="en-GB" w:eastAsia="en-GB"/>
    </w:rPr>
  </w:style>
  <w:style w:type="paragraph" w:customStyle="1" w:styleId="CharCharCharCharCharCharCharCharCharCharCharChar1">
    <w:name w:val="Char Char Char Char Char Char Char Char Char Char Char Char1"/>
    <w:semiHidden/>
    <w:qFormat/>
    <w:rsid w:val="005D073D"/>
    <w:pPr>
      <w:keepNext/>
      <w:tabs>
        <w:tab w:val="left" w:pos="851"/>
      </w:tabs>
      <w:autoSpaceDE w:val="0"/>
      <w:autoSpaceDN w:val="0"/>
      <w:adjustRightInd w:val="0"/>
      <w:spacing w:before="60" w:after="60" w:line="288" w:lineRule="auto"/>
      <w:ind w:left="851" w:hanging="851"/>
      <w:jc w:val="both"/>
    </w:pPr>
    <w:rPr>
      <w:rFonts w:ascii="Arial" w:eastAsia="SimSun" w:hAnsi="Arial" w:cs="Arial"/>
      <w:color w:val="0000FF"/>
      <w:sz w:val="20"/>
      <w:szCs w:val="20"/>
    </w:rPr>
  </w:style>
  <w:style w:type="character" w:customStyle="1" w:styleId="CharChar51">
    <w:name w:val="Char Char51"/>
    <w:semiHidden/>
    <w:qFormat/>
    <w:rsid w:val="005D073D"/>
    <w:rPr>
      <w:rFonts w:ascii="Times New Roman" w:hAnsi="Times New Roman"/>
      <w:lang w:eastAsia="en-US"/>
    </w:rPr>
  </w:style>
  <w:style w:type="paragraph" w:customStyle="1" w:styleId="TableCell">
    <w:name w:val="Table Cell"/>
    <w:basedOn w:val="TAC"/>
    <w:link w:val="TableCellChar"/>
    <w:qFormat/>
    <w:rsid w:val="005D073D"/>
    <w:pPr>
      <w:widowControl w:val="0"/>
    </w:pPr>
    <w:rPr>
      <w:rFonts w:eastAsiaTheme="minorEastAsia" w:cstheme="minorBidi"/>
      <w:kern w:val="2"/>
      <w:szCs w:val="22"/>
      <w:lang w:val="en-US" w:eastAsia="zh-CN"/>
    </w:rPr>
  </w:style>
  <w:style w:type="character" w:customStyle="1" w:styleId="TableCellChar">
    <w:name w:val="Table Cell Char"/>
    <w:link w:val="TableCell"/>
    <w:qFormat/>
    <w:rsid w:val="005D073D"/>
    <w:rPr>
      <w:rFonts w:ascii="Arial" w:hAnsi="Arial"/>
      <w:sz w:val="18"/>
    </w:rPr>
  </w:style>
  <w:style w:type="paragraph" w:customStyle="1" w:styleId="MTDisplayEquation">
    <w:name w:val="MTDisplayEquation"/>
    <w:basedOn w:val="Normal"/>
    <w:next w:val="Normal"/>
    <w:link w:val="MTDisplayEquationChar"/>
    <w:qFormat/>
    <w:rsid w:val="005D073D"/>
    <w:pPr>
      <w:tabs>
        <w:tab w:val="center" w:pos="4680"/>
        <w:tab w:val="right" w:pos="9360"/>
      </w:tabs>
    </w:pPr>
    <w:rPr>
      <w:rFonts w:eastAsia="Calibri"/>
      <w:lang w:val="zh-CN"/>
    </w:rPr>
  </w:style>
  <w:style w:type="character" w:customStyle="1" w:styleId="MTDisplayEquationChar">
    <w:name w:val="MTDisplayEquation Char"/>
    <w:link w:val="MTDisplayEquation"/>
    <w:qFormat/>
    <w:rsid w:val="005D073D"/>
    <w:rPr>
      <w:rFonts w:eastAsia="Calibri"/>
      <w:lang w:val="zh-CN"/>
    </w:rPr>
  </w:style>
  <w:style w:type="character" w:customStyle="1" w:styleId="textChar">
    <w:name w:val="text Char"/>
    <w:link w:val="text"/>
    <w:qFormat/>
    <w:rsid w:val="005D073D"/>
  </w:style>
  <w:style w:type="paragraph" w:customStyle="1" w:styleId="bullet1">
    <w:name w:val="bullet1"/>
    <w:basedOn w:val="text"/>
    <w:link w:val="bullet1Char"/>
    <w:qFormat/>
    <w:rsid w:val="005D073D"/>
    <w:pPr>
      <w:numPr>
        <w:numId w:val="26"/>
      </w:numPr>
      <w:spacing w:after="0"/>
    </w:pPr>
    <w:rPr>
      <w:rFonts w:ascii="Calibri" w:hAnsi="Calibri"/>
    </w:rPr>
  </w:style>
  <w:style w:type="paragraph" w:customStyle="1" w:styleId="bullet2">
    <w:name w:val="bullet2"/>
    <w:basedOn w:val="text"/>
    <w:link w:val="bullet2Char"/>
    <w:qFormat/>
    <w:rsid w:val="005D073D"/>
    <w:pPr>
      <w:numPr>
        <w:ilvl w:val="1"/>
        <w:numId w:val="26"/>
      </w:numPr>
      <w:spacing w:after="0"/>
    </w:pPr>
    <w:rPr>
      <w:rFonts w:ascii="Times" w:hAnsi="Times"/>
    </w:rPr>
  </w:style>
  <w:style w:type="character" w:customStyle="1" w:styleId="bullet1Char">
    <w:name w:val="bullet1 Char"/>
    <w:link w:val="bullet1"/>
    <w:qFormat/>
    <w:rsid w:val="005D073D"/>
    <w:rPr>
      <w:rFonts w:ascii="Calibri" w:hAnsi="Calibri"/>
    </w:rPr>
  </w:style>
  <w:style w:type="paragraph" w:customStyle="1" w:styleId="bullet3">
    <w:name w:val="bullet3"/>
    <w:basedOn w:val="text"/>
    <w:qFormat/>
    <w:rsid w:val="005D073D"/>
    <w:pPr>
      <w:numPr>
        <w:ilvl w:val="2"/>
        <w:numId w:val="26"/>
      </w:numPr>
      <w:spacing w:after="0"/>
      <w:ind w:left="1430" w:hanging="720"/>
    </w:pPr>
    <w:rPr>
      <w:rFonts w:ascii="Times" w:eastAsia="Batang" w:hAnsi="Times"/>
    </w:rPr>
  </w:style>
  <w:style w:type="character" w:customStyle="1" w:styleId="bullet2Char">
    <w:name w:val="bullet2 Char"/>
    <w:link w:val="bullet2"/>
    <w:qFormat/>
    <w:rsid w:val="005D073D"/>
    <w:rPr>
      <w:rFonts w:ascii="Times" w:hAnsi="Times"/>
    </w:rPr>
  </w:style>
  <w:style w:type="paragraph" w:customStyle="1" w:styleId="bullet4">
    <w:name w:val="bullet4"/>
    <w:basedOn w:val="text"/>
    <w:qFormat/>
    <w:rsid w:val="005D073D"/>
    <w:pPr>
      <w:numPr>
        <w:ilvl w:val="3"/>
        <w:numId w:val="26"/>
      </w:numPr>
      <w:spacing w:after="0"/>
      <w:ind w:left="864" w:hanging="864"/>
    </w:pPr>
    <w:rPr>
      <w:rFonts w:ascii="Times" w:eastAsia="Batang" w:hAnsi="Times"/>
    </w:rPr>
  </w:style>
  <w:style w:type="paragraph" w:customStyle="1" w:styleId="SpecTextNum">
    <w:name w:val="Spec Text Num"/>
    <w:basedOn w:val="Normal"/>
    <w:qFormat/>
    <w:rsid w:val="005D073D"/>
    <w:pPr>
      <w:numPr>
        <w:numId w:val="27"/>
      </w:numPr>
    </w:pPr>
    <w:rPr>
      <w:rFonts w:eastAsia="MS Mincho"/>
    </w:rPr>
  </w:style>
  <w:style w:type="paragraph" w:customStyle="1" w:styleId="Comments">
    <w:name w:val="Comments"/>
    <w:basedOn w:val="Normal"/>
    <w:link w:val="CommentsChar"/>
    <w:qFormat/>
    <w:rsid w:val="005D073D"/>
    <w:pPr>
      <w:spacing w:before="40"/>
    </w:pPr>
    <w:rPr>
      <w:rFonts w:ascii="Arial" w:eastAsia="MS Mincho" w:hAnsi="Arial"/>
      <w:i/>
      <w:sz w:val="18"/>
      <w:lang w:eastAsia="en-GB"/>
    </w:rPr>
  </w:style>
  <w:style w:type="character" w:customStyle="1" w:styleId="CommentsChar">
    <w:name w:val="Comments Char"/>
    <w:link w:val="Comments"/>
    <w:qFormat/>
    <w:rsid w:val="005D073D"/>
    <w:rPr>
      <w:rFonts w:ascii="Arial" w:eastAsia="MS Mincho" w:hAnsi="Arial"/>
      <w:i/>
      <w:sz w:val="18"/>
      <w:lang w:eastAsia="en-GB"/>
    </w:rPr>
  </w:style>
  <w:style w:type="character" w:customStyle="1" w:styleId="ProposalChar">
    <w:name w:val="Proposal Char"/>
    <w:link w:val="Proposal"/>
    <w:qFormat/>
    <w:rsid w:val="005D073D"/>
    <w:rPr>
      <w:rFonts w:ascii="Arial" w:eastAsiaTheme="minorHAnsi" w:hAnsi="Arial"/>
      <w:b/>
      <w:bCs/>
      <w:kern w:val="0"/>
      <w:sz w:val="20"/>
    </w:rPr>
  </w:style>
  <w:style w:type="table" w:customStyle="1" w:styleId="GridTable1Light1">
    <w:name w:val="Grid Table 1 Light1"/>
    <w:basedOn w:val="TableNormal"/>
    <w:uiPriority w:val="46"/>
    <w:qFormat/>
    <w:rsid w:val="005D073D"/>
    <w:rPr>
      <w:rFonts w:ascii="CG Times (WN)" w:eastAsia="SimSun" w:hAnsi="CG Times (WN)" w:cs="Times New Roman"/>
      <w:kern w:val="0"/>
      <w:sz w:val="20"/>
      <w:szCs w:val="20"/>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2">
    <w:name w:val="网格型1"/>
    <w:basedOn w:val="TableNormal"/>
    <w:uiPriority w:val="59"/>
    <w:qFormat/>
    <w:rsid w:val="005D073D"/>
    <w:pPr>
      <w:spacing w:after="160" w:line="259" w:lineRule="auto"/>
    </w:pPr>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rsid w:val="005D073D"/>
    <w:pPr>
      <w:spacing w:after="160" w:line="259" w:lineRule="auto"/>
    </w:pPr>
    <w:rPr>
      <w:rFonts w:ascii="CG Times (WN)" w:eastAsia="SimSu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书籍标题1"/>
    <w:uiPriority w:val="33"/>
    <w:qFormat/>
    <w:rsid w:val="005D073D"/>
    <w:rPr>
      <w:rFonts w:ascii="Times New Roman" w:eastAsia="SimSun" w:hAnsi="Times New Roman" w:cs="Times New Roman"/>
      <w:b/>
      <w:bCs/>
      <w:i/>
      <w:iCs/>
      <w:spacing w:val="5"/>
    </w:rPr>
  </w:style>
  <w:style w:type="table" w:customStyle="1" w:styleId="5-11">
    <w:name w:val="눈금 표 5 어둡게 - 강조색 11"/>
    <w:basedOn w:val="TableNormal"/>
    <w:uiPriority w:val="50"/>
    <w:qFormat/>
    <w:rsid w:val="005D073D"/>
    <w:rPr>
      <w:rFonts w:ascii="CG Times (WN)" w:eastAsia="SimSun" w:hAnsi="CG Times (WN)" w:cs="Times New Roman"/>
      <w:kern w:val="0"/>
      <w:sz w:val="20"/>
      <w:szCs w:val="20"/>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TableGridLight1">
    <w:name w:val="Table Grid Light1"/>
    <w:basedOn w:val="TableNormal"/>
    <w:uiPriority w:val="40"/>
    <w:qFormat/>
    <w:rsid w:val="005D073D"/>
    <w:rPr>
      <w:rFonts w:ascii="CG Times (WN)" w:eastAsia="SimSun" w:hAnsi="CG Times (WN)" w:cs="Times New Roman"/>
      <w:kern w:val="0"/>
      <w:sz w:val="20"/>
      <w:szCs w:val="20"/>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0Maintext">
    <w:name w:val="0 Main text"/>
    <w:basedOn w:val="Normal"/>
    <w:link w:val="0MaintextChar"/>
    <w:qFormat/>
    <w:rsid w:val="005D073D"/>
    <w:pPr>
      <w:spacing w:after="100" w:afterAutospacing="1"/>
      <w:ind w:firstLine="360"/>
    </w:pPr>
    <w:rPr>
      <w:rFonts w:eastAsia="Times New Roman" w:cs="Batang"/>
    </w:rPr>
  </w:style>
  <w:style w:type="character" w:customStyle="1" w:styleId="0MaintextChar">
    <w:name w:val="0 Main text Char"/>
    <w:basedOn w:val="DefaultParagraphFont"/>
    <w:link w:val="0Maintext"/>
    <w:qFormat/>
    <w:rsid w:val="005D073D"/>
    <w:rPr>
      <w:rFonts w:eastAsia="Times New Roman" w:cs="Batang"/>
    </w:rPr>
  </w:style>
  <w:style w:type="paragraph" w:customStyle="1" w:styleId="14">
    <w:name w:val="스타일1"/>
    <w:basedOn w:val="Normal"/>
    <w:link w:val="1Char0"/>
    <w:qFormat/>
    <w:rsid w:val="005D073D"/>
    <w:pPr>
      <w:spacing w:before="120" w:after="180"/>
      <w:ind w:leftChars="106" w:left="212"/>
    </w:pPr>
    <w:rPr>
      <w:rFonts w:eastAsia="Malgun Gothic"/>
      <w:b/>
      <w:i/>
    </w:rPr>
  </w:style>
  <w:style w:type="character" w:customStyle="1" w:styleId="1Char0">
    <w:name w:val="스타일1 Char"/>
    <w:basedOn w:val="DefaultParagraphFont"/>
    <w:link w:val="14"/>
    <w:qFormat/>
    <w:rsid w:val="005D073D"/>
    <w:rPr>
      <w:rFonts w:eastAsia="Malgun Gothic"/>
      <w:b/>
      <w:i/>
    </w:rPr>
  </w:style>
  <w:style w:type="character" w:customStyle="1" w:styleId="Mention1">
    <w:name w:val="Mention1"/>
    <w:basedOn w:val="DefaultParagraphFont"/>
    <w:uiPriority w:val="99"/>
    <w:unhideWhenUsed/>
    <w:qFormat/>
    <w:rsid w:val="005D073D"/>
    <w:rPr>
      <w:color w:val="2B579A"/>
      <w:shd w:val="clear" w:color="auto" w:fill="E6E6E6"/>
    </w:rPr>
  </w:style>
  <w:style w:type="paragraph" w:customStyle="1" w:styleId="paragraph">
    <w:name w:val="paragraph"/>
    <w:basedOn w:val="Normal"/>
    <w:qFormat/>
    <w:rsid w:val="005D073D"/>
    <w:pPr>
      <w:spacing w:before="100" w:beforeAutospacing="1" w:after="100" w:afterAutospacing="1"/>
    </w:pPr>
    <w:rPr>
      <w:rFonts w:eastAsia="Times New Roman"/>
      <w:lang w:eastAsia="en-GB"/>
    </w:rPr>
  </w:style>
  <w:style w:type="character" w:customStyle="1" w:styleId="normaltextrun">
    <w:name w:val="normaltextrun"/>
    <w:basedOn w:val="DefaultParagraphFont"/>
    <w:qFormat/>
    <w:rsid w:val="005D073D"/>
  </w:style>
  <w:style w:type="character" w:customStyle="1" w:styleId="eop">
    <w:name w:val="eop"/>
    <w:basedOn w:val="DefaultParagraphFont"/>
    <w:qFormat/>
    <w:rsid w:val="005D073D"/>
  </w:style>
  <w:style w:type="character" w:customStyle="1" w:styleId="scxw2711696">
    <w:name w:val="scxw2711696"/>
    <w:basedOn w:val="DefaultParagraphFont"/>
    <w:qFormat/>
    <w:rsid w:val="005D073D"/>
  </w:style>
  <w:style w:type="paragraph" w:customStyle="1" w:styleId="3GPPAgreements">
    <w:name w:val="3GPP Agreements"/>
    <w:basedOn w:val="Normal"/>
    <w:link w:val="3GPPAgreementsChar"/>
    <w:qFormat/>
    <w:rsid w:val="005D073D"/>
    <w:pPr>
      <w:numPr>
        <w:numId w:val="28"/>
      </w:numPr>
      <w:spacing w:before="60" w:after="60"/>
    </w:pPr>
    <w:rPr>
      <w:rFonts w:eastAsia="Times New Roman"/>
    </w:rPr>
  </w:style>
  <w:style w:type="character" w:customStyle="1" w:styleId="3GPPAgreementsChar">
    <w:name w:val="3GPP Agreements Char"/>
    <w:link w:val="3GPPAgreements"/>
    <w:qFormat/>
    <w:rsid w:val="005D073D"/>
    <w:rPr>
      <w:rFonts w:eastAsia="Times New Roman"/>
    </w:rPr>
  </w:style>
  <w:style w:type="paragraph" w:customStyle="1" w:styleId="xmsolistparagraph">
    <w:name w:val="x_msolistparagraph"/>
    <w:basedOn w:val="Normal"/>
    <w:qFormat/>
    <w:rsid w:val="005D073D"/>
    <w:pPr>
      <w:ind w:left="840"/>
    </w:pPr>
    <w:rPr>
      <w:rFonts w:ascii="Yu Gothic" w:eastAsia="Yu Gothic" w:hAnsi="Yu Gothic" w:cs="Calibri"/>
    </w:rPr>
  </w:style>
  <w:style w:type="table" w:customStyle="1" w:styleId="TableGrid1">
    <w:name w:val="Table Grid1"/>
    <w:basedOn w:val="TableNormal"/>
    <w:uiPriority w:val="59"/>
    <w:qFormat/>
    <w:rsid w:val="005D073D"/>
    <w:pPr>
      <w:spacing w:before="120" w:line="280" w:lineRule="atLeast"/>
    </w:pPr>
    <w:rPr>
      <w:rFonts w:ascii="New York" w:eastAsia="SimSun" w:hAnsi="New York"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qFormat/>
    <w:rsid w:val="005D073D"/>
    <w:pPr>
      <w:spacing w:before="120" w:line="280" w:lineRule="atLeast"/>
    </w:pPr>
    <w:rPr>
      <w:rFonts w:ascii="New York" w:eastAsia="SimSun" w:hAnsi="New York"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修订2"/>
    <w:hidden/>
    <w:uiPriority w:val="99"/>
    <w:semiHidden/>
    <w:qFormat/>
    <w:rsid w:val="005D073D"/>
    <w:pPr>
      <w:spacing w:line="288" w:lineRule="auto"/>
      <w:jc w:val="both"/>
    </w:pPr>
    <w:rPr>
      <w:rFonts w:ascii="Times New Roman" w:eastAsia="SimSun" w:hAnsi="Times New Roman" w:cs="Times New Roman"/>
      <w:kern w:val="0"/>
      <w:sz w:val="20"/>
      <w:szCs w:val="20"/>
      <w:lang w:eastAsia="en-US"/>
    </w:rPr>
  </w:style>
  <w:style w:type="paragraph" w:customStyle="1" w:styleId="TdocHeader1">
    <w:name w:val="Tdoc_Header_1"/>
    <w:basedOn w:val="Header"/>
    <w:qFormat/>
    <w:rsid w:val="005D073D"/>
    <w:pPr>
      <w:widowControl/>
      <w:tabs>
        <w:tab w:val="center" w:pos="4153"/>
        <w:tab w:val="right" w:pos="8306"/>
      </w:tabs>
      <w:overflowPunct/>
      <w:autoSpaceDE/>
      <w:autoSpaceDN/>
      <w:adjustRightInd/>
      <w:snapToGrid w:val="0"/>
      <w:jc w:val="both"/>
      <w:textAlignment w:val="auto"/>
    </w:pPr>
    <w:rPr>
      <w:rFonts w:eastAsia="SimSun"/>
      <w:b w:val="0"/>
      <w:szCs w:val="18"/>
      <w:lang w:val="en-US" w:eastAsia="zh-CN"/>
    </w:rPr>
  </w:style>
  <w:style w:type="paragraph" w:customStyle="1" w:styleId="TdocHeading2">
    <w:name w:val="Tdoc_Heading_2"/>
    <w:basedOn w:val="Normal"/>
    <w:qFormat/>
    <w:rsid w:val="005D073D"/>
    <w:rPr>
      <w:rFonts w:ascii="Times" w:eastAsia="Batang" w:hAnsi="Times"/>
    </w:rPr>
  </w:style>
  <w:style w:type="paragraph" w:customStyle="1" w:styleId="h1">
    <w:name w:val="h1"/>
    <w:basedOn w:val="Normal"/>
    <w:qFormat/>
    <w:rsid w:val="005D073D"/>
    <w:rPr>
      <w:rFonts w:ascii="Times" w:eastAsia="Batang" w:hAnsi="Times"/>
    </w:rPr>
  </w:style>
  <w:style w:type="table" w:customStyle="1" w:styleId="3">
    <w:name w:val="网格型3"/>
    <w:basedOn w:val="TableNormal"/>
    <w:uiPriority w:val="39"/>
    <w:qFormat/>
    <w:rsid w:val="005D073D"/>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rsid w:val="005D073D"/>
    <w:pPr>
      <w:keepNext/>
      <w:tabs>
        <w:tab w:val="left" w:pos="360"/>
      </w:tabs>
      <w:autoSpaceDE w:val="0"/>
      <w:autoSpaceDN w:val="0"/>
      <w:adjustRightInd w:val="0"/>
      <w:spacing w:before="60" w:after="60" w:line="288" w:lineRule="auto"/>
      <w:ind w:left="360" w:hanging="360"/>
      <w:jc w:val="both"/>
    </w:pPr>
    <w:rPr>
      <w:rFonts w:ascii="Arial" w:eastAsia="SimSun" w:hAnsi="Arial" w:cs="Arial"/>
      <w:color w:val="0000FF"/>
      <w:sz w:val="20"/>
      <w:szCs w:val="20"/>
    </w:rPr>
  </w:style>
  <w:style w:type="paragraph" w:customStyle="1" w:styleId="Statement">
    <w:name w:val="Statement"/>
    <w:basedOn w:val="Normal"/>
    <w:qFormat/>
    <w:rsid w:val="005D073D"/>
    <w:pPr>
      <w:keepNext/>
      <w:ind w:left="601" w:hanging="601"/>
    </w:pPr>
    <w:rPr>
      <w:rFonts w:eastAsia="Batang"/>
      <w:b/>
      <w:i/>
    </w:rPr>
  </w:style>
  <w:style w:type="character" w:customStyle="1" w:styleId="Alcatel-Lucent-4">
    <w:name w:val="Alcatel-Lucent-4"/>
    <w:semiHidden/>
    <w:qFormat/>
    <w:rsid w:val="005D073D"/>
    <w:rPr>
      <w:rFonts w:ascii="Arial" w:hAnsi="Arial" w:cs="Arial"/>
      <w:color w:val="auto"/>
      <w:sz w:val="20"/>
      <w:szCs w:val="20"/>
    </w:rPr>
  </w:style>
  <w:style w:type="paragraph" w:customStyle="1" w:styleId="ZchnZchn">
    <w:name w:val="Zchn Zchn"/>
    <w:qFormat/>
    <w:rsid w:val="005D073D"/>
    <w:pPr>
      <w:keepNext/>
      <w:tabs>
        <w:tab w:val="left" w:pos="851"/>
      </w:tabs>
      <w:suppressAutoHyphens/>
      <w:autoSpaceDE w:val="0"/>
      <w:spacing w:before="60" w:after="60" w:line="288" w:lineRule="auto"/>
      <w:ind w:left="851" w:hanging="851"/>
      <w:jc w:val="both"/>
    </w:pPr>
    <w:rPr>
      <w:rFonts w:ascii="Arial" w:eastAsia="SimSun" w:hAnsi="Arial" w:cs="Arial"/>
      <w:color w:val="0000FF"/>
      <w:kern w:val="1"/>
      <w:sz w:val="20"/>
      <w:szCs w:val="20"/>
      <w:lang w:eastAsia="ar-SA"/>
    </w:rPr>
  </w:style>
  <w:style w:type="paragraph" w:customStyle="1" w:styleId="StatementBody">
    <w:name w:val="Statement Body"/>
    <w:basedOn w:val="Normal"/>
    <w:link w:val="StatementBodyChar"/>
    <w:qFormat/>
    <w:rsid w:val="005D073D"/>
    <w:pPr>
      <w:numPr>
        <w:numId w:val="29"/>
      </w:numPr>
      <w:spacing w:after="100" w:afterAutospacing="1"/>
      <w:contextualSpacing/>
    </w:pPr>
    <w:rPr>
      <w:rFonts w:eastAsia="Times New Roman"/>
      <w:lang w:val="zh-CN"/>
    </w:rPr>
  </w:style>
  <w:style w:type="character" w:customStyle="1" w:styleId="StatementBodyChar">
    <w:name w:val="Statement Body Char"/>
    <w:link w:val="StatementBody"/>
    <w:qFormat/>
    <w:rsid w:val="005D073D"/>
    <w:rPr>
      <w:rFonts w:eastAsia="Times New Roman"/>
      <w:lang w:val="zh-CN"/>
    </w:rPr>
  </w:style>
  <w:style w:type="paragraph" w:customStyle="1" w:styleId="StyleHeading1NMPHeading1H1h11h12h13h14h15h16appheadin">
    <w:name w:val="Style Heading 1NMP Heading 1H1h11h12h13h14h15h16app headin..."/>
    <w:basedOn w:val="Heading1"/>
    <w:qFormat/>
    <w:rsid w:val="005D073D"/>
    <w:pPr>
      <w:keepNext w:val="0"/>
      <w:keepLines w:val="0"/>
      <w:tabs>
        <w:tab w:val="left" w:pos="432"/>
      </w:tabs>
      <w:spacing w:before="240" w:after="60" w:line="240" w:lineRule="auto"/>
      <w:ind w:left="432" w:hanging="432"/>
    </w:pPr>
    <w:rPr>
      <w:rFonts w:ascii="Arial" w:eastAsia="Batang" w:hAnsi="Arial" w:cs="Times New Roman"/>
      <w:kern w:val="32"/>
      <w:sz w:val="28"/>
      <w:szCs w:val="32"/>
    </w:rPr>
  </w:style>
  <w:style w:type="character" w:customStyle="1" w:styleId="Alcatel-Lucent2">
    <w:name w:val="Alcatel-Lucent2"/>
    <w:semiHidden/>
    <w:qFormat/>
    <w:rsid w:val="005D073D"/>
    <w:rPr>
      <w:rFonts w:ascii="Arial" w:hAnsi="Arial" w:cs="Arial"/>
      <w:color w:val="auto"/>
      <w:sz w:val="20"/>
      <w:szCs w:val="20"/>
    </w:rPr>
  </w:style>
  <w:style w:type="character" w:customStyle="1" w:styleId="15">
    <w:name w:val="未处理的提及1"/>
    <w:uiPriority w:val="99"/>
    <w:semiHidden/>
    <w:unhideWhenUsed/>
    <w:qFormat/>
    <w:rsid w:val="005D073D"/>
    <w:rPr>
      <w:color w:val="808080"/>
      <w:shd w:val="clear" w:color="auto" w:fill="E6E6E6"/>
    </w:rPr>
  </w:style>
  <w:style w:type="character" w:customStyle="1" w:styleId="5">
    <w:name w:val="(文字) (文字)5"/>
    <w:semiHidden/>
    <w:qFormat/>
    <w:rsid w:val="005D073D"/>
    <w:rPr>
      <w:rFonts w:ascii="Times New Roman" w:hAnsi="Times New Roman"/>
      <w:lang w:eastAsia="en-US"/>
    </w:rPr>
  </w:style>
  <w:style w:type="paragraph" w:customStyle="1" w:styleId="TableCell0">
    <w:name w:val="TableCell"/>
    <w:basedOn w:val="Normal"/>
    <w:qFormat/>
    <w:rsid w:val="005D073D"/>
    <w:pPr>
      <w:snapToGrid w:val="0"/>
      <w:spacing w:before="20" w:after="20"/>
    </w:pPr>
    <w:rPr>
      <w:rFonts w:eastAsia="Times New Roman"/>
    </w:rPr>
  </w:style>
  <w:style w:type="paragraph" w:customStyle="1" w:styleId="ListParagraph3">
    <w:name w:val="List Paragraph3"/>
    <w:basedOn w:val="Normal"/>
    <w:qFormat/>
    <w:rsid w:val="005D073D"/>
    <w:pPr>
      <w:ind w:left="720"/>
      <w:contextualSpacing/>
    </w:pPr>
    <w:rPr>
      <w:rFonts w:eastAsia="Times New Roman"/>
    </w:rPr>
  </w:style>
  <w:style w:type="paragraph" w:customStyle="1" w:styleId="ListParagraph2">
    <w:name w:val="List Paragraph2"/>
    <w:basedOn w:val="Normal"/>
    <w:qFormat/>
    <w:rsid w:val="005D073D"/>
    <w:pPr>
      <w:ind w:left="720"/>
      <w:contextualSpacing/>
    </w:pPr>
    <w:rPr>
      <w:rFonts w:eastAsia="Times New Roman"/>
    </w:rPr>
  </w:style>
  <w:style w:type="paragraph" w:customStyle="1" w:styleId="ListParagraph5">
    <w:name w:val="List Paragraph5"/>
    <w:basedOn w:val="Normal"/>
    <w:qFormat/>
    <w:rsid w:val="005D073D"/>
    <w:pPr>
      <w:ind w:left="720"/>
      <w:contextualSpacing/>
    </w:pPr>
    <w:rPr>
      <w:rFonts w:eastAsia="Times New Roman"/>
    </w:rPr>
  </w:style>
  <w:style w:type="paragraph" w:customStyle="1" w:styleId="ListParagraph4">
    <w:name w:val="List Paragraph4"/>
    <w:basedOn w:val="Normal"/>
    <w:qFormat/>
    <w:rsid w:val="005D073D"/>
    <w:pPr>
      <w:ind w:left="720"/>
      <w:contextualSpacing/>
    </w:pPr>
    <w:rPr>
      <w:rFonts w:eastAsia="Times New Roman"/>
    </w:rPr>
  </w:style>
  <w:style w:type="character" w:customStyle="1" w:styleId="16">
    <w:name w:val="不明显强调1"/>
    <w:uiPriority w:val="19"/>
    <w:qFormat/>
    <w:rsid w:val="005D073D"/>
    <w:rPr>
      <w:i/>
      <w:iCs/>
      <w:color w:val="404040"/>
    </w:rPr>
  </w:style>
  <w:style w:type="paragraph" w:customStyle="1" w:styleId="62">
    <w:name w:val="标题 62"/>
    <w:basedOn w:val="Normal"/>
    <w:qFormat/>
    <w:rsid w:val="005D073D"/>
    <w:pPr>
      <w:tabs>
        <w:tab w:val="left" w:pos="1152"/>
      </w:tabs>
    </w:pPr>
    <w:rPr>
      <w:rFonts w:ascii="Times" w:eastAsia="MS PGothic" w:hAnsi="Times" w:cs="Times"/>
    </w:rPr>
  </w:style>
  <w:style w:type="paragraph" w:customStyle="1" w:styleId="72">
    <w:name w:val="标题 72"/>
    <w:basedOn w:val="Normal"/>
    <w:qFormat/>
    <w:rsid w:val="005D073D"/>
    <w:pPr>
      <w:tabs>
        <w:tab w:val="left" w:pos="1296"/>
      </w:tabs>
    </w:pPr>
    <w:rPr>
      <w:rFonts w:ascii="Times" w:eastAsia="MS PGothic" w:hAnsi="Times" w:cs="Times"/>
    </w:rPr>
  </w:style>
  <w:style w:type="paragraph" w:customStyle="1" w:styleId="3nobreakH3Underrubrik2h3MemoHeading3helloTitre">
    <w:name w:val="スタイル 見出し 3no breakH3Underrubrik2h3Memo Heading 3helloTitre ..."/>
    <w:basedOn w:val="Heading3"/>
    <w:qFormat/>
    <w:rsid w:val="005D073D"/>
    <w:pPr>
      <w:keepLines w:val="0"/>
      <w:widowControl w:val="0"/>
      <w:tabs>
        <w:tab w:val="left" w:pos="720"/>
        <w:tab w:val="left" w:pos="1080"/>
      </w:tabs>
      <w:spacing w:before="240" w:after="60" w:line="416" w:lineRule="auto"/>
      <w:ind w:left="735" w:hanging="735"/>
      <w:jc w:val="both"/>
    </w:pPr>
    <w:rPr>
      <w:rFonts w:eastAsia="Batang" w:cstheme="minorBidi"/>
      <w:bCs/>
      <w:i/>
      <w:kern w:val="2"/>
      <w:sz w:val="21"/>
      <w:szCs w:val="26"/>
      <w:lang w:val="en-US" w:eastAsia="zh-CN"/>
    </w:rPr>
  </w:style>
  <w:style w:type="paragraph" w:customStyle="1" w:styleId="ListParagraph7">
    <w:name w:val="List Paragraph7"/>
    <w:basedOn w:val="Normal"/>
    <w:qFormat/>
    <w:rsid w:val="005D073D"/>
    <w:pPr>
      <w:ind w:left="720"/>
      <w:contextualSpacing/>
    </w:pPr>
    <w:rPr>
      <w:rFonts w:eastAsia="Times New Roman"/>
    </w:rPr>
  </w:style>
  <w:style w:type="paragraph" w:customStyle="1" w:styleId="ListParagraph6">
    <w:name w:val="List Paragraph6"/>
    <w:basedOn w:val="Normal"/>
    <w:qFormat/>
    <w:rsid w:val="005D073D"/>
    <w:pPr>
      <w:ind w:left="720"/>
      <w:contextualSpacing/>
    </w:pPr>
    <w:rPr>
      <w:rFonts w:eastAsia="Times New Roman"/>
    </w:rPr>
  </w:style>
  <w:style w:type="paragraph" w:customStyle="1" w:styleId="61">
    <w:name w:val="标题 61"/>
    <w:basedOn w:val="Normal"/>
    <w:qFormat/>
    <w:rsid w:val="005D073D"/>
    <w:pPr>
      <w:tabs>
        <w:tab w:val="left" w:pos="1152"/>
      </w:tabs>
    </w:pPr>
    <w:rPr>
      <w:rFonts w:ascii="Times" w:eastAsia="MS PGothic" w:hAnsi="Times" w:cs="Times"/>
    </w:rPr>
  </w:style>
  <w:style w:type="paragraph" w:customStyle="1" w:styleId="ListParagraph8">
    <w:name w:val="List Paragraph8"/>
    <w:basedOn w:val="Normal"/>
    <w:qFormat/>
    <w:rsid w:val="005D073D"/>
    <w:pPr>
      <w:ind w:left="720"/>
      <w:contextualSpacing/>
    </w:pPr>
    <w:rPr>
      <w:rFonts w:eastAsia="Times New Roman"/>
    </w:rPr>
  </w:style>
  <w:style w:type="paragraph" w:customStyle="1" w:styleId="StyleHeading1H1h1appheading1l1MemoHeading1h11h12h13h">
    <w:name w:val="Style Heading 1H1h1app heading 1l1Memo Heading 1h11h12h13h..."/>
    <w:basedOn w:val="Heading1"/>
    <w:qFormat/>
    <w:rsid w:val="005D073D"/>
    <w:pPr>
      <w:keepNext w:val="0"/>
      <w:keepLines w:val="0"/>
      <w:numPr>
        <w:numId w:val="30"/>
      </w:numPr>
      <w:spacing w:before="240" w:after="60" w:line="240" w:lineRule="auto"/>
    </w:pPr>
    <w:rPr>
      <w:rFonts w:ascii="Helvetica" w:eastAsia="Times New Roman" w:hAnsi="Helvetica" w:cs="Times New Roman"/>
      <w:kern w:val="32"/>
      <w:sz w:val="28"/>
      <w:szCs w:val="32"/>
    </w:rPr>
  </w:style>
  <w:style w:type="paragraph" w:customStyle="1" w:styleId="71">
    <w:name w:val="标题 71"/>
    <w:basedOn w:val="Normal"/>
    <w:qFormat/>
    <w:rsid w:val="005D073D"/>
    <w:pPr>
      <w:tabs>
        <w:tab w:val="left" w:pos="1296"/>
      </w:tabs>
    </w:pPr>
    <w:rPr>
      <w:rFonts w:ascii="Times" w:eastAsia="MS PGothic" w:hAnsi="Times" w:cs="Times"/>
    </w:rPr>
  </w:style>
  <w:style w:type="paragraph" w:customStyle="1" w:styleId="tac0">
    <w:name w:val="tac"/>
    <w:basedOn w:val="Normal"/>
    <w:qFormat/>
    <w:rsid w:val="005D073D"/>
    <w:pPr>
      <w:keepNext/>
      <w:jc w:val="center"/>
    </w:pPr>
    <w:rPr>
      <w:rFonts w:ascii="Arial" w:hAnsi="Arial" w:cs="Arial"/>
      <w:sz w:val="18"/>
      <w:szCs w:val="18"/>
    </w:rPr>
  </w:style>
  <w:style w:type="paragraph" w:customStyle="1" w:styleId="th0">
    <w:name w:val="th"/>
    <w:basedOn w:val="Normal"/>
    <w:qFormat/>
    <w:rsid w:val="005D073D"/>
    <w:pPr>
      <w:keepNext/>
      <w:spacing w:before="60" w:after="180"/>
      <w:jc w:val="center"/>
    </w:pPr>
    <w:rPr>
      <w:rFonts w:ascii="Arial" w:hAnsi="Arial" w:cs="Arial"/>
      <w:b/>
      <w:bCs/>
    </w:rPr>
  </w:style>
  <w:style w:type="paragraph" w:customStyle="1" w:styleId="IvDbodytext">
    <w:name w:val="IvD bodytext"/>
    <w:basedOn w:val="BodyText"/>
    <w:link w:val="IvDbodytextChar"/>
    <w:qFormat/>
    <w:rsid w:val="005D073D"/>
    <w:pPr>
      <w:widowControl w:val="0"/>
      <w:jc w:val="both"/>
    </w:pPr>
    <w:rPr>
      <w:rFonts w:ascii="Times" w:eastAsiaTheme="minorEastAsia" w:hAnsi="Times" w:cstheme="minorBidi"/>
      <w:kern w:val="2"/>
      <w:sz w:val="21"/>
      <w:szCs w:val="22"/>
      <w:lang w:val="en-US" w:eastAsia="zh-CN"/>
    </w:rPr>
  </w:style>
  <w:style w:type="character" w:customStyle="1" w:styleId="IvDbodytextChar">
    <w:name w:val="IvD bodytext Char"/>
    <w:link w:val="IvDbodytext"/>
    <w:qFormat/>
    <w:rsid w:val="005D073D"/>
    <w:rPr>
      <w:rFonts w:ascii="Times" w:hAnsi="Times"/>
    </w:rPr>
  </w:style>
  <w:style w:type="paragraph" w:customStyle="1" w:styleId="4h4H4H41h41H42h42H43h43H411h411H421h421H44h2">
    <w:name w:val="スタイル 見出し 4h4H4H41h41H42h42H43h43H411h411H421h421H44h...2"/>
    <w:basedOn w:val="Heading4"/>
    <w:qFormat/>
    <w:rsid w:val="005D073D"/>
    <w:pPr>
      <w:keepLines w:val="0"/>
      <w:tabs>
        <w:tab w:val="left" w:pos="567"/>
        <w:tab w:val="left" w:pos="1440"/>
      </w:tabs>
      <w:spacing w:before="240" w:after="60" w:line="416" w:lineRule="auto"/>
      <w:ind w:left="735" w:hanging="735"/>
    </w:pPr>
    <w:rPr>
      <w:rFonts w:ascii="Arial" w:eastAsia="MS Mincho" w:hAnsi="Arial" w:cstheme="minorBidi"/>
      <w:b w:val="0"/>
      <w:iCs/>
      <w:color w:val="000000"/>
      <w:sz w:val="21"/>
      <w:szCs w:val="26"/>
      <w:u w:color="4BACC6" w:themeColor="accent5"/>
    </w:rPr>
  </w:style>
  <w:style w:type="character" w:customStyle="1" w:styleId="130">
    <w:name w:val="表 (青) 13 (文字)"/>
    <w:uiPriority w:val="34"/>
    <w:qFormat/>
    <w:locked/>
    <w:rsid w:val="005D073D"/>
    <w:rPr>
      <w:rFonts w:eastAsia="MS Gothic"/>
      <w:sz w:val="24"/>
      <w:szCs w:val="24"/>
      <w:lang w:val="en-GB" w:eastAsia="en-US"/>
    </w:rPr>
  </w:style>
  <w:style w:type="paragraph" w:customStyle="1" w:styleId="LGTdoc1">
    <w:name w:val="LGTdoc_제목1"/>
    <w:basedOn w:val="Normal"/>
    <w:qFormat/>
    <w:rsid w:val="005D073D"/>
    <w:pPr>
      <w:snapToGrid w:val="0"/>
      <w:spacing w:beforeLines="50" w:before="120" w:after="100" w:afterAutospacing="1"/>
    </w:pPr>
    <w:rPr>
      <w:rFonts w:eastAsia="Batang"/>
      <w:b/>
      <w:snapToGrid w:val="0"/>
      <w:sz w:val="28"/>
    </w:rPr>
  </w:style>
  <w:style w:type="paragraph" w:customStyle="1" w:styleId="heading30">
    <w:name w:val="heading3"/>
    <w:basedOn w:val="Normal"/>
    <w:qFormat/>
    <w:rsid w:val="005D073D"/>
    <w:pPr>
      <w:keepNext/>
      <w:spacing w:before="240" w:after="60"/>
      <w:ind w:left="720" w:hanging="720"/>
    </w:pPr>
    <w:rPr>
      <w:rFonts w:ascii="Arial" w:eastAsia="MS PGothic" w:hAnsi="Arial" w:cs="Arial"/>
      <w:color w:val="000000"/>
    </w:rPr>
  </w:style>
  <w:style w:type="paragraph" w:customStyle="1" w:styleId="heading40">
    <w:name w:val="heading4"/>
    <w:basedOn w:val="Normal"/>
    <w:qFormat/>
    <w:rsid w:val="005D073D"/>
    <w:pPr>
      <w:keepNext/>
      <w:spacing w:before="240" w:after="60"/>
      <w:ind w:left="864" w:hanging="864"/>
    </w:pPr>
    <w:rPr>
      <w:rFonts w:ascii="Arial" w:eastAsia="MS PGothic" w:hAnsi="Arial" w:cs="Arial"/>
      <w:i/>
      <w:iCs/>
      <w:color w:val="000000"/>
    </w:rPr>
  </w:style>
  <w:style w:type="paragraph" w:customStyle="1" w:styleId="4h4H4H41h41H42h42H43h43H411h411H421h421H44h3">
    <w:name w:val="スタイル 見出し 4h4H4H41h41H42h42H43h43H411h411H421h421H44h...3"/>
    <w:basedOn w:val="Heading4"/>
    <w:qFormat/>
    <w:rsid w:val="005D073D"/>
    <w:pPr>
      <w:keepLines w:val="0"/>
      <w:tabs>
        <w:tab w:val="left" w:pos="567"/>
        <w:tab w:val="left" w:pos="1440"/>
      </w:tabs>
      <w:spacing w:before="240" w:after="60" w:line="416" w:lineRule="auto"/>
      <w:ind w:left="735" w:hanging="735"/>
    </w:pPr>
    <w:rPr>
      <w:rFonts w:ascii="Arial" w:eastAsia="SimSun" w:hAnsi="Arial" w:cstheme="minorBidi"/>
      <w:b w:val="0"/>
      <w:iCs/>
      <w:sz w:val="21"/>
      <w:szCs w:val="26"/>
      <w:u w:color="4BACC6" w:themeColor="accent5"/>
    </w:rPr>
  </w:style>
  <w:style w:type="paragraph" w:customStyle="1" w:styleId="4h4H4H41h41H42h42H43h43H411h411H421h421H44h">
    <w:name w:val="スタイル 見出し 4h4H4H41h41H42h42H43h43H411h411H421h421H44h..."/>
    <w:basedOn w:val="Heading4"/>
    <w:qFormat/>
    <w:rsid w:val="005D073D"/>
    <w:pPr>
      <w:keepLines w:val="0"/>
      <w:tabs>
        <w:tab w:val="left" w:pos="567"/>
      </w:tabs>
      <w:spacing w:before="240" w:after="60" w:line="416" w:lineRule="auto"/>
      <w:ind w:left="936" w:hanging="680"/>
    </w:pPr>
    <w:rPr>
      <w:rFonts w:ascii="Arial" w:eastAsia="Batang" w:hAnsi="Arial" w:cstheme="minorBidi"/>
      <w:b w:val="0"/>
      <w:iCs/>
      <w:sz w:val="21"/>
      <w:szCs w:val="26"/>
      <w:u w:color="4BACC6" w:themeColor="accent5"/>
    </w:rPr>
  </w:style>
  <w:style w:type="character" w:customStyle="1" w:styleId="17">
    <w:name w:val="@他1"/>
    <w:uiPriority w:val="99"/>
    <w:semiHidden/>
    <w:unhideWhenUsed/>
    <w:qFormat/>
    <w:rsid w:val="005D073D"/>
    <w:rPr>
      <w:color w:val="2B579A"/>
      <w:shd w:val="clear" w:color="auto" w:fill="E6E6E6"/>
    </w:rPr>
  </w:style>
  <w:style w:type="paragraph" w:customStyle="1" w:styleId="30">
    <w:name w:val="修订3"/>
    <w:hidden/>
    <w:uiPriority w:val="99"/>
    <w:semiHidden/>
    <w:qFormat/>
    <w:rsid w:val="005D073D"/>
    <w:pPr>
      <w:spacing w:line="288" w:lineRule="auto"/>
      <w:ind w:left="720" w:hanging="360"/>
      <w:jc w:val="both"/>
    </w:pPr>
    <w:rPr>
      <w:rFonts w:ascii="Times" w:eastAsia="Batang" w:hAnsi="Times" w:cs="Times New Roman"/>
      <w:kern w:val="0"/>
      <w:sz w:val="20"/>
      <w:szCs w:val="24"/>
      <w:lang w:val="en-GB"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5D073D"/>
    <w:rPr>
      <w:rFonts w:ascii="Arial" w:hAnsi="Arial"/>
      <w:b/>
      <w:szCs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5D073D"/>
    <w:rPr>
      <w:rFonts w:ascii="Arial" w:hAnsi="Arial"/>
      <w:b/>
      <w:i/>
      <w:szCs w:val="26"/>
      <w:lang w:val="en-GB" w:eastAsia="zh-CN"/>
    </w:rPr>
  </w:style>
  <w:style w:type="paragraph" w:customStyle="1" w:styleId="Paragraph0">
    <w:name w:val="Paragraph"/>
    <w:basedOn w:val="Normal"/>
    <w:link w:val="ParagraphChar"/>
    <w:qFormat/>
    <w:rsid w:val="005D073D"/>
    <w:pPr>
      <w:spacing w:before="220"/>
    </w:pPr>
  </w:style>
  <w:style w:type="character" w:customStyle="1" w:styleId="ParagraphChar">
    <w:name w:val="Paragraph Char"/>
    <w:link w:val="Paragraph0"/>
    <w:qFormat/>
    <w:locked/>
    <w:rsid w:val="005D073D"/>
  </w:style>
  <w:style w:type="character" w:customStyle="1" w:styleId="ColorfulList-Accent1Char">
    <w:name w:val="Colorful List - Accent 1 Char"/>
    <w:uiPriority w:val="34"/>
    <w:qFormat/>
    <w:locked/>
    <w:rsid w:val="005D073D"/>
    <w:rPr>
      <w:rFonts w:eastAsia="MS Gothic"/>
      <w:sz w:val="24"/>
      <w:szCs w:val="24"/>
      <w:lang w:eastAsia="en-US"/>
    </w:rPr>
  </w:style>
  <w:style w:type="paragraph" w:customStyle="1" w:styleId="maintext">
    <w:name w:val="main text"/>
    <w:basedOn w:val="Normal"/>
    <w:link w:val="maintextChar"/>
    <w:qFormat/>
    <w:rsid w:val="005D073D"/>
    <w:pPr>
      <w:spacing w:before="60" w:after="60"/>
      <w:ind w:firstLineChars="200" w:firstLine="200"/>
    </w:pPr>
    <w:rPr>
      <w:rFonts w:eastAsia="Malgun Gothic"/>
    </w:rPr>
  </w:style>
  <w:style w:type="character" w:customStyle="1" w:styleId="maintextChar">
    <w:name w:val="main text Char"/>
    <w:link w:val="maintext"/>
    <w:qFormat/>
    <w:rsid w:val="005D073D"/>
    <w:rPr>
      <w:rFonts w:eastAsia="Malgun Gothic"/>
    </w:rPr>
  </w:style>
  <w:style w:type="table" w:customStyle="1" w:styleId="4-51">
    <w:name w:val="网格表 4 - 着色 51"/>
    <w:basedOn w:val="TableNormal"/>
    <w:uiPriority w:val="49"/>
    <w:qFormat/>
    <w:rsid w:val="005D073D"/>
    <w:rPr>
      <w:rFonts w:ascii="Times New Roman" w:eastAsia="Batang" w:hAnsi="Times New Roman" w:cs="Times New Roman"/>
      <w:kern w:val="0"/>
      <w:sz w:val="20"/>
      <w:szCs w:val="20"/>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5D073D"/>
    <w:rPr>
      <w:color w:val="000000"/>
    </w:rPr>
  </w:style>
  <w:style w:type="character" w:customStyle="1" w:styleId="18">
    <w:name w:val="列表段落 字符1"/>
    <w:uiPriority w:val="34"/>
    <w:qFormat/>
    <w:locked/>
    <w:rsid w:val="005D073D"/>
    <w:rPr>
      <w:sz w:val="22"/>
      <w:szCs w:val="22"/>
      <w:lang w:eastAsia="en-US"/>
    </w:rPr>
  </w:style>
  <w:style w:type="character" w:customStyle="1" w:styleId="2222Char">
    <w:name w:val="스타일 스타일 스타일 스타일 양쪽 첫 줄:  2 글자 + 첫 줄:  2 글자 + 첫 줄:  2 글자 + 첫 줄:  2... Char"/>
    <w:link w:val="2222"/>
    <w:qFormat/>
    <w:locked/>
    <w:rsid w:val="005D073D"/>
    <w:rPr>
      <w:rFonts w:ascii="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rsid w:val="005D073D"/>
    <w:pPr>
      <w:spacing w:after="180" w:line="336" w:lineRule="auto"/>
      <w:ind w:firstLineChars="200" w:firstLine="200"/>
    </w:pPr>
    <w:rPr>
      <w:rFonts w:ascii="Malgun Gothic" w:hAnsi="Malgun Gothic" w:cs="Batang"/>
      <w:lang w:eastAsia="en-US"/>
    </w:rPr>
  </w:style>
  <w:style w:type="paragraph" w:customStyle="1" w:styleId="81">
    <w:name w:val="目录 81"/>
    <w:basedOn w:val="110"/>
    <w:semiHidden/>
    <w:qFormat/>
    <w:rsid w:val="005D073D"/>
  </w:style>
  <w:style w:type="paragraph" w:customStyle="1" w:styleId="110">
    <w:name w:val="目录 11"/>
    <w:semiHidden/>
    <w:qFormat/>
    <w:rsid w:val="005D073D"/>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rFonts w:ascii="Times New Roman" w:eastAsia="DengXian" w:hAnsi="Times New Roman" w:cs="Times New Roman"/>
      <w:kern w:val="0"/>
      <w:sz w:val="22"/>
      <w:szCs w:val="20"/>
      <w:lang w:eastAsia="en-US"/>
    </w:rPr>
  </w:style>
  <w:style w:type="paragraph" w:customStyle="1" w:styleId="51">
    <w:name w:val="目录 51"/>
    <w:basedOn w:val="41"/>
    <w:semiHidden/>
    <w:qFormat/>
    <w:rsid w:val="005D073D"/>
  </w:style>
  <w:style w:type="paragraph" w:customStyle="1" w:styleId="41">
    <w:name w:val="目录 41"/>
    <w:basedOn w:val="31"/>
    <w:semiHidden/>
    <w:qFormat/>
    <w:rsid w:val="005D073D"/>
  </w:style>
  <w:style w:type="paragraph" w:customStyle="1" w:styleId="31">
    <w:name w:val="目录 31"/>
    <w:basedOn w:val="21"/>
    <w:semiHidden/>
    <w:qFormat/>
    <w:rsid w:val="005D073D"/>
  </w:style>
  <w:style w:type="paragraph" w:customStyle="1" w:styleId="21">
    <w:name w:val="目录 21"/>
    <w:basedOn w:val="110"/>
    <w:semiHidden/>
    <w:qFormat/>
    <w:rsid w:val="005D073D"/>
  </w:style>
  <w:style w:type="paragraph" w:customStyle="1" w:styleId="91">
    <w:name w:val="目录 91"/>
    <w:basedOn w:val="81"/>
    <w:semiHidden/>
    <w:qFormat/>
    <w:rsid w:val="005D073D"/>
    <w:pPr>
      <w:spacing w:before="180"/>
      <w:ind w:left="1418" w:hanging="1418"/>
    </w:pPr>
    <w:rPr>
      <w:b/>
    </w:rPr>
  </w:style>
  <w:style w:type="paragraph" w:customStyle="1" w:styleId="610">
    <w:name w:val="目录 61"/>
    <w:basedOn w:val="51"/>
    <w:next w:val="Normal"/>
    <w:semiHidden/>
    <w:qFormat/>
    <w:rsid w:val="005D073D"/>
  </w:style>
  <w:style w:type="paragraph" w:customStyle="1" w:styleId="710">
    <w:name w:val="目录 71"/>
    <w:basedOn w:val="610"/>
    <w:next w:val="Normal"/>
    <w:semiHidden/>
    <w:qFormat/>
    <w:rsid w:val="005D073D"/>
    <w:pPr>
      <w:keepNext w:val="0"/>
      <w:spacing w:before="0"/>
      <w:ind w:left="2268" w:hanging="2268"/>
    </w:pPr>
    <w:rPr>
      <w:sz w:val="20"/>
    </w:rPr>
  </w:style>
  <w:style w:type="table" w:customStyle="1" w:styleId="4-31">
    <w:name w:val="网格表 4 - 着色 31"/>
    <w:basedOn w:val="TableNormal"/>
    <w:uiPriority w:val="49"/>
    <w:qFormat/>
    <w:rsid w:val="005D073D"/>
    <w:rPr>
      <w:rFonts w:ascii="Times New Roman" w:eastAsia="DengXian" w:hAnsi="Times New Roman" w:cs="Times New Roman"/>
      <w:kern w:val="0"/>
      <w:sz w:val="20"/>
      <w:szCs w:val="20"/>
    </w:rPr>
    <w:tblPr>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1-61">
    <w:name w:val="网格表 1 浅色 - 着色 61"/>
    <w:basedOn w:val="TableNormal"/>
    <w:uiPriority w:val="46"/>
    <w:qFormat/>
    <w:rsid w:val="005D073D"/>
    <w:rPr>
      <w:rFonts w:ascii="Times New Roman" w:eastAsia="DengXian" w:hAnsi="Times New Roman" w:cs="Times New Roman"/>
      <w:kern w:val="0"/>
      <w:sz w:val="20"/>
      <w:szCs w:val="20"/>
    </w:rPr>
    <w:tblPr>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paragraph" w:customStyle="1" w:styleId="Observation">
    <w:name w:val="Observation"/>
    <w:basedOn w:val="Proposal"/>
    <w:qFormat/>
    <w:rsid w:val="005D073D"/>
    <w:pPr>
      <w:widowControl w:val="0"/>
      <w:numPr>
        <w:numId w:val="31"/>
      </w:numPr>
      <w:tabs>
        <w:tab w:val="left" w:pos="360"/>
        <w:tab w:val="left" w:pos="1418"/>
        <w:tab w:val="left" w:pos="1843"/>
      </w:tabs>
      <w:spacing w:line="240" w:lineRule="auto"/>
      <w:ind w:left="1701" w:hanging="1701"/>
    </w:pPr>
    <w:rPr>
      <w:rFonts w:cs="Arial"/>
      <w:kern w:val="2"/>
      <w:sz w:val="21"/>
    </w:rPr>
  </w:style>
  <w:style w:type="character" w:customStyle="1" w:styleId="Mention2">
    <w:name w:val="Mention2"/>
    <w:basedOn w:val="DefaultParagraphFont"/>
    <w:uiPriority w:val="99"/>
    <w:unhideWhenUsed/>
    <w:qFormat/>
    <w:rsid w:val="005D073D"/>
    <w:rPr>
      <w:color w:val="2B579A"/>
      <w:shd w:val="clear" w:color="auto" w:fill="E1DFDD"/>
    </w:rPr>
  </w:style>
  <w:style w:type="paragraph" w:customStyle="1" w:styleId="4">
    <w:name w:val="修订4"/>
    <w:hidden/>
    <w:uiPriority w:val="99"/>
    <w:semiHidden/>
    <w:qFormat/>
    <w:rsid w:val="005D073D"/>
  </w:style>
  <w:style w:type="character" w:customStyle="1" w:styleId="22">
    <w:name w:val="@他2"/>
    <w:basedOn w:val="DefaultParagraphFont"/>
    <w:uiPriority w:val="99"/>
    <w:unhideWhenUsed/>
    <w:qFormat/>
    <w:rsid w:val="005D073D"/>
    <w:rPr>
      <w:color w:val="2B579A"/>
      <w:shd w:val="clear" w:color="auto" w:fill="E1DFDD"/>
    </w:rPr>
  </w:style>
  <w:style w:type="paragraph" w:customStyle="1" w:styleId="a2">
    <w:name w:val="表格文本"/>
    <w:qFormat/>
    <w:rsid w:val="005D073D"/>
    <w:pPr>
      <w:tabs>
        <w:tab w:val="decimal" w:pos="0"/>
      </w:tabs>
    </w:pPr>
    <w:rPr>
      <w:rFonts w:ascii="Arial" w:eastAsia="SimSun" w:hAnsi="Arial" w:cs="Times New Roman"/>
      <w:kern w:val="0"/>
      <w:szCs w:val="21"/>
    </w:rPr>
  </w:style>
  <w:style w:type="paragraph" w:customStyle="1" w:styleId="a3">
    <w:name w:val="表头文本"/>
    <w:qFormat/>
    <w:rsid w:val="005D073D"/>
    <w:pPr>
      <w:jc w:val="center"/>
    </w:pPr>
    <w:rPr>
      <w:rFonts w:ascii="Arial" w:eastAsia="SimSun" w:hAnsi="Arial" w:cs="Times New Roman"/>
      <w:b/>
      <w:kern w:val="0"/>
      <w:szCs w:val="21"/>
    </w:rPr>
  </w:style>
  <w:style w:type="table" w:customStyle="1" w:styleId="a4">
    <w:name w:val="表样式"/>
    <w:basedOn w:val="TableNormal"/>
    <w:qFormat/>
    <w:rsid w:val="005D073D"/>
    <w:pPr>
      <w:jc w:val="both"/>
    </w:pPr>
    <w:rPr>
      <w:rFonts w:ascii="Times New Roman" w:eastAsia="SimSun" w:hAnsi="Times New Roman" w:cs="Times New Roman"/>
      <w:kern w:val="0"/>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5">
    <w:name w:val="图样式"/>
    <w:basedOn w:val="Normal"/>
    <w:qFormat/>
    <w:rsid w:val="005D073D"/>
    <w:pPr>
      <w:keepNext/>
      <w:spacing w:before="80" w:after="80"/>
      <w:jc w:val="center"/>
    </w:pPr>
  </w:style>
  <w:style w:type="paragraph" w:customStyle="1" w:styleId="a6">
    <w:name w:val="文档标题"/>
    <w:basedOn w:val="Normal"/>
    <w:qFormat/>
    <w:rsid w:val="005D073D"/>
    <w:pPr>
      <w:tabs>
        <w:tab w:val="left" w:pos="0"/>
      </w:tabs>
      <w:spacing w:before="300" w:after="300"/>
      <w:jc w:val="center"/>
    </w:pPr>
    <w:rPr>
      <w:rFonts w:ascii="Arial" w:eastAsia="SimHei" w:hAnsi="Arial"/>
      <w:sz w:val="36"/>
      <w:szCs w:val="36"/>
    </w:rPr>
  </w:style>
  <w:style w:type="paragraph" w:customStyle="1" w:styleId="a7">
    <w:name w:val="正文（首行不缩进）"/>
    <w:basedOn w:val="Normal"/>
    <w:qFormat/>
    <w:rsid w:val="005D073D"/>
  </w:style>
  <w:style w:type="paragraph" w:customStyle="1" w:styleId="a8">
    <w:name w:val="注示头"/>
    <w:basedOn w:val="Normal"/>
    <w:qFormat/>
    <w:rsid w:val="005D073D"/>
    <w:pPr>
      <w:pBdr>
        <w:top w:val="single" w:sz="4" w:space="1" w:color="000000"/>
      </w:pBdr>
    </w:pPr>
    <w:rPr>
      <w:rFonts w:ascii="Arial" w:eastAsia="SimHei" w:hAnsi="Arial"/>
      <w:sz w:val="18"/>
    </w:rPr>
  </w:style>
  <w:style w:type="paragraph" w:customStyle="1" w:styleId="a9">
    <w:name w:val="注示文本"/>
    <w:basedOn w:val="Normal"/>
    <w:qFormat/>
    <w:rsid w:val="005D073D"/>
    <w:pPr>
      <w:pBdr>
        <w:bottom w:val="single" w:sz="4" w:space="1" w:color="000000"/>
      </w:pBdr>
      <w:ind w:firstLine="360"/>
    </w:pPr>
    <w:rPr>
      <w:rFonts w:ascii="Arial" w:eastAsia="KaiTi_GB2312" w:hAnsi="Arial"/>
      <w:sz w:val="18"/>
      <w:szCs w:val="18"/>
    </w:rPr>
  </w:style>
  <w:style w:type="paragraph" w:customStyle="1" w:styleId="aa">
    <w:name w:val="编写建议"/>
    <w:basedOn w:val="Normal"/>
    <w:qFormat/>
    <w:rsid w:val="005D073D"/>
    <w:pPr>
      <w:ind w:firstLine="420"/>
    </w:pPr>
    <w:rPr>
      <w:rFonts w:ascii="Arial" w:hAnsi="Arial" w:cs="Arial"/>
      <w:i/>
      <w:color w:val="0000FF"/>
    </w:rPr>
  </w:style>
  <w:style w:type="character" w:customStyle="1" w:styleId="ab">
    <w:name w:val="样式一"/>
    <w:basedOn w:val="DefaultParagraphFont"/>
    <w:qFormat/>
    <w:rsid w:val="005D073D"/>
    <w:rPr>
      <w:rFonts w:ascii="SimSun" w:hAnsi="SimSun"/>
      <w:b/>
      <w:bCs/>
      <w:color w:val="000000"/>
      <w:sz w:val="36"/>
    </w:rPr>
  </w:style>
  <w:style w:type="character" w:customStyle="1" w:styleId="ac">
    <w:name w:val="样式二"/>
    <w:basedOn w:val="ab"/>
    <w:qFormat/>
    <w:rsid w:val="005D073D"/>
    <w:rPr>
      <w:rFonts w:ascii="SimSun" w:hAnsi="SimSun"/>
      <w:b/>
      <w:bCs/>
      <w:color w:val="000000"/>
      <w:sz w:val="36"/>
    </w:rPr>
  </w:style>
  <w:style w:type="character" w:customStyle="1" w:styleId="19">
    <w:name w:val="メンション1"/>
    <w:basedOn w:val="DefaultParagraphFont"/>
    <w:uiPriority w:val="99"/>
    <w:unhideWhenUsed/>
    <w:qFormat/>
    <w:rsid w:val="005D073D"/>
    <w:rPr>
      <w:color w:val="2B579A"/>
      <w:shd w:val="clear" w:color="auto" w:fill="E1DFDD"/>
    </w:rPr>
  </w:style>
  <w:style w:type="character" w:customStyle="1" w:styleId="Mention3">
    <w:name w:val="Mention3"/>
    <w:basedOn w:val="DefaultParagraphFont"/>
    <w:uiPriority w:val="99"/>
    <w:unhideWhenUsed/>
    <w:qFormat/>
    <w:rsid w:val="005D073D"/>
    <w:rPr>
      <w:color w:val="2B579A"/>
      <w:shd w:val="clear" w:color="auto" w:fill="E1DFDD"/>
    </w:rPr>
  </w:style>
  <w:style w:type="character" w:customStyle="1" w:styleId="Mention4">
    <w:name w:val="Mention4"/>
    <w:basedOn w:val="DefaultParagraphFont"/>
    <w:uiPriority w:val="99"/>
    <w:unhideWhenUsed/>
    <w:qFormat/>
    <w:rsid w:val="005D073D"/>
    <w:rPr>
      <w:color w:val="2B579A"/>
      <w:shd w:val="clear" w:color="auto" w:fill="E1DFDD"/>
    </w:rPr>
  </w:style>
  <w:style w:type="paragraph" w:customStyle="1" w:styleId="Style1">
    <w:name w:val="Style1"/>
    <w:basedOn w:val="Normal"/>
    <w:link w:val="Style1Char"/>
    <w:qFormat/>
    <w:rsid w:val="005D073D"/>
    <w:pPr>
      <w:spacing w:after="100" w:afterAutospacing="1" w:line="300" w:lineRule="auto"/>
      <w:ind w:firstLine="360"/>
      <w:contextualSpacing/>
    </w:pPr>
    <w:rPr>
      <w:szCs w:val="20"/>
    </w:rPr>
  </w:style>
  <w:style w:type="character" w:customStyle="1" w:styleId="Style1Char">
    <w:name w:val="Style1 Char"/>
    <w:link w:val="Style1"/>
    <w:qFormat/>
    <w:rsid w:val="005D073D"/>
    <w:rPr>
      <w:szCs w:val="20"/>
    </w:rPr>
  </w:style>
  <w:style w:type="character" w:customStyle="1" w:styleId="23">
    <w:name w:val="批注文字 字符2"/>
    <w:uiPriority w:val="99"/>
    <w:qFormat/>
    <w:rsid w:val="005D073D"/>
    <w:rPr>
      <w:rFonts w:ascii="Times New Roman" w:hAnsi="Times New Roman"/>
      <w:lang w:val="en-GB"/>
    </w:rPr>
  </w:style>
  <w:style w:type="paragraph" w:customStyle="1" w:styleId="msonormal0">
    <w:name w:val="msonormal"/>
    <w:basedOn w:val="Normal"/>
    <w:uiPriority w:val="99"/>
    <w:qFormat/>
    <w:rsid w:val="005D073D"/>
    <w:pPr>
      <w:spacing w:before="100" w:beforeAutospacing="1" w:after="100" w:afterAutospacing="1"/>
    </w:p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qFormat/>
    <w:rsid w:val="005D073D"/>
    <w:rPr>
      <w:rFonts w:ascii="Times New Roman" w:hAnsi="Times New Roman"/>
      <w:lang w:val="en-GB" w:eastAsia="ja-JP"/>
    </w:rPr>
  </w:style>
  <w:style w:type="paragraph" w:customStyle="1" w:styleId="120">
    <w:name w:val="目录 12"/>
    <w:uiPriority w:val="99"/>
    <w:semiHidden/>
    <w:qFormat/>
    <w:rsid w:val="005D073D"/>
    <w:pPr>
      <w:keepNext/>
      <w:keepLines/>
      <w:widowControl w:val="0"/>
      <w:tabs>
        <w:tab w:val="right" w:leader="dot" w:pos="9639"/>
      </w:tabs>
      <w:overflowPunct w:val="0"/>
      <w:autoSpaceDE w:val="0"/>
      <w:autoSpaceDN w:val="0"/>
      <w:adjustRightInd w:val="0"/>
      <w:spacing w:before="120"/>
      <w:ind w:left="567" w:right="425" w:hanging="567"/>
    </w:pPr>
    <w:rPr>
      <w:rFonts w:ascii="Times New Roman" w:eastAsia="DengXian" w:hAnsi="Times New Roman" w:cs="Times New Roman"/>
      <w:kern w:val="0"/>
      <w:sz w:val="22"/>
      <w:szCs w:val="20"/>
      <w:lang w:eastAsia="en-US"/>
    </w:rPr>
  </w:style>
  <w:style w:type="paragraph" w:customStyle="1" w:styleId="220">
    <w:name w:val="目录 22"/>
    <w:basedOn w:val="120"/>
    <w:uiPriority w:val="99"/>
    <w:semiHidden/>
    <w:qFormat/>
    <w:rsid w:val="005D073D"/>
  </w:style>
  <w:style w:type="paragraph" w:customStyle="1" w:styleId="82">
    <w:name w:val="目录 82"/>
    <w:basedOn w:val="120"/>
    <w:semiHidden/>
    <w:qFormat/>
    <w:rsid w:val="005D073D"/>
  </w:style>
  <w:style w:type="paragraph" w:customStyle="1" w:styleId="32">
    <w:name w:val="目录 32"/>
    <w:basedOn w:val="220"/>
    <w:semiHidden/>
    <w:qFormat/>
    <w:rsid w:val="005D073D"/>
  </w:style>
  <w:style w:type="paragraph" w:customStyle="1" w:styleId="92">
    <w:name w:val="目录 92"/>
    <w:basedOn w:val="82"/>
    <w:semiHidden/>
    <w:qFormat/>
    <w:rsid w:val="005D073D"/>
    <w:pPr>
      <w:spacing w:before="180"/>
      <w:ind w:left="1418" w:hanging="1418"/>
    </w:pPr>
    <w:rPr>
      <w:b/>
    </w:rPr>
  </w:style>
  <w:style w:type="paragraph" w:customStyle="1" w:styleId="42">
    <w:name w:val="目录 42"/>
    <w:basedOn w:val="32"/>
    <w:semiHidden/>
    <w:qFormat/>
    <w:rsid w:val="005D073D"/>
  </w:style>
  <w:style w:type="paragraph" w:customStyle="1" w:styleId="52">
    <w:name w:val="目录 52"/>
    <w:basedOn w:val="42"/>
    <w:semiHidden/>
    <w:qFormat/>
    <w:rsid w:val="005D073D"/>
  </w:style>
  <w:style w:type="paragraph" w:customStyle="1" w:styleId="620">
    <w:name w:val="目录 62"/>
    <w:basedOn w:val="52"/>
    <w:next w:val="Normal"/>
    <w:semiHidden/>
    <w:qFormat/>
    <w:rsid w:val="005D073D"/>
  </w:style>
  <w:style w:type="paragraph" w:customStyle="1" w:styleId="720">
    <w:name w:val="目录 72"/>
    <w:basedOn w:val="620"/>
    <w:next w:val="Normal"/>
    <w:semiHidden/>
    <w:qFormat/>
    <w:rsid w:val="005D073D"/>
    <w:pPr>
      <w:keepNext w:val="0"/>
      <w:spacing w:before="0"/>
      <w:ind w:left="2268" w:hanging="2268"/>
    </w:pPr>
    <w:rPr>
      <w:sz w:val="20"/>
    </w:rPr>
  </w:style>
  <w:style w:type="character" w:customStyle="1" w:styleId="33">
    <w:name w:val="@他3"/>
    <w:basedOn w:val="DefaultParagraphFont"/>
    <w:uiPriority w:val="99"/>
    <w:unhideWhenUsed/>
    <w:qFormat/>
    <w:rsid w:val="005D073D"/>
    <w:rPr>
      <w:color w:val="2B579A"/>
      <w:shd w:val="clear" w:color="auto" w:fill="E1DFDD"/>
    </w:rPr>
  </w:style>
  <w:style w:type="character" w:customStyle="1" w:styleId="ListParagraphChar2">
    <w:name w:val="List Paragraph Char2"/>
    <w:aliases w:val="- Bullets Char2,?? ?? Char2,????? Char2,???? Char2,Lista1 Char2,列出段落1 Char2,中等深浅网格 1 - 着色 21 Char2,¥¡¡¡¡ì¬º¥¹¥È¶ÎÂä Char2,ÁÐ³ö¶ÎÂä Char2,列表段落1 Char2,—ño’i—Ž Char2,¥ê¥¹¥È¶ÎÂä Char2,1st level - Bullet List Paragraph Char,목록단락 Char1"/>
    <w:uiPriority w:val="34"/>
    <w:qFormat/>
    <w:locked/>
    <w:rsid w:val="005D073D"/>
    <w:rPr>
      <w:rFonts w:ascii="Times New Roman" w:hAnsi="Times New Roman"/>
      <w:snapToGrid w:val="0"/>
      <w:sz w:val="21"/>
      <w:szCs w:val="21"/>
    </w:rPr>
  </w:style>
  <w:style w:type="paragraph" w:styleId="Revision">
    <w:name w:val="Revision"/>
    <w:hidden/>
    <w:uiPriority w:val="99"/>
    <w:unhideWhenUsed/>
    <w:qFormat/>
    <w:rsid w:val="005D073D"/>
    <w:rPr>
      <w:rFonts w:ascii="Times New Roman" w:eastAsia="DengXian" w:hAnsi="Times New Roman" w:cs="Times New Roman"/>
      <w:kern w:val="0"/>
      <w:sz w:val="20"/>
      <w:szCs w:val="20"/>
      <w:lang w:val="en-GB" w:eastAsia="en-US"/>
    </w:rPr>
  </w:style>
  <w:style w:type="paragraph" w:customStyle="1" w:styleId="L1bullet">
    <w:name w:val="L1_bullet"/>
    <w:basedOn w:val="B1"/>
    <w:qFormat/>
    <w:rsid w:val="005D073D"/>
  </w:style>
  <w:style w:type="paragraph" w:customStyle="1" w:styleId="L2bullet">
    <w:name w:val="L2_bullet"/>
    <w:basedOn w:val="B2"/>
    <w:qFormat/>
    <w:rsid w:val="005D073D"/>
  </w:style>
  <w:style w:type="paragraph" w:customStyle="1" w:styleId="L3bullet">
    <w:name w:val="L3_bullet"/>
    <w:basedOn w:val="B3"/>
    <w:qFormat/>
    <w:rsid w:val="005D073D"/>
  </w:style>
  <w:style w:type="paragraph" w:customStyle="1" w:styleId="L4bullet">
    <w:name w:val="L4_bullet"/>
    <w:basedOn w:val="L3bullet"/>
    <w:qFormat/>
    <w:rsid w:val="005D073D"/>
    <w:pPr>
      <w:ind w:left="1418"/>
    </w:pPr>
  </w:style>
  <w:style w:type="character" w:customStyle="1" w:styleId="24">
    <w:name w:val="未处理的提及2"/>
    <w:uiPriority w:val="99"/>
    <w:semiHidden/>
    <w:unhideWhenUsed/>
    <w:rsid w:val="005D073D"/>
    <w:rPr>
      <w:color w:val="605E5C"/>
      <w:shd w:val="clear" w:color="auto" w:fill="E1DFDD"/>
    </w:rPr>
  </w:style>
  <w:style w:type="paragraph" w:styleId="Bibliography">
    <w:name w:val="Bibliography"/>
    <w:basedOn w:val="Normal"/>
    <w:next w:val="Normal"/>
    <w:uiPriority w:val="37"/>
    <w:semiHidden/>
    <w:unhideWhenUsed/>
    <w:qFormat/>
    <w:rsid w:val="005D073D"/>
    <w:pPr>
      <w:widowControl/>
      <w:spacing w:after="180"/>
      <w:jc w:val="left"/>
    </w:pPr>
    <w:rPr>
      <w:rFonts w:ascii="Times New Roman" w:eastAsia="DengXian" w:hAnsi="Times New Roman" w:cs="Times New Roman"/>
      <w:kern w:val="0"/>
      <w:sz w:val="20"/>
      <w:szCs w:val="20"/>
      <w:lang w:val="en-GB" w:eastAsia="en-US"/>
    </w:rPr>
  </w:style>
  <w:style w:type="paragraph" w:styleId="TOCHeading">
    <w:name w:val="TOC Heading"/>
    <w:basedOn w:val="Heading1"/>
    <w:next w:val="Normal"/>
    <w:uiPriority w:val="39"/>
    <w:unhideWhenUsed/>
    <w:qFormat/>
    <w:rsid w:val="005D073D"/>
    <w:pPr>
      <w:keepLines w:val="0"/>
      <w:widowControl/>
      <w:spacing w:before="240" w:after="60" w:line="240" w:lineRule="auto"/>
      <w:jc w:val="left"/>
      <w:outlineLvl w:val="9"/>
    </w:pPr>
    <w:rPr>
      <w:rFonts w:ascii="Calibri Light" w:eastAsia="DengXian Light" w:hAnsi="Calibri Light" w:cs="Times New Roman"/>
      <w:kern w:val="32"/>
      <w:sz w:val="32"/>
      <w:szCs w:val="32"/>
      <w:lang w:val="en-GB" w:eastAsia="en-US"/>
    </w:rPr>
  </w:style>
  <w:style w:type="numbering" w:customStyle="1" w:styleId="StyleBulletedSymbolsymbolLeft025Hanging0252">
    <w:name w:val="Style Bulleted Symbol (symbol) Left:  0.25&quot; Hanging:  0.25&quot;2"/>
    <w:basedOn w:val="NoList"/>
    <w:rsid w:val="005D073D"/>
    <w:pPr>
      <w:numPr>
        <w:numId w:val="39"/>
      </w:numPr>
    </w:pPr>
  </w:style>
  <w:style w:type="paragraph" w:customStyle="1" w:styleId="83">
    <w:name w:val="目录 83"/>
    <w:basedOn w:val="131"/>
    <w:semiHidden/>
    <w:rsid w:val="005D073D"/>
  </w:style>
  <w:style w:type="paragraph" w:customStyle="1" w:styleId="131">
    <w:name w:val="目录 13"/>
    <w:semiHidden/>
    <w:qFormat/>
    <w:rsid w:val="005D073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DengXian" w:hAnsi="Times New Roman" w:cs="Times New Roman"/>
      <w:noProof/>
      <w:kern w:val="0"/>
      <w:sz w:val="22"/>
      <w:szCs w:val="20"/>
      <w:lang w:eastAsia="en-US"/>
    </w:rPr>
  </w:style>
  <w:style w:type="paragraph" w:customStyle="1" w:styleId="53">
    <w:name w:val="目录 53"/>
    <w:basedOn w:val="43"/>
    <w:semiHidden/>
    <w:rsid w:val="005D073D"/>
  </w:style>
  <w:style w:type="paragraph" w:customStyle="1" w:styleId="43">
    <w:name w:val="目录 43"/>
    <w:basedOn w:val="330"/>
    <w:semiHidden/>
    <w:rsid w:val="005D073D"/>
  </w:style>
  <w:style w:type="paragraph" w:customStyle="1" w:styleId="330">
    <w:name w:val="目录 33"/>
    <w:basedOn w:val="230"/>
    <w:semiHidden/>
    <w:rsid w:val="005D073D"/>
  </w:style>
  <w:style w:type="paragraph" w:customStyle="1" w:styleId="230">
    <w:name w:val="目录 23"/>
    <w:basedOn w:val="131"/>
    <w:semiHidden/>
    <w:qFormat/>
    <w:rsid w:val="005D073D"/>
  </w:style>
  <w:style w:type="paragraph" w:customStyle="1" w:styleId="93">
    <w:name w:val="目录 93"/>
    <w:basedOn w:val="83"/>
    <w:semiHidden/>
    <w:rsid w:val="005D073D"/>
    <w:pPr>
      <w:spacing w:before="180"/>
      <w:ind w:left="1418" w:hanging="1418"/>
    </w:pPr>
    <w:rPr>
      <w:b/>
    </w:rPr>
  </w:style>
  <w:style w:type="paragraph" w:customStyle="1" w:styleId="63">
    <w:name w:val="目录 63"/>
    <w:basedOn w:val="53"/>
    <w:next w:val="Normal"/>
    <w:semiHidden/>
    <w:rsid w:val="005D073D"/>
  </w:style>
  <w:style w:type="paragraph" w:customStyle="1" w:styleId="73">
    <w:name w:val="目录 73"/>
    <w:basedOn w:val="63"/>
    <w:next w:val="Normal"/>
    <w:semiHidden/>
    <w:rsid w:val="005D073D"/>
    <w:pPr>
      <w:keepNext w:val="0"/>
      <w:spacing w:before="0"/>
      <w:ind w:left="2268" w:hanging="2268"/>
    </w:pPr>
    <w:rPr>
      <w:sz w:val="20"/>
    </w:rPr>
  </w:style>
  <w:style w:type="table" w:customStyle="1" w:styleId="4-32">
    <w:name w:val="网格表 4 - 着色 32"/>
    <w:basedOn w:val="TableNormal"/>
    <w:uiPriority w:val="49"/>
    <w:rsid w:val="005D073D"/>
    <w:rPr>
      <w:rFonts w:ascii="Times New Roman" w:eastAsia="DengXian" w:hAnsi="Times New Roman" w:cs="Times New Roman"/>
      <w:kern w:val="0"/>
      <w:sz w:val="20"/>
      <w:szCs w:val="20"/>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1-62">
    <w:name w:val="网格表 1 浅色 - 着色 62"/>
    <w:basedOn w:val="TableNormal"/>
    <w:uiPriority w:val="46"/>
    <w:rsid w:val="005D073D"/>
    <w:rPr>
      <w:rFonts w:ascii="Times New Roman" w:eastAsia="DengXian" w:hAnsi="Times New Roman" w:cs="Times New Roman"/>
      <w:kern w:val="0"/>
      <w:sz w:val="20"/>
      <w:szCs w:val="20"/>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character" w:customStyle="1" w:styleId="ListParagraphChar4">
    <w:name w:val="List Paragraph Char4"/>
    <w:aliases w:val="- Bullets Char4,?? ?? Char4,????? Char4,???? Char4,Lista1 Char4,列出段落1 Char4,中等深浅网格 1 - 着色 21 Char4,¥¡¡¡¡ì¬º¥¹¥È¶ÎÂä Char4,ÁÐ³ö¶ÎÂä Char4,¥ê¥¹¥È¶ÎÂä Char4,列表段落1 Char4,—ño’i—Ž Char4,1st level - Bullet List Paragraph Char2,列表段落11 Char"/>
    <w:uiPriority w:val="34"/>
    <w:qFormat/>
    <w:locked/>
    <w:rsid w:val="005D073D"/>
    <w:rPr>
      <w:rFonts w:ascii="Times New Roman" w:hAnsi="Times New Roman"/>
      <w:snapToGrid w:val="0"/>
      <w:sz w:val="21"/>
      <w:szCs w:val="21"/>
    </w:rPr>
  </w:style>
  <w:style w:type="character" w:customStyle="1" w:styleId="112">
    <w:name w:val="标题 1 字符1"/>
    <w:aliases w:val="NMP Heading 1 字符1,H1 字符1,h11 字符1,h12 字符1,h13 字符1,h14 字符1,h15 字符1,h16 字符1,app heading 1 字符1,l1 字符1,Memo Heading 1 字符1,Heading 1_a 字符1,heading 1 字符1,h17 字符1,h111 字符1,h121 字符1,h131 字符1,h141 字符1,h151 字符1,h161 字符1,h18 字符1,h112 字符1,h122 字符1,h132 字符1"/>
    <w:basedOn w:val="DefaultParagraphFont"/>
    <w:uiPriority w:val="9"/>
    <w:rsid w:val="005D073D"/>
    <w:rPr>
      <w:rFonts w:asciiTheme="majorHAnsi" w:eastAsiaTheme="majorEastAsia" w:hAnsiTheme="majorHAnsi" w:cstheme="majorBidi"/>
      <w:color w:val="365F91" w:themeColor="accent1" w:themeShade="BF"/>
      <w:sz w:val="32"/>
      <w:szCs w:val="32"/>
      <w:lang w:val="en-GB" w:eastAsia="en-US"/>
    </w:rPr>
  </w:style>
  <w:style w:type="character" w:customStyle="1" w:styleId="210">
    <w:name w:val="标题 2 字符1"/>
    <w:aliases w:val="Head2A 字符1,2 字符1,H2 字符1,h2 字符1,UNDERRUBRIK 1-2 字符1,DO NOT USE_h2 字符1,h21 字符1,Heading 2 Char 字符1,H2 Char 字符1,h2 Char 字符1,Sub-section 字符1,Heading Two 字符1,R2 字符1,l2 字符1,Head 2 字符1,List level 2 字符1,Sub-Heading 字符1,A 字符1,1st level heading 字符1"/>
    <w:basedOn w:val="DefaultParagraphFont"/>
    <w:semiHidden/>
    <w:rsid w:val="005D073D"/>
    <w:rPr>
      <w:rFonts w:asciiTheme="majorHAnsi" w:eastAsiaTheme="majorEastAsia" w:hAnsiTheme="majorHAnsi" w:cstheme="majorBidi"/>
      <w:color w:val="365F91" w:themeColor="accent1" w:themeShade="BF"/>
      <w:sz w:val="26"/>
      <w:szCs w:val="26"/>
      <w:lang w:val="en-GB" w:eastAsia="en-US"/>
    </w:rPr>
  </w:style>
  <w:style w:type="character" w:customStyle="1" w:styleId="310">
    <w:name w:val="标题 3 字符1"/>
    <w:aliases w:val="no break 字符1,H3 字符1,Underrubrik2 字符1,h3 字符1,Memo Heading 3 字符1,hello 字符1,Titre 3 Car 字符1,no break Car 字符1,H3 Car 字符1,Underrubrik2 Car 字符1,h3 Car 字符1,Memo Heading 3 Car 字符1,hello Car 字符1,Heading 3 Char Car 字符1,no break Char Car 字符1"/>
    <w:basedOn w:val="DefaultParagraphFont"/>
    <w:semiHidden/>
    <w:rsid w:val="005D073D"/>
    <w:rPr>
      <w:rFonts w:asciiTheme="majorHAnsi" w:eastAsiaTheme="majorEastAsia" w:hAnsiTheme="majorHAnsi" w:cstheme="majorBidi"/>
      <w:color w:val="243F60" w:themeColor="accent1" w:themeShade="7F"/>
      <w:sz w:val="24"/>
      <w:szCs w:val="24"/>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basedOn w:val="DefaultParagraphFont"/>
    <w:semiHidden/>
    <w:rsid w:val="005D073D"/>
    <w:rPr>
      <w:rFonts w:asciiTheme="majorHAnsi" w:eastAsiaTheme="majorEastAsia" w:hAnsiTheme="majorHAnsi" w:cstheme="majorBidi"/>
      <w:i/>
      <w:iCs/>
      <w:color w:val="365F91" w:themeColor="accent1" w:themeShade="BF"/>
      <w:lang w:val="en-GB" w:eastAsia="en-US"/>
    </w:rPr>
  </w:style>
  <w:style w:type="character" w:customStyle="1" w:styleId="510">
    <w:name w:val="标题 5 字符1"/>
    <w:aliases w:val="h5 字符1,Heading5 字符1"/>
    <w:basedOn w:val="DefaultParagraphFont"/>
    <w:semiHidden/>
    <w:rsid w:val="005D073D"/>
    <w:rPr>
      <w:rFonts w:asciiTheme="majorHAnsi" w:eastAsiaTheme="majorEastAsia" w:hAnsiTheme="majorHAnsi" w:cstheme="majorBidi"/>
      <w:color w:val="365F91" w:themeColor="accent1" w:themeShade="BF"/>
      <w:lang w:val="en-GB" w:eastAsia="en-US"/>
    </w:rPr>
  </w:style>
  <w:style w:type="character" w:customStyle="1" w:styleId="810">
    <w:name w:val="标题 8 字符1"/>
    <w:aliases w:val="acronym 字符1"/>
    <w:basedOn w:val="DefaultParagraphFont"/>
    <w:semiHidden/>
    <w:rsid w:val="005D073D"/>
    <w:rPr>
      <w:rFonts w:asciiTheme="majorHAnsi" w:eastAsiaTheme="majorEastAsia" w:hAnsiTheme="majorHAnsi" w:cstheme="majorBidi"/>
      <w:color w:val="272727" w:themeColor="text1" w:themeTint="D8"/>
      <w:sz w:val="21"/>
      <w:szCs w:val="21"/>
      <w:lang w:val="en-GB" w:eastAsia="en-US"/>
    </w:rPr>
  </w:style>
  <w:style w:type="character" w:customStyle="1" w:styleId="910">
    <w:name w:val="标题 9 字符1"/>
    <w:aliases w:val="appendix 字符1,Figure Heading 字符1,FH 字符1"/>
    <w:basedOn w:val="DefaultParagraphFont"/>
    <w:uiPriority w:val="9"/>
    <w:semiHidden/>
    <w:rsid w:val="005D073D"/>
    <w:rPr>
      <w:rFonts w:asciiTheme="majorHAnsi" w:eastAsiaTheme="majorEastAsia" w:hAnsiTheme="majorHAnsi" w:cstheme="majorBidi"/>
      <w:i/>
      <w:iCs/>
      <w:color w:val="272727" w:themeColor="text1" w:themeTint="D8"/>
      <w:sz w:val="21"/>
      <w:szCs w:val="21"/>
      <w:lang w:val="en-GB" w:eastAsia="en-US"/>
    </w:rPr>
  </w:style>
  <w:style w:type="character" w:customStyle="1" w:styleId="1a">
    <w:name w:val="页眉 字符1"/>
    <w:aliases w:val="header odd 字符1,header odd1 字符1,header odd2 字符1,header odd3 字符1,header odd4 字符1,header odd5 字符1,header odd6 字符1,header1 字符1,header2 字符1,header3 字符1,header odd11 字符1,header odd21 字符1,header odd7 字符1,header4 字符1,header odd8 字符1,header odd9 字符1,h 字符"/>
    <w:basedOn w:val="DefaultParagraphFont"/>
    <w:semiHidden/>
    <w:rsid w:val="005D073D"/>
    <w:rPr>
      <w:lang w:val="en-GB" w:eastAsia="en-US"/>
    </w:rPr>
  </w:style>
  <w:style w:type="character" w:customStyle="1" w:styleId="1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basedOn w:val="DefaultParagraphFont"/>
    <w:semiHidden/>
    <w:rsid w:val="005D073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2506">
      <w:bodyDiv w:val="1"/>
      <w:marLeft w:val="0"/>
      <w:marRight w:val="0"/>
      <w:marTop w:val="0"/>
      <w:marBottom w:val="0"/>
      <w:divBdr>
        <w:top w:val="none" w:sz="0" w:space="0" w:color="auto"/>
        <w:left w:val="none" w:sz="0" w:space="0" w:color="auto"/>
        <w:bottom w:val="none" w:sz="0" w:space="0" w:color="auto"/>
        <w:right w:val="none" w:sz="0" w:space="0" w:color="auto"/>
      </w:divBdr>
    </w:div>
    <w:div w:id="10180229">
      <w:bodyDiv w:val="1"/>
      <w:marLeft w:val="0"/>
      <w:marRight w:val="0"/>
      <w:marTop w:val="0"/>
      <w:marBottom w:val="0"/>
      <w:divBdr>
        <w:top w:val="none" w:sz="0" w:space="0" w:color="auto"/>
        <w:left w:val="none" w:sz="0" w:space="0" w:color="auto"/>
        <w:bottom w:val="none" w:sz="0" w:space="0" w:color="auto"/>
        <w:right w:val="none" w:sz="0" w:space="0" w:color="auto"/>
      </w:divBdr>
    </w:div>
    <w:div w:id="12532627">
      <w:bodyDiv w:val="1"/>
      <w:marLeft w:val="0"/>
      <w:marRight w:val="0"/>
      <w:marTop w:val="0"/>
      <w:marBottom w:val="0"/>
      <w:divBdr>
        <w:top w:val="none" w:sz="0" w:space="0" w:color="auto"/>
        <w:left w:val="none" w:sz="0" w:space="0" w:color="auto"/>
        <w:bottom w:val="none" w:sz="0" w:space="0" w:color="auto"/>
        <w:right w:val="none" w:sz="0" w:space="0" w:color="auto"/>
      </w:divBdr>
    </w:div>
    <w:div w:id="12653080">
      <w:bodyDiv w:val="1"/>
      <w:marLeft w:val="0"/>
      <w:marRight w:val="0"/>
      <w:marTop w:val="0"/>
      <w:marBottom w:val="0"/>
      <w:divBdr>
        <w:top w:val="none" w:sz="0" w:space="0" w:color="auto"/>
        <w:left w:val="none" w:sz="0" w:space="0" w:color="auto"/>
        <w:bottom w:val="none" w:sz="0" w:space="0" w:color="auto"/>
        <w:right w:val="none" w:sz="0" w:space="0" w:color="auto"/>
      </w:divBdr>
    </w:div>
    <w:div w:id="21059320">
      <w:bodyDiv w:val="1"/>
      <w:marLeft w:val="0"/>
      <w:marRight w:val="0"/>
      <w:marTop w:val="0"/>
      <w:marBottom w:val="0"/>
      <w:divBdr>
        <w:top w:val="none" w:sz="0" w:space="0" w:color="auto"/>
        <w:left w:val="none" w:sz="0" w:space="0" w:color="auto"/>
        <w:bottom w:val="none" w:sz="0" w:space="0" w:color="auto"/>
        <w:right w:val="none" w:sz="0" w:space="0" w:color="auto"/>
      </w:divBdr>
    </w:div>
    <w:div w:id="24336393">
      <w:bodyDiv w:val="1"/>
      <w:marLeft w:val="0"/>
      <w:marRight w:val="0"/>
      <w:marTop w:val="0"/>
      <w:marBottom w:val="0"/>
      <w:divBdr>
        <w:top w:val="none" w:sz="0" w:space="0" w:color="auto"/>
        <w:left w:val="none" w:sz="0" w:space="0" w:color="auto"/>
        <w:bottom w:val="none" w:sz="0" w:space="0" w:color="auto"/>
        <w:right w:val="none" w:sz="0" w:space="0" w:color="auto"/>
      </w:divBdr>
    </w:div>
    <w:div w:id="42104069">
      <w:bodyDiv w:val="1"/>
      <w:marLeft w:val="0"/>
      <w:marRight w:val="0"/>
      <w:marTop w:val="0"/>
      <w:marBottom w:val="0"/>
      <w:divBdr>
        <w:top w:val="none" w:sz="0" w:space="0" w:color="auto"/>
        <w:left w:val="none" w:sz="0" w:space="0" w:color="auto"/>
        <w:bottom w:val="none" w:sz="0" w:space="0" w:color="auto"/>
        <w:right w:val="none" w:sz="0" w:space="0" w:color="auto"/>
      </w:divBdr>
    </w:div>
    <w:div w:id="49696455">
      <w:bodyDiv w:val="1"/>
      <w:marLeft w:val="0"/>
      <w:marRight w:val="0"/>
      <w:marTop w:val="0"/>
      <w:marBottom w:val="0"/>
      <w:divBdr>
        <w:top w:val="none" w:sz="0" w:space="0" w:color="auto"/>
        <w:left w:val="none" w:sz="0" w:space="0" w:color="auto"/>
        <w:bottom w:val="none" w:sz="0" w:space="0" w:color="auto"/>
        <w:right w:val="none" w:sz="0" w:space="0" w:color="auto"/>
      </w:divBdr>
    </w:div>
    <w:div w:id="50158930">
      <w:bodyDiv w:val="1"/>
      <w:marLeft w:val="0"/>
      <w:marRight w:val="0"/>
      <w:marTop w:val="0"/>
      <w:marBottom w:val="0"/>
      <w:divBdr>
        <w:top w:val="none" w:sz="0" w:space="0" w:color="auto"/>
        <w:left w:val="none" w:sz="0" w:space="0" w:color="auto"/>
        <w:bottom w:val="none" w:sz="0" w:space="0" w:color="auto"/>
        <w:right w:val="none" w:sz="0" w:space="0" w:color="auto"/>
      </w:divBdr>
    </w:div>
    <w:div w:id="51466192">
      <w:bodyDiv w:val="1"/>
      <w:marLeft w:val="0"/>
      <w:marRight w:val="0"/>
      <w:marTop w:val="0"/>
      <w:marBottom w:val="0"/>
      <w:divBdr>
        <w:top w:val="none" w:sz="0" w:space="0" w:color="auto"/>
        <w:left w:val="none" w:sz="0" w:space="0" w:color="auto"/>
        <w:bottom w:val="none" w:sz="0" w:space="0" w:color="auto"/>
        <w:right w:val="none" w:sz="0" w:space="0" w:color="auto"/>
      </w:divBdr>
    </w:div>
    <w:div w:id="58865698">
      <w:bodyDiv w:val="1"/>
      <w:marLeft w:val="0"/>
      <w:marRight w:val="0"/>
      <w:marTop w:val="0"/>
      <w:marBottom w:val="0"/>
      <w:divBdr>
        <w:top w:val="none" w:sz="0" w:space="0" w:color="auto"/>
        <w:left w:val="none" w:sz="0" w:space="0" w:color="auto"/>
        <w:bottom w:val="none" w:sz="0" w:space="0" w:color="auto"/>
        <w:right w:val="none" w:sz="0" w:space="0" w:color="auto"/>
      </w:divBdr>
    </w:div>
    <w:div w:id="61563171">
      <w:bodyDiv w:val="1"/>
      <w:marLeft w:val="0"/>
      <w:marRight w:val="0"/>
      <w:marTop w:val="0"/>
      <w:marBottom w:val="0"/>
      <w:divBdr>
        <w:top w:val="none" w:sz="0" w:space="0" w:color="auto"/>
        <w:left w:val="none" w:sz="0" w:space="0" w:color="auto"/>
        <w:bottom w:val="none" w:sz="0" w:space="0" w:color="auto"/>
        <w:right w:val="none" w:sz="0" w:space="0" w:color="auto"/>
      </w:divBdr>
    </w:div>
    <w:div w:id="65418749">
      <w:bodyDiv w:val="1"/>
      <w:marLeft w:val="0"/>
      <w:marRight w:val="0"/>
      <w:marTop w:val="0"/>
      <w:marBottom w:val="0"/>
      <w:divBdr>
        <w:top w:val="none" w:sz="0" w:space="0" w:color="auto"/>
        <w:left w:val="none" w:sz="0" w:space="0" w:color="auto"/>
        <w:bottom w:val="none" w:sz="0" w:space="0" w:color="auto"/>
        <w:right w:val="none" w:sz="0" w:space="0" w:color="auto"/>
      </w:divBdr>
    </w:div>
    <w:div w:id="65609191">
      <w:bodyDiv w:val="1"/>
      <w:marLeft w:val="0"/>
      <w:marRight w:val="0"/>
      <w:marTop w:val="0"/>
      <w:marBottom w:val="0"/>
      <w:divBdr>
        <w:top w:val="none" w:sz="0" w:space="0" w:color="auto"/>
        <w:left w:val="none" w:sz="0" w:space="0" w:color="auto"/>
        <w:bottom w:val="none" w:sz="0" w:space="0" w:color="auto"/>
        <w:right w:val="none" w:sz="0" w:space="0" w:color="auto"/>
      </w:divBdr>
    </w:div>
    <w:div w:id="70393417">
      <w:bodyDiv w:val="1"/>
      <w:marLeft w:val="0"/>
      <w:marRight w:val="0"/>
      <w:marTop w:val="0"/>
      <w:marBottom w:val="0"/>
      <w:divBdr>
        <w:top w:val="none" w:sz="0" w:space="0" w:color="auto"/>
        <w:left w:val="none" w:sz="0" w:space="0" w:color="auto"/>
        <w:bottom w:val="none" w:sz="0" w:space="0" w:color="auto"/>
        <w:right w:val="none" w:sz="0" w:space="0" w:color="auto"/>
      </w:divBdr>
    </w:div>
    <w:div w:id="71850877">
      <w:bodyDiv w:val="1"/>
      <w:marLeft w:val="0"/>
      <w:marRight w:val="0"/>
      <w:marTop w:val="0"/>
      <w:marBottom w:val="0"/>
      <w:divBdr>
        <w:top w:val="none" w:sz="0" w:space="0" w:color="auto"/>
        <w:left w:val="none" w:sz="0" w:space="0" w:color="auto"/>
        <w:bottom w:val="none" w:sz="0" w:space="0" w:color="auto"/>
        <w:right w:val="none" w:sz="0" w:space="0" w:color="auto"/>
      </w:divBdr>
    </w:div>
    <w:div w:id="73362195">
      <w:bodyDiv w:val="1"/>
      <w:marLeft w:val="0"/>
      <w:marRight w:val="0"/>
      <w:marTop w:val="0"/>
      <w:marBottom w:val="0"/>
      <w:divBdr>
        <w:top w:val="none" w:sz="0" w:space="0" w:color="auto"/>
        <w:left w:val="none" w:sz="0" w:space="0" w:color="auto"/>
        <w:bottom w:val="none" w:sz="0" w:space="0" w:color="auto"/>
        <w:right w:val="none" w:sz="0" w:space="0" w:color="auto"/>
      </w:divBdr>
    </w:div>
    <w:div w:id="80179962">
      <w:bodyDiv w:val="1"/>
      <w:marLeft w:val="0"/>
      <w:marRight w:val="0"/>
      <w:marTop w:val="0"/>
      <w:marBottom w:val="0"/>
      <w:divBdr>
        <w:top w:val="none" w:sz="0" w:space="0" w:color="auto"/>
        <w:left w:val="none" w:sz="0" w:space="0" w:color="auto"/>
        <w:bottom w:val="none" w:sz="0" w:space="0" w:color="auto"/>
        <w:right w:val="none" w:sz="0" w:space="0" w:color="auto"/>
      </w:divBdr>
    </w:div>
    <w:div w:id="83914517">
      <w:bodyDiv w:val="1"/>
      <w:marLeft w:val="0"/>
      <w:marRight w:val="0"/>
      <w:marTop w:val="0"/>
      <w:marBottom w:val="0"/>
      <w:divBdr>
        <w:top w:val="none" w:sz="0" w:space="0" w:color="auto"/>
        <w:left w:val="none" w:sz="0" w:space="0" w:color="auto"/>
        <w:bottom w:val="none" w:sz="0" w:space="0" w:color="auto"/>
        <w:right w:val="none" w:sz="0" w:space="0" w:color="auto"/>
      </w:divBdr>
    </w:div>
    <w:div w:id="90316394">
      <w:bodyDiv w:val="1"/>
      <w:marLeft w:val="0"/>
      <w:marRight w:val="0"/>
      <w:marTop w:val="0"/>
      <w:marBottom w:val="0"/>
      <w:divBdr>
        <w:top w:val="none" w:sz="0" w:space="0" w:color="auto"/>
        <w:left w:val="none" w:sz="0" w:space="0" w:color="auto"/>
        <w:bottom w:val="none" w:sz="0" w:space="0" w:color="auto"/>
        <w:right w:val="none" w:sz="0" w:space="0" w:color="auto"/>
      </w:divBdr>
    </w:div>
    <w:div w:id="91629394">
      <w:bodyDiv w:val="1"/>
      <w:marLeft w:val="0"/>
      <w:marRight w:val="0"/>
      <w:marTop w:val="0"/>
      <w:marBottom w:val="0"/>
      <w:divBdr>
        <w:top w:val="none" w:sz="0" w:space="0" w:color="auto"/>
        <w:left w:val="none" w:sz="0" w:space="0" w:color="auto"/>
        <w:bottom w:val="none" w:sz="0" w:space="0" w:color="auto"/>
        <w:right w:val="none" w:sz="0" w:space="0" w:color="auto"/>
      </w:divBdr>
    </w:div>
    <w:div w:id="98334251">
      <w:bodyDiv w:val="1"/>
      <w:marLeft w:val="0"/>
      <w:marRight w:val="0"/>
      <w:marTop w:val="0"/>
      <w:marBottom w:val="0"/>
      <w:divBdr>
        <w:top w:val="none" w:sz="0" w:space="0" w:color="auto"/>
        <w:left w:val="none" w:sz="0" w:space="0" w:color="auto"/>
        <w:bottom w:val="none" w:sz="0" w:space="0" w:color="auto"/>
        <w:right w:val="none" w:sz="0" w:space="0" w:color="auto"/>
      </w:divBdr>
    </w:div>
    <w:div w:id="98452668">
      <w:bodyDiv w:val="1"/>
      <w:marLeft w:val="0"/>
      <w:marRight w:val="0"/>
      <w:marTop w:val="0"/>
      <w:marBottom w:val="0"/>
      <w:divBdr>
        <w:top w:val="none" w:sz="0" w:space="0" w:color="auto"/>
        <w:left w:val="none" w:sz="0" w:space="0" w:color="auto"/>
        <w:bottom w:val="none" w:sz="0" w:space="0" w:color="auto"/>
        <w:right w:val="none" w:sz="0" w:space="0" w:color="auto"/>
      </w:divBdr>
    </w:div>
    <w:div w:id="102922818">
      <w:bodyDiv w:val="1"/>
      <w:marLeft w:val="0"/>
      <w:marRight w:val="0"/>
      <w:marTop w:val="0"/>
      <w:marBottom w:val="0"/>
      <w:divBdr>
        <w:top w:val="none" w:sz="0" w:space="0" w:color="auto"/>
        <w:left w:val="none" w:sz="0" w:space="0" w:color="auto"/>
        <w:bottom w:val="none" w:sz="0" w:space="0" w:color="auto"/>
        <w:right w:val="none" w:sz="0" w:space="0" w:color="auto"/>
      </w:divBdr>
    </w:div>
    <w:div w:id="103354158">
      <w:bodyDiv w:val="1"/>
      <w:marLeft w:val="0"/>
      <w:marRight w:val="0"/>
      <w:marTop w:val="0"/>
      <w:marBottom w:val="0"/>
      <w:divBdr>
        <w:top w:val="none" w:sz="0" w:space="0" w:color="auto"/>
        <w:left w:val="none" w:sz="0" w:space="0" w:color="auto"/>
        <w:bottom w:val="none" w:sz="0" w:space="0" w:color="auto"/>
        <w:right w:val="none" w:sz="0" w:space="0" w:color="auto"/>
      </w:divBdr>
    </w:div>
    <w:div w:id="106315896">
      <w:bodyDiv w:val="1"/>
      <w:marLeft w:val="0"/>
      <w:marRight w:val="0"/>
      <w:marTop w:val="0"/>
      <w:marBottom w:val="0"/>
      <w:divBdr>
        <w:top w:val="none" w:sz="0" w:space="0" w:color="auto"/>
        <w:left w:val="none" w:sz="0" w:space="0" w:color="auto"/>
        <w:bottom w:val="none" w:sz="0" w:space="0" w:color="auto"/>
        <w:right w:val="none" w:sz="0" w:space="0" w:color="auto"/>
      </w:divBdr>
    </w:div>
    <w:div w:id="114908415">
      <w:bodyDiv w:val="1"/>
      <w:marLeft w:val="0"/>
      <w:marRight w:val="0"/>
      <w:marTop w:val="0"/>
      <w:marBottom w:val="0"/>
      <w:divBdr>
        <w:top w:val="none" w:sz="0" w:space="0" w:color="auto"/>
        <w:left w:val="none" w:sz="0" w:space="0" w:color="auto"/>
        <w:bottom w:val="none" w:sz="0" w:space="0" w:color="auto"/>
        <w:right w:val="none" w:sz="0" w:space="0" w:color="auto"/>
      </w:divBdr>
    </w:div>
    <w:div w:id="119810965">
      <w:bodyDiv w:val="1"/>
      <w:marLeft w:val="0"/>
      <w:marRight w:val="0"/>
      <w:marTop w:val="0"/>
      <w:marBottom w:val="0"/>
      <w:divBdr>
        <w:top w:val="none" w:sz="0" w:space="0" w:color="auto"/>
        <w:left w:val="none" w:sz="0" w:space="0" w:color="auto"/>
        <w:bottom w:val="none" w:sz="0" w:space="0" w:color="auto"/>
        <w:right w:val="none" w:sz="0" w:space="0" w:color="auto"/>
      </w:divBdr>
    </w:div>
    <w:div w:id="119886003">
      <w:bodyDiv w:val="1"/>
      <w:marLeft w:val="0"/>
      <w:marRight w:val="0"/>
      <w:marTop w:val="0"/>
      <w:marBottom w:val="0"/>
      <w:divBdr>
        <w:top w:val="none" w:sz="0" w:space="0" w:color="auto"/>
        <w:left w:val="none" w:sz="0" w:space="0" w:color="auto"/>
        <w:bottom w:val="none" w:sz="0" w:space="0" w:color="auto"/>
        <w:right w:val="none" w:sz="0" w:space="0" w:color="auto"/>
      </w:divBdr>
    </w:div>
    <w:div w:id="120803755">
      <w:bodyDiv w:val="1"/>
      <w:marLeft w:val="0"/>
      <w:marRight w:val="0"/>
      <w:marTop w:val="0"/>
      <w:marBottom w:val="0"/>
      <w:divBdr>
        <w:top w:val="none" w:sz="0" w:space="0" w:color="auto"/>
        <w:left w:val="none" w:sz="0" w:space="0" w:color="auto"/>
        <w:bottom w:val="none" w:sz="0" w:space="0" w:color="auto"/>
        <w:right w:val="none" w:sz="0" w:space="0" w:color="auto"/>
      </w:divBdr>
    </w:div>
    <w:div w:id="121728024">
      <w:bodyDiv w:val="1"/>
      <w:marLeft w:val="0"/>
      <w:marRight w:val="0"/>
      <w:marTop w:val="0"/>
      <w:marBottom w:val="0"/>
      <w:divBdr>
        <w:top w:val="none" w:sz="0" w:space="0" w:color="auto"/>
        <w:left w:val="none" w:sz="0" w:space="0" w:color="auto"/>
        <w:bottom w:val="none" w:sz="0" w:space="0" w:color="auto"/>
        <w:right w:val="none" w:sz="0" w:space="0" w:color="auto"/>
      </w:divBdr>
    </w:div>
    <w:div w:id="121770368">
      <w:bodyDiv w:val="1"/>
      <w:marLeft w:val="0"/>
      <w:marRight w:val="0"/>
      <w:marTop w:val="0"/>
      <w:marBottom w:val="0"/>
      <w:divBdr>
        <w:top w:val="none" w:sz="0" w:space="0" w:color="auto"/>
        <w:left w:val="none" w:sz="0" w:space="0" w:color="auto"/>
        <w:bottom w:val="none" w:sz="0" w:space="0" w:color="auto"/>
        <w:right w:val="none" w:sz="0" w:space="0" w:color="auto"/>
      </w:divBdr>
    </w:div>
    <w:div w:id="123667624">
      <w:bodyDiv w:val="1"/>
      <w:marLeft w:val="0"/>
      <w:marRight w:val="0"/>
      <w:marTop w:val="0"/>
      <w:marBottom w:val="0"/>
      <w:divBdr>
        <w:top w:val="none" w:sz="0" w:space="0" w:color="auto"/>
        <w:left w:val="none" w:sz="0" w:space="0" w:color="auto"/>
        <w:bottom w:val="none" w:sz="0" w:space="0" w:color="auto"/>
        <w:right w:val="none" w:sz="0" w:space="0" w:color="auto"/>
      </w:divBdr>
    </w:div>
    <w:div w:id="126434538">
      <w:bodyDiv w:val="1"/>
      <w:marLeft w:val="0"/>
      <w:marRight w:val="0"/>
      <w:marTop w:val="0"/>
      <w:marBottom w:val="0"/>
      <w:divBdr>
        <w:top w:val="none" w:sz="0" w:space="0" w:color="auto"/>
        <w:left w:val="none" w:sz="0" w:space="0" w:color="auto"/>
        <w:bottom w:val="none" w:sz="0" w:space="0" w:color="auto"/>
        <w:right w:val="none" w:sz="0" w:space="0" w:color="auto"/>
      </w:divBdr>
    </w:div>
    <w:div w:id="132910790">
      <w:bodyDiv w:val="1"/>
      <w:marLeft w:val="0"/>
      <w:marRight w:val="0"/>
      <w:marTop w:val="0"/>
      <w:marBottom w:val="0"/>
      <w:divBdr>
        <w:top w:val="none" w:sz="0" w:space="0" w:color="auto"/>
        <w:left w:val="none" w:sz="0" w:space="0" w:color="auto"/>
        <w:bottom w:val="none" w:sz="0" w:space="0" w:color="auto"/>
        <w:right w:val="none" w:sz="0" w:space="0" w:color="auto"/>
      </w:divBdr>
    </w:div>
    <w:div w:id="139158398">
      <w:bodyDiv w:val="1"/>
      <w:marLeft w:val="0"/>
      <w:marRight w:val="0"/>
      <w:marTop w:val="0"/>
      <w:marBottom w:val="0"/>
      <w:divBdr>
        <w:top w:val="none" w:sz="0" w:space="0" w:color="auto"/>
        <w:left w:val="none" w:sz="0" w:space="0" w:color="auto"/>
        <w:bottom w:val="none" w:sz="0" w:space="0" w:color="auto"/>
        <w:right w:val="none" w:sz="0" w:space="0" w:color="auto"/>
      </w:divBdr>
    </w:div>
    <w:div w:id="142047007">
      <w:bodyDiv w:val="1"/>
      <w:marLeft w:val="0"/>
      <w:marRight w:val="0"/>
      <w:marTop w:val="0"/>
      <w:marBottom w:val="0"/>
      <w:divBdr>
        <w:top w:val="none" w:sz="0" w:space="0" w:color="auto"/>
        <w:left w:val="none" w:sz="0" w:space="0" w:color="auto"/>
        <w:bottom w:val="none" w:sz="0" w:space="0" w:color="auto"/>
        <w:right w:val="none" w:sz="0" w:space="0" w:color="auto"/>
      </w:divBdr>
    </w:div>
    <w:div w:id="150366818">
      <w:bodyDiv w:val="1"/>
      <w:marLeft w:val="0"/>
      <w:marRight w:val="0"/>
      <w:marTop w:val="0"/>
      <w:marBottom w:val="0"/>
      <w:divBdr>
        <w:top w:val="none" w:sz="0" w:space="0" w:color="auto"/>
        <w:left w:val="none" w:sz="0" w:space="0" w:color="auto"/>
        <w:bottom w:val="none" w:sz="0" w:space="0" w:color="auto"/>
        <w:right w:val="none" w:sz="0" w:space="0" w:color="auto"/>
      </w:divBdr>
    </w:div>
    <w:div w:id="151338407">
      <w:bodyDiv w:val="1"/>
      <w:marLeft w:val="0"/>
      <w:marRight w:val="0"/>
      <w:marTop w:val="0"/>
      <w:marBottom w:val="0"/>
      <w:divBdr>
        <w:top w:val="none" w:sz="0" w:space="0" w:color="auto"/>
        <w:left w:val="none" w:sz="0" w:space="0" w:color="auto"/>
        <w:bottom w:val="none" w:sz="0" w:space="0" w:color="auto"/>
        <w:right w:val="none" w:sz="0" w:space="0" w:color="auto"/>
      </w:divBdr>
    </w:div>
    <w:div w:id="153841976">
      <w:bodyDiv w:val="1"/>
      <w:marLeft w:val="0"/>
      <w:marRight w:val="0"/>
      <w:marTop w:val="0"/>
      <w:marBottom w:val="0"/>
      <w:divBdr>
        <w:top w:val="none" w:sz="0" w:space="0" w:color="auto"/>
        <w:left w:val="none" w:sz="0" w:space="0" w:color="auto"/>
        <w:bottom w:val="none" w:sz="0" w:space="0" w:color="auto"/>
        <w:right w:val="none" w:sz="0" w:space="0" w:color="auto"/>
      </w:divBdr>
    </w:div>
    <w:div w:id="159006566">
      <w:bodyDiv w:val="1"/>
      <w:marLeft w:val="0"/>
      <w:marRight w:val="0"/>
      <w:marTop w:val="0"/>
      <w:marBottom w:val="0"/>
      <w:divBdr>
        <w:top w:val="none" w:sz="0" w:space="0" w:color="auto"/>
        <w:left w:val="none" w:sz="0" w:space="0" w:color="auto"/>
        <w:bottom w:val="none" w:sz="0" w:space="0" w:color="auto"/>
        <w:right w:val="none" w:sz="0" w:space="0" w:color="auto"/>
      </w:divBdr>
    </w:div>
    <w:div w:id="163210529">
      <w:bodyDiv w:val="1"/>
      <w:marLeft w:val="0"/>
      <w:marRight w:val="0"/>
      <w:marTop w:val="0"/>
      <w:marBottom w:val="0"/>
      <w:divBdr>
        <w:top w:val="none" w:sz="0" w:space="0" w:color="auto"/>
        <w:left w:val="none" w:sz="0" w:space="0" w:color="auto"/>
        <w:bottom w:val="none" w:sz="0" w:space="0" w:color="auto"/>
        <w:right w:val="none" w:sz="0" w:space="0" w:color="auto"/>
      </w:divBdr>
    </w:div>
    <w:div w:id="164824172">
      <w:bodyDiv w:val="1"/>
      <w:marLeft w:val="0"/>
      <w:marRight w:val="0"/>
      <w:marTop w:val="0"/>
      <w:marBottom w:val="0"/>
      <w:divBdr>
        <w:top w:val="none" w:sz="0" w:space="0" w:color="auto"/>
        <w:left w:val="none" w:sz="0" w:space="0" w:color="auto"/>
        <w:bottom w:val="none" w:sz="0" w:space="0" w:color="auto"/>
        <w:right w:val="none" w:sz="0" w:space="0" w:color="auto"/>
      </w:divBdr>
    </w:div>
    <w:div w:id="167327958">
      <w:bodyDiv w:val="1"/>
      <w:marLeft w:val="0"/>
      <w:marRight w:val="0"/>
      <w:marTop w:val="0"/>
      <w:marBottom w:val="0"/>
      <w:divBdr>
        <w:top w:val="none" w:sz="0" w:space="0" w:color="auto"/>
        <w:left w:val="none" w:sz="0" w:space="0" w:color="auto"/>
        <w:bottom w:val="none" w:sz="0" w:space="0" w:color="auto"/>
        <w:right w:val="none" w:sz="0" w:space="0" w:color="auto"/>
      </w:divBdr>
    </w:div>
    <w:div w:id="167596150">
      <w:bodyDiv w:val="1"/>
      <w:marLeft w:val="0"/>
      <w:marRight w:val="0"/>
      <w:marTop w:val="0"/>
      <w:marBottom w:val="0"/>
      <w:divBdr>
        <w:top w:val="none" w:sz="0" w:space="0" w:color="auto"/>
        <w:left w:val="none" w:sz="0" w:space="0" w:color="auto"/>
        <w:bottom w:val="none" w:sz="0" w:space="0" w:color="auto"/>
        <w:right w:val="none" w:sz="0" w:space="0" w:color="auto"/>
      </w:divBdr>
    </w:div>
    <w:div w:id="179703230">
      <w:bodyDiv w:val="1"/>
      <w:marLeft w:val="0"/>
      <w:marRight w:val="0"/>
      <w:marTop w:val="0"/>
      <w:marBottom w:val="0"/>
      <w:divBdr>
        <w:top w:val="none" w:sz="0" w:space="0" w:color="auto"/>
        <w:left w:val="none" w:sz="0" w:space="0" w:color="auto"/>
        <w:bottom w:val="none" w:sz="0" w:space="0" w:color="auto"/>
        <w:right w:val="none" w:sz="0" w:space="0" w:color="auto"/>
      </w:divBdr>
    </w:div>
    <w:div w:id="188762357">
      <w:bodyDiv w:val="1"/>
      <w:marLeft w:val="0"/>
      <w:marRight w:val="0"/>
      <w:marTop w:val="0"/>
      <w:marBottom w:val="0"/>
      <w:divBdr>
        <w:top w:val="none" w:sz="0" w:space="0" w:color="auto"/>
        <w:left w:val="none" w:sz="0" w:space="0" w:color="auto"/>
        <w:bottom w:val="none" w:sz="0" w:space="0" w:color="auto"/>
        <w:right w:val="none" w:sz="0" w:space="0" w:color="auto"/>
      </w:divBdr>
    </w:div>
    <w:div w:id="189992390">
      <w:bodyDiv w:val="1"/>
      <w:marLeft w:val="0"/>
      <w:marRight w:val="0"/>
      <w:marTop w:val="0"/>
      <w:marBottom w:val="0"/>
      <w:divBdr>
        <w:top w:val="none" w:sz="0" w:space="0" w:color="auto"/>
        <w:left w:val="none" w:sz="0" w:space="0" w:color="auto"/>
        <w:bottom w:val="none" w:sz="0" w:space="0" w:color="auto"/>
        <w:right w:val="none" w:sz="0" w:space="0" w:color="auto"/>
      </w:divBdr>
    </w:div>
    <w:div w:id="191190538">
      <w:bodyDiv w:val="1"/>
      <w:marLeft w:val="0"/>
      <w:marRight w:val="0"/>
      <w:marTop w:val="0"/>
      <w:marBottom w:val="0"/>
      <w:divBdr>
        <w:top w:val="none" w:sz="0" w:space="0" w:color="auto"/>
        <w:left w:val="none" w:sz="0" w:space="0" w:color="auto"/>
        <w:bottom w:val="none" w:sz="0" w:space="0" w:color="auto"/>
        <w:right w:val="none" w:sz="0" w:space="0" w:color="auto"/>
      </w:divBdr>
    </w:div>
    <w:div w:id="191965379">
      <w:bodyDiv w:val="1"/>
      <w:marLeft w:val="0"/>
      <w:marRight w:val="0"/>
      <w:marTop w:val="0"/>
      <w:marBottom w:val="0"/>
      <w:divBdr>
        <w:top w:val="none" w:sz="0" w:space="0" w:color="auto"/>
        <w:left w:val="none" w:sz="0" w:space="0" w:color="auto"/>
        <w:bottom w:val="none" w:sz="0" w:space="0" w:color="auto"/>
        <w:right w:val="none" w:sz="0" w:space="0" w:color="auto"/>
      </w:divBdr>
    </w:div>
    <w:div w:id="196312012">
      <w:bodyDiv w:val="1"/>
      <w:marLeft w:val="0"/>
      <w:marRight w:val="0"/>
      <w:marTop w:val="0"/>
      <w:marBottom w:val="0"/>
      <w:divBdr>
        <w:top w:val="none" w:sz="0" w:space="0" w:color="auto"/>
        <w:left w:val="none" w:sz="0" w:space="0" w:color="auto"/>
        <w:bottom w:val="none" w:sz="0" w:space="0" w:color="auto"/>
        <w:right w:val="none" w:sz="0" w:space="0" w:color="auto"/>
      </w:divBdr>
    </w:div>
    <w:div w:id="199631969">
      <w:bodyDiv w:val="1"/>
      <w:marLeft w:val="0"/>
      <w:marRight w:val="0"/>
      <w:marTop w:val="0"/>
      <w:marBottom w:val="0"/>
      <w:divBdr>
        <w:top w:val="none" w:sz="0" w:space="0" w:color="auto"/>
        <w:left w:val="none" w:sz="0" w:space="0" w:color="auto"/>
        <w:bottom w:val="none" w:sz="0" w:space="0" w:color="auto"/>
        <w:right w:val="none" w:sz="0" w:space="0" w:color="auto"/>
      </w:divBdr>
    </w:div>
    <w:div w:id="204413566">
      <w:bodyDiv w:val="1"/>
      <w:marLeft w:val="0"/>
      <w:marRight w:val="0"/>
      <w:marTop w:val="0"/>
      <w:marBottom w:val="0"/>
      <w:divBdr>
        <w:top w:val="none" w:sz="0" w:space="0" w:color="auto"/>
        <w:left w:val="none" w:sz="0" w:space="0" w:color="auto"/>
        <w:bottom w:val="none" w:sz="0" w:space="0" w:color="auto"/>
        <w:right w:val="none" w:sz="0" w:space="0" w:color="auto"/>
      </w:divBdr>
    </w:div>
    <w:div w:id="209923799">
      <w:bodyDiv w:val="1"/>
      <w:marLeft w:val="0"/>
      <w:marRight w:val="0"/>
      <w:marTop w:val="0"/>
      <w:marBottom w:val="0"/>
      <w:divBdr>
        <w:top w:val="none" w:sz="0" w:space="0" w:color="auto"/>
        <w:left w:val="none" w:sz="0" w:space="0" w:color="auto"/>
        <w:bottom w:val="none" w:sz="0" w:space="0" w:color="auto"/>
        <w:right w:val="none" w:sz="0" w:space="0" w:color="auto"/>
      </w:divBdr>
    </w:div>
    <w:div w:id="213005653">
      <w:bodyDiv w:val="1"/>
      <w:marLeft w:val="0"/>
      <w:marRight w:val="0"/>
      <w:marTop w:val="0"/>
      <w:marBottom w:val="0"/>
      <w:divBdr>
        <w:top w:val="none" w:sz="0" w:space="0" w:color="auto"/>
        <w:left w:val="none" w:sz="0" w:space="0" w:color="auto"/>
        <w:bottom w:val="none" w:sz="0" w:space="0" w:color="auto"/>
        <w:right w:val="none" w:sz="0" w:space="0" w:color="auto"/>
      </w:divBdr>
    </w:div>
    <w:div w:id="213125716">
      <w:bodyDiv w:val="1"/>
      <w:marLeft w:val="0"/>
      <w:marRight w:val="0"/>
      <w:marTop w:val="0"/>
      <w:marBottom w:val="0"/>
      <w:divBdr>
        <w:top w:val="none" w:sz="0" w:space="0" w:color="auto"/>
        <w:left w:val="none" w:sz="0" w:space="0" w:color="auto"/>
        <w:bottom w:val="none" w:sz="0" w:space="0" w:color="auto"/>
        <w:right w:val="none" w:sz="0" w:space="0" w:color="auto"/>
      </w:divBdr>
    </w:div>
    <w:div w:id="217907884">
      <w:bodyDiv w:val="1"/>
      <w:marLeft w:val="0"/>
      <w:marRight w:val="0"/>
      <w:marTop w:val="0"/>
      <w:marBottom w:val="0"/>
      <w:divBdr>
        <w:top w:val="none" w:sz="0" w:space="0" w:color="auto"/>
        <w:left w:val="none" w:sz="0" w:space="0" w:color="auto"/>
        <w:bottom w:val="none" w:sz="0" w:space="0" w:color="auto"/>
        <w:right w:val="none" w:sz="0" w:space="0" w:color="auto"/>
      </w:divBdr>
    </w:div>
    <w:div w:id="220487172">
      <w:bodyDiv w:val="1"/>
      <w:marLeft w:val="0"/>
      <w:marRight w:val="0"/>
      <w:marTop w:val="0"/>
      <w:marBottom w:val="0"/>
      <w:divBdr>
        <w:top w:val="none" w:sz="0" w:space="0" w:color="auto"/>
        <w:left w:val="none" w:sz="0" w:space="0" w:color="auto"/>
        <w:bottom w:val="none" w:sz="0" w:space="0" w:color="auto"/>
        <w:right w:val="none" w:sz="0" w:space="0" w:color="auto"/>
      </w:divBdr>
    </w:div>
    <w:div w:id="234366427">
      <w:bodyDiv w:val="1"/>
      <w:marLeft w:val="0"/>
      <w:marRight w:val="0"/>
      <w:marTop w:val="0"/>
      <w:marBottom w:val="0"/>
      <w:divBdr>
        <w:top w:val="none" w:sz="0" w:space="0" w:color="auto"/>
        <w:left w:val="none" w:sz="0" w:space="0" w:color="auto"/>
        <w:bottom w:val="none" w:sz="0" w:space="0" w:color="auto"/>
        <w:right w:val="none" w:sz="0" w:space="0" w:color="auto"/>
      </w:divBdr>
    </w:div>
    <w:div w:id="235360256">
      <w:bodyDiv w:val="1"/>
      <w:marLeft w:val="0"/>
      <w:marRight w:val="0"/>
      <w:marTop w:val="0"/>
      <w:marBottom w:val="0"/>
      <w:divBdr>
        <w:top w:val="none" w:sz="0" w:space="0" w:color="auto"/>
        <w:left w:val="none" w:sz="0" w:space="0" w:color="auto"/>
        <w:bottom w:val="none" w:sz="0" w:space="0" w:color="auto"/>
        <w:right w:val="none" w:sz="0" w:space="0" w:color="auto"/>
      </w:divBdr>
    </w:div>
    <w:div w:id="237326217">
      <w:bodyDiv w:val="1"/>
      <w:marLeft w:val="0"/>
      <w:marRight w:val="0"/>
      <w:marTop w:val="0"/>
      <w:marBottom w:val="0"/>
      <w:divBdr>
        <w:top w:val="none" w:sz="0" w:space="0" w:color="auto"/>
        <w:left w:val="none" w:sz="0" w:space="0" w:color="auto"/>
        <w:bottom w:val="none" w:sz="0" w:space="0" w:color="auto"/>
        <w:right w:val="none" w:sz="0" w:space="0" w:color="auto"/>
      </w:divBdr>
    </w:div>
    <w:div w:id="238640698">
      <w:bodyDiv w:val="1"/>
      <w:marLeft w:val="0"/>
      <w:marRight w:val="0"/>
      <w:marTop w:val="0"/>
      <w:marBottom w:val="0"/>
      <w:divBdr>
        <w:top w:val="none" w:sz="0" w:space="0" w:color="auto"/>
        <w:left w:val="none" w:sz="0" w:space="0" w:color="auto"/>
        <w:bottom w:val="none" w:sz="0" w:space="0" w:color="auto"/>
        <w:right w:val="none" w:sz="0" w:space="0" w:color="auto"/>
      </w:divBdr>
    </w:div>
    <w:div w:id="240019994">
      <w:bodyDiv w:val="1"/>
      <w:marLeft w:val="0"/>
      <w:marRight w:val="0"/>
      <w:marTop w:val="0"/>
      <w:marBottom w:val="0"/>
      <w:divBdr>
        <w:top w:val="none" w:sz="0" w:space="0" w:color="auto"/>
        <w:left w:val="none" w:sz="0" w:space="0" w:color="auto"/>
        <w:bottom w:val="none" w:sz="0" w:space="0" w:color="auto"/>
        <w:right w:val="none" w:sz="0" w:space="0" w:color="auto"/>
      </w:divBdr>
    </w:div>
    <w:div w:id="250700075">
      <w:bodyDiv w:val="1"/>
      <w:marLeft w:val="0"/>
      <w:marRight w:val="0"/>
      <w:marTop w:val="0"/>
      <w:marBottom w:val="0"/>
      <w:divBdr>
        <w:top w:val="none" w:sz="0" w:space="0" w:color="auto"/>
        <w:left w:val="none" w:sz="0" w:space="0" w:color="auto"/>
        <w:bottom w:val="none" w:sz="0" w:space="0" w:color="auto"/>
        <w:right w:val="none" w:sz="0" w:space="0" w:color="auto"/>
      </w:divBdr>
    </w:div>
    <w:div w:id="254826761">
      <w:bodyDiv w:val="1"/>
      <w:marLeft w:val="0"/>
      <w:marRight w:val="0"/>
      <w:marTop w:val="0"/>
      <w:marBottom w:val="0"/>
      <w:divBdr>
        <w:top w:val="none" w:sz="0" w:space="0" w:color="auto"/>
        <w:left w:val="none" w:sz="0" w:space="0" w:color="auto"/>
        <w:bottom w:val="none" w:sz="0" w:space="0" w:color="auto"/>
        <w:right w:val="none" w:sz="0" w:space="0" w:color="auto"/>
      </w:divBdr>
    </w:div>
    <w:div w:id="255863288">
      <w:bodyDiv w:val="1"/>
      <w:marLeft w:val="0"/>
      <w:marRight w:val="0"/>
      <w:marTop w:val="0"/>
      <w:marBottom w:val="0"/>
      <w:divBdr>
        <w:top w:val="none" w:sz="0" w:space="0" w:color="auto"/>
        <w:left w:val="none" w:sz="0" w:space="0" w:color="auto"/>
        <w:bottom w:val="none" w:sz="0" w:space="0" w:color="auto"/>
        <w:right w:val="none" w:sz="0" w:space="0" w:color="auto"/>
      </w:divBdr>
    </w:div>
    <w:div w:id="256790183">
      <w:bodyDiv w:val="1"/>
      <w:marLeft w:val="0"/>
      <w:marRight w:val="0"/>
      <w:marTop w:val="0"/>
      <w:marBottom w:val="0"/>
      <w:divBdr>
        <w:top w:val="none" w:sz="0" w:space="0" w:color="auto"/>
        <w:left w:val="none" w:sz="0" w:space="0" w:color="auto"/>
        <w:bottom w:val="none" w:sz="0" w:space="0" w:color="auto"/>
        <w:right w:val="none" w:sz="0" w:space="0" w:color="auto"/>
      </w:divBdr>
    </w:div>
    <w:div w:id="263223762">
      <w:bodyDiv w:val="1"/>
      <w:marLeft w:val="0"/>
      <w:marRight w:val="0"/>
      <w:marTop w:val="0"/>
      <w:marBottom w:val="0"/>
      <w:divBdr>
        <w:top w:val="none" w:sz="0" w:space="0" w:color="auto"/>
        <w:left w:val="none" w:sz="0" w:space="0" w:color="auto"/>
        <w:bottom w:val="none" w:sz="0" w:space="0" w:color="auto"/>
        <w:right w:val="none" w:sz="0" w:space="0" w:color="auto"/>
      </w:divBdr>
    </w:div>
    <w:div w:id="271137301">
      <w:bodyDiv w:val="1"/>
      <w:marLeft w:val="0"/>
      <w:marRight w:val="0"/>
      <w:marTop w:val="0"/>
      <w:marBottom w:val="0"/>
      <w:divBdr>
        <w:top w:val="none" w:sz="0" w:space="0" w:color="auto"/>
        <w:left w:val="none" w:sz="0" w:space="0" w:color="auto"/>
        <w:bottom w:val="none" w:sz="0" w:space="0" w:color="auto"/>
        <w:right w:val="none" w:sz="0" w:space="0" w:color="auto"/>
      </w:divBdr>
    </w:div>
    <w:div w:id="272901270">
      <w:bodyDiv w:val="1"/>
      <w:marLeft w:val="0"/>
      <w:marRight w:val="0"/>
      <w:marTop w:val="0"/>
      <w:marBottom w:val="0"/>
      <w:divBdr>
        <w:top w:val="none" w:sz="0" w:space="0" w:color="auto"/>
        <w:left w:val="none" w:sz="0" w:space="0" w:color="auto"/>
        <w:bottom w:val="none" w:sz="0" w:space="0" w:color="auto"/>
        <w:right w:val="none" w:sz="0" w:space="0" w:color="auto"/>
      </w:divBdr>
    </w:div>
    <w:div w:id="277032353">
      <w:bodyDiv w:val="1"/>
      <w:marLeft w:val="0"/>
      <w:marRight w:val="0"/>
      <w:marTop w:val="0"/>
      <w:marBottom w:val="0"/>
      <w:divBdr>
        <w:top w:val="none" w:sz="0" w:space="0" w:color="auto"/>
        <w:left w:val="none" w:sz="0" w:space="0" w:color="auto"/>
        <w:bottom w:val="none" w:sz="0" w:space="0" w:color="auto"/>
        <w:right w:val="none" w:sz="0" w:space="0" w:color="auto"/>
      </w:divBdr>
    </w:div>
    <w:div w:id="286548938">
      <w:bodyDiv w:val="1"/>
      <w:marLeft w:val="0"/>
      <w:marRight w:val="0"/>
      <w:marTop w:val="0"/>
      <w:marBottom w:val="0"/>
      <w:divBdr>
        <w:top w:val="none" w:sz="0" w:space="0" w:color="auto"/>
        <w:left w:val="none" w:sz="0" w:space="0" w:color="auto"/>
        <w:bottom w:val="none" w:sz="0" w:space="0" w:color="auto"/>
        <w:right w:val="none" w:sz="0" w:space="0" w:color="auto"/>
      </w:divBdr>
    </w:div>
    <w:div w:id="286664923">
      <w:bodyDiv w:val="1"/>
      <w:marLeft w:val="0"/>
      <w:marRight w:val="0"/>
      <w:marTop w:val="0"/>
      <w:marBottom w:val="0"/>
      <w:divBdr>
        <w:top w:val="none" w:sz="0" w:space="0" w:color="auto"/>
        <w:left w:val="none" w:sz="0" w:space="0" w:color="auto"/>
        <w:bottom w:val="none" w:sz="0" w:space="0" w:color="auto"/>
        <w:right w:val="none" w:sz="0" w:space="0" w:color="auto"/>
      </w:divBdr>
    </w:div>
    <w:div w:id="286856944">
      <w:bodyDiv w:val="1"/>
      <w:marLeft w:val="0"/>
      <w:marRight w:val="0"/>
      <w:marTop w:val="0"/>
      <w:marBottom w:val="0"/>
      <w:divBdr>
        <w:top w:val="none" w:sz="0" w:space="0" w:color="auto"/>
        <w:left w:val="none" w:sz="0" w:space="0" w:color="auto"/>
        <w:bottom w:val="none" w:sz="0" w:space="0" w:color="auto"/>
        <w:right w:val="none" w:sz="0" w:space="0" w:color="auto"/>
      </w:divBdr>
    </w:div>
    <w:div w:id="290477981">
      <w:bodyDiv w:val="1"/>
      <w:marLeft w:val="0"/>
      <w:marRight w:val="0"/>
      <w:marTop w:val="0"/>
      <w:marBottom w:val="0"/>
      <w:divBdr>
        <w:top w:val="none" w:sz="0" w:space="0" w:color="auto"/>
        <w:left w:val="none" w:sz="0" w:space="0" w:color="auto"/>
        <w:bottom w:val="none" w:sz="0" w:space="0" w:color="auto"/>
        <w:right w:val="none" w:sz="0" w:space="0" w:color="auto"/>
      </w:divBdr>
    </w:div>
    <w:div w:id="293217890">
      <w:bodyDiv w:val="1"/>
      <w:marLeft w:val="0"/>
      <w:marRight w:val="0"/>
      <w:marTop w:val="0"/>
      <w:marBottom w:val="0"/>
      <w:divBdr>
        <w:top w:val="none" w:sz="0" w:space="0" w:color="auto"/>
        <w:left w:val="none" w:sz="0" w:space="0" w:color="auto"/>
        <w:bottom w:val="none" w:sz="0" w:space="0" w:color="auto"/>
        <w:right w:val="none" w:sz="0" w:space="0" w:color="auto"/>
      </w:divBdr>
    </w:div>
    <w:div w:id="306588802">
      <w:bodyDiv w:val="1"/>
      <w:marLeft w:val="0"/>
      <w:marRight w:val="0"/>
      <w:marTop w:val="0"/>
      <w:marBottom w:val="0"/>
      <w:divBdr>
        <w:top w:val="none" w:sz="0" w:space="0" w:color="auto"/>
        <w:left w:val="none" w:sz="0" w:space="0" w:color="auto"/>
        <w:bottom w:val="none" w:sz="0" w:space="0" w:color="auto"/>
        <w:right w:val="none" w:sz="0" w:space="0" w:color="auto"/>
      </w:divBdr>
    </w:div>
    <w:div w:id="309602972">
      <w:bodyDiv w:val="1"/>
      <w:marLeft w:val="0"/>
      <w:marRight w:val="0"/>
      <w:marTop w:val="0"/>
      <w:marBottom w:val="0"/>
      <w:divBdr>
        <w:top w:val="none" w:sz="0" w:space="0" w:color="auto"/>
        <w:left w:val="none" w:sz="0" w:space="0" w:color="auto"/>
        <w:bottom w:val="none" w:sz="0" w:space="0" w:color="auto"/>
        <w:right w:val="none" w:sz="0" w:space="0" w:color="auto"/>
      </w:divBdr>
    </w:div>
    <w:div w:id="315032079">
      <w:bodyDiv w:val="1"/>
      <w:marLeft w:val="0"/>
      <w:marRight w:val="0"/>
      <w:marTop w:val="0"/>
      <w:marBottom w:val="0"/>
      <w:divBdr>
        <w:top w:val="none" w:sz="0" w:space="0" w:color="auto"/>
        <w:left w:val="none" w:sz="0" w:space="0" w:color="auto"/>
        <w:bottom w:val="none" w:sz="0" w:space="0" w:color="auto"/>
        <w:right w:val="none" w:sz="0" w:space="0" w:color="auto"/>
      </w:divBdr>
    </w:div>
    <w:div w:id="318963832">
      <w:bodyDiv w:val="1"/>
      <w:marLeft w:val="0"/>
      <w:marRight w:val="0"/>
      <w:marTop w:val="0"/>
      <w:marBottom w:val="0"/>
      <w:divBdr>
        <w:top w:val="none" w:sz="0" w:space="0" w:color="auto"/>
        <w:left w:val="none" w:sz="0" w:space="0" w:color="auto"/>
        <w:bottom w:val="none" w:sz="0" w:space="0" w:color="auto"/>
        <w:right w:val="none" w:sz="0" w:space="0" w:color="auto"/>
      </w:divBdr>
    </w:div>
    <w:div w:id="320350863">
      <w:bodyDiv w:val="1"/>
      <w:marLeft w:val="0"/>
      <w:marRight w:val="0"/>
      <w:marTop w:val="0"/>
      <w:marBottom w:val="0"/>
      <w:divBdr>
        <w:top w:val="none" w:sz="0" w:space="0" w:color="auto"/>
        <w:left w:val="none" w:sz="0" w:space="0" w:color="auto"/>
        <w:bottom w:val="none" w:sz="0" w:space="0" w:color="auto"/>
        <w:right w:val="none" w:sz="0" w:space="0" w:color="auto"/>
      </w:divBdr>
    </w:div>
    <w:div w:id="321474372">
      <w:bodyDiv w:val="1"/>
      <w:marLeft w:val="0"/>
      <w:marRight w:val="0"/>
      <w:marTop w:val="0"/>
      <w:marBottom w:val="0"/>
      <w:divBdr>
        <w:top w:val="none" w:sz="0" w:space="0" w:color="auto"/>
        <w:left w:val="none" w:sz="0" w:space="0" w:color="auto"/>
        <w:bottom w:val="none" w:sz="0" w:space="0" w:color="auto"/>
        <w:right w:val="none" w:sz="0" w:space="0" w:color="auto"/>
      </w:divBdr>
    </w:div>
    <w:div w:id="323243885">
      <w:bodyDiv w:val="1"/>
      <w:marLeft w:val="0"/>
      <w:marRight w:val="0"/>
      <w:marTop w:val="0"/>
      <w:marBottom w:val="0"/>
      <w:divBdr>
        <w:top w:val="none" w:sz="0" w:space="0" w:color="auto"/>
        <w:left w:val="none" w:sz="0" w:space="0" w:color="auto"/>
        <w:bottom w:val="none" w:sz="0" w:space="0" w:color="auto"/>
        <w:right w:val="none" w:sz="0" w:space="0" w:color="auto"/>
      </w:divBdr>
    </w:div>
    <w:div w:id="325938502">
      <w:bodyDiv w:val="1"/>
      <w:marLeft w:val="0"/>
      <w:marRight w:val="0"/>
      <w:marTop w:val="0"/>
      <w:marBottom w:val="0"/>
      <w:divBdr>
        <w:top w:val="none" w:sz="0" w:space="0" w:color="auto"/>
        <w:left w:val="none" w:sz="0" w:space="0" w:color="auto"/>
        <w:bottom w:val="none" w:sz="0" w:space="0" w:color="auto"/>
        <w:right w:val="none" w:sz="0" w:space="0" w:color="auto"/>
      </w:divBdr>
    </w:div>
    <w:div w:id="326446236">
      <w:bodyDiv w:val="1"/>
      <w:marLeft w:val="0"/>
      <w:marRight w:val="0"/>
      <w:marTop w:val="0"/>
      <w:marBottom w:val="0"/>
      <w:divBdr>
        <w:top w:val="none" w:sz="0" w:space="0" w:color="auto"/>
        <w:left w:val="none" w:sz="0" w:space="0" w:color="auto"/>
        <w:bottom w:val="none" w:sz="0" w:space="0" w:color="auto"/>
        <w:right w:val="none" w:sz="0" w:space="0" w:color="auto"/>
      </w:divBdr>
    </w:div>
    <w:div w:id="326835287">
      <w:bodyDiv w:val="1"/>
      <w:marLeft w:val="0"/>
      <w:marRight w:val="0"/>
      <w:marTop w:val="0"/>
      <w:marBottom w:val="0"/>
      <w:divBdr>
        <w:top w:val="none" w:sz="0" w:space="0" w:color="auto"/>
        <w:left w:val="none" w:sz="0" w:space="0" w:color="auto"/>
        <w:bottom w:val="none" w:sz="0" w:space="0" w:color="auto"/>
        <w:right w:val="none" w:sz="0" w:space="0" w:color="auto"/>
      </w:divBdr>
    </w:div>
    <w:div w:id="339308841">
      <w:bodyDiv w:val="1"/>
      <w:marLeft w:val="0"/>
      <w:marRight w:val="0"/>
      <w:marTop w:val="0"/>
      <w:marBottom w:val="0"/>
      <w:divBdr>
        <w:top w:val="none" w:sz="0" w:space="0" w:color="auto"/>
        <w:left w:val="none" w:sz="0" w:space="0" w:color="auto"/>
        <w:bottom w:val="none" w:sz="0" w:space="0" w:color="auto"/>
        <w:right w:val="none" w:sz="0" w:space="0" w:color="auto"/>
      </w:divBdr>
    </w:div>
    <w:div w:id="346294937">
      <w:bodyDiv w:val="1"/>
      <w:marLeft w:val="0"/>
      <w:marRight w:val="0"/>
      <w:marTop w:val="0"/>
      <w:marBottom w:val="0"/>
      <w:divBdr>
        <w:top w:val="none" w:sz="0" w:space="0" w:color="auto"/>
        <w:left w:val="none" w:sz="0" w:space="0" w:color="auto"/>
        <w:bottom w:val="none" w:sz="0" w:space="0" w:color="auto"/>
        <w:right w:val="none" w:sz="0" w:space="0" w:color="auto"/>
      </w:divBdr>
    </w:div>
    <w:div w:id="346643501">
      <w:bodyDiv w:val="1"/>
      <w:marLeft w:val="0"/>
      <w:marRight w:val="0"/>
      <w:marTop w:val="0"/>
      <w:marBottom w:val="0"/>
      <w:divBdr>
        <w:top w:val="none" w:sz="0" w:space="0" w:color="auto"/>
        <w:left w:val="none" w:sz="0" w:space="0" w:color="auto"/>
        <w:bottom w:val="none" w:sz="0" w:space="0" w:color="auto"/>
        <w:right w:val="none" w:sz="0" w:space="0" w:color="auto"/>
      </w:divBdr>
    </w:div>
    <w:div w:id="349575772">
      <w:bodyDiv w:val="1"/>
      <w:marLeft w:val="0"/>
      <w:marRight w:val="0"/>
      <w:marTop w:val="0"/>
      <w:marBottom w:val="0"/>
      <w:divBdr>
        <w:top w:val="none" w:sz="0" w:space="0" w:color="auto"/>
        <w:left w:val="none" w:sz="0" w:space="0" w:color="auto"/>
        <w:bottom w:val="none" w:sz="0" w:space="0" w:color="auto"/>
        <w:right w:val="none" w:sz="0" w:space="0" w:color="auto"/>
      </w:divBdr>
    </w:div>
    <w:div w:id="352340464">
      <w:bodyDiv w:val="1"/>
      <w:marLeft w:val="0"/>
      <w:marRight w:val="0"/>
      <w:marTop w:val="0"/>
      <w:marBottom w:val="0"/>
      <w:divBdr>
        <w:top w:val="none" w:sz="0" w:space="0" w:color="auto"/>
        <w:left w:val="none" w:sz="0" w:space="0" w:color="auto"/>
        <w:bottom w:val="none" w:sz="0" w:space="0" w:color="auto"/>
        <w:right w:val="none" w:sz="0" w:space="0" w:color="auto"/>
      </w:divBdr>
    </w:div>
    <w:div w:id="355084592">
      <w:bodyDiv w:val="1"/>
      <w:marLeft w:val="0"/>
      <w:marRight w:val="0"/>
      <w:marTop w:val="0"/>
      <w:marBottom w:val="0"/>
      <w:divBdr>
        <w:top w:val="none" w:sz="0" w:space="0" w:color="auto"/>
        <w:left w:val="none" w:sz="0" w:space="0" w:color="auto"/>
        <w:bottom w:val="none" w:sz="0" w:space="0" w:color="auto"/>
        <w:right w:val="none" w:sz="0" w:space="0" w:color="auto"/>
      </w:divBdr>
    </w:div>
    <w:div w:id="356778145">
      <w:bodyDiv w:val="1"/>
      <w:marLeft w:val="0"/>
      <w:marRight w:val="0"/>
      <w:marTop w:val="0"/>
      <w:marBottom w:val="0"/>
      <w:divBdr>
        <w:top w:val="none" w:sz="0" w:space="0" w:color="auto"/>
        <w:left w:val="none" w:sz="0" w:space="0" w:color="auto"/>
        <w:bottom w:val="none" w:sz="0" w:space="0" w:color="auto"/>
        <w:right w:val="none" w:sz="0" w:space="0" w:color="auto"/>
      </w:divBdr>
    </w:div>
    <w:div w:id="359622020">
      <w:bodyDiv w:val="1"/>
      <w:marLeft w:val="0"/>
      <w:marRight w:val="0"/>
      <w:marTop w:val="0"/>
      <w:marBottom w:val="0"/>
      <w:divBdr>
        <w:top w:val="none" w:sz="0" w:space="0" w:color="auto"/>
        <w:left w:val="none" w:sz="0" w:space="0" w:color="auto"/>
        <w:bottom w:val="none" w:sz="0" w:space="0" w:color="auto"/>
        <w:right w:val="none" w:sz="0" w:space="0" w:color="auto"/>
      </w:divBdr>
    </w:div>
    <w:div w:id="363600639">
      <w:bodyDiv w:val="1"/>
      <w:marLeft w:val="0"/>
      <w:marRight w:val="0"/>
      <w:marTop w:val="0"/>
      <w:marBottom w:val="0"/>
      <w:divBdr>
        <w:top w:val="none" w:sz="0" w:space="0" w:color="auto"/>
        <w:left w:val="none" w:sz="0" w:space="0" w:color="auto"/>
        <w:bottom w:val="none" w:sz="0" w:space="0" w:color="auto"/>
        <w:right w:val="none" w:sz="0" w:space="0" w:color="auto"/>
      </w:divBdr>
    </w:div>
    <w:div w:id="368647098">
      <w:bodyDiv w:val="1"/>
      <w:marLeft w:val="0"/>
      <w:marRight w:val="0"/>
      <w:marTop w:val="0"/>
      <w:marBottom w:val="0"/>
      <w:divBdr>
        <w:top w:val="none" w:sz="0" w:space="0" w:color="auto"/>
        <w:left w:val="none" w:sz="0" w:space="0" w:color="auto"/>
        <w:bottom w:val="none" w:sz="0" w:space="0" w:color="auto"/>
        <w:right w:val="none" w:sz="0" w:space="0" w:color="auto"/>
      </w:divBdr>
    </w:div>
    <w:div w:id="369915329">
      <w:bodyDiv w:val="1"/>
      <w:marLeft w:val="0"/>
      <w:marRight w:val="0"/>
      <w:marTop w:val="0"/>
      <w:marBottom w:val="0"/>
      <w:divBdr>
        <w:top w:val="none" w:sz="0" w:space="0" w:color="auto"/>
        <w:left w:val="none" w:sz="0" w:space="0" w:color="auto"/>
        <w:bottom w:val="none" w:sz="0" w:space="0" w:color="auto"/>
        <w:right w:val="none" w:sz="0" w:space="0" w:color="auto"/>
      </w:divBdr>
    </w:div>
    <w:div w:id="371735632">
      <w:bodyDiv w:val="1"/>
      <w:marLeft w:val="0"/>
      <w:marRight w:val="0"/>
      <w:marTop w:val="0"/>
      <w:marBottom w:val="0"/>
      <w:divBdr>
        <w:top w:val="none" w:sz="0" w:space="0" w:color="auto"/>
        <w:left w:val="none" w:sz="0" w:space="0" w:color="auto"/>
        <w:bottom w:val="none" w:sz="0" w:space="0" w:color="auto"/>
        <w:right w:val="none" w:sz="0" w:space="0" w:color="auto"/>
      </w:divBdr>
    </w:div>
    <w:div w:id="372506908">
      <w:bodyDiv w:val="1"/>
      <w:marLeft w:val="0"/>
      <w:marRight w:val="0"/>
      <w:marTop w:val="0"/>
      <w:marBottom w:val="0"/>
      <w:divBdr>
        <w:top w:val="none" w:sz="0" w:space="0" w:color="auto"/>
        <w:left w:val="none" w:sz="0" w:space="0" w:color="auto"/>
        <w:bottom w:val="none" w:sz="0" w:space="0" w:color="auto"/>
        <w:right w:val="none" w:sz="0" w:space="0" w:color="auto"/>
      </w:divBdr>
    </w:div>
    <w:div w:id="373584188">
      <w:bodyDiv w:val="1"/>
      <w:marLeft w:val="0"/>
      <w:marRight w:val="0"/>
      <w:marTop w:val="0"/>
      <w:marBottom w:val="0"/>
      <w:divBdr>
        <w:top w:val="none" w:sz="0" w:space="0" w:color="auto"/>
        <w:left w:val="none" w:sz="0" w:space="0" w:color="auto"/>
        <w:bottom w:val="none" w:sz="0" w:space="0" w:color="auto"/>
        <w:right w:val="none" w:sz="0" w:space="0" w:color="auto"/>
      </w:divBdr>
    </w:div>
    <w:div w:id="374164963">
      <w:bodyDiv w:val="1"/>
      <w:marLeft w:val="0"/>
      <w:marRight w:val="0"/>
      <w:marTop w:val="0"/>
      <w:marBottom w:val="0"/>
      <w:divBdr>
        <w:top w:val="none" w:sz="0" w:space="0" w:color="auto"/>
        <w:left w:val="none" w:sz="0" w:space="0" w:color="auto"/>
        <w:bottom w:val="none" w:sz="0" w:space="0" w:color="auto"/>
        <w:right w:val="none" w:sz="0" w:space="0" w:color="auto"/>
      </w:divBdr>
    </w:div>
    <w:div w:id="387917662">
      <w:bodyDiv w:val="1"/>
      <w:marLeft w:val="0"/>
      <w:marRight w:val="0"/>
      <w:marTop w:val="0"/>
      <w:marBottom w:val="0"/>
      <w:divBdr>
        <w:top w:val="none" w:sz="0" w:space="0" w:color="auto"/>
        <w:left w:val="none" w:sz="0" w:space="0" w:color="auto"/>
        <w:bottom w:val="none" w:sz="0" w:space="0" w:color="auto"/>
        <w:right w:val="none" w:sz="0" w:space="0" w:color="auto"/>
      </w:divBdr>
    </w:div>
    <w:div w:id="390081432">
      <w:bodyDiv w:val="1"/>
      <w:marLeft w:val="0"/>
      <w:marRight w:val="0"/>
      <w:marTop w:val="0"/>
      <w:marBottom w:val="0"/>
      <w:divBdr>
        <w:top w:val="none" w:sz="0" w:space="0" w:color="auto"/>
        <w:left w:val="none" w:sz="0" w:space="0" w:color="auto"/>
        <w:bottom w:val="none" w:sz="0" w:space="0" w:color="auto"/>
        <w:right w:val="none" w:sz="0" w:space="0" w:color="auto"/>
      </w:divBdr>
    </w:div>
    <w:div w:id="397358830">
      <w:bodyDiv w:val="1"/>
      <w:marLeft w:val="0"/>
      <w:marRight w:val="0"/>
      <w:marTop w:val="0"/>
      <w:marBottom w:val="0"/>
      <w:divBdr>
        <w:top w:val="none" w:sz="0" w:space="0" w:color="auto"/>
        <w:left w:val="none" w:sz="0" w:space="0" w:color="auto"/>
        <w:bottom w:val="none" w:sz="0" w:space="0" w:color="auto"/>
        <w:right w:val="none" w:sz="0" w:space="0" w:color="auto"/>
      </w:divBdr>
    </w:div>
    <w:div w:id="398744952">
      <w:bodyDiv w:val="1"/>
      <w:marLeft w:val="0"/>
      <w:marRight w:val="0"/>
      <w:marTop w:val="0"/>
      <w:marBottom w:val="0"/>
      <w:divBdr>
        <w:top w:val="none" w:sz="0" w:space="0" w:color="auto"/>
        <w:left w:val="none" w:sz="0" w:space="0" w:color="auto"/>
        <w:bottom w:val="none" w:sz="0" w:space="0" w:color="auto"/>
        <w:right w:val="none" w:sz="0" w:space="0" w:color="auto"/>
      </w:divBdr>
    </w:div>
    <w:div w:id="398752712">
      <w:bodyDiv w:val="1"/>
      <w:marLeft w:val="0"/>
      <w:marRight w:val="0"/>
      <w:marTop w:val="0"/>
      <w:marBottom w:val="0"/>
      <w:divBdr>
        <w:top w:val="none" w:sz="0" w:space="0" w:color="auto"/>
        <w:left w:val="none" w:sz="0" w:space="0" w:color="auto"/>
        <w:bottom w:val="none" w:sz="0" w:space="0" w:color="auto"/>
        <w:right w:val="none" w:sz="0" w:space="0" w:color="auto"/>
      </w:divBdr>
    </w:div>
    <w:div w:id="405540590">
      <w:bodyDiv w:val="1"/>
      <w:marLeft w:val="0"/>
      <w:marRight w:val="0"/>
      <w:marTop w:val="0"/>
      <w:marBottom w:val="0"/>
      <w:divBdr>
        <w:top w:val="none" w:sz="0" w:space="0" w:color="auto"/>
        <w:left w:val="none" w:sz="0" w:space="0" w:color="auto"/>
        <w:bottom w:val="none" w:sz="0" w:space="0" w:color="auto"/>
        <w:right w:val="none" w:sz="0" w:space="0" w:color="auto"/>
      </w:divBdr>
    </w:div>
    <w:div w:id="406271457">
      <w:bodyDiv w:val="1"/>
      <w:marLeft w:val="0"/>
      <w:marRight w:val="0"/>
      <w:marTop w:val="0"/>
      <w:marBottom w:val="0"/>
      <w:divBdr>
        <w:top w:val="none" w:sz="0" w:space="0" w:color="auto"/>
        <w:left w:val="none" w:sz="0" w:space="0" w:color="auto"/>
        <w:bottom w:val="none" w:sz="0" w:space="0" w:color="auto"/>
        <w:right w:val="none" w:sz="0" w:space="0" w:color="auto"/>
      </w:divBdr>
    </w:div>
    <w:div w:id="414015804">
      <w:bodyDiv w:val="1"/>
      <w:marLeft w:val="0"/>
      <w:marRight w:val="0"/>
      <w:marTop w:val="0"/>
      <w:marBottom w:val="0"/>
      <w:divBdr>
        <w:top w:val="none" w:sz="0" w:space="0" w:color="auto"/>
        <w:left w:val="none" w:sz="0" w:space="0" w:color="auto"/>
        <w:bottom w:val="none" w:sz="0" w:space="0" w:color="auto"/>
        <w:right w:val="none" w:sz="0" w:space="0" w:color="auto"/>
      </w:divBdr>
    </w:div>
    <w:div w:id="417674496">
      <w:bodyDiv w:val="1"/>
      <w:marLeft w:val="0"/>
      <w:marRight w:val="0"/>
      <w:marTop w:val="0"/>
      <w:marBottom w:val="0"/>
      <w:divBdr>
        <w:top w:val="none" w:sz="0" w:space="0" w:color="auto"/>
        <w:left w:val="none" w:sz="0" w:space="0" w:color="auto"/>
        <w:bottom w:val="none" w:sz="0" w:space="0" w:color="auto"/>
        <w:right w:val="none" w:sz="0" w:space="0" w:color="auto"/>
      </w:divBdr>
    </w:div>
    <w:div w:id="419251636">
      <w:bodyDiv w:val="1"/>
      <w:marLeft w:val="0"/>
      <w:marRight w:val="0"/>
      <w:marTop w:val="0"/>
      <w:marBottom w:val="0"/>
      <w:divBdr>
        <w:top w:val="none" w:sz="0" w:space="0" w:color="auto"/>
        <w:left w:val="none" w:sz="0" w:space="0" w:color="auto"/>
        <w:bottom w:val="none" w:sz="0" w:space="0" w:color="auto"/>
        <w:right w:val="none" w:sz="0" w:space="0" w:color="auto"/>
      </w:divBdr>
    </w:div>
    <w:div w:id="422147670">
      <w:bodyDiv w:val="1"/>
      <w:marLeft w:val="0"/>
      <w:marRight w:val="0"/>
      <w:marTop w:val="0"/>
      <w:marBottom w:val="0"/>
      <w:divBdr>
        <w:top w:val="none" w:sz="0" w:space="0" w:color="auto"/>
        <w:left w:val="none" w:sz="0" w:space="0" w:color="auto"/>
        <w:bottom w:val="none" w:sz="0" w:space="0" w:color="auto"/>
        <w:right w:val="none" w:sz="0" w:space="0" w:color="auto"/>
      </w:divBdr>
    </w:div>
    <w:div w:id="422528080">
      <w:bodyDiv w:val="1"/>
      <w:marLeft w:val="0"/>
      <w:marRight w:val="0"/>
      <w:marTop w:val="0"/>
      <w:marBottom w:val="0"/>
      <w:divBdr>
        <w:top w:val="none" w:sz="0" w:space="0" w:color="auto"/>
        <w:left w:val="none" w:sz="0" w:space="0" w:color="auto"/>
        <w:bottom w:val="none" w:sz="0" w:space="0" w:color="auto"/>
        <w:right w:val="none" w:sz="0" w:space="0" w:color="auto"/>
      </w:divBdr>
    </w:div>
    <w:div w:id="423838707">
      <w:bodyDiv w:val="1"/>
      <w:marLeft w:val="0"/>
      <w:marRight w:val="0"/>
      <w:marTop w:val="0"/>
      <w:marBottom w:val="0"/>
      <w:divBdr>
        <w:top w:val="none" w:sz="0" w:space="0" w:color="auto"/>
        <w:left w:val="none" w:sz="0" w:space="0" w:color="auto"/>
        <w:bottom w:val="none" w:sz="0" w:space="0" w:color="auto"/>
        <w:right w:val="none" w:sz="0" w:space="0" w:color="auto"/>
      </w:divBdr>
    </w:div>
    <w:div w:id="426776670">
      <w:bodyDiv w:val="1"/>
      <w:marLeft w:val="0"/>
      <w:marRight w:val="0"/>
      <w:marTop w:val="0"/>
      <w:marBottom w:val="0"/>
      <w:divBdr>
        <w:top w:val="none" w:sz="0" w:space="0" w:color="auto"/>
        <w:left w:val="none" w:sz="0" w:space="0" w:color="auto"/>
        <w:bottom w:val="none" w:sz="0" w:space="0" w:color="auto"/>
        <w:right w:val="none" w:sz="0" w:space="0" w:color="auto"/>
      </w:divBdr>
    </w:div>
    <w:div w:id="429395772">
      <w:bodyDiv w:val="1"/>
      <w:marLeft w:val="0"/>
      <w:marRight w:val="0"/>
      <w:marTop w:val="0"/>
      <w:marBottom w:val="0"/>
      <w:divBdr>
        <w:top w:val="none" w:sz="0" w:space="0" w:color="auto"/>
        <w:left w:val="none" w:sz="0" w:space="0" w:color="auto"/>
        <w:bottom w:val="none" w:sz="0" w:space="0" w:color="auto"/>
        <w:right w:val="none" w:sz="0" w:space="0" w:color="auto"/>
      </w:divBdr>
    </w:div>
    <w:div w:id="429618767">
      <w:bodyDiv w:val="1"/>
      <w:marLeft w:val="0"/>
      <w:marRight w:val="0"/>
      <w:marTop w:val="0"/>
      <w:marBottom w:val="0"/>
      <w:divBdr>
        <w:top w:val="none" w:sz="0" w:space="0" w:color="auto"/>
        <w:left w:val="none" w:sz="0" w:space="0" w:color="auto"/>
        <w:bottom w:val="none" w:sz="0" w:space="0" w:color="auto"/>
        <w:right w:val="none" w:sz="0" w:space="0" w:color="auto"/>
      </w:divBdr>
    </w:div>
    <w:div w:id="430590134">
      <w:bodyDiv w:val="1"/>
      <w:marLeft w:val="0"/>
      <w:marRight w:val="0"/>
      <w:marTop w:val="0"/>
      <w:marBottom w:val="0"/>
      <w:divBdr>
        <w:top w:val="none" w:sz="0" w:space="0" w:color="auto"/>
        <w:left w:val="none" w:sz="0" w:space="0" w:color="auto"/>
        <w:bottom w:val="none" w:sz="0" w:space="0" w:color="auto"/>
        <w:right w:val="none" w:sz="0" w:space="0" w:color="auto"/>
      </w:divBdr>
    </w:div>
    <w:div w:id="436145131">
      <w:bodyDiv w:val="1"/>
      <w:marLeft w:val="0"/>
      <w:marRight w:val="0"/>
      <w:marTop w:val="0"/>
      <w:marBottom w:val="0"/>
      <w:divBdr>
        <w:top w:val="none" w:sz="0" w:space="0" w:color="auto"/>
        <w:left w:val="none" w:sz="0" w:space="0" w:color="auto"/>
        <w:bottom w:val="none" w:sz="0" w:space="0" w:color="auto"/>
        <w:right w:val="none" w:sz="0" w:space="0" w:color="auto"/>
      </w:divBdr>
    </w:div>
    <w:div w:id="437408342">
      <w:bodyDiv w:val="1"/>
      <w:marLeft w:val="0"/>
      <w:marRight w:val="0"/>
      <w:marTop w:val="0"/>
      <w:marBottom w:val="0"/>
      <w:divBdr>
        <w:top w:val="none" w:sz="0" w:space="0" w:color="auto"/>
        <w:left w:val="none" w:sz="0" w:space="0" w:color="auto"/>
        <w:bottom w:val="none" w:sz="0" w:space="0" w:color="auto"/>
        <w:right w:val="none" w:sz="0" w:space="0" w:color="auto"/>
      </w:divBdr>
    </w:div>
    <w:div w:id="439301085">
      <w:bodyDiv w:val="1"/>
      <w:marLeft w:val="0"/>
      <w:marRight w:val="0"/>
      <w:marTop w:val="0"/>
      <w:marBottom w:val="0"/>
      <w:divBdr>
        <w:top w:val="none" w:sz="0" w:space="0" w:color="auto"/>
        <w:left w:val="none" w:sz="0" w:space="0" w:color="auto"/>
        <w:bottom w:val="none" w:sz="0" w:space="0" w:color="auto"/>
        <w:right w:val="none" w:sz="0" w:space="0" w:color="auto"/>
      </w:divBdr>
    </w:div>
    <w:div w:id="441343854">
      <w:bodyDiv w:val="1"/>
      <w:marLeft w:val="0"/>
      <w:marRight w:val="0"/>
      <w:marTop w:val="0"/>
      <w:marBottom w:val="0"/>
      <w:divBdr>
        <w:top w:val="none" w:sz="0" w:space="0" w:color="auto"/>
        <w:left w:val="none" w:sz="0" w:space="0" w:color="auto"/>
        <w:bottom w:val="none" w:sz="0" w:space="0" w:color="auto"/>
        <w:right w:val="none" w:sz="0" w:space="0" w:color="auto"/>
      </w:divBdr>
    </w:div>
    <w:div w:id="444354393">
      <w:bodyDiv w:val="1"/>
      <w:marLeft w:val="0"/>
      <w:marRight w:val="0"/>
      <w:marTop w:val="0"/>
      <w:marBottom w:val="0"/>
      <w:divBdr>
        <w:top w:val="none" w:sz="0" w:space="0" w:color="auto"/>
        <w:left w:val="none" w:sz="0" w:space="0" w:color="auto"/>
        <w:bottom w:val="none" w:sz="0" w:space="0" w:color="auto"/>
        <w:right w:val="none" w:sz="0" w:space="0" w:color="auto"/>
      </w:divBdr>
    </w:div>
    <w:div w:id="445081050">
      <w:bodyDiv w:val="1"/>
      <w:marLeft w:val="0"/>
      <w:marRight w:val="0"/>
      <w:marTop w:val="0"/>
      <w:marBottom w:val="0"/>
      <w:divBdr>
        <w:top w:val="none" w:sz="0" w:space="0" w:color="auto"/>
        <w:left w:val="none" w:sz="0" w:space="0" w:color="auto"/>
        <w:bottom w:val="none" w:sz="0" w:space="0" w:color="auto"/>
        <w:right w:val="none" w:sz="0" w:space="0" w:color="auto"/>
      </w:divBdr>
    </w:div>
    <w:div w:id="447235394">
      <w:bodyDiv w:val="1"/>
      <w:marLeft w:val="0"/>
      <w:marRight w:val="0"/>
      <w:marTop w:val="0"/>
      <w:marBottom w:val="0"/>
      <w:divBdr>
        <w:top w:val="none" w:sz="0" w:space="0" w:color="auto"/>
        <w:left w:val="none" w:sz="0" w:space="0" w:color="auto"/>
        <w:bottom w:val="none" w:sz="0" w:space="0" w:color="auto"/>
        <w:right w:val="none" w:sz="0" w:space="0" w:color="auto"/>
      </w:divBdr>
    </w:div>
    <w:div w:id="458375552">
      <w:bodyDiv w:val="1"/>
      <w:marLeft w:val="0"/>
      <w:marRight w:val="0"/>
      <w:marTop w:val="0"/>
      <w:marBottom w:val="0"/>
      <w:divBdr>
        <w:top w:val="none" w:sz="0" w:space="0" w:color="auto"/>
        <w:left w:val="none" w:sz="0" w:space="0" w:color="auto"/>
        <w:bottom w:val="none" w:sz="0" w:space="0" w:color="auto"/>
        <w:right w:val="none" w:sz="0" w:space="0" w:color="auto"/>
      </w:divBdr>
    </w:div>
    <w:div w:id="458836847">
      <w:bodyDiv w:val="1"/>
      <w:marLeft w:val="0"/>
      <w:marRight w:val="0"/>
      <w:marTop w:val="0"/>
      <w:marBottom w:val="0"/>
      <w:divBdr>
        <w:top w:val="none" w:sz="0" w:space="0" w:color="auto"/>
        <w:left w:val="none" w:sz="0" w:space="0" w:color="auto"/>
        <w:bottom w:val="none" w:sz="0" w:space="0" w:color="auto"/>
        <w:right w:val="none" w:sz="0" w:space="0" w:color="auto"/>
      </w:divBdr>
    </w:div>
    <w:div w:id="469859173">
      <w:bodyDiv w:val="1"/>
      <w:marLeft w:val="0"/>
      <w:marRight w:val="0"/>
      <w:marTop w:val="0"/>
      <w:marBottom w:val="0"/>
      <w:divBdr>
        <w:top w:val="none" w:sz="0" w:space="0" w:color="auto"/>
        <w:left w:val="none" w:sz="0" w:space="0" w:color="auto"/>
        <w:bottom w:val="none" w:sz="0" w:space="0" w:color="auto"/>
        <w:right w:val="none" w:sz="0" w:space="0" w:color="auto"/>
      </w:divBdr>
    </w:div>
    <w:div w:id="473254040">
      <w:bodyDiv w:val="1"/>
      <w:marLeft w:val="0"/>
      <w:marRight w:val="0"/>
      <w:marTop w:val="0"/>
      <w:marBottom w:val="0"/>
      <w:divBdr>
        <w:top w:val="none" w:sz="0" w:space="0" w:color="auto"/>
        <w:left w:val="none" w:sz="0" w:space="0" w:color="auto"/>
        <w:bottom w:val="none" w:sz="0" w:space="0" w:color="auto"/>
        <w:right w:val="none" w:sz="0" w:space="0" w:color="auto"/>
      </w:divBdr>
    </w:div>
    <w:div w:id="473958361">
      <w:bodyDiv w:val="1"/>
      <w:marLeft w:val="0"/>
      <w:marRight w:val="0"/>
      <w:marTop w:val="0"/>
      <w:marBottom w:val="0"/>
      <w:divBdr>
        <w:top w:val="none" w:sz="0" w:space="0" w:color="auto"/>
        <w:left w:val="none" w:sz="0" w:space="0" w:color="auto"/>
        <w:bottom w:val="none" w:sz="0" w:space="0" w:color="auto"/>
        <w:right w:val="none" w:sz="0" w:space="0" w:color="auto"/>
      </w:divBdr>
    </w:div>
    <w:div w:id="475340584">
      <w:bodyDiv w:val="1"/>
      <w:marLeft w:val="0"/>
      <w:marRight w:val="0"/>
      <w:marTop w:val="0"/>
      <w:marBottom w:val="0"/>
      <w:divBdr>
        <w:top w:val="none" w:sz="0" w:space="0" w:color="auto"/>
        <w:left w:val="none" w:sz="0" w:space="0" w:color="auto"/>
        <w:bottom w:val="none" w:sz="0" w:space="0" w:color="auto"/>
        <w:right w:val="none" w:sz="0" w:space="0" w:color="auto"/>
      </w:divBdr>
    </w:div>
    <w:div w:id="483015265">
      <w:bodyDiv w:val="1"/>
      <w:marLeft w:val="0"/>
      <w:marRight w:val="0"/>
      <w:marTop w:val="0"/>
      <w:marBottom w:val="0"/>
      <w:divBdr>
        <w:top w:val="none" w:sz="0" w:space="0" w:color="auto"/>
        <w:left w:val="none" w:sz="0" w:space="0" w:color="auto"/>
        <w:bottom w:val="none" w:sz="0" w:space="0" w:color="auto"/>
        <w:right w:val="none" w:sz="0" w:space="0" w:color="auto"/>
      </w:divBdr>
    </w:div>
    <w:div w:id="488406386">
      <w:bodyDiv w:val="1"/>
      <w:marLeft w:val="0"/>
      <w:marRight w:val="0"/>
      <w:marTop w:val="0"/>
      <w:marBottom w:val="0"/>
      <w:divBdr>
        <w:top w:val="none" w:sz="0" w:space="0" w:color="auto"/>
        <w:left w:val="none" w:sz="0" w:space="0" w:color="auto"/>
        <w:bottom w:val="none" w:sz="0" w:space="0" w:color="auto"/>
        <w:right w:val="none" w:sz="0" w:space="0" w:color="auto"/>
      </w:divBdr>
    </w:div>
    <w:div w:id="504396767">
      <w:bodyDiv w:val="1"/>
      <w:marLeft w:val="0"/>
      <w:marRight w:val="0"/>
      <w:marTop w:val="0"/>
      <w:marBottom w:val="0"/>
      <w:divBdr>
        <w:top w:val="none" w:sz="0" w:space="0" w:color="auto"/>
        <w:left w:val="none" w:sz="0" w:space="0" w:color="auto"/>
        <w:bottom w:val="none" w:sz="0" w:space="0" w:color="auto"/>
        <w:right w:val="none" w:sz="0" w:space="0" w:color="auto"/>
      </w:divBdr>
    </w:div>
    <w:div w:id="512767051">
      <w:bodyDiv w:val="1"/>
      <w:marLeft w:val="0"/>
      <w:marRight w:val="0"/>
      <w:marTop w:val="0"/>
      <w:marBottom w:val="0"/>
      <w:divBdr>
        <w:top w:val="none" w:sz="0" w:space="0" w:color="auto"/>
        <w:left w:val="none" w:sz="0" w:space="0" w:color="auto"/>
        <w:bottom w:val="none" w:sz="0" w:space="0" w:color="auto"/>
        <w:right w:val="none" w:sz="0" w:space="0" w:color="auto"/>
      </w:divBdr>
    </w:div>
    <w:div w:id="513570100">
      <w:bodyDiv w:val="1"/>
      <w:marLeft w:val="0"/>
      <w:marRight w:val="0"/>
      <w:marTop w:val="0"/>
      <w:marBottom w:val="0"/>
      <w:divBdr>
        <w:top w:val="none" w:sz="0" w:space="0" w:color="auto"/>
        <w:left w:val="none" w:sz="0" w:space="0" w:color="auto"/>
        <w:bottom w:val="none" w:sz="0" w:space="0" w:color="auto"/>
        <w:right w:val="none" w:sz="0" w:space="0" w:color="auto"/>
      </w:divBdr>
    </w:div>
    <w:div w:id="515657229">
      <w:bodyDiv w:val="1"/>
      <w:marLeft w:val="0"/>
      <w:marRight w:val="0"/>
      <w:marTop w:val="0"/>
      <w:marBottom w:val="0"/>
      <w:divBdr>
        <w:top w:val="none" w:sz="0" w:space="0" w:color="auto"/>
        <w:left w:val="none" w:sz="0" w:space="0" w:color="auto"/>
        <w:bottom w:val="none" w:sz="0" w:space="0" w:color="auto"/>
        <w:right w:val="none" w:sz="0" w:space="0" w:color="auto"/>
      </w:divBdr>
    </w:div>
    <w:div w:id="515929263">
      <w:bodyDiv w:val="1"/>
      <w:marLeft w:val="0"/>
      <w:marRight w:val="0"/>
      <w:marTop w:val="0"/>
      <w:marBottom w:val="0"/>
      <w:divBdr>
        <w:top w:val="none" w:sz="0" w:space="0" w:color="auto"/>
        <w:left w:val="none" w:sz="0" w:space="0" w:color="auto"/>
        <w:bottom w:val="none" w:sz="0" w:space="0" w:color="auto"/>
        <w:right w:val="none" w:sz="0" w:space="0" w:color="auto"/>
      </w:divBdr>
    </w:div>
    <w:div w:id="523400157">
      <w:bodyDiv w:val="1"/>
      <w:marLeft w:val="0"/>
      <w:marRight w:val="0"/>
      <w:marTop w:val="0"/>
      <w:marBottom w:val="0"/>
      <w:divBdr>
        <w:top w:val="none" w:sz="0" w:space="0" w:color="auto"/>
        <w:left w:val="none" w:sz="0" w:space="0" w:color="auto"/>
        <w:bottom w:val="none" w:sz="0" w:space="0" w:color="auto"/>
        <w:right w:val="none" w:sz="0" w:space="0" w:color="auto"/>
      </w:divBdr>
    </w:div>
    <w:div w:id="527180512">
      <w:bodyDiv w:val="1"/>
      <w:marLeft w:val="0"/>
      <w:marRight w:val="0"/>
      <w:marTop w:val="0"/>
      <w:marBottom w:val="0"/>
      <w:divBdr>
        <w:top w:val="none" w:sz="0" w:space="0" w:color="auto"/>
        <w:left w:val="none" w:sz="0" w:space="0" w:color="auto"/>
        <w:bottom w:val="none" w:sz="0" w:space="0" w:color="auto"/>
        <w:right w:val="none" w:sz="0" w:space="0" w:color="auto"/>
      </w:divBdr>
    </w:div>
    <w:div w:id="531724260">
      <w:bodyDiv w:val="1"/>
      <w:marLeft w:val="0"/>
      <w:marRight w:val="0"/>
      <w:marTop w:val="0"/>
      <w:marBottom w:val="0"/>
      <w:divBdr>
        <w:top w:val="none" w:sz="0" w:space="0" w:color="auto"/>
        <w:left w:val="none" w:sz="0" w:space="0" w:color="auto"/>
        <w:bottom w:val="none" w:sz="0" w:space="0" w:color="auto"/>
        <w:right w:val="none" w:sz="0" w:space="0" w:color="auto"/>
      </w:divBdr>
    </w:div>
    <w:div w:id="532767139">
      <w:bodyDiv w:val="1"/>
      <w:marLeft w:val="0"/>
      <w:marRight w:val="0"/>
      <w:marTop w:val="0"/>
      <w:marBottom w:val="0"/>
      <w:divBdr>
        <w:top w:val="none" w:sz="0" w:space="0" w:color="auto"/>
        <w:left w:val="none" w:sz="0" w:space="0" w:color="auto"/>
        <w:bottom w:val="none" w:sz="0" w:space="0" w:color="auto"/>
        <w:right w:val="none" w:sz="0" w:space="0" w:color="auto"/>
      </w:divBdr>
    </w:div>
    <w:div w:id="538326604">
      <w:bodyDiv w:val="1"/>
      <w:marLeft w:val="0"/>
      <w:marRight w:val="0"/>
      <w:marTop w:val="0"/>
      <w:marBottom w:val="0"/>
      <w:divBdr>
        <w:top w:val="none" w:sz="0" w:space="0" w:color="auto"/>
        <w:left w:val="none" w:sz="0" w:space="0" w:color="auto"/>
        <w:bottom w:val="none" w:sz="0" w:space="0" w:color="auto"/>
        <w:right w:val="none" w:sz="0" w:space="0" w:color="auto"/>
      </w:divBdr>
    </w:div>
    <w:div w:id="546525343">
      <w:bodyDiv w:val="1"/>
      <w:marLeft w:val="0"/>
      <w:marRight w:val="0"/>
      <w:marTop w:val="0"/>
      <w:marBottom w:val="0"/>
      <w:divBdr>
        <w:top w:val="none" w:sz="0" w:space="0" w:color="auto"/>
        <w:left w:val="none" w:sz="0" w:space="0" w:color="auto"/>
        <w:bottom w:val="none" w:sz="0" w:space="0" w:color="auto"/>
        <w:right w:val="none" w:sz="0" w:space="0" w:color="auto"/>
      </w:divBdr>
    </w:div>
    <w:div w:id="548148657">
      <w:bodyDiv w:val="1"/>
      <w:marLeft w:val="0"/>
      <w:marRight w:val="0"/>
      <w:marTop w:val="0"/>
      <w:marBottom w:val="0"/>
      <w:divBdr>
        <w:top w:val="none" w:sz="0" w:space="0" w:color="auto"/>
        <w:left w:val="none" w:sz="0" w:space="0" w:color="auto"/>
        <w:bottom w:val="none" w:sz="0" w:space="0" w:color="auto"/>
        <w:right w:val="none" w:sz="0" w:space="0" w:color="auto"/>
      </w:divBdr>
    </w:div>
    <w:div w:id="548688582">
      <w:bodyDiv w:val="1"/>
      <w:marLeft w:val="0"/>
      <w:marRight w:val="0"/>
      <w:marTop w:val="0"/>
      <w:marBottom w:val="0"/>
      <w:divBdr>
        <w:top w:val="none" w:sz="0" w:space="0" w:color="auto"/>
        <w:left w:val="none" w:sz="0" w:space="0" w:color="auto"/>
        <w:bottom w:val="none" w:sz="0" w:space="0" w:color="auto"/>
        <w:right w:val="none" w:sz="0" w:space="0" w:color="auto"/>
      </w:divBdr>
    </w:div>
    <w:div w:id="551312047">
      <w:bodyDiv w:val="1"/>
      <w:marLeft w:val="0"/>
      <w:marRight w:val="0"/>
      <w:marTop w:val="0"/>
      <w:marBottom w:val="0"/>
      <w:divBdr>
        <w:top w:val="none" w:sz="0" w:space="0" w:color="auto"/>
        <w:left w:val="none" w:sz="0" w:space="0" w:color="auto"/>
        <w:bottom w:val="none" w:sz="0" w:space="0" w:color="auto"/>
        <w:right w:val="none" w:sz="0" w:space="0" w:color="auto"/>
      </w:divBdr>
    </w:div>
    <w:div w:id="554396356">
      <w:bodyDiv w:val="1"/>
      <w:marLeft w:val="0"/>
      <w:marRight w:val="0"/>
      <w:marTop w:val="0"/>
      <w:marBottom w:val="0"/>
      <w:divBdr>
        <w:top w:val="none" w:sz="0" w:space="0" w:color="auto"/>
        <w:left w:val="none" w:sz="0" w:space="0" w:color="auto"/>
        <w:bottom w:val="none" w:sz="0" w:space="0" w:color="auto"/>
        <w:right w:val="none" w:sz="0" w:space="0" w:color="auto"/>
      </w:divBdr>
    </w:div>
    <w:div w:id="555899767">
      <w:bodyDiv w:val="1"/>
      <w:marLeft w:val="0"/>
      <w:marRight w:val="0"/>
      <w:marTop w:val="0"/>
      <w:marBottom w:val="0"/>
      <w:divBdr>
        <w:top w:val="none" w:sz="0" w:space="0" w:color="auto"/>
        <w:left w:val="none" w:sz="0" w:space="0" w:color="auto"/>
        <w:bottom w:val="none" w:sz="0" w:space="0" w:color="auto"/>
        <w:right w:val="none" w:sz="0" w:space="0" w:color="auto"/>
      </w:divBdr>
    </w:div>
    <w:div w:id="563444823">
      <w:bodyDiv w:val="1"/>
      <w:marLeft w:val="0"/>
      <w:marRight w:val="0"/>
      <w:marTop w:val="0"/>
      <w:marBottom w:val="0"/>
      <w:divBdr>
        <w:top w:val="none" w:sz="0" w:space="0" w:color="auto"/>
        <w:left w:val="none" w:sz="0" w:space="0" w:color="auto"/>
        <w:bottom w:val="none" w:sz="0" w:space="0" w:color="auto"/>
        <w:right w:val="none" w:sz="0" w:space="0" w:color="auto"/>
      </w:divBdr>
    </w:div>
    <w:div w:id="576745722">
      <w:bodyDiv w:val="1"/>
      <w:marLeft w:val="0"/>
      <w:marRight w:val="0"/>
      <w:marTop w:val="0"/>
      <w:marBottom w:val="0"/>
      <w:divBdr>
        <w:top w:val="none" w:sz="0" w:space="0" w:color="auto"/>
        <w:left w:val="none" w:sz="0" w:space="0" w:color="auto"/>
        <w:bottom w:val="none" w:sz="0" w:space="0" w:color="auto"/>
        <w:right w:val="none" w:sz="0" w:space="0" w:color="auto"/>
      </w:divBdr>
    </w:div>
    <w:div w:id="577902517">
      <w:bodyDiv w:val="1"/>
      <w:marLeft w:val="0"/>
      <w:marRight w:val="0"/>
      <w:marTop w:val="0"/>
      <w:marBottom w:val="0"/>
      <w:divBdr>
        <w:top w:val="none" w:sz="0" w:space="0" w:color="auto"/>
        <w:left w:val="none" w:sz="0" w:space="0" w:color="auto"/>
        <w:bottom w:val="none" w:sz="0" w:space="0" w:color="auto"/>
        <w:right w:val="none" w:sz="0" w:space="0" w:color="auto"/>
      </w:divBdr>
    </w:div>
    <w:div w:id="582640888">
      <w:bodyDiv w:val="1"/>
      <w:marLeft w:val="0"/>
      <w:marRight w:val="0"/>
      <w:marTop w:val="0"/>
      <w:marBottom w:val="0"/>
      <w:divBdr>
        <w:top w:val="none" w:sz="0" w:space="0" w:color="auto"/>
        <w:left w:val="none" w:sz="0" w:space="0" w:color="auto"/>
        <w:bottom w:val="none" w:sz="0" w:space="0" w:color="auto"/>
        <w:right w:val="none" w:sz="0" w:space="0" w:color="auto"/>
      </w:divBdr>
    </w:div>
    <w:div w:id="584608464">
      <w:bodyDiv w:val="1"/>
      <w:marLeft w:val="0"/>
      <w:marRight w:val="0"/>
      <w:marTop w:val="0"/>
      <w:marBottom w:val="0"/>
      <w:divBdr>
        <w:top w:val="none" w:sz="0" w:space="0" w:color="auto"/>
        <w:left w:val="none" w:sz="0" w:space="0" w:color="auto"/>
        <w:bottom w:val="none" w:sz="0" w:space="0" w:color="auto"/>
        <w:right w:val="none" w:sz="0" w:space="0" w:color="auto"/>
      </w:divBdr>
    </w:div>
    <w:div w:id="585462872">
      <w:bodyDiv w:val="1"/>
      <w:marLeft w:val="0"/>
      <w:marRight w:val="0"/>
      <w:marTop w:val="0"/>
      <w:marBottom w:val="0"/>
      <w:divBdr>
        <w:top w:val="none" w:sz="0" w:space="0" w:color="auto"/>
        <w:left w:val="none" w:sz="0" w:space="0" w:color="auto"/>
        <w:bottom w:val="none" w:sz="0" w:space="0" w:color="auto"/>
        <w:right w:val="none" w:sz="0" w:space="0" w:color="auto"/>
      </w:divBdr>
    </w:div>
    <w:div w:id="590045246">
      <w:bodyDiv w:val="1"/>
      <w:marLeft w:val="0"/>
      <w:marRight w:val="0"/>
      <w:marTop w:val="0"/>
      <w:marBottom w:val="0"/>
      <w:divBdr>
        <w:top w:val="none" w:sz="0" w:space="0" w:color="auto"/>
        <w:left w:val="none" w:sz="0" w:space="0" w:color="auto"/>
        <w:bottom w:val="none" w:sz="0" w:space="0" w:color="auto"/>
        <w:right w:val="none" w:sz="0" w:space="0" w:color="auto"/>
      </w:divBdr>
    </w:div>
    <w:div w:id="590553797">
      <w:bodyDiv w:val="1"/>
      <w:marLeft w:val="0"/>
      <w:marRight w:val="0"/>
      <w:marTop w:val="0"/>
      <w:marBottom w:val="0"/>
      <w:divBdr>
        <w:top w:val="none" w:sz="0" w:space="0" w:color="auto"/>
        <w:left w:val="none" w:sz="0" w:space="0" w:color="auto"/>
        <w:bottom w:val="none" w:sz="0" w:space="0" w:color="auto"/>
        <w:right w:val="none" w:sz="0" w:space="0" w:color="auto"/>
      </w:divBdr>
    </w:div>
    <w:div w:id="592083452">
      <w:bodyDiv w:val="1"/>
      <w:marLeft w:val="0"/>
      <w:marRight w:val="0"/>
      <w:marTop w:val="0"/>
      <w:marBottom w:val="0"/>
      <w:divBdr>
        <w:top w:val="none" w:sz="0" w:space="0" w:color="auto"/>
        <w:left w:val="none" w:sz="0" w:space="0" w:color="auto"/>
        <w:bottom w:val="none" w:sz="0" w:space="0" w:color="auto"/>
        <w:right w:val="none" w:sz="0" w:space="0" w:color="auto"/>
      </w:divBdr>
    </w:div>
    <w:div w:id="598178008">
      <w:bodyDiv w:val="1"/>
      <w:marLeft w:val="0"/>
      <w:marRight w:val="0"/>
      <w:marTop w:val="0"/>
      <w:marBottom w:val="0"/>
      <w:divBdr>
        <w:top w:val="none" w:sz="0" w:space="0" w:color="auto"/>
        <w:left w:val="none" w:sz="0" w:space="0" w:color="auto"/>
        <w:bottom w:val="none" w:sz="0" w:space="0" w:color="auto"/>
        <w:right w:val="none" w:sz="0" w:space="0" w:color="auto"/>
      </w:divBdr>
    </w:div>
    <w:div w:id="600796836">
      <w:bodyDiv w:val="1"/>
      <w:marLeft w:val="0"/>
      <w:marRight w:val="0"/>
      <w:marTop w:val="0"/>
      <w:marBottom w:val="0"/>
      <w:divBdr>
        <w:top w:val="none" w:sz="0" w:space="0" w:color="auto"/>
        <w:left w:val="none" w:sz="0" w:space="0" w:color="auto"/>
        <w:bottom w:val="none" w:sz="0" w:space="0" w:color="auto"/>
        <w:right w:val="none" w:sz="0" w:space="0" w:color="auto"/>
      </w:divBdr>
    </w:div>
    <w:div w:id="601912130">
      <w:bodyDiv w:val="1"/>
      <w:marLeft w:val="0"/>
      <w:marRight w:val="0"/>
      <w:marTop w:val="0"/>
      <w:marBottom w:val="0"/>
      <w:divBdr>
        <w:top w:val="none" w:sz="0" w:space="0" w:color="auto"/>
        <w:left w:val="none" w:sz="0" w:space="0" w:color="auto"/>
        <w:bottom w:val="none" w:sz="0" w:space="0" w:color="auto"/>
        <w:right w:val="none" w:sz="0" w:space="0" w:color="auto"/>
      </w:divBdr>
    </w:div>
    <w:div w:id="605037244">
      <w:bodyDiv w:val="1"/>
      <w:marLeft w:val="0"/>
      <w:marRight w:val="0"/>
      <w:marTop w:val="0"/>
      <w:marBottom w:val="0"/>
      <w:divBdr>
        <w:top w:val="none" w:sz="0" w:space="0" w:color="auto"/>
        <w:left w:val="none" w:sz="0" w:space="0" w:color="auto"/>
        <w:bottom w:val="none" w:sz="0" w:space="0" w:color="auto"/>
        <w:right w:val="none" w:sz="0" w:space="0" w:color="auto"/>
      </w:divBdr>
    </w:div>
    <w:div w:id="617224161">
      <w:bodyDiv w:val="1"/>
      <w:marLeft w:val="0"/>
      <w:marRight w:val="0"/>
      <w:marTop w:val="0"/>
      <w:marBottom w:val="0"/>
      <w:divBdr>
        <w:top w:val="none" w:sz="0" w:space="0" w:color="auto"/>
        <w:left w:val="none" w:sz="0" w:space="0" w:color="auto"/>
        <w:bottom w:val="none" w:sz="0" w:space="0" w:color="auto"/>
        <w:right w:val="none" w:sz="0" w:space="0" w:color="auto"/>
      </w:divBdr>
    </w:div>
    <w:div w:id="624896302">
      <w:bodyDiv w:val="1"/>
      <w:marLeft w:val="0"/>
      <w:marRight w:val="0"/>
      <w:marTop w:val="0"/>
      <w:marBottom w:val="0"/>
      <w:divBdr>
        <w:top w:val="none" w:sz="0" w:space="0" w:color="auto"/>
        <w:left w:val="none" w:sz="0" w:space="0" w:color="auto"/>
        <w:bottom w:val="none" w:sz="0" w:space="0" w:color="auto"/>
        <w:right w:val="none" w:sz="0" w:space="0" w:color="auto"/>
      </w:divBdr>
    </w:div>
    <w:div w:id="625351030">
      <w:bodyDiv w:val="1"/>
      <w:marLeft w:val="0"/>
      <w:marRight w:val="0"/>
      <w:marTop w:val="0"/>
      <w:marBottom w:val="0"/>
      <w:divBdr>
        <w:top w:val="none" w:sz="0" w:space="0" w:color="auto"/>
        <w:left w:val="none" w:sz="0" w:space="0" w:color="auto"/>
        <w:bottom w:val="none" w:sz="0" w:space="0" w:color="auto"/>
        <w:right w:val="none" w:sz="0" w:space="0" w:color="auto"/>
      </w:divBdr>
    </w:div>
    <w:div w:id="630013260">
      <w:bodyDiv w:val="1"/>
      <w:marLeft w:val="0"/>
      <w:marRight w:val="0"/>
      <w:marTop w:val="0"/>
      <w:marBottom w:val="0"/>
      <w:divBdr>
        <w:top w:val="none" w:sz="0" w:space="0" w:color="auto"/>
        <w:left w:val="none" w:sz="0" w:space="0" w:color="auto"/>
        <w:bottom w:val="none" w:sz="0" w:space="0" w:color="auto"/>
        <w:right w:val="none" w:sz="0" w:space="0" w:color="auto"/>
      </w:divBdr>
    </w:div>
    <w:div w:id="631248338">
      <w:bodyDiv w:val="1"/>
      <w:marLeft w:val="0"/>
      <w:marRight w:val="0"/>
      <w:marTop w:val="0"/>
      <w:marBottom w:val="0"/>
      <w:divBdr>
        <w:top w:val="none" w:sz="0" w:space="0" w:color="auto"/>
        <w:left w:val="none" w:sz="0" w:space="0" w:color="auto"/>
        <w:bottom w:val="none" w:sz="0" w:space="0" w:color="auto"/>
        <w:right w:val="none" w:sz="0" w:space="0" w:color="auto"/>
      </w:divBdr>
    </w:div>
    <w:div w:id="637029371">
      <w:bodyDiv w:val="1"/>
      <w:marLeft w:val="0"/>
      <w:marRight w:val="0"/>
      <w:marTop w:val="0"/>
      <w:marBottom w:val="0"/>
      <w:divBdr>
        <w:top w:val="none" w:sz="0" w:space="0" w:color="auto"/>
        <w:left w:val="none" w:sz="0" w:space="0" w:color="auto"/>
        <w:bottom w:val="none" w:sz="0" w:space="0" w:color="auto"/>
        <w:right w:val="none" w:sz="0" w:space="0" w:color="auto"/>
      </w:divBdr>
    </w:div>
    <w:div w:id="642612960">
      <w:bodyDiv w:val="1"/>
      <w:marLeft w:val="0"/>
      <w:marRight w:val="0"/>
      <w:marTop w:val="0"/>
      <w:marBottom w:val="0"/>
      <w:divBdr>
        <w:top w:val="none" w:sz="0" w:space="0" w:color="auto"/>
        <w:left w:val="none" w:sz="0" w:space="0" w:color="auto"/>
        <w:bottom w:val="none" w:sz="0" w:space="0" w:color="auto"/>
        <w:right w:val="none" w:sz="0" w:space="0" w:color="auto"/>
      </w:divBdr>
    </w:div>
    <w:div w:id="648366763">
      <w:bodyDiv w:val="1"/>
      <w:marLeft w:val="0"/>
      <w:marRight w:val="0"/>
      <w:marTop w:val="0"/>
      <w:marBottom w:val="0"/>
      <w:divBdr>
        <w:top w:val="none" w:sz="0" w:space="0" w:color="auto"/>
        <w:left w:val="none" w:sz="0" w:space="0" w:color="auto"/>
        <w:bottom w:val="none" w:sz="0" w:space="0" w:color="auto"/>
        <w:right w:val="none" w:sz="0" w:space="0" w:color="auto"/>
      </w:divBdr>
    </w:div>
    <w:div w:id="648555240">
      <w:bodyDiv w:val="1"/>
      <w:marLeft w:val="0"/>
      <w:marRight w:val="0"/>
      <w:marTop w:val="0"/>
      <w:marBottom w:val="0"/>
      <w:divBdr>
        <w:top w:val="none" w:sz="0" w:space="0" w:color="auto"/>
        <w:left w:val="none" w:sz="0" w:space="0" w:color="auto"/>
        <w:bottom w:val="none" w:sz="0" w:space="0" w:color="auto"/>
        <w:right w:val="none" w:sz="0" w:space="0" w:color="auto"/>
      </w:divBdr>
    </w:div>
    <w:div w:id="651176286">
      <w:bodyDiv w:val="1"/>
      <w:marLeft w:val="0"/>
      <w:marRight w:val="0"/>
      <w:marTop w:val="0"/>
      <w:marBottom w:val="0"/>
      <w:divBdr>
        <w:top w:val="none" w:sz="0" w:space="0" w:color="auto"/>
        <w:left w:val="none" w:sz="0" w:space="0" w:color="auto"/>
        <w:bottom w:val="none" w:sz="0" w:space="0" w:color="auto"/>
        <w:right w:val="none" w:sz="0" w:space="0" w:color="auto"/>
      </w:divBdr>
    </w:div>
    <w:div w:id="651642314">
      <w:bodyDiv w:val="1"/>
      <w:marLeft w:val="0"/>
      <w:marRight w:val="0"/>
      <w:marTop w:val="0"/>
      <w:marBottom w:val="0"/>
      <w:divBdr>
        <w:top w:val="none" w:sz="0" w:space="0" w:color="auto"/>
        <w:left w:val="none" w:sz="0" w:space="0" w:color="auto"/>
        <w:bottom w:val="none" w:sz="0" w:space="0" w:color="auto"/>
        <w:right w:val="none" w:sz="0" w:space="0" w:color="auto"/>
      </w:divBdr>
    </w:div>
    <w:div w:id="659962379">
      <w:bodyDiv w:val="1"/>
      <w:marLeft w:val="0"/>
      <w:marRight w:val="0"/>
      <w:marTop w:val="0"/>
      <w:marBottom w:val="0"/>
      <w:divBdr>
        <w:top w:val="none" w:sz="0" w:space="0" w:color="auto"/>
        <w:left w:val="none" w:sz="0" w:space="0" w:color="auto"/>
        <w:bottom w:val="none" w:sz="0" w:space="0" w:color="auto"/>
        <w:right w:val="none" w:sz="0" w:space="0" w:color="auto"/>
      </w:divBdr>
    </w:div>
    <w:div w:id="665207667">
      <w:bodyDiv w:val="1"/>
      <w:marLeft w:val="0"/>
      <w:marRight w:val="0"/>
      <w:marTop w:val="0"/>
      <w:marBottom w:val="0"/>
      <w:divBdr>
        <w:top w:val="none" w:sz="0" w:space="0" w:color="auto"/>
        <w:left w:val="none" w:sz="0" w:space="0" w:color="auto"/>
        <w:bottom w:val="none" w:sz="0" w:space="0" w:color="auto"/>
        <w:right w:val="none" w:sz="0" w:space="0" w:color="auto"/>
      </w:divBdr>
    </w:div>
    <w:div w:id="665716792">
      <w:bodyDiv w:val="1"/>
      <w:marLeft w:val="0"/>
      <w:marRight w:val="0"/>
      <w:marTop w:val="0"/>
      <w:marBottom w:val="0"/>
      <w:divBdr>
        <w:top w:val="none" w:sz="0" w:space="0" w:color="auto"/>
        <w:left w:val="none" w:sz="0" w:space="0" w:color="auto"/>
        <w:bottom w:val="none" w:sz="0" w:space="0" w:color="auto"/>
        <w:right w:val="none" w:sz="0" w:space="0" w:color="auto"/>
      </w:divBdr>
    </w:div>
    <w:div w:id="666444958">
      <w:bodyDiv w:val="1"/>
      <w:marLeft w:val="0"/>
      <w:marRight w:val="0"/>
      <w:marTop w:val="0"/>
      <w:marBottom w:val="0"/>
      <w:divBdr>
        <w:top w:val="none" w:sz="0" w:space="0" w:color="auto"/>
        <w:left w:val="none" w:sz="0" w:space="0" w:color="auto"/>
        <w:bottom w:val="none" w:sz="0" w:space="0" w:color="auto"/>
        <w:right w:val="none" w:sz="0" w:space="0" w:color="auto"/>
      </w:divBdr>
    </w:div>
    <w:div w:id="668678999">
      <w:bodyDiv w:val="1"/>
      <w:marLeft w:val="0"/>
      <w:marRight w:val="0"/>
      <w:marTop w:val="0"/>
      <w:marBottom w:val="0"/>
      <w:divBdr>
        <w:top w:val="none" w:sz="0" w:space="0" w:color="auto"/>
        <w:left w:val="none" w:sz="0" w:space="0" w:color="auto"/>
        <w:bottom w:val="none" w:sz="0" w:space="0" w:color="auto"/>
        <w:right w:val="none" w:sz="0" w:space="0" w:color="auto"/>
      </w:divBdr>
    </w:div>
    <w:div w:id="668750558">
      <w:bodyDiv w:val="1"/>
      <w:marLeft w:val="0"/>
      <w:marRight w:val="0"/>
      <w:marTop w:val="0"/>
      <w:marBottom w:val="0"/>
      <w:divBdr>
        <w:top w:val="none" w:sz="0" w:space="0" w:color="auto"/>
        <w:left w:val="none" w:sz="0" w:space="0" w:color="auto"/>
        <w:bottom w:val="none" w:sz="0" w:space="0" w:color="auto"/>
        <w:right w:val="none" w:sz="0" w:space="0" w:color="auto"/>
      </w:divBdr>
    </w:div>
    <w:div w:id="679045492">
      <w:bodyDiv w:val="1"/>
      <w:marLeft w:val="0"/>
      <w:marRight w:val="0"/>
      <w:marTop w:val="0"/>
      <w:marBottom w:val="0"/>
      <w:divBdr>
        <w:top w:val="none" w:sz="0" w:space="0" w:color="auto"/>
        <w:left w:val="none" w:sz="0" w:space="0" w:color="auto"/>
        <w:bottom w:val="none" w:sz="0" w:space="0" w:color="auto"/>
        <w:right w:val="none" w:sz="0" w:space="0" w:color="auto"/>
      </w:divBdr>
    </w:div>
    <w:div w:id="686059939">
      <w:bodyDiv w:val="1"/>
      <w:marLeft w:val="0"/>
      <w:marRight w:val="0"/>
      <w:marTop w:val="0"/>
      <w:marBottom w:val="0"/>
      <w:divBdr>
        <w:top w:val="none" w:sz="0" w:space="0" w:color="auto"/>
        <w:left w:val="none" w:sz="0" w:space="0" w:color="auto"/>
        <w:bottom w:val="none" w:sz="0" w:space="0" w:color="auto"/>
        <w:right w:val="none" w:sz="0" w:space="0" w:color="auto"/>
      </w:divBdr>
    </w:div>
    <w:div w:id="691734877">
      <w:bodyDiv w:val="1"/>
      <w:marLeft w:val="0"/>
      <w:marRight w:val="0"/>
      <w:marTop w:val="0"/>
      <w:marBottom w:val="0"/>
      <w:divBdr>
        <w:top w:val="none" w:sz="0" w:space="0" w:color="auto"/>
        <w:left w:val="none" w:sz="0" w:space="0" w:color="auto"/>
        <w:bottom w:val="none" w:sz="0" w:space="0" w:color="auto"/>
        <w:right w:val="none" w:sz="0" w:space="0" w:color="auto"/>
      </w:divBdr>
    </w:div>
    <w:div w:id="694619247">
      <w:bodyDiv w:val="1"/>
      <w:marLeft w:val="0"/>
      <w:marRight w:val="0"/>
      <w:marTop w:val="0"/>
      <w:marBottom w:val="0"/>
      <w:divBdr>
        <w:top w:val="none" w:sz="0" w:space="0" w:color="auto"/>
        <w:left w:val="none" w:sz="0" w:space="0" w:color="auto"/>
        <w:bottom w:val="none" w:sz="0" w:space="0" w:color="auto"/>
        <w:right w:val="none" w:sz="0" w:space="0" w:color="auto"/>
      </w:divBdr>
    </w:div>
    <w:div w:id="700739964">
      <w:bodyDiv w:val="1"/>
      <w:marLeft w:val="0"/>
      <w:marRight w:val="0"/>
      <w:marTop w:val="0"/>
      <w:marBottom w:val="0"/>
      <w:divBdr>
        <w:top w:val="none" w:sz="0" w:space="0" w:color="auto"/>
        <w:left w:val="none" w:sz="0" w:space="0" w:color="auto"/>
        <w:bottom w:val="none" w:sz="0" w:space="0" w:color="auto"/>
        <w:right w:val="none" w:sz="0" w:space="0" w:color="auto"/>
      </w:divBdr>
    </w:div>
    <w:div w:id="707490248">
      <w:bodyDiv w:val="1"/>
      <w:marLeft w:val="0"/>
      <w:marRight w:val="0"/>
      <w:marTop w:val="0"/>
      <w:marBottom w:val="0"/>
      <w:divBdr>
        <w:top w:val="none" w:sz="0" w:space="0" w:color="auto"/>
        <w:left w:val="none" w:sz="0" w:space="0" w:color="auto"/>
        <w:bottom w:val="none" w:sz="0" w:space="0" w:color="auto"/>
        <w:right w:val="none" w:sz="0" w:space="0" w:color="auto"/>
      </w:divBdr>
    </w:div>
    <w:div w:id="715009157">
      <w:bodyDiv w:val="1"/>
      <w:marLeft w:val="0"/>
      <w:marRight w:val="0"/>
      <w:marTop w:val="0"/>
      <w:marBottom w:val="0"/>
      <w:divBdr>
        <w:top w:val="none" w:sz="0" w:space="0" w:color="auto"/>
        <w:left w:val="none" w:sz="0" w:space="0" w:color="auto"/>
        <w:bottom w:val="none" w:sz="0" w:space="0" w:color="auto"/>
        <w:right w:val="none" w:sz="0" w:space="0" w:color="auto"/>
      </w:divBdr>
    </w:div>
    <w:div w:id="729617202">
      <w:bodyDiv w:val="1"/>
      <w:marLeft w:val="0"/>
      <w:marRight w:val="0"/>
      <w:marTop w:val="0"/>
      <w:marBottom w:val="0"/>
      <w:divBdr>
        <w:top w:val="none" w:sz="0" w:space="0" w:color="auto"/>
        <w:left w:val="none" w:sz="0" w:space="0" w:color="auto"/>
        <w:bottom w:val="none" w:sz="0" w:space="0" w:color="auto"/>
        <w:right w:val="none" w:sz="0" w:space="0" w:color="auto"/>
      </w:divBdr>
    </w:div>
    <w:div w:id="729887681">
      <w:bodyDiv w:val="1"/>
      <w:marLeft w:val="0"/>
      <w:marRight w:val="0"/>
      <w:marTop w:val="0"/>
      <w:marBottom w:val="0"/>
      <w:divBdr>
        <w:top w:val="none" w:sz="0" w:space="0" w:color="auto"/>
        <w:left w:val="none" w:sz="0" w:space="0" w:color="auto"/>
        <w:bottom w:val="none" w:sz="0" w:space="0" w:color="auto"/>
        <w:right w:val="none" w:sz="0" w:space="0" w:color="auto"/>
      </w:divBdr>
    </w:div>
    <w:div w:id="732696982">
      <w:bodyDiv w:val="1"/>
      <w:marLeft w:val="0"/>
      <w:marRight w:val="0"/>
      <w:marTop w:val="0"/>
      <w:marBottom w:val="0"/>
      <w:divBdr>
        <w:top w:val="none" w:sz="0" w:space="0" w:color="auto"/>
        <w:left w:val="none" w:sz="0" w:space="0" w:color="auto"/>
        <w:bottom w:val="none" w:sz="0" w:space="0" w:color="auto"/>
        <w:right w:val="none" w:sz="0" w:space="0" w:color="auto"/>
      </w:divBdr>
    </w:div>
    <w:div w:id="737050290">
      <w:bodyDiv w:val="1"/>
      <w:marLeft w:val="0"/>
      <w:marRight w:val="0"/>
      <w:marTop w:val="0"/>
      <w:marBottom w:val="0"/>
      <w:divBdr>
        <w:top w:val="none" w:sz="0" w:space="0" w:color="auto"/>
        <w:left w:val="none" w:sz="0" w:space="0" w:color="auto"/>
        <w:bottom w:val="none" w:sz="0" w:space="0" w:color="auto"/>
        <w:right w:val="none" w:sz="0" w:space="0" w:color="auto"/>
      </w:divBdr>
    </w:div>
    <w:div w:id="742604901">
      <w:bodyDiv w:val="1"/>
      <w:marLeft w:val="0"/>
      <w:marRight w:val="0"/>
      <w:marTop w:val="0"/>
      <w:marBottom w:val="0"/>
      <w:divBdr>
        <w:top w:val="none" w:sz="0" w:space="0" w:color="auto"/>
        <w:left w:val="none" w:sz="0" w:space="0" w:color="auto"/>
        <w:bottom w:val="none" w:sz="0" w:space="0" w:color="auto"/>
        <w:right w:val="none" w:sz="0" w:space="0" w:color="auto"/>
      </w:divBdr>
    </w:div>
    <w:div w:id="744113208">
      <w:bodyDiv w:val="1"/>
      <w:marLeft w:val="0"/>
      <w:marRight w:val="0"/>
      <w:marTop w:val="0"/>
      <w:marBottom w:val="0"/>
      <w:divBdr>
        <w:top w:val="none" w:sz="0" w:space="0" w:color="auto"/>
        <w:left w:val="none" w:sz="0" w:space="0" w:color="auto"/>
        <w:bottom w:val="none" w:sz="0" w:space="0" w:color="auto"/>
        <w:right w:val="none" w:sz="0" w:space="0" w:color="auto"/>
      </w:divBdr>
    </w:div>
    <w:div w:id="749160526">
      <w:bodyDiv w:val="1"/>
      <w:marLeft w:val="0"/>
      <w:marRight w:val="0"/>
      <w:marTop w:val="0"/>
      <w:marBottom w:val="0"/>
      <w:divBdr>
        <w:top w:val="none" w:sz="0" w:space="0" w:color="auto"/>
        <w:left w:val="none" w:sz="0" w:space="0" w:color="auto"/>
        <w:bottom w:val="none" w:sz="0" w:space="0" w:color="auto"/>
        <w:right w:val="none" w:sz="0" w:space="0" w:color="auto"/>
      </w:divBdr>
    </w:div>
    <w:div w:id="751583681">
      <w:bodyDiv w:val="1"/>
      <w:marLeft w:val="0"/>
      <w:marRight w:val="0"/>
      <w:marTop w:val="0"/>
      <w:marBottom w:val="0"/>
      <w:divBdr>
        <w:top w:val="none" w:sz="0" w:space="0" w:color="auto"/>
        <w:left w:val="none" w:sz="0" w:space="0" w:color="auto"/>
        <w:bottom w:val="none" w:sz="0" w:space="0" w:color="auto"/>
        <w:right w:val="none" w:sz="0" w:space="0" w:color="auto"/>
      </w:divBdr>
    </w:div>
    <w:div w:id="753669943">
      <w:bodyDiv w:val="1"/>
      <w:marLeft w:val="0"/>
      <w:marRight w:val="0"/>
      <w:marTop w:val="0"/>
      <w:marBottom w:val="0"/>
      <w:divBdr>
        <w:top w:val="none" w:sz="0" w:space="0" w:color="auto"/>
        <w:left w:val="none" w:sz="0" w:space="0" w:color="auto"/>
        <w:bottom w:val="none" w:sz="0" w:space="0" w:color="auto"/>
        <w:right w:val="none" w:sz="0" w:space="0" w:color="auto"/>
      </w:divBdr>
    </w:div>
    <w:div w:id="755443190">
      <w:bodyDiv w:val="1"/>
      <w:marLeft w:val="0"/>
      <w:marRight w:val="0"/>
      <w:marTop w:val="0"/>
      <w:marBottom w:val="0"/>
      <w:divBdr>
        <w:top w:val="none" w:sz="0" w:space="0" w:color="auto"/>
        <w:left w:val="none" w:sz="0" w:space="0" w:color="auto"/>
        <w:bottom w:val="none" w:sz="0" w:space="0" w:color="auto"/>
        <w:right w:val="none" w:sz="0" w:space="0" w:color="auto"/>
      </w:divBdr>
    </w:div>
    <w:div w:id="756286204">
      <w:bodyDiv w:val="1"/>
      <w:marLeft w:val="0"/>
      <w:marRight w:val="0"/>
      <w:marTop w:val="0"/>
      <w:marBottom w:val="0"/>
      <w:divBdr>
        <w:top w:val="none" w:sz="0" w:space="0" w:color="auto"/>
        <w:left w:val="none" w:sz="0" w:space="0" w:color="auto"/>
        <w:bottom w:val="none" w:sz="0" w:space="0" w:color="auto"/>
        <w:right w:val="none" w:sz="0" w:space="0" w:color="auto"/>
      </w:divBdr>
    </w:div>
    <w:div w:id="756289335">
      <w:bodyDiv w:val="1"/>
      <w:marLeft w:val="0"/>
      <w:marRight w:val="0"/>
      <w:marTop w:val="0"/>
      <w:marBottom w:val="0"/>
      <w:divBdr>
        <w:top w:val="none" w:sz="0" w:space="0" w:color="auto"/>
        <w:left w:val="none" w:sz="0" w:space="0" w:color="auto"/>
        <w:bottom w:val="none" w:sz="0" w:space="0" w:color="auto"/>
        <w:right w:val="none" w:sz="0" w:space="0" w:color="auto"/>
      </w:divBdr>
    </w:div>
    <w:div w:id="757674965">
      <w:bodyDiv w:val="1"/>
      <w:marLeft w:val="0"/>
      <w:marRight w:val="0"/>
      <w:marTop w:val="0"/>
      <w:marBottom w:val="0"/>
      <w:divBdr>
        <w:top w:val="none" w:sz="0" w:space="0" w:color="auto"/>
        <w:left w:val="none" w:sz="0" w:space="0" w:color="auto"/>
        <w:bottom w:val="none" w:sz="0" w:space="0" w:color="auto"/>
        <w:right w:val="none" w:sz="0" w:space="0" w:color="auto"/>
      </w:divBdr>
    </w:div>
    <w:div w:id="759722102">
      <w:bodyDiv w:val="1"/>
      <w:marLeft w:val="0"/>
      <w:marRight w:val="0"/>
      <w:marTop w:val="0"/>
      <w:marBottom w:val="0"/>
      <w:divBdr>
        <w:top w:val="none" w:sz="0" w:space="0" w:color="auto"/>
        <w:left w:val="none" w:sz="0" w:space="0" w:color="auto"/>
        <w:bottom w:val="none" w:sz="0" w:space="0" w:color="auto"/>
        <w:right w:val="none" w:sz="0" w:space="0" w:color="auto"/>
      </w:divBdr>
    </w:div>
    <w:div w:id="763309777">
      <w:bodyDiv w:val="1"/>
      <w:marLeft w:val="0"/>
      <w:marRight w:val="0"/>
      <w:marTop w:val="0"/>
      <w:marBottom w:val="0"/>
      <w:divBdr>
        <w:top w:val="none" w:sz="0" w:space="0" w:color="auto"/>
        <w:left w:val="none" w:sz="0" w:space="0" w:color="auto"/>
        <w:bottom w:val="none" w:sz="0" w:space="0" w:color="auto"/>
        <w:right w:val="none" w:sz="0" w:space="0" w:color="auto"/>
      </w:divBdr>
    </w:div>
    <w:div w:id="765151370">
      <w:bodyDiv w:val="1"/>
      <w:marLeft w:val="0"/>
      <w:marRight w:val="0"/>
      <w:marTop w:val="0"/>
      <w:marBottom w:val="0"/>
      <w:divBdr>
        <w:top w:val="none" w:sz="0" w:space="0" w:color="auto"/>
        <w:left w:val="none" w:sz="0" w:space="0" w:color="auto"/>
        <w:bottom w:val="none" w:sz="0" w:space="0" w:color="auto"/>
        <w:right w:val="none" w:sz="0" w:space="0" w:color="auto"/>
      </w:divBdr>
    </w:div>
    <w:div w:id="765854478">
      <w:bodyDiv w:val="1"/>
      <w:marLeft w:val="0"/>
      <w:marRight w:val="0"/>
      <w:marTop w:val="0"/>
      <w:marBottom w:val="0"/>
      <w:divBdr>
        <w:top w:val="none" w:sz="0" w:space="0" w:color="auto"/>
        <w:left w:val="none" w:sz="0" w:space="0" w:color="auto"/>
        <w:bottom w:val="none" w:sz="0" w:space="0" w:color="auto"/>
        <w:right w:val="none" w:sz="0" w:space="0" w:color="auto"/>
      </w:divBdr>
    </w:div>
    <w:div w:id="769204512">
      <w:bodyDiv w:val="1"/>
      <w:marLeft w:val="0"/>
      <w:marRight w:val="0"/>
      <w:marTop w:val="0"/>
      <w:marBottom w:val="0"/>
      <w:divBdr>
        <w:top w:val="none" w:sz="0" w:space="0" w:color="auto"/>
        <w:left w:val="none" w:sz="0" w:space="0" w:color="auto"/>
        <w:bottom w:val="none" w:sz="0" w:space="0" w:color="auto"/>
        <w:right w:val="none" w:sz="0" w:space="0" w:color="auto"/>
      </w:divBdr>
    </w:div>
    <w:div w:id="769813177">
      <w:bodyDiv w:val="1"/>
      <w:marLeft w:val="0"/>
      <w:marRight w:val="0"/>
      <w:marTop w:val="0"/>
      <w:marBottom w:val="0"/>
      <w:divBdr>
        <w:top w:val="none" w:sz="0" w:space="0" w:color="auto"/>
        <w:left w:val="none" w:sz="0" w:space="0" w:color="auto"/>
        <w:bottom w:val="none" w:sz="0" w:space="0" w:color="auto"/>
        <w:right w:val="none" w:sz="0" w:space="0" w:color="auto"/>
      </w:divBdr>
    </w:div>
    <w:div w:id="774325588">
      <w:bodyDiv w:val="1"/>
      <w:marLeft w:val="0"/>
      <w:marRight w:val="0"/>
      <w:marTop w:val="0"/>
      <w:marBottom w:val="0"/>
      <w:divBdr>
        <w:top w:val="none" w:sz="0" w:space="0" w:color="auto"/>
        <w:left w:val="none" w:sz="0" w:space="0" w:color="auto"/>
        <w:bottom w:val="none" w:sz="0" w:space="0" w:color="auto"/>
        <w:right w:val="none" w:sz="0" w:space="0" w:color="auto"/>
      </w:divBdr>
    </w:div>
    <w:div w:id="791901002">
      <w:bodyDiv w:val="1"/>
      <w:marLeft w:val="0"/>
      <w:marRight w:val="0"/>
      <w:marTop w:val="0"/>
      <w:marBottom w:val="0"/>
      <w:divBdr>
        <w:top w:val="none" w:sz="0" w:space="0" w:color="auto"/>
        <w:left w:val="none" w:sz="0" w:space="0" w:color="auto"/>
        <w:bottom w:val="none" w:sz="0" w:space="0" w:color="auto"/>
        <w:right w:val="none" w:sz="0" w:space="0" w:color="auto"/>
      </w:divBdr>
    </w:div>
    <w:div w:id="803430614">
      <w:bodyDiv w:val="1"/>
      <w:marLeft w:val="0"/>
      <w:marRight w:val="0"/>
      <w:marTop w:val="0"/>
      <w:marBottom w:val="0"/>
      <w:divBdr>
        <w:top w:val="none" w:sz="0" w:space="0" w:color="auto"/>
        <w:left w:val="none" w:sz="0" w:space="0" w:color="auto"/>
        <w:bottom w:val="none" w:sz="0" w:space="0" w:color="auto"/>
        <w:right w:val="none" w:sz="0" w:space="0" w:color="auto"/>
      </w:divBdr>
    </w:div>
    <w:div w:id="807208722">
      <w:bodyDiv w:val="1"/>
      <w:marLeft w:val="0"/>
      <w:marRight w:val="0"/>
      <w:marTop w:val="0"/>
      <w:marBottom w:val="0"/>
      <w:divBdr>
        <w:top w:val="none" w:sz="0" w:space="0" w:color="auto"/>
        <w:left w:val="none" w:sz="0" w:space="0" w:color="auto"/>
        <w:bottom w:val="none" w:sz="0" w:space="0" w:color="auto"/>
        <w:right w:val="none" w:sz="0" w:space="0" w:color="auto"/>
      </w:divBdr>
    </w:div>
    <w:div w:id="815799004">
      <w:bodyDiv w:val="1"/>
      <w:marLeft w:val="0"/>
      <w:marRight w:val="0"/>
      <w:marTop w:val="0"/>
      <w:marBottom w:val="0"/>
      <w:divBdr>
        <w:top w:val="none" w:sz="0" w:space="0" w:color="auto"/>
        <w:left w:val="none" w:sz="0" w:space="0" w:color="auto"/>
        <w:bottom w:val="none" w:sz="0" w:space="0" w:color="auto"/>
        <w:right w:val="none" w:sz="0" w:space="0" w:color="auto"/>
      </w:divBdr>
    </w:div>
    <w:div w:id="820267076">
      <w:bodyDiv w:val="1"/>
      <w:marLeft w:val="0"/>
      <w:marRight w:val="0"/>
      <w:marTop w:val="0"/>
      <w:marBottom w:val="0"/>
      <w:divBdr>
        <w:top w:val="none" w:sz="0" w:space="0" w:color="auto"/>
        <w:left w:val="none" w:sz="0" w:space="0" w:color="auto"/>
        <w:bottom w:val="none" w:sz="0" w:space="0" w:color="auto"/>
        <w:right w:val="none" w:sz="0" w:space="0" w:color="auto"/>
      </w:divBdr>
    </w:div>
    <w:div w:id="831677131">
      <w:bodyDiv w:val="1"/>
      <w:marLeft w:val="0"/>
      <w:marRight w:val="0"/>
      <w:marTop w:val="0"/>
      <w:marBottom w:val="0"/>
      <w:divBdr>
        <w:top w:val="none" w:sz="0" w:space="0" w:color="auto"/>
        <w:left w:val="none" w:sz="0" w:space="0" w:color="auto"/>
        <w:bottom w:val="none" w:sz="0" w:space="0" w:color="auto"/>
        <w:right w:val="none" w:sz="0" w:space="0" w:color="auto"/>
      </w:divBdr>
    </w:div>
    <w:div w:id="834494756">
      <w:bodyDiv w:val="1"/>
      <w:marLeft w:val="0"/>
      <w:marRight w:val="0"/>
      <w:marTop w:val="0"/>
      <w:marBottom w:val="0"/>
      <w:divBdr>
        <w:top w:val="none" w:sz="0" w:space="0" w:color="auto"/>
        <w:left w:val="none" w:sz="0" w:space="0" w:color="auto"/>
        <w:bottom w:val="none" w:sz="0" w:space="0" w:color="auto"/>
        <w:right w:val="none" w:sz="0" w:space="0" w:color="auto"/>
      </w:divBdr>
    </w:div>
    <w:div w:id="836001366">
      <w:bodyDiv w:val="1"/>
      <w:marLeft w:val="0"/>
      <w:marRight w:val="0"/>
      <w:marTop w:val="0"/>
      <w:marBottom w:val="0"/>
      <w:divBdr>
        <w:top w:val="none" w:sz="0" w:space="0" w:color="auto"/>
        <w:left w:val="none" w:sz="0" w:space="0" w:color="auto"/>
        <w:bottom w:val="none" w:sz="0" w:space="0" w:color="auto"/>
        <w:right w:val="none" w:sz="0" w:space="0" w:color="auto"/>
      </w:divBdr>
    </w:div>
    <w:div w:id="840700151">
      <w:bodyDiv w:val="1"/>
      <w:marLeft w:val="0"/>
      <w:marRight w:val="0"/>
      <w:marTop w:val="0"/>
      <w:marBottom w:val="0"/>
      <w:divBdr>
        <w:top w:val="none" w:sz="0" w:space="0" w:color="auto"/>
        <w:left w:val="none" w:sz="0" w:space="0" w:color="auto"/>
        <w:bottom w:val="none" w:sz="0" w:space="0" w:color="auto"/>
        <w:right w:val="none" w:sz="0" w:space="0" w:color="auto"/>
      </w:divBdr>
    </w:div>
    <w:div w:id="844515192">
      <w:bodyDiv w:val="1"/>
      <w:marLeft w:val="0"/>
      <w:marRight w:val="0"/>
      <w:marTop w:val="0"/>
      <w:marBottom w:val="0"/>
      <w:divBdr>
        <w:top w:val="none" w:sz="0" w:space="0" w:color="auto"/>
        <w:left w:val="none" w:sz="0" w:space="0" w:color="auto"/>
        <w:bottom w:val="none" w:sz="0" w:space="0" w:color="auto"/>
        <w:right w:val="none" w:sz="0" w:space="0" w:color="auto"/>
      </w:divBdr>
    </w:div>
    <w:div w:id="848249888">
      <w:bodyDiv w:val="1"/>
      <w:marLeft w:val="0"/>
      <w:marRight w:val="0"/>
      <w:marTop w:val="0"/>
      <w:marBottom w:val="0"/>
      <w:divBdr>
        <w:top w:val="none" w:sz="0" w:space="0" w:color="auto"/>
        <w:left w:val="none" w:sz="0" w:space="0" w:color="auto"/>
        <w:bottom w:val="none" w:sz="0" w:space="0" w:color="auto"/>
        <w:right w:val="none" w:sz="0" w:space="0" w:color="auto"/>
      </w:divBdr>
    </w:div>
    <w:div w:id="849444477">
      <w:bodyDiv w:val="1"/>
      <w:marLeft w:val="0"/>
      <w:marRight w:val="0"/>
      <w:marTop w:val="0"/>
      <w:marBottom w:val="0"/>
      <w:divBdr>
        <w:top w:val="none" w:sz="0" w:space="0" w:color="auto"/>
        <w:left w:val="none" w:sz="0" w:space="0" w:color="auto"/>
        <w:bottom w:val="none" w:sz="0" w:space="0" w:color="auto"/>
        <w:right w:val="none" w:sz="0" w:space="0" w:color="auto"/>
      </w:divBdr>
    </w:div>
    <w:div w:id="849875222">
      <w:bodyDiv w:val="1"/>
      <w:marLeft w:val="0"/>
      <w:marRight w:val="0"/>
      <w:marTop w:val="0"/>
      <w:marBottom w:val="0"/>
      <w:divBdr>
        <w:top w:val="none" w:sz="0" w:space="0" w:color="auto"/>
        <w:left w:val="none" w:sz="0" w:space="0" w:color="auto"/>
        <w:bottom w:val="none" w:sz="0" w:space="0" w:color="auto"/>
        <w:right w:val="none" w:sz="0" w:space="0" w:color="auto"/>
      </w:divBdr>
    </w:div>
    <w:div w:id="854726976">
      <w:bodyDiv w:val="1"/>
      <w:marLeft w:val="0"/>
      <w:marRight w:val="0"/>
      <w:marTop w:val="0"/>
      <w:marBottom w:val="0"/>
      <w:divBdr>
        <w:top w:val="none" w:sz="0" w:space="0" w:color="auto"/>
        <w:left w:val="none" w:sz="0" w:space="0" w:color="auto"/>
        <w:bottom w:val="none" w:sz="0" w:space="0" w:color="auto"/>
        <w:right w:val="none" w:sz="0" w:space="0" w:color="auto"/>
      </w:divBdr>
    </w:div>
    <w:div w:id="856114091">
      <w:bodyDiv w:val="1"/>
      <w:marLeft w:val="0"/>
      <w:marRight w:val="0"/>
      <w:marTop w:val="0"/>
      <w:marBottom w:val="0"/>
      <w:divBdr>
        <w:top w:val="none" w:sz="0" w:space="0" w:color="auto"/>
        <w:left w:val="none" w:sz="0" w:space="0" w:color="auto"/>
        <w:bottom w:val="none" w:sz="0" w:space="0" w:color="auto"/>
        <w:right w:val="none" w:sz="0" w:space="0" w:color="auto"/>
      </w:divBdr>
    </w:div>
    <w:div w:id="862597053">
      <w:bodyDiv w:val="1"/>
      <w:marLeft w:val="0"/>
      <w:marRight w:val="0"/>
      <w:marTop w:val="0"/>
      <w:marBottom w:val="0"/>
      <w:divBdr>
        <w:top w:val="none" w:sz="0" w:space="0" w:color="auto"/>
        <w:left w:val="none" w:sz="0" w:space="0" w:color="auto"/>
        <w:bottom w:val="none" w:sz="0" w:space="0" w:color="auto"/>
        <w:right w:val="none" w:sz="0" w:space="0" w:color="auto"/>
      </w:divBdr>
    </w:div>
    <w:div w:id="864096745">
      <w:bodyDiv w:val="1"/>
      <w:marLeft w:val="0"/>
      <w:marRight w:val="0"/>
      <w:marTop w:val="0"/>
      <w:marBottom w:val="0"/>
      <w:divBdr>
        <w:top w:val="none" w:sz="0" w:space="0" w:color="auto"/>
        <w:left w:val="none" w:sz="0" w:space="0" w:color="auto"/>
        <w:bottom w:val="none" w:sz="0" w:space="0" w:color="auto"/>
        <w:right w:val="none" w:sz="0" w:space="0" w:color="auto"/>
      </w:divBdr>
    </w:div>
    <w:div w:id="864828090">
      <w:bodyDiv w:val="1"/>
      <w:marLeft w:val="0"/>
      <w:marRight w:val="0"/>
      <w:marTop w:val="0"/>
      <w:marBottom w:val="0"/>
      <w:divBdr>
        <w:top w:val="none" w:sz="0" w:space="0" w:color="auto"/>
        <w:left w:val="none" w:sz="0" w:space="0" w:color="auto"/>
        <w:bottom w:val="none" w:sz="0" w:space="0" w:color="auto"/>
        <w:right w:val="none" w:sz="0" w:space="0" w:color="auto"/>
      </w:divBdr>
    </w:div>
    <w:div w:id="875002708">
      <w:bodyDiv w:val="1"/>
      <w:marLeft w:val="0"/>
      <w:marRight w:val="0"/>
      <w:marTop w:val="0"/>
      <w:marBottom w:val="0"/>
      <w:divBdr>
        <w:top w:val="none" w:sz="0" w:space="0" w:color="auto"/>
        <w:left w:val="none" w:sz="0" w:space="0" w:color="auto"/>
        <w:bottom w:val="none" w:sz="0" w:space="0" w:color="auto"/>
        <w:right w:val="none" w:sz="0" w:space="0" w:color="auto"/>
      </w:divBdr>
    </w:div>
    <w:div w:id="881015341">
      <w:bodyDiv w:val="1"/>
      <w:marLeft w:val="0"/>
      <w:marRight w:val="0"/>
      <w:marTop w:val="0"/>
      <w:marBottom w:val="0"/>
      <w:divBdr>
        <w:top w:val="none" w:sz="0" w:space="0" w:color="auto"/>
        <w:left w:val="none" w:sz="0" w:space="0" w:color="auto"/>
        <w:bottom w:val="none" w:sz="0" w:space="0" w:color="auto"/>
        <w:right w:val="none" w:sz="0" w:space="0" w:color="auto"/>
      </w:divBdr>
    </w:div>
    <w:div w:id="884096452">
      <w:bodyDiv w:val="1"/>
      <w:marLeft w:val="0"/>
      <w:marRight w:val="0"/>
      <w:marTop w:val="0"/>
      <w:marBottom w:val="0"/>
      <w:divBdr>
        <w:top w:val="none" w:sz="0" w:space="0" w:color="auto"/>
        <w:left w:val="none" w:sz="0" w:space="0" w:color="auto"/>
        <w:bottom w:val="none" w:sz="0" w:space="0" w:color="auto"/>
        <w:right w:val="none" w:sz="0" w:space="0" w:color="auto"/>
      </w:divBdr>
    </w:div>
    <w:div w:id="885145881">
      <w:bodyDiv w:val="1"/>
      <w:marLeft w:val="0"/>
      <w:marRight w:val="0"/>
      <w:marTop w:val="0"/>
      <w:marBottom w:val="0"/>
      <w:divBdr>
        <w:top w:val="none" w:sz="0" w:space="0" w:color="auto"/>
        <w:left w:val="none" w:sz="0" w:space="0" w:color="auto"/>
        <w:bottom w:val="none" w:sz="0" w:space="0" w:color="auto"/>
        <w:right w:val="none" w:sz="0" w:space="0" w:color="auto"/>
      </w:divBdr>
    </w:div>
    <w:div w:id="885990002">
      <w:bodyDiv w:val="1"/>
      <w:marLeft w:val="0"/>
      <w:marRight w:val="0"/>
      <w:marTop w:val="0"/>
      <w:marBottom w:val="0"/>
      <w:divBdr>
        <w:top w:val="none" w:sz="0" w:space="0" w:color="auto"/>
        <w:left w:val="none" w:sz="0" w:space="0" w:color="auto"/>
        <w:bottom w:val="none" w:sz="0" w:space="0" w:color="auto"/>
        <w:right w:val="none" w:sz="0" w:space="0" w:color="auto"/>
      </w:divBdr>
    </w:div>
    <w:div w:id="892035811">
      <w:bodyDiv w:val="1"/>
      <w:marLeft w:val="0"/>
      <w:marRight w:val="0"/>
      <w:marTop w:val="0"/>
      <w:marBottom w:val="0"/>
      <w:divBdr>
        <w:top w:val="none" w:sz="0" w:space="0" w:color="auto"/>
        <w:left w:val="none" w:sz="0" w:space="0" w:color="auto"/>
        <w:bottom w:val="none" w:sz="0" w:space="0" w:color="auto"/>
        <w:right w:val="none" w:sz="0" w:space="0" w:color="auto"/>
      </w:divBdr>
    </w:div>
    <w:div w:id="895700019">
      <w:bodyDiv w:val="1"/>
      <w:marLeft w:val="0"/>
      <w:marRight w:val="0"/>
      <w:marTop w:val="0"/>
      <w:marBottom w:val="0"/>
      <w:divBdr>
        <w:top w:val="none" w:sz="0" w:space="0" w:color="auto"/>
        <w:left w:val="none" w:sz="0" w:space="0" w:color="auto"/>
        <w:bottom w:val="none" w:sz="0" w:space="0" w:color="auto"/>
        <w:right w:val="none" w:sz="0" w:space="0" w:color="auto"/>
      </w:divBdr>
    </w:div>
    <w:div w:id="896280944">
      <w:bodyDiv w:val="1"/>
      <w:marLeft w:val="0"/>
      <w:marRight w:val="0"/>
      <w:marTop w:val="0"/>
      <w:marBottom w:val="0"/>
      <w:divBdr>
        <w:top w:val="none" w:sz="0" w:space="0" w:color="auto"/>
        <w:left w:val="none" w:sz="0" w:space="0" w:color="auto"/>
        <w:bottom w:val="none" w:sz="0" w:space="0" w:color="auto"/>
        <w:right w:val="none" w:sz="0" w:space="0" w:color="auto"/>
      </w:divBdr>
    </w:div>
    <w:div w:id="897209282">
      <w:bodyDiv w:val="1"/>
      <w:marLeft w:val="0"/>
      <w:marRight w:val="0"/>
      <w:marTop w:val="0"/>
      <w:marBottom w:val="0"/>
      <w:divBdr>
        <w:top w:val="none" w:sz="0" w:space="0" w:color="auto"/>
        <w:left w:val="none" w:sz="0" w:space="0" w:color="auto"/>
        <w:bottom w:val="none" w:sz="0" w:space="0" w:color="auto"/>
        <w:right w:val="none" w:sz="0" w:space="0" w:color="auto"/>
      </w:divBdr>
    </w:div>
    <w:div w:id="897784054">
      <w:bodyDiv w:val="1"/>
      <w:marLeft w:val="0"/>
      <w:marRight w:val="0"/>
      <w:marTop w:val="0"/>
      <w:marBottom w:val="0"/>
      <w:divBdr>
        <w:top w:val="none" w:sz="0" w:space="0" w:color="auto"/>
        <w:left w:val="none" w:sz="0" w:space="0" w:color="auto"/>
        <w:bottom w:val="none" w:sz="0" w:space="0" w:color="auto"/>
        <w:right w:val="none" w:sz="0" w:space="0" w:color="auto"/>
      </w:divBdr>
    </w:div>
    <w:div w:id="899750333">
      <w:bodyDiv w:val="1"/>
      <w:marLeft w:val="0"/>
      <w:marRight w:val="0"/>
      <w:marTop w:val="0"/>
      <w:marBottom w:val="0"/>
      <w:divBdr>
        <w:top w:val="none" w:sz="0" w:space="0" w:color="auto"/>
        <w:left w:val="none" w:sz="0" w:space="0" w:color="auto"/>
        <w:bottom w:val="none" w:sz="0" w:space="0" w:color="auto"/>
        <w:right w:val="none" w:sz="0" w:space="0" w:color="auto"/>
      </w:divBdr>
    </w:div>
    <w:div w:id="908879209">
      <w:bodyDiv w:val="1"/>
      <w:marLeft w:val="0"/>
      <w:marRight w:val="0"/>
      <w:marTop w:val="0"/>
      <w:marBottom w:val="0"/>
      <w:divBdr>
        <w:top w:val="none" w:sz="0" w:space="0" w:color="auto"/>
        <w:left w:val="none" w:sz="0" w:space="0" w:color="auto"/>
        <w:bottom w:val="none" w:sz="0" w:space="0" w:color="auto"/>
        <w:right w:val="none" w:sz="0" w:space="0" w:color="auto"/>
      </w:divBdr>
    </w:div>
    <w:div w:id="910695066">
      <w:bodyDiv w:val="1"/>
      <w:marLeft w:val="0"/>
      <w:marRight w:val="0"/>
      <w:marTop w:val="0"/>
      <w:marBottom w:val="0"/>
      <w:divBdr>
        <w:top w:val="none" w:sz="0" w:space="0" w:color="auto"/>
        <w:left w:val="none" w:sz="0" w:space="0" w:color="auto"/>
        <w:bottom w:val="none" w:sz="0" w:space="0" w:color="auto"/>
        <w:right w:val="none" w:sz="0" w:space="0" w:color="auto"/>
      </w:divBdr>
    </w:div>
    <w:div w:id="913662638">
      <w:bodyDiv w:val="1"/>
      <w:marLeft w:val="0"/>
      <w:marRight w:val="0"/>
      <w:marTop w:val="0"/>
      <w:marBottom w:val="0"/>
      <w:divBdr>
        <w:top w:val="none" w:sz="0" w:space="0" w:color="auto"/>
        <w:left w:val="none" w:sz="0" w:space="0" w:color="auto"/>
        <w:bottom w:val="none" w:sz="0" w:space="0" w:color="auto"/>
        <w:right w:val="none" w:sz="0" w:space="0" w:color="auto"/>
      </w:divBdr>
    </w:div>
    <w:div w:id="915430900">
      <w:bodyDiv w:val="1"/>
      <w:marLeft w:val="0"/>
      <w:marRight w:val="0"/>
      <w:marTop w:val="0"/>
      <w:marBottom w:val="0"/>
      <w:divBdr>
        <w:top w:val="none" w:sz="0" w:space="0" w:color="auto"/>
        <w:left w:val="none" w:sz="0" w:space="0" w:color="auto"/>
        <w:bottom w:val="none" w:sz="0" w:space="0" w:color="auto"/>
        <w:right w:val="none" w:sz="0" w:space="0" w:color="auto"/>
      </w:divBdr>
    </w:div>
    <w:div w:id="915869396">
      <w:bodyDiv w:val="1"/>
      <w:marLeft w:val="0"/>
      <w:marRight w:val="0"/>
      <w:marTop w:val="0"/>
      <w:marBottom w:val="0"/>
      <w:divBdr>
        <w:top w:val="none" w:sz="0" w:space="0" w:color="auto"/>
        <w:left w:val="none" w:sz="0" w:space="0" w:color="auto"/>
        <w:bottom w:val="none" w:sz="0" w:space="0" w:color="auto"/>
        <w:right w:val="none" w:sz="0" w:space="0" w:color="auto"/>
      </w:divBdr>
    </w:div>
    <w:div w:id="917130075">
      <w:bodyDiv w:val="1"/>
      <w:marLeft w:val="0"/>
      <w:marRight w:val="0"/>
      <w:marTop w:val="0"/>
      <w:marBottom w:val="0"/>
      <w:divBdr>
        <w:top w:val="none" w:sz="0" w:space="0" w:color="auto"/>
        <w:left w:val="none" w:sz="0" w:space="0" w:color="auto"/>
        <w:bottom w:val="none" w:sz="0" w:space="0" w:color="auto"/>
        <w:right w:val="none" w:sz="0" w:space="0" w:color="auto"/>
      </w:divBdr>
    </w:div>
    <w:div w:id="920413303">
      <w:bodyDiv w:val="1"/>
      <w:marLeft w:val="0"/>
      <w:marRight w:val="0"/>
      <w:marTop w:val="0"/>
      <w:marBottom w:val="0"/>
      <w:divBdr>
        <w:top w:val="none" w:sz="0" w:space="0" w:color="auto"/>
        <w:left w:val="none" w:sz="0" w:space="0" w:color="auto"/>
        <w:bottom w:val="none" w:sz="0" w:space="0" w:color="auto"/>
        <w:right w:val="none" w:sz="0" w:space="0" w:color="auto"/>
      </w:divBdr>
    </w:div>
    <w:div w:id="926571079">
      <w:bodyDiv w:val="1"/>
      <w:marLeft w:val="0"/>
      <w:marRight w:val="0"/>
      <w:marTop w:val="0"/>
      <w:marBottom w:val="0"/>
      <w:divBdr>
        <w:top w:val="none" w:sz="0" w:space="0" w:color="auto"/>
        <w:left w:val="none" w:sz="0" w:space="0" w:color="auto"/>
        <w:bottom w:val="none" w:sz="0" w:space="0" w:color="auto"/>
        <w:right w:val="none" w:sz="0" w:space="0" w:color="auto"/>
      </w:divBdr>
    </w:div>
    <w:div w:id="932669062">
      <w:bodyDiv w:val="1"/>
      <w:marLeft w:val="0"/>
      <w:marRight w:val="0"/>
      <w:marTop w:val="0"/>
      <w:marBottom w:val="0"/>
      <w:divBdr>
        <w:top w:val="none" w:sz="0" w:space="0" w:color="auto"/>
        <w:left w:val="none" w:sz="0" w:space="0" w:color="auto"/>
        <w:bottom w:val="none" w:sz="0" w:space="0" w:color="auto"/>
        <w:right w:val="none" w:sz="0" w:space="0" w:color="auto"/>
      </w:divBdr>
    </w:div>
    <w:div w:id="936599843">
      <w:bodyDiv w:val="1"/>
      <w:marLeft w:val="0"/>
      <w:marRight w:val="0"/>
      <w:marTop w:val="0"/>
      <w:marBottom w:val="0"/>
      <w:divBdr>
        <w:top w:val="none" w:sz="0" w:space="0" w:color="auto"/>
        <w:left w:val="none" w:sz="0" w:space="0" w:color="auto"/>
        <w:bottom w:val="none" w:sz="0" w:space="0" w:color="auto"/>
        <w:right w:val="none" w:sz="0" w:space="0" w:color="auto"/>
      </w:divBdr>
    </w:div>
    <w:div w:id="938677564">
      <w:bodyDiv w:val="1"/>
      <w:marLeft w:val="0"/>
      <w:marRight w:val="0"/>
      <w:marTop w:val="0"/>
      <w:marBottom w:val="0"/>
      <w:divBdr>
        <w:top w:val="none" w:sz="0" w:space="0" w:color="auto"/>
        <w:left w:val="none" w:sz="0" w:space="0" w:color="auto"/>
        <w:bottom w:val="none" w:sz="0" w:space="0" w:color="auto"/>
        <w:right w:val="none" w:sz="0" w:space="0" w:color="auto"/>
      </w:divBdr>
    </w:div>
    <w:div w:id="945235232">
      <w:bodyDiv w:val="1"/>
      <w:marLeft w:val="0"/>
      <w:marRight w:val="0"/>
      <w:marTop w:val="0"/>
      <w:marBottom w:val="0"/>
      <w:divBdr>
        <w:top w:val="none" w:sz="0" w:space="0" w:color="auto"/>
        <w:left w:val="none" w:sz="0" w:space="0" w:color="auto"/>
        <w:bottom w:val="none" w:sz="0" w:space="0" w:color="auto"/>
        <w:right w:val="none" w:sz="0" w:space="0" w:color="auto"/>
      </w:divBdr>
    </w:div>
    <w:div w:id="947852796">
      <w:bodyDiv w:val="1"/>
      <w:marLeft w:val="0"/>
      <w:marRight w:val="0"/>
      <w:marTop w:val="0"/>
      <w:marBottom w:val="0"/>
      <w:divBdr>
        <w:top w:val="none" w:sz="0" w:space="0" w:color="auto"/>
        <w:left w:val="none" w:sz="0" w:space="0" w:color="auto"/>
        <w:bottom w:val="none" w:sz="0" w:space="0" w:color="auto"/>
        <w:right w:val="none" w:sz="0" w:space="0" w:color="auto"/>
      </w:divBdr>
    </w:div>
    <w:div w:id="949242008">
      <w:bodyDiv w:val="1"/>
      <w:marLeft w:val="0"/>
      <w:marRight w:val="0"/>
      <w:marTop w:val="0"/>
      <w:marBottom w:val="0"/>
      <w:divBdr>
        <w:top w:val="none" w:sz="0" w:space="0" w:color="auto"/>
        <w:left w:val="none" w:sz="0" w:space="0" w:color="auto"/>
        <w:bottom w:val="none" w:sz="0" w:space="0" w:color="auto"/>
        <w:right w:val="none" w:sz="0" w:space="0" w:color="auto"/>
      </w:divBdr>
    </w:div>
    <w:div w:id="951941581">
      <w:bodyDiv w:val="1"/>
      <w:marLeft w:val="0"/>
      <w:marRight w:val="0"/>
      <w:marTop w:val="0"/>
      <w:marBottom w:val="0"/>
      <w:divBdr>
        <w:top w:val="none" w:sz="0" w:space="0" w:color="auto"/>
        <w:left w:val="none" w:sz="0" w:space="0" w:color="auto"/>
        <w:bottom w:val="none" w:sz="0" w:space="0" w:color="auto"/>
        <w:right w:val="none" w:sz="0" w:space="0" w:color="auto"/>
      </w:divBdr>
    </w:div>
    <w:div w:id="952906503">
      <w:bodyDiv w:val="1"/>
      <w:marLeft w:val="0"/>
      <w:marRight w:val="0"/>
      <w:marTop w:val="0"/>
      <w:marBottom w:val="0"/>
      <w:divBdr>
        <w:top w:val="none" w:sz="0" w:space="0" w:color="auto"/>
        <w:left w:val="none" w:sz="0" w:space="0" w:color="auto"/>
        <w:bottom w:val="none" w:sz="0" w:space="0" w:color="auto"/>
        <w:right w:val="none" w:sz="0" w:space="0" w:color="auto"/>
      </w:divBdr>
    </w:div>
    <w:div w:id="958072475">
      <w:bodyDiv w:val="1"/>
      <w:marLeft w:val="0"/>
      <w:marRight w:val="0"/>
      <w:marTop w:val="0"/>
      <w:marBottom w:val="0"/>
      <w:divBdr>
        <w:top w:val="none" w:sz="0" w:space="0" w:color="auto"/>
        <w:left w:val="none" w:sz="0" w:space="0" w:color="auto"/>
        <w:bottom w:val="none" w:sz="0" w:space="0" w:color="auto"/>
        <w:right w:val="none" w:sz="0" w:space="0" w:color="auto"/>
      </w:divBdr>
    </w:div>
    <w:div w:id="961426532">
      <w:bodyDiv w:val="1"/>
      <w:marLeft w:val="0"/>
      <w:marRight w:val="0"/>
      <w:marTop w:val="0"/>
      <w:marBottom w:val="0"/>
      <w:divBdr>
        <w:top w:val="none" w:sz="0" w:space="0" w:color="auto"/>
        <w:left w:val="none" w:sz="0" w:space="0" w:color="auto"/>
        <w:bottom w:val="none" w:sz="0" w:space="0" w:color="auto"/>
        <w:right w:val="none" w:sz="0" w:space="0" w:color="auto"/>
      </w:divBdr>
    </w:div>
    <w:div w:id="962806883">
      <w:bodyDiv w:val="1"/>
      <w:marLeft w:val="0"/>
      <w:marRight w:val="0"/>
      <w:marTop w:val="0"/>
      <w:marBottom w:val="0"/>
      <w:divBdr>
        <w:top w:val="none" w:sz="0" w:space="0" w:color="auto"/>
        <w:left w:val="none" w:sz="0" w:space="0" w:color="auto"/>
        <w:bottom w:val="none" w:sz="0" w:space="0" w:color="auto"/>
        <w:right w:val="none" w:sz="0" w:space="0" w:color="auto"/>
      </w:divBdr>
    </w:div>
    <w:div w:id="979579843">
      <w:bodyDiv w:val="1"/>
      <w:marLeft w:val="0"/>
      <w:marRight w:val="0"/>
      <w:marTop w:val="0"/>
      <w:marBottom w:val="0"/>
      <w:divBdr>
        <w:top w:val="none" w:sz="0" w:space="0" w:color="auto"/>
        <w:left w:val="none" w:sz="0" w:space="0" w:color="auto"/>
        <w:bottom w:val="none" w:sz="0" w:space="0" w:color="auto"/>
        <w:right w:val="none" w:sz="0" w:space="0" w:color="auto"/>
      </w:divBdr>
    </w:div>
    <w:div w:id="981429278">
      <w:bodyDiv w:val="1"/>
      <w:marLeft w:val="0"/>
      <w:marRight w:val="0"/>
      <w:marTop w:val="0"/>
      <w:marBottom w:val="0"/>
      <w:divBdr>
        <w:top w:val="none" w:sz="0" w:space="0" w:color="auto"/>
        <w:left w:val="none" w:sz="0" w:space="0" w:color="auto"/>
        <w:bottom w:val="none" w:sz="0" w:space="0" w:color="auto"/>
        <w:right w:val="none" w:sz="0" w:space="0" w:color="auto"/>
      </w:divBdr>
    </w:div>
    <w:div w:id="987171873">
      <w:bodyDiv w:val="1"/>
      <w:marLeft w:val="0"/>
      <w:marRight w:val="0"/>
      <w:marTop w:val="0"/>
      <w:marBottom w:val="0"/>
      <w:divBdr>
        <w:top w:val="none" w:sz="0" w:space="0" w:color="auto"/>
        <w:left w:val="none" w:sz="0" w:space="0" w:color="auto"/>
        <w:bottom w:val="none" w:sz="0" w:space="0" w:color="auto"/>
        <w:right w:val="none" w:sz="0" w:space="0" w:color="auto"/>
      </w:divBdr>
    </w:div>
    <w:div w:id="991131106">
      <w:bodyDiv w:val="1"/>
      <w:marLeft w:val="0"/>
      <w:marRight w:val="0"/>
      <w:marTop w:val="0"/>
      <w:marBottom w:val="0"/>
      <w:divBdr>
        <w:top w:val="none" w:sz="0" w:space="0" w:color="auto"/>
        <w:left w:val="none" w:sz="0" w:space="0" w:color="auto"/>
        <w:bottom w:val="none" w:sz="0" w:space="0" w:color="auto"/>
        <w:right w:val="none" w:sz="0" w:space="0" w:color="auto"/>
      </w:divBdr>
    </w:div>
    <w:div w:id="999384054">
      <w:bodyDiv w:val="1"/>
      <w:marLeft w:val="0"/>
      <w:marRight w:val="0"/>
      <w:marTop w:val="0"/>
      <w:marBottom w:val="0"/>
      <w:divBdr>
        <w:top w:val="none" w:sz="0" w:space="0" w:color="auto"/>
        <w:left w:val="none" w:sz="0" w:space="0" w:color="auto"/>
        <w:bottom w:val="none" w:sz="0" w:space="0" w:color="auto"/>
        <w:right w:val="none" w:sz="0" w:space="0" w:color="auto"/>
      </w:divBdr>
    </w:div>
    <w:div w:id="1001664869">
      <w:bodyDiv w:val="1"/>
      <w:marLeft w:val="0"/>
      <w:marRight w:val="0"/>
      <w:marTop w:val="0"/>
      <w:marBottom w:val="0"/>
      <w:divBdr>
        <w:top w:val="none" w:sz="0" w:space="0" w:color="auto"/>
        <w:left w:val="none" w:sz="0" w:space="0" w:color="auto"/>
        <w:bottom w:val="none" w:sz="0" w:space="0" w:color="auto"/>
        <w:right w:val="none" w:sz="0" w:space="0" w:color="auto"/>
      </w:divBdr>
    </w:div>
    <w:div w:id="1009218572">
      <w:bodyDiv w:val="1"/>
      <w:marLeft w:val="0"/>
      <w:marRight w:val="0"/>
      <w:marTop w:val="0"/>
      <w:marBottom w:val="0"/>
      <w:divBdr>
        <w:top w:val="none" w:sz="0" w:space="0" w:color="auto"/>
        <w:left w:val="none" w:sz="0" w:space="0" w:color="auto"/>
        <w:bottom w:val="none" w:sz="0" w:space="0" w:color="auto"/>
        <w:right w:val="none" w:sz="0" w:space="0" w:color="auto"/>
      </w:divBdr>
    </w:div>
    <w:div w:id="1009792834">
      <w:bodyDiv w:val="1"/>
      <w:marLeft w:val="0"/>
      <w:marRight w:val="0"/>
      <w:marTop w:val="0"/>
      <w:marBottom w:val="0"/>
      <w:divBdr>
        <w:top w:val="none" w:sz="0" w:space="0" w:color="auto"/>
        <w:left w:val="none" w:sz="0" w:space="0" w:color="auto"/>
        <w:bottom w:val="none" w:sz="0" w:space="0" w:color="auto"/>
        <w:right w:val="none" w:sz="0" w:space="0" w:color="auto"/>
      </w:divBdr>
    </w:div>
    <w:div w:id="1014454558">
      <w:bodyDiv w:val="1"/>
      <w:marLeft w:val="0"/>
      <w:marRight w:val="0"/>
      <w:marTop w:val="0"/>
      <w:marBottom w:val="0"/>
      <w:divBdr>
        <w:top w:val="none" w:sz="0" w:space="0" w:color="auto"/>
        <w:left w:val="none" w:sz="0" w:space="0" w:color="auto"/>
        <w:bottom w:val="none" w:sz="0" w:space="0" w:color="auto"/>
        <w:right w:val="none" w:sz="0" w:space="0" w:color="auto"/>
      </w:divBdr>
    </w:div>
    <w:div w:id="1025329321">
      <w:bodyDiv w:val="1"/>
      <w:marLeft w:val="0"/>
      <w:marRight w:val="0"/>
      <w:marTop w:val="0"/>
      <w:marBottom w:val="0"/>
      <w:divBdr>
        <w:top w:val="none" w:sz="0" w:space="0" w:color="auto"/>
        <w:left w:val="none" w:sz="0" w:space="0" w:color="auto"/>
        <w:bottom w:val="none" w:sz="0" w:space="0" w:color="auto"/>
        <w:right w:val="none" w:sz="0" w:space="0" w:color="auto"/>
      </w:divBdr>
    </w:div>
    <w:div w:id="1031104350">
      <w:bodyDiv w:val="1"/>
      <w:marLeft w:val="0"/>
      <w:marRight w:val="0"/>
      <w:marTop w:val="0"/>
      <w:marBottom w:val="0"/>
      <w:divBdr>
        <w:top w:val="none" w:sz="0" w:space="0" w:color="auto"/>
        <w:left w:val="none" w:sz="0" w:space="0" w:color="auto"/>
        <w:bottom w:val="none" w:sz="0" w:space="0" w:color="auto"/>
        <w:right w:val="none" w:sz="0" w:space="0" w:color="auto"/>
      </w:divBdr>
    </w:div>
    <w:div w:id="1031614905">
      <w:bodyDiv w:val="1"/>
      <w:marLeft w:val="0"/>
      <w:marRight w:val="0"/>
      <w:marTop w:val="0"/>
      <w:marBottom w:val="0"/>
      <w:divBdr>
        <w:top w:val="none" w:sz="0" w:space="0" w:color="auto"/>
        <w:left w:val="none" w:sz="0" w:space="0" w:color="auto"/>
        <w:bottom w:val="none" w:sz="0" w:space="0" w:color="auto"/>
        <w:right w:val="none" w:sz="0" w:space="0" w:color="auto"/>
      </w:divBdr>
    </w:div>
    <w:div w:id="1036810556">
      <w:bodyDiv w:val="1"/>
      <w:marLeft w:val="0"/>
      <w:marRight w:val="0"/>
      <w:marTop w:val="0"/>
      <w:marBottom w:val="0"/>
      <w:divBdr>
        <w:top w:val="none" w:sz="0" w:space="0" w:color="auto"/>
        <w:left w:val="none" w:sz="0" w:space="0" w:color="auto"/>
        <w:bottom w:val="none" w:sz="0" w:space="0" w:color="auto"/>
        <w:right w:val="none" w:sz="0" w:space="0" w:color="auto"/>
      </w:divBdr>
    </w:div>
    <w:div w:id="1052995945">
      <w:bodyDiv w:val="1"/>
      <w:marLeft w:val="0"/>
      <w:marRight w:val="0"/>
      <w:marTop w:val="0"/>
      <w:marBottom w:val="0"/>
      <w:divBdr>
        <w:top w:val="none" w:sz="0" w:space="0" w:color="auto"/>
        <w:left w:val="none" w:sz="0" w:space="0" w:color="auto"/>
        <w:bottom w:val="none" w:sz="0" w:space="0" w:color="auto"/>
        <w:right w:val="none" w:sz="0" w:space="0" w:color="auto"/>
      </w:divBdr>
    </w:div>
    <w:div w:id="1053382498">
      <w:bodyDiv w:val="1"/>
      <w:marLeft w:val="0"/>
      <w:marRight w:val="0"/>
      <w:marTop w:val="0"/>
      <w:marBottom w:val="0"/>
      <w:divBdr>
        <w:top w:val="none" w:sz="0" w:space="0" w:color="auto"/>
        <w:left w:val="none" w:sz="0" w:space="0" w:color="auto"/>
        <w:bottom w:val="none" w:sz="0" w:space="0" w:color="auto"/>
        <w:right w:val="none" w:sz="0" w:space="0" w:color="auto"/>
      </w:divBdr>
    </w:div>
    <w:div w:id="1062294372">
      <w:bodyDiv w:val="1"/>
      <w:marLeft w:val="0"/>
      <w:marRight w:val="0"/>
      <w:marTop w:val="0"/>
      <w:marBottom w:val="0"/>
      <w:divBdr>
        <w:top w:val="none" w:sz="0" w:space="0" w:color="auto"/>
        <w:left w:val="none" w:sz="0" w:space="0" w:color="auto"/>
        <w:bottom w:val="none" w:sz="0" w:space="0" w:color="auto"/>
        <w:right w:val="none" w:sz="0" w:space="0" w:color="auto"/>
      </w:divBdr>
    </w:div>
    <w:div w:id="1071200680">
      <w:bodyDiv w:val="1"/>
      <w:marLeft w:val="0"/>
      <w:marRight w:val="0"/>
      <w:marTop w:val="0"/>
      <w:marBottom w:val="0"/>
      <w:divBdr>
        <w:top w:val="none" w:sz="0" w:space="0" w:color="auto"/>
        <w:left w:val="none" w:sz="0" w:space="0" w:color="auto"/>
        <w:bottom w:val="none" w:sz="0" w:space="0" w:color="auto"/>
        <w:right w:val="none" w:sz="0" w:space="0" w:color="auto"/>
      </w:divBdr>
    </w:div>
    <w:div w:id="1074856398">
      <w:bodyDiv w:val="1"/>
      <w:marLeft w:val="0"/>
      <w:marRight w:val="0"/>
      <w:marTop w:val="0"/>
      <w:marBottom w:val="0"/>
      <w:divBdr>
        <w:top w:val="none" w:sz="0" w:space="0" w:color="auto"/>
        <w:left w:val="none" w:sz="0" w:space="0" w:color="auto"/>
        <w:bottom w:val="none" w:sz="0" w:space="0" w:color="auto"/>
        <w:right w:val="none" w:sz="0" w:space="0" w:color="auto"/>
      </w:divBdr>
    </w:div>
    <w:div w:id="1080910867">
      <w:bodyDiv w:val="1"/>
      <w:marLeft w:val="0"/>
      <w:marRight w:val="0"/>
      <w:marTop w:val="0"/>
      <w:marBottom w:val="0"/>
      <w:divBdr>
        <w:top w:val="none" w:sz="0" w:space="0" w:color="auto"/>
        <w:left w:val="none" w:sz="0" w:space="0" w:color="auto"/>
        <w:bottom w:val="none" w:sz="0" w:space="0" w:color="auto"/>
        <w:right w:val="none" w:sz="0" w:space="0" w:color="auto"/>
      </w:divBdr>
    </w:div>
    <w:div w:id="1080950798">
      <w:bodyDiv w:val="1"/>
      <w:marLeft w:val="0"/>
      <w:marRight w:val="0"/>
      <w:marTop w:val="0"/>
      <w:marBottom w:val="0"/>
      <w:divBdr>
        <w:top w:val="none" w:sz="0" w:space="0" w:color="auto"/>
        <w:left w:val="none" w:sz="0" w:space="0" w:color="auto"/>
        <w:bottom w:val="none" w:sz="0" w:space="0" w:color="auto"/>
        <w:right w:val="none" w:sz="0" w:space="0" w:color="auto"/>
      </w:divBdr>
    </w:div>
    <w:div w:id="1089152562">
      <w:bodyDiv w:val="1"/>
      <w:marLeft w:val="0"/>
      <w:marRight w:val="0"/>
      <w:marTop w:val="0"/>
      <w:marBottom w:val="0"/>
      <w:divBdr>
        <w:top w:val="none" w:sz="0" w:space="0" w:color="auto"/>
        <w:left w:val="none" w:sz="0" w:space="0" w:color="auto"/>
        <w:bottom w:val="none" w:sz="0" w:space="0" w:color="auto"/>
        <w:right w:val="none" w:sz="0" w:space="0" w:color="auto"/>
      </w:divBdr>
    </w:div>
    <w:div w:id="1095177460">
      <w:bodyDiv w:val="1"/>
      <w:marLeft w:val="0"/>
      <w:marRight w:val="0"/>
      <w:marTop w:val="0"/>
      <w:marBottom w:val="0"/>
      <w:divBdr>
        <w:top w:val="none" w:sz="0" w:space="0" w:color="auto"/>
        <w:left w:val="none" w:sz="0" w:space="0" w:color="auto"/>
        <w:bottom w:val="none" w:sz="0" w:space="0" w:color="auto"/>
        <w:right w:val="none" w:sz="0" w:space="0" w:color="auto"/>
      </w:divBdr>
    </w:div>
    <w:div w:id="1098908890">
      <w:bodyDiv w:val="1"/>
      <w:marLeft w:val="0"/>
      <w:marRight w:val="0"/>
      <w:marTop w:val="0"/>
      <w:marBottom w:val="0"/>
      <w:divBdr>
        <w:top w:val="none" w:sz="0" w:space="0" w:color="auto"/>
        <w:left w:val="none" w:sz="0" w:space="0" w:color="auto"/>
        <w:bottom w:val="none" w:sz="0" w:space="0" w:color="auto"/>
        <w:right w:val="none" w:sz="0" w:space="0" w:color="auto"/>
      </w:divBdr>
    </w:div>
    <w:div w:id="1106073879">
      <w:bodyDiv w:val="1"/>
      <w:marLeft w:val="0"/>
      <w:marRight w:val="0"/>
      <w:marTop w:val="0"/>
      <w:marBottom w:val="0"/>
      <w:divBdr>
        <w:top w:val="none" w:sz="0" w:space="0" w:color="auto"/>
        <w:left w:val="none" w:sz="0" w:space="0" w:color="auto"/>
        <w:bottom w:val="none" w:sz="0" w:space="0" w:color="auto"/>
        <w:right w:val="none" w:sz="0" w:space="0" w:color="auto"/>
      </w:divBdr>
    </w:div>
    <w:div w:id="1109590484">
      <w:bodyDiv w:val="1"/>
      <w:marLeft w:val="0"/>
      <w:marRight w:val="0"/>
      <w:marTop w:val="0"/>
      <w:marBottom w:val="0"/>
      <w:divBdr>
        <w:top w:val="none" w:sz="0" w:space="0" w:color="auto"/>
        <w:left w:val="none" w:sz="0" w:space="0" w:color="auto"/>
        <w:bottom w:val="none" w:sz="0" w:space="0" w:color="auto"/>
        <w:right w:val="none" w:sz="0" w:space="0" w:color="auto"/>
      </w:divBdr>
    </w:div>
    <w:div w:id="1113983089">
      <w:bodyDiv w:val="1"/>
      <w:marLeft w:val="0"/>
      <w:marRight w:val="0"/>
      <w:marTop w:val="0"/>
      <w:marBottom w:val="0"/>
      <w:divBdr>
        <w:top w:val="none" w:sz="0" w:space="0" w:color="auto"/>
        <w:left w:val="none" w:sz="0" w:space="0" w:color="auto"/>
        <w:bottom w:val="none" w:sz="0" w:space="0" w:color="auto"/>
        <w:right w:val="none" w:sz="0" w:space="0" w:color="auto"/>
      </w:divBdr>
    </w:div>
    <w:div w:id="1121341626">
      <w:bodyDiv w:val="1"/>
      <w:marLeft w:val="0"/>
      <w:marRight w:val="0"/>
      <w:marTop w:val="0"/>
      <w:marBottom w:val="0"/>
      <w:divBdr>
        <w:top w:val="none" w:sz="0" w:space="0" w:color="auto"/>
        <w:left w:val="none" w:sz="0" w:space="0" w:color="auto"/>
        <w:bottom w:val="none" w:sz="0" w:space="0" w:color="auto"/>
        <w:right w:val="none" w:sz="0" w:space="0" w:color="auto"/>
      </w:divBdr>
    </w:div>
    <w:div w:id="1122461386">
      <w:bodyDiv w:val="1"/>
      <w:marLeft w:val="0"/>
      <w:marRight w:val="0"/>
      <w:marTop w:val="0"/>
      <w:marBottom w:val="0"/>
      <w:divBdr>
        <w:top w:val="none" w:sz="0" w:space="0" w:color="auto"/>
        <w:left w:val="none" w:sz="0" w:space="0" w:color="auto"/>
        <w:bottom w:val="none" w:sz="0" w:space="0" w:color="auto"/>
        <w:right w:val="none" w:sz="0" w:space="0" w:color="auto"/>
      </w:divBdr>
    </w:div>
    <w:div w:id="1127891245">
      <w:bodyDiv w:val="1"/>
      <w:marLeft w:val="0"/>
      <w:marRight w:val="0"/>
      <w:marTop w:val="0"/>
      <w:marBottom w:val="0"/>
      <w:divBdr>
        <w:top w:val="none" w:sz="0" w:space="0" w:color="auto"/>
        <w:left w:val="none" w:sz="0" w:space="0" w:color="auto"/>
        <w:bottom w:val="none" w:sz="0" w:space="0" w:color="auto"/>
        <w:right w:val="none" w:sz="0" w:space="0" w:color="auto"/>
      </w:divBdr>
    </w:div>
    <w:div w:id="1138378746">
      <w:bodyDiv w:val="1"/>
      <w:marLeft w:val="0"/>
      <w:marRight w:val="0"/>
      <w:marTop w:val="0"/>
      <w:marBottom w:val="0"/>
      <w:divBdr>
        <w:top w:val="none" w:sz="0" w:space="0" w:color="auto"/>
        <w:left w:val="none" w:sz="0" w:space="0" w:color="auto"/>
        <w:bottom w:val="none" w:sz="0" w:space="0" w:color="auto"/>
        <w:right w:val="none" w:sz="0" w:space="0" w:color="auto"/>
      </w:divBdr>
    </w:div>
    <w:div w:id="1148279667">
      <w:bodyDiv w:val="1"/>
      <w:marLeft w:val="0"/>
      <w:marRight w:val="0"/>
      <w:marTop w:val="0"/>
      <w:marBottom w:val="0"/>
      <w:divBdr>
        <w:top w:val="none" w:sz="0" w:space="0" w:color="auto"/>
        <w:left w:val="none" w:sz="0" w:space="0" w:color="auto"/>
        <w:bottom w:val="none" w:sz="0" w:space="0" w:color="auto"/>
        <w:right w:val="none" w:sz="0" w:space="0" w:color="auto"/>
      </w:divBdr>
    </w:div>
    <w:div w:id="1149859529">
      <w:bodyDiv w:val="1"/>
      <w:marLeft w:val="0"/>
      <w:marRight w:val="0"/>
      <w:marTop w:val="0"/>
      <w:marBottom w:val="0"/>
      <w:divBdr>
        <w:top w:val="none" w:sz="0" w:space="0" w:color="auto"/>
        <w:left w:val="none" w:sz="0" w:space="0" w:color="auto"/>
        <w:bottom w:val="none" w:sz="0" w:space="0" w:color="auto"/>
        <w:right w:val="none" w:sz="0" w:space="0" w:color="auto"/>
      </w:divBdr>
    </w:div>
    <w:div w:id="1150175077">
      <w:bodyDiv w:val="1"/>
      <w:marLeft w:val="0"/>
      <w:marRight w:val="0"/>
      <w:marTop w:val="0"/>
      <w:marBottom w:val="0"/>
      <w:divBdr>
        <w:top w:val="none" w:sz="0" w:space="0" w:color="auto"/>
        <w:left w:val="none" w:sz="0" w:space="0" w:color="auto"/>
        <w:bottom w:val="none" w:sz="0" w:space="0" w:color="auto"/>
        <w:right w:val="none" w:sz="0" w:space="0" w:color="auto"/>
      </w:divBdr>
    </w:div>
    <w:div w:id="1154299779">
      <w:bodyDiv w:val="1"/>
      <w:marLeft w:val="0"/>
      <w:marRight w:val="0"/>
      <w:marTop w:val="0"/>
      <w:marBottom w:val="0"/>
      <w:divBdr>
        <w:top w:val="none" w:sz="0" w:space="0" w:color="auto"/>
        <w:left w:val="none" w:sz="0" w:space="0" w:color="auto"/>
        <w:bottom w:val="none" w:sz="0" w:space="0" w:color="auto"/>
        <w:right w:val="none" w:sz="0" w:space="0" w:color="auto"/>
      </w:divBdr>
    </w:div>
    <w:div w:id="1155335821">
      <w:bodyDiv w:val="1"/>
      <w:marLeft w:val="0"/>
      <w:marRight w:val="0"/>
      <w:marTop w:val="0"/>
      <w:marBottom w:val="0"/>
      <w:divBdr>
        <w:top w:val="none" w:sz="0" w:space="0" w:color="auto"/>
        <w:left w:val="none" w:sz="0" w:space="0" w:color="auto"/>
        <w:bottom w:val="none" w:sz="0" w:space="0" w:color="auto"/>
        <w:right w:val="none" w:sz="0" w:space="0" w:color="auto"/>
      </w:divBdr>
    </w:div>
    <w:div w:id="1157571469">
      <w:bodyDiv w:val="1"/>
      <w:marLeft w:val="0"/>
      <w:marRight w:val="0"/>
      <w:marTop w:val="0"/>
      <w:marBottom w:val="0"/>
      <w:divBdr>
        <w:top w:val="none" w:sz="0" w:space="0" w:color="auto"/>
        <w:left w:val="none" w:sz="0" w:space="0" w:color="auto"/>
        <w:bottom w:val="none" w:sz="0" w:space="0" w:color="auto"/>
        <w:right w:val="none" w:sz="0" w:space="0" w:color="auto"/>
      </w:divBdr>
    </w:div>
    <w:div w:id="1162817865">
      <w:bodyDiv w:val="1"/>
      <w:marLeft w:val="0"/>
      <w:marRight w:val="0"/>
      <w:marTop w:val="0"/>
      <w:marBottom w:val="0"/>
      <w:divBdr>
        <w:top w:val="none" w:sz="0" w:space="0" w:color="auto"/>
        <w:left w:val="none" w:sz="0" w:space="0" w:color="auto"/>
        <w:bottom w:val="none" w:sz="0" w:space="0" w:color="auto"/>
        <w:right w:val="none" w:sz="0" w:space="0" w:color="auto"/>
      </w:divBdr>
    </w:div>
    <w:div w:id="1163668814">
      <w:bodyDiv w:val="1"/>
      <w:marLeft w:val="0"/>
      <w:marRight w:val="0"/>
      <w:marTop w:val="0"/>
      <w:marBottom w:val="0"/>
      <w:divBdr>
        <w:top w:val="none" w:sz="0" w:space="0" w:color="auto"/>
        <w:left w:val="none" w:sz="0" w:space="0" w:color="auto"/>
        <w:bottom w:val="none" w:sz="0" w:space="0" w:color="auto"/>
        <w:right w:val="none" w:sz="0" w:space="0" w:color="auto"/>
      </w:divBdr>
    </w:div>
    <w:div w:id="1166821681">
      <w:bodyDiv w:val="1"/>
      <w:marLeft w:val="0"/>
      <w:marRight w:val="0"/>
      <w:marTop w:val="0"/>
      <w:marBottom w:val="0"/>
      <w:divBdr>
        <w:top w:val="none" w:sz="0" w:space="0" w:color="auto"/>
        <w:left w:val="none" w:sz="0" w:space="0" w:color="auto"/>
        <w:bottom w:val="none" w:sz="0" w:space="0" w:color="auto"/>
        <w:right w:val="none" w:sz="0" w:space="0" w:color="auto"/>
      </w:divBdr>
    </w:div>
    <w:div w:id="1170676559">
      <w:bodyDiv w:val="1"/>
      <w:marLeft w:val="0"/>
      <w:marRight w:val="0"/>
      <w:marTop w:val="0"/>
      <w:marBottom w:val="0"/>
      <w:divBdr>
        <w:top w:val="none" w:sz="0" w:space="0" w:color="auto"/>
        <w:left w:val="none" w:sz="0" w:space="0" w:color="auto"/>
        <w:bottom w:val="none" w:sz="0" w:space="0" w:color="auto"/>
        <w:right w:val="none" w:sz="0" w:space="0" w:color="auto"/>
      </w:divBdr>
    </w:div>
    <w:div w:id="1174950428">
      <w:bodyDiv w:val="1"/>
      <w:marLeft w:val="0"/>
      <w:marRight w:val="0"/>
      <w:marTop w:val="0"/>
      <w:marBottom w:val="0"/>
      <w:divBdr>
        <w:top w:val="none" w:sz="0" w:space="0" w:color="auto"/>
        <w:left w:val="none" w:sz="0" w:space="0" w:color="auto"/>
        <w:bottom w:val="none" w:sz="0" w:space="0" w:color="auto"/>
        <w:right w:val="none" w:sz="0" w:space="0" w:color="auto"/>
      </w:divBdr>
    </w:div>
    <w:div w:id="1177883032">
      <w:bodyDiv w:val="1"/>
      <w:marLeft w:val="0"/>
      <w:marRight w:val="0"/>
      <w:marTop w:val="0"/>
      <w:marBottom w:val="0"/>
      <w:divBdr>
        <w:top w:val="none" w:sz="0" w:space="0" w:color="auto"/>
        <w:left w:val="none" w:sz="0" w:space="0" w:color="auto"/>
        <w:bottom w:val="none" w:sz="0" w:space="0" w:color="auto"/>
        <w:right w:val="none" w:sz="0" w:space="0" w:color="auto"/>
      </w:divBdr>
    </w:div>
    <w:div w:id="1181361218">
      <w:bodyDiv w:val="1"/>
      <w:marLeft w:val="0"/>
      <w:marRight w:val="0"/>
      <w:marTop w:val="0"/>
      <w:marBottom w:val="0"/>
      <w:divBdr>
        <w:top w:val="none" w:sz="0" w:space="0" w:color="auto"/>
        <w:left w:val="none" w:sz="0" w:space="0" w:color="auto"/>
        <w:bottom w:val="none" w:sz="0" w:space="0" w:color="auto"/>
        <w:right w:val="none" w:sz="0" w:space="0" w:color="auto"/>
      </w:divBdr>
    </w:div>
    <w:div w:id="1185703154">
      <w:bodyDiv w:val="1"/>
      <w:marLeft w:val="0"/>
      <w:marRight w:val="0"/>
      <w:marTop w:val="0"/>
      <w:marBottom w:val="0"/>
      <w:divBdr>
        <w:top w:val="none" w:sz="0" w:space="0" w:color="auto"/>
        <w:left w:val="none" w:sz="0" w:space="0" w:color="auto"/>
        <w:bottom w:val="none" w:sz="0" w:space="0" w:color="auto"/>
        <w:right w:val="none" w:sz="0" w:space="0" w:color="auto"/>
      </w:divBdr>
    </w:div>
    <w:div w:id="1187452567">
      <w:bodyDiv w:val="1"/>
      <w:marLeft w:val="0"/>
      <w:marRight w:val="0"/>
      <w:marTop w:val="0"/>
      <w:marBottom w:val="0"/>
      <w:divBdr>
        <w:top w:val="none" w:sz="0" w:space="0" w:color="auto"/>
        <w:left w:val="none" w:sz="0" w:space="0" w:color="auto"/>
        <w:bottom w:val="none" w:sz="0" w:space="0" w:color="auto"/>
        <w:right w:val="none" w:sz="0" w:space="0" w:color="auto"/>
      </w:divBdr>
    </w:div>
    <w:div w:id="1188443418">
      <w:bodyDiv w:val="1"/>
      <w:marLeft w:val="0"/>
      <w:marRight w:val="0"/>
      <w:marTop w:val="0"/>
      <w:marBottom w:val="0"/>
      <w:divBdr>
        <w:top w:val="none" w:sz="0" w:space="0" w:color="auto"/>
        <w:left w:val="none" w:sz="0" w:space="0" w:color="auto"/>
        <w:bottom w:val="none" w:sz="0" w:space="0" w:color="auto"/>
        <w:right w:val="none" w:sz="0" w:space="0" w:color="auto"/>
      </w:divBdr>
    </w:div>
    <w:div w:id="1207178434">
      <w:bodyDiv w:val="1"/>
      <w:marLeft w:val="0"/>
      <w:marRight w:val="0"/>
      <w:marTop w:val="0"/>
      <w:marBottom w:val="0"/>
      <w:divBdr>
        <w:top w:val="none" w:sz="0" w:space="0" w:color="auto"/>
        <w:left w:val="none" w:sz="0" w:space="0" w:color="auto"/>
        <w:bottom w:val="none" w:sz="0" w:space="0" w:color="auto"/>
        <w:right w:val="none" w:sz="0" w:space="0" w:color="auto"/>
      </w:divBdr>
    </w:div>
    <w:div w:id="1207912903">
      <w:bodyDiv w:val="1"/>
      <w:marLeft w:val="0"/>
      <w:marRight w:val="0"/>
      <w:marTop w:val="0"/>
      <w:marBottom w:val="0"/>
      <w:divBdr>
        <w:top w:val="none" w:sz="0" w:space="0" w:color="auto"/>
        <w:left w:val="none" w:sz="0" w:space="0" w:color="auto"/>
        <w:bottom w:val="none" w:sz="0" w:space="0" w:color="auto"/>
        <w:right w:val="none" w:sz="0" w:space="0" w:color="auto"/>
      </w:divBdr>
    </w:div>
    <w:div w:id="1219047203">
      <w:bodyDiv w:val="1"/>
      <w:marLeft w:val="0"/>
      <w:marRight w:val="0"/>
      <w:marTop w:val="0"/>
      <w:marBottom w:val="0"/>
      <w:divBdr>
        <w:top w:val="none" w:sz="0" w:space="0" w:color="auto"/>
        <w:left w:val="none" w:sz="0" w:space="0" w:color="auto"/>
        <w:bottom w:val="none" w:sz="0" w:space="0" w:color="auto"/>
        <w:right w:val="none" w:sz="0" w:space="0" w:color="auto"/>
      </w:divBdr>
    </w:div>
    <w:div w:id="1226990122">
      <w:bodyDiv w:val="1"/>
      <w:marLeft w:val="0"/>
      <w:marRight w:val="0"/>
      <w:marTop w:val="0"/>
      <w:marBottom w:val="0"/>
      <w:divBdr>
        <w:top w:val="none" w:sz="0" w:space="0" w:color="auto"/>
        <w:left w:val="none" w:sz="0" w:space="0" w:color="auto"/>
        <w:bottom w:val="none" w:sz="0" w:space="0" w:color="auto"/>
        <w:right w:val="none" w:sz="0" w:space="0" w:color="auto"/>
      </w:divBdr>
    </w:div>
    <w:div w:id="1229731877">
      <w:bodyDiv w:val="1"/>
      <w:marLeft w:val="0"/>
      <w:marRight w:val="0"/>
      <w:marTop w:val="0"/>
      <w:marBottom w:val="0"/>
      <w:divBdr>
        <w:top w:val="none" w:sz="0" w:space="0" w:color="auto"/>
        <w:left w:val="none" w:sz="0" w:space="0" w:color="auto"/>
        <w:bottom w:val="none" w:sz="0" w:space="0" w:color="auto"/>
        <w:right w:val="none" w:sz="0" w:space="0" w:color="auto"/>
      </w:divBdr>
    </w:div>
    <w:div w:id="1238785484">
      <w:bodyDiv w:val="1"/>
      <w:marLeft w:val="0"/>
      <w:marRight w:val="0"/>
      <w:marTop w:val="0"/>
      <w:marBottom w:val="0"/>
      <w:divBdr>
        <w:top w:val="none" w:sz="0" w:space="0" w:color="auto"/>
        <w:left w:val="none" w:sz="0" w:space="0" w:color="auto"/>
        <w:bottom w:val="none" w:sz="0" w:space="0" w:color="auto"/>
        <w:right w:val="none" w:sz="0" w:space="0" w:color="auto"/>
      </w:divBdr>
    </w:div>
    <w:div w:id="1240600060">
      <w:bodyDiv w:val="1"/>
      <w:marLeft w:val="0"/>
      <w:marRight w:val="0"/>
      <w:marTop w:val="0"/>
      <w:marBottom w:val="0"/>
      <w:divBdr>
        <w:top w:val="none" w:sz="0" w:space="0" w:color="auto"/>
        <w:left w:val="none" w:sz="0" w:space="0" w:color="auto"/>
        <w:bottom w:val="none" w:sz="0" w:space="0" w:color="auto"/>
        <w:right w:val="none" w:sz="0" w:space="0" w:color="auto"/>
      </w:divBdr>
    </w:div>
    <w:div w:id="1246306567">
      <w:bodyDiv w:val="1"/>
      <w:marLeft w:val="0"/>
      <w:marRight w:val="0"/>
      <w:marTop w:val="0"/>
      <w:marBottom w:val="0"/>
      <w:divBdr>
        <w:top w:val="none" w:sz="0" w:space="0" w:color="auto"/>
        <w:left w:val="none" w:sz="0" w:space="0" w:color="auto"/>
        <w:bottom w:val="none" w:sz="0" w:space="0" w:color="auto"/>
        <w:right w:val="none" w:sz="0" w:space="0" w:color="auto"/>
      </w:divBdr>
    </w:div>
    <w:div w:id="1258556937">
      <w:bodyDiv w:val="1"/>
      <w:marLeft w:val="0"/>
      <w:marRight w:val="0"/>
      <w:marTop w:val="0"/>
      <w:marBottom w:val="0"/>
      <w:divBdr>
        <w:top w:val="none" w:sz="0" w:space="0" w:color="auto"/>
        <w:left w:val="none" w:sz="0" w:space="0" w:color="auto"/>
        <w:bottom w:val="none" w:sz="0" w:space="0" w:color="auto"/>
        <w:right w:val="none" w:sz="0" w:space="0" w:color="auto"/>
      </w:divBdr>
    </w:div>
    <w:div w:id="1260677531">
      <w:bodyDiv w:val="1"/>
      <w:marLeft w:val="0"/>
      <w:marRight w:val="0"/>
      <w:marTop w:val="0"/>
      <w:marBottom w:val="0"/>
      <w:divBdr>
        <w:top w:val="none" w:sz="0" w:space="0" w:color="auto"/>
        <w:left w:val="none" w:sz="0" w:space="0" w:color="auto"/>
        <w:bottom w:val="none" w:sz="0" w:space="0" w:color="auto"/>
        <w:right w:val="none" w:sz="0" w:space="0" w:color="auto"/>
      </w:divBdr>
    </w:div>
    <w:div w:id="1261597847">
      <w:bodyDiv w:val="1"/>
      <w:marLeft w:val="0"/>
      <w:marRight w:val="0"/>
      <w:marTop w:val="0"/>
      <w:marBottom w:val="0"/>
      <w:divBdr>
        <w:top w:val="none" w:sz="0" w:space="0" w:color="auto"/>
        <w:left w:val="none" w:sz="0" w:space="0" w:color="auto"/>
        <w:bottom w:val="none" w:sz="0" w:space="0" w:color="auto"/>
        <w:right w:val="none" w:sz="0" w:space="0" w:color="auto"/>
      </w:divBdr>
    </w:div>
    <w:div w:id="1269238216">
      <w:bodyDiv w:val="1"/>
      <w:marLeft w:val="0"/>
      <w:marRight w:val="0"/>
      <w:marTop w:val="0"/>
      <w:marBottom w:val="0"/>
      <w:divBdr>
        <w:top w:val="none" w:sz="0" w:space="0" w:color="auto"/>
        <w:left w:val="none" w:sz="0" w:space="0" w:color="auto"/>
        <w:bottom w:val="none" w:sz="0" w:space="0" w:color="auto"/>
        <w:right w:val="none" w:sz="0" w:space="0" w:color="auto"/>
      </w:divBdr>
    </w:div>
    <w:div w:id="1269465033">
      <w:bodyDiv w:val="1"/>
      <w:marLeft w:val="0"/>
      <w:marRight w:val="0"/>
      <w:marTop w:val="0"/>
      <w:marBottom w:val="0"/>
      <w:divBdr>
        <w:top w:val="none" w:sz="0" w:space="0" w:color="auto"/>
        <w:left w:val="none" w:sz="0" w:space="0" w:color="auto"/>
        <w:bottom w:val="none" w:sz="0" w:space="0" w:color="auto"/>
        <w:right w:val="none" w:sz="0" w:space="0" w:color="auto"/>
      </w:divBdr>
    </w:div>
    <w:div w:id="1271083232">
      <w:bodyDiv w:val="1"/>
      <w:marLeft w:val="0"/>
      <w:marRight w:val="0"/>
      <w:marTop w:val="0"/>
      <w:marBottom w:val="0"/>
      <w:divBdr>
        <w:top w:val="none" w:sz="0" w:space="0" w:color="auto"/>
        <w:left w:val="none" w:sz="0" w:space="0" w:color="auto"/>
        <w:bottom w:val="none" w:sz="0" w:space="0" w:color="auto"/>
        <w:right w:val="none" w:sz="0" w:space="0" w:color="auto"/>
      </w:divBdr>
    </w:div>
    <w:div w:id="1272319825">
      <w:bodyDiv w:val="1"/>
      <w:marLeft w:val="0"/>
      <w:marRight w:val="0"/>
      <w:marTop w:val="0"/>
      <w:marBottom w:val="0"/>
      <w:divBdr>
        <w:top w:val="none" w:sz="0" w:space="0" w:color="auto"/>
        <w:left w:val="none" w:sz="0" w:space="0" w:color="auto"/>
        <w:bottom w:val="none" w:sz="0" w:space="0" w:color="auto"/>
        <w:right w:val="none" w:sz="0" w:space="0" w:color="auto"/>
      </w:divBdr>
    </w:div>
    <w:div w:id="1272787346">
      <w:bodyDiv w:val="1"/>
      <w:marLeft w:val="0"/>
      <w:marRight w:val="0"/>
      <w:marTop w:val="0"/>
      <w:marBottom w:val="0"/>
      <w:divBdr>
        <w:top w:val="none" w:sz="0" w:space="0" w:color="auto"/>
        <w:left w:val="none" w:sz="0" w:space="0" w:color="auto"/>
        <w:bottom w:val="none" w:sz="0" w:space="0" w:color="auto"/>
        <w:right w:val="none" w:sz="0" w:space="0" w:color="auto"/>
      </w:divBdr>
    </w:div>
    <w:div w:id="1275475928">
      <w:bodyDiv w:val="1"/>
      <w:marLeft w:val="0"/>
      <w:marRight w:val="0"/>
      <w:marTop w:val="0"/>
      <w:marBottom w:val="0"/>
      <w:divBdr>
        <w:top w:val="none" w:sz="0" w:space="0" w:color="auto"/>
        <w:left w:val="none" w:sz="0" w:space="0" w:color="auto"/>
        <w:bottom w:val="none" w:sz="0" w:space="0" w:color="auto"/>
        <w:right w:val="none" w:sz="0" w:space="0" w:color="auto"/>
      </w:divBdr>
    </w:div>
    <w:div w:id="1279222892">
      <w:bodyDiv w:val="1"/>
      <w:marLeft w:val="0"/>
      <w:marRight w:val="0"/>
      <w:marTop w:val="0"/>
      <w:marBottom w:val="0"/>
      <w:divBdr>
        <w:top w:val="none" w:sz="0" w:space="0" w:color="auto"/>
        <w:left w:val="none" w:sz="0" w:space="0" w:color="auto"/>
        <w:bottom w:val="none" w:sz="0" w:space="0" w:color="auto"/>
        <w:right w:val="none" w:sz="0" w:space="0" w:color="auto"/>
      </w:divBdr>
    </w:div>
    <w:div w:id="1280450969">
      <w:bodyDiv w:val="1"/>
      <w:marLeft w:val="0"/>
      <w:marRight w:val="0"/>
      <w:marTop w:val="0"/>
      <w:marBottom w:val="0"/>
      <w:divBdr>
        <w:top w:val="none" w:sz="0" w:space="0" w:color="auto"/>
        <w:left w:val="none" w:sz="0" w:space="0" w:color="auto"/>
        <w:bottom w:val="none" w:sz="0" w:space="0" w:color="auto"/>
        <w:right w:val="none" w:sz="0" w:space="0" w:color="auto"/>
      </w:divBdr>
    </w:div>
    <w:div w:id="1281573932">
      <w:bodyDiv w:val="1"/>
      <w:marLeft w:val="0"/>
      <w:marRight w:val="0"/>
      <w:marTop w:val="0"/>
      <w:marBottom w:val="0"/>
      <w:divBdr>
        <w:top w:val="none" w:sz="0" w:space="0" w:color="auto"/>
        <w:left w:val="none" w:sz="0" w:space="0" w:color="auto"/>
        <w:bottom w:val="none" w:sz="0" w:space="0" w:color="auto"/>
        <w:right w:val="none" w:sz="0" w:space="0" w:color="auto"/>
      </w:divBdr>
    </w:div>
    <w:div w:id="1283342881">
      <w:bodyDiv w:val="1"/>
      <w:marLeft w:val="0"/>
      <w:marRight w:val="0"/>
      <w:marTop w:val="0"/>
      <w:marBottom w:val="0"/>
      <w:divBdr>
        <w:top w:val="none" w:sz="0" w:space="0" w:color="auto"/>
        <w:left w:val="none" w:sz="0" w:space="0" w:color="auto"/>
        <w:bottom w:val="none" w:sz="0" w:space="0" w:color="auto"/>
        <w:right w:val="none" w:sz="0" w:space="0" w:color="auto"/>
      </w:divBdr>
    </w:div>
    <w:div w:id="1286614566">
      <w:bodyDiv w:val="1"/>
      <w:marLeft w:val="0"/>
      <w:marRight w:val="0"/>
      <w:marTop w:val="0"/>
      <w:marBottom w:val="0"/>
      <w:divBdr>
        <w:top w:val="none" w:sz="0" w:space="0" w:color="auto"/>
        <w:left w:val="none" w:sz="0" w:space="0" w:color="auto"/>
        <w:bottom w:val="none" w:sz="0" w:space="0" w:color="auto"/>
        <w:right w:val="none" w:sz="0" w:space="0" w:color="auto"/>
      </w:divBdr>
    </w:div>
    <w:div w:id="1289045430">
      <w:bodyDiv w:val="1"/>
      <w:marLeft w:val="0"/>
      <w:marRight w:val="0"/>
      <w:marTop w:val="0"/>
      <w:marBottom w:val="0"/>
      <w:divBdr>
        <w:top w:val="none" w:sz="0" w:space="0" w:color="auto"/>
        <w:left w:val="none" w:sz="0" w:space="0" w:color="auto"/>
        <w:bottom w:val="none" w:sz="0" w:space="0" w:color="auto"/>
        <w:right w:val="none" w:sz="0" w:space="0" w:color="auto"/>
      </w:divBdr>
    </w:div>
    <w:div w:id="1291396840">
      <w:bodyDiv w:val="1"/>
      <w:marLeft w:val="0"/>
      <w:marRight w:val="0"/>
      <w:marTop w:val="0"/>
      <w:marBottom w:val="0"/>
      <w:divBdr>
        <w:top w:val="none" w:sz="0" w:space="0" w:color="auto"/>
        <w:left w:val="none" w:sz="0" w:space="0" w:color="auto"/>
        <w:bottom w:val="none" w:sz="0" w:space="0" w:color="auto"/>
        <w:right w:val="none" w:sz="0" w:space="0" w:color="auto"/>
      </w:divBdr>
    </w:div>
    <w:div w:id="1291547508">
      <w:bodyDiv w:val="1"/>
      <w:marLeft w:val="0"/>
      <w:marRight w:val="0"/>
      <w:marTop w:val="0"/>
      <w:marBottom w:val="0"/>
      <w:divBdr>
        <w:top w:val="none" w:sz="0" w:space="0" w:color="auto"/>
        <w:left w:val="none" w:sz="0" w:space="0" w:color="auto"/>
        <w:bottom w:val="none" w:sz="0" w:space="0" w:color="auto"/>
        <w:right w:val="none" w:sz="0" w:space="0" w:color="auto"/>
      </w:divBdr>
    </w:div>
    <w:div w:id="1292518013">
      <w:bodyDiv w:val="1"/>
      <w:marLeft w:val="0"/>
      <w:marRight w:val="0"/>
      <w:marTop w:val="0"/>
      <w:marBottom w:val="0"/>
      <w:divBdr>
        <w:top w:val="none" w:sz="0" w:space="0" w:color="auto"/>
        <w:left w:val="none" w:sz="0" w:space="0" w:color="auto"/>
        <w:bottom w:val="none" w:sz="0" w:space="0" w:color="auto"/>
        <w:right w:val="none" w:sz="0" w:space="0" w:color="auto"/>
      </w:divBdr>
    </w:div>
    <w:div w:id="1296330360">
      <w:bodyDiv w:val="1"/>
      <w:marLeft w:val="0"/>
      <w:marRight w:val="0"/>
      <w:marTop w:val="0"/>
      <w:marBottom w:val="0"/>
      <w:divBdr>
        <w:top w:val="none" w:sz="0" w:space="0" w:color="auto"/>
        <w:left w:val="none" w:sz="0" w:space="0" w:color="auto"/>
        <w:bottom w:val="none" w:sz="0" w:space="0" w:color="auto"/>
        <w:right w:val="none" w:sz="0" w:space="0" w:color="auto"/>
      </w:divBdr>
    </w:div>
    <w:div w:id="1298953099">
      <w:bodyDiv w:val="1"/>
      <w:marLeft w:val="0"/>
      <w:marRight w:val="0"/>
      <w:marTop w:val="0"/>
      <w:marBottom w:val="0"/>
      <w:divBdr>
        <w:top w:val="none" w:sz="0" w:space="0" w:color="auto"/>
        <w:left w:val="none" w:sz="0" w:space="0" w:color="auto"/>
        <w:bottom w:val="none" w:sz="0" w:space="0" w:color="auto"/>
        <w:right w:val="none" w:sz="0" w:space="0" w:color="auto"/>
      </w:divBdr>
    </w:div>
    <w:div w:id="1301231419">
      <w:bodyDiv w:val="1"/>
      <w:marLeft w:val="0"/>
      <w:marRight w:val="0"/>
      <w:marTop w:val="0"/>
      <w:marBottom w:val="0"/>
      <w:divBdr>
        <w:top w:val="none" w:sz="0" w:space="0" w:color="auto"/>
        <w:left w:val="none" w:sz="0" w:space="0" w:color="auto"/>
        <w:bottom w:val="none" w:sz="0" w:space="0" w:color="auto"/>
        <w:right w:val="none" w:sz="0" w:space="0" w:color="auto"/>
      </w:divBdr>
    </w:div>
    <w:div w:id="1301694401">
      <w:bodyDiv w:val="1"/>
      <w:marLeft w:val="0"/>
      <w:marRight w:val="0"/>
      <w:marTop w:val="0"/>
      <w:marBottom w:val="0"/>
      <w:divBdr>
        <w:top w:val="none" w:sz="0" w:space="0" w:color="auto"/>
        <w:left w:val="none" w:sz="0" w:space="0" w:color="auto"/>
        <w:bottom w:val="none" w:sz="0" w:space="0" w:color="auto"/>
        <w:right w:val="none" w:sz="0" w:space="0" w:color="auto"/>
      </w:divBdr>
    </w:div>
    <w:div w:id="1301807130">
      <w:bodyDiv w:val="1"/>
      <w:marLeft w:val="0"/>
      <w:marRight w:val="0"/>
      <w:marTop w:val="0"/>
      <w:marBottom w:val="0"/>
      <w:divBdr>
        <w:top w:val="none" w:sz="0" w:space="0" w:color="auto"/>
        <w:left w:val="none" w:sz="0" w:space="0" w:color="auto"/>
        <w:bottom w:val="none" w:sz="0" w:space="0" w:color="auto"/>
        <w:right w:val="none" w:sz="0" w:space="0" w:color="auto"/>
      </w:divBdr>
    </w:div>
    <w:div w:id="1311518117">
      <w:bodyDiv w:val="1"/>
      <w:marLeft w:val="0"/>
      <w:marRight w:val="0"/>
      <w:marTop w:val="0"/>
      <w:marBottom w:val="0"/>
      <w:divBdr>
        <w:top w:val="none" w:sz="0" w:space="0" w:color="auto"/>
        <w:left w:val="none" w:sz="0" w:space="0" w:color="auto"/>
        <w:bottom w:val="none" w:sz="0" w:space="0" w:color="auto"/>
        <w:right w:val="none" w:sz="0" w:space="0" w:color="auto"/>
      </w:divBdr>
    </w:div>
    <w:div w:id="1313565509">
      <w:bodyDiv w:val="1"/>
      <w:marLeft w:val="0"/>
      <w:marRight w:val="0"/>
      <w:marTop w:val="0"/>
      <w:marBottom w:val="0"/>
      <w:divBdr>
        <w:top w:val="none" w:sz="0" w:space="0" w:color="auto"/>
        <w:left w:val="none" w:sz="0" w:space="0" w:color="auto"/>
        <w:bottom w:val="none" w:sz="0" w:space="0" w:color="auto"/>
        <w:right w:val="none" w:sz="0" w:space="0" w:color="auto"/>
      </w:divBdr>
    </w:div>
    <w:div w:id="1316178242">
      <w:bodyDiv w:val="1"/>
      <w:marLeft w:val="0"/>
      <w:marRight w:val="0"/>
      <w:marTop w:val="0"/>
      <w:marBottom w:val="0"/>
      <w:divBdr>
        <w:top w:val="none" w:sz="0" w:space="0" w:color="auto"/>
        <w:left w:val="none" w:sz="0" w:space="0" w:color="auto"/>
        <w:bottom w:val="none" w:sz="0" w:space="0" w:color="auto"/>
        <w:right w:val="none" w:sz="0" w:space="0" w:color="auto"/>
      </w:divBdr>
    </w:div>
    <w:div w:id="1316371830">
      <w:bodyDiv w:val="1"/>
      <w:marLeft w:val="0"/>
      <w:marRight w:val="0"/>
      <w:marTop w:val="0"/>
      <w:marBottom w:val="0"/>
      <w:divBdr>
        <w:top w:val="none" w:sz="0" w:space="0" w:color="auto"/>
        <w:left w:val="none" w:sz="0" w:space="0" w:color="auto"/>
        <w:bottom w:val="none" w:sz="0" w:space="0" w:color="auto"/>
        <w:right w:val="none" w:sz="0" w:space="0" w:color="auto"/>
      </w:divBdr>
    </w:div>
    <w:div w:id="1317303514">
      <w:bodyDiv w:val="1"/>
      <w:marLeft w:val="0"/>
      <w:marRight w:val="0"/>
      <w:marTop w:val="0"/>
      <w:marBottom w:val="0"/>
      <w:divBdr>
        <w:top w:val="none" w:sz="0" w:space="0" w:color="auto"/>
        <w:left w:val="none" w:sz="0" w:space="0" w:color="auto"/>
        <w:bottom w:val="none" w:sz="0" w:space="0" w:color="auto"/>
        <w:right w:val="none" w:sz="0" w:space="0" w:color="auto"/>
      </w:divBdr>
    </w:div>
    <w:div w:id="1317956286">
      <w:bodyDiv w:val="1"/>
      <w:marLeft w:val="0"/>
      <w:marRight w:val="0"/>
      <w:marTop w:val="0"/>
      <w:marBottom w:val="0"/>
      <w:divBdr>
        <w:top w:val="none" w:sz="0" w:space="0" w:color="auto"/>
        <w:left w:val="none" w:sz="0" w:space="0" w:color="auto"/>
        <w:bottom w:val="none" w:sz="0" w:space="0" w:color="auto"/>
        <w:right w:val="none" w:sz="0" w:space="0" w:color="auto"/>
      </w:divBdr>
    </w:div>
    <w:div w:id="1319576593">
      <w:bodyDiv w:val="1"/>
      <w:marLeft w:val="0"/>
      <w:marRight w:val="0"/>
      <w:marTop w:val="0"/>
      <w:marBottom w:val="0"/>
      <w:divBdr>
        <w:top w:val="none" w:sz="0" w:space="0" w:color="auto"/>
        <w:left w:val="none" w:sz="0" w:space="0" w:color="auto"/>
        <w:bottom w:val="none" w:sz="0" w:space="0" w:color="auto"/>
        <w:right w:val="none" w:sz="0" w:space="0" w:color="auto"/>
      </w:divBdr>
    </w:div>
    <w:div w:id="1322269842">
      <w:bodyDiv w:val="1"/>
      <w:marLeft w:val="0"/>
      <w:marRight w:val="0"/>
      <w:marTop w:val="0"/>
      <w:marBottom w:val="0"/>
      <w:divBdr>
        <w:top w:val="none" w:sz="0" w:space="0" w:color="auto"/>
        <w:left w:val="none" w:sz="0" w:space="0" w:color="auto"/>
        <w:bottom w:val="none" w:sz="0" w:space="0" w:color="auto"/>
        <w:right w:val="none" w:sz="0" w:space="0" w:color="auto"/>
      </w:divBdr>
    </w:div>
    <w:div w:id="1334793210">
      <w:bodyDiv w:val="1"/>
      <w:marLeft w:val="0"/>
      <w:marRight w:val="0"/>
      <w:marTop w:val="0"/>
      <w:marBottom w:val="0"/>
      <w:divBdr>
        <w:top w:val="none" w:sz="0" w:space="0" w:color="auto"/>
        <w:left w:val="none" w:sz="0" w:space="0" w:color="auto"/>
        <w:bottom w:val="none" w:sz="0" w:space="0" w:color="auto"/>
        <w:right w:val="none" w:sz="0" w:space="0" w:color="auto"/>
      </w:divBdr>
    </w:div>
    <w:div w:id="1338730337">
      <w:bodyDiv w:val="1"/>
      <w:marLeft w:val="0"/>
      <w:marRight w:val="0"/>
      <w:marTop w:val="0"/>
      <w:marBottom w:val="0"/>
      <w:divBdr>
        <w:top w:val="none" w:sz="0" w:space="0" w:color="auto"/>
        <w:left w:val="none" w:sz="0" w:space="0" w:color="auto"/>
        <w:bottom w:val="none" w:sz="0" w:space="0" w:color="auto"/>
        <w:right w:val="none" w:sz="0" w:space="0" w:color="auto"/>
      </w:divBdr>
    </w:div>
    <w:div w:id="1341007390">
      <w:bodyDiv w:val="1"/>
      <w:marLeft w:val="0"/>
      <w:marRight w:val="0"/>
      <w:marTop w:val="0"/>
      <w:marBottom w:val="0"/>
      <w:divBdr>
        <w:top w:val="none" w:sz="0" w:space="0" w:color="auto"/>
        <w:left w:val="none" w:sz="0" w:space="0" w:color="auto"/>
        <w:bottom w:val="none" w:sz="0" w:space="0" w:color="auto"/>
        <w:right w:val="none" w:sz="0" w:space="0" w:color="auto"/>
      </w:divBdr>
    </w:div>
    <w:div w:id="1342854585">
      <w:bodyDiv w:val="1"/>
      <w:marLeft w:val="0"/>
      <w:marRight w:val="0"/>
      <w:marTop w:val="0"/>
      <w:marBottom w:val="0"/>
      <w:divBdr>
        <w:top w:val="none" w:sz="0" w:space="0" w:color="auto"/>
        <w:left w:val="none" w:sz="0" w:space="0" w:color="auto"/>
        <w:bottom w:val="none" w:sz="0" w:space="0" w:color="auto"/>
        <w:right w:val="none" w:sz="0" w:space="0" w:color="auto"/>
      </w:divBdr>
    </w:div>
    <w:div w:id="1346978709">
      <w:bodyDiv w:val="1"/>
      <w:marLeft w:val="0"/>
      <w:marRight w:val="0"/>
      <w:marTop w:val="0"/>
      <w:marBottom w:val="0"/>
      <w:divBdr>
        <w:top w:val="none" w:sz="0" w:space="0" w:color="auto"/>
        <w:left w:val="none" w:sz="0" w:space="0" w:color="auto"/>
        <w:bottom w:val="none" w:sz="0" w:space="0" w:color="auto"/>
        <w:right w:val="none" w:sz="0" w:space="0" w:color="auto"/>
      </w:divBdr>
    </w:div>
    <w:div w:id="1350640893">
      <w:bodyDiv w:val="1"/>
      <w:marLeft w:val="0"/>
      <w:marRight w:val="0"/>
      <w:marTop w:val="0"/>
      <w:marBottom w:val="0"/>
      <w:divBdr>
        <w:top w:val="none" w:sz="0" w:space="0" w:color="auto"/>
        <w:left w:val="none" w:sz="0" w:space="0" w:color="auto"/>
        <w:bottom w:val="none" w:sz="0" w:space="0" w:color="auto"/>
        <w:right w:val="none" w:sz="0" w:space="0" w:color="auto"/>
      </w:divBdr>
    </w:div>
    <w:div w:id="1353848079">
      <w:bodyDiv w:val="1"/>
      <w:marLeft w:val="0"/>
      <w:marRight w:val="0"/>
      <w:marTop w:val="0"/>
      <w:marBottom w:val="0"/>
      <w:divBdr>
        <w:top w:val="none" w:sz="0" w:space="0" w:color="auto"/>
        <w:left w:val="none" w:sz="0" w:space="0" w:color="auto"/>
        <w:bottom w:val="none" w:sz="0" w:space="0" w:color="auto"/>
        <w:right w:val="none" w:sz="0" w:space="0" w:color="auto"/>
      </w:divBdr>
    </w:div>
    <w:div w:id="1358045860">
      <w:bodyDiv w:val="1"/>
      <w:marLeft w:val="0"/>
      <w:marRight w:val="0"/>
      <w:marTop w:val="0"/>
      <w:marBottom w:val="0"/>
      <w:divBdr>
        <w:top w:val="none" w:sz="0" w:space="0" w:color="auto"/>
        <w:left w:val="none" w:sz="0" w:space="0" w:color="auto"/>
        <w:bottom w:val="none" w:sz="0" w:space="0" w:color="auto"/>
        <w:right w:val="none" w:sz="0" w:space="0" w:color="auto"/>
      </w:divBdr>
    </w:div>
    <w:div w:id="1358310262">
      <w:bodyDiv w:val="1"/>
      <w:marLeft w:val="0"/>
      <w:marRight w:val="0"/>
      <w:marTop w:val="0"/>
      <w:marBottom w:val="0"/>
      <w:divBdr>
        <w:top w:val="none" w:sz="0" w:space="0" w:color="auto"/>
        <w:left w:val="none" w:sz="0" w:space="0" w:color="auto"/>
        <w:bottom w:val="none" w:sz="0" w:space="0" w:color="auto"/>
        <w:right w:val="none" w:sz="0" w:space="0" w:color="auto"/>
      </w:divBdr>
    </w:div>
    <w:div w:id="1359307357">
      <w:bodyDiv w:val="1"/>
      <w:marLeft w:val="0"/>
      <w:marRight w:val="0"/>
      <w:marTop w:val="0"/>
      <w:marBottom w:val="0"/>
      <w:divBdr>
        <w:top w:val="none" w:sz="0" w:space="0" w:color="auto"/>
        <w:left w:val="none" w:sz="0" w:space="0" w:color="auto"/>
        <w:bottom w:val="none" w:sz="0" w:space="0" w:color="auto"/>
        <w:right w:val="none" w:sz="0" w:space="0" w:color="auto"/>
      </w:divBdr>
    </w:div>
    <w:div w:id="1360355923">
      <w:bodyDiv w:val="1"/>
      <w:marLeft w:val="0"/>
      <w:marRight w:val="0"/>
      <w:marTop w:val="0"/>
      <w:marBottom w:val="0"/>
      <w:divBdr>
        <w:top w:val="none" w:sz="0" w:space="0" w:color="auto"/>
        <w:left w:val="none" w:sz="0" w:space="0" w:color="auto"/>
        <w:bottom w:val="none" w:sz="0" w:space="0" w:color="auto"/>
        <w:right w:val="none" w:sz="0" w:space="0" w:color="auto"/>
      </w:divBdr>
    </w:div>
    <w:div w:id="1363163517">
      <w:bodyDiv w:val="1"/>
      <w:marLeft w:val="0"/>
      <w:marRight w:val="0"/>
      <w:marTop w:val="0"/>
      <w:marBottom w:val="0"/>
      <w:divBdr>
        <w:top w:val="none" w:sz="0" w:space="0" w:color="auto"/>
        <w:left w:val="none" w:sz="0" w:space="0" w:color="auto"/>
        <w:bottom w:val="none" w:sz="0" w:space="0" w:color="auto"/>
        <w:right w:val="none" w:sz="0" w:space="0" w:color="auto"/>
      </w:divBdr>
    </w:div>
    <w:div w:id="1370716065">
      <w:bodyDiv w:val="1"/>
      <w:marLeft w:val="0"/>
      <w:marRight w:val="0"/>
      <w:marTop w:val="0"/>
      <w:marBottom w:val="0"/>
      <w:divBdr>
        <w:top w:val="none" w:sz="0" w:space="0" w:color="auto"/>
        <w:left w:val="none" w:sz="0" w:space="0" w:color="auto"/>
        <w:bottom w:val="none" w:sz="0" w:space="0" w:color="auto"/>
        <w:right w:val="none" w:sz="0" w:space="0" w:color="auto"/>
      </w:divBdr>
    </w:div>
    <w:div w:id="1376931828">
      <w:bodyDiv w:val="1"/>
      <w:marLeft w:val="0"/>
      <w:marRight w:val="0"/>
      <w:marTop w:val="0"/>
      <w:marBottom w:val="0"/>
      <w:divBdr>
        <w:top w:val="none" w:sz="0" w:space="0" w:color="auto"/>
        <w:left w:val="none" w:sz="0" w:space="0" w:color="auto"/>
        <w:bottom w:val="none" w:sz="0" w:space="0" w:color="auto"/>
        <w:right w:val="none" w:sz="0" w:space="0" w:color="auto"/>
      </w:divBdr>
    </w:div>
    <w:div w:id="1383596738">
      <w:bodyDiv w:val="1"/>
      <w:marLeft w:val="0"/>
      <w:marRight w:val="0"/>
      <w:marTop w:val="0"/>
      <w:marBottom w:val="0"/>
      <w:divBdr>
        <w:top w:val="none" w:sz="0" w:space="0" w:color="auto"/>
        <w:left w:val="none" w:sz="0" w:space="0" w:color="auto"/>
        <w:bottom w:val="none" w:sz="0" w:space="0" w:color="auto"/>
        <w:right w:val="none" w:sz="0" w:space="0" w:color="auto"/>
      </w:divBdr>
    </w:div>
    <w:div w:id="1386104470">
      <w:bodyDiv w:val="1"/>
      <w:marLeft w:val="0"/>
      <w:marRight w:val="0"/>
      <w:marTop w:val="0"/>
      <w:marBottom w:val="0"/>
      <w:divBdr>
        <w:top w:val="none" w:sz="0" w:space="0" w:color="auto"/>
        <w:left w:val="none" w:sz="0" w:space="0" w:color="auto"/>
        <w:bottom w:val="none" w:sz="0" w:space="0" w:color="auto"/>
        <w:right w:val="none" w:sz="0" w:space="0" w:color="auto"/>
      </w:divBdr>
    </w:div>
    <w:div w:id="1388994704">
      <w:bodyDiv w:val="1"/>
      <w:marLeft w:val="0"/>
      <w:marRight w:val="0"/>
      <w:marTop w:val="0"/>
      <w:marBottom w:val="0"/>
      <w:divBdr>
        <w:top w:val="none" w:sz="0" w:space="0" w:color="auto"/>
        <w:left w:val="none" w:sz="0" w:space="0" w:color="auto"/>
        <w:bottom w:val="none" w:sz="0" w:space="0" w:color="auto"/>
        <w:right w:val="none" w:sz="0" w:space="0" w:color="auto"/>
      </w:divBdr>
    </w:div>
    <w:div w:id="1395852050">
      <w:bodyDiv w:val="1"/>
      <w:marLeft w:val="0"/>
      <w:marRight w:val="0"/>
      <w:marTop w:val="0"/>
      <w:marBottom w:val="0"/>
      <w:divBdr>
        <w:top w:val="none" w:sz="0" w:space="0" w:color="auto"/>
        <w:left w:val="none" w:sz="0" w:space="0" w:color="auto"/>
        <w:bottom w:val="none" w:sz="0" w:space="0" w:color="auto"/>
        <w:right w:val="none" w:sz="0" w:space="0" w:color="auto"/>
      </w:divBdr>
    </w:div>
    <w:div w:id="1403792364">
      <w:bodyDiv w:val="1"/>
      <w:marLeft w:val="0"/>
      <w:marRight w:val="0"/>
      <w:marTop w:val="0"/>
      <w:marBottom w:val="0"/>
      <w:divBdr>
        <w:top w:val="none" w:sz="0" w:space="0" w:color="auto"/>
        <w:left w:val="none" w:sz="0" w:space="0" w:color="auto"/>
        <w:bottom w:val="none" w:sz="0" w:space="0" w:color="auto"/>
        <w:right w:val="none" w:sz="0" w:space="0" w:color="auto"/>
      </w:divBdr>
    </w:div>
    <w:div w:id="1407917431">
      <w:bodyDiv w:val="1"/>
      <w:marLeft w:val="0"/>
      <w:marRight w:val="0"/>
      <w:marTop w:val="0"/>
      <w:marBottom w:val="0"/>
      <w:divBdr>
        <w:top w:val="none" w:sz="0" w:space="0" w:color="auto"/>
        <w:left w:val="none" w:sz="0" w:space="0" w:color="auto"/>
        <w:bottom w:val="none" w:sz="0" w:space="0" w:color="auto"/>
        <w:right w:val="none" w:sz="0" w:space="0" w:color="auto"/>
      </w:divBdr>
    </w:div>
    <w:div w:id="1409771256">
      <w:bodyDiv w:val="1"/>
      <w:marLeft w:val="0"/>
      <w:marRight w:val="0"/>
      <w:marTop w:val="0"/>
      <w:marBottom w:val="0"/>
      <w:divBdr>
        <w:top w:val="none" w:sz="0" w:space="0" w:color="auto"/>
        <w:left w:val="none" w:sz="0" w:space="0" w:color="auto"/>
        <w:bottom w:val="none" w:sz="0" w:space="0" w:color="auto"/>
        <w:right w:val="none" w:sz="0" w:space="0" w:color="auto"/>
      </w:divBdr>
    </w:div>
    <w:div w:id="1410620844">
      <w:bodyDiv w:val="1"/>
      <w:marLeft w:val="0"/>
      <w:marRight w:val="0"/>
      <w:marTop w:val="0"/>
      <w:marBottom w:val="0"/>
      <w:divBdr>
        <w:top w:val="none" w:sz="0" w:space="0" w:color="auto"/>
        <w:left w:val="none" w:sz="0" w:space="0" w:color="auto"/>
        <w:bottom w:val="none" w:sz="0" w:space="0" w:color="auto"/>
        <w:right w:val="none" w:sz="0" w:space="0" w:color="auto"/>
      </w:divBdr>
    </w:div>
    <w:div w:id="1423184623">
      <w:bodyDiv w:val="1"/>
      <w:marLeft w:val="0"/>
      <w:marRight w:val="0"/>
      <w:marTop w:val="0"/>
      <w:marBottom w:val="0"/>
      <w:divBdr>
        <w:top w:val="none" w:sz="0" w:space="0" w:color="auto"/>
        <w:left w:val="none" w:sz="0" w:space="0" w:color="auto"/>
        <w:bottom w:val="none" w:sz="0" w:space="0" w:color="auto"/>
        <w:right w:val="none" w:sz="0" w:space="0" w:color="auto"/>
      </w:divBdr>
    </w:div>
    <w:div w:id="1430733576">
      <w:bodyDiv w:val="1"/>
      <w:marLeft w:val="0"/>
      <w:marRight w:val="0"/>
      <w:marTop w:val="0"/>
      <w:marBottom w:val="0"/>
      <w:divBdr>
        <w:top w:val="none" w:sz="0" w:space="0" w:color="auto"/>
        <w:left w:val="none" w:sz="0" w:space="0" w:color="auto"/>
        <w:bottom w:val="none" w:sz="0" w:space="0" w:color="auto"/>
        <w:right w:val="none" w:sz="0" w:space="0" w:color="auto"/>
      </w:divBdr>
    </w:div>
    <w:div w:id="1431927377">
      <w:bodyDiv w:val="1"/>
      <w:marLeft w:val="0"/>
      <w:marRight w:val="0"/>
      <w:marTop w:val="0"/>
      <w:marBottom w:val="0"/>
      <w:divBdr>
        <w:top w:val="none" w:sz="0" w:space="0" w:color="auto"/>
        <w:left w:val="none" w:sz="0" w:space="0" w:color="auto"/>
        <w:bottom w:val="none" w:sz="0" w:space="0" w:color="auto"/>
        <w:right w:val="none" w:sz="0" w:space="0" w:color="auto"/>
      </w:divBdr>
    </w:div>
    <w:div w:id="1437141037">
      <w:bodyDiv w:val="1"/>
      <w:marLeft w:val="0"/>
      <w:marRight w:val="0"/>
      <w:marTop w:val="0"/>
      <w:marBottom w:val="0"/>
      <w:divBdr>
        <w:top w:val="none" w:sz="0" w:space="0" w:color="auto"/>
        <w:left w:val="none" w:sz="0" w:space="0" w:color="auto"/>
        <w:bottom w:val="none" w:sz="0" w:space="0" w:color="auto"/>
        <w:right w:val="none" w:sz="0" w:space="0" w:color="auto"/>
      </w:divBdr>
    </w:div>
    <w:div w:id="1438211244">
      <w:bodyDiv w:val="1"/>
      <w:marLeft w:val="0"/>
      <w:marRight w:val="0"/>
      <w:marTop w:val="0"/>
      <w:marBottom w:val="0"/>
      <w:divBdr>
        <w:top w:val="none" w:sz="0" w:space="0" w:color="auto"/>
        <w:left w:val="none" w:sz="0" w:space="0" w:color="auto"/>
        <w:bottom w:val="none" w:sz="0" w:space="0" w:color="auto"/>
        <w:right w:val="none" w:sz="0" w:space="0" w:color="auto"/>
      </w:divBdr>
    </w:div>
    <w:div w:id="1438333716">
      <w:bodyDiv w:val="1"/>
      <w:marLeft w:val="0"/>
      <w:marRight w:val="0"/>
      <w:marTop w:val="0"/>
      <w:marBottom w:val="0"/>
      <w:divBdr>
        <w:top w:val="none" w:sz="0" w:space="0" w:color="auto"/>
        <w:left w:val="none" w:sz="0" w:space="0" w:color="auto"/>
        <w:bottom w:val="none" w:sz="0" w:space="0" w:color="auto"/>
        <w:right w:val="none" w:sz="0" w:space="0" w:color="auto"/>
      </w:divBdr>
    </w:div>
    <w:div w:id="1440376286">
      <w:bodyDiv w:val="1"/>
      <w:marLeft w:val="0"/>
      <w:marRight w:val="0"/>
      <w:marTop w:val="0"/>
      <w:marBottom w:val="0"/>
      <w:divBdr>
        <w:top w:val="none" w:sz="0" w:space="0" w:color="auto"/>
        <w:left w:val="none" w:sz="0" w:space="0" w:color="auto"/>
        <w:bottom w:val="none" w:sz="0" w:space="0" w:color="auto"/>
        <w:right w:val="none" w:sz="0" w:space="0" w:color="auto"/>
      </w:divBdr>
    </w:div>
    <w:div w:id="1441147345">
      <w:bodyDiv w:val="1"/>
      <w:marLeft w:val="0"/>
      <w:marRight w:val="0"/>
      <w:marTop w:val="0"/>
      <w:marBottom w:val="0"/>
      <w:divBdr>
        <w:top w:val="none" w:sz="0" w:space="0" w:color="auto"/>
        <w:left w:val="none" w:sz="0" w:space="0" w:color="auto"/>
        <w:bottom w:val="none" w:sz="0" w:space="0" w:color="auto"/>
        <w:right w:val="none" w:sz="0" w:space="0" w:color="auto"/>
      </w:divBdr>
    </w:div>
    <w:div w:id="1441804297">
      <w:bodyDiv w:val="1"/>
      <w:marLeft w:val="0"/>
      <w:marRight w:val="0"/>
      <w:marTop w:val="0"/>
      <w:marBottom w:val="0"/>
      <w:divBdr>
        <w:top w:val="none" w:sz="0" w:space="0" w:color="auto"/>
        <w:left w:val="none" w:sz="0" w:space="0" w:color="auto"/>
        <w:bottom w:val="none" w:sz="0" w:space="0" w:color="auto"/>
        <w:right w:val="none" w:sz="0" w:space="0" w:color="auto"/>
      </w:divBdr>
    </w:div>
    <w:div w:id="1445541084">
      <w:bodyDiv w:val="1"/>
      <w:marLeft w:val="0"/>
      <w:marRight w:val="0"/>
      <w:marTop w:val="0"/>
      <w:marBottom w:val="0"/>
      <w:divBdr>
        <w:top w:val="none" w:sz="0" w:space="0" w:color="auto"/>
        <w:left w:val="none" w:sz="0" w:space="0" w:color="auto"/>
        <w:bottom w:val="none" w:sz="0" w:space="0" w:color="auto"/>
        <w:right w:val="none" w:sz="0" w:space="0" w:color="auto"/>
      </w:divBdr>
    </w:div>
    <w:div w:id="1458142428">
      <w:bodyDiv w:val="1"/>
      <w:marLeft w:val="0"/>
      <w:marRight w:val="0"/>
      <w:marTop w:val="0"/>
      <w:marBottom w:val="0"/>
      <w:divBdr>
        <w:top w:val="none" w:sz="0" w:space="0" w:color="auto"/>
        <w:left w:val="none" w:sz="0" w:space="0" w:color="auto"/>
        <w:bottom w:val="none" w:sz="0" w:space="0" w:color="auto"/>
        <w:right w:val="none" w:sz="0" w:space="0" w:color="auto"/>
      </w:divBdr>
    </w:div>
    <w:div w:id="1458983662">
      <w:bodyDiv w:val="1"/>
      <w:marLeft w:val="0"/>
      <w:marRight w:val="0"/>
      <w:marTop w:val="0"/>
      <w:marBottom w:val="0"/>
      <w:divBdr>
        <w:top w:val="none" w:sz="0" w:space="0" w:color="auto"/>
        <w:left w:val="none" w:sz="0" w:space="0" w:color="auto"/>
        <w:bottom w:val="none" w:sz="0" w:space="0" w:color="auto"/>
        <w:right w:val="none" w:sz="0" w:space="0" w:color="auto"/>
      </w:divBdr>
    </w:div>
    <w:div w:id="1459489001">
      <w:bodyDiv w:val="1"/>
      <w:marLeft w:val="0"/>
      <w:marRight w:val="0"/>
      <w:marTop w:val="0"/>
      <w:marBottom w:val="0"/>
      <w:divBdr>
        <w:top w:val="none" w:sz="0" w:space="0" w:color="auto"/>
        <w:left w:val="none" w:sz="0" w:space="0" w:color="auto"/>
        <w:bottom w:val="none" w:sz="0" w:space="0" w:color="auto"/>
        <w:right w:val="none" w:sz="0" w:space="0" w:color="auto"/>
      </w:divBdr>
    </w:div>
    <w:div w:id="1460102690">
      <w:bodyDiv w:val="1"/>
      <w:marLeft w:val="0"/>
      <w:marRight w:val="0"/>
      <w:marTop w:val="0"/>
      <w:marBottom w:val="0"/>
      <w:divBdr>
        <w:top w:val="none" w:sz="0" w:space="0" w:color="auto"/>
        <w:left w:val="none" w:sz="0" w:space="0" w:color="auto"/>
        <w:bottom w:val="none" w:sz="0" w:space="0" w:color="auto"/>
        <w:right w:val="none" w:sz="0" w:space="0" w:color="auto"/>
      </w:divBdr>
    </w:div>
    <w:div w:id="1463035146">
      <w:bodyDiv w:val="1"/>
      <w:marLeft w:val="0"/>
      <w:marRight w:val="0"/>
      <w:marTop w:val="0"/>
      <w:marBottom w:val="0"/>
      <w:divBdr>
        <w:top w:val="none" w:sz="0" w:space="0" w:color="auto"/>
        <w:left w:val="none" w:sz="0" w:space="0" w:color="auto"/>
        <w:bottom w:val="none" w:sz="0" w:space="0" w:color="auto"/>
        <w:right w:val="none" w:sz="0" w:space="0" w:color="auto"/>
      </w:divBdr>
    </w:div>
    <w:div w:id="1465077791">
      <w:bodyDiv w:val="1"/>
      <w:marLeft w:val="0"/>
      <w:marRight w:val="0"/>
      <w:marTop w:val="0"/>
      <w:marBottom w:val="0"/>
      <w:divBdr>
        <w:top w:val="none" w:sz="0" w:space="0" w:color="auto"/>
        <w:left w:val="none" w:sz="0" w:space="0" w:color="auto"/>
        <w:bottom w:val="none" w:sz="0" w:space="0" w:color="auto"/>
        <w:right w:val="none" w:sz="0" w:space="0" w:color="auto"/>
      </w:divBdr>
    </w:div>
    <w:div w:id="1474786667">
      <w:bodyDiv w:val="1"/>
      <w:marLeft w:val="0"/>
      <w:marRight w:val="0"/>
      <w:marTop w:val="0"/>
      <w:marBottom w:val="0"/>
      <w:divBdr>
        <w:top w:val="none" w:sz="0" w:space="0" w:color="auto"/>
        <w:left w:val="none" w:sz="0" w:space="0" w:color="auto"/>
        <w:bottom w:val="none" w:sz="0" w:space="0" w:color="auto"/>
        <w:right w:val="none" w:sz="0" w:space="0" w:color="auto"/>
      </w:divBdr>
    </w:div>
    <w:div w:id="1475634401">
      <w:bodyDiv w:val="1"/>
      <w:marLeft w:val="0"/>
      <w:marRight w:val="0"/>
      <w:marTop w:val="0"/>
      <w:marBottom w:val="0"/>
      <w:divBdr>
        <w:top w:val="none" w:sz="0" w:space="0" w:color="auto"/>
        <w:left w:val="none" w:sz="0" w:space="0" w:color="auto"/>
        <w:bottom w:val="none" w:sz="0" w:space="0" w:color="auto"/>
        <w:right w:val="none" w:sz="0" w:space="0" w:color="auto"/>
      </w:divBdr>
    </w:div>
    <w:div w:id="1480264608">
      <w:bodyDiv w:val="1"/>
      <w:marLeft w:val="0"/>
      <w:marRight w:val="0"/>
      <w:marTop w:val="0"/>
      <w:marBottom w:val="0"/>
      <w:divBdr>
        <w:top w:val="none" w:sz="0" w:space="0" w:color="auto"/>
        <w:left w:val="none" w:sz="0" w:space="0" w:color="auto"/>
        <w:bottom w:val="none" w:sz="0" w:space="0" w:color="auto"/>
        <w:right w:val="none" w:sz="0" w:space="0" w:color="auto"/>
      </w:divBdr>
    </w:div>
    <w:div w:id="1481073472">
      <w:bodyDiv w:val="1"/>
      <w:marLeft w:val="0"/>
      <w:marRight w:val="0"/>
      <w:marTop w:val="0"/>
      <w:marBottom w:val="0"/>
      <w:divBdr>
        <w:top w:val="none" w:sz="0" w:space="0" w:color="auto"/>
        <w:left w:val="none" w:sz="0" w:space="0" w:color="auto"/>
        <w:bottom w:val="none" w:sz="0" w:space="0" w:color="auto"/>
        <w:right w:val="none" w:sz="0" w:space="0" w:color="auto"/>
      </w:divBdr>
    </w:div>
    <w:div w:id="1484008103">
      <w:bodyDiv w:val="1"/>
      <w:marLeft w:val="0"/>
      <w:marRight w:val="0"/>
      <w:marTop w:val="0"/>
      <w:marBottom w:val="0"/>
      <w:divBdr>
        <w:top w:val="none" w:sz="0" w:space="0" w:color="auto"/>
        <w:left w:val="none" w:sz="0" w:space="0" w:color="auto"/>
        <w:bottom w:val="none" w:sz="0" w:space="0" w:color="auto"/>
        <w:right w:val="none" w:sz="0" w:space="0" w:color="auto"/>
      </w:divBdr>
    </w:div>
    <w:div w:id="1486781356">
      <w:bodyDiv w:val="1"/>
      <w:marLeft w:val="0"/>
      <w:marRight w:val="0"/>
      <w:marTop w:val="0"/>
      <w:marBottom w:val="0"/>
      <w:divBdr>
        <w:top w:val="none" w:sz="0" w:space="0" w:color="auto"/>
        <w:left w:val="none" w:sz="0" w:space="0" w:color="auto"/>
        <w:bottom w:val="none" w:sz="0" w:space="0" w:color="auto"/>
        <w:right w:val="none" w:sz="0" w:space="0" w:color="auto"/>
      </w:divBdr>
    </w:div>
    <w:div w:id="1487625442">
      <w:bodyDiv w:val="1"/>
      <w:marLeft w:val="0"/>
      <w:marRight w:val="0"/>
      <w:marTop w:val="0"/>
      <w:marBottom w:val="0"/>
      <w:divBdr>
        <w:top w:val="none" w:sz="0" w:space="0" w:color="auto"/>
        <w:left w:val="none" w:sz="0" w:space="0" w:color="auto"/>
        <w:bottom w:val="none" w:sz="0" w:space="0" w:color="auto"/>
        <w:right w:val="none" w:sz="0" w:space="0" w:color="auto"/>
      </w:divBdr>
    </w:div>
    <w:div w:id="1492019643">
      <w:bodyDiv w:val="1"/>
      <w:marLeft w:val="0"/>
      <w:marRight w:val="0"/>
      <w:marTop w:val="0"/>
      <w:marBottom w:val="0"/>
      <w:divBdr>
        <w:top w:val="none" w:sz="0" w:space="0" w:color="auto"/>
        <w:left w:val="none" w:sz="0" w:space="0" w:color="auto"/>
        <w:bottom w:val="none" w:sz="0" w:space="0" w:color="auto"/>
        <w:right w:val="none" w:sz="0" w:space="0" w:color="auto"/>
      </w:divBdr>
    </w:div>
    <w:div w:id="1492679793">
      <w:bodyDiv w:val="1"/>
      <w:marLeft w:val="0"/>
      <w:marRight w:val="0"/>
      <w:marTop w:val="0"/>
      <w:marBottom w:val="0"/>
      <w:divBdr>
        <w:top w:val="none" w:sz="0" w:space="0" w:color="auto"/>
        <w:left w:val="none" w:sz="0" w:space="0" w:color="auto"/>
        <w:bottom w:val="none" w:sz="0" w:space="0" w:color="auto"/>
        <w:right w:val="none" w:sz="0" w:space="0" w:color="auto"/>
      </w:divBdr>
    </w:div>
    <w:div w:id="1496409316">
      <w:bodyDiv w:val="1"/>
      <w:marLeft w:val="0"/>
      <w:marRight w:val="0"/>
      <w:marTop w:val="0"/>
      <w:marBottom w:val="0"/>
      <w:divBdr>
        <w:top w:val="none" w:sz="0" w:space="0" w:color="auto"/>
        <w:left w:val="none" w:sz="0" w:space="0" w:color="auto"/>
        <w:bottom w:val="none" w:sz="0" w:space="0" w:color="auto"/>
        <w:right w:val="none" w:sz="0" w:space="0" w:color="auto"/>
      </w:divBdr>
    </w:div>
    <w:div w:id="1497458534">
      <w:bodyDiv w:val="1"/>
      <w:marLeft w:val="0"/>
      <w:marRight w:val="0"/>
      <w:marTop w:val="0"/>
      <w:marBottom w:val="0"/>
      <w:divBdr>
        <w:top w:val="none" w:sz="0" w:space="0" w:color="auto"/>
        <w:left w:val="none" w:sz="0" w:space="0" w:color="auto"/>
        <w:bottom w:val="none" w:sz="0" w:space="0" w:color="auto"/>
        <w:right w:val="none" w:sz="0" w:space="0" w:color="auto"/>
      </w:divBdr>
    </w:div>
    <w:div w:id="1500274272">
      <w:bodyDiv w:val="1"/>
      <w:marLeft w:val="0"/>
      <w:marRight w:val="0"/>
      <w:marTop w:val="0"/>
      <w:marBottom w:val="0"/>
      <w:divBdr>
        <w:top w:val="none" w:sz="0" w:space="0" w:color="auto"/>
        <w:left w:val="none" w:sz="0" w:space="0" w:color="auto"/>
        <w:bottom w:val="none" w:sz="0" w:space="0" w:color="auto"/>
        <w:right w:val="none" w:sz="0" w:space="0" w:color="auto"/>
      </w:divBdr>
    </w:div>
    <w:div w:id="1502164880">
      <w:bodyDiv w:val="1"/>
      <w:marLeft w:val="0"/>
      <w:marRight w:val="0"/>
      <w:marTop w:val="0"/>
      <w:marBottom w:val="0"/>
      <w:divBdr>
        <w:top w:val="none" w:sz="0" w:space="0" w:color="auto"/>
        <w:left w:val="none" w:sz="0" w:space="0" w:color="auto"/>
        <w:bottom w:val="none" w:sz="0" w:space="0" w:color="auto"/>
        <w:right w:val="none" w:sz="0" w:space="0" w:color="auto"/>
      </w:divBdr>
    </w:div>
    <w:div w:id="1508981480">
      <w:bodyDiv w:val="1"/>
      <w:marLeft w:val="0"/>
      <w:marRight w:val="0"/>
      <w:marTop w:val="0"/>
      <w:marBottom w:val="0"/>
      <w:divBdr>
        <w:top w:val="none" w:sz="0" w:space="0" w:color="auto"/>
        <w:left w:val="none" w:sz="0" w:space="0" w:color="auto"/>
        <w:bottom w:val="none" w:sz="0" w:space="0" w:color="auto"/>
        <w:right w:val="none" w:sz="0" w:space="0" w:color="auto"/>
      </w:divBdr>
    </w:div>
    <w:div w:id="1511683010">
      <w:bodyDiv w:val="1"/>
      <w:marLeft w:val="0"/>
      <w:marRight w:val="0"/>
      <w:marTop w:val="0"/>
      <w:marBottom w:val="0"/>
      <w:divBdr>
        <w:top w:val="none" w:sz="0" w:space="0" w:color="auto"/>
        <w:left w:val="none" w:sz="0" w:space="0" w:color="auto"/>
        <w:bottom w:val="none" w:sz="0" w:space="0" w:color="auto"/>
        <w:right w:val="none" w:sz="0" w:space="0" w:color="auto"/>
      </w:divBdr>
    </w:div>
    <w:div w:id="1515608839">
      <w:bodyDiv w:val="1"/>
      <w:marLeft w:val="0"/>
      <w:marRight w:val="0"/>
      <w:marTop w:val="0"/>
      <w:marBottom w:val="0"/>
      <w:divBdr>
        <w:top w:val="none" w:sz="0" w:space="0" w:color="auto"/>
        <w:left w:val="none" w:sz="0" w:space="0" w:color="auto"/>
        <w:bottom w:val="none" w:sz="0" w:space="0" w:color="auto"/>
        <w:right w:val="none" w:sz="0" w:space="0" w:color="auto"/>
      </w:divBdr>
    </w:div>
    <w:div w:id="1517620842">
      <w:bodyDiv w:val="1"/>
      <w:marLeft w:val="0"/>
      <w:marRight w:val="0"/>
      <w:marTop w:val="0"/>
      <w:marBottom w:val="0"/>
      <w:divBdr>
        <w:top w:val="none" w:sz="0" w:space="0" w:color="auto"/>
        <w:left w:val="none" w:sz="0" w:space="0" w:color="auto"/>
        <w:bottom w:val="none" w:sz="0" w:space="0" w:color="auto"/>
        <w:right w:val="none" w:sz="0" w:space="0" w:color="auto"/>
      </w:divBdr>
    </w:div>
    <w:div w:id="1521045074">
      <w:bodyDiv w:val="1"/>
      <w:marLeft w:val="0"/>
      <w:marRight w:val="0"/>
      <w:marTop w:val="0"/>
      <w:marBottom w:val="0"/>
      <w:divBdr>
        <w:top w:val="none" w:sz="0" w:space="0" w:color="auto"/>
        <w:left w:val="none" w:sz="0" w:space="0" w:color="auto"/>
        <w:bottom w:val="none" w:sz="0" w:space="0" w:color="auto"/>
        <w:right w:val="none" w:sz="0" w:space="0" w:color="auto"/>
      </w:divBdr>
    </w:div>
    <w:div w:id="1523740959">
      <w:bodyDiv w:val="1"/>
      <w:marLeft w:val="0"/>
      <w:marRight w:val="0"/>
      <w:marTop w:val="0"/>
      <w:marBottom w:val="0"/>
      <w:divBdr>
        <w:top w:val="none" w:sz="0" w:space="0" w:color="auto"/>
        <w:left w:val="none" w:sz="0" w:space="0" w:color="auto"/>
        <w:bottom w:val="none" w:sz="0" w:space="0" w:color="auto"/>
        <w:right w:val="none" w:sz="0" w:space="0" w:color="auto"/>
      </w:divBdr>
    </w:div>
    <w:div w:id="1526559901">
      <w:bodyDiv w:val="1"/>
      <w:marLeft w:val="0"/>
      <w:marRight w:val="0"/>
      <w:marTop w:val="0"/>
      <w:marBottom w:val="0"/>
      <w:divBdr>
        <w:top w:val="none" w:sz="0" w:space="0" w:color="auto"/>
        <w:left w:val="none" w:sz="0" w:space="0" w:color="auto"/>
        <w:bottom w:val="none" w:sz="0" w:space="0" w:color="auto"/>
        <w:right w:val="none" w:sz="0" w:space="0" w:color="auto"/>
      </w:divBdr>
    </w:div>
    <w:div w:id="1530754113">
      <w:bodyDiv w:val="1"/>
      <w:marLeft w:val="0"/>
      <w:marRight w:val="0"/>
      <w:marTop w:val="0"/>
      <w:marBottom w:val="0"/>
      <w:divBdr>
        <w:top w:val="none" w:sz="0" w:space="0" w:color="auto"/>
        <w:left w:val="none" w:sz="0" w:space="0" w:color="auto"/>
        <w:bottom w:val="none" w:sz="0" w:space="0" w:color="auto"/>
        <w:right w:val="none" w:sz="0" w:space="0" w:color="auto"/>
      </w:divBdr>
    </w:div>
    <w:div w:id="1531188966">
      <w:bodyDiv w:val="1"/>
      <w:marLeft w:val="0"/>
      <w:marRight w:val="0"/>
      <w:marTop w:val="0"/>
      <w:marBottom w:val="0"/>
      <w:divBdr>
        <w:top w:val="none" w:sz="0" w:space="0" w:color="auto"/>
        <w:left w:val="none" w:sz="0" w:space="0" w:color="auto"/>
        <w:bottom w:val="none" w:sz="0" w:space="0" w:color="auto"/>
        <w:right w:val="none" w:sz="0" w:space="0" w:color="auto"/>
      </w:divBdr>
    </w:div>
    <w:div w:id="1531525152">
      <w:bodyDiv w:val="1"/>
      <w:marLeft w:val="0"/>
      <w:marRight w:val="0"/>
      <w:marTop w:val="0"/>
      <w:marBottom w:val="0"/>
      <w:divBdr>
        <w:top w:val="none" w:sz="0" w:space="0" w:color="auto"/>
        <w:left w:val="none" w:sz="0" w:space="0" w:color="auto"/>
        <w:bottom w:val="none" w:sz="0" w:space="0" w:color="auto"/>
        <w:right w:val="none" w:sz="0" w:space="0" w:color="auto"/>
      </w:divBdr>
    </w:div>
    <w:div w:id="1536457562">
      <w:bodyDiv w:val="1"/>
      <w:marLeft w:val="0"/>
      <w:marRight w:val="0"/>
      <w:marTop w:val="0"/>
      <w:marBottom w:val="0"/>
      <w:divBdr>
        <w:top w:val="none" w:sz="0" w:space="0" w:color="auto"/>
        <w:left w:val="none" w:sz="0" w:space="0" w:color="auto"/>
        <w:bottom w:val="none" w:sz="0" w:space="0" w:color="auto"/>
        <w:right w:val="none" w:sz="0" w:space="0" w:color="auto"/>
      </w:divBdr>
    </w:div>
    <w:div w:id="1536769608">
      <w:bodyDiv w:val="1"/>
      <w:marLeft w:val="0"/>
      <w:marRight w:val="0"/>
      <w:marTop w:val="0"/>
      <w:marBottom w:val="0"/>
      <w:divBdr>
        <w:top w:val="none" w:sz="0" w:space="0" w:color="auto"/>
        <w:left w:val="none" w:sz="0" w:space="0" w:color="auto"/>
        <w:bottom w:val="none" w:sz="0" w:space="0" w:color="auto"/>
        <w:right w:val="none" w:sz="0" w:space="0" w:color="auto"/>
      </w:divBdr>
    </w:div>
    <w:div w:id="1538273785">
      <w:bodyDiv w:val="1"/>
      <w:marLeft w:val="0"/>
      <w:marRight w:val="0"/>
      <w:marTop w:val="0"/>
      <w:marBottom w:val="0"/>
      <w:divBdr>
        <w:top w:val="none" w:sz="0" w:space="0" w:color="auto"/>
        <w:left w:val="none" w:sz="0" w:space="0" w:color="auto"/>
        <w:bottom w:val="none" w:sz="0" w:space="0" w:color="auto"/>
        <w:right w:val="none" w:sz="0" w:space="0" w:color="auto"/>
      </w:divBdr>
    </w:div>
    <w:div w:id="1556743280">
      <w:bodyDiv w:val="1"/>
      <w:marLeft w:val="0"/>
      <w:marRight w:val="0"/>
      <w:marTop w:val="0"/>
      <w:marBottom w:val="0"/>
      <w:divBdr>
        <w:top w:val="none" w:sz="0" w:space="0" w:color="auto"/>
        <w:left w:val="none" w:sz="0" w:space="0" w:color="auto"/>
        <w:bottom w:val="none" w:sz="0" w:space="0" w:color="auto"/>
        <w:right w:val="none" w:sz="0" w:space="0" w:color="auto"/>
      </w:divBdr>
    </w:div>
    <w:div w:id="1557009898">
      <w:bodyDiv w:val="1"/>
      <w:marLeft w:val="0"/>
      <w:marRight w:val="0"/>
      <w:marTop w:val="0"/>
      <w:marBottom w:val="0"/>
      <w:divBdr>
        <w:top w:val="none" w:sz="0" w:space="0" w:color="auto"/>
        <w:left w:val="none" w:sz="0" w:space="0" w:color="auto"/>
        <w:bottom w:val="none" w:sz="0" w:space="0" w:color="auto"/>
        <w:right w:val="none" w:sz="0" w:space="0" w:color="auto"/>
      </w:divBdr>
    </w:div>
    <w:div w:id="1561399312">
      <w:bodyDiv w:val="1"/>
      <w:marLeft w:val="0"/>
      <w:marRight w:val="0"/>
      <w:marTop w:val="0"/>
      <w:marBottom w:val="0"/>
      <w:divBdr>
        <w:top w:val="none" w:sz="0" w:space="0" w:color="auto"/>
        <w:left w:val="none" w:sz="0" w:space="0" w:color="auto"/>
        <w:bottom w:val="none" w:sz="0" w:space="0" w:color="auto"/>
        <w:right w:val="none" w:sz="0" w:space="0" w:color="auto"/>
      </w:divBdr>
    </w:div>
    <w:div w:id="1561746343">
      <w:bodyDiv w:val="1"/>
      <w:marLeft w:val="0"/>
      <w:marRight w:val="0"/>
      <w:marTop w:val="0"/>
      <w:marBottom w:val="0"/>
      <w:divBdr>
        <w:top w:val="none" w:sz="0" w:space="0" w:color="auto"/>
        <w:left w:val="none" w:sz="0" w:space="0" w:color="auto"/>
        <w:bottom w:val="none" w:sz="0" w:space="0" w:color="auto"/>
        <w:right w:val="none" w:sz="0" w:space="0" w:color="auto"/>
      </w:divBdr>
    </w:div>
    <w:div w:id="1570650431">
      <w:bodyDiv w:val="1"/>
      <w:marLeft w:val="0"/>
      <w:marRight w:val="0"/>
      <w:marTop w:val="0"/>
      <w:marBottom w:val="0"/>
      <w:divBdr>
        <w:top w:val="none" w:sz="0" w:space="0" w:color="auto"/>
        <w:left w:val="none" w:sz="0" w:space="0" w:color="auto"/>
        <w:bottom w:val="none" w:sz="0" w:space="0" w:color="auto"/>
        <w:right w:val="none" w:sz="0" w:space="0" w:color="auto"/>
      </w:divBdr>
    </w:div>
    <w:div w:id="1575815302">
      <w:bodyDiv w:val="1"/>
      <w:marLeft w:val="0"/>
      <w:marRight w:val="0"/>
      <w:marTop w:val="0"/>
      <w:marBottom w:val="0"/>
      <w:divBdr>
        <w:top w:val="none" w:sz="0" w:space="0" w:color="auto"/>
        <w:left w:val="none" w:sz="0" w:space="0" w:color="auto"/>
        <w:bottom w:val="none" w:sz="0" w:space="0" w:color="auto"/>
        <w:right w:val="none" w:sz="0" w:space="0" w:color="auto"/>
      </w:divBdr>
    </w:div>
    <w:div w:id="1584606766">
      <w:bodyDiv w:val="1"/>
      <w:marLeft w:val="0"/>
      <w:marRight w:val="0"/>
      <w:marTop w:val="0"/>
      <w:marBottom w:val="0"/>
      <w:divBdr>
        <w:top w:val="none" w:sz="0" w:space="0" w:color="auto"/>
        <w:left w:val="none" w:sz="0" w:space="0" w:color="auto"/>
        <w:bottom w:val="none" w:sz="0" w:space="0" w:color="auto"/>
        <w:right w:val="none" w:sz="0" w:space="0" w:color="auto"/>
      </w:divBdr>
    </w:div>
    <w:div w:id="1587494500">
      <w:bodyDiv w:val="1"/>
      <w:marLeft w:val="0"/>
      <w:marRight w:val="0"/>
      <w:marTop w:val="0"/>
      <w:marBottom w:val="0"/>
      <w:divBdr>
        <w:top w:val="none" w:sz="0" w:space="0" w:color="auto"/>
        <w:left w:val="none" w:sz="0" w:space="0" w:color="auto"/>
        <w:bottom w:val="none" w:sz="0" w:space="0" w:color="auto"/>
        <w:right w:val="none" w:sz="0" w:space="0" w:color="auto"/>
      </w:divBdr>
    </w:div>
    <w:div w:id="1589803257">
      <w:bodyDiv w:val="1"/>
      <w:marLeft w:val="0"/>
      <w:marRight w:val="0"/>
      <w:marTop w:val="0"/>
      <w:marBottom w:val="0"/>
      <w:divBdr>
        <w:top w:val="none" w:sz="0" w:space="0" w:color="auto"/>
        <w:left w:val="none" w:sz="0" w:space="0" w:color="auto"/>
        <w:bottom w:val="none" w:sz="0" w:space="0" w:color="auto"/>
        <w:right w:val="none" w:sz="0" w:space="0" w:color="auto"/>
      </w:divBdr>
    </w:div>
    <w:div w:id="1591622357">
      <w:bodyDiv w:val="1"/>
      <w:marLeft w:val="0"/>
      <w:marRight w:val="0"/>
      <w:marTop w:val="0"/>
      <w:marBottom w:val="0"/>
      <w:divBdr>
        <w:top w:val="none" w:sz="0" w:space="0" w:color="auto"/>
        <w:left w:val="none" w:sz="0" w:space="0" w:color="auto"/>
        <w:bottom w:val="none" w:sz="0" w:space="0" w:color="auto"/>
        <w:right w:val="none" w:sz="0" w:space="0" w:color="auto"/>
      </w:divBdr>
    </w:div>
    <w:div w:id="1598520797">
      <w:bodyDiv w:val="1"/>
      <w:marLeft w:val="0"/>
      <w:marRight w:val="0"/>
      <w:marTop w:val="0"/>
      <w:marBottom w:val="0"/>
      <w:divBdr>
        <w:top w:val="none" w:sz="0" w:space="0" w:color="auto"/>
        <w:left w:val="none" w:sz="0" w:space="0" w:color="auto"/>
        <w:bottom w:val="none" w:sz="0" w:space="0" w:color="auto"/>
        <w:right w:val="none" w:sz="0" w:space="0" w:color="auto"/>
      </w:divBdr>
    </w:div>
    <w:div w:id="1598639830">
      <w:bodyDiv w:val="1"/>
      <w:marLeft w:val="0"/>
      <w:marRight w:val="0"/>
      <w:marTop w:val="0"/>
      <w:marBottom w:val="0"/>
      <w:divBdr>
        <w:top w:val="none" w:sz="0" w:space="0" w:color="auto"/>
        <w:left w:val="none" w:sz="0" w:space="0" w:color="auto"/>
        <w:bottom w:val="none" w:sz="0" w:space="0" w:color="auto"/>
        <w:right w:val="none" w:sz="0" w:space="0" w:color="auto"/>
      </w:divBdr>
    </w:div>
    <w:div w:id="1600288574">
      <w:bodyDiv w:val="1"/>
      <w:marLeft w:val="0"/>
      <w:marRight w:val="0"/>
      <w:marTop w:val="0"/>
      <w:marBottom w:val="0"/>
      <w:divBdr>
        <w:top w:val="none" w:sz="0" w:space="0" w:color="auto"/>
        <w:left w:val="none" w:sz="0" w:space="0" w:color="auto"/>
        <w:bottom w:val="none" w:sz="0" w:space="0" w:color="auto"/>
        <w:right w:val="none" w:sz="0" w:space="0" w:color="auto"/>
      </w:divBdr>
    </w:div>
    <w:div w:id="1617249842">
      <w:bodyDiv w:val="1"/>
      <w:marLeft w:val="0"/>
      <w:marRight w:val="0"/>
      <w:marTop w:val="0"/>
      <w:marBottom w:val="0"/>
      <w:divBdr>
        <w:top w:val="none" w:sz="0" w:space="0" w:color="auto"/>
        <w:left w:val="none" w:sz="0" w:space="0" w:color="auto"/>
        <w:bottom w:val="none" w:sz="0" w:space="0" w:color="auto"/>
        <w:right w:val="none" w:sz="0" w:space="0" w:color="auto"/>
      </w:divBdr>
    </w:div>
    <w:div w:id="1617787000">
      <w:bodyDiv w:val="1"/>
      <w:marLeft w:val="0"/>
      <w:marRight w:val="0"/>
      <w:marTop w:val="0"/>
      <w:marBottom w:val="0"/>
      <w:divBdr>
        <w:top w:val="none" w:sz="0" w:space="0" w:color="auto"/>
        <w:left w:val="none" w:sz="0" w:space="0" w:color="auto"/>
        <w:bottom w:val="none" w:sz="0" w:space="0" w:color="auto"/>
        <w:right w:val="none" w:sz="0" w:space="0" w:color="auto"/>
      </w:divBdr>
    </w:div>
    <w:div w:id="1621840520">
      <w:bodyDiv w:val="1"/>
      <w:marLeft w:val="0"/>
      <w:marRight w:val="0"/>
      <w:marTop w:val="0"/>
      <w:marBottom w:val="0"/>
      <w:divBdr>
        <w:top w:val="none" w:sz="0" w:space="0" w:color="auto"/>
        <w:left w:val="none" w:sz="0" w:space="0" w:color="auto"/>
        <w:bottom w:val="none" w:sz="0" w:space="0" w:color="auto"/>
        <w:right w:val="none" w:sz="0" w:space="0" w:color="auto"/>
      </w:divBdr>
    </w:div>
    <w:div w:id="1621916320">
      <w:bodyDiv w:val="1"/>
      <w:marLeft w:val="0"/>
      <w:marRight w:val="0"/>
      <w:marTop w:val="0"/>
      <w:marBottom w:val="0"/>
      <w:divBdr>
        <w:top w:val="none" w:sz="0" w:space="0" w:color="auto"/>
        <w:left w:val="none" w:sz="0" w:space="0" w:color="auto"/>
        <w:bottom w:val="none" w:sz="0" w:space="0" w:color="auto"/>
        <w:right w:val="none" w:sz="0" w:space="0" w:color="auto"/>
      </w:divBdr>
    </w:div>
    <w:div w:id="1629622738">
      <w:bodyDiv w:val="1"/>
      <w:marLeft w:val="0"/>
      <w:marRight w:val="0"/>
      <w:marTop w:val="0"/>
      <w:marBottom w:val="0"/>
      <w:divBdr>
        <w:top w:val="none" w:sz="0" w:space="0" w:color="auto"/>
        <w:left w:val="none" w:sz="0" w:space="0" w:color="auto"/>
        <w:bottom w:val="none" w:sz="0" w:space="0" w:color="auto"/>
        <w:right w:val="none" w:sz="0" w:space="0" w:color="auto"/>
      </w:divBdr>
    </w:div>
    <w:div w:id="1630283227">
      <w:bodyDiv w:val="1"/>
      <w:marLeft w:val="0"/>
      <w:marRight w:val="0"/>
      <w:marTop w:val="0"/>
      <w:marBottom w:val="0"/>
      <w:divBdr>
        <w:top w:val="none" w:sz="0" w:space="0" w:color="auto"/>
        <w:left w:val="none" w:sz="0" w:space="0" w:color="auto"/>
        <w:bottom w:val="none" w:sz="0" w:space="0" w:color="auto"/>
        <w:right w:val="none" w:sz="0" w:space="0" w:color="auto"/>
      </w:divBdr>
    </w:div>
    <w:div w:id="1634100049">
      <w:bodyDiv w:val="1"/>
      <w:marLeft w:val="0"/>
      <w:marRight w:val="0"/>
      <w:marTop w:val="0"/>
      <w:marBottom w:val="0"/>
      <w:divBdr>
        <w:top w:val="none" w:sz="0" w:space="0" w:color="auto"/>
        <w:left w:val="none" w:sz="0" w:space="0" w:color="auto"/>
        <w:bottom w:val="none" w:sz="0" w:space="0" w:color="auto"/>
        <w:right w:val="none" w:sz="0" w:space="0" w:color="auto"/>
      </w:divBdr>
    </w:div>
    <w:div w:id="1639261330">
      <w:bodyDiv w:val="1"/>
      <w:marLeft w:val="0"/>
      <w:marRight w:val="0"/>
      <w:marTop w:val="0"/>
      <w:marBottom w:val="0"/>
      <w:divBdr>
        <w:top w:val="none" w:sz="0" w:space="0" w:color="auto"/>
        <w:left w:val="none" w:sz="0" w:space="0" w:color="auto"/>
        <w:bottom w:val="none" w:sz="0" w:space="0" w:color="auto"/>
        <w:right w:val="none" w:sz="0" w:space="0" w:color="auto"/>
      </w:divBdr>
    </w:div>
    <w:div w:id="1640912053">
      <w:bodyDiv w:val="1"/>
      <w:marLeft w:val="0"/>
      <w:marRight w:val="0"/>
      <w:marTop w:val="0"/>
      <w:marBottom w:val="0"/>
      <w:divBdr>
        <w:top w:val="none" w:sz="0" w:space="0" w:color="auto"/>
        <w:left w:val="none" w:sz="0" w:space="0" w:color="auto"/>
        <w:bottom w:val="none" w:sz="0" w:space="0" w:color="auto"/>
        <w:right w:val="none" w:sz="0" w:space="0" w:color="auto"/>
      </w:divBdr>
    </w:div>
    <w:div w:id="1642537190">
      <w:bodyDiv w:val="1"/>
      <w:marLeft w:val="0"/>
      <w:marRight w:val="0"/>
      <w:marTop w:val="0"/>
      <w:marBottom w:val="0"/>
      <w:divBdr>
        <w:top w:val="none" w:sz="0" w:space="0" w:color="auto"/>
        <w:left w:val="none" w:sz="0" w:space="0" w:color="auto"/>
        <w:bottom w:val="none" w:sz="0" w:space="0" w:color="auto"/>
        <w:right w:val="none" w:sz="0" w:space="0" w:color="auto"/>
      </w:divBdr>
    </w:div>
    <w:div w:id="1645620599">
      <w:bodyDiv w:val="1"/>
      <w:marLeft w:val="0"/>
      <w:marRight w:val="0"/>
      <w:marTop w:val="0"/>
      <w:marBottom w:val="0"/>
      <w:divBdr>
        <w:top w:val="none" w:sz="0" w:space="0" w:color="auto"/>
        <w:left w:val="none" w:sz="0" w:space="0" w:color="auto"/>
        <w:bottom w:val="none" w:sz="0" w:space="0" w:color="auto"/>
        <w:right w:val="none" w:sz="0" w:space="0" w:color="auto"/>
      </w:divBdr>
    </w:div>
    <w:div w:id="1650282473">
      <w:bodyDiv w:val="1"/>
      <w:marLeft w:val="0"/>
      <w:marRight w:val="0"/>
      <w:marTop w:val="0"/>
      <w:marBottom w:val="0"/>
      <w:divBdr>
        <w:top w:val="none" w:sz="0" w:space="0" w:color="auto"/>
        <w:left w:val="none" w:sz="0" w:space="0" w:color="auto"/>
        <w:bottom w:val="none" w:sz="0" w:space="0" w:color="auto"/>
        <w:right w:val="none" w:sz="0" w:space="0" w:color="auto"/>
      </w:divBdr>
    </w:div>
    <w:div w:id="1657683740">
      <w:bodyDiv w:val="1"/>
      <w:marLeft w:val="0"/>
      <w:marRight w:val="0"/>
      <w:marTop w:val="0"/>
      <w:marBottom w:val="0"/>
      <w:divBdr>
        <w:top w:val="none" w:sz="0" w:space="0" w:color="auto"/>
        <w:left w:val="none" w:sz="0" w:space="0" w:color="auto"/>
        <w:bottom w:val="none" w:sz="0" w:space="0" w:color="auto"/>
        <w:right w:val="none" w:sz="0" w:space="0" w:color="auto"/>
      </w:divBdr>
    </w:div>
    <w:div w:id="1667516541">
      <w:bodyDiv w:val="1"/>
      <w:marLeft w:val="0"/>
      <w:marRight w:val="0"/>
      <w:marTop w:val="0"/>
      <w:marBottom w:val="0"/>
      <w:divBdr>
        <w:top w:val="none" w:sz="0" w:space="0" w:color="auto"/>
        <w:left w:val="none" w:sz="0" w:space="0" w:color="auto"/>
        <w:bottom w:val="none" w:sz="0" w:space="0" w:color="auto"/>
        <w:right w:val="none" w:sz="0" w:space="0" w:color="auto"/>
      </w:divBdr>
    </w:div>
    <w:div w:id="1674532429">
      <w:bodyDiv w:val="1"/>
      <w:marLeft w:val="0"/>
      <w:marRight w:val="0"/>
      <w:marTop w:val="0"/>
      <w:marBottom w:val="0"/>
      <w:divBdr>
        <w:top w:val="none" w:sz="0" w:space="0" w:color="auto"/>
        <w:left w:val="none" w:sz="0" w:space="0" w:color="auto"/>
        <w:bottom w:val="none" w:sz="0" w:space="0" w:color="auto"/>
        <w:right w:val="none" w:sz="0" w:space="0" w:color="auto"/>
      </w:divBdr>
    </w:div>
    <w:div w:id="1683169201">
      <w:bodyDiv w:val="1"/>
      <w:marLeft w:val="0"/>
      <w:marRight w:val="0"/>
      <w:marTop w:val="0"/>
      <w:marBottom w:val="0"/>
      <w:divBdr>
        <w:top w:val="none" w:sz="0" w:space="0" w:color="auto"/>
        <w:left w:val="none" w:sz="0" w:space="0" w:color="auto"/>
        <w:bottom w:val="none" w:sz="0" w:space="0" w:color="auto"/>
        <w:right w:val="none" w:sz="0" w:space="0" w:color="auto"/>
      </w:divBdr>
    </w:div>
    <w:div w:id="1685398115">
      <w:bodyDiv w:val="1"/>
      <w:marLeft w:val="0"/>
      <w:marRight w:val="0"/>
      <w:marTop w:val="0"/>
      <w:marBottom w:val="0"/>
      <w:divBdr>
        <w:top w:val="none" w:sz="0" w:space="0" w:color="auto"/>
        <w:left w:val="none" w:sz="0" w:space="0" w:color="auto"/>
        <w:bottom w:val="none" w:sz="0" w:space="0" w:color="auto"/>
        <w:right w:val="none" w:sz="0" w:space="0" w:color="auto"/>
      </w:divBdr>
    </w:div>
    <w:div w:id="1687252113">
      <w:bodyDiv w:val="1"/>
      <w:marLeft w:val="0"/>
      <w:marRight w:val="0"/>
      <w:marTop w:val="0"/>
      <w:marBottom w:val="0"/>
      <w:divBdr>
        <w:top w:val="none" w:sz="0" w:space="0" w:color="auto"/>
        <w:left w:val="none" w:sz="0" w:space="0" w:color="auto"/>
        <w:bottom w:val="none" w:sz="0" w:space="0" w:color="auto"/>
        <w:right w:val="none" w:sz="0" w:space="0" w:color="auto"/>
      </w:divBdr>
    </w:div>
    <w:div w:id="1691183648">
      <w:bodyDiv w:val="1"/>
      <w:marLeft w:val="0"/>
      <w:marRight w:val="0"/>
      <w:marTop w:val="0"/>
      <w:marBottom w:val="0"/>
      <w:divBdr>
        <w:top w:val="none" w:sz="0" w:space="0" w:color="auto"/>
        <w:left w:val="none" w:sz="0" w:space="0" w:color="auto"/>
        <w:bottom w:val="none" w:sz="0" w:space="0" w:color="auto"/>
        <w:right w:val="none" w:sz="0" w:space="0" w:color="auto"/>
      </w:divBdr>
    </w:div>
    <w:div w:id="1692367085">
      <w:bodyDiv w:val="1"/>
      <w:marLeft w:val="0"/>
      <w:marRight w:val="0"/>
      <w:marTop w:val="0"/>
      <w:marBottom w:val="0"/>
      <w:divBdr>
        <w:top w:val="none" w:sz="0" w:space="0" w:color="auto"/>
        <w:left w:val="none" w:sz="0" w:space="0" w:color="auto"/>
        <w:bottom w:val="none" w:sz="0" w:space="0" w:color="auto"/>
        <w:right w:val="none" w:sz="0" w:space="0" w:color="auto"/>
      </w:divBdr>
    </w:div>
    <w:div w:id="1696803754">
      <w:bodyDiv w:val="1"/>
      <w:marLeft w:val="0"/>
      <w:marRight w:val="0"/>
      <w:marTop w:val="0"/>
      <w:marBottom w:val="0"/>
      <w:divBdr>
        <w:top w:val="none" w:sz="0" w:space="0" w:color="auto"/>
        <w:left w:val="none" w:sz="0" w:space="0" w:color="auto"/>
        <w:bottom w:val="none" w:sz="0" w:space="0" w:color="auto"/>
        <w:right w:val="none" w:sz="0" w:space="0" w:color="auto"/>
      </w:divBdr>
    </w:div>
    <w:div w:id="1699311585">
      <w:bodyDiv w:val="1"/>
      <w:marLeft w:val="0"/>
      <w:marRight w:val="0"/>
      <w:marTop w:val="0"/>
      <w:marBottom w:val="0"/>
      <w:divBdr>
        <w:top w:val="none" w:sz="0" w:space="0" w:color="auto"/>
        <w:left w:val="none" w:sz="0" w:space="0" w:color="auto"/>
        <w:bottom w:val="none" w:sz="0" w:space="0" w:color="auto"/>
        <w:right w:val="none" w:sz="0" w:space="0" w:color="auto"/>
      </w:divBdr>
    </w:div>
    <w:div w:id="1720589677">
      <w:bodyDiv w:val="1"/>
      <w:marLeft w:val="0"/>
      <w:marRight w:val="0"/>
      <w:marTop w:val="0"/>
      <w:marBottom w:val="0"/>
      <w:divBdr>
        <w:top w:val="none" w:sz="0" w:space="0" w:color="auto"/>
        <w:left w:val="none" w:sz="0" w:space="0" w:color="auto"/>
        <w:bottom w:val="none" w:sz="0" w:space="0" w:color="auto"/>
        <w:right w:val="none" w:sz="0" w:space="0" w:color="auto"/>
      </w:divBdr>
    </w:div>
    <w:div w:id="1729181709">
      <w:bodyDiv w:val="1"/>
      <w:marLeft w:val="0"/>
      <w:marRight w:val="0"/>
      <w:marTop w:val="0"/>
      <w:marBottom w:val="0"/>
      <w:divBdr>
        <w:top w:val="none" w:sz="0" w:space="0" w:color="auto"/>
        <w:left w:val="none" w:sz="0" w:space="0" w:color="auto"/>
        <w:bottom w:val="none" w:sz="0" w:space="0" w:color="auto"/>
        <w:right w:val="none" w:sz="0" w:space="0" w:color="auto"/>
      </w:divBdr>
    </w:div>
    <w:div w:id="1732920468">
      <w:bodyDiv w:val="1"/>
      <w:marLeft w:val="0"/>
      <w:marRight w:val="0"/>
      <w:marTop w:val="0"/>
      <w:marBottom w:val="0"/>
      <w:divBdr>
        <w:top w:val="none" w:sz="0" w:space="0" w:color="auto"/>
        <w:left w:val="none" w:sz="0" w:space="0" w:color="auto"/>
        <w:bottom w:val="none" w:sz="0" w:space="0" w:color="auto"/>
        <w:right w:val="none" w:sz="0" w:space="0" w:color="auto"/>
      </w:divBdr>
    </w:div>
    <w:div w:id="1734352585">
      <w:bodyDiv w:val="1"/>
      <w:marLeft w:val="0"/>
      <w:marRight w:val="0"/>
      <w:marTop w:val="0"/>
      <w:marBottom w:val="0"/>
      <w:divBdr>
        <w:top w:val="none" w:sz="0" w:space="0" w:color="auto"/>
        <w:left w:val="none" w:sz="0" w:space="0" w:color="auto"/>
        <w:bottom w:val="none" w:sz="0" w:space="0" w:color="auto"/>
        <w:right w:val="none" w:sz="0" w:space="0" w:color="auto"/>
      </w:divBdr>
    </w:div>
    <w:div w:id="1737043643">
      <w:bodyDiv w:val="1"/>
      <w:marLeft w:val="0"/>
      <w:marRight w:val="0"/>
      <w:marTop w:val="0"/>
      <w:marBottom w:val="0"/>
      <w:divBdr>
        <w:top w:val="none" w:sz="0" w:space="0" w:color="auto"/>
        <w:left w:val="none" w:sz="0" w:space="0" w:color="auto"/>
        <w:bottom w:val="none" w:sz="0" w:space="0" w:color="auto"/>
        <w:right w:val="none" w:sz="0" w:space="0" w:color="auto"/>
      </w:divBdr>
    </w:div>
    <w:div w:id="1744141770">
      <w:bodyDiv w:val="1"/>
      <w:marLeft w:val="0"/>
      <w:marRight w:val="0"/>
      <w:marTop w:val="0"/>
      <w:marBottom w:val="0"/>
      <w:divBdr>
        <w:top w:val="none" w:sz="0" w:space="0" w:color="auto"/>
        <w:left w:val="none" w:sz="0" w:space="0" w:color="auto"/>
        <w:bottom w:val="none" w:sz="0" w:space="0" w:color="auto"/>
        <w:right w:val="none" w:sz="0" w:space="0" w:color="auto"/>
      </w:divBdr>
    </w:div>
    <w:div w:id="1745712804">
      <w:bodyDiv w:val="1"/>
      <w:marLeft w:val="0"/>
      <w:marRight w:val="0"/>
      <w:marTop w:val="0"/>
      <w:marBottom w:val="0"/>
      <w:divBdr>
        <w:top w:val="none" w:sz="0" w:space="0" w:color="auto"/>
        <w:left w:val="none" w:sz="0" w:space="0" w:color="auto"/>
        <w:bottom w:val="none" w:sz="0" w:space="0" w:color="auto"/>
        <w:right w:val="none" w:sz="0" w:space="0" w:color="auto"/>
      </w:divBdr>
    </w:div>
    <w:div w:id="1746797791">
      <w:bodyDiv w:val="1"/>
      <w:marLeft w:val="0"/>
      <w:marRight w:val="0"/>
      <w:marTop w:val="0"/>
      <w:marBottom w:val="0"/>
      <w:divBdr>
        <w:top w:val="none" w:sz="0" w:space="0" w:color="auto"/>
        <w:left w:val="none" w:sz="0" w:space="0" w:color="auto"/>
        <w:bottom w:val="none" w:sz="0" w:space="0" w:color="auto"/>
        <w:right w:val="none" w:sz="0" w:space="0" w:color="auto"/>
      </w:divBdr>
    </w:div>
    <w:div w:id="1748070729">
      <w:bodyDiv w:val="1"/>
      <w:marLeft w:val="0"/>
      <w:marRight w:val="0"/>
      <w:marTop w:val="0"/>
      <w:marBottom w:val="0"/>
      <w:divBdr>
        <w:top w:val="none" w:sz="0" w:space="0" w:color="auto"/>
        <w:left w:val="none" w:sz="0" w:space="0" w:color="auto"/>
        <w:bottom w:val="none" w:sz="0" w:space="0" w:color="auto"/>
        <w:right w:val="none" w:sz="0" w:space="0" w:color="auto"/>
      </w:divBdr>
    </w:div>
    <w:div w:id="1748383498">
      <w:bodyDiv w:val="1"/>
      <w:marLeft w:val="0"/>
      <w:marRight w:val="0"/>
      <w:marTop w:val="0"/>
      <w:marBottom w:val="0"/>
      <w:divBdr>
        <w:top w:val="none" w:sz="0" w:space="0" w:color="auto"/>
        <w:left w:val="none" w:sz="0" w:space="0" w:color="auto"/>
        <w:bottom w:val="none" w:sz="0" w:space="0" w:color="auto"/>
        <w:right w:val="none" w:sz="0" w:space="0" w:color="auto"/>
      </w:divBdr>
    </w:div>
    <w:div w:id="1753546995">
      <w:bodyDiv w:val="1"/>
      <w:marLeft w:val="0"/>
      <w:marRight w:val="0"/>
      <w:marTop w:val="0"/>
      <w:marBottom w:val="0"/>
      <w:divBdr>
        <w:top w:val="none" w:sz="0" w:space="0" w:color="auto"/>
        <w:left w:val="none" w:sz="0" w:space="0" w:color="auto"/>
        <w:bottom w:val="none" w:sz="0" w:space="0" w:color="auto"/>
        <w:right w:val="none" w:sz="0" w:space="0" w:color="auto"/>
      </w:divBdr>
    </w:div>
    <w:div w:id="1766994202">
      <w:bodyDiv w:val="1"/>
      <w:marLeft w:val="0"/>
      <w:marRight w:val="0"/>
      <w:marTop w:val="0"/>
      <w:marBottom w:val="0"/>
      <w:divBdr>
        <w:top w:val="none" w:sz="0" w:space="0" w:color="auto"/>
        <w:left w:val="none" w:sz="0" w:space="0" w:color="auto"/>
        <w:bottom w:val="none" w:sz="0" w:space="0" w:color="auto"/>
        <w:right w:val="none" w:sz="0" w:space="0" w:color="auto"/>
      </w:divBdr>
    </w:div>
    <w:div w:id="1770469566">
      <w:bodyDiv w:val="1"/>
      <w:marLeft w:val="0"/>
      <w:marRight w:val="0"/>
      <w:marTop w:val="0"/>
      <w:marBottom w:val="0"/>
      <w:divBdr>
        <w:top w:val="none" w:sz="0" w:space="0" w:color="auto"/>
        <w:left w:val="none" w:sz="0" w:space="0" w:color="auto"/>
        <w:bottom w:val="none" w:sz="0" w:space="0" w:color="auto"/>
        <w:right w:val="none" w:sz="0" w:space="0" w:color="auto"/>
      </w:divBdr>
    </w:div>
    <w:div w:id="1773743290">
      <w:bodyDiv w:val="1"/>
      <w:marLeft w:val="0"/>
      <w:marRight w:val="0"/>
      <w:marTop w:val="0"/>
      <w:marBottom w:val="0"/>
      <w:divBdr>
        <w:top w:val="none" w:sz="0" w:space="0" w:color="auto"/>
        <w:left w:val="none" w:sz="0" w:space="0" w:color="auto"/>
        <w:bottom w:val="none" w:sz="0" w:space="0" w:color="auto"/>
        <w:right w:val="none" w:sz="0" w:space="0" w:color="auto"/>
      </w:divBdr>
    </w:div>
    <w:div w:id="1775317908">
      <w:bodyDiv w:val="1"/>
      <w:marLeft w:val="0"/>
      <w:marRight w:val="0"/>
      <w:marTop w:val="0"/>
      <w:marBottom w:val="0"/>
      <w:divBdr>
        <w:top w:val="none" w:sz="0" w:space="0" w:color="auto"/>
        <w:left w:val="none" w:sz="0" w:space="0" w:color="auto"/>
        <w:bottom w:val="none" w:sz="0" w:space="0" w:color="auto"/>
        <w:right w:val="none" w:sz="0" w:space="0" w:color="auto"/>
      </w:divBdr>
    </w:div>
    <w:div w:id="1776055294">
      <w:bodyDiv w:val="1"/>
      <w:marLeft w:val="0"/>
      <w:marRight w:val="0"/>
      <w:marTop w:val="0"/>
      <w:marBottom w:val="0"/>
      <w:divBdr>
        <w:top w:val="none" w:sz="0" w:space="0" w:color="auto"/>
        <w:left w:val="none" w:sz="0" w:space="0" w:color="auto"/>
        <w:bottom w:val="none" w:sz="0" w:space="0" w:color="auto"/>
        <w:right w:val="none" w:sz="0" w:space="0" w:color="auto"/>
      </w:divBdr>
    </w:div>
    <w:div w:id="1777292972">
      <w:bodyDiv w:val="1"/>
      <w:marLeft w:val="0"/>
      <w:marRight w:val="0"/>
      <w:marTop w:val="0"/>
      <w:marBottom w:val="0"/>
      <w:divBdr>
        <w:top w:val="none" w:sz="0" w:space="0" w:color="auto"/>
        <w:left w:val="none" w:sz="0" w:space="0" w:color="auto"/>
        <w:bottom w:val="none" w:sz="0" w:space="0" w:color="auto"/>
        <w:right w:val="none" w:sz="0" w:space="0" w:color="auto"/>
      </w:divBdr>
    </w:div>
    <w:div w:id="1781104491">
      <w:bodyDiv w:val="1"/>
      <w:marLeft w:val="0"/>
      <w:marRight w:val="0"/>
      <w:marTop w:val="0"/>
      <w:marBottom w:val="0"/>
      <w:divBdr>
        <w:top w:val="none" w:sz="0" w:space="0" w:color="auto"/>
        <w:left w:val="none" w:sz="0" w:space="0" w:color="auto"/>
        <w:bottom w:val="none" w:sz="0" w:space="0" w:color="auto"/>
        <w:right w:val="none" w:sz="0" w:space="0" w:color="auto"/>
      </w:divBdr>
    </w:div>
    <w:div w:id="1786532629">
      <w:bodyDiv w:val="1"/>
      <w:marLeft w:val="0"/>
      <w:marRight w:val="0"/>
      <w:marTop w:val="0"/>
      <w:marBottom w:val="0"/>
      <w:divBdr>
        <w:top w:val="none" w:sz="0" w:space="0" w:color="auto"/>
        <w:left w:val="none" w:sz="0" w:space="0" w:color="auto"/>
        <w:bottom w:val="none" w:sz="0" w:space="0" w:color="auto"/>
        <w:right w:val="none" w:sz="0" w:space="0" w:color="auto"/>
      </w:divBdr>
    </w:div>
    <w:div w:id="1788891854">
      <w:bodyDiv w:val="1"/>
      <w:marLeft w:val="0"/>
      <w:marRight w:val="0"/>
      <w:marTop w:val="0"/>
      <w:marBottom w:val="0"/>
      <w:divBdr>
        <w:top w:val="none" w:sz="0" w:space="0" w:color="auto"/>
        <w:left w:val="none" w:sz="0" w:space="0" w:color="auto"/>
        <w:bottom w:val="none" w:sz="0" w:space="0" w:color="auto"/>
        <w:right w:val="none" w:sz="0" w:space="0" w:color="auto"/>
      </w:divBdr>
    </w:div>
    <w:div w:id="1792478846">
      <w:bodyDiv w:val="1"/>
      <w:marLeft w:val="0"/>
      <w:marRight w:val="0"/>
      <w:marTop w:val="0"/>
      <w:marBottom w:val="0"/>
      <w:divBdr>
        <w:top w:val="none" w:sz="0" w:space="0" w:color="auto"/>
        <w:left w:val="none" w:sz="0" w:space="0" w:color="auto"/>
        <w:bottom w:val="none" w:sz="0" w:space="0" w:color="auto"/>
        <w:right w:val="none" w:sz="0" w:space="0" w:color="auto"/>
      </w:divBdr>
    </w:div>
    <w:div w:id="1793868008">
      <w:bodyDiv w:val="1"/>
      <w:marLeft w:val="0"/>
      <w:marRight w:val="0"/>
      <w:marTop w:val="0"/>
      <w:marBottom w:val="0"/>
      <w:divBdr>
        <w:top w:val="none" w:sz="0" w:space="0" w:color="auto"/>
        <w:left w:val="none" w:sz="0" w:space="0" w:color="auto"/>
        <w:bottom w:val="none" w:sz="0" w:space="0" w:color="auto"/>
        <w:right w:val="none" w:sz="0" w:space="0" w:color="auto"/>
      </w:divBdr>
    </w:div>
    <w:div w:id="1796831604">
      <w:bodyDiv w:val="1"/>
      <w:marLeft w:val="0"/>
      <w:marRight w:val="0"/>
      <w:marTop w:val="0"/>
      <w:marBottom w:val="0"/>
      <w:divBdr>
        <w:top w:val="none" w:sz="0" w:space="0" w:color="auto"/>
        <w:left w:val="none" w:sz="0" w:space="0" w:color="auto"/>
        <w:bottom w:val="none" w:sz="0" w:space="0" w:color="auto"/>
        <w:right w:val="none" w:sz="0" w:space="0" w:color="auto"/>
      </w:divBdr>
    </w:div>
    <w:div w:id="1802921278">
      <w:bodyDiv w:val="1"/>
      <w:marLeft w:val="0"/>
      <w:marRight w:val="0"/>
      <w:marTop w:val="0"/>
      <w:marBottom w:val="0"/>
      <w:divBdr>
        <w:top w:val="none" w:sz="0" w:space="0" w:color="auto"/>
        <w:left w:val="none" w:sz="0" w:space="0" w:color="auto"/>
        <w:bottom w:val="none" w:sz="0" w:space="0" w:color="auto"/>
        <w:right w:val="none" w:sz="0" w:space="0" w:color="auto"/>
      </w:divBdr>
    </w:div>
    <w:div w:id="1807356674">
      <w:bodyDiv w:val="1"/>
      <w:marLeft w:val="0"/>
      <w:marRight w:val="0"/>
      <w:marTop w:val="0"/>
      <w:marBottom w:val="0"/>
      <w:divBdr>
        <w:top w:val="none" w:sz="0" w:space="0" w:color="auto"/>
        <w:left w:val="none" w:sz="0" w:space="0" w:color="auto"/>
        <w:bottom w:val="none" w:sz="0" w:space="0" w:color="auto"/>
        <w:right w:val="none" w:sz="0" w:space="0" w:color="auto"/>
      </w:divBdr>
    </w:div>
    <w:div w:id="1807576709">
      <w:bodyDiv w:val="1"/>
      <w:marLeft w:val="0"/>
      <w:marRight w:val="0"/>
      <w:marTop w:val="0"/>
      <w:marBottom w:val="0"/>
      <w:divBdr>
        <w:top w:val="none" w:sz="0" w:space="0" w:color="auto"/>
        <w:left w:val="none" w:sz="0" w:space="0" w:color="auto"/>
        <w:bottom w:val="none" w:sz="0" w:space="0" w:color="auto"/>
        <w:right w:val="none" w:sz="0" w:space="0" w:color="auto"/>
      </w:divBdr>
    </w:div>
    <w:div w:id="1811943037">
      <w:bodyDiv w:val="1"/>
      <w:marLeft w:val="0"/>
      <w:marRight w:val="0"/>
      <w:marTop w:val="0"/>
      <w:marBottom w:val="0"/>
      <w:divBdr>
        <w:top w:val="none" w:sz="0" w:space="0" w:color="auto"/>
        <w:left w:val="none" w:sz="0" w:space="0" w:color="auto"/>
        <w:bottom w:val="none" w:sz="0" w:space="0" w:color="auto"/>
        <w:right w:val="none" w:sz="0" w:space="0" w:color="auto"/>
      </w:divBdr>
    </w:div>
    <w:div w:id="1812939534">
      <w:bodyDiv w:val="1"/>
      <w:marLeft w:val="0"/>
      <w:marRight w:val="0"/>
      <w:marTop w:val="0"/>
      <w:marBottom w:val="0"/>
      <w:divBdr>
        <w:top w:val="none" w:sz="0" w:space="0" w:color="auto"/>
        <w:left w:val="none" w:sz="0" w:space="0" w:color="auto"/>
        <w:bottom w:val="none" w:sz="0" w:space="0" w:color="auto"/>
        <w:right w:val="none" w:sz="0" w:space="0" w:color="auto"/>
      </w:divBdr>
    </w:div>
    <w:div w:id="1814251974">
      <w:bodyDiv w:val="1"/>
      <w:marLeft w:val="0"/>
      <w:marRight w:val="0"/>
      <w:marTop w:val="0"/>
      <w:marBottom w:val="0"/>
      <w:divBdr>
        <w:top w:val="none" w:sz="0" w:space="0" w:color="auto"/>
        <w:left w:val="none" w:sz="0" w:space="0" w:color="auto"/>
        <w:bottom w:val="none" w:sz="0" w:space="0" w:color="auto"/>
        <w:right w:val="none" w:sz="0" w:space="0" w:color="auto"/>
      </w:divBdr>
    </w:div>
    <w:div w:id="1816069027">
      <w:bodyDiv w:val="1"/>
      <w:marLeft w:val="0"/>
      <w:marRight w:val="0"/>
      <w:marTop w:val="0"/>
      <w:marBottom w:val="0"/>
      <w:divBdr>
        <w:top w:val="none" w:sz="0" w:space="0" w:color="auto"/>
        <w:left w:val="none" w:sz="0" w:space="0" w:color="auto"/>
        <w:bottom w:val="none" w:sz="0" w:space="0" w:color="auto"/>
        <w:right w:val="none" w:sz="0" w:space="0" w:color="auto"/>
      </w:divBdr>
    </w:div>
    <w:div w:id="1820031896">
      <w:bodyDiv w:val="1"/>
      <w:marLeft w:val="0"/>
      <w:marRight w:val="0"/>
      <w:marTop w:val="0"/>
      <w:marBottom w:val="0"/>
      <w:divBdr>
        <w:top w:val="none" w:sz="0" w:space="0" w:color="auto"/>
        <w:left w:val="none" w:sz="0" w:space="0" w:color="auto"/>
        <w:bottom w:val="none" w:sz="0" w:space="0" w:color="auto"/>
        <w:right w:val="none" w:sz="0" w:space="0" w:color="auto"/>
      </w:divBdr>
    </w:div>
    <w:div w:id="1821651983">
      <w:bodyDiv w:val="1"/>
      <w:marLeft w:val="0"/>
      <w:marRight w:val="0"/>
      <w:marTop w:val="0"/>
      <w:marBottom w:val="0"/>
      <w:divBdr>
        <w:top w:val="none" w:sz="0" w:space="0" w:color="auto"/>
        <w:left w:val="none" w:sz="0" w:space="0" w:color="auto"/>
        <w:bottom w:val="none" w:sz="0" w:space="0" w:color="auto"/>
        <w:right w:val="none" w:sz="0" w:space="0" w:color="auto"/>
      </w:divBdr>
    </w:div>
    <w:div w:id="1825924520">
      <w:bodyDiv w:val="1"/>
      <w:marLeft w:val="0"/>
      <w:marRight w:val="0"/>
      <w:marTop w:val="0"/>
      <w:marBottom w:val="0"/>
      <w:divBdr>
        <w:top w:val="none" w:sz="0" w:space="0" w:color="auto"/>
        <w:left w:val="none" w:sz="0" w:space="0" w:color="auto"/>
        <w:bottom w:val="none" w:sz="0" w:space="0" w:color="auto"/>
        <w:right w:val="none" w:sz="0" w:space="0" w:color="auto"/>
      </w:divBdr>
    </w:div>
    <w:div w:id="1826120692">
      <w:bodyDiv w:val="1"/>
      <w:marLeft w:val="0"/>
      <w:marRight w:val="0"/>
      <w:marTop w:val="0"/>
      <w:marBottom w:val="0"/>
      <w:divBdr>
        <w:top w:val="none" w:sz="0" w:space="0" w:color="auto"/>
        <w:left w:val="none" w:sz="0" w:space="0" w:color="auto"/>
        <w:bottom w:val="none" w:sz="0" w:space="0" w:color="auto"/>
        <w:right w:val="none" w:sz="0" w:space="0" w:color="auto"/>
      </w:divBdr>
    </w:div>
    <w:div w:id="1828596275">
      <w:bodyDiv w:val="1"/>
      <w:marLeft w:val="0"/>
      <w:marRight w:val="0"/>
      <w:marTop w:val="0"/>
      <w:marBottom w:val="0"/>
      <w:divBdr>
        <w:top w:val="none" w:sz="0" w:space="0" w:color="auto"/>
        <w:left w:val="none" w:sz="0" w:space="0" w:color="auto"/>
        <w:bottom w:val="none" w:sz="0" w:space="0" w:color="auto"/>
        <w:right w:val="none" w:sz="0" w:space="0" w:color="auto"/>
      </w:divBdr>
    </w:div>
    <w:div w:id="1831092998">
      <w:bodyDiv w:val="1"/>
      <w:marLeft w:val="0"/>
      <w:marRight w:val="0"/>
      <w:marTop w:val="0"/>
      <w:marBottom w:val="0"/>
      <w:divBdr>
        <w:top w:val="none" w:sz="0" w:space="0" w:color="auto"/>
        <w:left w:val="none" w:sz="0" w:space="0" w:color="auto"/>
        <w:bottom w:val="none" w:sz="0" w:space="0" w:color="auto"/>
        <w:right w:val="none" w:sz="0" w:space="0" w:color="auto"/>
      </w:divBdr>
    </w:div>
    <w:div w:id="1836797374">
      <w:bodyDiv w:val="1"/>
      <w:marLeft w:val="0"/>
      <w:marRight w:val="0"/>
      <w:marTop w:val="0"/>
      <w:marBottom w:val="0"/>
      <w:divBdr>
        <w:top w:val="none" w:sz="0" w:space="0" w:color="auto"/>
        <w:left w:val="none" w:sz="0" w:space="0" w:color="auto"/>
        <w:bottom w:val="none" w:sz="0" w:space="0" w:color="auto"/>
        <w:right w:val="none" w:sz="0" w:space="0" w:color="auto"/>
      </w:divBdr>
    </w:div>
    <w:div w:id="1838424519">
      <w:bodyDiv w:val="1"/>
      <w:marLeft w:val="0"/>
      <w:marRight w:val="0"/>
      <w:marTop w:val="0"/>
      <w:marBottom w:val="0"/>
      <w:divBdr>
        <w:top w:val="none" w:sz="0" w:space="0" w:color="auto"/>
        <w:left w:val="none" w:sz="0" w:space="0" w:color="auto"/>
        <w:bottom w:val="none" w:sz="0" w:space="0" w:color="auto"/>
        <w:right w:val="none" w:sz="0" w:space="0" w:color="auto"/>
      </w:divBdr>
    </w:div>
    <w:div w:id="1839344144">
      <w:bodyDiv w:val="1"/>
      <w:marLeft w:val="0"/>
      <w:marRight w:val="0"/>
      <w:marTop w:val="0"/>
      <w:marBottom w:val="0"/>
      <w:divBdr>
        <w:top w:val="none" w:sz="0" w:space="0" w:color="auto"/>
        <w:left w:val="none" w:sz="0" w:space="0" w:color="auto"/>
        <w:bottom w:val="none" w:sz="0" w:space="0" w:color="auto"/>
        <w:right w:val="none" w:sz="0" w:space="0" w:color="auto"/>
      </w:divBdr>
    </w:div>
    <w:div w:id="1842772389">
      <w:bodyDiv w:val="1"/>
      <w:marLeft w:val="0"/>
      <w:marRight w:val="0"/>
      <w:marTop w:val="0"/>
      <w:marBottom w:val="0"/>
      <w:divBdr>
        <w:top w:val="none" w:sz="0" w:space="0" w:color="auto"/>
        <w:left w:val="none" w:sz="0" w:space="0" w:color="auto"/>
        <w:bottom w:val="none" w:sz="0" w:space="0" w:color="auto"/>
        <w:right w:val="none" w:sz="0" w:space="0" w:color="auto"/>
      </w:divBdr>
    </w:div>
    <w:div w:id="1844320980">
      <w:bodyDiv w:val="1"/>
      <w:marLeft w:val="0"/>
      <w:marRight w:val="0"/>
      <w:marTop w:val="0"/>
      <w:marBottom w:val="0"/>
      <w:divBdr>
        <w:top w:val="none" w:sz="0" w:space="0" w:color="auto"/>
        <w:left w:val="none" w:sz="0" w:space="0" w:color="auto"/>
        <w:bottom w:val="none" w:sz="0" w:space="0" w:color="auto"/>
        <w:right w:val="none" w:sz="0" w:space="0" w:color="auto"/>
      </w:divBdr>
    </w:div>
    <w:div w:id="1845854046">
      <w:bodyDiv w:val="1"/>
      <w:marLeft w:val="0"/>
      <w:marRight w:val="0"/>
      <w:marTop w:val="0"/>
      <w:marBottom w:val="0"/>
      <w:divBdr>
        <w:top w:val="none" w:sz="0" w:space="0" w:color="auto"/>
        <w:left w:val="none" w:sz="0" w:space="0" w:color="auto"/>
        <w:bottom w:val="none" w:sz="0" w:space="0" w:color="auto"/>
        <w:right w:val="none" w:sz="0" w:space="0" w:color="auto"/>
      </w:divBdr>
    </w:div>
    <w:div w:id="1851598569">
      <w:bodyDiv w:val="1"/>
      <w:marLeft w:val="0"/>
      <w:marRight w:val="0"/>
      <w:marTop w:val="0"/>
      <w:marBottom w:val="0"/>
      <w:divBdr>
        <w:top w:val="none" w:sz="0" w:space="0" w:color="auto"/>
        <w:left w:val="none" w:sz="0" w:space="0" w:color="auto"/>
        <w:bottom w:val="none" w:sz="0" w:space="0" w:color="auto"/>
        <w:right w:val="none" w:sz="0" w:space="0" w:color="auto"/>
      </w:divBdr>
    </w:div>
    <w:div w:id="1855530999">
      <w:bodyDiv w:val="1"/>
      <w:marLeft w:val="0"/>
      <w:marRight w:val="0"/>
      <w:marTop w:val="0"/>
      <w:marBottom w:val="0"/>
      <w:divBdr>
        <w:top w:val="none" w:sz="0" w:space="0" w:color="auto"/>
        <w:left w:val="none" w:sz="0" w:space="0" w:color="auto"/>
        <w:bottom w:val="none" w:sz="0" w:space="0" w:color="auto"/>
        <w:right w:val="none" w:sz="0" w:space="0" w:color="auto"/>
      </w:divBdr>
    </w:div>
    <w:div w:id="1856461148">
      <w:bodyDiv w:val="1"/>
      <w:marLeft w:val="0"/>
      <w:marRight w:val="0"/>
      <w:marTop w:val="0"/>
      <w:marBottom w:val="0"/>
      <w:divBdr>
        <w:top w:val="none" w:sz="0" w:space="0" w:color="auto"/>
        <w:left w:val="none" w:sz="0" w:space="0" w:color="auto"/>
        <w:bottom w:val="none" w:sz="0" w:space="0" w:color="auto"/>
        <w:right w:val="none" w:sz="0" w:space="0" w:color="auto"/>
      </w:divBdr>
    </w:div>
    <w:div w:id="1861430475">
      <w:bodyDiv w:val="1"/>
      <w:marLeft w:val="0"/>
      <w:marRight w:val="0"/>
      <w:marTop w:val="0"/>
      <w:marBottom w:val="0"/>
      <w:divBdr>
        <w:top w:val="none" w:sz="0" w:space="0" w:color="auto"/>
        <w:left w:val="none" w:sz="0" w:space="0" w:color="auto"/>
        <w:bottom w:val="none" w:sz="0" w:space="0" w:color="auto"/>
        <w:right w:val="none" w:sz="0" w:space="0" w:color="auto"/>
      </w:divBdr>
    </w:div>
    <w:div w:id="1861431978">
      <w:bodyDiv w:val="1"/>
      <w:marLeft w:val="0"/>
      <w:marRight w:val="0"/>
      <w:marTop w:val="0"/>
      <w:marBottom w:val="0"/>
      <w:divBdr>
        <w:top w:val="none" w:sz="0" w:space="0" w:color="auto"/>
        <w:left w:val="none" w:sz="0" w:space="0" w:color="auto"/>
        <w:bottom w:val="none" w:sz="0" w:space="0" w:color="auto"/>
        <w:right w:val="none" w:sz="0" w:space="0" w:color="auto"/>
      </w:divBdr>
    </w:div>
    <w:div w:id="1864317843">
      <w:bodyDiv w:val="1"/>
      <w:marLeft w:val="0"/>
      <w:marRight w:val="0"/>
      <w:marTop w:val="0"/>
      <w:marBottom w:val="0"/>
      <w:divBdr>
        <w:top w:val="none" w:sz="0" w:space="0" w:color="auto"/>
        <w:left w:val="none" w:sz="0" w:space="0" w:color="auto"/>
        <w:bottom w:val="none" w:sz="0" w:space="0" w:color="auto"/>
        <w:right w:val="none" w:sz="0" w:space="0" w:color="auto"/>
      </w:divBdr>
    </w:div>
    <w:div w:id="1874028908">
      <w:bodyDiv w:val="1"/>
      <w:marLeft w:val="0"/>
      <w:marRight w:val="0"/>
      <w:marTop w:val="0"/>
      <w:marBottom w:val="0"/>
      <w:divBdr>
        <w:top w:val="none" w:sz="0" w:space="0" w:color="auto"/>
        <w:left w:val="none" w:sz="0" w:space="0" w:color="auto"/>
        <w:bottom w:val="none" w:sz="0" w:space="0" w:color="auto"/>
        <w:right w:val="none" w:sz="0" w:space="0" w:color="auto"/>
      </w:divBdr>
    </w:div>
    <w:div w:id="1874927140">
      <w:bodyDiv w:val="1"/>
      <w:marLeft w:val="0"/>
      <w:marRight w:val="0"/>
      <w:marTop w:val="0"/>
      <w:marBottom w:val="0"/>
      <w:divBdr>
        <w:top w:val="none" w:sz="0" w:space="0" w:color="auto"/>
        <w:left w:val="none" w:sz="0" w:space="0" w:color="auto"/>
        <w:bottom w:val="none" w:sz="0" w:space="0" w:color="auto"/>
        <w:right w:val="none" w:sz="0" w:space="0" w:color="auto"/>
      </w:divBdr>
    </w:div>
    <w:div w:id="1878228022">
      <w:bodyDiv w:val="1"/>
      <w:marLeft w:val="0"/>
      <w:marRight w:val="0"/>
      <w:marTop w:val="0"/>
      <w:marBottom w:val="0"/>
      <w:divBdr>
        <w:top w:val="none" w:sz="0" w:space="0" w:color="auto"/>
        <w:left w:val="none" w:sz="0" w:space="0" w:color="auto"/>
        <w:bottom w:val="none" w:sz="0" w:space="0" w:color="auto"/>
        <w:right w:val="none" w:sz="0" w:space="0" w:color="auto"/>
      </w:divBdr>
    </w:div>
    <w:div w:id="1879932160">
      <w:bodyDiv w:val="1"/>
      <w:marLeft w:val="0"/>
      <w:marRight w:val="0"/>
      <w:marTop w:val="0"/>
      <w:marBottom w:val="0"/>
      <w:divBdr>
        <w:top w:val="none" w:sz="0" w:space="0" w:color="auto"/>
        <w:left w:val="none" w:sz="0" w:space="0" w:color="auto"/>
        <w:bottom w:val="none" w:sz="0" w:space="0" w:color="auto"/>
        <w:right w:val="none" w:sz="0" w:space="0" w:color="auto"/>
      </w:divBdr>
    </w:div>
    <w:div w:id="1887377827">
      <w:bodyDiv w:val="1"/>
      <w:marLeft w:val="0"/>
      <w:marRight w:val="0"/>
      <w:marTop w:val="0"/>
      <w:marBottom w:val="0"/>
      <w:divBdr>
        <w:top w:val="none" w:sz="0" w:space="0" w:color="auto"/>
        <w:left w:val="none" w:sz="0" w:space="0" w:color="auto"/>
        <w:bottom w:val="none" w:sz="0" w:space="0" w:color="auto"/>
        <w:right w:val="none" w:sz="0" w:space="0" w:color="auto"/>
      </w:divBdr>
    </w:div>
    <w:div w:id="1897084881">
      <w:bodyDiv w:val="1"/>
      <w:marLeft w:val="0"/>
      <w:marRight w:val="0"/>
      <w:marTop w:val="0"/>
      <w:marBottom w:val="0"/>
      <w:divBdr>
        <w:top w:val="none" w:sz="0" w:space="0" w:color="auto"/>
        <w:left w:val="none" w:sz="0" w:space="0" w:color="auto"/>
        <w:bottom w:val="none" w:sz="0" w:space="0" w:color="auto"/>
        <w:right w:val="none" w:sz="0" w:space="0" w:color="auto"/>
      </w:divBdr>
    </w:div>
    <w:div w:id="1898855404">
      <w:bodyDiv w:val="1"/>
      <w:marLeft w:val="0"/>
      <w:marRight w:val="0"/>
      <w:marTop w:val="0"/>
      <w:marBottom w:val="0"/>
      <w:divBdr>
        <w:top w:val="none" w:sz="0" w:space="0" w:color="auto"/>
        <w:left w:val="none" w:sz="0" w:space="0" w:color="auto"/>
        <w:bottom w:val="none" w:sz="0" w:space="0" w:color="auto"/>
        <w:right w:val="none" w:sz="0" w:space="0" w:color="auto"/>
      </w:divBdr>
    </w:div>
    <w:div w:id="1902015164">
      <w:bodyDiv w:val="1"/>
      <w:marLeft w:val="0"/>
      <w:marRight w:val="0"/>
      <w:marTop w:val="0"/>
      <w:marBottom w:val="0"/>
      <w:divBdr>
        <w:top w:val="none" w:sz="0" w:space="0" w:color="auto"/>
        <w:left w:val="none" w:sz="0" w:space="0" w:color="auto"/>
        <w:bottom w:val="none" w:sz="0" w:space="0" w:color="auto"/>
        <w:right w:val="none" w:sz="0" w:space="0" w:color="auto"/>
      </w:divBdr>
    </w:div>
    <w:div w:id="1904442642">
      <w:bodyDiv w:val="1"/>
      <w:marLeft w:val="0"/>
      <w:marRight w:val="0"/>
      <w:marTop w:val="0"/>
      <w:marBottom w:val="0"/>
      <w:divBdr>
        <w:top w:val="none" w:sz="0" w:space="0" w:color="auto"/>
        <w:left w:val="none" w:sz="0" w:space="0" w:color="auto"/>
        <w:bottom w:val="none" w:sz="0" w:space="0" w:color="auto"/>
        <w:right w:val="none" w:sz="0" w:space="0" w:color="auto"/>
      </w:divBdr>
    </w:div>
    <w:div w:id="1905993324">
      <w:bodyDiv w:val="1"/>
      <w:marLeft w:val="0"/>
      <w:marRight w:val="0"/>
      <w:marTop w:val="0"/>
      <w:marBottom w:val="0"/>
      <w:divBdr>
        <w:top w:val="none" w:sz="0" w:space="0" w:color="auto"/>
        <w:left w:val="none" w:sz="0" w:space="0" w:color="auto"/>
        <w:bottom w:val="none" w:sz="0" w:space="0" w:color="auto"/>
        <w:right w:val="none" w:sz="0" w:space="0" w:color="auto"/>
      </w:divBdr>
    </w:div>
    <w:div w:id="1908570695">
      <w:bodyDiv w:val="1"/>
      <w:marLeft w:val="0"/>
      <w:marRight w:val="0"/>
      <w:marTop w:val="0"/>
      <w:marBottom w:val="0"/>
      <w:divBdr>
        <w:top w:val="none" w:sz="0" w:space="0" w:color="auto"/>
        <w:left w:val="none" w:sz="0" w:space="0" w:color="auto"/>
        <w:bottom w:val="none" w:sz="0" w:space="0" w:color="auto"/>
        <w:right w:val="none" w:sz="0" w:space="0" w:color="auto"/>
      </w:divBdr>
    </w:div>
    <w:div w:id="1908803816">
      <w:bodyDiv w:val="1"/>
      <w:marLeft w:val="0"/>
      <w:marRight w:val="0"/>
      <w:marTop w:val="0"/>
      <w:marBottom w:val="0"/>
      <w:divBdr>
        <w:top w:val="none" w:sz="0" w:space="0" w:color="auto"/>
        <w:left w:val="none" w:sz="0" w:space="0" w:color="auto"/>
        <w:bottom w:val="none" w:sz="0" w:space="0" w:color="auto"/>
        <w:right w:val="none" w:sz="0" w:space="0" w:color="auto"/>
      </w:divBdr>
    </w:div>
    <w:div w:id="1909925170">
      <w:bodyDiv w:val="1"/>
      <w:marLeft w:val="0"/>
      <w:marRight w:val="0"/>
      <w:marTop w:val="0"/>
      <w:marBottom w:val="0"/>
      <w:divBdr>
        <w:top w:val="none" w:sz="0" w:space="0" w:color="auto"/>
        <w:left w:val="none" w:sz="0" w:space="0" w:color="auto"/>
        <w:bottom w:val="none" w:sz="0" w:space="0" w:color="auto"/>
        <w:right w:val="none" w:sz="0" w:space="0" w:color="auto"/>
      </w:divBdr>
    </w:div>
    <w:div w:id="1917013338">
      <w:bodyDiv w:val="1"/>
      <w:marLeft w:val="0"/>
      <w:marRight w:val="0"/>
      <w:marTop w:val="0"/>
      <w:marBottom w:val="0"/>
      <w:divBdr>
        <w:top w:val="none" w:sz="0" w:space="0" w:color="auto"/>
        <w:left w:val="none" w:sz="0" w:space="0" w:color="auto"/>
        <w:bottom w:val="none" w:sz="0" w:space="0" w:color="auto"/>
        <w:right w:val="none" w:sz="0" w:space="0" w:color="auto"/>
      </w:divBdr>
    </w:div>
    <w:div w:id="1919898716">
      <w:bodyDiv w:val="1"/>
      <w:marLeft w:val="0"/>
      <w:marRight w:val="0"/>
      <w:marTop w:val="0"/>
      <w:marBottom w:val="0"/>
      <w:divBdr>
        <w:top w:val="none" w:sz="0" w:space="0" w:color="auto"/>
        <w:left w:val="none" w:sz="0" w:space="0" w:color="auto"/>
        <w:bottom w:val="none" w:sz="0" w:space="0" w:color="auto"/>
        <w:right w:val="none" w:sz="0" w:space="0" w:color="auto"/>
      </w:divBdr>
    </w:div>
    <w:div w:id="1920752957">
      <w:bodyDiv w:val="1"/>
      <w:marLeft w:val="0"/>
      <w:marRight w:val="0"/>
      <w:marTop w:val="0"/>
      <w:marBottom w:val="0"/>
      <w:divBdr>
        <w:top w:val="none" w:sz="0" w:space="0" w:color="auto"/>
        <w:left w:val="none" w:sz="0" w:space="0" w:color="auto"/>
        <w:bottom w:val="none" w:sz="0" w:space="0" w:color="auto"/>
        <w:right w:val="none" w:sz="0" w:space="0" w:color="auto"/>
      </w:divBdr>
    </w:div>
    <w:div w:id="1924602768">
      <w:bodyDiv w:val="1"/>
      <w:marLeft w:val="0"/>
      <w:marRight w:val="0"/>
      <w:marTop w:val="0"/>
      <w:marBottom w:val="0"/>
      <w:divBdr>
        <w:top w:val="none" w:sz="0" w:space="0" w:color="auto"/>
        <w:left w:val="none" w:sz="0" w:space="0" w:color="auto"/>
        <w:bottom w:val="none" w:sz="0" w:space="0" w:color="auto"/>
        <w:right w:val="none" w:sz="0" w:space="0" w:color="auto"/>
      </w:divBdr>
    </w:div>
    <w:div w:id="1929338939">
      <w:bodyDiv w:val="1"/>
      <w:marLeft w:val="0"/>
      <w:marRight w:val="0"/>
      <w:marTop w:val="0"/>
      <w:marBottom w:val="0"/>
      <w:divBdr>
        <w:top w:val="none" w:sz="0" w:space="0" w:color="auto"/>
        <w:left w:val="none" w:sz="0" w:space="0" w:color="auto"/>
        <w:bottom w:val="none" w:sz="0" w:space="0" w:color="auto"/>
        <w:right w:val="none" w:sz="0" w:space="0" w:color="auto"/>
      </w:divBdr>
    </w:div>
    <w:div w:id="1931308934">
      <w:bodyDiv w:val="1"/>
      <w:marLeft w:val="0"/>
      <w:marRight w:val="0"/>
      <w:marTop w:val="0"/>
      <w:marBottom w:val="0"/>
      <w:divBdr>
        <w:top w:val="none" w:sz="0" w:space="0" w:color="auto"/>
        <w:left w:val="none" w:sz="0" w:space="0" w:color="auto"/>
        <w:bottom w:val="none" w:sz="0" w:space="0" w:color="auto"/>
        <w:right w:val="none" w:sz="0" w:space="0" w:color="auto"/>
      </w:divBdr>
    </w:div>
    <w:div w:id="1931769862">
      <w:bodyDiv w:val="1"/>
      <w:marLeft w:val="0"/>
      <w:marRight w:val="0"/>
      <w:marTop w:val="0"/>
      <w:marBottom w:val="0"/>
      <w:divBdr>
        <w:top w:val="none" w:sz="0" w:space="0" w:color="auto"/>
        <w:left w:val="none" w:sz="0" w:space="0" w:color="auto"/>
        <w:bottom w:val="none" w:sz="0" w:space="0" w:color="auto"/>
        <w:right w:val="none" w:sz="0" w:space="0" w:color="auto"/>
      </w:divBdr>
    </w:div>
    <w:div w:id="1934780561">
      <w:bodyDiv w:val="1"/>
      <w:marLeft w:val="0"/>
      <w:marRight w:val="0"/>
      <w:marTop w:val="0"/>
      <w:marBottom w:val="0"/>
      <w:divBdr>
        <w:top w:val="none" w:sz="0" w:space="0" w:color="auto"/>
        <w:left w:val="none" w:sz="0" w:space="0" w:color="auto"/>
        <w:bottom w:val="none" w:sz="0" w:space="0" w:color="auto"/>
        <w:right w:val="none" w:sz="0" w:space="0" w:color="auto"/>
      </w:divBdr>
    </w:div>
    <w:div w:id="1937009586">
      <w:bodyDiv w:val="1"/>
      <w:marLeft w:val="0"/>
      <w:marRight w:val="0"/>
      <w:marTop w:val="0"/>
      <w:marBottom w:val="0"/>
      <w:divBdr>
        <w:top w:val="none" w:sz="0" w:space="0" w:color="auto"/>
        <w:left w:val="none" w:sz="0" w:space="0" w:color="auto"/>
        <w:bottom w:val="none" w:sz="0" w:space="0" w:color="auto"/>
        <w:right w:val="none" w:sz="0" w:space="0" w:color="auto"/>
      </w:divBdr>
    </w:div>
    <w:div w:id="1940599527">
      <w:bodyDiv w:val="1"/>
      <w:marLeft w:val="0"/>
      <w:marRight w:val="0"/>
      <w:marTop w:val="0"/>
      <w:marBottom w:val="0"/>
      <w:divBdr>
        <w:top w:val="none" w:sz="0" w:space="0" w:color="auto"/>
        <w:left w:val="none" w:sz="0" w:space="0" w:color="auto"/>
        <w:bottom w:val="none" w:sz="0" w:space="0" w:color="auto"/>
        <w:right w:val="none" w:sz="0" w:space="0" w:color="auto"/>
      </w:divBdr>
    </w:div>
    <w:div w:id="1942955354">
      <w:bodyDiv w:val="1"/>
      <w:marLeft w:val="0"/>
      <w:marRight w:val="0"/>
      <w:marTop w:val="0"/>
      <w:marBottom w:val="0"/>
      <w:divBdr>
        <w:top w:val="none" w:sz="0" w:space="0" w:color="auto"/>
        <w:left w:val="none" w:sz="0" w:space="0" w:color="auto"/>
        <w:bottom w:val="none" w:sz="0" w:space="0" w:color="auto"/>
        <w:right w:val="none" w:sz="0" w:space="0" w:color="auto"/>
      </w:divBdr>
    </w:div>
    <w:div w:id="1955594696">
      <w:bodyDiv w:val="1"/>
      <w:marLeft w:val="0"/>
      <w:marRight w:val="0"/>
      <w:marTop w:val="0"/>
      <w:marBottom w:val="0"/>
      <w:divBdr>
        <w:top w:val="none" w:sz="0" w:space="0" w:color="auto"/>
        <w:left w:val="none" w:sz="0" w:space="0" w:color="auto"/>
        <w:bottom w:val="none" w:sz="0" w:space="0" w:color="auto"/>
        <w:right w:val="none" w:sz="0" w:space="0" w:color="auto"/>
      </w:divBdr>
    </w:div>
    <w:div w:id="1959141010">
      <w:bodyDiv w:val="1"/>
      <w:marLeft w:val="0"/>
      <w:marRight w:val="0"/>
      <w:marTop w:val="0"/>
      <w:marBottom w:val="0"/>
      <w:divBdr>
        <w:top w:val="none" w:sz="0" w:space="0" w:color="auto"/>
        <w:left w:val="none" w:sz="0" w:space="0" w:color="auto"/>
        <w:bottom w:val="none" w:sz="0" w:space="0" w:color="auto"/>
        <w:right w:val="none" w:sz="0" w:space="0" w:color="auto"/>
      </w:divBdr>
    </w:div>
    <w:div w:id="1961111612">
      <w:bodyDiv w:val="1"/>
      <w:marLeft w:val="0"/>
      <w:marRight w:val="0"/>
      <w:marTop w:val="0"/>
      <w:marBottom w:val="0"/>
      <w:divBdr>
        <w:top w:val="none" w:sz="0" w:space="0" w:color="auto"/>
        <w:left w:val="none" w:sz="0" w:space="0" w:color="auto"/>
        <w:bottom w:val="none" w:sz="0" w:space="0" w:color="auto"/>
        <w:right w:val="none" w:sz="0" w:space="0" w:color="auto"/>
      </w:divBdr>
    </w:div>
    <w:div w:id="1963340429">
      <w:bodyDiv w:val="1"/>
      <w:marLeft w:val="0"/>
      <w:marRight w:val="0"/>
      <w:marTop w:val="0"/>
      <w:marBottom w:val="0"/>
      <w:divBdr>
        <w:top w:val="none" w:sz="0" w:space="0" w:color="auto"/>
        <w:left w:val="none" w:sz="0" w:space="0" w:color="auto"/>
        <w:bottom w:val="none" w:sz="0" w:space="0" w:color="auto"/>
        <w:right w:val="none" w:sz="0" w:space="0" w:color="auto"/>
      </w:divBdr>
    </w:div>
    <w:div w:id="1965623467">
      <w:bodyDiv w:val="1"/>
      <w:marLeft w:val="0"/>
      <w:marRight w:val="0"/>
      <w:marTop w:val="0"/>
      <w:marBottom w:val="0"/>
      <w:divBdr>
        <w:top w:val="none" w:sz="0" w:space="0" w:color="auto"/>
        <w:left w:val="none" w:sz="0" w:space="0" w:color="auto"/>
        <w:bottom w:val="none" w:sz="0" w:space="0" w:color="auto"/>
        <w:right w:val="none" w:sz="0" w:space="0" w:color="auto"/>
      </w:divBdr>
    </w:div>
    <w:div w:id="1968706372">
      <w:bodyDiv w:val="1"/>
      <w:marLeft w:val="0"/>
      <w:marRight w:val="0"/>
      <w:marTop w:val="0"/>
      <w:marBottom w:val="0"/>
      <w:divBdr>
        <w:top w:val="none" w:sz="0" w:space="0" w:color="auto"/>
        <w:left w:val="none" w:sz="0" w:space="0" w:color="auto"/>
        <w:bottom w:val="none" w:sz="0" w:space="0" w:color="auto"/>
        <w:right w:val="none" w:sz="0" w:space="0" w:color="auto"/>
      </w:divBdr>
    </w:div>
    <w:div w:id="1971279649">
      <w:bodyDiv w:val="1"/>
      <w:marLeft w:val="0"/>
      <w:marRight w:val="0"/>
      <w:marTop w:val="0"/>
      <w:marBottom w:val="0"/>
      <w:divBdr>
        <w:top w:val="none" w:sz="0" w:space="0" w:color="auto"/>
        <w:left w:val="none" w:sz="0" w:space="0" w:color="auto"/>
        <w:bottom w:val="none" w:sz="0" w:space="0" w:color="auto"/>
        <w:right w:val="none" w:sz="0" w:space="0" w:color="auto"/>
      </w:divBdr>
    </w:div>
    <w:div w:id="1973822825">
      <w:bodyDiv w:val="1"/>
      <w:marLeft w:val="0"/>
      <w:marRight w:val="0"/>
      <w:marTop w:val="0"/>
      <w:marBottom w:val="0"/>
      <w:divBdr>
        <w:top w:val="none" w:sz="0" w:space="0" w:color="auto"/>
        <w:left w:val="none" w:sz="0" w:space="0" w:color="auto"/>
        <w:bottom w:val="none" w:sz="0" w:space="0" w:color="auto"/>
        <w:right w:val="none" w:sz="0" w:space="0" w:color="auto"/>
      </w:divBdr>
    </w:div>
    <w:div w:id="1974020024">
      <w:bodyDiv w:val="1"/>
      <w:marLeft w:val="0"/>
      <w:marRight w:val="0"/>
      <w:marTop w:val="0"/>
      <w:marBottom w:val="0"/>
      <w:divBdr>
        <w:top w:val="none" w:sz="0" w:space="0" w:color="auto"/>
        <w:left w:val="none" w:sz="0" w:space="0" w:color="auto"/>
        <w:bottom w:val="none" w:sz="0" w:space="0" w:color="auto"/>
        <w:right w:val="none" w:sz="0" w:space="0" w:color="auto"/>
      </w:divBdr>
    </w:div>
    <w:div w:id="1974477219">
      <w:bodyDiv w:val="1"/>
      <w:marLeft w:val="0"/>
      <w:marRight w:val="0"/>
      <w:marTop w:val="0"/>
      <w:marBottom w:val="0"/>
      <w:divBdr>
        <w:top w:val="none" w:sz="0" w:space="0" w:color="auto"/>
        <w:left w:val="none" w:sz="0" w:space="0" w:color="auto"/>
        <w:bottom w:val="none" w:sz="0" w:space="0" w:color="auto"/>
        <w:right w:val="none" w:sz="0" w:space="0" w:color="auto"/>
      </w:divBdr>
    </w:div>
    <w:div w:id="1975064812">
      <w:bodyDiv w:val="1"/>
      <w:marLeft w:val="0"/>
      <w:marRight w:val="0"/>
      <w:marTop w:val="0"/>
      <w:marBottom w:val="0"/>
      <w:divBdr>
        <w:top w:val="none" w:sz="0" w:space="0" w:color="auto"/>
        <w:left w:val="none" w:sz="0" w:space="0" w:color="auto"/>
        <w:bottom w:val="none" w:sz="0" w:space="0" w:color="auto"/>
        <w:right w:val="none" w:sz="0" w:space="0" w:color="auto"/>
      </w:divBdr>
    </w:div>
    <w:div w:id="1975601962">
      <w:bodyDiv w:val="1"/>
      <w:marLeft w:val="0"/>
      <w:marRight w:val="0"/>
      <w:marTop w:val="0"/>
      <w:marBottom w:val="0"/>
      <w:divBdr>
        <w:top w:val="none" w:sz="0" w:space="0" w:color="auto"/>
        <w:left w:val="none" w:sz="0" w:space="0" w:color="auto"/>
        <w:bottom w:val="none" w:sz="0" w:space="0" w:color="auto"/>
        <w:right w:val="none" w:sz="0" w:space="0" w:color="auto"/>
      </w:divBdr>
    </w:div>
    <w:div w:id="1976334090">
      <w:bodyDiv w:val="1"/>
      <w:marLeft w:val="0"/>
      <w:marRight w:val="0"/>
      <w:marTop w:val="0"/>
      <w:marBottom w:val="0"/>
      <w:divBdr>
        <w:top w:val="none" w:sz="0" w:space="0" w:color="auto"/>
        <w:left w:val="none" w:sz="0" w:space="0" w:color="auto"/>
        <w:bottom w:val="none" w:sz="0" w:space="0" w:color="auto"/>
        <w:right w:val="none" w:sz="0" w:space="0" w:color="auto"/>
      </w:divBdr>
    </w:div>
    <w:div w:id="1977181475">
      <w:bodyDiv w:val="1"/>
      <w:marLeft w:val="0"/>
      <w:marRight w:val="0"/>
      <w:marTop w:val="0"/>
      <w:marBottom w:val="0"/>
      <w:divBdr>
        <w:top w:val="none" w:sz="0" w:space="0" w:color="auto"/>
        <w:left w:val="none" w:sz="0" w:space="0" w:color="auto"/>
        <w:bottom w:val="none" w:sz="0" w:space="0" w:color="auto"/>
        <w:right w:val="none" w:sz="0" w:space="0" w:color="auto"/>
      </w:divBdr>
    </w:div>
    <w:div w:id="1992519134">
      <w:bodyDiv w:val="1"/>
      <w:marLeft w:val="0"/>
      <w:marRight w:val="0"/>
      <w:marTop w:val="0"/>
      <w:marBottom w:val="0"/>
      <w:divBdr>
        <w:top w:val="none" w:sz="0" w:space="0" w:color="auto"/>
        <w:left w:val="none" w:sz="0" w:space="0" w:color="auto"/>
        <w:bottom w:val="none" w:sz="0" w:space="0" w:color="auto"/>
        <w:right w:val="none" w:sz="0" w:space="0" w:color="auto"/>
      </w:divBdr>
    </w:div>
    <w:div w:id="1992981893">
      <w:bodyDiv w:val="1"/>
      <w:marLeft w:val="0"/>
      <w:marRight w:val="0"/>
      <w:marTop w:val="0"/>
      <w:marBottom w:val="0"/>
      <w:divBdr>
        <w:top w:val="none" w:sz="0" w:space="0" w:color="auto"/>
        <w:left w:val="none" w:sz="0" w:space="0" w:color="auto"/>
        <w:bottom w:val="none" w:sz="0" w:space="0" w:color="auto"/>
        <w:right w:val="none" w:sz="0" w:space="0" w:color="auto"/>
      </w:divBdr>
    </w:div>
    <w:div w:id="1997030849">
      <w:bodyDiv w:val="1"/>
      <w:marLeft w:val="0"/>
      <w:marRight w:val="0"/>
      <w:marTop w:val="0"/>
      <w:marBottom w:val="0"/>
      <w:divBdr>
        <w:top w:val="none" w:sz="0" w:space="0" w:color="auto"/>
        <w:left w:val="none" w:sz="0" w:space="0" w:color="auto"/>
        <w:bottom w:val="none" w:sz="0" w:space="0" w:color="auto"/>
        <w:right w:val="none" w:sz="0" w:space="0" w:color="auto"/>
      </w:divBdr>
    </w:div>
    <w:div w:id="2010711574">
      <w:bodyDiv w:val="1"/>
      <w:marLeft w:val="0"/>
      <w:marRight w:val="0"/>
      <w:marTop w:val="0"/>
      <w:marBottom w:val="0"/>
      <w:divBdr>
        <w:top w:val="none" w:sz="0" w:space="0" w:color="auto"/>
        <w:left w:val="none" w:sz="0" w:space="0" w:color="auto"/>
        <w:bottom w:val="none" w:sz="0" w:space="0" w:color="auto"/>
        <w:right w:val="none" w:sz="0" w:space="0" w:color="auto"/>
      </w:divBdr>
    </w:div>
    <w:div w:id="2018186923">
      <w:bodyDiv w:val="1"/>
      <w:marLeft w:val="0"/>
      <w:marRight w:val="0"/>
      <w:marTop w:val="0"/>
      <w:marBottom w:val="0"/>
      <w:divBdr>
        <w:top w:val="none" w:sz="0" w:space="0" w:color="auto"/>
        <w:left w:val="none" w:sz="0" w:space="0" w:color="auto"/>
        <w:bottom w:val="none" w:sz="0" w:space="0" w:color="auto"/>
        <w:right w:val="none" w:sz="0" w:space="0" w:color="auto"/>
      </w:divBdr>
    </w:div>
    <w:div w:id="2019234976">
      <w:bodyDiv w:val="1"/>
      <w:marLeft w:val="0"/>
      <w:marRight w:val="0"/>
      <w:marTop w:val="0"/>
      <w:marBottom w:val="0"/>
      <w:divBdr>
        <w:top w:val="none" w:sz="0" w:space="0" w:color="auto"/>
        <w:left w:val="none" w:sz="0" w:space="0" w:color="auto"/>
        <w:bottom w:val="none" w:sz="0" w:space="0" w:color="auto"/>
        <w:right w:val="none" w:sz="0" w:space="0" w:color="auto"/>
      </w:divBdr>
    </w:div>
    <w:div w:id="2028096149">
      <w:bodyDiv w:val="1"/>
      <w:marLeft w:val="0"/>
      <w:marRight w:val="0"/>
      <w:marTop w:val="0"/>
      <w:marBottom w:val="0"/>
      <w:divBdr>
        <w:top w:val="none" w:sz="0" w:space="0" w:color="auto"/>
        <w:left w:val="none" w:sz="0" w:space="0" w:color="auto"/>
        <w:bottom w:val="none" w:sz="0" w:space="0" w:color="auto"/>
        <w:right w:val="none" w:sz="0" w:space="0" w:color="auto"/>
      </w:divBdr>
    </w:div>
    <w:div w:id="2030905960">
      <w:bodyDiv w:val="1"/>
      <w:marLeft w:val="0"/>
      <w:marRight w:val="0"/>
      <w:marTop w:val="0"/>
      <w:marBottom w:val="0"/>
      <w:divBdr>
        <w:top w:val="none" w:sz="0" w:space="0" w:color="auto"/>
        <w:left w:val="none" w:sz="0" w:space="0" w:color="auto"/>
        <w:bottom w:val="none" w:sz="0" w:space="0" w:color="auto"/>
        <w:right w:val="none" w:sz="0" w:space="0" w:color="auto"/>
      </w:divBdr>
    </w:div>
    <w:div w:id="2034988147">
      <w:bodyDiv w:val="1"/>
      <w:marLeft w:val="0"/>
      <w:marRight w:val="0"/>
      <w:marTop w:val="0"/>
      <w:marBottom w:val="0"/>
      <w:divBdr>
        <w:top w:val="none" w:sz="0" w:space="0" w:color="auto"/>
        <w:left w:val="none" w:sz="0" w:space="0" w:color="auto"/>
        <w:bottom w:val="none" w:sz="0" w:space="0" w:color="auto"/>
        <w:right w:val="none" w:sz="0" w:space="0" w:color="auto"/>
      </w:divBdr>
    </w:div>
    <w:div w:id="2038845069">
      <w:bodyDiv w:val="1"/>
      <w:marLeft w:val="0"/>
      <w:marRight w:val="0"/>
      <w:marTop w:val="0"/>
      <w:marBottom w:val="0"/>
      <w:divBdr>
        <w:top w:val="none" w:sz="0" w:space="0" w:color="auto"/>
        <w:left w:val="none" w:sz="0" w:space="0" w:color="auto"/>
        <w:bottom w:val="none" w:sz="0" w:space="0" w:color="auto"/>
        <w:right w:val="none" w:sz="0" w:space="0" w:color="auto"/>
      </w:divBdr>
    </w:div>
    <w:div w:id="2039503059">
      <w:bodyDiv w:val="1"/>
      <w:marLeft w:val="0"/>
      <w:marRight w:val="0"/>
      <w:marTop w:val="0"/>
      <w:marBottom w:val="0"/>
      <w:divBdr>
        <w:top w:val="none" w:sz="0" w:space="0" w:color="auto"/>
        <w:left w:val="none" w:sz="0" w:space="0" w:color="auto"/>
        <w:bottom w:val="none" w:sz="0" w:space="0" w:color="auto"/>
        <w:right w:val="none" w:sz="0" w:space="0" w:color="auto"/>
      </w:divBdr>
    </w:div>
    <w:div w:id="2045011505">
      <w:bodyDiv w:val="1"/>
      <w:marLeft w:val="0"/>
      <w:marRight w:val="0"/>
      <w:marTop w:val="0"/>
      <w:marBottom w:val="0"/>
      <w:divBdr>
        <w:top w:val="none" w:sz="0" w:space="0" w:color="auto"/>
        <w:left w:val="none" w:sz="0" w:space="0" w:color="auto"/>
        <w:bottom w:val="none" w:sz="0" w:space="0" w:color="auto"/>
        <w:right w:val="none" w:sz="0" w:space="0" w:color="auto"/>
      </w:divBdr>
    </w:div>
    <w:div w:id="2055158293">
      <w:bodyDiv w:val="1"/>
      <w:marLeft w:val="0"/>
      <w:marRight w:val="0"/>
      <w:marTop w:val="0"/>
      <w:marBottom w:val="0"/>
      <w:divBdr>
        <w:top w:val="none" w:sz="0" w:space="0" w:color="auto"/>
        <w:left w:val="none" w:sz="0" w:space="0" w:color="auto"/>
        <w:bottom w:val="none" w:sz="0" w:space="0" w:color="auto"/>
        <w:right w:val="none" w:sz="0" w:space="0" w:color="auto"/>
      </w:divBdr>
    </w:div>
    <w:div w:id="2063406359">
      <w:bodyDiv w:val="1"/>
      <w:marLeft w:val="0"/>
      <w:marRight w:val="0"/>
      <w:marTop w:val="0"/>
      <w:marBottom w:val="0"/>
      <w:divBdr>
        <w:top w:val="none" w:sz="0" w:space="0" w:color="auto"/>
        <w:left w:val="none" w:sz="0" w:space="0" w:color="auto"/>
        <w:bottom w:val="none" w:sz="0" w:space="0" w:color="auto"/>
        <w:right w:val="none" w:sz="0" w:space="0" w:color="auto"/>
      </w:divBdr>
    </w:div>
    <w:div w:id="2064056803">
      <w:bodyDiv w:val="1"/>
      <w:marLeft w:val="0"/>
      <w:marRight w:val="0"/>
      <w:marTop w:val="0"/>
      <w:marBottom w:val="0"/>
      <w:divBdr>
        <w:top w:val="none" w:sz="0" w:space="0" w:color="auto"/>
        <w:left w:val="none" w:sz="0" w:space="0" w:color="auto"/>
        <w:bottom w:val="none" w:sz="0" w:space="0" w:color="auto"/>
        <w:right w:val="none" w:sz="0" w:space="0" w:color="auto"/>
      </w:divBdr>
    </w:div>
    <w:div w:id="2068215902">
      <w:bodyDiv w:val="1"/>
      <w:marLeft w:val="0"/>
      <w:marRight w:val="0"/>
      <w:marTop w:val="0"/>
      <w:marBottom w:val="0"/>
      <w:divBdr>
        <w:top w:val="none" w:sz="0" w:space="0" w:color="auto"/>
        <w:left w:val="none" w:sz="0" w:space="0" w:color="auto"/>
        <w:bottom w:val="none" w:sz="0" w:space="0" w:color="auto"/>
        <w:right w:val="none" w:sz="0" w:space="0" w:color="auto"/>
      </w:divBdr>
    </w:div>
    <w:div w:id="2075666479">
      <w:bodyDiv w:val="1"/>
      <w:marLeft w:val="0"/>
      <w:marRight w:val="0"/>
      <w:marTop w:val="0"/>
      <w:marBottom w:val="0"/>
      <w:divBdr>
        <w:top w:val="none" w:sz="0" w:space="0" w:color="auto"/>
        <w:left w:val="none" w:sz="0" w:space="0" w:color="auto"/>
        <w:bottom w:val="none" w:sz="0" w:space="0" w:color="auto"/>
        <w:right w:val="none" w:sz="0" w:space="0" w:color="auto"/>
      </w:divBdr>
    </w:div>
    <w:div w:id="2087534168">
      <w:bodyDiv w:val="1"/>
      <w:marLeft w:val="0"/>
      <w:marRight w:val="0"/>
      <w:marTop w:val="0"/>
      <w:marBottom w:val="0"/>
      <w:divBdr>
        <w:top w:val="none" w:sz="0" w:space="0" w:color="auto"/>
        <w:left w:val="none" w:sz="0" w:space="0" w:color="auto"/>
        <w:bottom w:val="none" w:sz="0" w:space="0" w:color="auto"/>
        <w:right w:val="none" w:sz="0" w:space="0" w:color="auto"/>
      </w:divBdr>
    </w:div>
    <w:div w:id="2089107082">
      <w:bodyDiv w:val="1"/>
      <w:marLeft w:val="0"/>
      <w:marRight w:val="0"/>
      <w:marTop w:val="0"/>
      <w:marBottom w:val="0"/>
      <w:divBdr>
        <w:top w:val="none" w:sz="0" w:space="0" w:color="auto"/>
        <w:left w:val="none" w:sz="0" w:space="0" w:color="auto"/>
        <w:bottom w:val="none" w:sz="0" w:space="0" w:color="auto"/>
        <w:right w:val="none" w:sz="0" w:space="0" w:color="auto"/>
      </w:divBdr>
    </w:div>
    <w:div w:id="2099400144">
      <w:bodyDiv w:val="1"/>
      <w:marLeft w:val="0"/>
      <w:marRight w:val="0"/>
      <w:marTop w:val="0"/>
      <w:marBottom w:val="0"/>
      <w:divBdr>
        <w:top w:val="none" w:sz="0" w:space="0" w:color="auto"/>
        <w:left w:val="none" w:sz="0" w:space="0" w:color="auto"/>
        <w:bottom w:val="none" w:sz="0" w:space="0" w:color="auto"/>
        <w:right w:val="none" w:sz="0" w:space="0" w:color="auto"/>
      </w:divBdr>
    </w:div>
    <w:div w:id="2099717183">
      <w:bodyDiv w:val="1"/>
      <w:marLeft w:val="0"/>
      <w:marRight w:val="0"/>
      <w:marTop w:val="0"/>
      <w:marBottom w:val="0"/>
      <w:divBdr>
        <w:top w:val="none" w:sz="0" w:space="0" w:color="auto"/>
        <w:left w:val="none" w:sz="0" w:space="0" w:color="auto"/>
        <w:bottom w:val="none" w:sz="0" w:space="0" w:color="auto"/>
        <w:right w:val="none" w:sz="0" w:space="0" w:color="auto"/>
      </w:divBdr>
    </w:div>
    <w:div w:id="2103838625">
      <w:bodyDiv w:val="1"/>
      <w:marLeft w:val="0"/>
      <w:marRight w:val="0"/>
      <w:marTop w:val="0"/>
      <w:marBottom w:val="0"/>
      <w:divBdr>
        <w:top w:val="none" w:sz="0" w:space="0" w:color="auto"/>
        <w:left w:val="none" w:sz="0" w:space="0" w:color="auto"/>
        <w:bottom w:val="none" w:sz="0" w:space="0" w:color="auto"/>
        <w:right w:val="none" w:sz="0" w:space="0" w:color="auto"/>
      </w:divBdr>
    </w:div>
    <w:div w:id="2111660077">
      <w:bodyDiv w:val="1"/>
      <w:marLeft w:val="0"/>
      <w:marRight w:val="0"/>
      <w:marTop w:val="0"/>
      <w:marBottom w:val="0"/>
      <w:divBdr>
        <w:top w:val="none" w:sz="0" w:space="0" w:color="auto"/>
        <w:left w:val="none" w:sz="0" w:space="0" w:color="auto"/>
        <w:bottom w:val="none" w:sz="0" w:space="0" w:color="auto"/>
        <w:right w:val="none" w:sz="0" w:space="0" w:color="auto"/>
      </w:divBdr>
    </w:div>
    <w:div w:id="2122066025">
      <w:bodyDiv w:val="1"/>
      <w:marLeft w:val="0"/>
      <w:marRight w:val="0"/>
      <w:marTop w:val="0"/>
      <w:marBottom w:val="0"/>
      <w:divBdr>
        <w:top w:val="none" w:sz="0" w:space="0" w:color="auto"/>
        <w:left w:val="none" w:sz="0" w:space="0" w:color="auto"/>
        <w:bottom w:val="none" w:sz="0" w:space="0" w:color="auto"/>
        <w:right w:val="none" w:sz="0" w:space="0" w:color="auto"/>
      </w:divBdr>
    </w:div>
    <w:div w:id="2126649852">
      <w:bodyDiv w:val="1"/>
      <w:marLeft w:val="0"/>
      <w:marRight w:val="0"/>
      <w:marTop w:val="0"/>
      <w:marBottom w:val="0"/>
      <w:divBdr>
        <w:top w:val="none" w:sz="0" w:space="0" w:color="auto"/>
        <w:left w:val="none" w:sz="0" w:space="0" w:color="auto"/>
        <w:bottom w:val="none" w:sz="0" w:space="0" w:color="auto"/>
        <w:right w:val="none" w:sz="0" w:space="0" w:color="auto"/>
      </w:divBdr>
    </w:div>
    <w:div w:id="2127196859">
      <w:bodyDiv w:val="1"/>
      <w:marLeft w:val="0"/>
      <w:marRight w:val="0"/>
      <w:marTop w:val="0"/>
      <w:marBottom w:val="0"/>
      <w:divBdr>
        <w:top w:val="none" w:sz="0" w:space="0" w:color="auto"/>
        <w:left w:val="none" w:sz="0" w:space="0" w:color="auto"/>
        <w:bottom w:val="none" w:sz="0" w:space="0" w:color="auto"/>
        <w:right w:val="none" w:sz="0" w:space="0" w:color="auto"/>
      </w:divBdr>
    </w:div>
    <w:div w:id="2133863867">
      <w:bodyDiv w:val="1"/>
      <w:marLeft w:val="0"/>
      <w:marRight w:val="0"/>
      <w:marTop w:val="0"/>
      <w:marBottom w:val="0"/>
      <w:divBdr>
        <w:top w:val="none" w:sz="0" w:space="0" w:color="auto"/>
        <w:left w:val="none" w:sz="0" w:space="0" w:color="auto"/>
        <w:bottom w:val="none" w:sz="0" w:space="0" w:color="auto"/>
        <w:right w:val="none" w:sz="0" w:space="0" w:color="auto"/>
      </w:divBdr>
    </w:div>
    <w:div w:id="2142265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E0B0CC-ECB7-431F-B268-084F5B884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185</TotalTime>
  <Pages>22</Pages>
  <Words>6372</Words>
  <Characters>36326</Characters>
  <Application>Microsoft Office Word</Application>
  <DocSecurity>0</DocSecurity>
  <Lines>302</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Yanping2</dc:creator>
  <cp:lastModifiedBy>Stephen Grant</cp:lastModifiedBy>
  <cp:revision>34</cp:revision>
  <dcterms:created xsi:type="dcterms:W3CDTF">2023-08-13T02:21:00Z</dcterms:created>
  <dcterms:modified xsi:type="dcterms:W3CDTF">2023-08-22T20:21:00Z</dcterms:modified>
</cp:coreProperties>
</file>